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C4982" w:rsidRDefault="00244FCA">
      <w:pPr>
        <w:tabs>
          <w:tab w:val="center" w:pos="4536"/>
          <w:tab w:val="right" w:pos="7938"/>
          <w:tab w:val="right" w:pos="9639"/>
        </w:tabs>
        <w:ind w:right="2"/>
        <w:rPr>
          <w:rFonts w:ascii="Arial" w:eastAsiaTheme="minorEastAsia" w:hAnsi="Arial" w:cs="Arial"/>
          <w:b/>
          <w:bCs/>
          <w:sz w:val="28"/>
          <w:lang w:eastAsia="zh-CN"/>
        </w:rPr>
      </w:pPr>
      <w:r>
        <w:rPr>
          <w:rFonts w:ascii="Arial" w:hAnsi="Arial" w:cs="Arial"/>
          <w:b/>
          <w:bCs/>
          <w:sz w:val="28"/>
        </w:rPr>
        <w:t>3GPP TSG RAN WG1 #1</w:t>
      </w:r>
      <w:r>
        <w:rPr>
          <w:rFonts w:ascii="Arial" w:hAnsi="Arial" w:cs="Arial" w:hint="eastAsia"/>
          <w:b/>
          <w:bCs/>
          <w:sz w:val="28"/>
        </w:rPr>
        <w:t>1</w:t>
      </w:r>
      <w:r>
        <w:rPr>
          <w:rFonts w:ascii="Arial" w:eastAsiaTheme="minorEastAsia" w:hAnsi="Arial" w:cs="Arial" w:hint="eastAsia"/>
          <w:b/>
          <w:bCs/>
          <w:sz w:val="28"/>
          <w:lang w:eastAsia="zh-CN"/>
        </w:rPr>
        <w:t>2</w:t>
      </w:r>
      <w:r>
        <w:rPr>
          <w:rFonts w:ascii="Arial" w:hAnsi="Arial" w:cs="Arial" w:hint="eastAsia"/>
          <w:b/>
          <w:bCs/>
          <w:sz w:val="28"/>
        </w:rPr>
        <w:t>bis</w:t>
      </w:r>
      <w:r>
        <w:rPr>
          <w:rFonts w:ascii="Arial" w:hAnsi="Arial" w:cs="Arial"/>
          <w:b/>
          <w:bCs/>
          <w:sz w:val="28"/>
        </w:rPr>
        <w:t>-e</w:t>
      </w:r>
      <w:r>
        <w:rPr>
          <w:rFonts w:ascii="Arial" w:hAnsi="Arial" w:cs="Arial"/>
          <w:b/>
          <w:bCs/>
          <w:sz w:val="28"/>
        </w:rPr>
        <w:tab/>
      </w:r>
      <w:r>
        <w:rPr>
          <w:rFonts w:asciiTheme="minorEastAsia" w:eastAsiaTheme="minorEastAsia" w:hAnsiTheme="minorEastAsia" w:cs="Arial" w:hint="eastAsia"/>
          <w:b/>
          <w:bCs/>
          <w:sz w:val="28"/>
          <w:lang w:eastAsia="zh-CN"/>
        </w:rPr>
        <w:t xml:space="preserve">       </w:t>
      </w:r>
      <w:r>
        <w:rPr>
          <w:rFonts w:ascii="Arial" w:eastAsiaTheme="minorEastAsia" w:hAnsi="Arial" w:cs="Arial" w:hint="eastAsia"/>
          <w:b/>
          <w:bCs/>
          <w:sz w:val="28"/>
          <w:lang w:eastAsia="zh-CN"/>
        </w:rPr>
        <w:t xml:space="preserve">                                     </w:t>
      </w:r>
      <w:r>
        <w:rPr>
          <w:rFonts w:ascii="Arial" w:hAnsi="Arial" w:cs="Arial"/>
          <w:b/>
          <w:bCs/>
          <w:sz w:val="28"/>
        </w:rPr>
        <w:t>R1-2</w:t>
      </w:r>
      <w:r>
        <w:rPr>
          <w:rFonts w:ascii="Arial" w:eastAsiaTheme="minorEastAsia" w:hAnsi="Arial" w:cs="Arial" w:hint="eastAsia"/>
          <w:b/>
          <w:bCs/>
          <w:sz w:val="28"/>
          <w:lang w:eastAsia="zh-CN"/>
        </w:rPr>
        <w:t>3</w:t>
      </w:r>
      <w:r>
        <w:rPr>
          <w:rFonts w:ascii="Arial" w:eastAsiaTheme="minorEastAsia" w:hAnsi="Arial" w:cs="Arial"/>
          <w:b/>
          <w:bCs/>
          <w:sz w:val="28"/>
          <w:lang w:eastAsia="zh-CN"/>
        </w:rPr>
        <w:t>02706</w:t>
      </w:r>
    </w:p>
    <w:p w:rsidR="009C4982" w:rsidRDefault="00244FCA">
      <w:pPr>
        <w:ind w:left="1990" w:hanging="1990"/>
        <w:jc w:val="both"/>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Pr>
          <w:rFonts w:ascii="Arial" w:eastAsiaTheme="minorEastAsia" w:hAnsi="Arial" w:cs="Arial" w:hint="eastAsia"/>
          <w:b/>
          <w:bCs/>
          <w:sz w:val="28"/>
          <w:lang w:eastAsia="zh-CN"/>
        </w:rPr>
        <w:t>April</w:t>
      </w:r>
      <w:r>
        <w:rPr>
          <w:rFonts w:ascii="Arial" w:eastAsia="MS Mincho" w:hAnsi="Arial" w:cs="Arial"/>
          <w:b/>
          <w:bCs/>
          <w:sz w:val="28"/>
          <w:lang w:eastAsia="ja-JP"/>
        </w:rPr>
        <w:t xml:space="preserve"> </w:t>
      </w:r>
      <w:r>
        <w:rPr>
          <w:rFonts w:ascii="Arial" w:eastAsiaTheme="minorEastAsia" w:hAnsi="Arial" w:cs="Arial" w:hint="eastAsia"/>
          <w:b/>
          <w:bCs/>
          <w:sz w:val="28"/>
          <w:lang w:eastAsia="zh-CN"/>
        </w:rPr>
        <w:t>1</w:t>
      </w:r>
      <w:r>
        <w:rPr>
          <w:rFonts w:ascii="Arial" w:eastAsia="MS Mincho" w:hAnsi="Arial" w:cs="Arial"/>
          <w:b/>
          <w:bCs/>
          <w:sz w:val="28"/>
          <w:lang w:eastAsia="ja-JP"/>
        </w:rPr>
        <w:t>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Pr>
          <w:rFonts w:ascii="Arial" w:eastAsiaTheme="minorEastAsia" w:hAnsi="Arial" w:cs="Arial" w:hint="eastAsia"/>
          <w:b/>
          <w:bCs/>
          <w:sz w:val="28"/>
          <w:lang w:eastAsia="zh-CN"/>
        </w:rPr>
        <w:t xml:space="preserve"> 26</w:t>
      </w:r>
      <w:r>
        <w:rPr>
          <w:rFonts w:ascii="Arial" w:eastAsiaTheme="minorEastAsia" w:hAnsi="Arial" w:cs="Arial" w:hint="eastAsia"/>
          <w:b/>
          <w:bCs/>
          <w:sz w:val="28"/>
          <w:vertAlign w:val="superscript"/>
          <w:lang w:eastAsia="zh-CN"/>
        </w:rPr>
        <w:t>th</w:t>
      </w:r>
      <w:r>
        <w:rPr>
          <w:rFonts w:ascii="Arial" w:eastAsia="MS Mincho" w:hAnsi="Arial" w:cs="Arial"/>
          <w:b/>
          <w:bCs/>
          <w:sz w:val="28"/>
          <w:lang w:eastAsia="ja-JP"/>
        </w:rPr>
        <w:t>, 2023</w:t>
      </w:r>
    </w:p>
    <w:p w:rsidR="009C4982" w:rsidRDefault="009C4982">
      <w:pPr>
        <w:ind w:left="1988" w:hanging="1988"/>
        <w:jc w:val="both"/>
        <w:rPr>
          <w:rFonts w:ascii="Arial" w:hAnsi="Arial" w:cs="Arial"/>
          <w:b/>
          <w:sz w:val="22"/>
        </w:rPr>
      </w:pPr>
    </w:p>
    <w:p w:rsidR="009C4982" w:rsidRDefault="00244FCA">
      <w:pPr>
        <w:pStyle w:val="ad"/>
        <w:tabs>
          <w:tab w:val="clear" w:pos="4536"/>
        </w:tabs>
        <w:ind w:left="1800" w:hanging="1800"/>
        <w:rPr>
          <w:rFonts w:eastAsia="宋体" w:cs="Arial"/>
          <w:sz w:val="22"/>
          <w:szCs w:val="22"/>
          <w:lang w:eastAsia="zh-CN"/>
        </w:rPr>
      </w:pPr>
      <w:r>
        <w:rPr>
          <w:rFonts w:cs="Arial"/>
          <w:sz w:val="22"/>
          <w:szCs w:val="22"/>
        </w:rPr>
        <w:t>Source:</w:t>
      </w:r>
      <w:r>
        <w:rPr>
          <w:rFonts w:cs="Arial"/>
          <w:sz w:val="22"/>
          <w:szCs w:val="22"/>
        </w:rPr>
        <w:tab/>
        <w:t>CATT, GOHIGH</w:t>
      </w:r>
    </w:p>
    <w:p w:rsidR="009C4982" w:rsidRDefault="00244FCA">
      <w:pPr>
        <w:pStyle w:val="ad"/>
        <w:tabs>
          <w:tab w:val="clear" w:pos="4536"/>
        </w:tabs>
        <w:ind w:left="1800" w:hanging="1800"/>
        <w:rPr>
          <w:rFonts w:eastAsia="宋体" w:cs="Arial"/>
          <w:sz w:val="22"/>
          <w:szCs w:val="22"/>
          <w:lang w:eastAsia="zh-CN"/>
        </w:rPr>
      </w:pPr>
      <w:r>
        <w:rPr>
          <w:rFonts w:cs="Arial"/>
          <w:sz w:val="22"/>
          <w:szCs w:val="22"/>
        </w:rPr>
        <w:t>Title:</w:t>
      </w:r>
      <w:r>
        <w:rPr>
          <w:rFonts w:cs="Arial"/>
          <w:sz w:val="22"/>
          <w:szCs w:val="22"/>
        </w:rPr>
        <w:tab/>
      </w:r>
      <w:r>
        <w:rPr>
          <w:rFonts w:eastAsiaTheme="minorEastAsia" w:cs="Arial"/>
          <w:sz w:val="22"/>
          <w:szCs w:val="22"/>
          <w:lang w:eastAsia="zh-CN"/>
        </w:rPr>
        <w:t>Discussion on co-channel coexistence for LTE sidelink and NR sidelink</w:t>
      </w:r>
    </w:p>
    <w:p w:rsidR="009C4982" w:rsidRDefault="00244FCA">
      <w:pPr>
        <w:pStyle w:val="ad"/>
        <w:tabs>
          <w:tab w:val="clear" w:pos="4536"/>
        </w:tabs>
        <w:ind w:left="1800" w:hanging="1800"/>
        <w:rPr>
          <w:rFonts w:eastAsia="宋体" w:cs="Arial"/>
          <w:sz w:val="22"/>
          <w:szCs w:val="22"/>
          <w:lang w:eastAsia="zh-CN"/>
        </w:rPr>
      </w:pPr>
      <w:r>
        <w:rPr>
          <w:rFonts w:cs="Arial"/>
          <w:sz w:val="22"/>
          <w:szCs w:val="22"/>
        </w:rPr>
        <w:t>Agenda Item:</w:t>
      </w:r>
      <w:r>
        <w:rPr>
          <w:rFonts w:cs="Arial"/>
          <w:sz w:val="22"/>
          <w:szCs w:val="22"/>
        </w:rPr>
        <w:tab/>
      </w:r>
      <w:r>
        <w:rPr>
          <w:rFonts w:eastAsia="宋体" w:cs="Arial"/>
          <w:sz w:val="22"/>
          <w:szCs w:val="22"/>
          <w:lang w:eastAsia="zh-CN"/>
        </w:rPr>
        <w:t>9.4.2</w:t>
      </w:r>
    </w:p>
    <w:p w:rsidR="009C4982" w:rsidRDefault="00244FCA">
      <w:pPr>
        <w:pStyle w:val="ad"/>
        <w:tabs>
          <w:tab w:val="clear" w:pos="4536"/>
        </w:tabs>
        <w:ind w:left="1800" w:hanging="1800"/>
        <w:rPr>
          <w:rFonts w:cs="Arial"/>
          <w:sz w:val="22"/>
          <w:szCs w:val="22"/>
        </w:rPr>
      </w:pPr>
      <w:r>
        <w:rPr>
          <w:rFonts w:cs="Arial"/>
          <w:sz w:val="22"/>
          <w:szCs w:val="22"/>
        </w:rPr>
        <w:t>Document for:</w:t>
      </w:r>
      <w:r>
        <w:rPr>
          <w:rFonts w:cs="Arial"/>
          <w:sz w:val="22"/>
          <w:szCs w:val="22"/>
        </w:rPr>
        <w:tab/>
      </w:r>
      <w:r>
        <w:rPr>
          <w:rFonts w:cs="Arial"/>
          <w:sz w:val="22"/>
          <w:szCs w:val="22"/>
        </w:rPr>
        <w:t>Discussion and Decision</w:t>
      </w:r>
    </w:p>
    <w:p w:rsidR="009C4982" w:rsidRDefault="009C4982">
      <w:pPr>
        <w:pBdr>
          <w:bottom w:val="single" w:sz="4" w:space="1" w:color="auto"/>
        </w:pBdr>
        <w:tabs>
          <w:tab w:val="left" w:pos="2552"/>
        </w:tabs>
        <w:ind w:left="-2"/>
        <w:rPr>
          <w:rFonts w:eastAsia="宋体"/>
          <w:lang w:eastAsia="zh-CN"/>
        </w:rPr>
      </w:pPr>
    </w:p>
    <w:p w:rsidR="009C4982" w:rsidRDefault="00244FCA">
      <w:pPr>
        <w:pStyle w:val="1"/>
        <w:ind w:left="431" w:hanging="431"/>
      </w:pPr>
      <w:r>
        <w:t>Introduction</w:t>
      </w:r>
    </w:p>
    <w:p w:rsidR="009C4982" w:rsidRDefault="00244FCA">
      <w:pPr>
        <w:spacing w:after="120"/>
        <w:jc w:val="both"/>
        <w:rPr>
          <w:rFonts w:eastAsiaTheme="minorEastAsia"/>
          <w:lang w:eastAsia="zh-CN"/>
        </w:rPr>
      </w:pPr>
      <w:r>
        <w:t xml:space="preserve">At </w:t>
      </w:r>
      <w:r>
        <w:rPr>
          <w:rFonts w:hint="eastAsia"/>
          <w:lang w:eastAsia="zh-CN"/>
        </w:rPr>
        <w:t>RAN1#11</w:t>
      </w:r>
      <w:r>
        <w:rPr>
          <w:rFonts w:eastAsiaTheme="minorEastAsia" w:hint="eastAsia"/>
          <w:lang w:eastAsia="zh-CN"/>
        </w:rPr>
        <w:t>2</w:t>
      </w:r>
      <w:r>
        <w:rPr>
          <w:rFonts w:hint="eastAsia"/>
          <w:lang w:eastAsia="zh-CN"/>
        </w:rPr>
        <w:t xml:space="preserve"> meeting</w:t>
      </w:r>
      <w:r>
        <w:t xml:space="preserve">, </w:t>
      </w:r>
      <w:r>
        <w:rPr>
          <w:rFonts w:eastAsiaTheme="minorEastAsia" w:hint="eastAsia"/>
          <w:lang w:eastAsia="zh-CN"/>
        </w:rPr>
        <w:t xml:space="preserve">several </w:t>
      </w:r>
      <w:r>
        <w:rPr>
          <w:lang w:eastAsia="zh-CN"/>
        </w:rPr>
        <w:t>agreement</w:t>
      </w:r>
      <w:r>
        <w:rPr>
          <w:rFonts w:eastAsiaTheme="minorEastAsia" w:hint="eastAsia"/>
          <w:lang w:eastAsia="zh-CN"/>
        </w:rPr>
        <w:t>s</w:t>
      </w:r>
      <w:r>
        <w:rPr>
          <w:lang w:eastAsia="zh-CN"/>
        </w:rPr>
        <w:t xml:space="preserve"> </w:t>
      </w:r>
      <w:r>
        <w:rPr>
          <w:rFonts w:eastAsiaTheme="minorEastAsia" w:hint="eastAsia"/>
          <w:lang w:eastAsia="zh-CN"/>
        </w:rPr>
        <w:t>and one w</w:t>
      </w:r>
      <w:r>
        <w:rPr>
          <w:lang w:eastAsia="zh-CN"/>
        </w:rPr>
        <w:t xml:space="preserve">orking assumption were </w:t>
      </w:r>
      <w:r>
        <w:rPr>
          <w:rFonts w:hint="eastAsia"/>
          <w:lang w:eastAsia="zh-CN"/>
        </w:rPr>
        <w:t>achieved</w:t>
      </w:r>
      <w:r>
        <w:rPr>
          <w:lang w:eastAsia="zh-CN"/>
        </w:rPr>
        <w:t xml:space="preserve"> related to</w:t>
      </w:r>
      <w:r>
        <w:rPr>
          <w:rFonts w:eastAsiaTheme="minorEastAsia" w:hint="eastAsia"/>
          <w:lang w:eastAsia="zh-CN"/>
        </w:rPr>
        <w:t xml:space="preserve"> </w:t>
      </w:r>
      <w:r>
        <w:rPr>
          <w:rFonts w:eastAsiaTheme="minorEastAsia"/>
          <w:lang w:eastAsia="zh-CN"/>
        </w:rPr>
        <w:t>co-channel coexistence for LTE sidelink and NR sidelink</w:t>
      </w:r>
      <w:r>
        <w:rPr>
          <w:rFonts w:eastAsiaTheme="minorEastAsia" w:hint="eastAsia"/>
          <w:lang w:eastAsia="zh-CN"/>
        </w:rPr>
        <w:t xml:space="preserve"> as follows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_Ref108528885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w:t>
      </w:r>
    </w:p>
    <w:tbl>
      <w:tblPr>
        <w:tblStyle w:val="af3"/>
        <w:tblW w:w="0" w:type="auto"/>
        <w:tblInd w:w="250" w:type="dxa"/>
        <w:tblLook w:val="04A0" w:firstRow="1" w:lastRow="0" w:firstColumn="1" w:lastColumn="0" w:noHBand="0" w:noVBand="1"/>
      </w:tblPr>
      <w:tblGrid>
        <w:gridCol w:w="9639"/>
      </w:tblGrid>
      <w:tr w:rsidR="009C4982">
        <w:tc>
          <w:tcPr>
            <w:tcW w:w="9639" w:type="dxa"/>
          </w:tcPr>
          <w:p w:rsidR="009C4982" w:rsidRDefault="00244FCA">
            <w:pPr>
              <w:jc w:val="both"/>
              <w:rPr>
                <w:rFonts w:eastAsia="Batang"/>
                <w:szCs w:val="22"/>
                <w:lang w:val="en-GB" w:eastAsia="zh-CN"/>
              </w:rPr>
            </w:pPr>
            <w:r>
              <w:rPr>
                <w:rFonts w:eastAsia="Batang"/>
                <w:b/>
                <w:bCs/>
                <w:szCs w:val="22"/>
                <w:highlight w:val="green"/>
                <w:lang w:val="en-GB"/>
              </w:rPr>
              <w:t>Agreement</w:t>
            </w:r>
          </w:p>
          <w:p w:rsidR="009C4982" w:rsidRDefault="00244FCA">
            <w:pPr>
              <w:jc w:val="both"/>
              <w:rPr>
                <w:rFonts w:eastAsia="MS Mincho"/>
                <w:szCs w:val="24"/>
                <w:lang w:val="en-GB" w:eastAsia="zh-CN"/>
              </w:rPr>
            </w:pPr>
            <w:r>
              <w:rPr>
                <w:rFonts w:eastAsia="MS Mincho"/>
                <w:szCs w:val="24"/>
                <w:lang w:val="en-GB" w:eastAsia="zh-CN"/>
              </w:rPr>
              <w:t xml:space="preserve">In NR SL resource (re)selection procedure, option 1 is adopted for how to determine candidate resource set for NR SL considering the LTE SL reserved resources by other LTE SL UE </w:t>
            </w:r>
          </w:p>
          <w:p w:rsidR="009C4982" w:rsidRDefault="00244FCA">
            <w:pPr>
              <w:numPr>
                <w:ilvl w:val="0"/>
                <w:numId w:val="9"/>
              </w:numPr>
              <w:autoSpaceDE w:val="0"/>
              <w:autoSpaceDN w:val="0"/>
              <w:rPr>
                <w:rFonts w:eastAsia="MS Mincho"/>
                <w:szCs w:val="24"/>
                <w:lang w:val="en-GB"/>
              </w:rPr>
            </w:pPr>
            <w:r>
              <w:rPr>
                <w:rFonts w:eastAsia="MS Mincho"/>
                <w:szCs w:val="24"/>
                <w:lang w:val="en-GB"/>
              </w:rPr>
              <w:t xml:space="preserve">Option 1: </w:t>
            </w:r>
            <w:r>
              <w:rPr>
                <w:rFonts w:eastAsia="Malgun Gothic"/>
                <w:szCs w:val="22"/>
                <w:lang w:val="en-GB" w:eastAsia="ko-KR"/>
              </w:rPr>
              <w:t>T</w:t>
            </w:r>
            <w:r>
              <w:rPr>
                <w:rFonts w:eastAsia="MS Mincho"/>
                <w:szCs w:val="22"/>
                <w:lang w:val="en-GB"/>
              </w:rPr>
              <w:t>he PHY</w:t>
            </w:r>
            <w:r>
              <w:rPr>
                <w:rFonts w:eastAsia="MS Mincho"/>
                <w:szCs w:val="24"/>
                <w:lang w:val="en-GB"/>
              </w:rPr>
              <w:t xml:space="preserve"> layer of NR SL module excludes NR SL candidate resources overlapping with LTE SL reserved resources by other LTE SL UE when the SL RSRP value associated with the LTE SL reserved resources is higher than a SL RSRP threshold, where the SL RSRP threshold is </w:t>
            </w:r>
            <w:r>
              <w:rPr>
                <w:rFonts w:eastAsia="MS Mincho"/>
                <w:szCs w:val="24"/>
                <w:lang w:val="en-GB"/>
              </w:rPr>
              <w:t>derived based on LTE SL priority of other LTE SL UE and NR SL priority for NR SL transmission</w:t>
            </w:r>
          </w:p>
          <w:p w:rsidR="009C4982" w:rsidRDefault="00244FCA">
            <w:pPr>
              <w:numPr>
                <w:ilvl w:val="1"/>
                <w:numId w:val="9"/>
              </w:numPr>
              <w:autoSpaceDE w:val="0"/>
              <w:autoSpaceDN w:val="0"/>
              <w:rPr>
                <w:rFonts w:eastAsia="MS Mincho"/>
                <w:szCs w:val="24"/>
                <w:lang w:val="en-GB"/>
              </w:rPr>
            </w:pPr>
            <w:r>
              <w:rPr>
                <w:rFonts w:eastAsia="MS Mincho"/>
                <w:szCs w:val="24"/>
                <w:lang w:val="en-GB"/>
              </w:rPr>
              <w:t>For the list of the above initial SL RSRP threshold, down-select one of followings:</w:t>
            </w:r>
          </w:p>
          <w:p w:rsidR="009C4982" w:rsidRDefault="00244FCA">
            <w:pPr>
              <w:numPr>
                <w:ilvl w:val="2"/>
                <w:numId w:val="9"/>
              </w:numPr>
              <w:autoSpaceDE w:val="0"/>
              <w:autoSpaceDN w:val="0"/>
              <w:rPr>
                <w:rFonts w:eastAsia="MS Mincho"/>
                <w:szCs w:val="24"/>
                <w:lang w:val="en-GB"/>
              </w:rPr>
            </w:pPr>
            <w:r>
              <w:rPr>
                <w:rFonts w:eastAsia="MS Mincho"/>
                <w:szCs w:val="24"/>
                <w:lang w:val="en-GB"/>
              </w:rPr>
              <w:t>Alt 1: NR SL RSRP threshold list (pre)configured in a NR SL resource pool</w:t>
            </w:r>
          </w:p>
          <w:p w:rsidR="009C4982" w:rsidRDefault="00244FCA">
            <w:pPr>
              <w:numPr>
                <w:ilvl w:val="2"/>
                <w:numId w:val="9"/>
              </w:numPr>
              <w:autoSpaceDE w:val="0"/>
              <w:autoSpaceDN w:val="0"/>
              <w:rPr>
                <w:rFonts w:eastAsia="MS Mincho"/>
                <w:szCs w:val="24"/>
                <w:lang w:val="en-GB"/>
              </w:rPr>
            </w:pPr>
            <w:r>
              <w:rPr>
                <w:rFonts w:eastAsia="MS Mincho"/>
                <w:szCs w:val="24"/>
                <w:lang w:val="en-GB"/>
              </w:rPr>
              <w:t xml:space="preserve">Alt </w:t>
            </w:r>
            <w:r>
              <w:rPr>
                <w:rFonts w:eastAsia="MS Mincho"/>
                <w:szCs w:val="24"/>
                <w:lang w:val="en-GB"/>
              </w:rPr>
              <w:t>2: LTE SL RSRP threshold list (pre)configured in a LTE SL resource pool</w:t>
            </w:r>
          </w:p>
          <w:p w:rsidR="009C4982" w:rsidRDefault="00244FCA">
            <w:pPr>
              <w:numPr>
                <w:ilvl w:val="2"/>
                <w:numId w:val="9"/>
              </w:numPr>
              <w:autoSpaceDE w:val="0"/>
              <w:autoSpaceDN w:val="0"/>
              <w:rPr>
                <w:rFonts w:eastAsia="MS Mincho"/>
                <w:szCs w:val="24"/>
                <w:lang w:val="en-GB"/>
              </w:rPr>
            </w:pPr>
            <w:r>
              <w:rPr>
                <w:rFonts w:eastAsia="MS Mincho"/>
                <w:szCs w:val="24"/>
                <w:lang w:val="en-GB"/>
              </w:rPr>
              <w:t>Alt 3: SL RSRP threshold list separately (pre)configured for dynamic resource pool sharing</w:t>
            </w:r>
          </w:p>
          <w:p w:rsidR="009C4982" w:rsidRDefault="00244FCA">
            <w:pPr>
              <w:numPr>
                <w:ilvl w:val="2"/>
                <w:numId w:val="9"/>
              </w:numPr>
              <w:autoSpaceDE w:val="0"/>
              <w:autoSpaceDN w:val="0"/>
              <w:rPr>
                <w:rFonts w:eastAsia="MS Mincho"/>
                <w:szCs w:val="24"/>
                <w:lang w:val="en-GB"/>
              </w:rPr>
            </w:pPr>
            <w:r>
              <w:rPr>
                <w:rFonts w:eastAsia="MS Mincho"/>
                <w:szCs w:val="24"/>
                <w:lang w:val="en-GB"/>
              </w:rPr>
              <w:t>Alt 4: SL RSRP threshold list separately (pre)configured for dynamic resource pool sharing</w:t>
            </w:r>
          </w:p>
          <w:p w:rsidR="009C4982" w:rsidRDefault="00244FCA">
            <w:pPr>
              <w:numPr>
                <w:ilvl w:val="3"/>
                <w:numId w:val="9"/>
              </w:numPr>
              <w:autoSpaceDE w:val="0"/>
              <w:autoSpaceDN w:val="0"/>
              <w:rPr>
                <w:rFonts w:eastAsia="MS Mincho"/>
                <w:szCs w:val="24"/>
                <w:lang w:val="en-GB"/>
              </w:rPr>
            </w:pPr>
            <w:r>
              <w:rPr>
                <w:rFonts w:eastAsia="MS Mincho"/>
                <w:szCs w:val="24"/>
                <w:lang w:val="en-GB"/>
              </w:rPr>
              <w:t xml:space="preserve">A </w:t>
            </w:r>
            <w:r>
              <w:rPr>
                <w:rFonts w:eastAsia="MS Mincho"/>
                <w:szCs w:val="24"/>
                <w:lang w:val="en-GB"/>
              </w:rPr>
              <w:t>different SL RSRP threshold list may be (pre)configured for selecting single slot resources in NR SL slots with NR PSFCH</w:t>
            </w:r>
          </w:p>
          <w:p w:rsidR="009C4982" w:rsidRDefault="00244FCA">
            <w:pPr>
              <w:numPr>
                <w:ilvl w:val="1"/>
                <w:numId w:val="9"/>
              </w:numPr>
              <w:autoSpaceDE w:val="0"/>
              <w:autoSpaceDN w:val="0"/>
              <w:rPr>
                <w:rFonts w:eastAsia="MS Mincho"/>
                <w:szCs w:val="24"/>
                <w:lang w:val="en-GB"/>
              </w:rPr>
            </w:pPr>
            <w:r>
              <w:rPr>
                <w:rFonts w:eastAsia="MS Mincho"/>
                <w:szCs w:val="24"/>
                <w:lang w:val="en-GB"/>
              </w:rPr>
              <w:t xml:space="preserve">For the LTE SL periodic reserved resources by other LTE SL UE, </w:t>
            </w:r>
          </w:p>
          <w:p w:rsidR="009C4982" w:rsidRDefault="00244FCA">
            <w:pPr>
              <w:numPr>
                <w:ilvl w:val="2"/>
                <w:numId w:val="9"/>
              </w:numPr>
              <w:autoSpaceDE w:val="0"/>
              <w:autoSpaceDN w:val="0"/>
              <w:rPr>
                <w:rFonts w:eastAsia="MS Mincho"/>
                <w:szCs w:val="24"/>
                <w:lang w:val="en-GB"/>
              </w:rPr>
            </w:pPr>
            <w:r>
              <w:rPr>
                <w:rFonts w:eastAsia="MS Mincho"/>
                <w:szCs w:val="24"/>
                <w:lang w:val="en-GB"/>
              </w:rPr>
              <w:t>For determining the above LTE SL reserved resources, the time-and-frequ</w:t>
            </w:r>
            <w:r>
              <w:rPr>
                <w:rFonts w:eastAsia="MS Mincho"/>
                <w:szCs w:val="24"/>
                <w:lang w:val="en-GB"/>
              </w:rPr>
              <w:t>ency resources of LTE SL reserved resources by other LTE SL UE are repeated Q times according to the LTE SL resource reservation period</w:t>
            </w:r>
          </w:p>
          <w:p w:rsidR="009C4982" w:rsidRDefault="00244FCA">
            <w:pPr>
              <w:numPr>
                <w:ilvl w:val="3"/>
                <w:numId w:val="9"/>
              </w:numPr>
              <w:autoSpaceDE w:val="0"/>
              <w:autoSpaceDN w:val="0"/>
              <w:rPr>
                <w:rFonts w:eastAsia="MS Mincho"/>
                <w:szCs w:val="24"/>
                <w:lang w:val="en-GB"/>
              </w:rPr>
            </w:pPr>
            <w:r>
              <w:rPr>
                <w:rFonts w:eastAsia="等线"/>
                <w:szCs w:val="24"/>
                <w:lang w:val="en-GB" w:eastAsia="ko-KR"/>
              </w:rPr>
              <w:t xml:space="preserve">FFS details including at least whether the formula of Q in Section 14.1.1.6 in TS 36.213 or the formula of Q in Section </w:t>
            </w:r>
            <w:r>
              <w:rPr>
                <w:rFonts w:eastAsia="等线"/>
                <w:szCs w:val="24"/>
                <w:lang w:val="en-GB" w:eastAsia="ko-KR"/>
              </w:rPr>
              <w:t xml:space="preserve">8.1.4 in TS 38.214 is used </w:t>
            </w:r>
          </w:p>
          <w:p w:rsidR="009C4982" w:rsidRDefault="00244FCA">
            <w:pPr>
              <w:numPr>
                <w:ilvl w:val="1"/>
                <w:numId w:val="9"/>
              </w:numPr>
              <w:autoSpaceDE w:val="0"/>
              <w:autoSpaceDN w:val="0"/>
              <w:rPr>
                <w:rFonts w:eastAsia="MS Mincho"/>
                <w:szCs w:val="24"/>
                <w:lang w:val="en-GB"/>
              </w:rPr>
            </w:pPr>
            <w:r>
              <w:rPr>
                <w:rFonts w:eastAsia="MS Mincho"/>
                <w:szCs w:val="24"/>
                <w:lang w:val="en-GB"/>
              </w:rPr>
              <w:t>The PHY layer of NR module applies the above procedure in Step 6 in Section 8.1.4 of TS 38.214</w:t>
            </w:r>
          </w:p>
          <w:p w:rsidR="009C4982" w:rsidRDefault="00244FCA">
            <w:pPr>
              <w:numPr>
                <w:ilvl w:val="2"/>
                <w:numId w:val="9"/>
              </w:numPr>
              <w:autoSpaceDE w:val="0"/>
              <w:autoSpaceDN w:val="0"/>
              <w:rPr>
                <w:rFonts w:eastAsia="MS Mincho"/>
                <w:szCs w:val="24"/>
                <w:lang w:val="en-GB"/>
              </w:rPr>
            </w:pPr>
            <w:r>
              <w:rPr>
                <w:rFonts w:eastAsia="MS Mincho"/>
                <w:szCs w:val="24"/>
                <w:lang w:val="en-GB"/>
              </w:rPr>
              <w:t>Note: For periodic resource reservation of NR SL transmission, the PHY layer of NR SL module further excludes NR SL candidate resourc</w:t>
            </w:r>
            <w:r>
              <w:rPr>
                <w:rFonts w:eastAsia="MS Mincho"/>
                <w:szCs w:val="24"/>
                <w:lang w:val="en-GB"/>
              </w:rPr>
              <w:t>es of which NR SL periodic resources are overlapping with LTE SL reserved resources by other LTE SL UE when the SL RSRP value associated with the LTE SL reserved resources is higher than a SL RSRP threshold according to condition c in Step 6 in Section 8.1</w:t>
            </w:r>
            <w:r>
              <w:rPr>
                <w:rFonts w:eastAsia="MS Mincho"/>
                <w:szCs w:val="24"/>
                <w:lang w:val="en-GB"/>
              </w:rPr>
              <w:t>.4 of TS 38.214</w:t>
            </w:r>
          </w:p>
          <w:p w:rsidR="009C4982" w:rsidRDefault="00244FCA">
            <w:pPr>
              <w:numPr>
                <w:ilvl w:val="1"/>
                <w:numId w:val="9"/>
              </w:numPr>
              <w:autoSpaceDE w:val="0"/>
              <w:autoSpaceDN w:val="0"/>
              <w:rPr>
                <w:rFonts w:eastAsia="MS Mincho"/>
                <w:szCs w:val="24"/>
                <w:lang w:val="en-GB"/>
              </w:rPr>
            </w:pPr>
            <w:r>
              <w:rPr>
                <w:rFonts w:eastAsia="MS Mincho"/>
                <w:szCs w:val="24"/>
                <w:lang w:val="en-GB"/>
              </w:rPr>
              <w:t>Note: It is assumed that the information relevant to LTE SL reserved resources by other LTE SL UE used in the above procedure is shared from LTE SL module to NR SL module</w:t>
            </w:r>
          </w:p>
          <w:p w:rsidR="009C4982" w:rsidRDefault="00244FCA">
            <w:pPr>
              <w:numPr>
                <w:ilvl w:val="1"/>
                <w:numId w:val="9"/>
              </w:numPr>
              <w:autoSpaceDE w:val="0"/>
              <w:autoSpaceDN w:val="0"/>
              <w:rPr>
                <w:rFonts w:eastAsia="MS Mincho"/>
                <w:szCs w:val="24"/>
                <w:lang w:val="en-GB"/>
              </w:rPr>
            </w:pPr>
            <w:r>
              <w:rPr>
                <w:rFonts w:eastAsia="MS Mincho"/>
                <w:szCs w:val="24"/>
                <w:lang w:val="en-GB"/>
              </w:rPr>
              <w:t xml:space="preserve">FFS whether/how LTE SL RSRP is applied </w:t>
            </w:r>
          </w:p>
          <w:p w:rsidR="009C4982" w:rsidRDefault="009C4982">
            <w:pPr>
              <w:rPr>
                <w:rFonts w:ascii="Times" w:eastAsia="Batang" w:hAnsi="Times"/>
                <w:iCs/>
                <w:szCs w:val="24"/>
                <w:lang w:val="en-GB"/>
              </w:rPr>
            </w:pPr>
          </w:p>
          <w:p w:rsidR="009C4982" w:rsidRDefault="00244FCA">
            <w:pPr>
              <w:jc w:val="both"/>
              <w:rPr>
                <w:rFonts w:eastAsia="Batang"/>
                <w:lang w:val="en-GB" w:eastAsia="zh-CN"/>
              </w:rPr>
            </w:pPr>
            <w:r>
              <w:rPr>
                <w:rFonts w:eastAsia="Batang"/>
                <w:b/>
                <w:bCs/>
                <w:highlight w:val="darkYellow"/>
                <w:lang w:val="en-GB"/>
              </w:rPr>
              <w:t>Working assumption</w:t>
            </w:r>
          </w:p>
          <w:p w:rsidR="009C4982" w:rsidRDefault="00244FCA">
            <w:pPr>
              <w:numPr>
                <w:ilvl w:val="0"/>
                <w:numId w:val="9"/>
              </w:numPr>
              <w:autoSpaceDE w:val="0"/>
              <w:autoSpaceDN w:val="0"/>
              <w:rPr>
                <w:rFonts w:eastAsia="MS Mincho"/>
                <w:lang w:val="en-GB"/>
              </w:rPr>
            </w:pPr>
            <w:r>
              <w:rPr>
                <w:rFonts w:eastAsia="MS Mincho"/>
                <w:lang w:val="en-GB"/>
              </w:rPr>
              <w:t>For dynam</w:t>
            </w:r>
            <w:r>
              <w:rPr>
                <w:rFonts w:eastAsia="MS Mincho"/>
                <w:lang w:val="en-GB"/>
              </w:rPr>
              <w:t>ic resource pool sharing, select one option between 1-1 and 1-2, and select one option between 3-1 and 4-1-a, and define how the two selected options can be used in the operation:</w:t>
            </w:r>
          </w:p>
          <w:p w:rsidR="009C4982" w:rsidRDefault="00244FCA">
            <w:pPr>
              <w:numPr>
                <w:ilvl w:val="1"/>
                <w:numId w:val="9"/>
              </w:numPr>
              <w:autoSpaceDE w:val="0"/>
              <w:autoSpaceDN w:val="0"/>
              <w:rPr>
                <w:rFonts w:eastAsia="MS Mincho"/>
                <w:lang w:val="en-GB"/>
              </w:rPr>
            </w:pPr>
            <w:r>
              <w:rPr>
                <w:rFonts w:eastAsia="MS Mincho"/>
                <w:lang w:val="en-GB"/>
              </w:rPr>
              <w:t>Option 1-1: Avoiding PSFCH transmissions overlapping with LTE SL resources r</w:t>
            </w:r>
            <w:r>
              <w:rPr>
                <w:rFonts w:eastAsia="MS Mincho"/>
                <w:lang w:val="en-GB"/>
              </w:rPr>
              <w:t>eserved for LTE SL transmissions in the time domain is performed by the UE transmitting PSFCH</w:t>
            </w:r>
          </w:p>
          <w:p w:rsidR="009C4982" w:rsidRDefault="00244FCA">
            <w:pPr>
              <w:numPr>
                <w:ilvl w:val="2"/>
                <w:numId w:val="9"/>
              </w:numPr>
              <w:autoSpaceDE w:val="0"/>
              <w:autoSpaceDN w:val="0"/>
              <w:rPr>
                <w:rFonts w:eastAsia="MS Mincho"/>
                <w:lang w:val="en-GB"/>
              </w:rPr>
            </w:pPr>
            <w:r>
              <w:rPr>
                <w:rFonts w:eastAsia="MS Mincho"/>
                <w:lang w:val="en-GB"/>
              </w:rPr>
              <w:t>FFS whether/how to define condition(s) under which the UE transmitting PSFCH drops its PSFCH transmission overlapping with the LTE SL resources reserved for LTE S</w:t>
            </w:r>
            <w:r>
              <w:rPr>
                <w:rFonts w:eastAsia="MS Mincho"/>
                <w:lang w:val="en-GB"/>
              </w:rPr>
              <w:t>L transmission</w:t>
            </w:r>
          </w:p>
          <w:p w:rsidR="009C4982" w:rsidRDefault="00244FCA">
            <w:pPr>
              <w:numPr>
                <w:ilvl w:val="1"/>
                <w:numId w:val="9"/>
              </w:numPr>
              <w:autoSpaceDE w:val="0"/>
              <w:autoSpaceDN w:val="0"/>
              <w:rPr>
                <w:rFonts w:eastAsia="MS Mincho"/>
                <w:lang w:val="en-GB"/>
              </w:rPr>
            </w:pPr>
            <w:r>
              <w:rPr>
                <w:rFonts w:eastAsia="MS Mincho"/>
                <w:lang w:val="en-GB"/>
              </w:rPr>
              <w:t>Option 1-2: Avoiding PSFCH transmissions overlapping with LTE SL resources reserved for LTE SL transmissions in the time domain is ensured by the UE transmitting PSSCH</w:t>
            </w:r>
          </w:p>
          <w:p w:rsidR="009C4982" w:rsidRDefault="00244FCA">
            <w:pPr>
              <w:numPr>
                <w:ilvl w:val="2"/>
                <w:numId w:val="9"/>
              </w:numPr>
              <w:autoSpaceDE w:val="0"/>
              <w:autoSpaceDN w:val="0"/>
              <w:rPr>
                <w:rFonts w:eastAsia="MS Mincho"/>
                <w:lang w:val="en-GB"/>
              </w:rPr>
            </w:pPr>
            <w:r>
              <w:rPr>
                <w:rFonts w:eastAsia="MS Mincho"/>
                <w:lang w:val="en-GB"/>
              </w:rPr>
              <w:t xml:space="preserve">FFS whether/how to define condition(s) of </w:t>
            </w:r>
            <w:r>
              <w:rPr>
                <w:rFonts w:eastAsia="等线"/>
                <w:lang w:val="en-GB" w:eastAsia="ko-KR"/>
              </w:rPr>
              <w:t xml:space="preserve">selecting </w:t>
            </w:r>
            <w:r>
              <w:rPr>
                <w:rFonts w:eastAsia="MS Mincho"/>
                <w:lang w:val="en-GB"/>
              </w:rPr>
              <w:t xml:space="preserve">NR SL candidate resources </w:t>
            </w:r>
            <w:r>
              <w:rPr>
                <w:rFonts w:eastAsia="等线"/>
                <w:lang w:val="en-GB" w:eastAsia="ko-KR"/>
              </w:rPr>
              <w:t>for</w:t>
            </w:r>
            <w:r>
              <w:rPr>
                <w:rFonts w:eastAsia="MS Mincho"/>
                <w:lang w:val="en-GB"/>
              </w:rPr>
              <w:t xml:space="preserve"> </w:t>
            </w:r>
            <w:r>
              <w:rPr>
                <w:rFonts w:eastAsia="等线"/>
                <w:lang w:val="en-GB" w:eastAsia="ko-KR"/>
              </w:rPr>
              <w:t>NR</w:t>
            </w:r>
            <w:r>
              <w:rPr>
                <w:rFonts w:eastAsia="MS Mincho"/>
                <w:lang w:val="en-GB"/>
              </w:rPr>
              <w:t xml:space="preserve"> </w:t>
            </w:r>
            <w:r>
              <w:rPr>
                <w:rFonts w:eastAsia="等线"/>
                <w:lang w:val="en-GB" w:eastAsia="ko-KR"/>
              </w:rPr>
              <w:t>SL</w:t>
            </w:r>
            <w:r>
              <w:rPr>
                <w:rFonts w:eastAsia="MS Mincho"/>
                <w:lang w:val="en-GB"/>
              </w:rPr>
              <w:t xml:space="preserve"> </w:t>
            </w:r>
            <w:r>
              <w:rPr>
                <w:rFonts w:eastAsia="等线"/>
                <w:lang w:val="en-GB" w:eastAsia="ko-KR"/>
              </w:rPr>
              <w:t>PSCCH/PSSCH</w:t>
            </w:r>
          </w:p>
          <w:p w:rsidR="009C4982" w:rsidRDefault="00244FCA">
            <w:pPr>
              <w:numPr>
                <w:ilvl w:val="1"/>
                <w:numId w:val="9"/>
              </w:numPr>
              <w:autoSpaceDE w:val="0"/>
              <w:autoSpaceDN w:val="0"/>
              <w:rPr>
                <w:rFonts w:eastAsia="MS Mincho"/>
                <w:lang w:val="en-GB"/>
              </w:rPr>
            </w:pPr>
            <w:r>
              <w:rPr>
                <w:rFonts w:eastAsia="MS Mincho"/>
                <w:lang w:val="en-GB"/>
              </w:rPr>
              <w:t>Option 3-1: Additional PSFCH periodicity(</w:t>
            </w:r>
            <w:proofErr w:type="spellStart"/>
            <w:r>
              <w:rPr>
                <w:rFonts w:eastAsia="MS Mincho"/>
                <w:lang w:val="en-GB"/>
              </w:rPr>
              <w:t>ies</w:t>
            </w:r>
            <w:proofErr w:type="spellEnd"/>
            <w:r>
              <w:rPr>
                <w:rFonts w:eastAsia="MS Mincho"/>
                <w:lang w:val="en-GB"/>
              </w:rPr>
              <w:t>) is introduced</w:t>
            </w:r>
          </w:p>
          <w:p w:rsidR="009C4982" w:rsidRDefault="00244FCA">
            <w:pPr>
              <w:numPr>
                <w:ilvl w:val="2"/>
                <w:numId w:val="9"/>
              </w:numPr>
              <w:autoSpaceDE w:val="0"/>
              <w:autoSpaceDN w:val="0"/>
              <w:rPr>
                <w:rFonts w:eastAsia="MS Mincho"/>
                <w:lang w:val="en-GB"/>
              </w:rPr>
            </w:pPr>
            <w:r>
              <w:rPr>
                <w:rFonts w:eastAsia="MS Mincho"/>
                <w:lang w:val="en-GB"/>
              </w:rPr>
              <w:t>Alt 3-1-a: 10 logical slots</w:t>
            </w:r>
          </w:p>
          <w:p w:rsidR="009C4982" w:rsidRDefault="00244FCA">
            <w:pPr>
              <w:numPr>
                <w:ilvl w:val="2"/>
                <w:numId w:val="9"/>
              </w:numPr>
              <w:autoSpaceDE w:val="0"/>
              <w:autoSpaceDN w:val="0"/>
              <w:rPr>
                <w:rFonts w:eastAsia="MS Mincho"/>
                <w:lang w:val="en-GB"/>
              </w:rPr>
            </w:pPr>
            <w:r>
              <w:rPr>
                <w:rFonts w:eastAsia="MS Mincho"/>
                <w:lang w:val="en-GB"/>
              </w:rPr>
              <w:t>Alt 3-1-b: 8 logical slots</w:t>
            </w:r>
          </w:p>
          <w:p w:rsidR="009C4982" w:rsidRDefault="00244FCA">
            <w:pPr>
              <w:numPr>
                <w:ilvl w:val="2"/>
                <w:numId w:val="9"/>
              </w:numPr>
              <w:autoSpaceDE w:val="0"/>
              <w:autoSpaceDN w:val="0"/>
              <w:rPr>
                <w:rFonts w:eastAsia="MS Mincho"/>
                <w:lang w:val="en-GB"/>
              </w:rPr>
            </w:pPr>
            <w:r>
              <w:rPr>
                <w:rFonts w:eastAsia="MS Mincho"/>
                <w:lang w:val="en-GB"/>
              </w:rPr>
              <w:t>Alt 3-1-c: 5 logical slots</w:t>
            </w:r>
          </w:p>
          <w:p w:rsidR="009C4982" w:rsidRDefault="00244FCA">
            <w:pPr>
              <w:numPr>
                <w:ilvl w:val="2"/>
                <w:numId w:val="9"/>
              </w:numPr>
              <w:autoSpaceDE w:val="0"/>
              <w:autoSpaceDN w:val="0"/>
              <w:rPr>
                <w:rFonts w:eastAsia="MS Mincho"/>
                <w:lang w:val="en-GB"/>
              </w:rPr>
            </w:pPr>
            <w:r>
              <w:rPr>
                <w:rFonts w:eastAsia="MS Mincho"/>
                <w:lang w:val="en-GB"/>
              </w:rPr>
              <w:lastRenderedPageBreak/>
              <w:t xml:space="preserve">FFS: Alignment between PSFCH periodicity and LTE logical </w:t>
            </w:r>
            <w:proofErr w:type="spellStart"/>
            <w:r>
              <w:rPr>
                <w:rFonts w:eastAsia="MS Mincho"/>
                <w:lang w:val="en-GB"/>
              </w:rPr>
              <w:t>subframes</w:t>
            </w:r>
            <w:proofErr w:type="spellEnd"/>
            <w:r>
              <w:rPr>
                <w:rFonts w:eastAsia="MS Mincho"/>
                <w:lang w:val="en-GB"/>
              </w:rPr>
              <w:t xml:space="preserve"> should be ensured by proper configuration</w:t>
            </w:r>
          </w:p>
          <w:p w:rsidR="009C4982" w:rsidRDefault="00244FCA">
            <w:pPr>
              <w:numPr>
                <w:ilvl w:val="1"/>
                <w:numId w:val="9"/>
              </w:numPr>
              <w:autoSpaceDE w:val="0"/>
              <w:autoSpaceDN w:val="0"/>
              <w:rPr>
                <w:rFonts w:eastAsia="MS Mincho"/>
                <w:lang w:val="en-GB"/>
              </w:rPr>
            </w:pPr>
            <w:r>
              <w:rPr>
                <w:rFonts w:eastAsia="MS Mincho"/>
                <w:lang w:val="en-GB"/>
              </w:rPr>
              <w:t xml:space="preserve">Option 4-1: PSFCH resources and LTE SL resources are </w:t>
            </w:r>
            <w:proofErr w:type="spellStart"/>
            <w:r>
              <w:rPr>
                <w:rFonts w:eastAsia="MS Mincho"/>
                <w:lang w:val="en-GB"/>
              </w:rPr>
              <w:t>TDMed</w:t>
            </w:r>
            <w:proofErr w:type="spellEnd"/>
          </w:p>
          <w:p w:rsidR="009C4982" w:rsidRDefault="00244FCA">
            <w:pPr>
              <w:numPr>
                <w:ilvl w:val="2"/>
                <w:numId w:val="9"/>
              </w:numPr>
              <w:autoSpaceDE w:val="0"/>
              <w:autoSpaceDN w:val="0"/>
              <w:rPr>
                <w:rFonts w:eastAsia="MS Mincho"/>
                <w:lang w:val="en-GB"/>
              </w:rPr>
            </w:pPr>
            <w:r>
              <w:rPr>
                <w:rFonts w:eastAsia="MS Mincho"/>
                <w:lang w:val="en-GB"/>
              </w:rPr>
              <w:t xml:space="preserve">Alt 4-1-a: PSFCH resources is confined within the guard symbol of the LTE SL </w:t>
            </w:r>
            <w:proofErr w:type="spellStart"/>
            <w:r>
              <w:rPr>
                <w:rFonts w:eastAsia="MS Mincho"/>
                <w:lang w:val="en-GB"/>
              </w:rPr>
              <w:t>subframe</w:t>
            </w:r>
            <w:proofErr w:type="spellEnd"/>
            <w:r>
              <w:rPr>
                <w:rFonts w:eastAsia="MS Mincho"/>
                <w:lang w:val="en-GB"/>
              </w:rPr>
              <w:t xml:space="preserve"> in the time domain</w:t>
            </w:r>
          </w:p>
          <w:p w:rsidR="009C4982" w:rsidRDefault="00244FCA">
            <w:pPr>
              <w:numPr>
                <w:ilvl w:val="0"/>
                <w:numId w:val="9"/>
              </w:numPr>
              <w:autoSpaceDE w:val="0"/>
              <w:autoSpaceDN w:val="0"/>
              <w:rPr>
                <w:rFonts w:eastAsia="MS Mincho"/>
                <w:lang w:val="en-GB"/>
              </w:rPr>
            </w:pPr>
            <w:r>
              <w:rPr>
                <w:rFonts w:eastAsia="MS Mincho"/>
                <w:lang w:val="en-GB"/>
              </w:rPr>
              <w:t>Note: selecting a single option is not precluded</w:t>
            </w:r>
          </w:p>
          <w:p w:rsidR="009C4982" w:rsidRDefault="009C4982">
            <w:pPr>
              <w:rPr>
                <w:rFonts w:eastAsia="Batang"/>
                <w:iCs/>
                <w:sz w:val="16"/>
                <w:szCs w:val="24"/>
                <w:lang w:val="en-GB"/>
              </w:rPr>
            </w:pPr>
          </w:p>
          <w:p w:rsidR="009C4982" w:rsidRDefault="00244FCA">
            <w:pPr>
              <w:jc w:val="both"/>
              <w:rPr>
                <w:rFonts w:eastAsia="Batang"/>
                <w:szCs w:val="22"/>
                <w:lang w:val="en-GB" w:eastAsia="zh-CN"/>
              </w:rPr>
            </w:pPr>
            <w:r>
              <w:rPr>
                <w:rFonts w:eastAsia="Batang"/>
                <w:b/>
                <w:bCs/>
                <w:szCs w:val="22"/>
                <w:highlight w:val="green"/>
                <w:lang w:val="en-GB"/>
              </w:rPr>
              <w:t>Agreement</w:t>
            </w:r>
          </w:p>
          <w:p w:rsidR="009C4982" w:rsidRDefault="00244FCA">
            <w:pPr>
              <w:jc w:val="both"/>
              <w:rPr>
                <w:rFonts w:eastAsia="MS Mincho"/>
                <w:szCs w:val="24"/>
                <w:lang w:val="en-GB" w:eastAsia="zh-CN"/>
              </w:rPr>
            </w:pPr>
            <w:r>
              <w:rPr>
                <w:rFonts w:eastAsia="MS Mincho"/>
                <w:szCs w:val="24"/>
                <w:lang w:val="en-GB" w:eastAsia="zh-CN"/>
              </w:rPr>
              <w:t>In NR SL resource (re)selection procedure, down-select one of followings for how to determine candidate resource set for NR SL considering the LTE SL resources selected to be used for LTE SL module’s own LTE SL transmission</w:t>
            </w:r>
          </w:p>
          <w:p w:rsidR="009C4982" w:rsidRDefault="00244FCA">
            <w:pPr>
              <w:numPr>
                <w:ilvl w:val="0"/>
                <w:numId w:val="9"/>
              </w:numPr>
              <w:autoSpaceDE w:val="0"/>
              <w:autoSpaceDN w:val="0"/>
              <w:rPr>
                <w:rFonts w:eastAsia="MS Mincho"/>
                <w:szCs w:val="24"/>
                <w:lang w:val="en-GB"/>
              </w:rPr>
            </w:pPr>
            <w:r>
              <w:rPr>
                <w:rFonts w:eastAsia="MS Mincho"/>
                <w:szCs w:val="24"/>
                <w:lang w:val="en-GB"/>
              </w:rPr>
              <w:t>Option 1</w:t>
            </w:r>
            <w:r>
              <w:rPr>
                <w:rFonts w:eastAsia="MS Mincho"/>
                <w:szCs w:val="22"/>
                <w:lang w:val="en-GB"/>
              </w:rPr>
              <w:t xml:space="preserve">: </w:t>
            </w:r>
            <w:r>
              <w:rPr>
                <w:rFonts w:eastAsia="Malgun Gothic"/>
                <w:szCs w:val="22"/>
                <w:lang w:val="en-GB" w:eastAsia="ko-KR"/>
              </w:rPr>
              <w:t>T</w:t>
            </w:r>
            <w:r>
              <w:rPr>
                <w:rFonts w:eastAsia="MS Mincho"/>
                <w:szCs w:val="22"/>
                <w:lang w:val="en-GB"/>
              </w:rPr>
              <w:t>he PHY lay</w:t>
            </w:r>
            <w:r>
              <w:rPr>
                <w:rFonts w:eastAsia="MS Mincho"/>
                <w:szCs w:val="22"/>
                <w:lang w:val="en-GB"/>
              </w:rPr>
              <w:t>er of NR SL module excludes NR SL candidate resources in a NR SL slot overlapping</w:t>
            </w:r>
            <w:r>
              <w:rPr>
                <w:rFonts w:eastAsia="MS Mincho"/>
                <w:szCs w:val="24"/>
                <w:lang w:val="en-GB"/>
              </w:rPr>
              <w:t xml:space="preserve"> with LTE SL resources selected to be used for LTE SL module’s own LTE SL transmission </w:t>
            </w:r>
          </w:p>
          <w:p w:rsidR="009C4982" w:rsidRDefault="00244FCA">
            <w:pPr>
              <w:numPr>
                <w:ilvl w:val="2"/>
                <w:numId w:val="10"/>
              </w:numPr>
              <w:jc w:val="both"/>
              <w:rPr>
                <w:rFonts w:eastAsia="MS Mincho"/>
                <w:szCs w:val="24"/>
                <w:lang w:val="en-GB" w:eastAsia="zh-CN"/>
              </w:rPr>
            </w:pPr>
            <w:r>
              <w:rPr>
                <w:rFonts w:eastAsia="MS Mincho"/>
                <w:szCs w:val="24"/>
                <w:lang w:val="en-GB" w:eastAsia="zh-CN"/>
              </w:rPr>
              <w:t>For the LTE SL periodic resources selected to be used for LTE SL module’s own LTE SL tr</w:t>
            </w:r>
            <w:r>
              <w:rPr>
                <w:rFonts w:eastAsia="MS Mincho"/>
                <w:szCs w:val="24"/>
                <w:lang w:val="en-GB" w:eastAsia="zh-CN"/>
              </w:rPr>
              <w:t xml:space="preserve">ansmission, </w:t>
            </w:r>
          </w:p>
          <w:p w:rsidR="009C4982" w:rsidRDefault="00244FCA">
            <w:pPr>
              <w:numPr>
                <w:ilvl w:val="3"/>
                <w:numId w:val="10"/>
              </w:numPr>
              <w:jc w:val="both"/>
              <w:rPr>
                <w:rFonts w:eastAsia="MS Mincho"/>
                <w:szCs w:val="24"/>
                <w:lang w:val="en-GB" w:eastAsia="zh-CN"/>
              </w:rPr>
            </w:pPr>
            <w:r>
              <w:rPr>
                <w:rFonts w:eastAsia="MS Mincho"/>
                <w:szCs w:val="24"/>
                <w:lang w:val="en-GB" w:eastAsia="zh-CN"/>
              </w:rPr>
              <w:t xml:space="preserve">For determining the above LTE SL selected resources, the time-and-frequency resources of LTE SL resources selected to be used for LTE SL module’s own LTE SL transmission are repeated according to the LTE SL resource reservation period and LTE </w:t>
            </w:r>
            <w:r>
              <w:rPr>
                <w:rFonts w:eastAsia="MS Mincho"/>
                <w:szCs w:val="24"/>
                <w:lang w:val="en-GB" w:eastAsia="zh-CN"/>
              </w:rPr>
              <w:t>SL resource reselection count</w:t>
            </w:r>
          </w:p>
          <w:p w:rsidR="009C4982" w:rsidRDefault="00244FCA">
            <w:pPr>
              <w:numPr>
                <w:ilvl w:val="2"/>
                <w:numId w:val="10"/>
              </w:numPr>
              <w:jc w:val="both"/>
              <w:rPr>
                <w:rFonts w:eastAsia="MS Mincho"/>
                <w:szCs w:val="24"/>
                <w:lang w:val="en-GB" w:eastAsia="zh-CN"/>
              </w:rPr>
            </w:pPr>
            <w:r>
              <w:rPr>
                <w:rFonts w:eastAsia="MS Mincho"/>
                <w:szCs w:val="24"/>
                <w:lang w:val="en-GB" w:eastAsia="zh-CN"/>
              </w:rPr>
              <w:t>The PHY layer of NR module applies the above procedure in Step 5 in Section 8.1.4 of TS 38.214</w:t>
            </w:r>
          </w:p>
          <w:p w:rsidR="009C4982" w:rsidRDefault="00244FCA">
            <w:pPr>
              <w:numPr>
                <w:ilvl w:val="3"/>
                <w:numId w:val="10"/>
              </w:numPr>
              <w:jc w:val="both"/>
              <w:rPr>
                <w:rFonts w:eastAsia="MS Mincho"/>
                <w:szCs w:val="24"/>
                <w:lang w:val="en-GB" w:eastAsia="zh-CN"/>
              </w:rPr>
            </w:pPr>
            <w:r>
              <w:rPr>
                <w:rFonts w:eastAsia="MS Mincho"/>
                <w:szCs w:val="24"/>
                <w:lang w:val="en-GB" w:eastAsia="zh-CN"/>
              </w:rPr>
              <w:t xml:space="preserve">Note: For periodic resource reservation of NR SL transmission, the PHY layer of NR SL module further excludes NR SL candidate </w:t>
            </w:r>
            <w:r>
              <w:rPr>
                <w:rFonts w:eastAsia="MS Mincho"/>
                <w:szCs w:val="24"/>
                <w:lang w:val="en-GB" w:eastAsia="zh-CN"/>
              </w:rPr>
              <w:t>resources of which NR SL periodic resources are in a NR SL slot overlapping with LTE SL resources selected to be used for LTE SL module’s own LTE SL transmission according to Step 5 in Section 8.1.4 of TS 38.214</w:t>
            </w:r>
          </w:p>
          <w:p w:rsidR="009C4982" w:rsidRDefault="00244FCA">
            <w:pPr>
              <w:numPr>
                <w:ilvl w:val="3"/>
                <w:numId w:val="10"/>
              </w:numPr>
              <w:jc w:val="both"/>
              <w:rPr>
                <w:rFonts w:eastAsia="MS Mincho"/>
                <w:szCs w:val="24"/>
                <w:lang w:val="en-GB" w:eastAsia="zh-CN"/>
              </w:rPr>
            </w:pPr>
            <w:r>
              <w:rPr>
                <w:rFonts w:eastAsia="MS Mincho"/>
                <w:szCs w:val="24"/>
                <w:lang w:val="en-GB" w:eastAsia="zh-CN"/>
              </w:rPr>
              <w:t>Note: When the PHY layer of NR module cancel</w:t>
            </w:r>
            <w:r>
              <w:rPr>
                <w:rFonts w:eastAsia="MS Mincho"/>
                <w:szCs w:val="24"/>
                <w:lang w:val="en-GB" w:eastAsia="zh-CN"/>
              </w:rPr>
              <w:t>s the above procedure according to Step 5a in Section 8.1.4 of TS 38.214, UE selects either LTE SL transmission or NR SL transmission according to Rel-16 NR SL in-device coexistence rule</w:t>
            </w:r>
          </w:p>
          <w:p w:rsidR="009C4982" w:rsidRDefault="00244FCA">
            <w:pPr>
              <w:numPr>
                <w:ilvl w:val="2"/>
                <w:numId w:val="10"/>
              </w:numPr>
              <w:jc w:val="both"/>
              <w:rPr>
                <w:rFonts w:eastAsia="MS Mincho"/>
                <w:szCs w:val="24"/>
                <w:lang w:val="en-GB" w:eastAsia="zh-CN"/>
              </w:rPr>
            </w:pPr>
            <w:r>
              <w:rPr>
                <w:rFonts w:eastAsia="等线"/>
                <w:szCs w:val="24"/>
                <w:lang w:val="en-GB" w:eastAsia="ko-KR"/>
              </w:rPr>
              <w:t xml:space="preserve">FFS: whether the above procedure is applied based on the priority of </w:t>
            </w:r>
            <w:r>
              <w:rPr>
                <w:rFonts w:eastAsia="等线"/>
                <w:szCs w:val="24"/>
                <w:lang w:val="en-GB" w:eastAsia="ko-KR"/>
              </w:rPr>
              <w:t>LTE SL transmission and the priority of NR SL transmission</w:t>
            </w:r>
          </w:p>
          <w:p w:rsidR="009C4982" w:rsidRDefault="00244FCA">
            <w:pPr>
              <w:numPr>
                <w:ilvl w:val="2"/>
                <w:numId w:val="10"/>
              </w:numPr>
              <w:jc w:val="both"/>
              <w:rPr>
                <w:rFonts w:eastAsia="MS Mincho"/>
                <w:szCs w:val="24"/>
                <w:lang w:val="en-GB" w:eastAsia="zh-CN"/>
              </w:rPr>
            </w:pPr>
            <w:r>
              <w:rPr>
                <w:rFonts w:eastAsia="MS Mincho"/>
                <w:szCs w:val="24"/>
                <w:lang w:val="en-GB" w:eastAsia="zh-CN"/>
              </w:rPr>
              <w:t xml:space="preserve">Note: It is assumed that the information relevant to LTE SL resources selected to be used for LTE SL module’s own LTE SL transmission used in the above procedure is shared from LTE SL module to NR </w:t>
            </w:r>
            <w:r>
              <w:rPr>
                <w:rFonts w:eastAsia="MS Mincho"/>
                <w:szCs w:val="24"/>
                <w:lang w:val="en-GB" w:eastAsia="zh-CN"/>
              </w:rPr>
              <w:t>SL module</w:t>
            </w:r>
          </w:p>
          <w:p w:rsidR="009C4982" w:rsidRDefault="00244FCA">
            <w:pPr>
              <w:numPr>
                <w:ilvl w:val="0"/>
                <w:numId w:val="9"/>
              </w:numPr>
              <w:autoSpaceDE w:val="0"/>
              <w:autoSpaceDN w:val="0"/>
              <w:rPr>
                <w:rFonts w:eastAsia="MS Mincho"/>
                <w:szCs w:val="24"/>
                <w:lang w:val="en-GB"/>
              </w:rPr>
            </w:pPr>
            <w:r>
              <w:rPr>
                <w:rFonts w:eastAsia="MS Mincho"/>
                <w:szCs w:val="24"/>
                <w:lang w:val="en-GB"/>
              </w:rPr>
              <w:t xml:space="preserve">Option 2: </w:t>
            </w:r>
            <w:r>
              <w:rPr>
                <w:rFonts w:eastAsia="Malgun Gothic"/>
                <w:szCs w:val="24"/>
                <w:lang w:val="en-GB" w:eastAsia="ko-KR"/>
              </w:rPr>
              <w:t>T</w:t>
            </w:r>
            <w:r>
              <w:rPr>
                <w:rFonts w:eastAsia="MS Mincho"/>
                <w:szCs w:val="24"/>
                <w:lang w:val="en-GB"/>
              </w:rPr>
              <w:t>he PHY layer of NR SL module determines NR SL candidate resources regardless of whether the NR SL candidate resources are in a NR SL slot overlapping with LTE SL resources selected to be used for LTE SL module’s own LTE SL transmission</w:t>
            </w:r>
          </w:p>
          <w:p w:rsidR="009C4982" w:rsidRDefault="00244FCA">
            <w:pPr>
              <w:numPr>
                <w:ilvl w:val="2"/>
                <w:numId w:val="10"/>
              </w:numPr>
              <w:jc w:val="both"/>
              <w:rPr>
                <w:rFonts w:eastAsia="MS Mincho"/>
                <w:szCs w:val="24"/>
                <w:lang w:val="en-GB" w:eastAsia="zh-CN"/>
              </w:rPr>
            </w:pPr>
            <w:r>
              <w:rPr>
                <w:rFonts w:eastAsia="MS Mincho"/>
                <w:szCs w:val="24"/>
                <w:lang w:val="en-GB" w:eastAsia="zh-CN"/>
              </w:rPr>
              <w:t>UE selects either LTE SL transmission or NR SL transmission according to Rel-16 NR SL in-device coexistence rule</w:t>
            </w:r>
          </w:p>
          <w:p w:rsidR="009C4982" w:rsidRDefault="009C4982">
            <w:pPr>
              <w:autoSpaceDE w:val="0"/>
              <w:autoSpaceDN w:val="0"/>
              <w:jc w:val="both"/>
              <w:rPr>
                <w:rFonts w:eastAsia="Batang"/>
                <w:lang w:val="en-GB"/>
              </w:rPr>
            </w:pPr>
          </w:p>
        </w:tc>
      </w:tr>
    </w:tbl>
    <w:p w:rsidR="009C4982" w:rsidRDefault="009C4982">
      <w:pPr>
        <w:pStyle w:val="a1"/>
        <w:rPr>
          <w:rFonts w:eastAsia="宋体"/>
          <w:lang w:eastAsia="zh-CN"/>
        </w:rPr>
      </w:pPr>
    </w:p>
    <w:p w:rsidR="009C4982" w:rsidRDefault="00244FCA">
      <w:pPr>
        <w:pStyle w:val="a1"/>
        <w:rPr>
          <w:rFonts w:eastAsia="宋体"/>
          <w:lang w:eastAsia="zh-CN"/>
        </w:rPr>
      </w:pPr>
      <w:r>
        <w:rPr>
          <w:rFonts w:eastAsia="宋体" w:hint="eastAsia"/>
          <w:lang w:eastAsia="zh-CN"/>
        </w:rPr>
        <w:t xml:space="preserve">At </w:t>
      </w:r>
      <w:r>
        <w:t>RAN#9</w:t>
      </w:r>
      <w:r>
        <w:rPr>
          <w:rFonts w:eastAsia="宋体" w:hint="eastAsia"/>
          <w:lang w:eastAsia="zh-CN"/>
        </w:rPr>
        <w:t>9</w:t>
      </w:r>
      <w:r>
        <w:t xml:space="preserve"> </w:t>
      </w:r>
      <w:r>
        <w:fldChar w:fldCharType="begin"/>
      </w:r>
      <w:r>
        <w:instrText xml:space="preserve"> REF _Ref131535456 \r \h </w:instrText>
      </w:r>
      <w:r>
        <w:fldChar w:fldCharType="separate"/>
      </w:r>
      <w:r>
        <w:t>[7]</w:t>
      </w:r>
      <w:r>
        <w:fldChar w:fldCharType="end"/>
      </w:r>
      <w:r>
        <w:rPr>
          <w:rFonts w:eastAsia="宋体" w:hint="eastAsia"/>
          <w:lang w:eastAsia="zh-CN"/>
        </w:rPr>
        <w:t xml:space="preserve"> </w:t>
      </w:r>
      <w:r>
        <w:rPr>
          <w:rFonts w:hint="eastAsia"/>
          <w:lang w:eastAsia="zh-CN"/>
        </w:rPr>
        <w:t>meeting</w:t>
      </w:r>
      <w:r>
        <w:t>,</w:t>
      </w:r>
      <w:r>
        <w:rPr>
          <w:rFonts w:eastAsia="宋体" w:hint="eastAsia"/>
          <w:lang w:eastAsia="zh-CN"/>
        </w:rPr>
        <w:t xml:space="preserve"> the </w:t>
      </w:r>
      <w:r>
        <w:t>objective for NR sid</w:t>
      </w:r>
      <w:r>
        <w:t>elink evolution</w:t>
      </w:r>
      <w:r>
        <w:rPr>
          <w:rFonts w:eastAsia="宋体" w:hint="eastAsia"/>
          <w:lang w:eastAsia="zh-CN"/>
        </w:rPr>
        <w:t xml:space="preserve"> for </w:t>
      </w:r>
      <w:r>
        <w:rPr>
          <w:rFonts w:eastAsia="宋体"/>
          <w:sz w:val="21"/>
          <w:szCs w:val="21"/>
          <w:lang w:eastAsia="zh-CN"/>
        </w:rPr>
        <w:t xml:space="preserve">co-channel coexistence </w:t>
      </w:r>
      <w:bookmarkStart w:id="0" w:name="OLE_LINK51"/>
      <w:r>
        <w:rPr>
          <w:rFonts w:eastAsia="宋体"/>
          <w:sz w:val="21"/>
          <w:szCs w:val="21"/>
          <w:lang w:eastAsia="zh-CN"/>
        </w:rPr>
        <w:t>for LTE sidelink and NR sidelink</w:t>
      </w:r>
      <w:r>
        <w:t xml:space="preserve"> </w:t>
      </w:r>
      <w:bookmarkEnd w:id="0"/>
      <w:r>
        <w:t xml:space="preserve">has been </w:t>
      </w:r>
      <w:r>
        <w:rPr>
          <w:rFonts w:eastAsiaTheme="minorEastAsia" w:hint="eastAsia"/>
          <w:lang w:eastAsia="zh-CN"/>
        </w:rPr>
        <w:t>updated</w:t>
      </w:r>
      <w:r>
        <w:rPr>
          <w:rFonts w:eastAsia="宋体" w:hint="eastAsia"/>
          <w:lang w:eastAsia="zh-CN"/>
        </w:rPr>
        <w:t xml:space="preserve"> as follows</w:t>
      </w:r>
      <w:r>
        <w:rPr>
          <w:rFonts w:eastAsia="宋体" w:hint="eastAsia"/>
          <w:lang w:eastAsia="zh-CN"/>
        </w:rPr>
        <w:t>：</w:t>
      </w:r>
    </w:p>
    <w:tbl>
      <w:tblPr>
        <w:tblStyle w:val="af3"/>
        <w:tblW w:w="0" w:type="auto"/>
        <w:tblInd w:w="250" w:type="dxa"/>
        <w:tblLook w:val="04A0" w:firstRow="1" w:lastRow="0" w:firstColumn="1" w:lastColumn="0" w:noHBand="0" w:noVBand="1"/>
      </w:tblPr>
      <w:tblGrid>
        <w:gridCol w:w="9639"/>
      </w:tblGrid>
      <w:tr w:rsidR="009C4982">
        <w:trPr>
          <w:trHeight w:val="33"/>
        </w:trPr>
        <w:tc>
          <w:tcPr>
            <w:tcW w:w="9639" w:type="dxa"/>
          </w:tcPr>
          <w:p w:rsidR="009C4982" w:rsidRDefault="00244FCA">
            <w:pPr>
              <w:numPr>
                <w:ilvl w:val="0"/>
                <w:numId w:val="11"/>
              </w:numPr>
              <w:overflowPunct w:val="0"/>
              <w:autoSpaceDE w:val="0"/>
              <w:autoSpaceDN w:val="0"/>
              <w:adjustRightInd w:val="0"/>
              <w:spacing w:before="120"/>
              <w:textAlignment w:val="baseline"/>
              <w:rPr>
                <w:rFonts w:eastAsia="宋体"/>
                <w:iCs/>
                <w:sz w:val="21"/>
                <w:szCs w:val="21"/>
                <w:lang w:eastAsia="zh-CN"/>
              </w:rPr>
            </w:pPr>
            <w:r>
              <w:rPr>
                <w:rFonts w:eastAsia="宋体"/>
                <w:sz w:val="21"/>
                <w:szCs w:val="21"/>
                <w:lang w:eastAsia="zh-CN"/>
              </w:rPr>
              <w:t>Study and specify, if necessary, mechanism(s) for co-channel coexistence for LTE sidelink and NR sidelink including performance, necessity, feasibility</w:t>
            </w:r>
            <w:r>
              <w:rPr>
                <w:rFonts w:eastAsia="宋体"/>
                <w:sz w:val="21"/>
                <w:szCs w:val="21"/>
                <w:lang w:eastAsia="zh-CN"/>
              </w:rPr>
              <w:t>, and potential specification impact if any [RAN1, RAN2, RAN4]</w:t>
            </w:r>
          </w:p>
          <w:p w:rsidR="009C4982" w:rsidRDefault="00244FCA">
            <w:pPr>
              <w:numPr>
                <w:ilvl w:val="0"/>
                <w:numId w:val="12"/>
              </w:numPr>
              <w:overflowPunct w:val="0"/>
              <w:autoSpaceDE w:val="0"/>
              <w:autoSpaceDN w:val="0"/>
              <w:adjustRightInd w:val="0"/>
              <w:spacing w:before="60" w:after="60"/>
              <w:ind w:left="993" w:hanging="284"/>
              <w:textAlignment w:val="baseline"/>
              <w:rPr>
                <w:rFonts w:eastAsia="宋体"/>
                <w:iCs/>
                <w:sz w:val="21"/>
                <w:szCs w:val="21"/>
                <w:lang w:eastAsia="zh-CN"/>
              </w:rPr>
            </w:pPr>
            <w:r>
              <w:rPr>
                <w:rFonts w:eastAsia="宋体"/>
                <w:sz w:val="21"/>
                <w:szCs w:val="21"/>
                <w:lang w:eastAsia="zh-CN"/>
              </w:rPr>
              <w:t>Reuse the in-device coexistence framework defined in Rel-16 as much as possible</w:t>
            </w:r>
          </w:p>
          <w:p w:rsidR="009C4982" w:rsidRDefault="00244FCA">
            <w:pPr>
              <w:numPr>
                <w:ilvl w:val="0"/>
                <w:numId w:val="12"/>
              </w:numPr>
              <w:overflowPunct w:val="0"/>
              <w:autoSpaceDE w:val="0"/>
              <w:autoSpaceDN w:val="0"/>
              <w:adjustRightInd w:val="0"/>
              <w:spacing w:before="60" w:after="60"/>
              <w:ind w:left="993" w:hanging="284"/>
              <w:textAlignment w:val="baseline"/>
              <w:rPr>
                <w:rFonts w:eastAsia="宋体"/>
                <w:iCs/>
                <w:sz w:val="21"/>
                <w:szCs w:val="21"/>
                <w:lang w:eastAsia="zh-CN"/>
              </w:rPr>
            </w:pPr>
            <w:r>
              <w:rPr>
                <w:rFonts w:eastAsia="宋体"/>
                <w:iCs/>
                <w:sz w:val="21"/>
                <w:szCs w:val="21"/>
                <w:lang w:eastAsia="zh-CN"/>
              </w:rPr>
              <w:t xml:space="preserve">Note, RAN1 continues the work on dynamic resource pool sharing based on existing agreements and WID with high </w:t>
            </w:r>
            <w:r>
              <w:rPr>
                <w:rFonts w:eastAsia="宋体"/>
                <w:iCs/>
                <w:sz w:val="21"/>
                <w:szCs w:val="21"/>
                <w:lang w:eastAsia="zh-CN"/>
              </w:rPr>
              <w:t>priority for Type A devices and operating combination A</w:t>
            </w:r>
          </w:p>
          <w:p w:rsidR="009C4982" w:rsidRDefault="00244FCA">
            <w:pPr>
              <w:numPr>
                <w:ilvl w:val="0"/>
                <w:numId w:val="12"/>
              </w:numPr>
              <w:overflowPunct w:val="0"/>
              <w:autoSpaceDE w:val="0"/>
              <w:autoSpaceDN w:val="0"/>
              <w:adjustRightInd w:val="0"/>
              <w:spacing w:before="60" w:after="60"/>
              <w:ind w:left="993" w:hanging="284"/>
              <w:textAlignment w:val="baseline"/>
              <w:rPr>
                <w:rFonts w:eastAsia="宋体"/>
                <w:iCs/>
                <w:lang w:eastAsia="zh-CN"/>
              </w:rPr>
            </w:pPr>
            <w:r>
              <w:rPr>
                <w:rFonts w:eastAsia="宋体"/>
                <w:iCs/>
                <w:sz w:val="21"/>
                <w:szCs w:val="21"/>
                <w:lang w:eastAsia="zh-CN"/>
              </w:rPr>
              <w:t>RAN1 is tasked to support only 15 and 30 kHz SCSs for dynamic resource pool sharing. Existing RAN1 agreements for dynamic resource pool sharing apply to support of 30 kHz.</w:t>
            </w:r>
          </w:p>
          <w:p w:rsidR="009C4982" w:rsidRDefault="00244FCA">
            <w:pPr>
              <w:numPr>
                <w:ilvl w:val="1"/>
                <w:numId w:val="13"/>
              </w:numPr>
              <w:spacing w:before="60" w:after="60"/>
              <w:rPr>
                <w:iCs/>
                <w:lang w:eastAsia="zh-CN"/>
              </w:rPr>
            </w:pPr>
            <w:r>
              <w:rPr>
                <w:iCs/>
              </w:rPr>
              <w:t>For NR PSCCH/PSSCH transmiss</w:t>
            </w:r>
            <w:r>
              <w:rPr>
                <w:iCs/>
              </w:rPr>
              <w:t xml:space="preserve">ions in 30kHz SCS, NR SL UE selects in MAC layer at least the first of NR SL slots overlapping with </w:t>
            </w:r>
            <w:r>
              <w:rPr>
                <w:rFonts w:eastAsia="宋体" w:hint="eastAsia"/>
                <w:iCs/>
                <w:lang w:eastAsia="zh-CN"/>
              </w:rPr>
              <w:t>a LTE</w:t>
            </w:r>
            <w:r>
              <w:rPr>
                <w:iCs/>
              </w:rPr>
              <w:t xml:space="preserve"> SL </w:t>
            </w:r>
            <w:proofErr w:type="spellStart"/>
            <w:r>
              <w:rPr>
                <w:iCs/>
              </w:rPr>
              <w:t>subframe</w:t>
            </w:r>
            <w:proofErr w:type="spellEnd"/>
            <w:r>
              <w:rPr>
                <w:iCs/>
              </w:rPr>
              <w:t>, and can select the subsequent overlapping NR SL slot in MAC layer</w:t>
            </w:r>
          </w:p>
          <w:p w:rsidR="009C4982" w:rsidRDefault="00244FCA">
            <w:pPr>
              <w:numPr>
                <w:ilvl w:val="2"/>
                <w:numId w:val="13"/>
              </w:numPr>
              <w:spacing w:before="60" w:after="60"/>
              <w:rPr>
                <w:iCs/>
              </w:rPr>
            </w:pPr>
            <w:r>
              <w:rPr>
                <w:iCs/>
              </w:rPr>
              <w:t xml:space="preserve">No change to the R16/17 resource allocation procedure in PHY due to </w:t>
            </w:r>
            <w:r>
              <w:rPr>
                <w:iCs/>
              </w:rPr>
              <w:t>this restriction</w:t>
            </w:r>
          </w:p>
          <w:p w:rsidR="009C4982" w:rsidRDefault="00244FCA">
            <w:pPr>
              <w:numPr>
                <w:ilvl w:val="2"/>
                <w:numId w:val="13"/>
              </w:numPr>
              <w:spacing w:before="60" w:after="60"/>
              <w:rPr>
                <w:iCs/>
              </w:rPr>
            </w:pPr>
            <w:r>
              <w:rPr>
                <w:iCs/>
              </w:rPr>
              <w:t>The existing SL slot structure from Rel-16 is unchanged</w:t>
            </w:r>
          </w:p>
          <w:p w:rsidR="009C4982" w:rsidRDefault="00244FCA">
            <w:pPr>
              <w:numPr>
                <w:ilvl w:val="2"/>
                <w:numId w:val="13"/>
              </w:numPr>
              <w:spacing w:before="60" w:after="60"/>
              <w:rPr>
                <w:iCs/>
              </w:rPr>
            </w:pPr>
            <w:r>
              <w:rPr>
                <w:iCs/>
              </w:rPr>
              <w:t xml:space="preserve">The starting symbol of the first of the overlapping NR SL slots is assumed to be aligned with the first symbol of the LTE SL </w:t>
            </w:r>
            <w:proofErr w:type="spellStart"/>
            <w:r>
              <w:rPr>
                <w:iCs/>
              </w:rPr>
              <w:t>subframe</w:t>
            </w:r>
            <w:proofErr w:type="spellEnd"/>
          </w:p>
          <w:p w:rsidR="009C4982" w:rsidRDefault="00244FCA">
            <w:pPr>
              <w:numPr>
                <w:ilvl w:val="1"/>
                <w:numId w:val="13"/>
              </w:numPr>
              <w:spacing w:before="60" w:after="60"/>
              <w:rPr>
                <w:iCs/>
              </w:rPr>
            </w:pPr>
            <w:r>
              <w:rPr>
                <w:iCs/>
              </w:rPr>
              <w:t>For NR SL with 15/30kHz SCSs, NR SL UE avoids sel</w:t>
            </w:r>
            <w:r>
              <w:rPr>
                <w:iCs/>
              </w:rPr>
              <w:t>ecting resources for PSCCH/PSSCH transmissions where the corresponding PSFCH transmission occasions overlap with LTE SL reservations in time domain</w:t>
            </w:r>
          </w:p>
          <w:p w:rsidR="009C4982" w:rsidRDefault="00244FCA">
            <w:pPr>
              <w:numPr>
                <w:ilvl w:val="2"/>
                <w:numId w:val="13"/>
              </w:numPr>
              <w:spacing w:before="60" w:after="60"/>
              <w:rPr>
                <w:iCs/>
              </w:rPr>
            </w:pPr>
            <w:r>
              <w:rPr>
                <w:iCs/>
              </w:rPr>
              <w:t>Note</w:t>
            </w:r>
            <w:proofErr w:type="gramStart"/>
            <w:r>
              <w:rPr>
                <w:iCs/>
              </w:rPr>
              <w:t>,</w:t>
            </w:r>
            <w:proofErr w:type="gramEnd"/>
            <w:r>
              <w:rPr>
                <w:iCs/>
              </w:rPr>
              <w:t xml:space="preserve"> this is </w:t>
            </w:r>
            <w:proofErr w:type="spellStart"/>
            <w:r>
              <w:rPr>
                <w:iCs/>
              </w:rPr>
              <w:t>inline</w:t>
            </w:r>
            <w:proofErr w:type="spellEnd"/>
            <w:r>
              <w:rPr>
                <w:iCs/>
              </w:rPr>
              <w:t xml:space="preserve"> with Option 1-2 in the working assumption made in RAN1#112. No </w:t>
            </w:r>
            <w:r>
              <w:rPr>
                <w:iCs/>
              </w:rPr>
              <w:lastRenderedPageBreak/>
              <w:t>other options from the w</w:t>
            </w:r>
            <w:r>
              <w:rPr>
                <w:iCs/>
              </w:rPr>
              <w:t>orking assumption need to be considered.</w:t>
            </w:r>
          </w:p>
          <w:p w:rsidR="009C4982" w:rsidRDefault="00244FCA">
            <w:pPr>
              <w:numPr>
                <w:ilvl w:val="1"/>
                <w:numId w:val="13"/>
              </w:numPr>
              <w:spacing w:before="60" w:after="60"/>
            </w:pPr>
            <w:r>
              <w:rPr>
                <w:iCs/>
              </w:rPr>
              <w:t>Mode 2 operation only</w:t>
            </w:r>
          </w:p>
          <w:p w:rsidR="009C4982" w:rsidRDefault="009C4982">
            <w:pPr>
              <w:numPr>
                <w:ilvl w:val="255"/>
                <w:numId w:val="0"/>
              </w:numPr>
              <w:overflowPunct w:val="0"/>
              <w:autoSpaceDE w:val="0"/>
              <w:autoSpaceDN w:val="0"/>
              <w:adjustRightInd w:val="0"/>
              <w:spacing w:before="60" w:after="60"/>
              <w:ind w:left="709"/>
              <w:textAlignment w:val="baseline"/>
              <w:rPr>
                <w:rFonts w:eastAsia="宋体"/>
                <w:iCs/>
                <w:lang w:eastAsia="zh-CN"/>
              </w:rPr>
            </w:pPr>
          </w:p>
        </w:tc>
      </w:tr>
    </w:tbl>
    <w:p w:rsidR="009C4982" w:rsidRDefault="009C4982">
      <w:pPr>
        <w:pStyle w:val="a1"/>
        <w:rPr>
          <w:rFonts w:eastAsiaTheme="minorEastAsia"/>
          <w:lang w:eastAsia="zh-CN"/>
        </w:rPr>
      </w:pPr>
    </w:p>
    <w:p w:rsidR="009C4982" w:rsidRDefault="00244FCA">
      <w:pPr>
        <w:pStyle w:val="a1"/>
        <w:rPr>
          <w:rFonts w:eastAsia="PMingLiU"/>
          <w:lang w:eastAsia="zh-TW"/>
        </w:rPr>
      </w:pPr>
      <w:r>
        <w:rPr>
          <w:rFonts w:eastAsia="PMingLiU"/>
          <w:lang w:eastAsia="zh-TW"/>
        </w:rPr>
        <w:t xml:space="preserve">In this contribution, we continue </w:t>
      </w:r>
      <w:r>
        <w:rPr>
          <w:rFonts w:eastAsia="PMingLiU" w:hint="eastAsia"/>
          <w:lang w:eastAsia="zh-TW"/>
        </w:rPr>
        <w:t xml:space="preserve">to </w:t>
      </w:r>
      <w:r>
        <w:rPr>
          <w:rFonts w:eastAsia="PMingLiU"/>
          <w:lang w:eastAsia="zh-TW"/>
        </w:rPr>
        <w:t xml:space="preserve">discuss remaining open issues for co-channel coexistence for LTE sidelink and NR sidelink and propose related solutions. Section </w:t>
      </w:r>
      <w:r>
        <w:fldChar w:fldCharType="begin"/>
      </w:r>
      <w:r>
        <w:instrText xml:space="preserve"> REF _Ref101028239 \r \h  \* MERGEFORMAT </w:instrText>
      </w:r>
      <w:r>
        <w:fldChar w:fldCharType="separate"/>
      </w:r>
      <w:r>
        <w:rPr>
          <w:rFonts w:eastAsia="PMingLiU"/>
          <w:lang w:eastAsia="zh-TW"/>
        </w:rPr>
        <w:t>2</w:t>
      </w:r>
      <w:r>
        <w:rPr>
          <w:rFonts w:eastAsia="PMingLiU"/>
          <w:lang w:eastAsia="zh-TW"/>
        </w:rPr>
        <w:fldChar w:fldCharType="end"/>
      </w:r>
      <w:r>
        <w:rPr>
          <w:rFonts w:eastAsia="PMingLiU"/>
          <w:lang w:eastAsia="zh-TW"/>
        </w:rPr>
        <w:t xml:space="preserve"> discusses the design principles of co-channel coexistence mechanism. </w:t>
      </w:r>
      <w:bookmarkStart w:id="1" w:name="OLE_LINK22"/>
      <w:r>
        <w:rPr>
          <w:rFonts w:eastAsia="PMingLiU"/>
          <w:lang w:eastAsia="zh-TW"/>
        </w:rPr>
        <w:t xml:space="preserve">Section 3 discusses </w:t>
      </w:r>
      <w:r>
        <w:rPr>
          <w:rFonts w:eastAsiaTheme="minorEastAsia"/>
          <w:lang w:eastAsia="zh-CN"/>
        </w:rPr>
        <w:t>the</w:t>
      </w:r>
      <w:r>
        <w:rPr>
          <w:rFonts w:eastAsiaTheme="minorEastAsia" w:hint="eastAsia"/>
          <w:lang w:eastAsia="zh-CN"/>
        </w:rPr>
        <w:t xml:space="preserve"> p</w:t>
      </w:r>
      <w:r>
        <w:rPr>
          <w:rFonts w:hint="eastAsia"/>
        </w:rPr>
        <w:t>riority of SRPP and DRPS schemes</w:t>
      </w:r>
      <w:r>
        <w:rPr>
          <w:rFonts w:eastAsia="PMingLiU" w:hint="eastAsia"/>
          <w:lang w:eastAsia="zh-TW"/>
        </w:rPr>
        <w:t>.</w:t>
      </w:r>
      <w:r>
        <w:rPr>
          <w:rFonts w:eastAsia="PMingLiU"/>
          <w:lang w:eastAsia="zh-TW"/>
        </w:rPr>
        <w:t xml:space="preserve"> Section </w:t>
      </w:r>
      <w:r>
        <w:rPr>
          <w:rFonts w:eastAsia="PMingLiU" w:hint="eastAsia"/>
          <w:lang w:eastAsia="zh-TW"/>
        </w:rPr>
        <w:t>4</w:t>
      </w:r>
      <w:r>
        <w:rPr>
          <w:rFonts w:eastAsia="PMingLiU"/>
          <w:lang w:eastAsia="zh-TW"/>
        </w:rPr>
        <w:t xml:space="preserve"> discuss</w:t>
      </w:r>
      <w:r>
        <w:rPr>
          <w:rFonts w:eastAsia="PMingLiU"/>
          <w:lang w:eastAsia="zh-TW"/>
        </w:rPr>
        <w:t>es the types of devices which should be support</w:t>
      </w:r>
      <w:r>
        <w:rPr>
          <w:rFonts w:eastAsia="PMingLiU" w:hint="eastAsia"/>
          <w:lang w:eastAsia="zh-TW"/>
        </w:rPr>
        <w:t>ed</w:t>
      </w:r>
      <w:r>
        <w:rPr>
          <w:rFonts w:eastAsia="PMingLiU"/>
          <w:lang w:eastAsia="zh-TW"/>
        </w:rPr>
        <w:t xml:space="preserve"> for co-channel coexistence</w:t>
      </w:r>
      <w:r>
        <w:rPr>
          <w:rFonts w:eastAsia="PMingLiU" w:hint="eastAsia"/>
          <w:lang w:eastAsia="zh-TW"/>
        </w:rPr>
        <w:t>.</w:t>
      </w:r>
      <w:r>
        <w:rPr>
          <w:rFonts w:eastAsia="PMingLiU"/>
          <w:lang w:eastAsia="zh-TW"/>
        </w:rPr>
        <w:t xml:space="preserve"> </w:t>
      </w:r>
      <w:bookmarkEnd w:id="1"/>
      <w:r>
        <w:rPr>
          <w:rFonts w:eastAsia="PMingLiU"/>
          <w:lang w:eastAsia="zh-TW"/>
        </w:rPr>
        <w:t xml:space="preserve">Section </w:t>
      </w:r>
      <w:r>
        <w:rPr>
          <w:rFonts w:eastAsia="PMingLiU" w:hint="eastAsia"/>
          <w:lang w:eastAsia="zh-TW"/>
        </w:rPr>
        <w:t>5</w:t>
      </w:r>
      <w:r>
        <w:rPr>
          <w:rFonts w:eastAsia="PMingLiU"/>
          <w:lang w:eastAsia="zh-TW"/>
        </w:rPr>
        <w:t xml:space="preserve"> discusses the combinations of operational modes which should be considered for co-channel coexistence</w:t>
      </w:r>
      <w:r>
        <w:rPr>
          <w:rFonts w:eastAsia="PMingLiU" w:hint="eastAsia"/>
          <w:lang w:eastAsia="zh-TW"/>
        </w:rPr>
        <w:t>.</w:t>
      </w:r>
      <w:r>
        <w:rPr>
          <w:rFonts w:eastAsia="PMingLiU"/>
          <w:lang w:eastAsia="zh-TW"/>
        </w:rPr>
        <w:t xml:space="preserve"> Section </w:t>
      </w:r>
      <w:r>
        <w:rPr>
          <w:rFonts w:eastAsia="PMingLiU" w:hint="eastAsia"/>
          <w:lang w:eastAsia="zh-TW"/>
        </w:rPr>
        <w:t>6</w:t>
      </w:r>
      <w:r>
        <w:rPr>
          <w:rFonts w:eastAsia="PMingLiU"/>
          <w:lang w:eastAsia="zh-TW"/>
        </w:rPr>
        <w:t xml:space="preserve"> discusses the semi-static resource </w:t>
      </w:r>
      <w:r>
        <w:rPr>
          <w:rFonts w:eastAsia="PMingLiU" w:hint="eastAsia"/>
          <w:lang w:eastAsia="zh-TW"/>
        </w:rPr>
        <w:t xml:space="preserve">pool </w:t>
      </w:r>
      <w:r>
        <w:rPr>
          <w:rFonts w:eastAsia="PMingLiU"/>
          <w:lang w:eastAsia="zh-TW"/>
        </w:rPr>
        <w:t>partition for L</w:t>
      </w:r>
      <w:r>
        <w:rPr>
          <w:rFonts w:eastAsia="PMingLiU"/>
          <w:lang w:eastAsia="zh-TW"/>
        </w:rPr>
        <w:t>TE sidelink and NR sidelink</w:t>
      </w:r>
      <w:r>
        <w:rPr>
          <w:rFonts w:eastAsia="PMingLiU" w:hint="eastAsia"/>
          <w:lang w:eastAsia="zh-TW"/>
        </w:rPr>
        <w:t xml:space="preserve"> and</w:t>
      </w:r>
      <w:r>
        <w:rPr>
          <w:rFonts w:eastAsia="PMingLiU"/>
          <w:lang w:eastAsia="zh-TW"/>
        </w:rPr>
        <w:t xml:space="preserve"> Section </w:t>
      </w:r>
      <w:r>
        <w:rPr>
          <w:rFonts w:eastAsia="PMingLiU" w:hint="eastAsia"/>
          <w:lang w:eastAsia="zh-TW"/>
        </w:rPr>
        <w:t>7</w:t>
      </w:r>
      <w:r>
        <w:rPr>
          <w:rFonts w:eastAsia="PMingLiU"/>
          <w:lang w:eastAsia="zh-TW"/>
        </w:rPr>
        <w:t xml:space="preserve"> discusses the dynamic resource </w:t>
      </w:r>
      <w:r>
        <w:rPr>
          <w:rFonts w:eastAsia="PMingLiU" w:hint="eastAsia"/>
          <w:lang w:eastAsia="zh-TW"/>
        </w:rPr>
        <w:t xml:space="preserve">pool </w:t>
      </w:r>
      <w:r>
        <w:rPr>
          <w:rFonts w:eastAsia="PMingLiU"/>
          <w:lang w:eastAsia="zh-TW"/>
        </w:rPr>
        <w:t xml:space="preserve">sharing for LTE sidelink and NR sidelink. Section </w:t>
      </w:r>
      <w:r>
        <w:rPr>
          <w:rFonts w:eastAsia="宋体" w:hint="eastAsia"/>
          <w:lang w:eastAsia="zh-CN"/>
        </w:rPr>
        <w:t>8</w:t>
      </w:r>
      <w:r>
        <w:rPr>
          <w:rFonts w:eastAsia="PMingLiU"/>
          <w:lang w:eastAsia="zh-TW"/>
        </w:rPr>
        <w:t xml:space="preserve"> summarizes the proposals </w:t>
      </w:r>
      <w:r>
        <w:rPr>
          <w:rFonts w:eastAsia="PMingLiU" w:hint="eastAsia"/>
          <w:lang w:eastAsia="zh-TW"/>
        </w:rPr>
        <w:t xml:space="preserve">and observations </w:t>
      </w:r>
      <w:r>
        <w:rPr>
          <w:rFonts w:eastAsia="PMingLiU"/>
          <w:lang w:eastAsia="zh-TW"/>
        </w:rPr>
        <w:t>with conclusions.</w:t>
      </w:r>
    </w:p>
    <w:p w:rsidR="009C4982" w:rsidRDefault="00244FCA">
      <w:pPr>
        <w:pStyle w:val="1"/>
        <w:ind w:left="431" w:hanging="431"/>
        <w:rPr>
          <w:rFonts w:cs="Arial"/>
        </w:rPr>
      </w:pPr>
      <w:bookmarkStart w:id="2" w:name="_Ref101028239"/>
      <w:r>
        <w:rPr>
          <w:rFonts w:eastAsiaTheme="minorEastAsia" w:hint="eastAsia"/>
        </w:rPr>
        <w:t>Requirements and d</w:t>
      </w:r>
      <w:r>
        <w:rPr>
          <w:rFonts w:eastAsiaTheme="minorEastAsia"/>
        </w:rPr>
        <w:t>esign principles of co-channel coexistence mecha</w:t>
      </w:r>
      <w:r>
        <w:rPr>
          <w:rFonts w:eastAsiaTheme="minorEastAsia"/>
        </w:rPr>
        <w:t>nism</w:t>
      </w:r>
      <w:bookmarkEnd w:id="2"/>
    </w:p>
    <w:p w:rsidR="009C4982" w:rsidRDefault="00244FCA">
      <w:pPr>
        <w:pStyle w:val="a1"/>
        <w:rPr>
          <w:lang w:eastAsia="zh-CN"/>
        </w:rPr>
      </w:pPr>
      <w:r>
        <w:rPr>
          <w:lang w:eastAsia="zh-CN"/>
        </w:rPr>
        <w:t>In Rel-16, sidelink communication was developed in RAN mainly to support advanced V2X applications. In Rel-17, SA2 studied and standardized Proximity based service including public safety and commercial related service. As part of Rel-17, power saving solu</w:t>
      </w:r>
      <w:r>
        <w:rPr>
          <w:lang w:eastAsia="zh-CN"/>
        </w:rPr>
        <w:t xml:space="preserve">tions (e.g., partial sensing, DRX) and inter-UE coordination </w:t>
      </w:r>
      <w:r>
        <w:rPr>
          <w:rFonts w:hint="eastAsia"/>
          <w:lang w:eastAsia="zh-CN"/>
        </w:rPr>
        <w:t>had</w:t>
      </w:r>
      <w:r>
        <w:rPr>
          <w:lang w:eastAsia="zh-CN"/>
        </w:rPr>
        <w:t xml:space="preserve"> been developed in RAN1 and RAN2 to improve power consumption for battery limited terminals and reliability of sidelink transmissions.</w:t>
      </w:r>
    </w:p>
    <w:p w:rsidR="009C4982" w:rsidRDefault="00244FCA">
      <w:pPr>
        <w:pStyle w:val="a1"/>
        <w:rPr>
          <w:rFonts w:eastAsiaTheme="minorEastAsia"/>
          <w:iCs/>
          <w:lang w:eastAsia="zh-CN"/>
        </w:rPr>
      </w:pPr>
      <w:r>
        <w:rPr>
          <w:rFonts w:eastAsiaTheme="minorEastAsia" w:hint="eastAsia"/>
          <w:iCs/>
          <w:lang w:eastAsia="zh-CN"/>
        </w:rPr>
        <w:t xml:space="preserve">One important </w:t>
      </w:r>
      <w:r>
        <w:rPr>
          <w:iCs/>
          <w:lang w:eastAsia="zh-CN"/>
        </w:rPr>
        <w:t>aspect to consider is the V2X deployment sc</w:t>
      </w:r>
      <w:r>
        <w:rPr>
          <w:iCs/>
          <w:lang w:eastAsia="zh-CN"/>
        </w:rPr>
        <w:t xml:space="preserve">enario where both LTE V2X and NR V2X devices are to coexist in the same frequency channel. For the two different types of devices to coexist while using a common carrier frequency, it is important that there is </w:t>
      </w:r>
      <w:r>
        <w:rPr>
          <w:rFonts w:hint="eastAsia"/>
          <w:iCs/>
          <w:lang w:eastAsia="zh-CN"/>
        </w:rPr>
        <w:t>a</w:t>
      </w:r>
      <w:r>
        <w:rPr>
          <w:iCs/>
          <w:lang w:eastAsia="zh-CN"/>
        </w:rPr>
        <w:t xml:space="preserve"> mechanism to efficiently utilize resource a</w:t>
      </w:r>
      <w:r>
        <w:rPr>
          <w:iCs/>
          <w:lang w:eastAsia="zh-CN"/>
        </w:rPr>
        <w:t xml:space="preserve">llocation by the two technologies without negatively impacting the operation of each technology. </w:t>
      </w:r>
    </w:p>
    <w:p w:rsidR="009C4982" w:rsidRDefault="00244FCA">
      <w:pPr>
        <w:pStyle w:val="a1"/>
        <w:rPr>
          <w:rFonts w:eastAsiaTheme="minorEastAsia"/>
          <w:lang w:eastAsia="zh-CN"/>
        </w:rPr>
      </w:pPr>
      <w:r>
        <w:rPr>
          <w:iCs/>
          <w:lang w:eastAsia="zh-CN"/>
        </w:rPr>
        <w:t>This requirement was also mentioned as part of the input from 5G Automotive Association</w:t>
      </w:r>
      <w:r>
        <w:rPr>
          <w:rFonts w:eastAsiaTheme="minorEastAsia" w:hint="eastAsia"/>
          <w:iCs/>
          <w:lang w:eastAsia="zh-CN"/>
        </w:rPr>
        <w:t xml:space="preserve"> (5GAA)</w:t>
      </w:r>
      <w:r>
        <w:rPr>
          <w:iCs/>
          <w:lang w:eastAsia="zh-CN"/>
        </w:rPr>
        <w:t xml:space="preserve"> to the Rel-18 RAN Workshop</w:t>
      </w:r>
      <w:r>
        <w:rPr>
          <w:rFonts w:eastAsiaTheme="minorEastAsia" w:hint="eastAsia"/>
          <w:iCs/>
          <w:lang w:eastAsia="zh-CN"/>
        </w:rPr>
        <w:t xml:space="preserve">, and it was listed </w:t>
      </w:r>
      <w:r>
        <w:rPr>
          <w:rFonts w:eastAsia="PMingLiU"/>
          <w:lang w:eastAsia="zh-TW"/>
        </w:rPr>
        <w:t>as the second hig</w:t>
      </w:r>
      <w:r>
        <w:rPr>
          <w:rFonts w:eastAsia="PMingLiU"/>
          <w:lang w:eastAsia="zh-TW"/>
        </w:rPr>
        <w:t xml:space="preserve">hest priority </w:t>
      </w:r>
      <w:r>
        <w:rPr>
          <w:rFonts w:eastAsiaTheme="minorEastAsia" w:hint="eastAsia"/>
          <w:lang w:eastAsia="zh-CN"/>
        </w:rPr>
        <w:t>among the</w:t>
      </w:r>
      <w:r>
        <w:rPr>
          <w:rFonts w:eastAsia="PMingLiU"/>
          <w:lang w:eastAsia="zh-TW"/>
        </w:rPr>
        <w:t xml:space="preserve"> 8</w:t>
      </w:r>
      <w:r>
        <w:rPr>
          <w:rFonts w:eastAsiaTheme="minorEastAsia" w:hint="eastAsia"/>
          <w:lang w:eastAsia="zh-CN"/>
        </w:rPr>
        <w:t xml:space="preserve"> requirement proposals</w:t>
      </w:r>
      <w:r>
        <w:rPr>
          <w:rFonts w:eastAsia="PMingLiU"/>
          <w:lang w:eastAsia="zh-TW"/>
        </w:rPr>
        <w:t xml:space="preserve"> by 5GA</w:t>
      </w:r>
      <w:r>
        <w:rPr>
          <w:rFonts w:eastAsiaTheme="minorEastAsia" w:hint="eastAsia"/>
          <w:lang w:eastAsia="zh-CN"/>
        </w:rPr>
        <w:t xml:space="preserve">A </w:t>
      </w:r>
      <w:r>
        <w:rPr>
          <w:rFonts w:eastAsiaTheme="minorEastAsia"/>
          <w:lang w:eastAsia="zh-CN"/>
        </w:rPr>
        <w:fldChar w:fldCharType="begin"/>
      </w:r>
      <w:r>
        <w:rPr>
          <w:rFonts w:eastAsiaTheme="minorEastAsia"/>
          <w:lang w:eastAsia="zh-CN"/>
        </w:rPr>
        <w:instrText xml:space="preserve"> REF _Ref114063144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as shown in the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_Ref111122095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iCs/>
          <w:lang w:eastAsia="zh-CN"/>
        </w:rPr>
        <w:t>Table 1</w:t>
      </w:r>
      <w:r>
        <w:rPr>
          <w:rFonts w:eastAsiaTheme="minorEastAsia"/>
          <w:lang w:eastAsia="zh-CN"/>
        </w:rPr>
        <w:fldChar w:fldCharType="end"/>
      </w:r>
      <w:r>
        <w:rPr>
          <w:rFonts w:eastAsiaTheme="minorEastAsia" w:hint="eastAsia"/>
          <w:lang w:eastAsia="zh-CN"/>
        </w:rPr>
        <w:t xml:space="preserve"> below.</w:t>
      </w:r>
    </w:p>
    <w:p w:rsidR="009C4982" w:rsidRDefault="00244FCA">
      <w:pPr>
        <w:pStyle w:val="a1"/>
        <w:jc w:val="center"/>
        <w:rPr>
          <w:rFonts w:eastAsiaTheme="minorEastAsia"/>
          <w:iCs/>
          <w:lang w:eastAsia="zh-CN"/>
        </w:rPr>
      </w:pPr>
      <w:bookmarkStart w:id="3" w:name="_Ref111122095"/>
      <w:r>
        <w:rPr>
          <w:rFonts w:eastAsiaTheme="minorEastAsia"/>
          <w:iCs/>
          <w:lang w:eastAsia="zh-CN"/>
        </w:rPr>
        <w:t xml:space="preserve">Table </w:t>
      </w:r>
      <w:r>
        <w:rPr>
          <w:rFonts w:eastAsiaTheme="minorEastAsia"/>
          <w:iCs/>
          <w:lang w:eastAsia="zh-CN"/>
        </w:rPr>
        <w:fldChar w:fldCharType="begin"/>
      </w:r>
      <w:r>
        <w:rPr>
          <w:rFonts w:eastAsiaTheme="minorEastAsia"/>
          <w:iCs/>
          <w:lang w:eastAsia="zh-CN"/>
        </w:rPr>
        <w:instrText xml:space="preserve"> SEQ Table \* ARABIC </w:instrText>
      </w:r>
      <w:r>
        <w:rPr>
          <w:rFonts w:eastAsiaTheme="minorEastAsia"/>
          <w:iCs/>
          <w:lang w:eastAsia="zh-CN"/>
        </w:rPr>
        <w:fldChar w:fldCharType="separate"/>
      </w:r>
      <w:r>
        <w:rPr>
          <w:rFonts w:eastAsiaTheme="minorEastAsia"/>
          <w:iCs/>
          <w:lang w:eastAsia="zh-CN"/>
        </w:rPr>
        <w:t>1</w:t>
      </w:r>
      <w:r>
        <w:rPr>
          <w:rFonts w:eastAsiaTheme="minorEastAsia"/>
          <w:iCs/>
          <w:lang w:eastAsia="zh-CN"/>
        </w:rPr>
        <w:fldChar w:fldCharType="end"/>
      </w:r>
      <w:bookmarkEnd w:id="3"/>
      <w:r>
        <w:rPr>
          <w:rFonts w:eastAsiaTheme="minorEastAsia" w:hint="eastAsia"/>
          <w:iCs/>
          <w:lang w:eastAsia="zh-CN"/>
        </w:rPr>
        <w:t xml:space="preserve">: 5GAA list of proposals according to </w:t>
      </w:r>
      <w:r>
        <w:rPr>
          <w:rFonts w:eastAsiaTheme="minorEastAsia"/>
          <w:iCs/>
          <w:lang w:eastAsia="zh-CN"/>
        </w:rPr>
        <w:t>priority</w:t>
      </w:r>
      <w:r>
        <w:rPr>
          <w:rFonts w:eastAsiaTheme="minorEastAsia" w:hint="eastAsia"/>
          <w:iCs/>
          <w:lang w:eastAsia="zh-CN"/>
        </w:rPr>
        <w:t xml:space="preserve"> ranking</w:t>
      </w:r>
    </w:p>
    <w:tbl>
      <w:tblPr>
        <w:tblStyle w:val="af3"/>
        <w:tblW w:w="0" w:type="auto"/>
        <w:jc w:val="center"/>
        <w:tblLook w:val="04A0" w:firstRow="1" w:lastRow="0" w:firstColumn="1" w:lastColumn="0" w:noHBand="0" w:noVBand="1"/>
      </w:tblPr>
      <w:tblGrid>
        <w:gridCol w:w="567"/>
        <w:gridCol w:w="6409"/>
        <w:gridCol w:w="1529"/>
      </w:tblGrid>
      <w:tr w:rsidR="009C4982">
        <w:trPr>
          <w:jc w:val="center"/>
        </w:trPr>
        <w:tc>
          <w:tcPr>
            <w:tcW w:w="567" w:type="dxa"/>
            <w:shd w:val="clear" w:color="auto" w:fill="D9D9D9" w:themeFill="background1" w:themeFillShade="D9"/>
            <w:vAlign w:val="center"/>
          </w:tcPr>
          <w:p w:rsidR="009C4982" w:rsidRDefault="00244FCA">
            <w:pPr>
              <w:tabs>
                <w:tab w:val="left" w:pos="2880"/>
              </w:tabs>
              <w:spacing w:beforeLines="50" w:before="120" w:afterLines="50" w:after="120"/>
              <w:jc w:val="center"/>
              <w:rPr>
                <w:rFonts w:eastAsiaTheme="minorEastAsia"/>
                <w:b/>
                <w:lang w:eastAsia="zh-CN"/>
              </w:rPr>
            </w:pPr>
            <w:r>
              <w:rPr>
                <w:rFonts w:eastAsiaTheme="minorEastAsia" w:hint="eastAsia"/>
                <w:b/>
                <w:lang w:eastAsia="zh-CN"/>
              </w:rPr>
              <w:t>No.</w:t>
            </w:r>
          </w:p>
        </w:tc>
        <w:tc>
          <w:tcPr>
            <w:tcW w:w="6409" w:type="dxa"/>
            <w:shd w:val="clear" w:color="auto" w:fill="D9D9D9" w:themeFill="background1" w:themeFillShade="D9"/>
            <w:vAlign w:val="center"/>
          </w:tcPr>
          <w:p w:rsidR="009C4982" w:rsidRDefault="00244FCA">
            <w:pPr>
              <w:tabs>
                <w:tab w:val="left" w:pos="2880"/>
              </w:tabs>
              <w:spacing w:beforeLines="50" w:before="120" w:afterLines="50" w:after="120"/>
              <w:jc w:val="center"/>
              <w:rPr>
                <w:rFonts w:ascii="Times" w:eastAsiaTheme="minorEastAsia" w:hAnsi="Times"/>
                <w:b/>
                <w:lang w:eastAsia="zh-CN"/>
              </w:rPr>
            </w:pPr>
            <w:r>
              <w:rPr>
                <w:rFonts w:eastAsiaTheme="minorEastAsia"/>
                <w:b/>
                <w:lang w:eastAsia="zh-CN"/>
              </w:rPr>
              <w:t>5GAA features and requirements proposals</w:t>
            </w:r>
          </w:p>
        </w:tc>
        <w:tc>
          <w:tcPr>
            <w:tcW w:w="1529" w:type="dxa"/>
            <w:shd w:val="clear" w:color="auto" w:fill="D9D9D9" w:themeFill="background1" w:themeFillShade="D9"/>
            <w:vAlign w:val="center"/>
          </w:tcPr>
          <w:p w:rsidR="009C4982" w:rsidRDefault="00244FCA">
            <w:pPr>
              <w:tabs>
                <w:tab w:val="left" w:pos="2880"/>
              </w:tabs>
              <w:spacing w:beforeLines="50" w:before="120" w:afterLines="50" w:after="120"/>
              <w:jc w:val="center"/>
              <w:rPr>
                <w:rFonts w:ascii="Times" w:eastAsiaTheme="minorEastAsia" w:hAnsi="Times"/>
                <w:b/>
                <w:lang w:eastAsia="zh-CN"/>
              </w:rPr>
            </w:pPr>
            <w:r>
              <w:rPr>
                <w:rFonts w:eastAsiaTheme="minorEastAsia"/>
                <w:b/>
                <w:lang w:eastAsia="zh-CN"/>
              </w:rPr>
              <w:t>Priority ranking</w:t>
            </w:r>
          </w:p>
        </w:tc>
      </w:tr>
      <w:tr w:rsidR="009C4982">
        <w:trPr>
          <w:trHeight w:val="300"/>
          <w:jc w:val="center"/>
        </w:trPr>
        <w:tc>
          <w:tcPr>
            <w:tcW w:w="567" w:type="dxa"/>
            <w:vAlign w:val="center"/>
          </w:tcPr>
          <w:p w:rsidR="009C4982" w:rsidRDefault="00244FCA">
            <w:pPr>
              <w:tabs>
                <w:tab w:val="left" w:pos="2880"/>
              </w:tabs>
              <w:spacing w:beforeLines="50" w:before="120" w:afterLines="50" w:after="120"/>
              <w:jc w:val="center"/>
              <w:rPr>
                <w:rFonts w:eastAsiaTheme="minorEastAsia"/>
                <w:lang w:eastAsia="zh-CN"/>
              </w:rPr>
            </w:pPr>
            <w:r>
              <w:rPr>
                <w:rFonts w:eastAsiaTheme="minorEastAsia" w:hint="eastAsia"/>
                <w:lang w:eastAsia="zh-CN"/>
              </w:rPr>
              <w:t>1</w:t>
            </w:r>
          </w:p>
        </w:tc>
        <w:tc>
          <w:tcPr>
            <w:tcW w:w="6409" w:type="dxa"/>
            <w:vAlign w:val="center"/>
          </w:tcPr>
          <w:p w:rsidR="009C4982" w:rsidRDefault="00244FCA">
            <w:pPr>
              <w:tabs>
                <w:tab w:val="left" w:pos="2880"/>
              </w:tabs>
              <w:spacing w:beforeLines="50" w:before="120" w:afterLines="50" w:after="120"/>
              <w:jc w:val="center"/>
              <w:rPr>
                <w:rFonts w:ascii="Courier New" w:eastAsiaTheme="minorEastAsia" w:hAnsi="Courier New"/>
                <w:sz w:val="16"/>
                <w:lang w:eastAsia="zh-CN"/>
              </w:rPr>
            </w:pPr>
            <w:r>
              <w:rPr>
                <w:rFonts w:eastAsiaTheme="minorEastAsia"/>
                <w:lang w:eastAsia="zh-CN"/>
              </w:rPr>
              <w:t>Positioning enhancements</w:t>
            </w:r>
          </w:p>
        </w:tc>
        <w:tc>
          <w:tcPr>
            <w:tcW w:w="1529" w:type="dxa"/>
            <w:vAlign w:val="center"/>
          </w:tcPr>
          <w:p w:rsidR="009C4982" w:rsidRDefault="00244FCA">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t>1</w:t>
            </w:r>
          </w:p>
        </w:tc>
      </w:tr>
      <w:tr w:rsidR="009C4982">
        <w:trPr>
          <w:jc w:val="center"/>
        </w:trPr>
        <w:tc>
          <w:tcPr>
            <w:tcW w:w="567" w:type="dxa"/>
            <w:shd w:val="clear" w:color="auto" w:fill="F2F2F2" w:themeFill="background1" w:themeFillShade="F2"/>
            <w:vAlign w:val="center"/>
          </w:tcPr>
          <w:p w:rsidR="009C4982" w:rsidRDefault="00244FCA">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t>2</w:t>
            </w:r>
          </w:p>
        </w:tc>
        <w:tc>
          <w:tcPr>
            <w:tcW w:w="6409" w:type="dxa"/>
            <w:shd w:val="clear" w:color="auto" w:fill="F2F2F2" w:themeFill="background1" w:themeFillShade="F2"/>
            <w:vAlign w:val="center"/>
          </w:tcPr>
          <w:p w:rsidR="009C4982" w:rsidRDefault="00244FCA">
            <w:pPr>
              <w:tabs>
                <w:tab w:val="left" w:pos="2880"/>
              </w:tabs>
              <w:spacing w:beforeLines="50" w:before="120" w:afterLines="50" w:after="120"/>
              <w:jc w:val="center"/>
              <w:rPr>
                <w:rFonts w:ascii="Courier New" w:eastAsiaTheme="minorEastAsia" w:hAnsi="Courier New"/>
                <w:sz w:val="16"/>
                <w:lang w:eastAsia="zh-CN"/>
              </w:rPr>
            </w:pPr>
            <w:r>
              <w:rPr>
                <w:rFonts w:eastAsiaTheme="minorEastAsia"/>
                <w:lang w:eastAsia="zh-CN"/>
              </w:rPr>
              <w:t>LTE/NR-V2X sidelink co-channel coexistence</w:t>
            </w:r>
          </w:p>
        </w:tc>
        <w:tc>
          <w:tcPr>
            <w:tcW w:w="1529" w:type="dxa"/>
            <w:shd w:val="clear" w:color="auto" w:fill="F2F2F2" w:themeFill="background1" w:themeFillShade="F2"/>
            <w:vAlign w:val="center"/>
          </w:tcPr>
          <w:p w:rsidR="009C4982" w:rsidRDefault="00244FCA">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t>2</w:t>
            </w:r>
          </w:p>
        </w:tc>
      </w:tr>
      <w:tr w:rsidR="009C4982">
        <w:trPr>
          <w:jc w:val="center"/>
        </w:trPr>
        <w:tc>
          <w:tcPr>
            <w:tcW w:w="567" w:type="dxa"/>
            <w:vAlign w:val="center"/>
          </w:tcPr>
          <w:p w:rsidR="009C4982" w:rsidRDefault="00244FCA">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t>3</w:t>
            </w:r>
          </w:p>
        </w:tc>
        <w:tc>
          <w:tcPr>
            <w:tcW w:w="6409" w:type="dxa"/>
            <w:vAlign w:val="center"/>
          </w:tcPr>
          <w:p w:rsidR="009C4982" w:rsidRDefault="00244FCA">
            <w:pPr>
              <w:tabs>
                <w:tab w:val="left" w:pos="2880"/>
              </w:tabs>
              <w:spacing w:beforeLines="50" w:before="120" w:afterLines="50" w:after="120"/>
              <w:jc w:val="center"/>
              <w:rPr>
                <w:rFonts w:ascii="Courier New" w:eastAsiaTheme="minorEastAsia" w:hAnsi="Courier New"/>
                <w:sz w:val="16"/>
                <w:lang w:eastAsia="zh-CN"/>
              </w:rPr>
            </w:pPr>
            <w:r>
              <w:rPr>
                <w:rFonts w:eastAsiaTheme="minorEastAsia"/>
                <w:lang w:eastAsia="zh-CN"/>
              </w:rPr>
              <w:t xml:space="preserve">Sidelink </w:t>
            </w:r>
            <w:r>
              <w:rPr>
                <w:rFonts w:eastAsiaTheme="minorEastAsia"/>
                <w:lang w:eastAsia="zh-CN"/>
              </w:rPr>
              <w:t>carrier aggregation (CA)</w:t>
            </w:r>
          </w:p>
        </w:tc>
        <w:tc>
          <w:tcPr>
            <w:tcW w:w="1529" w:type="dxa"/>
            <w:vAlign w:val="center"/>
          </w:tcPr>
          <w:p w:rsidR="009C4982" w:rsidRDefault="00244FCA">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t>3</w:t>
            </w:r>
          </w:p>
        </w:tc>
      </w:tr>
      <w:tr w:rsidR="009C4982">
        <w:trPr>
          <w:jc w:val="center"/>
        </w:trPr>
        <w:tc>
          <w:tcPr>
            <w:tcW w:w="567" w:type="dxa"/>
            <w:vAlign w:val="center"/>
          </w:tcPr>
          <w:p w:rsidR="009C4982" w:rsidRDefault="00244FCA">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t>4</w:t>
            </w:r>
          </w:p>
        </w:tc>
        <w:tc>
          <w:tcPr>
            <w:tcW w:w="6409" w:type="dxa"/>
            <w:vAlign w:val="center"/>
          </w:tcPr>
          <w:p w:rsidR="009C4982" w:rsidRDefault="00244FCA">
            <w:pPr>
              <w:tabs>
                <w:tab w:val="left" w:pos="2880"/>
              </w:tabs>
              <w:spacing w:beforeLines="50" w:before="120" w:afterLines="50" w:after="120"/>
              <w:jc w:val="center"/>
              <w:rPr>
                <w:rFonts w:ascii="Courier New" w:eastAsiaTheme="minorEastAsia" w:hAnsi="Courier New"/>
                <w:sz w:val="16"/>
                <w:lang w:eastAsia="zh-CN"/>
              </w:rPr>
            </w:pPr>
            <w:r>
              <w:rPr>
                <w:rFonts w:eastAsiaTheme="minorEastAsia"/>
                <w:lang w:eastAsia="zh-CN"/>
              </w:rPr>
              <w:t>Enhancements to sidelink power saving</w:t>
            </w:r>
          </w:p>
        </w:tc>
        <w:tc>
          <w:tcPr>
            <w:tcW w:w="1529" w:type="dxa"/>
            <w:vAlign w:val="center"/>
          </w:tcPr>
          <w:p w:rsidR="009C4982" w:rsidRDefault="00244FCA">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t>4</w:t>
            </w:r>
          </w:p>
        </w:tc>
      </w:tr>
      <w:tr w:rsidR="009C4982">
        <w:trPr>
          <w:jc w:val="center"/>
        </w:trPr>
        <w:tc>
          <w:tcPr>
            <w:tcW w:w="567" w:type="dxa"/>
            <w:vAlign w:val="center"/>
          </w:tcPr>
          <w:p w:rsidR="009C4982" w:rsidRDefault="00244FCA">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t>5</w:t>
            </w:r>
          </w:p>
        </w:tc>
        <w:tc>
          <w:tcPr>
            <w:tcW w:w="6409" w:type="dxa"/>
            <w:vAlign w:val="center"/>
          </w:tcPr>
          <w:p w:rsidR="009C4982" w:rsidRDefault="00244FCA">
            <w:pPr>
              <w:tabs>
                <w:tab w:val="left" w:pos="2880"/>
              </w:tabs>
              <w:spacing w:beforeLines="50" w:before="120" w:afterLines="50" w:after="120"/>
              <w:jc w:val="center"/>
              <w:rPr>
                <w:rFonts w:ascii="Arial" w:eastAsiaTheme="minorEastAsia" w:hAnsi="Arial"/>
                <w:b/>
                <w:kern w:val="32"/>
                <w:sz w:val="28"/>
                <w:lang w:eastAsia="zh-CN"/>
              </w:rPr>
            </w:pPr>
            <w:r>
              <w:rPr>
                <w:rFonts w:eastAsiaTheme="minorEastAsia"/>
                <w:lang w:eastAsia="zh-CN"/>
              </w:rPr>
              <w:t>Predictive QoS</w:t>
            </w:r>
          </w:p>
        </w:tc>
        <w:tc>
          <w:tcPr>
            <w:tcW w:w="1529" w:type="dxa"/>
            <w:vAlign w:val="center"/>
          </w:tcPr>
          <w:p w:rsidR="009C4982" w:rsidRDefault="00244FCA">
            <w:pPr>
              <w:tabs>
                <w:tab w:val="left" w:pos="2880"/>
              </w:tabs>
              <w:spacing w:beforeLines="50" w:before="120" w:afterLines="50" w:after="120"/>
              <w:jc w:val="center"/>
              <w:rPr>
                <w:rFonts w:ascii="Arial" w:eastAsiaTheme="minorEastAsia" w:hAnsi="Arial"/>
                <w:b/>
                <w:kern w:val="32"/>
                <w:sz w:val="28"/>
                <w:lang w:eastAsia="zh-CN"/>
              </w:rPr>
            </w:pPr>
            <w:r>
              <w:rPr>
                <w:rFonts w:eastAsiaTheme="minorEastAsia" w:hint="eastAsia"/>
                <w:lang w:eastAsia="zh-CN"/>
              </w:rPr>
              <w:t>5</w:t>
            </w:r>
          </w:p>
        </w:tc>
      </w:tr>
      <w:tr w:rsidR="009C4982">
        <w:trPr>
          <w:jc w:val="center"/>
        </w:trPr>
        <w:tc>
          <w:tcPr>
            <w:tcW w:w="567" w:type="dxa"/>
            <w:vAlign w:val="center"/>
          </w:tcPr>
          <w:p w:rsidR="009C4982" w:rsidRDefault="00244FCA">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t>6</w:t>
            </w:r>
          </w:p>
        </w:tc>
        <w:tc>
          <w:tcPr>
            <w:tcW w:w="6409" w:type="dxa"/>
            <w:vAlign w:val="center"/>
          </w:tcPr>
          <w:p w:rsidR="009C4982" w:rsidRDefault="00244FCA">
            <w:pPr>
              <w:tabs>
                <w:tab w:val="left" w:pos="2880"/>
              </w:tabs>
              <w:spacing w:beforeLines="50" w:before="120" w:afterLines="50" w:after="120"/>
              <w:jc w:val="center"/>
              <w:rPr>
                <w:rFonts w:ascii="Arial" w:eastAsiaTheme="minorEastAsia" w:hAnsi="Arial"/>
                <w:b/>
                <w:kern w:val="32"/>
                <w:sz w:val="28"/>
                <w:lang w:eastAsia="zh-CN"/>
              </w:rPr>
            </w:pPr>
            <w:r>
              <w:rPr>
                <w:rFonts w:eastAsiaTheme="minorEastAsia"/>
                <w:lang w:eastAsia="zh-CN"/>
              </w:rPr>
              <w:t>UE-to-UE relay</w:t>
            </w:r>
          </w:p>
        </w:tc>
        <w:tc>
          <w:tcPr>
            <w:tcW w:w="1529" w:type="dxa"/>
            <w:vAlign w:val="center"/>
          </w:tcPr>
          <w:p w:rsidR="009C4982" w:rsidRDefault="00244FCA">
            <w:pPr>
              <w:tabs>
                <w:tab w:val="left" w:pos="2880"/>
              </w:tabs>
              <w:spacing w:beforeLines="50" w:before="120" w:afterLines="50" w:after="120"/>
              <w:jc w:val="center"/>
              <w:rPr>
                <w:rFonts w:ascii="Arial" w:eastAsiaTheme="minorEastAsia" w:hAnsi="Arial"/>
                <w:b/>
                <w:kern w:val="32"/>
                <w:sz w:val="28"/>
                <w:lang w:eastAsia="zh-CN"/>
              </w:rPr>
            </w:pPr>
            <w:r>
              <w:rPr>
                <w:rFonts w:eastAsiaTheme="minorEastAsia" w:hint="eastAsia"/>
                <w:lang w:eastAsia="zh-CN"/>
              </w:rPr>
              <w:t>6</w:t>
            </w:r>
          </w:p>
        </w:tc>
      </w:tr>
      <w:tr w:rsidR="009C4982">
        <w:trPr>
          <w:jc w:val="center"/>
        </w:trPr>
        <w:tc>
          <w:tcPr>
            <w:tcW w:w="567" w:type="dxa"/>
            <w:vAlign w:val="center"/>
          </w:tcPr>
          <w:p w:rsidR="009C4982" w:rsidRDefault="00244FCA">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t>7</w:t>
            </w:r>
          </w:p>
        </w:tc>
        <w:tc>
          <w:tcPr>
            <w:tcW w:w="6409" w:type="dxa"/>
            <w:vAlign w:val="center"/>
          </w:tcPr>
          <w:p w:rsidR="009C4982" w:rsidRDefault="00244FCA">
            <w:pPr>
              <w:tabs>
                <w:tab w:val="left" w:pos="2880"/>
              </w:tabs>
              <w:spacing w:beforeLines="50" w:before="120" w:afterLines="50" w:after="120"/>
              <w:jc w:val="center"/>
              <w:rPr>
                <w:rFonts w:ascii="Arial" w:eastAsiaTheme="minorEastAsia" w:hAnsi="Arial"/>
                <w:b/>
                <w:kern w:val="32"/>
                <w:sz w:val="28"/>
                <w:lang w:eastAsia="zh-CN"/>
              </w:rPr>
            </w:pPr>
            <w:r>
              <w:rPr>
                <w:rFonts w:eastAsiaTheme="minorEastAsia"/>
                <w:lang w:eastAsia="zh-CN"/>
              </w:rPr>
              <w:t>NR-V2X sidelink adjacent-channel coexistence with non-3GPP technologies</w:t>
            </w:r>
          </w:p>
        </w:tc>
        <w:tc>
          <w:tcPr>
            <w:tcW w:w="1529" w:type="dxa"/>
            <w:vAlign w:val="center"/>
          </w:tcPr>
          <w:p w:rsidR="009C4982" w:rsidRDefault="00244FCA">
            <w:pPr>
              <w:tabs>
                <w:tab w:val="left" w:pos="2880"/>
              </w:tabs>
              <w:spacing w:beforeLines="50" w:before="120" w:afterLines="50" w:after="120"/>
              <w:jc w:val="center"/>
              <w:rPr>
                <w:rFonts w:ascii="Arial" w:eastAsiaTheme="minorEastAsia" w:hAnsi="Arial"/>
                <w:b/>
                <w:kern w:val="32"/>
                <w:sz w:val="28"/>
                <w:lang w:eastAsia="zh-CN"/>
              </w:rPr>
            </w:pPr>
            <w:r>
              <w:rPr>
                <w:rFonts w:eastAsiaTheme="minorEastAsia" w:hint="eastAsia"/>
                <w:lang w:eastAsia="zh-CN"/>
              </w:rPr>
              <w:t>7</w:t>
            </w:r>
          </w:p>
        </w:tc>
      </w:tr>
      <w:tr w:rsidR="009C4982">
        <w:trPr>
          <w:jc w:val="center"/>
        </w:trPr>
        <w:tc>
          <w:tcPr>
            <w:tcW w:w="567" w:type="dxa"/>
            <w:vAlign w:val="center"/>
          </w:tcPr>
          <w:p w:rsidR="009C4982" w:rsidRDefault="00244FCA">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t>8</w:t>
            </w:r>
          </w:p>
        </w:tc>
        <w:tc>
          <w:tcPr>
            <w:tcW w:w="6409" w:type="dxa"/>
            <w:vAlign w:val="center"/>
          </w:tcPr>
          <w:p w:rsidR="009C4982" w:rsidRDefault="00244FCA">
            <w:pPr>
              <w:tabs>
                <w:tab w:val="left" w:pos="2880"/>
              </w:tabs>
              <w:spacing w:beforeLines="50" w:before="120" w:afterLines="50" w:after="120"/>
              <w:jc w:val="center"/>
              <w:rPr>
                <w:rFonts w:ascii="Arial" w:eastAsiaTheme="minorEastAsia" w:hAnsi="Arial"/>
                <w:b/>
                <w:kern w:val="32"/>
                <w:sz w:val="28"/>
                <w:lang w:eastAsia="zh-CN"/>
              </w:rPr>
            </w:pPr>
            <w:r>
              <w:rPr>
                <w:rFonts w:eastAsiaTheme="minorEastAsia"/>
                <w:lang w:eastAsia="zh-CN"/>
              </w:rPr>
              <w:t>Enhancements for vehicular distributed antenna system (DAS) UE</w:t>
            </w:r>
            <w:r>
              <w:rPr>
                <w:rFonts w:eastAsiaTheme="minorEastAsia" w:hint="eastAsia"/>
                <w:lang w:eastAsia="zh-CN"/>
              </w:rPr>
              <w:t xml:space="preserve"> </w:t>
            </w:r>
            <w:r>
              <w:rPr>
                <w:rFonts w:eastAsiaTheme="minorEastAsia"/>
                <w:lang w:eastAsia="zh-CN"/>
              </w:rPr>
              <w:t>transmission</w:t>
            </w:r>
          </w:p>
        </w:tc>
        <w:tc>
          <w:tcPr>
            <w:tcW w:w="1529" w:type="dxa"/>
            <w:vAlign w:val="center"/>
          </w:tcPr>
          <w:p w:rsidR="009C4982" w:rsidRDefault="00244FCA">
            <w:pPr>
              <w:tabs>
                <w:tab w:val="left" w:pos="2880"/>
              </w:tabs>
              <w:spacing w:beforeLines="50" w:before="120" w:afterLines="50" w:after="120"/>
              <w:jc w:val="center"/>
              <w:rPr>
                <w:rFonts w:ascii="Arial" w:eastAsiaTheme="minorEastAsia" w:hAnsi="Arial"/>
                <w:b/>
                <w:kern w:val="32"/>
                <w:sz w:val="28"/>
                <w:lang w:eastAsia="zh-CN"/>
              </w:rPr>
            </w:pPr>
            <w:r>
              <w:rPr>
                <w:rFonts w:eastAsiaTheme="minorEastAsia" w:hint="eastAsia"/>
                <w:lang w:eastAsia="zh-CN"/>
              </w:rPr>
              <w:t>8</w:t>
            </w:r>
          </w:p>
        </w:tc>
      </w:tr>
    </w:tbl>
    <w:p w:rsidR="009C4982" w:rsidRDefault="009C4982">
      <w:pPr>
        <w:pStyle w:val="a1"/>
        <w:rPr>
          <w:rFonts w:eastAsiaTheme="minorEastAsia"/>
          <w:lang w:eastAsia="zh-CN"/>
        </w:rPr>
      </w:pPr>
    </w:p>
    <w:p w:rsidR="009C4982" w:rsidRDefault="00244FCA">
      <w:pPr>
        <w:pStyle w:val="a1"/>
        <w:rPr>
          <w:iCs/>
          <w:lang w:eastAsia="zh-CN"/>
        </w:rPr>
      </w:pPr>
      <w:r>
        <w:rPr>
          <w:rFonts w:hint="eastAsia"/>
          <w:iCs/>
          <w:lang w:eastAsia="zh-CN"/>
        </w:rPr>
        <w:t xml:space="preserve">According to the requirements from 5GAA, the </w:t>
      </w:r>
      <w:r>
        <w:rPr>
          <w:rFonts w:eastAsiaTheme="minorEastAsia" w:hint="eastAsia"/>
          <w:iCs/>
          <w:lang w:eastAsia="zh-CN"/>
        </w:rPr>
        <w:t>m</w:t>
      </w:r>
      <w:r>
        <w:rPr>
          <w:iCs/>
          <w:lang w:eastAsia="zh-CN"/>
        </w:rPr>
        <w:t>otivation</w:t>
      </w:r>
      <w:r>
        <w:rPr>
          <w:rFonts w:hint="eastAsia"/>
          <w:iCs/>
          <w:lang w:eastAsia="zh-CN"/>
        </w:rPr>
        <w:t xml:space="preserve">s </w:t>
      </w:r>
      <w:r>
        <w:rPr>
          <w:rFonts w:eastAsiaTheme="minorEastAsia" w:hint="eastAsia"/>
          <w:iCs/>
          <w:lang w:eastAsia="zh-CN"/>
        </w:rPr>
        <w:t xml:space="preserve">for </w:t>
      </w:r>
      <w:r>
        <w:rPr>
          <w:rFonts w:eastAsiaTheme="minorEastAsia"/>
        </w:rPr>
        <w:t>co-channel coexistence mechanism</w:t>
      </w:r>
      <w:r>
        <w:rPr>
          <w:rFonts w:eastAsiaTheme="minorEastAsia" w:hint="eastAsia"/>
          <w:lang w:eastAsia="zh-CN"/>
        </w:rPr>
        <w:t xml:space="preserve"> include</w:t>
      </w:r>
      <w:r>
        <w:rPr>
          <w:rFonts w:eastAsiaTheme="minorEastAsia"/>
          <w:lang w:eastAsia="zh-CN"/>
        </w:rPr>
        <w:fldChar w:fldCharType="begin"/>
      </w:r>
      <w:r>
        <w:rPr>
          <w:rFonts w:eastAsiaTheme="minorEastAsia"/>
          <w:lang w:eastAsia="zh-CN"/>
        </w:rPr>
        <w:instrText xml:space="preserve"> REF _Ref114063144 \r \h </w:instrText>
      </w:r>
      <w:r>
        <w:rPr>
          <w:rFonts w:eastAsiaTheme="minorEastAsia"/>
          <w:lang w:eastAsia="zh-CN"/>
        </w:rPr>
      </w:r>
      <w:r>
        <w:rPr>
          <w:rFonts w:eastAsiaTheme="minorEastAsia"/>
          <w:lang w:eastAsia="zh-CN"/>
        </w:rPr>
        <w:fldChar w:fldCharType="separate"/>
      </w:r>
      <w:r>
        <w:rPr>
          <w:rFonts w:eastAsiaTheme="minorEastAsia" w:hint="eastAsia"/>
          <w:lang w:eastAsia="zh-CN"/>
        </w:rPr>
        <w:t xml:space="preserve"> </w:t>
      </w:r>
      <w:r>
        <w:rPr>
          <w:rFonts w:eastAsiaTheme="minorEastAsia"/>
          <w:lang w:eastAsia="zh-CN"/>
        </w:rPr>
        <w:t>[2]</w:t>
      </w:r>
      <w:r>
        <w:rPr>
          <w:rFonts w:eastAsiaTheme="minorEastAsia"/>
          <w:lang w:eastAsia="zh-CN"/>
        </w:rPr>
        <w:fldChar w:fldCharType="end"/>
      </w:r>
      <w:r>
        <w:rPr>
          <w:rFonts w:eastAsiaTheme="minorEastAsia" w:hint="eastAsia"/>
          <w:lang w:eastAsia="zh-CN"/>
        </w:rPr>
        <w:t>:</w:t>
      </w:r>
    </w:p>
    <w:p w:rsidR="009C4982" w:rsidRDefault="00244FCA">
      <w:pPr>
        <w:pStyle w:val="afa"/>
        <w:numPr>
          <w:ilvl w:val="0"/>
          <w:numId w:val="14"/>
        </w:numPr>
        <w:autoSpaceDE w:val="0"/>
        <w:autoSpaceDN w:val="0"/>
        <w:adjustRightInd w:val="0"/>
        <w:snapToGrid w:val="0"/>
        <w:ind w:firstLineChars="0"/>
        <w:jc w:val="both"/>
        <w:rPr>
          <w:rFonts w:ascii="Times New Roman" w:hAnsi="Times New Roman"/>
          <w:bCs/>
          <w:sz w:val="20"/>
          <w:szCs w:val="20"/>
          <w:lang w:val="fr-FR" w:eastAsia="ko-KR"/>
        </w:rPr>
      </w:pPr>
      <w:r>
        <w:rPr>
          <w:rFonts w:ascii="Times New Roman" w:hAnsi="Times New Roman"/>
          <w:bCs/>
          <w:sz w:val="20"/>
          <w:szCs w:val="20"/>
          <w:lang w:val="fr-FR" w:eastAsia="ko-KR"/>
        </w:rPr>
        <w:t>Dedicated V2X spectrum is scarce in some regions and LTE/NR-V2X need to co-exist even in the same channel</w:t>
      </w:r>
      <w:r>
        <w:rPr>
          <w:rFonts w:ascii="Times New Roman" w:hAnsi="Times New Roman" w:hint="eastAsia"/>
          <w:bCs/>
          <w:sz w:val="20"/>
          <w:szCs w:val="20"/>
          <w:lang w:val="fr-FR" w:eastAsia="ko-KR"/>
        </w:rPr>
        <w:t>;</w:t>
      </w:r>
    </w:p>
    <w:p w:rsidR="009C4982" w:rsidRDefault="00244FCA">
      <w:pPr>
        <w:pStyle w:val="afa"/>
        <w:numPr>
          <w:ilvl w:val="0"/>
          <w:numId w:val="14"/>
        </w:numPr>
        <w:autoSpaceDE w:val="0"/>
        <w:autoSpaceDN w:val="0"/>
        <w:adjustRightInd w:val="0"/>
        <w:snapToGrid w:val="0"/>
        <w:ind w:firstLineChars="0"/>
        <w:jc w:val="both"/>
        <w:rPr>
          <w:rFonts w:ascii="Times New Roman" w:hAnsi="Times New Roman"/>
          <w:bCs/>
          <w:sz w:val="20"/>
          <w:szCs w:val="20"/>
          <w:lang w:val="fr-FR" w:eastAsia="ko-KR"/>
        </w:rPr>
      </w:pPr>
      <w:r>
        <w:rPr>
          <w:rFonts w:ascii="Times New Roman" w:hAnsi="Times New Roman"/>
          <w:bCs/>
          <w:sz w:val="20"/>
          <w:szCs w:val="20"/>
          <w:lang w:val="fr-FR" w:eastAsia="ko-KR"/>
        </w:rPr>
        <w:t>Important across all basic and advanced use cases</w:t>
      </w:r>
      <w:r>
        <w:rPr>
          <w:rFonts w:ascii="Times New Roman" w:hAnsi="Times New Roman" w:hint="eastAsia"/>
          <w:bCs/>
          <w:sz w:val="20"/>
          <w:szCs w:val="20"/>
          <w:lang w:val="fr-FR" w:eastAsia="ko-KR"/>
        </w:rPr>
        <w:t>;</w:t>
      </w:r>
    </w:p>
    <w:p w:rsidR="009C4982" w:rsidRDefault="00244FCA">
      <w:pPr>
        <w:pStyle w:val="afa"/>
        <w:numPr>
          <w:ilvl w:val="0"/>
          <w:numId w:val="14"/>
        </w:numPr>
        <w:autoSpaceDE w:val="0"/>
        <w:autoSpaceDN w:val="0"/>
        <w:adjustRightInd w:val="0"/>
        <w:snapToGrid w:val="0"/>
        <w:ind w:firstLineChars="0"/>
        <w:jc w:val="both"/>
        <w:rPr>
          <w:rFonts w:ascii="Times New Roman" w:hAnsi="Times New Roman"/>
          <w:bCs/>
          <w:sz w:val="20"/>
          <w:szCs w:val="20"/>
          <w:lang w:val="fr-FR" w:eastAsia="ko-KR"/>
        </w:rPr>
      </w:pPr>
      <w:r>
        <w:rPr>
          <w:rFonts w:ascii="Times New Roman" w:hAnsi="Times New Roman"/>
          <w:bCs/>
          <w:sz w:val="20"/>
          <w:szCs w:val="20"/>
          <w:lang w:val="fr-FR" w:eastAsia="ko-KR"/>
        </w:rPr>
        <w:t>Improves overall system performa</w:t>
      </w:r>
      <w:r>
        <w:rPr>
          <w:rFonts w:ascii="Times New Roman" w:hAnsi="Times New Roman"/>
          <w:bCs/>
          <w:sz w:val="20"/>
          <w:szCs w:val="20"/>
          <w:lang w:val="fr-FR" w:eastAsia="ko-KR"/>
        </w:rPr>
        <w:t>nce, increases deployment flexibility, enables technology migration path from IEEE technology</w:t>
      </w:r>
      <w:r>
        <w:rPr>
          <w:rFonts w:ascii="Times New Roman" w:hAnsi="Times New Roman" w:hint="eastAsia"/>
          <w:bCs/>
          <w:sz w:val="20"/>
          <w:szCs w:val="20"/>
          <w:lang w:val="fr-FR" w:eastAsia="ko-KR"/>
        </w:rPr>
        <w:t>.</w:t>
      </w:r>
    </w:p>
    <w:p w:rsidR="009C4982" w:rsidRDefault="009C4982">
      <w:pPr>
        <w:pStyle w:val="a1"/>
        <w:rPr>
          <w:rFonts w:eastAsia="宋体"/>
          <w:color w:val="000000" w:themeColor="text1"/>
          <w:highlight w:val="yellow"/>
          <w:lang w:eastAsia="zh-CN"/>
        </w:rPr>
      </w:pPr>
    </w:p>
    <w:p w:rsidR="009C4982" w:rsidRDefault="00244FCA">
      <w:pPr>
        <w:pStyle w:val="a1"/>
        <w:rPr>
          <w:rFonts w:eastAsiaTheme="minorEastAsia"/>
          <w:lang w:eastAsia="zh-CN"/>
        </w:rPr>
      </w:pPr>
      <w:r>
        <w:rPr>
          <w:rFonts w:eastAsia="宋体"/>
          <w:color w:val="000000" w:themeColor="text1"/>
          <w:lang w:eastAsia="zh-CN"/>
        </w:rPr>
        <w:t>I</w:t>
      </w:r>
      <w:r>
        <w:rPr>
          <w:rFonts w:eastAsia="宋体" w:hint="eastAsia"/>
          <w:color w:val="000000" w:themeColor="text1"/>
          <w:lang w:eastAsia="zh-CN"/>
        </w:rPr>
        <w:t>n</w:t>
      </w:r>
      <w:r>
        <w:rPr>
          <w:rFonts w:eastAsia="宋体"/>
          <w:color w:val="000000" w:themeColor="text1"/>
          <w:lang w:eastAsia="zh-CN"/>
        </w:rPr>
        <w:t xml:space="preserve"> </w:t>
      </w:r>
      <w:r>
        <w:rPr>
          <w:rFonts w:eastAsia="宋体" w:hint="eastAsia"/>
          <w:color w:val="000000" w:themeColor="text1"/>
          <w:lang w:eastAsia="zh-CN"/>
        </w:rPr>
        <w:t>order</w:t>
      </w:r>
      <w:r>
        <w:rPr>
          <w:rFonts w:eastAsia="宋体"/>
          <w:color w:val="000000" w:themeColor="text1"/>
          <w:lang w:eastAsia="zh-CN"/>
        </w:rPr>
        <w:t xml:space="preserve"> </w:t>
      </w:r>
      <w:r>
        <w:rPr>
          <w:rFonts w:eastAsia="宋体" w:hint="eastAsia"/>
          <w:color w:val="000000" w:themeColor="text1"/>
          <w:lang w:eastAsia="zh-CN"/>
        </w:rPr>
        <w:t>to</w:t>
      </w:r>
      <w:r>
        <w:rPr>
          <w:rFonts w:eastAsia="宋体"/>
          <w:color w:val="000000" w:themeColor="text1"/>
          <w:lang w:eastAsia="zh-CN"/>
        </w:rPr>
        <w:t xml:space="preserve"> </w:t>
      </w:r>
      <w:r>
        <w:rPr>
          <w:rFonts w:eastAsia="宋体" w:hint="eastAsia"/>
          <w:color w:val="000000" w:themeColor="text1"/>
          <w:lang w:eastAsia="zh-CN"/>
        </w:rPr>
        <w:t xml:space="preserve">meet the requirements from 5GAA and realize </w:t>
      </w:r>
      <w:r>
        <w:rPr>
          <w:rFonts w:eastAsia="宋体"/>
          <w:color w:val="000000" w:themeColor="text1"/>
          <w:lang w:eastAsia="zh-CN"/>
        </w:rPr>
        <w:t>co-channel coexistence for LTE sidelink and NR sidelink</w:t>
      </w:r>
      <w:r>
        <w:rPr>
          <w:rFonts w:eastAsia="宋体" w:hint="eastAsia"/>
          <w:color w:val="000000" w:themeColor="text1"/>
          <w:lang w:eastAsia="zh-CN"/>
        </w:rPr>
        <w:t>, the d</w:t>
      </w:r>
      <w:r>
        <w:rPr>
          <w:rFonts w:eastAsia="宋体"/>
          <w:color w:val="000000" w:themeColor="text1"/>
          <w:lang w:eastAsia="zh-CN"/>
        </w:rPr>
        <w:t>esign principles</w:t>
      </w:r>
      <w:r>
        <w:rPr>
          <w:rFonts w:eastAsia="宋体" w:hint="eastAsia"/>
          <w:color w:val="000000" w:themeColor="text1"/>
          <w:lang w:eastAsia="zh-CN"/>
        </w:rPr>
        <w:t xml:space="preserve"> of the </w:t>
      </w:r>
      <w:r>
        <w:rPr>
          <w:rFonts w:eastAsiaTheme="minorEastAsia"/>
          <w:lang w:eastAsia="zh-CN"/>
        </w:rPr>
        <w:t xml:space="preserve">co-channel </w:t>
      </w:r>
      <w:r>
        <w:rPr>
          <w:rFonts w:eastAsiaTheme="minorEastAsia"/>
          <w:lang w:eastAsia="zh-CN"/>
        </w:rPr>
        <w:t>coexistence mechanism</w:t>
      </w:r>
      <w:r>
        <w:rPr>
          <w:rFonts w:eastAsiaTheme="minorEastAsia" w:hint="eastAsia"/>
          <w:lang w:eastAsia="zh-CN"/>
        </w:rPr>
        <w:t xml:space="preserve"> between </w:t>
      </w:r>
      <w:r>
        <w:rPr>
          <w:rFonts w:eastAsiaTheme="minorEastAsia"/>
          <w:lang w:eastAsia="zh-CN"/>
        </w:rPr>
        <w:t>LTE sidelink and NR sidelink</w:t>
      </w:r>
      <w:r>
        <w:rPr>
          <w:rFonts w:eastAsiaTheme="minorEastAsia" w:hint="eastAsia"/>
          <w:lang w:eastAsia="zh-CN"/>
        </w:rPr>
        <w:t xml:space="preserve"> should be discussed first. In our point of view, the basic design principle should be ensuring backward compatible of R14/R15 LTE sidelink </w:t>
      </w:r>
      <w:r>
        <w:rPr>
          <w:rFonts w:eastAsiaTheme="minorEastAsia" w:hint="eastAsia"/>
          <w:lang w:eastAsia="zh-CN"/>
        </w:rPr>
        <w:lastRenderedPageBreak/>
        <w:t xml:space="preserve">and R16/R17 NR sidelink. It is also important to reuse </w:t>
      </w:r>
      <w:r>
        <w:rPr>
          <w:rFonts w:eastAsiaTheme="minorEastAsia"/>
          <w:lang w:eastAsia="zh-CN"/>
        </w:rPr>
        <w:t>the</w:t>
      </w:r>
      <w:r>
        <w:rPr>
          <w:rFonts w:eastAsiaTheme="minorEastAsia"/>
          <w:lang w:eastAsia="zh-CN"/>
        </w:rPr>
        <w:t xml:space="preserve"> in-device coexistence framework defined in Rel-16 as much as possible</w:t>
      </w:r>
      <w:r>
        <w:rPr>
          <w:rFonts w:eastAsiaTheme="minorEastAsia" w:hint="eastAsia"/>
          <w:lang w:eastAsia="zh-CN"/>
        </w:rPr>
        <w:t xml:space="preserve">. In </w:t>
      </w:r>
      <w:r>
        <w:rPr>
          <w:rFonts w:eastAsiaTheme="minorEastAsia"/>
          <w:lang w:eastAsia="zh-CN"/>
        </w:rPr>
        <w:t>addition</w:t>
      </w:r>
      <w:r>
        <w:rPr>
          <w:rFonts w:eastAsiaTheme="minorEastAsia" w:hint="eastAsia"/>
          <w:lang w:eastAsia="zh-CN"/>
        </w:rPr>
        <w:t>, we prefer n</w:t>
      </w:r>
      <w:r>
        <w:rPr>
          <w:rFonts w:eastAsiaTheme="minorEastAsia"/>
          <w:lang w:eastAsia="zh-CN"/>
        </w:rPr>
        <w:t>o or limited performance degradation of LTE sidelink</w:t>
      </w:r>
      <w:r>
        <w:rPr>
          <w:rFonts w:eastAsiaTheme="minorEastAsia" w:hint="eastAsia"/>
          <w:lang w:eastAsia="zh-CN"/>
        </w:rPr>
        <w:t>.</w:t>
      </w:r>
    </w:p>
    <w:p w:rsidR="009C4982" w:rsidRDefault="00244FCA">
      <w:pPr>
        <w:jc w:val="both"/>
        <w:rPr>
          <w:rFonts w:eastAsiaTheme="minorEastAsia"/>
          <w:b/>
          <w:lang w:eastAsia="zh-CN"/>
        </w:rPr>
      </w:pPr>
      <w:r>
        <w:rPr>
          <w:rFonts w:eastAsiaTheme="minorEastAsia"/>
          <w:b/>
          <w:lang w:eastAsia="zh-CN"/>
        </w:rPr>
        <w:t xml:space="preserve">Proposal 1: Design principles of co-channel coexistence mechanism for LTE sidelink and NR sidelink should </w:t>
      </w:r>
      <w:r>
        <w:rPr>
          <w:rFonts w:eastAsiaTheme="minorEastAsia"/>
          <w:b/>
          <w:lang w:eastAsia="zh-CN"/>
        </w:rPr>
        <w:t>be considered as follows:</w:t>
      </w:r>
    </w:p>
    <w:p w:rsidR="009C4982" w:rsidRDefault="00244FCA">
      <w:pPr>
        <w:pStyle w:val="afa"/>
        <w:numPr>
          <w:ilvl w:val="0"/>
          <w:numId w:val="15"/>
        </w:numPr>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 xml:space="preserve">Ensuring backward compatible of R14/R15 LTE sidelink and R16/R17 NR sidelink </w:t>
      </w:r>
    </w:p>
    <w:p w:rsidR="009C4982" w:rsidRDefault="00244FCA">
      <w:pPr>
        <w:pStyle w:val="afa"/>
        <w:numPr>
          <w:ilvl w:val="0"/>
          <w:numId w:val="15"/>
        </w:numPr>
        <w:ind w:firstLineChars="0"/>
        <w:jc w:val="both"/>
        <w:rPr>
          <w:rFonts w:ascii="Times New Roman" w:eastAsiaTheme="minorEastAsia" w:hAnsi="Times New Roman"/>
          <w:b/>
          <w:bCs/>
          <w:sz w:val="20"/>
          <w:szCs w:val="20"/>
        </w:rPr>
      </w:pPr>
      <w:r>
        <w:rPr>
          <w:rFonts w:ascii="Times New Roman" w:eastAsiaTheme="minorEastAsia" w:hAnsi="Times New Roman"/>
          <w:b/>
          <w:bCs/>
          <w:sz w:val="20"/>
          <w:szCs w:val="20"/>
        </w:rPr>
        <w:t>Reuse the in-device coexistence framework defined in Rel-16 as much as possible</w:t>
      </w:r>
    </w:p>
    <w:p w:rsidR="009C4982" w:rsidRDefault="00244FCA">
      <w:pPr>
        <w:pStyle w:val="afa"/>
        <w:numPr>
          <w:ilvl w:val="0"/>
          <w:numId w:val="15"/>
        </w:numPr>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No or limited performance degradation of LTE sidelink</w:t>
      </w:r>
    </w:p>
    <w:p w:rsidR="009C4982" w:rsidRDefault="009C4982">
      <w:pPr>
        <w:pStyle w:val="a1"/>
        <w:rPr>
          <w:rFonts w:eastAsiaTheme="minorEastAsia"/>
          <w:lang w:eastAsia="zh-CN"/>
        </w:rPr>
      </w:pPr>
      <w:bookmarkStart w:id="4" w:name="_Ref36559568"/>
    </w:p>
    <w:p w:rsidR="009C4982" w:rsidRDefault="00244FCA">
      <w:pPr>
        <w:pStyle w:val="1"/>
        <w:ind w:left="431" w:hanging="431"/>
      </w:pPr>
      <w:r>
        <w:rPr>
          <w:rFonts w:hint="eastAsia"/>
        </w:rPr>
        <w:t xml:space="preserve">Priority of SRPP </w:t>
      </w:r>
      <w:r>
        <w:rPr>
          <w:rFonts w:hint="eastAsia"/>
        </w:rPr>
        <w:t>and DRPS schemes</w:t>
      </w:r>
    </w:p>
    <w:p w:rsidR="009C4982" w:rsidRDefault="00244FCA">
      <w:pPr>
        <w:spacing w:after="120"/>
        <w:jc w:val="both"/>
        <w:rPr>
          <w:rFonts w:eastAsiaTheme="minorEastAsia"/>
          <w:lang w:eastAsia="zh-CN"/>
        </w:rPr>
      </w:pPr>
      <w:r>
        <w:t xml:space="preserve">At </w:t>
      </w:r>
      <w:r>
        <w:rPr>
          <w:rFonts w:hint="eastAsia"/>
          <w:lang w:eastAsia="zh-CN"/>
        </w:rPr>
        <w:t>RAN#</w:t>
      </w:r>
      <w:r>
        <w:rPr>
          <w:rFonts w:eastAsiaTheme="minorEastAsia" w:hint="eastAsia"/>
          <w:lang w:eastAsia="zh-CN"/>
        </w:rPr>
        <w:t>99</w:t>
      </w:r>
      <w:r>
        <w:rPr>
          <w:rFonts w:hint="eastAsia"/>
          <w:lang w:eastAsia="zh-CN"/>
        </w:rPr>
        <w:t xml:space="preserve"> </w:t>
      </w:r>
      <w:proofErr w:type="gramStart"/>
      <w:r>
        <w:rPr>
          <w:rFonts w:hint="eastAsia"/>
          <w:lang w:eastAsia="zh-CN"/>
        </w:rPr>
        <w:t>meeting</w:t>
      </w:r>
      <w:r>
        <w:t>,</w:t>
      </w:r>
      <w:proofErr w:type="gramEnd"/>
      <w:r>
        <w:rPr>
          <w:rFonts w:eastAsiaTheme="minorEastAsia" w:hint="eastAsia"/>
          <w:lang w:eastAsia="zh-CN"/>
        </w:rPr>
        <w:t xml:space="preserve"> the following revised objective related to </w:t>
      </w:r>
      <w:r>
        <w:rPr>
          <w:rFonts w:eastAsiaTheme="minorEastAsia"/>
          <w:lang w:eastAsia="zh-CN"/>
        </w:rPr>
        <w:t>co-channel coexistence for LTE sidelink and NR sidelink</w:t>
      </w:r>
      <w:r>
        <w:rPr>
          <w:rFonts w:eastAsiaTheme="minorEastAsia" w:hint="eastAsia"/>
          <w:lang w:eastAsia="zh-CN"/>
        </w:rPr>
        <w:t xml:space="preserve"> in the updated WID was </w:t>
      </w:r>
      <w:r>
        <w:rPr>
          <w:rFonts w:eastAsiaTheme="minorEastAsia"/>
          <w:lang w:eastAsia="zh-CN"/>
        </w:rPr>
        <w:t>agreed</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_Ref118729773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r>
        <w:rPr>
          <w:rFonts w:eastAsiaTheme="minorEastAsia"/>
          <w:lang w:eastAsia="zh-CN"/>
        </w:rPr>
        <w:t>.</w:t>
      </w:r>
    </w:p>
    <w:tbl>
      <w:tblPr>
        <w:tblStyle w:val="af3"/>
        <w:tblW w:w="0" w:type="auto"/>
        <w:tblInd w:w="108" w:type="dxa"/>
        <w:tblLook w:val="04A0" w:firstRow="1" w:lastRow="0" w:firstColumn="1" w:lastColumn="0" w:noHBand="0" w:noVBand="1"/>
      </w:tblPr>
      <w:tblGrid>
        <w:gridCol w:w="9781"/>
      </w:tblGrid>
      <w:tr w:rsidR="009C4982">
        <w:tc>
          <w:tcPr>
            <w:tcW w:w="9781" w:type="dxa"/>
          </w:tcPr>
          <w:p w:rsidR="009C4982" w:rsidRDefault="00244FCA">
            <w:pPr>
              <w:overflowPunct w:val="0"/>
              <w:autoSpaceDE w:val="0"/>
              <w:autoSpaceDN w:val="0"/>
              <w:adjustRightInd w:val="0"/>
              <w:spacing w:before="120"/>
              <w:textAlignment w:val="baseline"/>
              <w:rPr>
                <w:rFonts w:ascii="Times" w:hAnsi="Times" w:cs="Times"/>
                <w:iCs/>
              </w:rPr>
            </w:pPr>
            <w:r>
              <w:rPr>
                <w:rFonts w:ascii="Times" w:hAnsi="Times" w:cs="Times"/>
              </w:rPr>
              <w:t>Study and specify, if necessary, mechanism(s) for co-channel coexistence for LTE sidelink and NR sidelink including performance, necessity, feasibility, and potential specification impact if</w:t>
            </w:r>
            <w:r>
              <w:rPr>
                <w:rFonts w:ascii="Times" w:hAnsi="Times" w:cs="Times"/>
              </w:rPr>
              <w:t xml:space="preserve"> any [RAN1, RAN2, RAN4]</w:t>
            </w:r>
          </w:p>
          <w:p w:rsidR="009C4982" w:rsidRDefault="00244FCA">
            <w:pPr>
              <w:numPr>
                <w:ilvl w:val="0"/>
                <w:numId w:val="16"/>
              </w:numPr>
              <w:overflowPunct w:val="0"/>
              <w:autoSpaceDE w:val="0"/>
              <w:autoSpaceDN w:val="0"/>
              <w:adjustRightInd w:val="0"/>
              <w:spacing w:before="60" w:after="60"/>
              <w:ind w:left="993" w:hanging="284"/>
              <w:textAlignment w:val="baseline"/>
              <w:rPr>
                <w:rFonts w:ascii="Times" w:hAnsi="Times" w:cs="Times"/>
                <w:iCs/>
                <w:lang w:eastAsia="ko-KR"/>
              </w:rPr>
            </w:pPr>
            <w:r>
              <w:rPr>
                <w:rFonts w:ascii="Times" w:hAnsi="Times" w:cs="Times"/>
                <w:lang w:eastAsia="ko-KR"/>
              </w:rPr>
              <w:t>Reuse the in-device coexistence framework defined in Rel-16 as much as possible</w:t>
            </w:r>
          </w:p>
          <w:p w:rsidR="009C4982" w:rsidRDefault="00244FCA">
            <w:pPr>
              <w:numPr>
                <w:ilvl w:val="0"/>
                <w:numId w:val="16"/>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lang w:eastAsia="ko-KR"/>
              </w:rPr>
              <w:t xml:space="preserve">Note, RAN1 continues the work on dynamic resource pool sharing based on existing agreements and WID with high priority for Type A devices and operating </w:t>
            </w:r>
            <w:r>
              <w:rPr>
                <w:rFonts w:ascii="Times" w:hAnsi="Times" w:cs="Times"/>
                <w:lang w:eastAsia="ko-KR"/>
              </w:rPr>
              <w:t>combination A</w:t>
            </w:r>
          </w:p>
          <w:p w:rsidR="009C4982" w:rsidRDefault="00244FCA">
            <w:pPr>
              <w:numPr>
                <w:ilvl w:val="0"/>
                <w:numId w:val="16"/>
              </w:numPr>
              <w:overflowPunct w:val="0"/>
              <w:autoSpaceDE w:val="0"/>
              <w:autoSpaceDN w:val="0"/>
              <w:adjustRightInd w:val="0"/>
              <w:spacing w:before="60" w:after="60"/>
              <w:ind w:left="993" w:hanging="284"/>
              <w:textAlignment w:val="baseline"/>
              <w:rPr>
                <w:rFonts w:ascii="Times" w:hAnsi="Times" w:cs="Times"/>
                <w:iCs/>
                <w:color w:val="FF0000"/>
                <w:u w:val="single"/>
                <w:lang w:eastAsia="ko-KR"/>
              </w:rPr>
            </w:pPr>
            <w:r>
              <w:rPr>
                <w:rFonts w:ascii="Times" w:hAnsi="Times" w:cs="Times"/>
                <w:iCs/>
                <w:color w:val="FF0000"/>
                <w:u w:val="single"/>
                <w:lang w:eastAsia="ko-KR"/>
              </w:rPr>
              <w:t>RAN1 is tasked to support only 15 and 30 kHz SCSs for dynamic resource pool sharing. Existing RAN1 agreements for dynamic resource pool sharing apply to support of 30 kHz.</w:t>
            </w:r>
          </w:p>
          <w:p w:rsidR="009C4982" w:rsidRDefault="00244FCA">
            <w:pPr>
              <w:numPr>
                <w:ilvl w:val="1"/>
                <w:numId w:val="16"/>
              </w:numPr>
              <w:overflowPunct w:val="0"/>
              <w:autoSpaceDE w:val="0"/>
              <w:autoSpaceDN w:val="0"/>
              <w:adjustRightInd w:val="0"/>
              <w:spacing w:before="60" w:after="60"/>
              <w:textAlignment w:val="baseline"/>
              <w:rPr>
                <w:rFonts w:ascii="Times" w:hAnsi="Times" w:cs="Times"/>
                <w:iCs/>
                <w:color w:val="FF0000"/>
                <w:u w:val="single"/>
                <w:lang w:eastAsia="ko-KR"/>
              </w:rPr>
            </w:pPr>
            <w:r>
              <w:rPr>
                <w:rFonts w:ascii="Times" w:hAnsi="Times" w:cs="Times"/>
                <w:iCs/>
                <w:color w:val="FF0000"/>
                <w:u w:val="single"/>
                <w:lang w:eastAsia="ko-KR"/>
              </w:rPr>
              <w:t>For NR PSCCH/PSSCH transmissions in 30kHz SCS, NR SL UE selects in MAC</w:t>
            </w:r>
            <w:r>
              <w:rPr>
                <w:rFonts w:ascii="Times" w:hAnsi="Times" w:cs="Times"/>
                <w:iCs/>
                <w:color w:val="FF0000"/>
                <w:u w:val="single"/>
                <w:lang w:eastAsia="ko-KR"/>
              </w:rPr>
              <w:t xml:space="preserve"> layer at least the first of NR SL slots overlapping with an LTE SL </w:t>
            </w:r>
            <w:proofErr w:type="spellStart"/>
            <w:r>
              <w:rPr>
                <w:rFonts w:ascii="Times" w:hAnsi="Times" w:cs="Times"/>
                <w:iCs/>
                <w:color w:val="FF0000"/>
                <w:u w:val="single"/>
                <w:lang w:eastAsia="ko-KR"/>
              </w:rPr>
              <w:t>subframe</w:t>
            </w:r>
            <w:proofErr w:type="spellEnd"/>
            <w:r>
              <w:rPr>
                <w:rFonts w:ascii="Times" w:hAnsi="Times" w:cs="Times"/>
                <w:iCs/>
                <w:color w:val="FF0000"/>
                <w:u w:val="single"/>
                <w:lang w:eastAsia="ko-KR"/>
              </w:rPr>
              <w:t>, and can select the subsequent overlapping NR SL slot in MAC layer</w:t>
            </w:r>
          </w:p>
          <w:p w:rsidR="009C4982" w:rsidRDefault="00244FCA">
            <w:pPr>
              <w:numPr>
                <w:ilvl w:val="2"/>
                <w:numId w:val="16"/>
              </w:numPr>
              <w:overflowPunct w:val="0"/>
              <w:autoSpaceDE w:val="0"/>
              <w:autoSpaceDN w:val="0"/>
              <w:adjustRightInd w:val="0"/>
              <w:spacing w:before="60" w:after="60"/>
              <w:textAlignment w:val="baseline"/>
              <w:rPr>
                <w:rFonts w:ascii="Times" w:hAnsi="Times" w:cs="Times"/>
                <w:iCs/>
                <w:color w:val="FF0000"/>
                <w:u w:val="single"/>
                <w:lang w:eastAsia="ko-KR"/>
              </w:rPr>
            </w:pPr>
            <w:r>
              <w:rPr>
                <w:rFonts w:ascii="Times" w:hAnsi="Times" w:cs="Times"/>
                <w:iCs/>
                <w:color w:val="FF0000"/>
                <w:u w:val="single"/>
                <w:lang w:eastAsia="ko-KR"/>
              </w:rPr>
              <w:t>No change to the R16/17 resource allocation procedure in PHY due to this restriction</w:t>
            </w:r>
          </w:p>
          <w:p w:rsidR="009C4982" w:rsidRDefault="00244FCA">
            <w:pPr>
              <w:numPr>
                <w:ilvl w:val="2"/>
                <w:numId w:val="16"/>
              </w:numPr>
              <w:overflowPunct w:val="0"/>
              <w:autoSpaceDE w:val="0"/>
              <w:autoSpaceDN w:val="0"/>
              <w:adjustRightInd w:val="0"/>
              <w:spacing w:before="60" w:after="60"/>
              <w:textAlignment w:val="baseline"/>
              <w:rPr>
                <w:rFonts w:ascii="Times" w:hAnsi="Times" w:cs="Times"/>
                <w:iCs/>
                <w:color w:val="FF0000"/>
                <w:u w:val="single"/>
                <w:lang w:eastAsia="ko-KR"/>
              </w:rPr>
            </w:pPr>
            <w:r>
              <w:rPr>
                <w:rFonts w:ascii="Times" w:hAnsi="Times" w:cs="Times"/>
                <w:iCs/>
                <w:color w:val="FF0000"/>
                <w:u w:val="single"/>
                <w:lang w:eastAsia="ko-KR"/>
              </w:rPr>
              <w:t>The existing SL slot struct</w:t>
            </w:r>
            <w:r>
              <w:rPr>
                <w:rFonts w:ascii="Times" w:hAnsi="Times" w:cs="Times"/>
                <w:iCs/>
                <w:color w:val="FF0000"/>
                <w:u w:val="single"/>
                <w:lang w:eastAsia="ko-KR"/>
              </w:rPr>
              <w:t>ure from Rel-16 is unchanged</w:t>
            </w:r>
          </w:p>
          <w:p w:rsidR="009C4982" w:rsidRDefault="00244FCA">
            <w:pPr>
              <w:numPr>
                <w:ilvl w:val="2"/>
                <w:numId w:val="16"/>
              </w:numPr>
              <w:overflowPunct w:val="0"/>
              <w:autoSpaceDE w:val="0"/>
              <w:autoSpaceDN w:val="0"/>
              <w:adjustRightInd w:val="0"/>
              <w:spacing w:before="60" w:after="60"/>
              <w:textAlignment w:val="baseline"/>
              <w:rPr>
                <w:rFonts w:ascii="Times" w:hAnsi="Times" w:cs="Times"/>
                <w:iCs/>
                <w:color w:val="FF0000"/>
                <w:u w:val="single"/>
                <w:lang w:eastAsia="ko-KR"/>
              </w:rPr>
            </w:pPr>
            <w:r>
              <w:rPr>
                <w:rFonts w:ascii="Times" w:hAnsi="Times" w:cs="Times"/>
                <w:iCs/>
                <w:color w:val="FF0000"/>
                <w:u w:val="single"/>
                <w:lang w:eastAsia="ko-KR"/>
              </w:rPr>
              <w:t xml:space="preserve">The starting symbol of the first of the overlapping NR SL slots is assumed to be aligned with the first symbol of the LTE SL </w:t>
            </w:r>
            <w:proofErr w:type="spellStart"/>
            <w:r>
              <w:rPr>
                <w:rFonts w:ascii="Times" w:hAnsi="Times" w:cs="Times"/>
                <w:iCs/>
                <w:color w:val="FF0000"/>
                <w:u w:val="single"/>
                <w:lang w:eastAsia="ko-KR"/>
              </w:rPr>
              <w:t>subframe</w:t>
            </w:r>
            <w:proofErr w:type="spellEnd"/>
          </w:p>
          <w:p w:rsidR="009C4982" w:rsidRDefault="00244FCA">
            <w:pPr>
              <w:numPr>
                <w:ilvl w:val="1"/>
                <w:numId w:val="16"/>
              </w:numPr>
              <w:overflowPunct w:val="0"/>
              <w:autoSpaceDE w:val="0"/>
              <w:autoSpaceDN w:val="0"/>
              <w:adjustRightInd w:val="0"/>
              <w:spacing w:before="60" w:after="60"/>
              <w:textAlignment w:val="baseline"/>
              <w:rPr>
                <w:rFonts w:ascii="Times" w:hAnsi="Times" w:cs="Times"/>
                <w:iCs/>
                <w:color w:val="FF0000"/>
                <w:u w:val="single"/>
                <w:lang w:eastAsia="ko-KR"/>
              </w:rPr>
            </w:pPr>
            <w:r>
              <w:rPr>
                <w:rFonts w:ascii="Times" w:hAnsi="Times" w:cs="Times"/>
                <w:iCs/>
                <w:color w:val="FF0000"/>
                <w:u w:val="single"/>
                <w:lang w:eastAsia="ko-KR"/>
              </w:rPr>
              <w:t>For NR SL with 15/30kHz SCSs, NR SL UE avoids selecting resources for PSCCH/PSSCH transmissio</w:t>
            </w:r>
            <w:r>
              <w:rPr>
                <w:rFonts w:ascii="Times" w:hAnsi="Times" w:cs="Times"/>
                <w:iCs/>
                <w:color w:val="FF0000"/>
                <w:u w:val="single"/>
                <w:lang w:eastAsia="ko-KR"/>
              </w:rPr>
              <w:t>ns where the corresponding PSFCH transmission occasions overlap with LTE SL reservations in time domain</w:t>
            </w:r>
          </w:p>
          <w:p w:rsidR="009C4982" w:rsidRDefault="00244FCA">
            <w:pPr>
              <w:numPr>
                <w:ilvl w:val="2"/>
                <w:numId w:val="16"/>
              </w:numPr>
              <w:overflowPunct w:val="0"/>
              <w:autoSpaceDE w:val="0"/>
              <w:autoSpaceDN w:val="0"/>
              <w:adjustRightInd w:val="0"/>
              <w:spacing w:before="60" w:after="60"/>
              <w:textAlignment w:val="baseline"/>
              <w:rPr>
                <w:rFonts w:ascii="Times" w:hAnsi="Times" w:cs="Times"/>
                <w:iCs/>
                <w:color w:val="FF0000"/>
                <w:u w:val="single"/>
                <w:lang w:eastAsia="ko-KR"/>
              </w:rPr>
            </w:pPr>
            <w:r>
              <w:rPr>
                <w:rFonts w:ascii="Times" w:hAnsi="Times" w:cs="Times"/>
                <w:iCs/>
                <w:color w:val="FF0000"/>
                <w:u w:val="single"/>
                <w:lang w:eastAsia="ko-KR"/>
              </w:rPr>
              <w:t>Note</w:t>
            </w:r>
            <w:proofErr w:type="gramStart"/>
            <w:r>
              <w:rPr>
                <w:rFonts w:ascii="Times" w:hAnsi="Times" w:cs="Times"/>
                <w:iCs/>
                <w:color w:val="FF0000"/>
                <w:u w:val="single"/>
                <w:lang w:eastAsia="ko-KR"/>
              </w:rPr>
              <w:t>,</w:t>
            </w:r>
            <w:proofErr w:type="gramEnd"/>
            <w:r>
              <w:rPr>
                <w:rFonts w:ascii="Times" w:hAnsi="Times" w:cs="Times"/>
                <w:iCs/>
                <w:color w:val="FF0000"/>
                <w:u w:val="single"/>
                <w:lang w:eastAsia="ko-KR"/>
              </w:rPr>
              <w:t xml:space="preserve"> this is </w:t>
            </w:r>
            <w:proofErr w:type="spellStart"/>
            <w:r>
              <w:rPr>
                <w:rFonts w:ascii="Times" w:hAnsi="Times" w:cs="Times"/>
                <w:iCs/>
                <w:color w:val="FF0000"/>
                <w:u w:val="single"/>
                <w:lang w:eastAsia="ko-KR"/>
              </w:rPr>
              <w:t>inline</w:t>
            </w:r>
            <w:proofErr w:type="spellEnd"/>
            <w:r>
              <w:rPr>
                <w:rFonts w:ascii="Times" w:hAnsi="Times" w:cs="Times"/>
                <w:iCs/>
                <w:color w:val="FF0000"/>
                <w:u w:val="single"/>
                <w:lang w:eastAsia="ko-KR"/>
              </w:rPr>
              <w:t xml:space="preserve"> with Option 1-2 in the working assumption made in RAN1#112. No other options from the working assumption need to be considered.</w:t>
            </w:r>
          </w:p>
          <w:p w:rsidR="009C4982" w:rsidRDefault="00244FCA">
            <w:pPr>
              <w:numPr>
                <w:ilvl w:val="1"/>
                <w:numId w:val="16"/>
              </w:numPr>
              <w:overflowPunct w:val="0"/>
              <w:autoSpaceDE w:val="0"/>
              <w:autoSpaceDN w:val="0"/>
              <w:adjustRightInd w:val="0"/>
              <w:spacing w:before="60" w:after="60"/>
              <w:textAlignment w:val="baseline"/>
              <w:rPr>
                <w:rFonts w:ascii="Times" w:hAnsi="Times" w:cs="Times"/>
                <w:iCs/>
                <w:color w:val="FF0000"/>
                <w:u w:val="single"/>
                <w:lang w:eastAsia="ko-KR"/>
              </w:rPr>
            </w:pPr>
            <w:r>
              <w:rPr>
                <w:rFonts w:ascii="Times" w:hAnsi="Times" w:cs="Times"/>
                <w:iCs/>
                <w:color w:val="FF0000"/>
                <w:u w:val="single"/>
                <w:lang w:eastAsia="ko-KR"/>
              </w:rPr>
              <w:t>Mod</w:t>
            </w:r>
            <w:r>
              <w:rPr>
                <w:rFonts w:ascii="Times" w:hAnsi="Times" w:cs="Times"/>
                <w:iCs/>
                <w:color w:val="FF0000"/>
                <w:u w:val="single"/>
                <w:lang w:eastAsia="ko-KR"/>
              </w:rPr>
              <w:t>e 2 operation only</w:t>
            </w:r>
          </w:p>
          <w:p w:rsidR="009C4982" w:rsidRDefault="009C4982">
            <w:pPr>
              <w:overflowPunct w:val="0"/>
              <w:autoSpaceDE w:val="0"/>
              <w:autoSpaceDN w:val="0"/>
              <w:adjustRightInd w:val="0"/>
              <w:spacing w:before="60" w:after="60"/>
              <w:ind w:left="993"/>
              <w:textAlignment w:val="baseline"/>
              <w:rPr>
                <w:rFonts w:eastAsia="Batang"/>
                <w:u w:val="single"/>
                <w:lang w:val="en-GB"/>
              </w:rPr>
            </w:pPr>
          </w:p>
        </w:tc>
      </w:tr>
    </w:tbl>
    <w:p w:rsidR="009C4982" w:rsidRDefault="009C4982">
      <w:pPr>
        <w:pStyle w:val="a1"/>
        <w:rPr>
          <w:rFonts w:eastAsia="宋体"/>
          <w:lang w:eastAsia="zh-CN"/>
        </w:rPr>
      </w:pPr>
    </w:p>
    <w:p w:rsidR="009C4982" w:rsidRDefault="00244FCA">
      <w:pPr>
        <w:pStyle w:val="a1"/>
        <w:rPr>
          <w:rFonts w:eastAsia="宋体"/>
          <w:lang w:eastAsia="zh-CN"/>
        </w:rPr>
      </w:pPr>
      <w:r>
        <w:rPr>
          <w:rFonts w:eastAsia="宋体" w:hint="eastAsia"/>
          <w:lang w:eastAsia="zh-CN"/>
        </w:rPr>
        <w:t xml:space="preserve">In our view, such revised objective just adds a sub-objective to explain that </w:t>
      </w:r>
      <w:r>
        <w:rPr>
          <w:rFonts w:ascii="Times" w:hAnsi="Times" w:cs="Times"/>
          <w:iCs/>
          <w:lang w:eastAsia="ko-KR"/>
        </w:rPr>
        <w:t>RAN1 is tasked to support only 15 and 30 kHz SCSs fo</w:t>
      </w:r>
      <w:r w:rsidR="00DB26BB">
        <w:rPr>
          <w:rFonts w:ascii="Times" w:hAnsi="Times" w:cs="Times"/>
          <w:iCs/>
          <w:lang w:eastAsia="ko-KR"/>
        </w:rPr>
        <w:t>r dynamic resource pool sharing</w:t>
      </w:r>
      <w:r>
        <w:rPr>
          <w:rFonts w:eastAsia="宋体" w:hint="eastAsia"/>
          <w:lang w:eastAsia="zh-CN"/>
        </w:rPr>
        <w:t>, so it doesn</w:t>
      </w:r>
      <w:r>
        <w:rPr>
          <w:rFonts w:eastAsia="宋体"/>
          <w:lang w:eastAsia="zh-CN"/>
        </w:rPr>
        <w:t>’</w:t>
      </w:r>
      <w:r>
        <w:rPr>
          <w:rFonts w:eastAsia="宋体" w:hint="eastAsia"/>
          <w:lang w:eastAsia="zh-CN"/>
        </w:rPr>
        <w:t>t mean Semi-</w:t>
      </w:r>
      <w:r>
        <w:rPr>
          <w:rFonts w:eastAsiaTheme="minorEastAsia" w:cs="Arial"/>
        </w:rPr>
        <w:t>static R</w:t>
      </w:r>
      <w:r>
        <w:rPr>
          <w:rFonts w:eastAsiaTheme="minorEastAsia" w:cs="Arial" w:hint="eastAsia"/>
        </w:rPr>
        <w:t xml:space="preserve">esource </w:t>
      </w:r>
      <w:r>
        <w:rPr>
          <w:rFonts w:eastAsiaTheme="minorEastAsia" w:cs="Arial" w:hint="eastAsia"/>
          <w:lang w:eastAsia="zh-CN"/>
        </w:rPr>
        <w:t>P</w:t>
      </w:r>
      <w:r>
        <w:rPr>
          <w:rFonts w:eastAsiaTheme="minorEastAsia" w:cs="Arial" w:hint="eastAsia"/>
        </w:rPr>
        <w:t xml:space="preserve">ool </w:t>
      </w:r>
      <w:r>
        <w:rPr>
          <w:rFonts w:eastAsiaTheme="minorEastAsia" w:cs="Arial" w:hint="eastAsia"/>
          <w:lang w:eastAsia="zh-CN"/>
        </w:rPr>
        <w:t>P</w:t>
      </w:r>
      <w:r>
        <w:rPr>
          <w:rFonts w:eastAsiaTheme="minorEastAsia" w:cs="Arial" w:hint="eastAsia"/>
        </w:rPr>
        <w:t>artition</w:t>
      </w:r>
      <w:r>
        <w:rPr>
          <w:rFonts w:eastAsiaTheme="minorEastAsia" w:cs="Arial" w:hint="eastAsia"/>
          <w:lang w:eastAsia="zh-CN"/>
        </w:rPr>
        <w:t xml:space="preserve"> (SRPP) scheme do not need further </w:t>
      </w:r>
      <w:r>
        <w:rPr>
          <w:rFonts w:eastAsiaTheme="minorEastAsia" w:cs="Arial"/>
          <w:lang w:eastAsia="zh-CN"/>
        </w:rPr>
        <w:t>discussion</w:t>
      </w:r>
      <w:r>
        <w:rPr>
          <w:rFonts w:eastAsiaTheme="minorEastAsia" w:cs="Arial" w:hint="eastAsia"/>
          <w:lang w:eastAsia="zh-CN"/>
        </w:rPr>
        <w:t xml:space="preserve">. In fact, considering the good progress on </w:t>
      </w:r>
      <w:r>
        <w:rPr>
          <w:rFonts w:eastAsia="宋体"/>
          <w:lang w:eastAsia="zh-CN"/>
        </w:rPr>
        <w:t>dynamic resource pool sharing</w:t>
      </w:r>
      <w:r>
        <w:rPr>
          <w:rFonts w:eastAsia="宋体" w:hint="eastAsia"/>
          <w:lang w:eastAsia="zh-CN"/>
        </w:rPr>
        <w:t xml:space="preserve"> at the previous meetings, we prefer that </w:t>
      </w:r>
      <w:r>
        <w:rPr>
          <w:rFonts w:eastAsia="宋体"/>
          <w:lang w:eastAsia="zh-CN"/>
        </w:rPr>
        <w:t>RAN1 should continue the work on semi-static resource pool partition at RAN1#11</w:t>
      </w:r>
      <w:r>
        <w:rPr>
          <w:rFonts w:eastAsia="宋体" w:hint="eastAsia"/>
          <w:lang w:eastAsia="zh-CN"/>
        </w:rPr>
        <w:t>2bis-e and RAN1#1</w:t>
      </w:r>
      <w:r>
        <w:rPr>
          <w:rFonts w:eastAsia="宋体" w:hint="eastAsia"/>
          <w:lang w:eastAsia="zh-CN"/>
        </w:rPr>
        <w:t>13 meetings</w:t>
      </w:r>
      <w:r>
        <w:rPr>
          <w:rFonts w:eastAsia="宋体"/>
          <w:lang w:eastAsia="zh-CN"/>
        </w:rPr>
        <w:t xml:space="preserve"> and finish the design of semi-static resource pool partition</w:t>
      </w:r>
      <w:r>
        <w:rPr>
          <w:rFonts w:eastAsia="宋体" w:hint="eastAsia"/>
          <w:lang w:eastAsia="zh-CN"/>
        </w:rPr>
        <w:t xml:space="preserve"> </w:t>
      </w:r>
      <w:r>
        <w:rPr>
          <w:rFonts w:eastAsia="宋体"/>
          <w:lang w:eastAsia="zh-CN"/>
        </w:rPr>
        <w:t>by June 2023.</w:t>
      </w:r>
    </w:p>
    <w:p w:rsidR="009C4982" w:rsidRDefault="00244FCA">
      <w:pPr>
        <w:pStyle w:val="a1"/>
        <w:rPr>
          <w:rFonts w:eastAsia="宋体"/>
          <w:b/>
          <w:lang w:eastAsia="zh-CN"/>
        </w:rPr>
      </w:pPr>
      <w:r>
        <w:rPr>
          <w:rFonts w:eastAsiaTheme="minorEastAsia" w:cs="Arial"/>
          <w:b/>
          <w:lang w:eastAsia="zh-CN"/>
        </w:rPr>
        <w:t xml:space="preserve">Proposal </w:t>
      </w:r>
      <w:r>
        <w:rPr>
          <w:rFonts w:eastAsiaTheme="minorEastAsia" w:cs="Arial" w:hint="eastAsia"/>
          <w:b/>
          <w:lang w:eastAsia="zh-CN"/>
        </w:rPr>
        <w:t>2</w:t>
      </w:r>
      <w:r>
        <w:rPr>
          <w:rFonts w:eastAsiaTheme="minorEastAsia" w:cs="Arial"/>
          <w:b/>
          <w:lang w:eastAsia="zh-CN"/>
        </w:rPr>
        <w:t xml:space="preserve">: RAN1 should continue the work on semi-static resource pool partition </w:t>
      </w:r>
      <w:r>
        <w:rPr>
          <w:rFonts w:eastAsiaTheme="minorEastAsia" w:cs="Arial" w:hint="eastAsia"/>
          <w:b/>
          <w:lang w:eastAsia="zh-CN"/>
        </w:rPr>
        <w:t>at RAN1#</w:t>
      </w:r>
      <w:r>
        <w:rPr>
          <w:rFonts w:eastAsia="宋体"/>
          <w:b/>
          <w:lang w:eastAsia="zh-CN"/>
        </w:rPr>
        <w:t>112bis-e and RAN1#113 meetings</w:t>
      </w:r>
      <w:r>
        <w:rPr>
          <w:rFonts w:eastAsiaTheme="minorEastAsia" w:cs="Arial" w:hint="eastAsia"/>
          <w:b/>
          <w:lang w:eastAsia="zh-CN"/>
        </w:rPr>
        <w:t xml:space="preserve"> </w:t>
      </w:r>
      <w:r>
        <w:rPr>
          <w:rFonts w:eastAsiaTheme="minorEastAsia" w:cs="Arial"/>
          <w:b/>
          <w:lang w:eastAsia="zh-CN"/>
        </w:rPr>
        <w:t>and finish the design of semi-static resource poo</w:t>
      </w:r>
      <w:r>
        <w:rPr>
          <w:rFonts w:eastAsiaTheme="minorEastAsia" w:cs="Arial"/>
          <w:b/>
          <w:lang w:eastAsia="zh-CN"/>
        </w:rPr>
        <w:t>l partition</w:t>
      </w:r>
      <w:r>
        <w:rPr>
          <w:rFonts w:eastAsiaTheme="minorEastAsia" w:cs="Arial" w:hint="eastAsia"/>
          <w:b/>
          <w:lang w:eastAsia="zh-CN"/>
        </w:rPr>
        <w:t xml:space="preserve"> </w:t>
      </w:r>
      <w:r>
        <w:rPr>
          <w:rFonts w:eastAsiaTheme="minorEastAsia" w:cs="Arial"/>
          <w:b/>
          <w:lang w:eastAsia="zh-CN"/>
        </w:rPr>
        <w:t>scheme</w:t>
      </w:r>
      <w:r>
        <w:rPr>
          <w:rFonts w:eastAsiaTheme="minorEastAsia" w:cs="Arial" w:hint="eastAsia"/>
          <w:b/>
          <w:lang w:eastAsia="zh-CN"/>
        </w:rPr>
        <w:t xml:space="preserve"> </w:t>
      </w:r>
      <w:r>
        <w:rPr>
          <w:rFonts w:eastAsia="宋体"/>
          <w:b/>
          <w:bCs/>
          <w:lang w:eastAsia="zh-CN"/>
        </w:rPr>
        <w:t>by June 2023</w:t>
      </w:r>
      <w:r>
        <w:rPr>
          <w:rFonts w:eastAsiaTheme="minorEastAsia" w:cs="Arial"/>
          <w:b/>
          <w:lang w:eastAsia="zh-CN"/>
        </w:rPr>
        <w:t>.</w:t>
      </w:r>
    </w:p>
    <w:p w:rsidR="009C4982" w:rsidRDefault="009C4982">
      <w:pPr>
        <w:pStyle w:val="a1"/>
        <w:rPr>
          <w:rFonts w:eastAsiaTheme="minorEastAsia"/>
          <w:lang w:eastAsia="zh-CN"/>
        </w:rPr>
      </w:pPr>
    </w:p>
    <w:p w:rsidR="009C4982" w:rsidRDefault="00244FCA">
      <w:pPr>
        <w:pStyle w:val="1"/>
        <w:ind w:left="431" w:hanging="431"/>
      </w:pPr>
      <w:r>
        <w:t xml:space="preserve">Types of </w:t>
      </w:r>
      <w:r>
        <w:rPr>
          <w:rFonts w:hint="eastAsia"/>
        </w:rPr>
        <w:t>d</w:t>
      </w:r>
      <w:r>
        <w:t>evices</w:t>
      </w:r>
    </w:p>
    <w:p w:rsidR="009C4982" w:rsidRDefault="00244FCA">
      <w:pPr>
        <w:jc w:val="both"/>
        <w:rPr>
          <w:rFonts w:eastAsiaTheme="minorEastAsia"/>
          <w:lang w:val="en-GB" w:eastAsia="zh-CN"/>
        </w:rPr>
      </w:pPr>
      <w:r>
        <w:rPr>
          <w:lang w:val="en-GB" w:eastAsia="zh-CN"/>
        </w:rPr>
        <w:t xml:space="preserve">The following </w:t>
      </w:r>
      <w:r>
        <w:rPr>
          <w:rFonts w:eastAsiaTheme="minorEastAsia" w:hint="eastAsia"/>
          <w:lang w:val="en-GB" w:eastAsia="zh-CN"/>
        </w:rPr>
        <w:t>w</w:t>
      </w:r>
      <w:r>
        <w:rPr>
          <w:lang w:val="en-GB" w:eastAsia="zh-CN"/>
        </w:rPr>
        <w:t>orking assumption was achieved in RAN1#1</w:t>
      </w:r>
      <w:r>
        <w:rPr>
          <w:rFonts w:hint="eastAsia"/>
          <w:lang w:val="en-GB" w:eastAsia="zh-CN"/>
        </w:rPr>
        <w:t>1</w:t>
      </w:r>
      <w:r>
        <w:rPr>
          <w:lang w:val="en-GB" w:eastAsia="zh-CN"/>
        </w:rPr>
        <w:t>0 related to</w:t>
      </w:r>
      <w:r>
        <w:rPr>
          <w:lang w:eastAsia="ko-KR"/>
        </w:rPr>
        <w:t xml:space="preserve"> device type A</w:t>
      </w:r>
      <w:r>
        <w:rPr>
          <w:rFonts w:eastAsiaTheme="minor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_Ref108528885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w:t>
      </w:r>
      <w:r>
        <w:rPr>
          <w:rFonts w:eastAsiaTheme="minorEastAsia" w:hint="eastAsia"/>
          <w:lang w:eastAsia="zh-CN"/>
        </w:rPr>
        <w:t>0</w:t>
      </w:r>
      <w:r>
        <w:rPr>
          <w:rFonts w:eastAsiaTheme="minorEastAsia"/>
          <w:lang w:val="en-GB" w:eastAsia="zh-CN"/>
        </w:rPr>
        <w:t>]</w:t>
      </w:r>
      <w:r>
        <w:rPr>
          <w:rFonts w:eastAsiaTheme="minorEastAsia"/>
          <w:lang w:val="en-GB" w:eastAsia="zh-CN"/>
        </w:rPr>
        <w:fldChar w:fldCharType="end"/>
      </w:r>
      <w:r>
        <w:rPr>
          <w:lang w:val="en-GB" w:eastAsia="zh-CN"/>
        </w:rPr>
        <w:t>:</w:t>
      </w:r>
    </w:p>
    <w:tbl>
      <w:tblPr>
        <w:tblStyle w:val="af3"/>
        <w:tblW w:w="0" w:type="auto"/>
        <w:tblInd w:w="108" w:type="dxa"/>
        <w:tblLook w:val="04A0" w:firstRow="1" w:lastRow="0" w:firstColumn="1" w:lastColumn="0" w:noHBand="0" w:noVBand="1"/>
      </w:tblPr>
      <w:tblGrid>
        <w:gridCol w:w="9781"/>
      </w:tblGrid>
      <w:tr w:rsidR="009C4982">
        <w:tc>
          <w:tcPr>
            <w:tcW w:w="9781" w:type="dxa"/>
          </w:tcPr>
          <w:p w:rsidR="009C4982" w:rsidRDefault="00244FCA">
            <w:pPr>
              <w:pStyle w:val="3GPPNormalText"/>
              <w:rPr>
                <w:sz w:val="20"/>
                <w:szCs w:val="20"/>
              </w:rPr>
            </w:pPr>
            <w:r>
              <w:rPr>
                <w:sz w:val="20"/>
                <w:szCs w:val="20"/>
                <w:highlight w:val="darkYellow"/>
              </w:rPr>
              <w:t>Working assumption</w:t>
            </w:r>
          </w:p>
          <w:p w:rsidR="009C4982" w:rsidRDefault="00244FCA">
            <w:pPr>
              <w:rPr>
                <w:rFonts w:eastAsiaTheme="minorEastAsia"/>
                <w:lang w:eastAsia="zh-CN"/>
              </w:rPr>
            </w:pPr>
            <w:r>
              <w:rPr>
                <w:rFonts w:eastAsia="MS Mincho"/>
              </w:rPr>
              <w:t xml:space="preserve">Co-channel coexistence between LTE SL and NR SL is supported for device type A. Device type A contains both LTE SL and NR SL modules. </w:t>
            </w:r>
            <w:r>
              <w:rPr>
                <w:lang w:eastAsia="ko-KR"/>
              </w:rPr>
              <w:t>For device type A, the NR SL module m</w:t>
            </w:r>
            <w:r>
              <w:rPr>
                <w:lang w:eastAsia="ko-KR"/>
              </w:rPr>
              <w:t>ay use the sensing and resource reservation information shared by the LTE SL module.</w:t>
            </w:r>
          </w:p>
        </w:tc>
      </w:tr>
    </w:tbl>
    <w:p w:rsidR="009C4982" w:rsidRDefault="009C4982">
      <w:pPr>
        <w:jc w:val="both"/>
        <w:rPr>
          <w:rFonts w:eastAsiaTheme="minorEastAsia"/>
          <w:lang w:val="en-GB" w:eastAsia="zh-CN"/>
        </w:rPr>
      </w:pPr>
    </w:p>
    <w:p w:rsidR="009C4982" w:rsidRDefault="00244FCA">
      <w:pPr>
        <w:jc w:val="both"/>
        <w:rPr>
          <w:rFonts w:eastAsiaTheme="minorEastAsia"/>
          <w:lang w:eastAsia="zh-CN"/>
        </w:rPr>
      </w:pPr>
      <w:r>
        <w:rPr>
          <w:rFonts w:eastAsiaTheme="minorEastAsia" w:hint="eastAsia"/>
          <w:lang w:val="en-GB" w:eastAsia="zh-CN"/>
        </w:rPr>
        <w:t xml:space="preserve">Device type A should be the most important target device type for </w:t>
      </w:r>
      <w:r>
        <w:rPr>
          <w:rFonts w:eastAsiaTheme="minorEastAsia" w:hint="eastAsia"/>
          <w:lang w:eastAsia="zh-CN"/>
        </w:rPr>
        <w:t>c</w:t>
      </w:r>
      <w:r>
        <w:rPr>
          <w:rFonts w:eastAsia="MS Mincho"/>
        </w:rPr>
        <w:t>o-channel coexistence between LTE SL and NR SL</w:t>
      </w:r>
      <w:r>
        <w:rPr>
          <w:rFonts w:eastAsiaTheme="minorEastAsia" w:hint="eastAsia"/>
          <w:lang w:eastAsia="zh-CN"/>
        </w:rPr>
        <w:t xml:space="preserve"> in Rel-18. According to the discussion in previous meet</w:t>
      </w:r>
      <w:r>
        <w:rPr>
          <w:rFonts w:eastAsiaTheme="minorEastAsia" w:hint="eastAsia"/>
          <w:lang w:eastAsia="zh-CN"/>
        </w:rPr>
        <w:t>ings, d</w:t>
      </w:r>
      <w:r>
        <w:rPr>
          <w:rFonts w:eastAsia="MS Mincho"/>
        </w:rPr>
        <w:t xml:space="preserve">evice type A </w:t>
      </w:r>
      <w:r>
        <w:rPr>
          <w:rFonts w:eastAsiaTheme="minorEastAsia" w:hint="eastAsia"/>
          <w:lang w:eastAsia="zh-CN"/>
        </w:rPr>
        <w:t xml:space="preserve">should </w:t>
      </w:r>
      <w:r>
        <w:rPr>
          <w:rFonts w:eastAsia="MS Mincho"/>
        </w:rPr>
        <w:t xml:space="preserve">contain both LTE SL and NR SL modules. </w:t>
      </w:r>
      <w:r>
        <w:rPr>
          <w:rFonts w:eastAsiaTheme="minorEastAsia" w:hint="eastAsia"/>
          <w:lang w:eastAsia="zh-CN"/>
        </w:rPr>
        <w:t xml:space="preserve">However, </w:t>
      </w:r>
      <w:r>
        <w:rPr>
          <w:rFonts w:eastAsiaTheme="minorEastAsia"/>
          <w:lang w:eastAsia="zh-CN"/>
        </w:rPr>
        <w:t xml:space="preserve">the presence of both the LTE SL and NR SL modules </w:t>
      </w:r>
      <w:r>
        <w:rPr>
          <w:rFonts w:eastAsiaTheme="minorEastAsia" w:hint="eastAsia"/>
          <w:lang w:eastAsia="zh-CN"/>
        </w:rPr>
        <w:t xml:space="preserve">alone cannot exactly </w:t>
      </w:r>
      <w:r>
        <w:rPr>
          <w:rFonts w:eastAsiaTheme="minorEastAsia"/>
          <w:lang w:eastAsia="zh-CN"/>
        </w:rPr>
        <w:t>define the device type</w:t>
      </w:r>
      <w:r>
        <w:rPr>
          <w:rFonts w:eastAsiaTheme="minorEastAsia" w:hint="eastAsia"/>
          <w:lang w:eastAsia="zh-CN"/>
        </w:rPr>
        <w:t xml:space="preserve"> A. </w:t>
      </w:r>
      <w:r>
        <w:rPr>
          <w:rFonts w:eastAsiaTheme="minorEastAsia"/>
          <w:lang w:eastAsia="zh-CN"/>
        </w:rPr>
        <w:t>The relationship and interaction between the LTE SL and NR SL modules should also be</w:t>
      </w:r>
      <w:r>
        <w:rPr>
          <w:rFonts w:eastAsiaTheme="minorEastAsia"/>
          <w:lang w:eastAsia="zh-CN"/>
        </w:rPr>
        <w:t xml:space="preserve"> defined</w:t>
      </w:r>
      <w:r>
        <w:rPr>
          <w:rFonts w:eastAsiaTheme="minorEastAsia" w:hint="eastAsia"/>
          <w:lang w:eastAsia="zh-CN"/>
        </w:rPr>
        <w:t xml:space="preserve">. Therefore, The definition of </w:t>
      </w:r>
      <w:r>
        <w:rPr>
          <w:rFonts w:eastAsiaTheme="minorEastAsia" w:hint="eastAsia"/>
          <w:lang w:eastAsia="zh-CN"/>
        </w:rPr>
        <w:lastRenderedPageBreak/>
        <w:t xml:space="preserve">device type A </w:t>
      </w:r>
      <w:r>
        <w:rPr>
          <w:rFonts w:eastAsiaTheme="minorEastAsia"/>
          <w:lang w:eastAsia="zh-CN"/>
        </w:rPr>
        <w:t xml:space="preserve">should </w:t>
      </w:r>
      <w:r>
        <w:rPr>
          <w:rFonts w:eastAsiaTheme="minorEastAsia" w:hint="eastAsia"/>
          <w:lang w:eastAsia="zh-CN"/>
        </w:rPr>
        <w:t>include</w:t>
      </w:r>
      <w:r>
        <w:rPr>
          <w:rFonts w:eastAsiaTheme="minorEastAsia"/>
          <w:lang w:eastAsia="zh-CN"/>
        </w:rPr>
        <w:t xml:space="preserve"> the capability of the LTE SL module to share </w:t>
      </w:r>
      <w:r>
        <w:rPr>
          <w:rFonts w:eastAsiaTheme="minorEastAsia" w:hint="eastAsia"/>
          <w:lang w:eastAsia="zh-CN"/>
        </w:rPr>
        <w:t xml:space="preserve">the </w:t>
      </w:r>
      <w:r>
        <w:rPr>
          <w:rFonts w:eastAsiaTheme="minorEastAsia"/>
          <w:lang w:eastAsia="zh-CN"/>
        </w:rPr>
        <w:t>sensing</w:t>
      </w:r>
      <w:r>
        <w:rPr>
          <w:rFonts w:eastAsiaTheme="minorEastAsia" w:hint="eastAsia"/>
          <w:lang w:eastAsia="zh-CN"/>
        </w:rPr>
        <w:t xml:space="preserve"> and resource </w:t>
      </w:r>
      <w:r>
        <w:rPr>
          <w:rFonts w:eastAsiaTheme="minorEastAsia"/>
          <w:lang w:eastAsia="zh-CN"/>
        </w:rPr>
        <w:t xml:space="preserve">reservation information </w:t>
      </w:r>
      <w:r>
        <w:rPr>
          <w:rFonts w:eastAsiaTheme="minorEastAsia" w:hint="eastAsia"/>
          <w:lang w:eastAsia="zh-CN"/>
        </w:rPr>
        <w:t>to</w:t>
      </w:r>
      <w:r>
        <w:rPr>
          <w:rFonts w:eastAsiaTheme="minorEastAsia"/>
          <w:lang w:eastAsia="zh-CN"/>
        </w:rPr>
        <w:t xml:space="preserve"> the NR SL module within the device, and the capability of the NR SL module to include this </w:t>
      </w:r>
      <w:r>
        <w:rPr>
          <w:rFonts w:eastAsiaTheme="minorEastAsia"/>
          <w:lang w:eastAsia="zh-CN"/>
        </w:rPr>
        <w:t xml:space="preserve">sensing </w:t>
      </w:r>
      <w:r>
        <w:rPr>
          <w:rFonts w:eastAsiaTheme="minorEastAsia" w:hint="eastAsia"/>
          <w:lang w:eastAsia="zh-CN"/>
        </w:rPr>
        <w:t xml:space="preserve">and resource </w:t>
      </w:r>
      <w:r>
        <w:rPr>
          <w:rFonts w:eastAsiaTheme="minorEastAsia"/>
          <w:lang w:eastAsia="zh-CN"/>
        </w:rPr>
        <w:t xml:space="preserve">reservation information in its resource selection procedure. </w:t>
      </w:r>
      <w:r>
        <w:rPr>
          <w:rFonts w:eastAsiaTheme="minorEastAsia" w:hint="eastAsia"/>
          <w:lang w:eastAsia="zh-CN"/>
        </w:rPr>
        <w:t>Then, in addition to</w:t>
      </w:r>
      <w:r>
        <w:t xml:space="preserve"> </w:t>
      </w:r>
      <w:r>
        <w:rPr>
          <w:rFonts w:eastAsiaTheme="minorEastAsia" w:hint="eastAsia"/>
          <w:lang w:eastAsia="zh-CN"/>
        </w:rPr>
        <w:t>d</w:t>
      </w:r>
      <w:r>
        <w:rPr>
          <w:rFonts w:eastAsiaTheme="minorEastAsia"/>
          <w:lang w:eastAsia="zh-CN"/>
        </w:rPr>
        <w:t>evice type A should</w:t>
      </w:r>
      <w:r>
        <w:rPr>
          <w:rFonts w:eastAsiaTheme="minorEastAsia" w:hint="eastAsia"/>
          <w:lang w:eastAsia="zh-CN"/>
        </w:rPr>
        <w:t xml:space="preserve"> </w:t>
      </w:r>
      <w:r>
        <w:rPr>
          <w:rFonts w:eastAsiaTheme="minorEastAsia"/>
          <w:lang w:eastAsia="zh-CN"/>
        </w:rPr>
        <w:t>contain both LTE SL and NR SL modules</w:t>
      </w:r>
      <w:r>
        <w:rPr>
          <w:rFonts w:eastAsiaTheme="minorEastAsia" w:hint="eastAsia"/>
          <w:lang w:eastAsia="zh-CN"/>
        </w:rPr>
        <w:t>, f</w:t>
      </w:r>
      <w:r>
        <w:rPr>
          <w:lang w:eastAsia="ko-KR"/>
        </w:rPr>
        <w:t xml:space="preserve">or device type A, the NR SL module may use the sensing and resource reservation information </w:t>
      </w:r>
      <w:r>
        <w:rPr>
          <w:lang w:eastAsia="ko-KR"/>
        </w:rPr>
        <w:t>shared by the LTE SL module.</w:t>
      </w:r>
      <w:r>
        <w:rPr>
          <w:rFonts w:eastAsiaTheme="minorEastAsia" w:hint="eastAsia"/>
          <w:lang w:eastAsia="zh-CN"/>
        </w:rPr>
        <w:t xml:space="preserve"> </w:t>
      </w:r>
    </w:p>
    <w:p w:rsidR="009C4982" w:rsidRDefault="009C4982">
      <w:pPr>
        <w:jc w:val="both"/>
        <w:rPr>
          <w:rFonts w:eastAsiaTheme="minorEastAsia"/>
          <w:lang w:val="en-GB" w:eastAsia="zh-CN"/>
        </w:rPr>
      </w:pPr>
    </w:p>
    <w:p w:rsidR="009C4982" w:rsidRDefault="00244FCA">
      <w:pPr>
        <w:jc w:val="both"/>
        <w:rPr>
          <w:rFonts w:eastAsiaTheme="minorEastAsia"/>
          <w:b/>
          <w:lang w:val="en-GB" w:eastAsia="zh-CN"/>
        </w:rPr>
      </w:pPr>
      <w:r>
        <w:rPr>
          <w:rFonts w:eastAsiaTheme="minorEastAsia" w:hint="eastAsia"/>
          <w:b/>
          <w:lang w:val="en-GB" w:eastAsia="zh-CN"/>
        </w:rPr>
        <w:t>Proposal 3: Confirm the working assumption in RAN1#110 as follows:</w:t>
      </w:r>
    </w:p>
    <w:p w:rsidR="009C4982" w:rsidRDefault="00244FCA">
      <w:pPr>
        <w:pStyle w:val="afa"/>
        <w:numPr>
          <w:ilvl w:val="0"/>
          <w:numId w:val="15"/>
        </w:numPr>
        <w:snapToGrid w:val="0"/>
        <w:ind w:firstLineChars="0"/>
        <w:jc w:val="both"/>
        <w:rPr>
          <w:rFonts w:ascii="Times New Roman" w:eastAsiaTheme="minorEastAsia" w:hAnsi="Times New Roman"/>
          <w:b/>
          <w:bCs/>
          <w:sz w:val="20"/>
          <w:szCs w:val="20"/>
        </w:rPr>
      </w:pPr>
      <w:r>
        <w:rPr>
          <w:rFonts w:ascii="Times New Roman" w:eastAsiaTheme="minorEastAsia" w:hAnsi="Times New Roman"/>
          <w:b/>
          <w:bCs/>
          <w:sz w:val="20"/>
          <w:szCs w:val="20"/>
        </w:rPr>
        <w:t>Co-channel coexistence between LTE SL and NR SL is supported for device type A. Device type A contains both LTE SL and NR SL modules. For device type A, the N</w:t>
      </w:r>
      <w:r>
        <w:rPr>
          <w:rFonts w:ascii="Times New Roman" w:eastAsiaTheme="minorEastAsia" w:hAnsi="Times New Roman"/>
          <w:b/>
          <w:bCs/>
          <w:sz w:val="20"/>
          <w:szCs w:val="20"/>
        </w:rPr>
        <w:t>R SL module may use the sensing and resource reservation information shared by the LTE SL module.</w:t>
      </w:r>
    </w:p>
    <w:p w:rsidR="009C4982" w:rsidRDefault="009C4982">
      <w:pPr>
        <w:jc w:val="both"/>
        <w:rPr>
          <w:rFonts w:eastAsiaTheme="minorEastAsia"/>
          <w:lang w:val="en-GB" w:eastAsia="zh-CN"/>
        </w:rPr>
      </w:pPr>
    </w:p>
    <w:p w:rsidR="009C4982" w:rsidRDefault="009C4982">
      <w:pPr>
        <w:jc w:val="both"/>
        <w:rPr>
          <w:rFonts w:eastAsiaTheme="minorEastAsia"/>
          <w:lang w:val="en-GB" w:eastAsia="zh-CN"/>
        </w:rPr>
      </w:pPr>
    </w:p>
    <w:p w:rsidR="009C4982" w:rsidRDefault="00244FCA">
      <w:pPr>
        <w:jc w:val="both"/>
        <w:rPr>
          <w:rFonts w:eastAsiaTheme="minorEastAsia"/>
          <w:lang w:val="en-GB" w:eastAsia="zh-CN"/>
        </w:rPr>
      </w:pPr>
      <w:r>
        <w:rPr>
          <w:lang w:val="en-GB" w:eastAsia="zh-CN"/>
        </w:rPr>
        <w:t xml:space="preserve">The following </w:t>
      </w:r>
      <w:r>
        <w:rPr>
          <w:rFonts w:eastAsiaTheme="minorEastAsia" w:hint="eastAsia"/>
          <w:lang w:val="en-GB" w:eastAsia="zh-CN"/>
        </w:rPr>
        <w:t>proposal</w:t>
      </w:r>
      <w:r>
        <w:rPr>
          <w:lang w:val="en-GB" w:eastAsia="zh-CN"/>
        </w:rPr>
        <w:t xml:space="preserve"> was </w:t>
      </w:r>
      <w:r>
        <w:rPr>
          <w:rFonts w:eastAsiaTheme="minorEastAsia" w:hint="eastAsia"/>
          <w:lang w:val="en-GB" w:eastAsia="zh-CN"/>
        </w:rPr>
        <w:t>discuss</w:t>
      </w:r>
      <w:r>
        <w:rPr>
          <w:lang w:val="en-GB" w:eastAsia="zh-CN"/>
        </w:rPr>
        <w:t>ed in RAN1#1</w:t>
      </w:r>
      <w:r>
        <w:rPr>
          <w:rFonts w:eastAsiaTheme="minorEastAsia" w:hint="eastAsia"/>
          <w:lang w:val="en-GB" w:eastAsia="zh-CN"/>
        </w:rPr>
        <w:t>1</w:t>
      </w:r>
      <w:r>
        <w:rPr>
          <w:lang w:val="en-GB" w:eastAsia="zh-CN"/>
        </w:rPr>
        <w:t xml:space="preserve">0 related to </w:t>
      </w:r>
      <w:r>
        <w:rPr>
          <w:lang w:eastAsia="ko-KR"/>
        </w:rPr>
        <w:t xml:space="preserve">device type </w:t>
      </w:r>
      <w:r>
        <w:rPr>
          <w:rFonts w:eastAsiaTheme="minorEastAsia" w:hint="eastAsia"/>
          <w:lang w:eastAsia="zh-CN"/>
        </w:rPr>
        <w:t xml:space="preserve">B, but failed to reach a consensus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_Ref108528885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w:t>
      </w:r>
      <w:r>
        <w:rPr>
          <w:rFonts w:eastAsiaTheme="minorEastAsia" w:hint="eastAsia"/>
          <w:lang w:eastAsia="zh-CN"/>
        </w:rPr>
        <w:t>4</w:t>
      </w:r>
      <w:r>
        <w:rPr>
          <w:rFonts w:eastAsiaTheme="minorEastAsia"/>
          <w:lang w:eastAsia="zh-CN"/>
        </w:rPr>
        <w:t>]</w:t>
      </w:r>
      <w:r>
        <w:rPr>
          <w:rFonts w:eastAsiaTheme="minorEastAsia"/>
          <w:lang w:eastAsia="zh-CN"/>
        </w:rPr>
        <w:fldChar w:fldCharType="end"/>
      </w:r>
      <w:r>
        <w:rPr>
          <w:lang w:val="en-GB" w:eastAsia="zh-CN"/>
        </w:rPr>
        <w:t>:</w:t>
      </w:r>
    </w:p>
    <w:tbl>
      <w:tblPr>
        <w:tblStyle w:val="af3"/>
        <w:tblW w:w="0" w:type="auto"/>
        <w:tblInd w:w="108" w:type="dxa"/>
        <w:tblLook w:val="04A0" w:firstRow="1" w:lastRow="0" w:firstColumn="1" w:lastColumn="0" w:noHBand="0" w:noVBand="1"/>
      </w:tblPr>
      <w:tblGrid>
        <w:gridCol w:w="9781"/>
      </w:tblGrid>
      <w:tr w:rsidR="009C4982">
        <w:tc>
          <w:tcPr>
            <w:tcW w:w="9781" w:type="dxa"/>
          </w:tcPr>
          <w:p w:rsidR="009C4982" w:rsidRDefault="00244FCA">
            <w:pPr>
              <w:pStyle w:val="3GPPNormalText"/>
              <w:spacing w:before="120" w:after="0"/>
              <w:rPr>
                <w:sz w:val="20"/>
                <w:szCs w:val="20"/>
              </w:rPr>
            </w:pPr>
            <w:r>
              <w:rPr>
                <w:sz w:val="20"/>
                <w:szCs w:val="20"/>
                <w:highlight w:val="yellow"/>
              </w:rPr>
              <w:t>Proposal 1-2a (II):</w:t>
            </w:r>
          </w:p>
          <w:p w:rsidR="009C4982" w:rsidRDefault="00244FCA">
            <w:pPr>
              <w:pStyle w:val="afa"/>
              <w:numPr>
                <w:ilvl w:val="0"/>
                <w:numId w:val="17"/>
              </w:numPr>
              <w:spacing w:line="259" w:lineRule="auto"/>
              <w:ind w:left="360" w:firstLineChars="0"/>
              <w:jc w:val="both"/>
              <w:rPr>
                <w:rFonts w:ascii="Times New Roman" w:eastAsia="MS Mincho" w:hAnsi="Times New Roman"/>
                <w:sz w:val="20"/>
                <w:szCs w:val="20"/>
              </w:rPr>
            </w:pPr>
            <w:r>
              <w:rPr>
                <w:rFonts w:ascii="Times New Roman" w:eastAsia="MS Mincho" w:hAnsi="Times New Roman"/>
                <w:sz w:val="20"/>
                <w:szCs w:val="20"/>
              </w:rPr>
              <w:t>For co-channel coexistence solutions in Rel-18, RAN1 is to study device type B which contains:</w:t>
            </w:r>
          </w:p>
          <w:p w:rsidR="009C4982" w:rsidRDefault="00244FCA">
            <w:pPr>
              <w:pStyle w:val="afa"/>
              <w:numPr>
                <w:ilvl w:val="1"/>
                <w:numId w:val="17"/>
              </w:numPr>
              <w:spacing w:line="259" w:lineRule="auto"/>
              <w:ind w:left="720" w:firstLineChars="0"/>
              <w:jc w:val="both"/>
              <w:rPr>
                <w:rFonts w:ascii="Times New Roman" w:eastAsia="MS Mincho" w:hAnsi="Times New Roman"/>
                <w:sz w:val="20"/>
                <w:szCs w:val="20"/>
              </w:rPr>
            </w:pPr>
            <w:r>
              <w:rPr>
                <w:rFonts w:ascii="Times New Roman" w:eastAsia="MS Mincho" w:hAnsi="Times New Roman"/>
                <w:sz w:val="20"/>
                <w:szCs w:val="20"/>
              </w:rPr>
              <w:t>Alt 1: Only an NR SL module.</w:t>
            </w:r>
          </w:p>
          <w:p w:rsidR="009C4982" w:rsidRDefault="00244FCA">
            <w:pPr>
              <w:pStyle w:val="afa"/>
              <w:numPr>
                <w:ilvl w:val="1"/>
                <w:numId w:val="17"/>
              </w:numPr>
              <w:spacing w:line="259" w:lineRule="auto"/>
              <w:ind w:left="720" w:firstLineChars="0"/>
              <w:jc w:val="both"/>
              <w:rPr>
                <w:rFonts w:ascii="Times New Roman" w:eastAsia="MS Mincho" w:hAnsi="Times New Roman"/>
                <w:color w:val="0070C0"/>
                <w:sz w:val="20"/>
                <w:szCs w:val="20"/>
              </w:rPr>
            </w:pPr>
            <w:r>
              <w:rPr>
                <w:rFonts w:ascii="Times New Roman" w:eastAsia="MS Mincho" w:hAnsi="Times New Roman"/>
                <w:sz w:val="20"/>
                <w:szCs w:val="20"/>
              </w:rPr>
              <w:t xml:space="preserve">Alt 2: a co-located LTE SL and NR SL module, but the LTE SL </w:t>
            </w:r>
            <w:r>
              <w:rPr>
                <w:rFonts w:ascii="Times New Roman" w:eastAsia="MS Mincho" w:hAnsi="Times New Roman"/>
                <w:sz w:val="20"/>
                <w:szCs w:val="20"/>
              </w:rPr>
              <w:t>module does not share any LTE sensing and resource reservation information.</w:t>
            </w:r>
          </w:p>
        </w:tc>
      </w:tr>
    </w:tbl>
    <w:p w:rsidR="009C4982" w:rsidRDefault="009C4982">
      <w:pPr>
        <w:jc w:val="both"/>
        <w:rPr>
          <w:rFonts w:eastAsiaTheme="minorEastAsia"/>
          <w:lang w:val="en-GB" w:eastAsia="zh-CN"/>
        </w:rPr>
      </w:pPr>
    </w:p>
    <w:p w:rsidR="009C4982" w:rsidRDefault="00244FCA">
      <w:pPr>
        <w:pStyle w:val="a1"/>
        <w:rPr>
          <w:rFonts w:eastAsia="宋体"/>
          <w:lang w:eastAsia="zh-CN"/>
        </w:rPr>
      </w:pPr>
      <w:r>
        <w:rPr>
          <w:rFonts w:eastAsia="宋体" w:hint="eastAsia"/>
          <w:lang w:eastAsia="zh-CN"/>
        </w:rPr>
        <w:t xml:space="preserve">The motivation of introduction of </w:t>
      </w:r>
      <w:r>
        <w:rPr>
          <w:rFonts w:eastAsia="宋体"/>
          <w:lang w:eastAsia="zh-CN"/>
        </w:rPr>
        <w:t xml:space="preserve">device type B </w:t>
      </w:r>
      <w:r>
        <w:rPr>
          <w:rFonts w:eastAsia="宋体" w:hint="eastAsia"/>
          <w:lang w:eastAsia="zh-CN"/>
        </w:rPr>
        <w:t xml:space="preserve">into </w:t>
      </w:r>
      <w:r>
        <w:t xml:space="preserve">co-channel coexistence </w:t>
      </w:r>
      <w:r>
        <w:rPr>
          <w:rFonts w:eastAsiaTheme="minorEastAsia" w:hint="eastAsia"/>
          <w:lang w:eastAsia="zh-CN"/>
        </w:rPr>
        <w:t xml:space="preserve">investigation </w:t>
      </w:r>
      <w:r>
        <w:t>in Rel-18</w:t>
      </w:r>
      <w:r>
        <w:rPr>
          <w:rFonts w:eastAsiaTheme="minorEastAsia" w:hint="eastAsia"/>
          <w:lang w:eastAsia="zh-CN"/>
        </w:rPr>
        <w:t xml:space="preserve"> </w:t>
      </w:r>
      <w:r>
        <w:rPr>
          <w:rFonts w:eastAsia="宋体" w:hint="eastAsia"/>
          <w:lang w:eastAsia="zh-CN"/>
        </w:rPr>
        <w:t xml:space="preserve">is that device type B </w:t>
      </w:r>
      <w:r>
        <w:rPr>
          <w:rFonts w:eastAsia="宋体"/>
          <w:lang w:eastAsia="zh-CN"/>
        </w:rPr>
        <w:t>may potentially have lower cost</w:t>
      </w:r>
      <w:r>
        <w:rPr>
          <w:rFonts w:eastAsia="宋体" w:hint="eastAsia"/>
          <w:lang w:eastAsia="zh-CN"/>
        </w:rPr>
        <w:t xml:space="preserve"> and </w:t>
      </w:r>
      <w:r>
        <w:rPr>
          <w:rFonts w:eastAsia="宋体"/>
          <w:lang w:eastAsia="zh-CN"/>
        </w:rPr>
        <w:t xml:space="preserve">complexity compared </w:t>
      </w:r>
      <w:r>
        <w:rPr>
          <w:rFonts w:eastAsia="宋体"/>
          <w:lang w:eastAsia="zh-CN"/>
        </w:rPr>
        <w:t xml:space="preserve">to </w:t>
      </w:r>
      <w:r>
        <w:rPr>
          <w:rFonts w:eastAsia="宋体" w:hint="eastAsia"/>
          <w:lang w:eastAsia="zh-CN"/>
        </w:rPr>
        <w:t>device t</w:t>
      </w:r>
      <w:r>
        <w:rPr>
          <w:rFonts w:eastAsia="宋体"/>
          <w:lang w:eastAsia="zh-CN"/>
        </w:rPr>
        <w:t>ype A</w:t>
      </w:r>
      <w:r>
        <w:rPr>
          <w:rFonts w:eastAsia="宋体" w:hint="eastAsia"/>
          <w:lang w:eastAsia="zh-CN"/>
        </w:rPr>
        <w:t xml:space="preserve">. Regarding the definition of device type B, in our point of </w:t>
      </w:r>
      <w:r>
        <w:rPr>
          <w:rFonts w:eastAsia="宋体"/>
          <w:lang w:eastAsia="zh-CN"/>
        </w:rPr>
        <w:t>view</w:t>
      </w:r>
      <w:r>
        <w:rPr>
          <w:rFonts w:eastAsia="宋体" w:hint="eastAsia"/>
          <w:lang w:eastAsia="zh-CN"/>
        </w:rPr>
        <w:t xml:space="preserve">, device type B can include two kinds of sub-types: device type B1 and device type B2. </w:t>
      </w:r>
      <w:r>
        <w:rPr>
          <w:rFonts w:eastAsia="宋体"/>
          <w:lang w:eastAsia="zh-CN"/>
        </w:rPr>
        <w:t>B</w:t>
      </w:r>
      <w:r>
        <w:rPr>
          <w:rFonts w:eastAsia="宋体" w:hint="eastAsia"/>
          <w:lang w:eastAsia="zh-CN"/>
        </w:rPr>
        <w:t>oth d</w:t>
      </w:r>
      <w:r>
        <w:rPr>
          <w:rFonts w:eastAsiaTheme="minorEastAsia" w:hint="eastAsia"/>
          <w:lang w:eastAsia="zh-CN"/>
        </w:rPr>
        <w:t xml:space="preserve">evice type B1 and device type B2 are </w:t>
      </w:r>
      <w:r>
        <w:rPr>
          <w:rFonts w:eastAsiaTheme="minorEastAsia"/>
          <w:lang w:eastAsia="zh-CN"/>
        </w:rPr>
        <w:t>the</w:t>
      </w:r>
      <w:r>
        <w:rPr>
          <w:rFonts w:eastAsiaTheme="minorEastAsia" w:hint="eastAsia"/>
          <w:lang w:eastAsia="zh-CN"/>
        </w:rPr>
        <w:t xml:space="preserve"> possible device types in the real deploym</w:t>
      </w:r>
      <w:r>
        <w:rPr>
          <w:rFonts w:eastAsiaTheme="minorEastAsia" w:hint="eastAsia"/>
          <w:lang w:eastAsia="zh-CN"/>
        </w:rPr>
        <w:t>ent.</w:t>
      </w:r>
    </w:p>
    <w:p w:rsidR="009C4982" w:rsidRDefault="00244FCA">
      <w:pPr>
        <w:pStyle w:val="a1"/>
        <w:rPr>
          <w:rFonts w:eastAsiaTheme="minorEastAsia"/>
          <w:bCs/>
          <w:lang w:eastAsia="zh-CN"/>
        </w:rPr>
      </w:pPr>
      <w:r>
        <w:rPr>
          <w:rFonts w:eastAsia="宋体" w:hint="eastAsia"/>
          <w:lang w:eastAsia="zh-CN"/>
        </w:rPr>
        <w:t>First, device type B1 should only contain an NR SL module, this definition of device type B1 aligns with the discussion in the past RAN1 meetings. Some companies think that the absence of LTE SL module for device type B1 will lead to the device type B</w:t>
      </w:r>
      <w:r>
        <w:rPr>
          <w:rFonts w:eastAsia="宋体" w:hint="eastAsia"/>
          <w:lang w:eastAsia="zh-CN"/>
        </w:rPr>
        <w:t>1 cannot receive the b</w:t>
      </w:r>
      <w:r>
        <w:rPr>
          <w:rFonts w:eastAsia="宋体"/>
          <w:lang w:eastAsia="zh-CN"/>
        </w:rPr>
        <w:t>asic safety messages (BSM)</w:t>
      </w:r>
      <w:r>
        <w:rPr>
          <w:rFonts w:eastAsia="宋体" w:hint="eastAsia"/>
          <w:lang w:eastAsia="zh-CN"/>
        </w:rPr>
        <w:t xml:space="preserve"> then it cannot coordinate with LTE SL devices. However, the device type A can share the BSM to device type B1 via IUC </w:t>
      </w:r>
      <w:r>
        <w:rPr>
          <w:bCs/>
          <w:lang w:eastAsia="ja-JP"/>
        </w:rPr>
        <w:t>messages</w:t>
      </w:r>
      <w:r>
        <w:rPr>
          <w:rFonts w:eastAsiaTheme="minorEastAsia" w:hint="eastAsia"/>
          <w:bCs/>
          <w:lang w:eastAsia="zh-CN"/>
        </w:rPr>
        <w:t xml:space="preserve">. </w:t>
      </w:r>
    </w:p>
    <w:p w:rsidR="009C4982" w:rsidRDefault="00244FCA">
      <w:pPr>
        <w:pStyle w:val="a1"/>
        <w:rPr>
          <w:rFonts w:eastAsiaTheme="minorEastAsia"/>
          <w:lang w:eastAsia="zh-CN"/>
        </w:rPr>
      </w:pPr>
      <w:r>
        <w:rPr>
          <w:rFonts w:eastAsiaTheme="minorEastAsia" w:hint="eastAsia"/>
          <w:bCs/>
          <w:lang w:eastAsia="zh-CN"/>
        </w:rPr>
        <w:t xml:space="preserve">Second, device type B2 should contain </w:t>
      </w:r>
      <w:r>
        <w:t>a co-located LTE SL and NR SL module, bu</w:t>
      </w:r>
      <w:r>
        <w:t>t the LTE SL module does not share any LTE sensing and resource reservation information</w:t>
      </w:r>
      <w:r>
        <w:rPr>
          <w:rFonts w:eastAsiaTheme="minorEastAsia" w:hint="eastAsia"/>
          <w:lang w:eastAsia="zh-CN"/>
        </w:rPr>
        <w:t xml:space="preserve">. In this case, </w:t>
      </w:r>
      <w:r>
        <w:rPr>
          <w:rFonts w:eastAsiaTheme="minorEastAsia"/>
          <w:lang w:eastAsia="zh-CN"/>
        </w:rPr>
        <w:t xml:space="preserve">the LTE SL module </w:t>
      </w:r>
      <w:r>
        <w:rPr>
          <w:rFonts w:eastAsiaTheme="minorEastAsia" w:hint="eastAsia"/>
          <w:lang w:eastAsia="zh-CN"/>
        </w:rPr>
        <w:t xml:space="preserve">of device type B2 </w:t>
      </w:r>
      <w:r>
        <w:rPr>
          <w:rFonts w:eastAsiaTheme="minorEastAsia"/>
          <w:lang w:eastAsia="zh-CN"/>
        </w:rPr>
        <w:t xml:space="preserve">supports the Rel-16 in-device coexistence framework, but </w:t>
      </w:r>
      <w:r>
        <w:rPr>
          <w:rFonts w:eastAsiaTheme="minorEastAsia" w:hint="eastAsia"/>
          <w:lang w:eastAsia="zh-CN"/>
        </w:rPr>
        <w:t xml:space="preserve">it </w:t>
      </w:r>
      <w:r>
        <w:rPr>
          <w:rFonts w:eastAsiaTheme="minorEastAsia"/>
          <w:lang w:eastAsia="zh-CN"/>
        </w:rPr>
        <w:t xml:space="preserve">does not support the new mechanism of sharing </w:t>
      </w:r>
      <w:r>
        <w:t>LTE sensing</w:t>
      </w:r>
      <w:r>
        <w:t xml:space="preserve"> and resource reservation information</w:t>
      </w:r>
      <w:r>
        <w:rPr>
          <w:rFonts w:eastAsiaTheme="minorEastAsia"/>
          <w:lang w:eastAsia="zh-CN"/>
        </w:rPr>
        <w:t xml:space="preserve"> to the NR SL module.</w:t>
      </w:r>
      <w:r>
        <w:t xml:space="preserve"> </w:t>
      </w:r>
      <w:r>
        <w:rPr>
          <w:rFonts w:eastAsiaTheme="minorEastAsia" w:hint="eastAsia"/>
          <w:lang w:eastAsia="zh-CN"/>
        </w:rPr>
        <w:t>With</w:t>
      </w:r>
      <w:r>
        <w:rPr>
          <w:rFonts w:eastAsiaTheme="minorEastAsia"/>
          <w:lang w:eastAsia="zh-CN"/>
        </w:rPr>
        <w:t xml:space="preserve"> the</w:t>
      </w:r>
      <w:r>
        <w:rPr>
          <w:rFonts w:eastAsiaTheme="minorEastAsia" w:hint="eastAsia"/>
          <w:lang w:eastAsia="zh-CN"/>
        </w:rPr>
        <w:t xml:space="preserve"> aid of legacy</w:t>
      </w:r>
      <w:r>
        <w:rPr>
          <w:rFonts w:eastAsiaTheme="minorEastAsia"/>
          <w:lang w:eastAsia="zh-CN"/>
        </w:rPr>
        <w:t xml:space="preserve"> LTE SL module</w:t>
      </w:r>
      <w:r>
        <w:rPr>
          <w:rFonts w:eastAsiaTheme="minorEastAsia" w:hint="eastAsia"/>
          <w:lang w:eastAsia="zh-CN"/>
        </w:rPr>
        <w:t>, d</w:t>
      </w:r>
      <w:r>
        <w:rPr>
          <w:rFonts w:eastAsiaTheme="minorEastAsia"/>
          <w:lang w:eastAsia="zh-CN"/>
        </w:rPr>
        <w:t xml:space="preserve">evice </w:t>
      </w:r>
      <w:r>
        <w:rPr>
          <w:rFonts w:eastAsiaTheme="minorEastAsia" w:hint="eastAsia"/>
          <w:lang w:eastAsia="zh-CN"/>
        </w:rPr>
        <w:t>type B2 can</w:t>
      </w:r>
      <w:r>
        <w:rPr>
          <w:rFonts w:eastAsiaTheme="minorEastAsia"/>
          <w:lang w:eastAsia="zh-CN"/>
        </w:rPr>
        <w:t xml:space="preserve"> transmit</w:t>
      </w:r>
      <w:r>
        <w:rPr>
          <w:rFonts w:eastAsiaTheme="minorEastAsia" w:hint="eastAsia"/>
          <w:lang w:eastAsia="zh-CN"/>
        </w:rPr>
        <w:t>/</w:t>
      </w:r>
      <w:r>
        <w:rPr>
          <w:rFonts w:eastAsiaTheme="minorEastAsia"/>
          <w:lang w:eastAsia="zh-CN"/>
        </w:rPr>
        <w:t>receiv</w:t>
      </w:r>
      <w:r>
        <w:rPr>
          <w:rFonts w:eastAsiaTheme="minorEastAsia" w:hint="eastAsia"/>
          <w:lang w:eastAsia="zh-CN"/>
        </w:rPr>
        <w:t>e</w:t>
      </w:r>
      <w:r>
        <w:rPr>
          <w:rFonts w:eastAsiaTheme="minorEastAsia"/>
          <w:lang w:eastAsia="zh-CN"/>
        </w:rPr>
        <w:t xml:space="preserve"> </w:t>
      </w:r>
      <w:r>
        <w:rPr>
          <w:rFonts w:eastAsiaTheme="minorEastAsia" w:hint="eastAsia"/>
          <w:lang w:eastAsia="zh-CN"/>
        </w:rPr>
        <w:t>BSM to/from</w:t>
      </w:r>
      <w:r>
        <w:rPr>
          <w:rFonts w:eastAsiaTheme="minorEastAsia"/>
          <w:lang w:eastAsia="zh-CN"/>
        </w:rPr>
        <w:t xml:space="preserve"> other legacy LTE U</w:t>
      </w:r>
      <w:r>
        <w:rPr>
          <w:rFonts w:eastAsiaTheme="minorEastAsia" w:hint="eastAsia"/>
          <w:lang w:eastAsia="zh-CN"/>
        </w:rPr>
        <w:t>E</w:t>
      </w:r>
      <w:r>
        <w:rPr>
          <w:rFonts w:eastAsiaTheme="minorEastAsia"/>
          <w:lang w:eastAsia="zh-CN"/>
        </w:rPr>
        <w:t>s.</w:t>
      </w:r>
      <w:r>
        <w:rPr>
          <w:rFonts w:eastAsiaTheme="minorEastAsia" w:hint="eastAsia"/>
          <w:lang w:eastAsia="zh-CN"/>
        </w:rPr>
        <w:t xml:space="preserve"> </w:t>
      </w:r>
    </w:p>
    <w:p w:rsidR="009C4982" w:rsidRDefault="00244FCA">
      <w:pPr>
        <w:pStyle w:val="a1"/>
        <w:rPr>
          <w:rFonts w:eastAsiaTheme="minorEastAsia"/>
          <w:lang w:eastAsia="zh-CN"/>
        </w:rPr>
      </w:pPr>
      <w:r>
        <w:rPr>
          <w:rFonts w:eastAsiaTheme="minorEastAsia" w:hint="eastAsia"/>
          <w:lang w:eastAsia="zh-CN"/>
        </w:rPr>
        <w:t xml:space="preserve">We prefer </w:t>
      </w:r>
      <w:r>
        <w:rPr>
          <w:rFonts w:eastAsiaTheme="minorEastAsia"/>
          <w:lang w:eastAsia="zh-CN"/>
        </w:rPr>
        <w:t xml:space="preserve">RAN1 to study both device type B1 and device type B2 </w:t>
      </w:r>
      <w:r>
        <w:rPr>
          <w:rFonts w:eastAsiaTheme="minorEastAsia" w:hint="eastAsia"/>
          <w:lang w:eastAsia="zh-CN"/>
        </w:rPr>
        <w:t>f</w:t>
      </w:r>
      <w:r>
        <w:rPr>
          <w:rFonts w:eastAsiaTheme="minorEastAsia"/>
          <w:lang w:eastAsia="zh-CN"/>
        </w:rPr>
        <w:t xml:space="preserve">or co-channel </w:t>
      </w:r>
      <w:r>
        <w:rPr>
          <w:rFonts w:eastAsiaTheme="minorEastAsia"/>
          <w:lang w:eastAsia="zh-CN"/>
        </w:rPr>
        <w:t>coexistence solutions in Rel-18</w:t>
      </w:r>
      <w:r>
        <w:rPr>
          <w:rFonts w:eastAsiaTheme="minorEastAsia" w:hint="eastAsia"/>
          <w:lang w:eastAsia="zh-CN"/>
        </w:rPr>
        <w:t>.</w:t>
      </w:r>
    </w:p>
    <w:p w:rsidR="009C4982" w:rsidRDefault="00244FCA">
      <w:pPr>
        <w:jc w:val="both"/>
        <w:rPr>
          <w:rFonts w:eastAsiaTheme="minorEastAsia"/>
          <w:b/>
          <w:lang w:val="en-GB" w:eastAsia="zh-CN"/>
        </w:rPr>
      </w:pPr>
      <w:r>
        <w:rPr>
          <w:rFonts w:eastAsiaTheme="minorEastAsia" w:hint="eastAsia"/>
          <w:b/>
          <w:lang w:val="en-GB" w:eastAsia="zh-CN"/>
        </w:rPr>
        <w:t xml:space="preserve">Proposal 4: </w:t>
      </w:r>
      <w:r>
        <w:rPr>
          <w:rFonts w:eastAsiaTheme="minorEastAsia"/>
          <w:b/>
          <w:lang w:val="en-GB" w:eastAsia="zh-CN"/>
        </w:rPr>
        <w:t xml:space="preserve">For </w:t>
      </w:r>
      <w:bookmarkStart w:id="5" w:name="OLE_LINK31"/>
      <w:r>
        <w:rPr>
          <w:rFonts w:eastAsiaTheme="minorEastAsia"/>
          <w:b/>
          <w:lang w:val="en-GB" w:eastAsia="zh-CN"/>
        </w:rPr>
        <w:t>co-channel coexistence solutions in Rel-18,</w:t>
      </w:r>
      <w:bookmarkEnd w:id="5"/>
      <w:r>
        <w:rPr>
          <w:rFonts w:eastAsiaTheme="minorEastAsia"/>
          <w:b/>
          <w:lang w:val="en-GB" w:eastAsia="zh-CN"/>
        </w:rPr>
        <w:t xml:space="preserve"> RAN1 </w:t>
      </w:r>
      <w:r>
        <w:rPr>
          <w:rFonts w:eastAsiaTheme="minorEastAsia" w:hint="eastAsia"/>
          <w:b/>
          <w:lang w:val="en-GB" w:eastAsia="zh-CN"/>
        </w:rPr>
        <w:t xml:space="preserve">should </w:t>
      </w:r>
      <w:r>
        <w:rPr>
          <w:rFonts w:eastAsiaTheme="minorEastAsia"/>
          <w:b/>
          <w:lang w:val="en-GB" w:eastAsia="zh-CN"/>
        </w:rPr>
        <w:t xml:space="preserve">study </w:t>
      </w:r>
      <w:r>
        <w:rPr>
          <w:rFonts w:eastAsiaTheme="minorEastAsia" w:hint="eastAsia"/>
          <w:b/>
          <w:lang w:val="en-GB" w:eastAsia="zh-CN"/>
        </w:rPr>
        <w:t xml:space="preserve">both </w:t>
      </w:r>
      <w:r>
        <w:rPr>
          <w:rFonts w:eastAsiaTheme="minorEastAsia"/>
          <w:b/>
          <w:lang w:val="en-GB" w:eastAsia="zh-CN"/>
        </w:rPr>
        <w:t>device type B</w:t>
      </w:r>
      <w:r>
        <w:rPr>
          <w:rFonts w:eastAsiaTheme="minorEastAsia" w:hint="eastAsia"/>
          <w:b/>
          <w:lang w:val="en-GB" w:eastAsia="zh-CN"/>
        </w:rPr>
        <w:t xml:space="preserve">1 and </w:t>
      </w:r>
      <w:r>
        <w:rPr>
          <w:rFonts w:eastAsiaTheme="minorEastAsia"/>
          <w:b/>
          <w:lang w:val="en-GB" w:eastAsia="zh-CN"/>
        </w:rPr>
        <w:t>device type</w:t>
      </w:r>
      <w:r>
        <w:rPr>
          <w:rFonts w:eastAsiaTheme="minorEastAsia" w:hint="eastAsia"/>
          <w:b/>
          <w:lang w:val="en-GB" w:eastAsia="zh-CN"/>
        </w:rPr>
        <w:t xml:space="preserve"> B2 as follows:</w:t>
      </w:r>
    </w:p>
    <w:p w:rsidR="009C4982" w:rsidRDefault="00244FCA">
      <w:pPr>
        <w:pStyle w:val="afa"/>
        <w:numPr>
          <w:ilvl w:val="0"/>
          <w:numId w:val="15"/>
        </w:numPr>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D</w:t>
      </w:r>
      <w:r>
        <w:rPr>
          <w:rFonts w:ascii="Times New Roman" w:eastAsiaTheme="minorEastAsia" w:hAnsi="Times New Roman"/>
          <w:b/>
          <w:bCs/>
          <w:sz w:val="20"/>
          <w:szCs w:val="20"/>
        </w:rPr>
        <w:t>evice type B1</w:t>
      </w:r>
      <w:r>
        <w:rPr>
          <w:rFonts w:ascii="Times New Roman" w:eastAsiaTheme="minorEastAsia" w:hAnsi="Times New Roman" w:hint="eastAsia"/>
          <w:b/>
          <w:bCs/>
          <w:sz w:val="20"/>
          <w:szCs w:val="20"/>
        </w:rPr>
        <w:t xml:space="preserve"> contains </w:t>
      </w:r>
      <w:r>
        <w:rPr>
          <w:rFonts w:ascii="Times New Roman" w:eastAsiaTheme="minorEastAsia" w:hAnsi="Times New Roman" w:hint="eastAsia"/>
          <w:b/>
          <w:sz w:val="20"/>
          <w:szCs w:val="20"/>
        </w:rPr>
        <w:t>o</w:t>
      </w:r>
      <w:r>
        <w:rPr>
          <w:rFonts w:ascii="Times New Roman" w:eastAsia="MS Mincho" w:hAnsi="Times New Roman"/>
          <w:b/>
          <w:sz w:val="20"/>
          <w:szCs w:val="20"/>
        </w:rPr>
        <w:t>nly an NR SL module</w:t>
      </w:r>
      <w:r>
        <w:rPr>
          <w:rFonts w:ascii="Times New Roman" w:eastAsiaTheme="minorEastAsia" w:hAnsi="Times New Roman"/>
          <w:b/>
          <w:bCs/>
          <w:sz w:val="20"/>
          <w:szCs w:val="20"/>
        </w:rPr>
        <w:t>.</w:t>
      </w:r>
    </w:p>
    <w:p w:rsidR="009C4982" w:rsidRDefault="00244FCA">
      <w:pPr>
        <w:pStyle w:val="afa"/>
        <w:numPr>
          <w:ilvl w:val="0"/>
          <w:numId w:val="15"/>
        </w:numPr>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D</w:t>
      </w:r>
      <w:r>
        <w:rPr>
          <w:rFonts w:ascii="Times New Roman" w:eastAsiaTheme="minorEastAsia" w:hAnsi="Times New Roman"/>
          <w:b/>
          <w:bCs/>
          <w:sz w:val="20"/>
          <w:szCs w:val="20"/>
        </w:rPr>
        <w:t>evice type B</w:t>
      </w:r>
      <w:r>
        <w:rPr>
          <w:rFonts w:ascii="Times New Roman" w:eastAsiaTheme="minorEastAsia" w:hAnsi="Times New Roman" w:hint="eastAsia"/>
          <w:b/>
          <w:bCs/>
          <w:sz w:val="20"/>
          <w:szCs w:val="20"/>
        </w:rPr>
        <w:t>2 contains</w:t>
      </w:r>
      <w:r>
        <w:rPr>
          <w:rFonts w:ascii="Times New Roman" w:eastAsia="MS Mincho" w:hAnsi="Times New Roman"/>
          <w:b/>
          <w:sz w:val="20"/>
          <w:szCs w:val="20"/>
        </w:rPr>
        <w:t xml:space="preserve"> a co-located LTE SL and </w:t>
      </w:r>
      <w:r>
        <w:rPr>
          <w:rFonts w:ascii="Times New Roman" w:eastAsia="MS Mincho" w:hAnsi="Times New Roman"/>
          <w:b/>
          <w:sz w:val="20"/>
          <w:szCs w:val="20"/>
        </w:rPr>
        <w:t xml:space="preserve">NR SL module, but the LTE SL module </w:t>
      </w:r>
      <w:r>
        <w:rPr>
          <w:rFonts w:ascii="Times New Roman" w:eastAsiaTheme="minorEastAsia" w:hAnsi="Times New Roman" w:hint="eastAsia"/>
          <w:b/>
          <w:sz w:val="20"/>
          <w:szCs w:val="20"/>
        </w:rPr>
        <w:t>can</w:t>
      </w:r>
      <w:r>
        <w:rPr>
          <w:rFonts w:ascii="Times New Roman" w:eastAsia="MS Mincho" w:hAnsi="Times New Roman"/>
          <w:b/>
          <w:sz w:val="20"/>
          <w:szCs w:val="20"/>
        </w:rPr>
        <w:t>not share any LTE sensing and resource reservation information</w:t>
      </w:r>
      <w:r>
        <w:rPr>
          <w:rFonts w:ascii="Times New Roman" w:eastAsiaTheme="minorEastAsia" w:hAnsi="Times New Roman" w:hint="eastAsia"/>
          <w:b/>
          <w:sz w:val="20"/>
          <w:szCs w:val="20"/>
        </w:rPr>
        <w:t xml:space="preserve"> to NR SL module.</w:t>
      </w:r>
    </w:p>
    <w:p w:rsidR="009C4982" w:rsidRDefault="009C4982">
      <w:pPr>
        <w:jc w:val="both"/>
        <w:rPr>
          <w:rFonts w:eastAsiaTheme="minorEastAsia"/>
          <w:lang w:val="en-GB" w:eastAsia="zh-CN"/>
        </w:rPr>
      </w:pPr>
    </w:p>
    <w:p w:rsidR="009C4982" w:rsidRDefault="00244FCA">
      <w:pPr>
        <w:pStyle w:val="1"/>
        <w:ind w:left="431" w:hanging="431"/>
      </w:pPr>
      <w:r>
        <w:t>Combinations of operational modes</w:t>
      </w:r>
    </w:p>
    <w:p w:rsidR="009C4982" w:rsidRDefault="00244FCA">
      <w:pPr>
        <w:pStyle w:val="3GPPNormalText"/>
        <w:rPr>
          <w:rFonts w:eastAsiaTheme="minorEastAsia"/>
          <w:sz w:val="20"/>
          <w:lang w:eastAsia="zh-CN"/>
        </w:rPr>
      </w:pPr>
      <w:r>
        <w:rPr>
          <w:rFonts w:eastAsiaTheme="minorEastAsia" w:hint="eastAsia"/>
          <w:sz w:val="20"/>
          <w:lang w:val="en-GB" w:eastAsia="zh-CN"/>
        </w:rPr>
        <w:t xml:space="preserve">At RAN1#109-e, </w:t>
      </w:r>
      <w:r>
        <w:rPr>
          <w:rFonts w:eastAsiaTheme="minorEastAsia"/>
          <w:sz w:val="20"/>
          <w:lang w:val="en-GB" w:eastAsia="zh-CN"/>
        </w:rPr>
        <w:t xml:space="preserve">the </w:t>
      </w:r>
      <w:r>
        <w:rPr>
          <w:sz w:val="20"/>
        </w:rPr>
        <w:t xml:space="preserve">following combinations of operational modes to be considered for </w:t>
      </w:r>
      <w:r>
        <w:rPr>
          <w:rFonts w:eastAsiaTheme="minorEastAsia" w:hint="eastAsia"/>
          <w:sz w:val="20"/>
          <w:lang w:eastAsia="zh-CN"/>
        </w:rPr>
        <w:t xml:space="preserve">the study of </w:t>
      </w:r>
      <w:r>
        <w:rPr>
          <w:sz w:val="20"/>
        </w:rPr>
        <w:t>co-channel coexistence</w:t>
      </w:r>
      <w:r>
        <w:rPr>
          <w:rFonts w:eastAsiaTheme="minorEastAsia" w:hint="eastAsia"/>
          <w:sz w:val="20"/>
          <w:lang w:eastAsia="zh-CN"/>
        </w:rPr>
        <w:t xml:space="preserve"> in Rel-18 were discussed</w:t>
      </w:r>
      <w:r>
        <w:rPr>
          <w:rFonts w:eastAsiaTheme="minorEastAsia"/>
          <w:sz w:val="20"/>
          <w:lang w:eastAsia="zh-CN"/>
        </w:rPr>
        <w:t>:</w:t>
      </w:r>
    </w:p>
    <w:p w:rsidR="009C4982" w:rsidRDefault="00244FCA">
      <w:pPr>
        <w:pStyle w:val="afa"/>
        <w:numPr>
          <w:ilvl w:val="0"/>
          <w:numId w:val="14"/>
        </w:numPr>
        <w:autoSpaceDE w:val="0"/>
        <w:autoSpaceDN w:val="0"/>
        <w:adjustRightInd w:val="0"/>
        <w:snapToGrid w:val="0"/>
        <w:ind w:firstLineChars="0"/>
        <w:jc w:val="both"/>
        <w:rPr>
          <w:bCs/>
          <w:sz w:val="20"/>
          <w:szCs w:val="20"/>
          <w:lang w:val="fr-FR" w:eastAsia="ko-KR"/>
        </w:rPr>
      </w:pPr>
      <w:r>
        <w:rPr>
          <w:rFonts w:ascii="Times New Roman" w:hAnsi="Times New Roman"/>
          <w:bCs/>
          <w:sz w:val="20"/>
          <w:szCs w:val="20"/>
          <w:lang w:val="fr-FR" w:eastAsia="ko-KR"/>
        </w:rPr>
        <w:t>Combination A: Mode 2 NR SL + Mode 4 LTE SL</w:t>
      </w:r>
    </w:p>
    <w:p w:rsidR="009C4982" w:rsidRDefault="00244FCA">
      <w:pPr>
        <w:pStyle w:val="afa"/>
        <w:numPr>
          <w:ilvl w:val="0"/>
          <w:numId w:val="14"/>
        </w:numPr>
        <w:autoSpaceDE w:val="0"/>
        <w:autoSpaceDN w:val="0"/>
        <w:adjustRightInd w:val="0"/>
        <w:snapToGrid w:val="0"/>
        <w:ind w:firstLineChars="0"/>
        <w:jc w:val="both"/>
        <w:rPr>
          <w:bCs/>
          <w:sz w:val="20"/>
          <w:szCs w:val="20"/>
          <w:lang w:val="fr-FR" w:eastAsia="ko-KR"/>
        </w:rPr>
      </w:pPr>
      <w:r>
        <w:rPr>
          <w:rFonts w:ascii="Times New Roman" w:hAnsi="Times New Roman"/>
          <w:bCs/>
          <w:sz w:val="20"/>
          <w:szCs w:val="20"/>
          <w:lang w:val="fr-FR" w:eastAsia="ko-KR"/>
        </w:rPr>
        <w:t>Combination B: Mode 1 NR SL + Mode 4 LTE SL</w:t>
      </w:r>
    </w:p>
    <w:p w:rsidR="009C4982" w:rsidRDefault="00244FCA">
      <w:pPr>
        <w:pStyle w:val="afa"/>
        <w:numPr>
          <w:ilvl w:val="0"/>
          <w:numId w:val="14"/>
        </w:numPr>
        <w:autoSpaceDE w:val="0"/>
        <w:autoSpaceDN w:val="0"/>
        <w:adjustRightInd w:val="0"/>
        <w:snapToGrid w:val="0"/>
        <w:ind w:firstLineChars="0"/>
        <w:jc w:val="both"/>
        <w:rPr>
          <w:bCs/>
          <w:sz w:val="20"/>
          <w:szCs w:val="20"/>
          <w:lang w:val="fr-FR" w:eastAsia="ko-KR"/>
        </w:rPr>
      </w:pPr>
      <w:r>
        <w:rPr>
          <w:rFonts w:ascii="Times New Roman" w:hAnsi="Times New Roman"/>
          <w:bCs/>
          <w:sz w:val="20"/>
          <w:szCs w:val="20"/>
          <w:lang w:val="fr-FR" w:eastAsia="ko-KR"/>
        </w:rPr>
        <w:t>Combination C: Mode 2 NR SL + Mode 3 LTE SL</w:t>
      </w:r>
    </w:p>
    <w:p w:rsidR="009C4982" w:rsidRDefault="009C4982">
      <w:pPr>
        <w:jc w:val="both"/>
        <w:rPr>
          <w:rFonts w:eastAsiaTheme="minorEastAsia"/>
          <w:lang w:val="fr-FR" w:eastAsia="zh-CN"/>
        </w:rPr>
      </w:pPr>
    </w:p>
    <w:p w:rsidR="009C4982" w:rsidRDefault="00244FCA">
      <w:pPr>
        <w:jc w:val="both"/>
        <w:rPr>
          <w:rFonts w:eastAsiaTheme="minorEastAsia"/>
          <w:lang w:val="en-GB" w:eastAsia="zh-CN"/>
        </w:rPr>
      </w:pPr>
      <w:r>
        <w:rPr>
          <w:lang w:val="en-GB" w:eastAsia="zh-CN"/>
        </w:rPr>
        <w:t>The following agreement was achieved in RAN1#10</w:t>
      </w:r>
      <w:r>
        <w:rPr>
          <w:rFonts w:eastAsiaTheme="minorEastAsia"/>
          <w:lang w:val="en-GB" w:eastAsia="zh-CN"/>
        </w:rPr>
        <w:t>9</w:t>
      </w:r>
      <w:r>
        <w:rPr>
          <w:lang w:val="en-GB" w:eastAsia="zh-CN"/>
        </w:rPr>
        <w:t xml:space="preserve">-e </w:t>
      </w:r>
      <w:proofErr w:type="spellStart"/>
      <w:r>
        <w:rPr>
          <w:lang w:val="en-GB" w:eastAsia="zh-CN"/>
        </w:rPr>
        <w:t>relat</w:t>
      </w:r>
      <w:r>
        <w:t>ed</w:t>
      </w:r>
      <w:proofErr w:type="spellEnd"/>
      <w:r>
        <w:t xml:space="preserve"> to </w:t>
      </w:r>
      <w:r>
        <w:rPr>
          <w:rFonts w:hint="eastAsia"/>
        </w:rPr>
        <w:t>c</w:t>
      </w:r>
      <w:r>
        <w:t>ombinations</w:t>
      </w:r>
      <w:r>
        <w:t xml:space="preserve"> of operational modes</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_Ref114063263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[3]</w:t>
      </w:r>
      <w:r>
        <w:rPr>
          <w:rFonts w:eastAsiaTheme="minorEastAsia"/>
          <w:lang w:val="en-GB" w:eastAsia="zh-CN"/>
        </w:rPr>
        <w:fldChar w:fldCharType="end"/>
      </w:r>
      <w:r>
        <w:rPr>
          <w:lang w:val="en-GB" w:eastAsia="zh-CN"/>
        </w:rPr>
        <w:t>:</w:t>
      </w:r>
    </w:p>
    <w:tbl>
      <w:tblPr>
        <w:tblStyle w:val="af3"/>
        <w:tblW w:w="0" w:type="auto"/>
        <w:tblInd w:w="108" w:type="dxa"/>
        <w:tblLook w:val="04A0" w:firstRow="1" w:lastRow="0" w:firstColumn="1" w:lastColumn="0" w:noHBand="0" w:noVBand="1"/>
      </w:tblPr>
      <w:tblGrid>
        <w:gridCol w:w="9781"/>
      </w:tblGrid>
      <w:tr w:rsidR="009C4982">
        <w:tc>
          <w:tcPr>
            <w:tcW w:w="9781" w:type="dxa"/>
          </w:tcPr>
          <w:p w:rsidR="009C4982" w:rsidRDefault="00244FCA">
            <w:pPr>
              <w:rPr>
                <w:b/>
              </w:rPr>
            </w:pPr>
            <w:r>
              <w:rPr>
                <w:b/>
                <w:highlight w:val="green"/>
              </w:rPr>
              <w:t>Agreement</w:t>
            </w:r>
          </w:p>
          <w:p w:rsidR="009C4982" w:rsidRDefault="00244FCA">
            <w:r>
              <w:t>For the study of co-channel coexistence solutions in Rel-18, the combination of operational modes Mode 2 NR SL with Mode 4 LTE</w:t>
            </w:r>
            <w:r>
              <w:t xml:space="preserve"> SL (Combination A) is considered with high priority.</w:t>
            </w:r>
          </w:p>
          <w:p w:rsidR="009C4982" w:rsidRDefault="00244FCA">
            <w:pPr>
              <w:pStyle w:val="afa"/>
              <w:numPr>
                <w:ilvl w:val="0"/>
                <w:numId w:val="14"/>
              </w:numPr>
              <w:autoSpaceDE w:val="0"/>
              <w:autoSpaceDN w:val="0"/>
              <w:adjustRightInd w:val="0"/>
              <w:snapToGrid w:val="0"/>
              <w:ind w:firstLineChars="0"/>
              <w:jc w:val="both"/>
              <w:rPr>
                <w:rFonts w:eastAsiaTheme="minorEastAsia"/>
              </w:rPr>
            </w:pPr>
            <w:r>
              <w:rPr>
                <w:rFonts w:ascii="Times New Roman" w:hAnsi="Times New Roman"/>
                <w:bCs/>
                <w:sz w:val="20"/>
                <w:szCs w:val="20"/>
                <w:lang w:eastAsia="ko-KR"/>
              </w:rPr>
              <w:t>FFS: Whether/how</w:t>
            </w:r>
            <w:r>
              <w:rPr>
                <w:rFonts w:ascii="Times New Roman" w:hAnsi="Times New Roman"/>
                <w:bCs/>
                <w:color w:val="5B9BD5"/>
                <w:sz w:val="20"/>
                <w:szCs w:val="20"/>
                <w:lang w:eastAsia="ko-KR"/>
              </w:rPr>
              <w:t xml:space="preserve"> </w:t>
            </w:r>
            <w:r>
              <w:rPr>
                <w:rFonts w:ascii="Times New Roman" w:hAnsi="Times New Roman"/>
                <w:bCs/>
                <w:sz w:val="20"/>
                <w:szCs w:val="20"/>
                <w:lang w:eastAsia="ko-KR"/>
              </w:rPr>
              <w:t>to support Mode 1 NR SL + Mode 4 LTE SL (Combination B) and/or Mode 2 NR SL + Mode 3 LTE SL (Combination C).</w:t>
            </w:r>
          </w:p>
        </w:tc>
      </w:tr>
    </w:tbl>
    <w:p w:rsidR="009C4982" w:rsidRDefault="009C4982">
      <w:pPr>
        <w:jc w:val="both"/>
        <w:rPr>
          <w:rFonts w:eastAsiaTheme="minorEastAsia"/>
          <w:lang w:eastAsia="zh-CN"/>
        </w:rPr>
      </w:pPr>
    </w:p>
    <w:p w:rsidR="009C4982" w:rsidRDefault="00244FCA">
      <w:pPr>
        <w:pStyle w:val="a1"/>
        <w:spacing w:afterLines="50"/>
        <w:rPr>
          <w:rFonts w:eastAsiaTheme="minorEastAsia"/>
          <w:lang w:eastAsia="zh-CN"/>
        </w:rPr>
      </w:pPr>
      <w:r>
        <w:t xml:space="preserve">In the above agreement, the combination of operational modes Mode 2 NR SL </w:t>
      </w:r>
      <w:r>
        <w:t xml:space="preserve">with Mode 4 LTE SL (Combination A) is considered with high priority. We admit that the agreed Combination A is the most challenging scenario for co-channel coexistence of NR SL and LTE SL in Rel-18. However, Combination C is similar with Combination A, </w:t>
      </w:r>
      <w:r>
        <w:rPr>
          <w:rFonts w:hint="eastAsia"/>
        </w:rPr>
        <w:t>sin</w:t>
      </w:r>
      <w:r>
        <w:rPr>
          <w:rFonts w:hint="eastAsia"/>
        </w:rPr>
        <w:t>ce</w:t>
      </w:r>
      <w:r>
        <w:t xml:space="preserve"> both of them will focus on the enhancements of NR sidelink and LTE sidelink specification shall not be impacted</w:t>
      </w:r>
      <w:r>
        <w:rPr>
          <w:rFonts w:hint="eastAsia"/>
        </w:rPr>
        <w:t xml:space="preserve">, so Combination C </w:t>
      </w:r>
      <w:r>
        <w:rPr>
          <w:rFonts w:hint="eastAsia"/>
        </w:rPr>
        <w:lastRenderedPageBreak/>
        <w:t>should be considered</w:t>
      </w:r>
      <w:r>
        <w:t>.</w:t>
      </w:r>
      <w:r>
        <w:rPr>
          <w:rFonts w:hint="eastAsia"/>
        </w:rPr>
        <w:t xml:space="preserve"> In addition, Combination B is also one possible deployment scenario for NR SL and LTE SL and it shoul</w:t>
      </w:r>
      <w:r>
        <w:rPr>
          <w:rFonts w:hint="eastAsia"/>
        </w:rPr>
        <w:t>d also be considered. Therefore, f</w:t>
      </w:r>
      <w:r>
        <w:t>or the study of co-channel coexistence solutions in Rel-18, the combinations of operational modes Mode 1 NR SL + Mode 4 LTE SL (Combination B) and Mode 2 NR SL + Mode 3 LTE SL (Combination C) should be considered</w:t>
      </w:r>
      <w:r>
        <w:rPr>
          <w:rFonts w:hint="eastAsia"/>
        </w:rPr>
        <w:t>.</w:t>
      </w:r>
    </w:p>
    <w:p w:rsidR="009C4982" w:rsidRDefault="00244FCA">
      <w:pPr>
        <w:pStyle w:val="a1"/>
        <w:spacing w:afterLines="50"/>
        <w:rPr>
          <w:rFonts w:eastAsiaTheme="minorEastAsia"/>
          <w:lang w:eastAsia="zh-CN"/>
        </w:rPr>
      </w:pPr>
      <w:r>
        <w:rPr>
          <w:rFonts w:eastAsiaTheme="minorEastAsia" w:hint="eastAsia"/>
          <w:lang w:eastAsia="zh-CN"/>
        </w:rPr>
        <w:t xml:space="preserve">For the </w:t>
      </w:r>
      <w:r>
        <w:rPr>
          <w:rFonts w:eastAsiaTheme="minorEastAsia" w:hint="eastAsia"/>
          <w:lang w:eastAsia="zh-CN"/>
        </w:rPr>
        <w:t xml:space="preserve">following FL proposal raised and discussed in RAN1#110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_Ref114063378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w:t>
      </w:r>
    </w:p>
    <w:tbl>
      <w:tblPr>
        <w:tblStyle w:val="af3"/>
        <w:tblW w:w="0" w:type="auto"/>
        <w:tblInd w:w="108" w:type="dxa"/>
        <w:tblLook w:val="04A0" w:firstRow="1" w:lastRow="0" w:firstColumn="1" w:lastColumn="0" w:noHBand="0" w:noVBand="1"/>
      </w:tblPr>
      <w:tblGrid>
        <w:gridCol w:w="9781"/>
      </w:tblGrid>
      <w:tr w:rsidR="009C4982">
        <w:tc>
          <w:tcPr>
            <w:tcW w:w="9781" w:type="dxa"/>
          </w:tcPr>
          <w:p w:rsidR="009C4982" w:rsidRDefault="00244FCA">
            <w:pPr>
              <w:pStyle w:val="3GPPNormalText"/>
              <w:spacing w:before="120" w:after="0"/>
              <w:rPr>
                <w:sz w:val="20"/>
                <w:szCs w:val="20"/>
              </w:rPr>
            </w:pPr>
            <w:r>
              <w:rPr>
                <w:sz w:val="20"/>
                <w:szCs w:val="20"/>
                <w:highlight w:val="yellow"/>
              </w:rPr>
              <w:t>Conclusion 3-1 (I):</w:t>
            </w:r>
          </w:p>
          <w:p w:rsidR="009C4982" w:rsidRDefault="00244FCA">
            <w:pPr>
              <w:pStyle w:val="afa"/>
              <w:numPr>
                <w:ilvl w:val="0"/>
                <w:numId w:val="17"/>
              </w:numPr>
              <w:spacing w:line="259" w:lineRule="auto"/>
              <w:ind w:left="360" w:firstLineChars="0"/>
              <w:jc w:val="both"/>
              <w:rPr>
                <w:rFonts w:eastAsiaTheme="minorEastAsia"/>
              </w:rPr>
            </w:pPr>
            <w:r>
              <w:rPr>
                <w:rFonts w:ascii="Times New Roman" w:eastAsia="MS Mincho" w:hAnsi="Times New Roman" w:cs="Times New Roman"/>
                <w:sz w:val="20"/>
                <w:szCs w:val="20"/>
              </w:rPr>
              <w:t xml:space="preserve">For co-channel coexistence solutions in Rel-18, the combination of operational modes </w:t>
            </w:r>
            <w:r>
              <w:rPr>
                <w:rFonts w:ascii="Times New Roman" w:eastAsia="MS Mincho" w:hAnsi="Times New Roman" w:cs="Times New Roman"/>
                <w:sz w:val="20"/>
                <w:szCs w:val="20"/>
                <w:lang w:val="en-GB"/>
              </w:rPr>
              <w:t>Mode 1 NR SL + Mode 4 LTE SL (Combination B) and Mode 2 NR SL + Mode 3 LTE SL (Combination C) can be revisited once Mode 2 NR SL with Mode 4 LTE SL (Combination A) has bee</w:t>
            </w:r>
            <w:r>
              <w:rPr>
                <w:rFonts w:ascii="Times New Roman" w:eastAsia="MS Mincho" w:hAnsi="Times New Roman" w:cs="Times New Roman"/>
                <w:sz w:val="20"/>
                <w:szCs w:val="20"/>
                <w:lang w:val="en-GB"/>
              </w:rPr>
              <w:t>n specified</w:t>
            </w:r>
            <w:r>
              <w:rPr>
                <w:rFonts w:ascii="Times New Roman" w:eastAsia="MS Mincho" w:hAnsi="Times New Roman" w:cs="Times New Roman"/>
                <w:sz w:val="20"/>
                <w:szCs w:val="20"/>
              </w:rPr>
              <w:t>.</w:t>
            </w:r>
          </w:p>
        </w:tc>
      </w:tr>
    </w:tbl>
    <w:p w:rsidR="009C4982" w:rsidRDefault="009C4982">
      <w:pPr>
        <w:pStyle w:val="a1"/>
        <w:spacing w:afterLines="50"/>
        <w:rPr>
          <w:rFonts w:eastAsiaTheme="minorEastAsia"/>
          <w:lang w:eastAsia="zh-CN"/>
        </w:rPr>
      </w:pPr>
    </w:p>
    <w:p w:rsidR="009C4982" w:rsidRDefault="00244FCA">
      <w:pPr>
        <w:pStyle w:val="a1"/>
        <w:spacing w:afterLines="50"/>
        <w:rPr>
          <w:rFonts w:eastAsiaTheme="minorEastAsia"/>
          <w:lang w:eastAsia="zh-CN"/>
        </w:rPr>
      </w:pPr>
      <w:r>
        <w:t xml:space="preserve">Regarding the </w:t>
      </w:r>
      <w:r>
        <w:rPr>
          <w:rFonts w:eastAsiaTheme="minorEastAsia" w:hint="eastAsia"/>
          <w:lang w:eastAsia="zh-CN"/>
        </w:rPr>
        <w:t xml:space="preserve">above </w:t>
      </w:r>
      <w:r>
        <w:t>proposal, there is still a concern as it</w:t>
      </w:r>
      <w:r>
        <w:rPr>
          <w:rFonts w:eastAsiaTheme="minorEastAsia" w:hint="eastAsia"/>
          <w:lang w:eastAsia="zh-CN"/>
        </w:rPr>
        <w:t xml:space="preserve"> would be</w:t>
      </w:r>
      <w:r>
        <w:t xml:space="preserve"> better to consider </w:t>
      </w:r>
      <w:r>
        <w:rPr>
          <w:rFonts w:eastAsiaTheme="minorEastAsia" w:hint="eastAsia"/>
          <w:lang w:eastAsia="zh-CN"/>
        </w:rPr>
        <w:t xml:space="preserve">the </w:t>
      </w:r>
      <w:r>
        <w:rPr>
          <w:lang w:val="en-GB"/>
        </w:rPr>
        <w:t xml:space="preserve">Combination </w:t>
      </w:r>
      <w:r>
        <w:rPr>
          <w:rFonts w:eastAsiaTheme="minorEastAsia" w:hint="eastAsia"/>
          <w:lang w:val="en-GB" w:eastAsia="zh-CN"/>
        </w:rPr>
        <w:t xml:space="preserve">B and </w:t>
      </w:r>
      <w:r>
        <w:rPr>
          <w:lang w:val="en-GB"/>
        </w:rPr>
        <w:t>Combination C</w:t>
      </w:r>
      <w:r>
        <w:t xml:space="preserve"> at the </w:t>
      </w:r>
      <w:r>
        <w:rPr>
          <w:rFonts w:eastAsiaTheme="minorEastAsia" w:hint="eastAsia"/>
          <w:lang w:eastAsia="zh-CN"/>
        </w:rPr>
        <w:t>earlier stage</w:t>
      </w:r>
      <w:r>
        <w:t>, otherwise the design agreed may be incompatible with the combination</w:t>
      </w:r>
      <w:r>
        <w:rPr>
          <w:rFonts w:eastAsiaTheme="minorEastAsia" w:hint="eastAsia"/>
          <w:lang w:eastAsia="zh-CN"/>
        </w:rPr>
        <w:t>s</w:t>
      </w:r>
      <w:r>
        <w:t xml:space="preserve"> needs to be considered a</w:t>
      </w:r>
      <w:r>
        <w:t>t later stage</w:t>
      </w:r>
      <w:r>
        <w:rPr>
          <w:rFonts w:eastAsiaTheme="minorEastAsia" w:hint="eastAsia"/>
          <w:lang w:eastAsia="zh-CN"/>
        </w:rPr>
        <w:t>.</w:t>
      </w:r>
    </w:p>
    <w:p w:rsidR="009C4982" w:rsidRDefault="00244FCA">
      <w:pPr>
        <w:pStyle w:val="a1"/>
        <w:rPr>
          <w:rFonts w:eastAsiaTheme="minorEastAsia"/>
        </w:rPr>
      </w:pPr>
      <w:r>
        <w:rPr>
          <w:rFonts w:eastAsiaTheme="minorEastAsia"/>
          <w:b/>
          <w:lang w:eastAsia="zh-CN"/>
        </w:rPr>
        <w:t>Proposal</w:t>
      </w:r>
      <w:r>
        <w:rPr>
          <w:rFonts w:eastAsiaTheme="minorEastAsia" w:hint="eastAsia"/>
          <w:b/>
          <w:lang w:eastAsia="zh-CN"/>
        </w:rPr>
        <w:t xml:space="preserve"> 5</w:t>
      </w:r>
      <w:r>
        <w:rPr>
          <w:rFonts w:eastAsiaTheme="minorEastAsia"/>
          <w:b/>
          <w:lang w:eastAsia="zh-CN"/>
        </w:rPr>
        <w:t xml:space="preserve">: </w:t>
      </w:r>
      <w:r>
        <w:rPr>
          <w:b/>
        </w:rPr>
        <w:t>For the study of co-channel coexistence solutions in Rel-18</w:t>
      </w:r>
      <w:r>
        <w:rPr>
          <w:rFonts w:eastAsiaTheme="minorEastAsia"/>
          <w:b/>
          <w:lang w:eastAsia="zh-CN"/>
        </w:rPr>
        <w:t xml:space="preserve">, </w:t>
      </w:r>
      <w:r>
        <w:rPr>
          <w:b/>
        </w:rPr>
        <w:t>the combination</w:t>
      </w:r>
      <w:r>
        <w:rPr>
          <w:rFonts w:eastAsiaTheme="minorEastAsia"/>
          <w:b/>
          <w:lang w:eastAsia="zh-CN"/>
        </w:rPr>
        <w:t>s</w:t>
      </w:r>
      <w:r>
        <w:rPr>
          <w:b/>
        </w:rPr>
        <w:t xml:space="preserve"> of operational modes</w:t>
      </w:r>
      <w:r>
        <w:rPr>
          <w:rFonts w:eastAsiaTheme="minorEastAsia"/>
          <w:b/>
          <w:lang w:eastAsia="zh-CN"/>
        </w:rPr>
        <w:t xml:space="preserve"> </w:t>
      </w:r>
      <w:r>
        <w:rPr>
          <w:b/>
          <w:bCs/>
          <w:lang w:eastAsia="ko-KR"/>
        </w:rPr>
        <w:t>Mode 1 NR SL + Mode 4 LTE SL (Combination B) and Mode 2 NR SL + Mode 3 LTE SL (Combination C)</w:t>
      </w:r>
      <w:r>
        <w:rPr>
          <w:rFonts w:eastAsiaTheme="minorEastAsia"/>
          <w:b/>
          <w:bCs/>
          <w:lang w:eastAsia="zh-CN"/>
        </w:rPr>
        <w:t xml:space="preserve"> should </w:t>
      </w:r>
      <w:r>
        <w:rPr>
          <w:rFonts w:eastAsiaTheme="minorEastAsia" w:hint="eastAsia"/>
          <w:b/>
          <w:bCs/>
          <w:lang w:eastAsia="zh-CN"/>
        </w:rPr>
        <w:t xml:space="preserve">also </w:t>
      </w:r>
      <w:r>
        <w:rPr>
          <w:rFonts w:eastAsiaTheme="minorEastAsia"/>
          <w:b/>
          <w:bCs/>
          <w:lang w:eastAsia="zh-CN"/>
        </w:rPr>
        <w:t>be considered</w:t>
      </w:r>
      <w:r>
        <w:rPr>
          <w:rFonts w:eastAsiaTheme="minorEastAsia" w:hint="eastAsia"/>
          <w:b/>
          <w:bCs/>
          <w:lang w:eastAsia="zh-CN"/>
        </w:rPr>
        <w:t xml:space="preserve"> at the earlier stage</w:t>
      </w:r>
      <w:r>
        <w:rPr>
          <w:rFonts w:eastAsiaTheme="minorEastAsia"/>
          <w:b/>
          <w:bCs/>
          <w:lang w:eastAsia="zh-CN"/>
        </w:rPr>
        <w:t>.</w:t>
      </w:r>
    </w:p>
    <w:p w:rsidR="009C4982" w:rsidRDefault="009C4982">
      <w:pPr>
        <w:pStyle w:val="a1"/>
        <w:ind w:left="431" w:hanging="431"/>
        <w:rPr>
          <w:rFonts w:eastAsiaTheme="minorEastAsia" w:cs="Arial"/>
        </w:rPr>
      </w:pPr>
    </w:p>
    <w:bookmarkEnd w:id="4"/>
    <w:p w:rsidR="009C4982" w:rsidRDefault="00244FCA">
      <w:pPr>
        <w:pStyle w:val="1"/>
        <w:ind w:left="431" w:hanging="431"/>
      </w:pPr>
      <w:r>
        <w:rPr>
          <w:rFonts w:eastAsiaTheme="minorEastAsia" w:cs="Arial"/>
        </w:rPr>
        <w:t xml:space="preserve">Semi-static </w:t>
      </w:r>
      <w:r>
        <w:rPr>
          <w:rFonts w:eastAsiaTheme="minorEastAsia" w:cs="Arial" w:hint="eastAsia"/>
        </w:rPr>
        <w:t>resource pool partition</w:t>
      </w:r>
      <w:r>
        <w:rPr>
          <w:rFonts w:hint="eastAsia"/>
        </w:rPr>
        <w:t xml:space="preserve"> between</w:t>
      </w:r>
      <w:r>
        <w:rPr>
          <w:rFonts w:cs="Arial"/>
        </w:rPr>
        <w:t xml:space="preserve"> LTE sidelink</w:t>
      </w:r>
      <w:r>
        <w:rPr>
          <w:rFonts w:cs="Arial" w:hint="eastAsia"/>
        </w:rPr>
        <w:t xml:space="preserve"> and NR sidelink</w:t>
      </w:r>
    </w:p>
    <w:p w:rsidR="009C4982" w:rsidRDefault="00244FCA">
      <w:pPr>
        <w:pStyle w:val="a1"/>
        <w:rPr>
          <w:rFonts w:eastAsiaTheme="minorEastAsia" w:cs="Arial"/>
          <w:lang w:eastAsia="zh-CN"/>
        </w:rPr>
      </w:pPr>
      <w:r>
        <w:rPr>
          <w:rFonts w:eastAsia="宋体" w:hint="eastAsia"/>
          <w:lang w:eastAsia="zh-CN"/>
        </w:rPr>
        <w:t xml:space="preserve">In this section, </w:t>
      </w:r>
      <w:r>
        <w:rPr>
          <w:rFonts w:eastAsia="宋体" w:hint="eastAsia"/>
          <w:lang w:eastAsia="zh-CN"/>
        </w:rPr>
        <w:t xml:space="preserve">remaining issues on </w:t>
      </w:r>
      <w:r>
        <w:rPr>
          <w:rFonts w:eastAsiaTheme="minorEastAsia" w:cs="Arial"/>
        </w:rPr>
        <w:t xml:space="preserve">semi-static </w:t>
      </w:r>
      <w:r>
        <w:rPr>
          <w:rFonts w:eastAsiaTheme="minorEastAsia" w:cs="Arial" w:hint="eastAsia"/>
        </w:rPr>
        <w:t>resource pool partition</w:t>
      </w:r>
      <w:r>
        <w:rPr>
          <w:rFonts w:hint="eastAsia"/>
        </w:rPr>
        <w:t xml:space="preserve"> between</w:t>
      </w:r>
      <w:r>
        <w:rPr>
          <w:rFonts w:cs="Arial"/>
        </w:rPr>
        <w:t xml:space="preserve"> LTE sidelink</w:t>
      </w:r>
      <w:r>
        <w:rPr>
          <w:rFonts w:cs="Arial" w:hint="eastAsia"/>
        </w:rPr>
        <w:t xml:space="preserve"> and NR sidelink</w:t>
      </w:r>
      <w:r>
        <w:rPr>
          <w:rFonts w:eastAsiaTheme="minorEastAsia" w:cs="Arial" w:hint="eastAsia"/>
          <w:lang w:eastAsia="zh-CN"/>
        </w:rPr>
        <w:t xml:space="preserve"> </w:t>
      </w:r>
      <w:r>
        <w:rPr>
          <w:rFonts w:eastAsiaTheme="minorEastAsia" w:cs="Arial" w:hint="eastAsia"/>
          <w:lang w:eastAsia="zh-CN"/>
        </w:rPr>
        <w:t>are</w:t>
      </w:r>
      <w:r>
        <w:rPr>
          <w:rFonts w:eastAsiaTheme="minorEastAsia" w:cs="Arial" w:hint="eastAsia"/>
          <w:lang w:eastAsia="zh-CN"/>
        </w:rPr>
        <w:t xml:space="preserve"> discussed, including </w:t>
      </w:r>
      <w:r>
        <w:rPr>
          <w:rFonts w:eastAsiaTheme="minorEastAsia" w:cs="Arial" w:hint="eastAsia"/>
          <w:lang w:eastAsia="zh-CN"/>
        </w:rPr>
        <w:t xml:space="preserve">FDM based </w:t>
      </w:r>
      <w:r>
        <w:rPr>
          <w:rFonts w:eastAsiaTheme="minorEastAsia" w:cs="Arial"/>
        </w:rPr>
        <w:t>semi-static</w:t>
      </w:r>
      <w:r>
        <w:rPr>
          <w:rFonts w:eastAsiaTheme="minorEastAsia" w:cs="Arial" w:hint="eastAsia"/>
        </w:rPr>
        <w:t xml:space="preserve"> resource pool partition</w:t>
      </w:r>
      <w:r>
        <w:rPr>
          <w:rFonts w:eastAsiaTheme="minorEastAsia" w:cs="Arial" w:hint="eastAsia"/>
          <w:lang w:eastAsia="zh-CN"/>
        </w:rPr>
        <w:t xml:space="preserve"> </w:t>
      </w:r>
      <w:r>
        <w:rPr>
          <w:rFonts w:eastAsiaTheme="minorEastAsia" w:cs="Arial" w:hint="eastAsia"/>
          <w:lang w:eastAsia="zh-CN"/>
        </w:rPr>
        <w:t>and synchronization issue</w:t>
      </w:r>
      <w:r>
        <w:rPr>
          <w:rFonts w:eastAsiaTheme="minorEastAsia" w:cs="Arial" w:hint="eastAsia"/>
          <w:lang w:eastAsia="zh-CN"/>
        </w:rPr>
        <w:t>.</w:t>
      </w:r>
    </w:p>
    <w:p w:rsidR="009C4982" w:rsidRDefault="009C4982">
      <w:pPr>
        <w:pStyle w:val="a1"/>
        <w:rPr>
          <w:rFonts w:eastAsiaTheme="minorEastAsia"/>
          <w:lang w:eastAsia="zh-CN"/>
        </w:rPr>
      </w:pPr>
    </w:p>
    <w:p w:rsidR="009C4982" w:rsidRDefault="00244FCA">
      <w:pPr>
        <w:pStyle w:val="2"/>
        <w:ind w:left="578" w:hanging="578"/>
        <w:rPr>
          <w:rFonts w:eastAsia="宋体"/>
        </w:rPr>
      </w:pPr>
      <w:r>
        <w:rPr>
          <w:rFonts w:eastAsia="宋体" w:hint="eastAsia"/>
        </w:rPr>
        <w:t xml:space="preserve">FDM based </w:t>
      </w:r>
      <w:r>
        <w:rPr>
          <w:rFonts w:eastAsiaTheme="minorEastAsia" w:cs="Arial"/>
        </w:rPr>
        <w:t>semi-static</w:t>
      </w:r>
      <w:r>
        <w:rPr>
          <w:rFonts w:eastAsiaTheme="minorEastAsia" w:cs="Arial" w:hint="eastAsia"/>
        </w:rPr>
        <w:t xml:space="preserve"> resource pool partition</w:t>
      </w:r>
    </w:p>
    <w:p w:rsidR="009C4982" w:rsidRDefault="00244FCA">
      <w:pPr>
        <w:spacing w:afterLines="50" w:after="120"/>
        <w:jc w:val="both"/>
        <w:rPr>
          <w:lang w:val="en-GB" w:eastAsia="zh-CN"/>
        </w:rPr>
      </w:pPr>
      <w:r>
        <w:rPr>
          <w:lang w:val="en-GB" w:eastAsia="zh-CN"/>
        </w:rPr>
        <w:t xml:space="preserve">The following feature lead proposal was discussed but failed to </w:t>
      </w:r>
      <w:r>
        <w:rPr>
          <w:rFonts w:eastAsiaTheme="minorEastAsia" w:hint="eastAsia"/>
          <w:lang w:val="en-GB" w:eastAsia="zh-CN"/>
        </w:rPr>
        <w:t xml:space="preserve">reach </w:t>
      </w:r>
      <w:r>
        <w:rPr>
          <w:rFonts w:eastAsiaTheme="minorEastAsia" w:hint="eastAsia"/>
          <w:lang w:eastAsia="zh-CN"/>
        </w:rPr>
        <w:t xml:space="preserve">a </w:t>
      </w:r>
      <w:r>
        <w:rPr>
          <w:rFonts w:eastAsiaTheme="minorEastAsia" w:hint="eastAsia"/>
          <w:lang w:val="en-GB" w:eastAsia="zh-CN"/>
        </w:rPr>
        <w:t>consensus</w:t>
      </w:r>
      <w:r>
        <w:rPr>
          <w:lang w:val="en-GB" w:eastAsia="zh-CN"/>
        </w:rPr>
        <w:t xml:space="preserve"> in RAN1#1</w:t>
      </w:r>
      <w:r>
        <w:rPr>
          <w:rFonts w:hint="eastAsia"/>
          <w:lang w:val="en-GB" w:eastAsia="zh-CN"/>
        </w:rPr>
        <w:t>1</w:t>
      </w:r>
      <w:r>
        <w:rPr>
          <w:lang w:val="en-GB" w:eastAsia="zh-CN"/>
        </w:rPr>
        <w:t>0 related to</w:t>
      </w:r>
      <w:r>
        <w:rPr>
          <w:rFonts w:eastAsia="宋体" w:hint="eastAsia"/>
        </w:rPr>
        <w:t xml:space="preserve"> FDM based </w:t>
      </w:r>
      <w:r>
        <w:rPr>
          <w:rFonts w:eastAsiaTheme="minorEastAsia" w:cs="Arial"/>
        </w:rPr>
        <w:t>semi-static</w:t>
      </w:r>
      <w:r>
        <w:rPr>
          <w:rFonts w:eastAsiaTheme="minorEastAsia" w:cs="Arial" w:hint="eastAsia"/>
        </w:rPr>
        <w:t xml:space="preserve"> resource pool partition</w:t>
      </w:r>
      <w:r>
        <w:rPr>
          <w:rFonts w:eastAsiaTheme="minorEastAsia" w:cs="Arial" w:hint="eastAsia"/>
          <w:lang w:eastAsia="zh-CN"/>
        </w:rPr>
        <w:t xml:space="preserve"> </w:t>
      </w:r>
      <w:r>
        <w:rPr>
          <w:rFonts w:hint="eastAsia"/>
        </w:rPr>
        <w:t>between</w:t>
      </w:r>
      <w:r>
        <w:rPr>
          <w:rFonts w:cs="Arial"/>
        </w:rPr>
        <w:t xml:space="preserve"> LTE sidelink</w:t>
      </w:r>
      <w:r>
        <w:rPr>
          <w:rFonts w:cs="Arial" w:hint="eastAsia"/>
        </w:rPr>
        <w:t xml:space="preserve"> and NR sidelink</w:t>
      </w:r>
      <w:r>
        <w:rPr>
          <w:rFonts w:eastAsiaTheme="minorEastAsia" w:cs="Arial"/>
          <w:lang w:eastAsia="zh-CN"/>
        </w:rPr>
        <w:t xml:space="preserve"> </w:t>
      </w:r>
      <w:r>
        <w:rPr>
          <w:rFonts w:eastAsiaTheme="minorEastAsia" w:cs="Arial"/>
          <w:lang w:eastAsia="zh-CN"/>
        </w:rPr>
        <w:fldChar w:fldCharType="begin"/>
      </w:r>
      <w:r>
        <w:rPr>
          <w:rFonts w:eastAsiaTheme="minorEastAsia" w:cs="Arial"/>
          <w:lang w:eastAsia="zh-CN"/>
        </w:rPr>
        <w:instrText xml:space="preserve"> </w:instrText>
      </w:r>
      <w:r>
        <w:rPr>
          <w:rFonts w:eastAsiaTheme="minorEastAsia" w:cs="Arial" w:hint="eastAsia"/>
          <w:lang w:eastAsia="zh-CN"/>
        </w:rPr>
        <w:instrText>REF _Ref114061686 \r \h</w:instrText>
      </w:r>
      <w:r>
        <w:rPr>
          <w:rFonts w:eastAsiaTheme="minorEastAsia" w:cs="Arial"/>
          <w:lang w:eastAsia="zh-CN"/>
        </w:rPr>
        <w:instrText xml:space="preserve"> </w:instrText>
      </w:r>
      <w:r>
        <w:rPr>
          <w:rFonts w:eastAsiaTheme="minorEastAsia" w:cs="Arial"/>
          <w:lang w:eastAsia="zh-CN"/>
        </w:rPr>
      </w:r>
      <w:r>
        <w:rPr>
          <w:rFonts w:eastAsiaTheme="minorEastAsia" w:cs="Arial"/>
          <w:lang w:eastAsia="zh-CN"/>
        </w:rPr>
        <w:fldChar w:fldCharType="separate"/>
      </w:r>
      <w:r>
        <w:rPr>
          <w:rFonts w:eastAsiaTheme="minorEastAsia" w:cs="Arial"/>
          <w:lang w:eastAsia="zh-CN"/>
        </w:rPr>
        <w:t>[4]</w:t>
      </w:r>
      <w:r>
        <w:rPr>
          <w:rFonts w:eastAsiaTheme="minorEastAsia" w:cs="Arial"/>
          <w:lang w:eastAsia="zh-CN"/>
        </w:rPr>
        <w:fldChar w:fldCharType="end"/>
      </w:r>
      <w:r>
        <w:rPr>
          <w:lang w:val="en-GB" w:eastAsia="zh-CN"/>
        </w:rPr>
        <w:t>:</w:t>
      </w:r>
    </w:p>
    <w:tbl>
      <w:tblPr>
        <w:tblStyle w:val="af3"/>
        <w:tblW w:w="0" w:type="auto"/>
        <w:tblInd w:w="108" w:type="dxa"/>
        <w:tblLook w:val="04A0" w:firstRow="1" w:lastRow="0" w:firstColumn="1" w:lastColumn="0" w:noHBand="0" w:noVBand="1"/>
      </w:tblPr>
      <w:tblGrid>
        <w:gridCol w:w="9781"/>
      </w:tblGrid>
      <w:tr w:rsidR="009C4982">
        <w:tc>
          <w:tcPr>
            <w:tcW w:w="9781" w:type="dxa"/>
          </w:tcPr>
          <w:p w:rsidR="009C4982" w:rsidRDefault="00244FCA">
            <w:pPr>
              <w:pStyle w:val="3GPPNormalText"/>
              <w:spacing w:before="120" w:after="0"/>
              <w:rPr>
                <w:sz w:val="20"/>
                <w:szCs w:val="20"/>
              </w:rPr>
            </w:pPr>
            <w:r>
              <w:rPr>
                <w:sz w:val="20"/>
                <w:szCs w:val="20"/>
                <w:highlight w:val="yellow"/>
              </w:rPr>
              <w:t>Proposal 2-2 (II):</w:t>
            </w:r>
          </w:p>
          <w:p w:rsidR="009C4982" w:rsidRDefault="00244FCA">
            <w:pPr>
              <w:pStyle w:val="afa"/>
              <w:numPr>
                <w:ilvl w:val="0"/>
                <w:numId w:val="17"/>
              </w:numPr>
              <w:spacing w:line="259" w:lineRule="auto"/>
              <w:ind w:left="360" w:firstLineChars="0"/>
              <w:jc w:val="both"/>
              <w:rPr>
                <w:rFonts w:ascii="Times New Roman" w:eastAsia="MS Mincho" w:hAnsi="Times New Roman"/>
                <w:sz w:val="20"/>
                <w:szCs w:val="20"/>
              </w:rPr>
            </w:pPr>
            <w:r>
              <w:rPr>
                <w:rFonts w:ascii="Times New Roman" w:eastAsia="MS Mincho" w:hAnsi="Times New Roman"/>
                <w:sz w:val="20"/>
                <w:szCs w:val="20"/>
              </w:rPr>
              <w:t xml:space="preserve">For co-channel coexistence in Rel-18, </w:t>
            </w:r>
            <w:r>
              <w:rPr>
                <w:rFonts w:ascii="Times New Roman" w:eastAsia="MS Mincho" w:hAnsi="Times New Roman"/>
                <w:color w:val="FF0000"/>
                <w:sz w:val="20"/>
                <w:szCs w:val="20"/>
              </w:rPr>
              <w:t xml:space="preserve">RAN1 assumes that the </w:t>
            </w:r>
            <w:r>
              <w:rPr>
                <w:rFonts w:ascii="Times New Roman" w:eastAsia="MS Mincho" w:hAnsi="Times New Roman"/>
                <w:sz w:val="20"/>
                <w:szCs w:val="20"/>
              </w:rPr>
              <w:t>FDM-based semi-st</w:t>
            </w:r>
            <w:r>
              <w:rPr>
                <w:rFonts w:ascii="Times New Roman" w:eastAsia="MS Mincho" w:hAnsi="Times New Roman"/>
                <w:sz w:val="20"/>
                <w:szCs w:val="20"/>
              </w:rPr>
              <w:t xml:space="preserve">atic resource pool partitioning can be used based on Rel-16/17 specifications, </w:t>
            </w:r>
            <w:r>
              <w:rPr>
                <w:rFonts w:ascii="Times New Roman" w:eastAsia="MS Mincho" w:hAnsi="Times New Roman"/>
                <w:color w:val="0070C0"/>
                <w:sz w:val="20"/>
                <w:szCs w:val="20"/>
              </w:rPr>
              <w:t xml:space="preserve">and can be studied </w:t>
            </w:r>
            <w:r>
              <w:rPr>
                <w:rFonts w:ascii="Times New Roman" w:eastAsia="MS Mincho" w:hAnsi="Times New Roman"/>
                <w:sz w:val="20"/>
                <w:szCs w:val="20"/>
              </w:rPr>
              <w:t>with the following constraints:</w:t>
            </w:r>
          </w:p>
          <w:p w:rsidR="009C4982" w:rsidRDefault="00244FCA">
            <w:pPr>
              <w:pStyle w:val="afa"/>
              <w:numPr>
                <w:ilvl w:val="1"/>
                <w:numId w:val="17"/>
              </w:numPr>
              <w:spacing w:line="259" w:lineRule="auto"/>
              <w:ind w:left="720" w:firstLineChars="0"/>
              <w:jc w:val="both"/>
              <w:rPr>
                <w:rFonts w:ascii="Times New Roman" w:eastAsia="MS Mincho" w:hAnsi="Times New Roman"/>
                <w:sz w:val="20"/>
                <w:szCs w:val="20"/>
                <w:lang w:val="en-GB"/>
              </w:rPr>
            </w:pPr>
            <w:r>
              <w:rPr>
                <w:rFonts w:ascii="Times New Roman" w:eastAsia="MS Mincho" w:hAnsi="Times New Roman"/>
                <w:sz w:val="20"/>
                <w:szCs w:val="20"/>
                <w:lang w:val="en-GB"/>
              </w:rPr>
              <w:t>NR SL resource pool is configured with only 15 kHz SCS.</w:t>
            </w:r>
          </w:p>
          <w:p w:rsidR="009C4982" w:rsidRDefault="00244FCA">
            <w:pPr>
              <w:pStyle w:val="afa"/>
              <w:numPr>
                <w:ilvl w:val="2"/>
                <w:numId w:val="17"/>
              </w:numPr>
              <w:spacing w:line="259" w:lineRule="auto"/>
              <w:ind w:left="1080" w:firstLineChars="0"/>
              <w:jc w:val="both"/>
              <w:rPr>
                <w:rFonts w:ascii="Times New Roman" w:eastAsia="MS Mincho" w:hAnsi="Times New Roman"/>
                <w:strike/>
                <w:color w:val="FF0000"/>
                <w:sz w:val="20"/>
                <w:szCs w:val="20"/>
                <w:lang w:val="en-GB"/>
              </w:rPr>
            </w:pPr>
            <w:r>
              <w:rPr>
                <w:rFonts w:ascii="Times New Roman" w:eastAsia="MS Mincho" w:hAnsi="Times New Roman"/>
                <w:strike/>
                <w:color w:val="FF0000"/>
                <w:sz w:val="20"/>
                <w:szCs w:val="20"/>
                <w:lang w:val="en-GB"/>
              </w:rPr>
              <w:t xml:space="preserve">FFS other solutions to overcome the AGC issue caused by the differing </w:t>
            </w:r>
            <w:r>
              <w:rPr>
                <w:rFonts w:ascii="Times New Roman" w:eastAsia="MS Mincho" w:hAnsi="Times New Roman"/>
                <w:strike/>
                <w:color w:val="FF0000"/>
                <w:sz w:val="20"/>
                <w:szCs w:val="20"/>
                <w:lang w:val="en-GB"/>
              </w:rPr>
              <w:t>SCSs between the NR SL and LTE SL resource pools.</w:t>
            </w:r>
          </w:p>
          <w:p w:rsidR="009C4982" w:rsidRDefault="00244FCA">
            <w:pPr>
              <w:pStyle w:val="afa"/>
              <w:numPr>
                <w:ilvl w:val="1"/>
                <w:numId w:val="17"/>
              </w:numPr>
              <w:spacing w:line="259" w:lineRule="auto"/>
              <w:ind w:left="720" w:firstLineChars="0"/>
              <w:jc w:val="both"/>
              <w:rPr>
                <w:rFonts w:ascii="Times New Roman" w:eastAsia="MS Mincho" w:hAnsi="Times New Roman"/>
                <w:sz w:val="20"/>
                <w:szCs w:val="20"/>
                <w:lang w:val="en-GB"/>
              </w:rPr>
            </w:pPr>
            <w:r>
              <w:rPr>
                <w:rFonts w:ascii="Times New Roman" w:eastAsia="MS Mincho" w:hAnsi="Times New Roman"/>
                <w:strike/>
                <w:color w:val="0070C0"/>
                <w:sz w:val="20"/>
                <w:szCs w:val="20"/>
                <w:lang w:val="en-GB"/>
              </w:rPr>
              <w:t>Transmission/reception</w:t>
            </w:r>
            <w:r>
              <w:rPr>
                <w:rFonts w:ascii="Times New Roman" w:eastAsia="MS Mincho" w:hAnsi="Times New Roman"/>
                <w:color w:val="0070C0"/>
                <w:sz w:val="20"/>
                <w:szCs w:val="20"/>
                <w:lang w:val="en-GB"/>
              </w:rPr>
              <w:t xml:space="preserve"> Configuration </w:t>
            </w:r>
            <w:r>
              <w:rPr>
                <w:rFonts w:ascii="Times New Roman" w:eastAsia="MS Mincho" w:hAnsi="Times New Roman"/>
                <w:sz w:val="20"/>
                <w:szCs w:val="20"/>
                <w:lang w:val="en-GB"/>
              </w:rPr>
              <w:t xml:space="preserve">of PSFCH in resources overlapping with LTE SL </w:t>
            </w:r>
            <w:proofErr w:type="spellStart"/>
            <w:r>
              <w:rPr>
                <w:rFonts w:ascii="Times New Roman" w:eastAsia="MS Mincho" w:hAnsi="Times New Roman"/>
                <w:sz w:val="20"/>
                <w:szCs w:val="20"/>
                <w:lang w:val="en-GB"/>
              </w:rPr>
              <w:t>subframes</w:t>
            </w:r>
            <w:proofErr w:type="spellEnd"/>
            <w:r>
              <w:rPr>
                <w:rFonts w:ascii="Times New Roman" w:eastAsia="MS Mincho" w:hAnsi="Times New Roman"/>
                <w:sz w:val="20"/>
                <w:szCs w:val="20"/>
                <w:lang w:val="en-GB"/>
              </w:rPr>
              <w:t xml:space="preserve"> is not permitted.</w:t>
            </w:r>
          </w:p>
          <w:p w:rsidR="009C4982" w:rsidRDefault="00244FCA">
            <w:pPr>
              <w:pStyle w:val="afa"/>
              <w:numPr>
                <w:ilvl w:val="2"/>
                <w:numId w:val="17"/>
              </w:numPr>
              <w:spacing w:line="259" w:lineRule="auto"/>
              <w:ind w:left="1080" w:firstLineChars="0"/>
              <w:jc w:val="both"/>
              <w:rPr>
                <w:rFonts w:ascii="Times New Roman" w:eastAsia="MS Mincho" w:hAnsi="Times New Roman"/>
                <w:strike/>
                <w:color w:val="FF0000"/>
                <w:sz w:val="20"/>
                <w:szCs w:val="20"/>
                <w:lang w:val="en-GB"/>
              </w:rPr>
            </w:pPr>
            <w:r>
              <w:rPr>
                <w:rFonts w:ascii="Times New Roman" w:eastAsia="MS Mincho" w:hAnsi="Times New Roman"/>
                <w:strike/>
                <w:color w:val="FF0000"/>
                <w:sz w:val="20"/>
                <w:szCs w:val="20"/>
                <w:lang w:val="en-GB"/>
              </w:rPr>
              <w:t xml:space="preserve">FFS other solutions to overcome the AGC issues caused due to PSFCH being configured in NR SL </w:t>
            </w:r>
            <w:r>
              <w:rPr>
                <w:rFonts w:ascii="Times New Roman" w:eastAsia="MS Mincho" w:hAnsi="Times New Roman"/>
                <w:strike/>
                <w:color w:val="FF0000"/>
                <w:sz w:val="20"/>
                <w:szCs w:val="20"/>
                <w:lang w:val="en-GB"/>
              </w:rPr>
              <w:t>resource pools.</w:t>
            </w:r>
          </w:p>
          <w:p w:rsidR="009C4982" w:rsidRDefault="00244FCA">
            <w:pPr>
              <w:pStyle w:val="afa"/>
              <w:numPr>
                <w:ilvl w:val="1"/>
                <w:numId w:val="17"/>
              </w:numPr>
              <w:spacing w:line="259" w:lineRule="auto"/>
              <w:ind w:left="720" w:firstLineChars="0"/>
              <w:jc w:val="both"/>
              <w:rPr>
                <w:rFonts w:ascii="Times New Roman" w:eastAsia="MS Mincho" w:hAnsi="Times New Roman"/>
                <w:sz w:val="20"/>
                <w:szCs w:val="20"/>
                <w:lang w:val="en-GB"/>
              </w:rPr>
            </w:pPr>
            <w:r>
              <w:rPr>
                <w:rFonts w:ascii="Times New Roman" w:eastAsia="MS Mincho" w:hAnsi="Times New Roman"/>
                <w:sz w:val="20"/>
                <w:szCs w:val="20"/>
                <w:lang w:val="en-GB"/>
              </w:rPr>
              <w:t xml:space="preserve">FFS </w:t>
            </w:r>
            <w:r>
              <w:rPr>
                <w:rFonts w:ascii="Times New Roman" w:eastAsia="MS Mincho" w:hAnsi="Times New Roman"/>
                <w:strike/>
                <w:color w:val="FF0000"/>
                <w:sz w:val="20"/>
                <w:szCs w:val="20"/>
                <w:lang w:val="en-GB"/>
              </w:rPr>
              <w:t>other constraints</w:t>
            </w:r>
            <w:r>
              <w:rPr>
                <w:rFonts w:ascii="Times New Roman" w:eastAsia="MS Mincho" w:hAnsi="Times New Roman"/>
                <w:sz w:val="20"/>
                <w:szCs w:val="20"/>
                <w:lang w:val="en-GB"/>
              </w:rPr>
              <w:t xml:space="preserve"> </w:t>
            </w:r>
            <w:r>
              <w:rPr>
                <w:rFonts w:ascii="Times New Roman" w:eastAsia="MS Mincho" w:hAnsi="Times New Roman"/>
                <w:color w:val="0070C0"/>
                <w:sz w:val="20"/>
                <w:szCs w:val="20"/>
                <w:lang w:val="en-GB"/>
              </w:rPr>
              <w:t>whether a</w:t>
            </w:r>
            <w:r>
              <w:rPr>
                <w:rFonts w:ascii="Times New Roman" w:eastAsia="MS Mincho" w:hAnsi="Times New Roman"/>
                <w:sz w:val="20"/>
                <w:szCs w:val="20"/>
                <w:lang w:val="en-GB"/>
              </w:rPr>
              <w:t xml:space="preserve"> </w:t>
            </w:r>
            <w:r>
              <w:rPr>
                <w:rFonts w:ascii="Times New Roman" w:eastAsia="MS Mincho" w:hAnsi="Times New Roman"/>
                <w:color w:val="FF0000"/>
                <w:sz w:val="20"/>
                <w:szCs w:val="20"/>
                <w:lang w:val="en-GB"/>
              </w:rPr>
              <w:t xml:space="preserve">guard band </w:t>
            </w:r>
            <w:r>
              <w:rPr>
                <w:rFonts w:ascii="Times New Roman" w:eastAsia="MS Mincho" w:hAnsi="Times New Roman"/>
                <w:color w:val="0070C0"/>
                <w:sz w:val="20"/>
                <w:szCs w:val="20"/>
                <w:lang w:val="en-GB"/>
              </w:rPr>
              <w:t>is required</w:t>
            </w:r>
            <w:r>
              <w:rPr>
                <w:rFonts w:ascii="Times New Roman" w:eastAsia="MS Mincho" w:hAnsi="Times New Roman"/>
                <w:strike/>
                <w:color w:val="FF0000"/>
                <w:sz w:val="20"/>
                <w:szCs w:val="20"/>
                <w:lang w:val="en-GB"/>
              </w:rPr>
              <w:t xml:space="preserve"> requirement</w:t>
            </w:r>
            <w:r>
              <w:rPr>
                <w:rFonts w:ascii="Times New Roman" w:eastAsia="MS Mincho" w:hAnsi="Times New Roman"/>
                <w:sz w:val="20"/>
                <w:szCs w:val="20"/>
                <w:lang w:val="en-GB"/>
              </w:rPr>
              <w:t>.</w:t>
            </w:r>
          </w:p>
          <w:p w:rsidR="009C4982" w:rsidRDefault="00244FCA">
            <w:pPr>
              <w:pStyle w:val="afa"/>
              <w:numPr>
                <w:ilvl w:val="1"/>
                <w:numId w:val="17"/>
              </w:numPr>
              <w:spacing w:line="259" w:lineRule="auto"/>
              <w:ind w:left="720" w:firstLineChars="0"/>
              <w:jc w:val="both"/>
              <w:rPr>
                <w:rFonts w:ascii="Times New Roman" w:eastAsia="MS Mincho" w:hAnsi="Times New Roman"/>
                <w:color w:val="FF0000"/>
                <w:sz w:val="20"/>
                <w:szCs w:val="20"/>
                <w:lang w:val="en-GB"/>
              </w:rPr>
            </w:pPr>
            <w:r>
              <w:rPr>
                <w:rFonts w:ascii="Times New Roman" w:eastAsia="MS Mincho" w:hAnsi="Times New Roman"/>
                <w:color w:val="FF0000"/>
                <w:sz w:val="20"/>
                <w:szCs w:val="20"/>
                <w:lang w:val="en-GB"/>
              </w:rPr>
              <w:t xml:space="preserve">Note: The LTE and NR resource pools do not overlap </w:t>
            </w:r>
            <w:r>
              <w:rPr>
                <w:rFonts w:ascii="Times New Roman" w:eastAsia="MS Mincho" w:hAnsi="Times New Roman"/>
                <w:color w:val="0070C0"/>
                <w:sz w:val="20"/>
                <w:szCs w:val="20"/>
                <w:lang w:val="en-GB"/>
              </w:rPr>
              <w:t>in frequency with</w:t>
            </w:r>
            <w:r>
              <w:rPr>
                <w:rFonts w:ascii="Times New Roman" w:eastAsia="MS Mincho" w:hAnsi="Times New Roman"/>
                <w:color w:val="FF0000"/>
                <w:sz w:val="20"/>
                <w:szCs w:val="20"/>
                <w:lang w:val="en-GB"/>
              </w:rPr>
              <w:t xml:space="preserve"> each other in the FDM-based semi-static resource pool partitioning.</w:t>
            </w:r>
          </w:p>
          <w:p w:rsidR="009C4982" w:rsidRDefault="009C4982">
            <w:pPr>
              <w:jc w:val="both"/>
              <w:rPr>
                <w:rFonts w:eastAsiaTheme="minorEastAsia"/>
                <w:highlight w:val="yellow"/>
                <w:lang w:val="en-GB" w:eastAsia="zh-CN"/>
              </w:rPr>
            </w:pPr>
          </w:p>
        </w:tc>
      </w:tr>
    </w:tbl>
    <w:p w:rsidR="009C4982" w:rsidRDefault="009C4982">
      <w:pPr>
        <w:jc w:val="both"/>
        <w:rPr>
          <w:rFonts w:eastAsiaTheme="minorEastAsia"/>
          <w:lang w:eastAsia="zh-CN"/>
        </w:rPr>
      </w:pPr>
    </w:p>
    <w:p w:rsidR="009C4982" w:rsidRDefault="00244FCA">
      <w:pPr>
        <w:spacing w:after="120"/>
        <w:jc w:val="both"/>
        <w:rPr>
          <w:rFonts w:eastAsiaTheme="minorEastAsia" w:cs="Arial"/>
          <w:lang w:eastAsia="zh-CN"/>
        </w:rPr>
      </w:pPr>
      <w:r>
        <w:rPr>
          <w:rFonts w:eastAsia="宋体" w:hint="eastAsia"/>
          <w:lang w:val="en-GB" w:eastAsia="zh-CN"/>
        </w:rPr>
        <w:t xml:space="preserve">For FDM based </w:t>
      </w:r>
      <w:r>
        <w:rPr>
          <w:rFonts w:eastAsiaTheme="minorEastAsia" w:cs="Arial"/>
        </w:rPr>
        <w:t>semi-static</w:t>
      </w:r>
      <w:r>
        <w:rPr>
          <w:rFonts w:eastAsiaTheme="minorEastAsia" w:cs="Arial" w:hint="eastAsia"/>
        </w:rPr>
        <w:t xml:space="preserve"> resource pool partition</w:t>
      </w:r>
      <w:r>
        <w:rPr>
          <w:rFonts w:eastAsiaTheme="minorEastAsia" w:cs="Arial" w:hint="eastAsia"/>
          <w:lang w:eastAsia="zh-CN"/>
        </w:rPr>
        <w:t xml:space="preserve">, </w:t>
      </w:r>
      <w:r>
        <w:rPr>
          <w:rFonts w:eastAsiaTheme="minorEastAsia" w:hint="eastAsia"/>
          <w:lang w:eastAsia="zh-CN"/>
        </w:rPr>
        <w:t>t</w:t>
      </w:r>
      <w:r>
        <w:t xml:space="preserve">wo separate resource pools that do not overlap in </w:t>
      </w:r>
      <w:r>
        <w:rPr>
          <w:rFonts w:eastAsiaTheme="minorEastAsia" w:hint="eastAsia"/>
          <w:lang w:eastAsia="zh-CN"/>
        </w:rPr>
        <w:t>frequency</w:t>
      </w:r>
      <w:r>
        <w:t xml:space="preserve"> domain</w:t>
      </w:r>
      <w:r>
        <w:rPr>
          <w:rFonts w:eastAsiaTheme="minorEastAsia" w:hint="eastAsia"/>
          <w:lang w:eastAsia="zh-CN"/>
        </w:rPr>
        <w:t xml:space="preserve"> are (pre)-configured for </w:t>
      </w:r>
      <w:r>
        <w:rPr>
          <w:rFonts w:cs="Arial"/>
        </w:rPr>
        <w:t>LTE sidelink</w:t>
      </w:r>
      <w:r>
        <w:rPr>
          <w:rFonts w:cs="Arial" w:hint="eastAsia"/>
        </w:rPr>
        <w:t xml:space="preserve"> and NR sidelink</w:t>
      </w:r>
      <w:r>
        <w:rPr>
          <w:rFonts w:eastAsiaTheme="minorEastAsia" w:cs="Arial" w:hint="eastAsia"/>
          <w:lang w:eastAsia="zh-CN"/>
        </w:rPr>
        <w:t xml:space="preserve">. </w:t>
      </w:r>
    </w:p>
    <w:p w:rsidR="009C4982" w:rsidRDefault="00244FCA">
      <w:pPr>
        <w:spacing w:after="120"/>
        <w:jc w:val="both"/>
        <w:rPr>
          <w:rFonts w:eastAsia="宋体"/>
          <w:lang w:val="en-GB" w:eastAsia="zh-CN"/>
        </w:rPr>
      </w:pPr>
      <w:r>
        <w:rPr>
          <w:rFonts w:eastAsia="宋体" w:hint="eastAsia"/>
          <w:lang w:eastAsia="zh-CN"/>
        </w:rPr>
        <w:t>There is AGC issue for LTE SL receiving UE i</w:t>
      </w:r>
      <w:r>
        <w:rPr>
          <w:rFonts w:eastAsia="宋体"/>
          <w:lang w:eastAsia="zh-CN"/>
        </w:rPr>
        <w:t>f the sub-carrier spacing of LTE sidelink is different from</w:t>
      </w:r>
      <w:r>
        <w:rPr>
          <w:rFonts w:eastAsia="宋体" w:hint="eastAsia"/>
          <w:lang w:eastAsia="zh-CN"/>
        </w:rPr>
        <w:t xml:space="preserve"> </w:t>
      </w:r>
      <w:r>
        <w:rPr>
          <w:rFonts w:eastAsia="宋体"/>
          <w:lang w:eastAsia="zh-CN"/>
        </w:rPr>
        <w:t>th</w:t>
      </w:r>
      <w:r>
        <w:rPr>
          <w:rFonts w:eastAsia="宋体"/>
          <w:lang w:eastAsia="zh-CN"/>
        </w:rPr>
        <w:t>at</w:t>
      </w:r>
      <w:r>
        <w:rPr>
          <w:rFonts w:eastAsia="宋体" w:hint="eastAsia"/>
          <w:lang w:eastAsia="zh-CN"/>
        </w:rPr>
        <w:t xml:space="preserve"> </w:t>
      </w:r>
      <w:r>
        <w:rPr>
          <w:rFonts w:eastAsia="宋体"/>
          <w:lang w:eastAsia="zh-CN"/>
        </w:rPr>
        <w:t>of</w:t>
      </w:r>
      <w:r>
        <w:rPr>
          <w:rFonts w:eastAsia="宋体" w:hint="eastAsia"/>
          <w:lang w:eastAsia="zh-CN"/>
        </w:rPr>
        <w:t xml:space="preserve"> </w:t>
      </w:r>
      <w:r>
        <w:rPr>
          <w:rFonts w:eastAsia="宋体"/>
          <w:lang w:eastAsia="zh-CN"/>
        </w:rPr>
        <w:t xml:space="preserve">NR sidelink, i.e. </w:t>
      </w:r>
      <w:proofErr w:type="gramStart"/>
      <w:r>
        <w:rPr>
          <w:rFonts w:eastAsia="宋体"/>
          <w:lang w:eastAsia="zh-CN"/>
        </w:rPr>
        <w:t>15kHz</w:t>
      </w:r>
      <w:proofErr w:type="gramEnd"/>
      <w:r>
        <w:rPr>
          <w:rFonts w:eastAsia="宋体"/>
          <w:lang w:eastAsia="zh-CN"/>
        </w:rPr>
        <w:t xml:space="preserve"> and 30kHz, respectively.</w:t>
      </w:r>
      <w:r>
        <w:rPr>
          <w:rFonts w:eastAsiaTheme="minorEastAsia" w:hint="eastAsia"/>
          <w:b/>
          <w:sz w:val="16"/>
          <w:lang w:eastAsia="zh-CN"/>
        </w:rPr>
        <w:t xml:space="preserve"> </w:t>
      </w:r>
      <w:r>
        <w:rPr>
          <w:rFonts w:eastAsia="宋体"/>
          <w:lang w:eastAsia="zh-CN"/>
        </w:rPr>
        <w:t xml:space="preserve">Even if the carrier spacing of LTE SL and NR SL is same, there is also </w:t>
      </w:r>
      <w:r>
        <w:rPr>
          <w:rFonts w:eastAsiaTheme="minorEastAsia" w:cs="Arial"/>
          <w:lang w:eastAsia="zh-CN"/>
        </w:rPr>
        <w:t>AGC</w:t>
      </w:r>
      <w:r>
        <w:rPr>
          <w:rFonts w:eastAsia="宋体"/>
          <w:lang w:eastAsia="zh-CN"/>
        </w:rPr>
        <w:t xml:space="preserve"> issue because </w:t>
      </w:r>
      <w:r>
        <w:rPr>
          <w:rFonts w:eastAsia="宋体" w:hint="eastAsia"/>
          <w:lang w:val="en-GB" w:eastAsia="zh-CN"/>
        </w:rPr>
        <w:t>NR sidelink supports PSFCH transmission feature which LTE sidelink does not support</w:t>
      </w:r>
      <w:r>
        <w:rPr>
          <w:rFonts w:eastAsia="宋体"/>
          <w:lang w:val="en-GB" w:eastAsia="zh-CN"/>
        </w:rPr>
        <w:t>.</w:t>
      </w:r>
    </w:p>
    <w:p w:rsidR="009C4982" w:rsidRDefault="00244FCA">
      <w:pPr>
        <w:spacing w:after="120"/>
        <w:jc w:val="both"/>
        <w:rPr>
          <w:rFonts w:eastAsia="宋体"/>
          <w:lang w:eastAsia="zh-CN"/>
        </w:rPr>
      </w:pPr>
      <w:bookmarkStart w:id="6" w:name="OLE_LINK1"/>
      <w:r>
        <w:rPr>
          <w:rFonts w:eastAsia="宋体"/>
          <w:lang w:eastAsia="zh-CN"/>
        </w:rPr>
        <w:t xml:space="preserve">According to the </w:t>
      </w:r>
      <w:r>
        <w:rPr>
          <w:rFonts w:eastAsia="MS Mincho"/>
          <w:sz w:val="21"/>
          <w:szCs w:val="22"/>
        </w:rPr>
        <w:t>proposal</w:t>
      </w:r>
      <w:r>
        <w:t xml:space="preserve"> 2</w:t>
      </w:r>
      <w:r>
        <w:t xml:space="preserve">-2 (II) </w:t>
      </w:r>
      <w:r>
        <w:rPr>
          <w:rFonts w:eastAsiaTheme="minorEastAsia"/>
          <w:lang w:eastAsia="zh-CN"/>
        </w:rPr>
        <w:t>raised</w:t>
      </w:r>
      <w:r>
        <w:rPr>
          <w:rFonts w:eastAsiaTheme="minorEastAsia" w:hint="eastAsia"/>
          <w:lang w:eastAsia="zh-CN"/>
        </w:rPr>
        <w:t xml:space="preserve"> </w:t>
      </w:r>
      <w:r>
        <w:t>in RAN1#110</w:t>
      </w:r>
      <w:r>
        <w:rPr>
          <w:rFonts w:eastAsia="宋体" w:hint="eastAsia"/>
        </w:rPr>
        <w:t>,</w:t>
      </w:r>
      <w:r>
        <w:rPr>
          <w:rFonts w:eastAsia="宋体" w:hint="eastAsia"/>
          <w:lang w:eastAsia="zh-CN"/>
        </w:rPr>
        <w:t xml:space="preserve"> there is a solution that </w:t>
      </w:r>
      <w:r>
        <w:rPr>
          <w:rFonts w:eastAsia="MS Mincho"/>
          <w:lang w:val="en-GB"/>
        </w:rPr>
        <w:t xml:space="preserve">configuration of PSFCH in resources overlapping with LTE SL </w:t>
      </w:r>
      <w:proofErr w:type="spellStart"/>
      <w:r>
        <w:rPr>
          <w:rFonts w:eastAsia="MS Mincho"/>
          <w:lang w:val="en-GB"/>
        </w:rPr>
        <w:t>subframes</w:t>
      </w:r>
      <w:proofErr w:type="spellEnd"/>
      <w:r>
        <w:rPr>
          <w:rFonts w:eastAsia="MS Mincho"/>
          <w:lang w:val="en-GB"/>
        </w:rPr>
        <w:t xml:space="preserve"> is not permitted</w:t>
      </w:r>
      <w:r>
        <w:rPr>
          <w:rFonts w:eastAsia="宋体" w:hint="eastAsia"/>
          <w:lang w:eastAsia="zh-CN"/>
        </w:rPr>
        <w:t>.</w:t>
      </w:r>
      <w:r>
        <w:rPr>
          <w:rFonts w:eastAsia="宋体"/>
          <w:lang w:eastAsia="zh-CN"/>
        </w:rPr>
        <w:t xml:space="preserve"> This</w:t>
      </w:r>
      <w:r>
        <w:rPr>
          <w:rFonts w:eastAsia="宋体" w:hint="eastAsia"/>
          <w:lang w:eastAsia="zh-CN"/>
        </w:rPr>
        <w:t xml:space="preserve"> solution </w:t>
      </w:r>
      <w:r>
        <w:rPr>
          <w:rFonts w:eastAsia="宋体"/>
          <w:lang w:eastAsia="zh-CN"/>
        </w:rPr>
        <w:t>implie</w:t>
      </w:r>
      <w:r>
        <w:rPr>
          <w:rFonts w:eastAsia="宋体" w:hint="eastAsia"/>
          <w:lang w:eastAsia="zh-CN"/>
        </w:rPr>
        <w:t xml:space="preserve">s that </w:t>
      </w:r>
      <w:r>
        <w:rPr>
          <w:rFonts w:eastAsia="宋体"/>
          <w:lang w:eastAsia="zh-CN"/>
        </w:rPr>
        <w:t xml:space="preserve">regardless of whether the </w:t>
      </w:r>
      <w:r>
        <w:rPr>
          <w:rFonts w:eastAsia="宋体" w:hint="eastAsia"/>
          <w:lang w:eastAsia="zh-CN"/>
        </w:rPr>
        <w:t>PSFCH resource of NR SL is configured every 1, 2, or 4 slots</w:t>
      </w:r>
      <w:r>
        <w:rPr>
          <w:rFonts w:eastAsia="宋体"/>
          <w:lang w:eastAsia="zh-CN"/>
        </w:rPr>
        <w:t xml:space="preserve">, </w:t>
      </w:r>
      <w:r>
        <w:rPr>
          <w:rFonts w:eastAsia="宋体" w:hint="eastAsia"/>
          <w:lang w:eastAsia="zh-CN"/>
        </w:rPr>
        <w:t xml:space="preserve">a </w:t>
      </w:r>
      <w:r>
        <w:rPr>
          <w:rFonts w:eastAsia="宋体"/>
          <w:lang w:eastAsia="zh-CN"/>
        </w:rPr>
        <w:t>large number</w:t>
      </w:r>
      <w:r>
        <w:rPr>
          <w:rFonts w:eastAsia="宋体" w:hint="eastAsia"/>
          <w:lang w:eastAsia="zh-CN"/>
        </w:rPr>
        <w:t xml:space="preserve"> of </w:t>
      </w:r>
      <w:r>
        <w:rPr>
          <w:rFonts w:eastAsia="宋体"/>
        </w:rPr>
        <w:t>slot</w:t>
      </w:r>
      <w:r>
        <w:rPr>
          <w:rFonts w:eastAsia="宋体" w:hint="eastAsia"/>
          <w:lang w:eastAsia="zh-CN"/>
        </w:rPr>
        <w:t xml:space="preserve">s will be </w:t>
      </w:r>
      <w:r>
        <w:rPr>
          <w:rFonts w:eastAsia="宋体"/>
        </w:rPr>
        <w:t>excluded from the LTE resource pool, which</w:t>
      </w:r>
      <w:r>
        <w:t xml:space="preserve"> will result in undesirable </w:t>
      </w:r>
      <w:bookmarkStart w:id="7" w:name="OLE_LINK32"/>
      <w:r>
        <w:t>spectral inefficiencies</w:t>
      </w:r>
      <w:bookmarkEnd w:id="7"/>
      <w:r>
        <w:rPr>
          <w:rFonts w:eastAsia="宋体" w:cs="Arial" w:hint="eastAsia"/>
          <w:color w:val="000000" w:themeColor="text1"/>
          <w:lang w:eastAsia="zh-CN"/>
        </w:rPr>
        <w:t>.</w:t>
      </w:r>
    </w:p>
    <w:p w:rsidR="009C4982" w:rsidRDefault="00244FCA">
      <w:pPr>
        <w:spacing w:after="120"/>
        <w:jc w:val="both"/>
        <w:rPr>
          <w:rFonts w:eastAsia="宋体"/>
          <w:lang w:val="en-GB" w:eastAsia="zh-CN"/>
        </w:rPr>
      </w:pPr>
      <w:r>
        <w:rPr>
          <w:rFonts w:eastAsia="宋体" w:hint="eastAsia"/>
          <w:lang w:eastAsia="zh-CN"/>
        </w:rPr>
        <w:t xml:space="preserve">In the same way, </w:t>
      </w:r>
      <w:r>
        <w:rPr>
          <w:rFonts w:eastAsia="宋体"/>
          <w:lang w:eastAsia="zh-CN"/>
        </w:rPr>
        <w:t>a</w:t>
      </w:r>
      <w:r>
        <w:rPr>
          <w:rFonts w:eastAsia="宋体" w:hint="eastAsia"/>
          <w:lang w:eastAsia="zh-CN"/>
        </w:rPr>
        <w:t xml:space="preserve"> guard band will also lead to spectral inefficiencies </w:t>
      </w:r>
      <w:r>
        <w:rPr>
          <w:rFonts w:eastAsia="宋体"/>
          <w:lang w:eastAsia="zh-CN"/>
        </w:rPr>
        <w:t>in case of</w:t>
      </w:r>
      <w:r>
        <w:rPr>
          <w:rFonts w:eastAsia="宋体" w:hint="eastAsia"/>
          <w:lang w:eastAsia="zh-CN"/>
        </w:rPr>
        <w:t xml:space="preserve"> the available spectrum is already limited.</w:t>
      </w:r>
    </w:p>
    <w:p w:rsidR="009C4982" w:rsidRDefault="00244FCA">
      <w:pPr>
        <w:spacing w:after="120"/>
        <w:jc w:val="both"/>
        <w:rPr>
          <w:rFonts w:eastAsia="宋体"/>
          <w:lang w:val="en-GB" w:eastAsia="zh-CN"/>
        </w:rPr>
      </w:pPr>
      <w:r>
        <w:rPr>
          <w:rFonts w:eastAsia="宋体" w:hint="eastAsia"/>
          <w:lang w:val="en-GB" w:eastAsia="zh-CN"/>
        </w:rPr>
        <w:lastRenderedPageBreak/>
        <w:t xml:space="preserve">In </w:t>
      </w:r>
      <w:r>
        <w:rPr>
          <w:rFonts w:eastAsia="宋体" w:hint="eastAsia"/>
          <w:lang w:val="en-GB" w:eastAsia="zh-CN"/>
        </w:rPr>
        <w:t>our point of view,</w:t>
      </w:r>
      <w:r>
        <w:rPr>
          <w:rFonts w:eastAsia="宋体"/>
          <w:lang w:val="en-GB" w:eastAsia="zh-CN"/>
        </w:rPr>
        <w:t xml:space="preserve"> </w:t>
      </w:r>
      <w:bookmarkStart w:id="8" w:name="OLE_LINK23"/>
      <w:r>
        <w:rPr>
          <w:rFonts w:eastAsia="宋体"/>
          <w:lang w:val="en-GB" w:eastAsia="zh-CN"/>
        </w:rPr>
        <w:t>HARQ based retransmissions can</w:t>
      </w:r>
      <w:r>
        <w:rPr>
          <w:rFonts w:eastAsia="宋体" w:hint="eastAsia"/>
          <w:lang w:val="en-GB" w:eastAsia="zh-CN"/>
        </w:rPr>
        <w:t>not</w:t>
      </w:r>
      <w:r>
        <w:rPr>
          <w:rFonts w:eastAsia="宋体"/>
          <w:lang w:val="en-GB" w:eastAsia="zh-CN"/>
        </w:rPr>
        <w:t xml:space="preserve"> be </w:t>
      </w:r>
      <w:r>
        <w:rPr>
          <w:rFonts w:eastAsia="宋体" w:hint="eastAsia"/>
          <w:lang w:val="en-GB" w:eastAsia="zh-CN"/>
        </w:rPr>
        <w:t>support</w:t>
      </w:r>
      <w:r>
        <w:rPr>
          <w:rFonts w:eastAsia="宋体"/>
          <w:lang w:val="en-GB" w:eastAsia="zh-CN"/>
        </w:rPr>
        <w:t xml:space="preserve">ed </w:t>
      </w:r>
      <w:r>
        <w:rPr>
          <w:rFonts w:eastAsia="宋体" w:hint="eastAsia"/>
          <w:lang w:val="en-GB" w:eastAsia="zh-CN"/>
        </w:rPr>
        <w:t>for</w:t>
      </w:r>
      <w:r>
        <w:rPr>
          <w:rFonts w:eastAsia="宋体"/>
          <w:lang w:val="en-GB" w:eastAsia="zh-CN"/>
        </w:rPr>
        <w:t xml:space="preserve"> NR SL</w:t>
      </w:r>
      <w:r>
        <w:rPr>
          <w:rFonts w:eastAsiaTheme="minorEastAsia" w:cs="Arial"/>
          <w:lang w:val="en-GB"/>
        </w:rPr>
        <w:t xml:space="preserve"> </w:t>
      </w:r>
      <w:r>
        <w:rPr>
          <w:rFonts w:eastAsia="宋体"/>
          <w:lang w:val="en-GB" w:eastAsia="zh-CN"/>
        </w:rPr>
        <w:t xml:space="preserve">if we take the </w:t>
      </w:r>
      <w:r>
        <w:rPr>
          <w:rFonts w:eastAsia="宋体" w:hint="eastAsia"/>
        </w:rPr>
        <w:t xml:space="preserve">FDM based </w:t>
      </w:r>
      <w:r>
        <w:rPr>
          <w:rFonts w:eastAsiaTheme="minorEastAsia" w:cs="Arial"/>
        </w:rPr>
        <w:t>semi-static</w:t>
      </w:r>
      <w:r>
        <w:rPr>
          <w:rFonts w:eastAsiaTheme="minorEastAsia" w:cs="Arial" w:hint="eastAsia"/>
        </w:rPr>
        <w:t xml:space="preserve"> resource pool partition</w:t>
      </w:r>
      <w:r>
        <w:rPr>
          <w:rFonts w:eastAsiaTheme="minorEastAsia" w:cs="Arial"/>
        </w:rPr>
        <w:t xml:space="preserve"> solution</w:t>
      </w:r>
      <w:r>
        <w:rPr>
          <w:rFonts w:eastAsia="宋体"/>
          <w:lang w:eastAsia="zh-CN"/>
        </w:rPr>
        <w:t xml:space="preserve">, </w:t>
      </w:r>
      <w:bookmarkEnd w:id="6"/>
      <w:r>
        <w:rPr>
          <w:rFonts w:eastAsia="宋体"/>
          <w:lang w:val="en-GB" w:eastAsia="zh-CN"/>
        </w:rPr>
        <w:t>so this solution is not adopted</w:t>
      </w:r>
      <w:r>
        <w:rPr>
          <w:rFonts w:eastAsia="宋体" w:hint="eastAsia"/>
          <w:lang w:val="en-GB" w:eastAsia="zh-CN"/>
        </w:rPr>
        <w:t>.</w:t>
      </w:r>
    </w:p>
    <w:bookmarkEnd w:id="8"/>
    <w:p w:rsidR="009C4982" w:rsidRDefault="009C4982">
      <w:pPr>
        <w:spacing w:after="120"/>
        <w:jc w:val="both"/>
        <w:rPr>
          <w:rFonts w:eastAsiaTheme="minorEastAsia"/>
          <w:color w:val="000000"/>
          <w:lang w:val="en-GB" w:eastAsia="zh-CN"/>
        </w:rPr>
      </w:pPr>
    </w:p>
    <w:p w:rsidR="009C4982" w:rsidRDefault="00244FCA">
      <w:pPr>
        <w:spacing w:after="120"/>
        <w:jc w:val="both"/>
        <w:rPr>
          <w:rFonts w:eastAsiaTheme="minorEastAsia"/>
          <w:b/>
          <w:lang w:val="en-GB" w:eastAsia="zh-CN"/>
        </w:rPr>
      </w:pPr>
      <w:r>
        <w:rPr>
          <w:rFonts w:hint="eastAsia"/>
          <w:b/>
          <w:lang w:val="en-GB" w:eastAsia="zh-CN"/>
        </w:rPr>
        <w:t xml:space="preserve">Proposal </w:t>
      </w:r>
      <w:r>
        <w:rPr>
          <w:rFonts w:eastAsiaTheme="minorEastAsia" w:hint="eastAsia"/>
          <w:b/>
          <w:lang w:val="en-GB" w:eastAsia="zh-CN"/>
        </w:rPr>
        <w:t>6</w:t>
      </w:r>
      <w:r>
        <w:rPr>
          <w:rFonts w:hint="eastAsia"/>
          <w:b/>
          <w:lang w:val="en-GB" w:eastAsia="zh-CN"/>
        </w:rPr>
        <w:t>:</w:t>
      </w:r>
      <w:r>
        <w:rPr>
          <w:b/>
          <w:lang w:val="en-GB" w:eastAsia="zh-CN"/>
        </w:rPr>
        <w:t xml:space="preserve"> FDM based semi-static resource pool partition solution is not adopted for co-channel coexistence mechanism</w:t>
      </w:r>
      <w:r>
        <w:rPr>
          <w:rFonts w:hint="eastAsia"/>
          <w:b/>
          <w:lang w:val="en-GB" w:eastAsia="zh-CN"/>
        </w:rPr>
        <w:t xml:space="preserve"> between </w:t>
      </w:r>
      <w:r>
        <w:rPr>
          <w:b/>
          <w:lang w:val="en-GB" w:eastAsia="zh-CN"/>
        </w:rPr>
        <w:t>LTE sidelink</w:t>
      </w:r>
      <w:r>
        <w:rPr>
          <w:rFonts w:hint="eastAsia"/>
          <w:b/>
          <w:lang w:val="en-GB" w:eastAsia="zh-CN"/>
        </w:rPr>
        <w:t xml:space="preserve"> and NR sidelink</w:t>
      </w:r>
      <w:r>
        <w:rPr>
          <w:b/>
          <w:lang w:val="en-GB" w:eastAsia="zh-CN"/>
        </w:rPr>
        <w:t xml:space="preserve"> in Rel-18.</w:t>
      </w:r>
    </w:p>
    <w:p w:rsidR="009C4982" w:rsidRDefault="009C4982">
      <w:pPr>
        <w:spacing w:after="120"/>
        <w:jc w:val="both"/>
        <w:rPr>
          <w:rFonts w:eastAsiaTheme="minorEastAsia"/>
          <w:b/>
          <w:lang w:val="en-GB" w:eastAsia="zh-CN"/>
        </w:rPr>
      </w:pPr>
    </w:p>
    <w:p w:rsidR="009C4982" w:rsidRDefault="00244FCA">
      <w:pPr>
        <w:pStyle w:val="2"/>
        <w:ind w:left="578" w:hanging="578"/>
        <w:rPr>
          <w:rFonts w:eastAsia="宋体"/>
        </w:rPr>
      </w:pPr>
      <w:r>
        <w:rPr>
          <w:rFonts w:eastAsiaTheme="minorEastAsia" w:cs="Arial" w:hint="eastAsia"/>
        </w:rPr>
        <w:t>S</w:t>
      </w:r>
      <w:r>
        <w:rPr>
          <w:rFonts w:eastAsiaTheme="minorEastAsia" w:cs="Arial"/>
        </w:rPr>
        <w:t>ynchronization issue</w:t>
      </w:r>
    </w:p>
    <w:p w:rsidR="009C4982" w:rsidRDefault="00244FCA">
      <w:pPr>
        <w:jc w:val="both"/>
        <w:rPr>
          <w:rFonts w:eastAsiaTheme="minorEastAsia"/>
          <w:lang w:val="en-GB" w:eastAsia="zh-CN"/>
        </w:rPr>
      </w:pPr>
      <w:r>
        <w:rPr>
          <w:lang w:val="en-GB" w:eastAsia="zh-CN"/>
        </w:rPr>
        <w:t xml:space="preserve">The following </w:t>
      </w:r>
      <w:r>
        <w:rPr>
          <w:rFonts w:eastAsiaTheme="minorEastAsia" w:hint="eastAsia"/>
          <w:lang w:val="en-GB" w:eastAsia="zh-CN"/>
        </w:rPr>
        <w:t>conclusion</w:t>
      </w:r>
      <w:r>
        <w:rPr>
          <w:lang w:val="en-GB" w:eastAsia="zh-CN"/>
        </w:rPr>
        <w:t xml:space="preserve"> was achieved in RAN1#1</w:t>
      </w:r>
      <w:r>
        <w:rPr>
          <w:rFonts w:eastAsiaTheme="minorEastAsia" w:hint="eastAsia"/>
          <w:lang w:val="en-GB" w:eastAsia="zh-CN"/>
        </w:rPr>
        <w:t>1</w:t>
      </w:r>
      <w:r>
        <w:rPr>
          <w:lang w:val="en-GB" w:eastAsia="zh-CN"/>
        </w:rPr>
        <w:t>0 related to</w:t>
      </w:r>
      <w:r>
        <w:t xml:space="preserve"> </w:t>
      </w:r>
      <w:r>
        <w:rPr>
          <w:rFonts w:eastAsia="宋体" w:hint="eastAsia"/>
        </w:rPr>
        <w:t>TDM</w:t>
      </w:r>
      <w:r>
        <w:rPr>
          <w:rFonts w:eastAsiaTheme="minorEastAsia" w:cs="Arial" w:hint="eastAsia"/>
        </w:rPr>
        <w:t xml:space="preserve"> based </w:t>
      </w:r>
      <w:r>
        <w:rPr>
          <w:rFonts w:eastAsiaTheme="minorEastAsia" w:cs="Arial"/>
        </w:rPr>
        <w:t>semi-static</w:t>
      </w:r>
      <w:r>
        <w:rPr>
          <w:rFonts w:eastAsiaTheme="minorEastAsia" w:cs="Arial" w:hint="eastAsia"/>
        </w:rPr>
        <w:t xml:space="preserve"> resource pool partition</w:t>
      </w:r>
      <w:r>
        <w:rPr>
          <w:rFonts w:hint="eastAsia"/>
        </w:rPr>
        <w:t xml:space="preserve"> between</w:t>
      </w:r>
      <w:r>
        <w:rPr>
          <w:rFonts w:cs="Arial"/>
        </w:rPr>
        <w:t xml:space="preserve"> LTE sidelink</w:t>
      </w:r>
      <w:r>
        <w:rPr>
          <w:rFonts w:cs="Arial" w:hint="eastAsia"/>
        </w:rPr>
        <w:t xml:space="preserve"> and NR sidelink</w:t>
      </w:r>
      <w:r>
        <w:rPr>
          <w:rFonts w:eastAsiaTheme="minorEastAsia" w:cs="Arial" w:hint="eastAsia"/>
          <w:lang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_Ref108528885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w:t>
      </w:r>
      <w:r>
        <w:rPr>
          <w:rFonts w:eastAsiaTheme="minorEastAsia" w:hint="eastAsia"/>
          <w:lang w:eastAsia="zh-CN"/>
        </w:rPr>
        <w:t>0</w:t>
      </w:r>
      <w:r>
        <w:rPr>
          <w:rFonts w:eastAsiaTheme="minorEastAsia"/>
          <w:lang w:val="en-GB" w:eastAsia="zh-CN"/>
        </w:rPr>
        <w:t>]</w:t>
      </w:r>
      <w:r>
        <w:rPr>
          <w:rFonts w:eastAsiaTheme="minorEastAsia"/>
          <w:lang w:val="en-GB" w:eastAsia="zh-CN"/>
        </w:rPr>
        <w:fldChar w:fldCharType="end"/>
      </w:r>
      <w:r>
        <w:rPr>
          <w:lang w:val="en-GB" w:eastAsia="zh-CN"/>
        </w:rPr>
        <w:t>:</w:t>
      </w:r>
    </w:p>
    <w:tbl>
      <w:tblPr>
        <w:tblStyle w:val="af3"/>
        <w:tblW w:w="0" w:type="auto"/>
        <w:tblInd w:w="108" w:type="dxa"/>
        <w:tblLook w:val="04A0" w:firstRow="1" w:lastRow="0" w:firstColumn="1" w:lastColumn="0" w:noHBand="0" w:noVBand="1"/>
      </w:tblPr>
      <w:tblGrid>
        <w:gridCol w:w="9781"/>
      </w:tblGrid>
      <w:tr w:rsidR="009C4982">
        <w:tc>
          <w:tcPr>
            <w:tcW w:w="9781" w:type="dxa"/>
          </w:tcPr>
          <w:p w:rsidR="009C4982" w:rsidRDefault="00244FCA">
            <w:pPr>
              <w:pStyle w:val="3GPPNormalText"/>
              <w:rPr>
                <w:b/>
                <w:sz w:val="20"/>
                <w:szCs w:val="20"/>
                <w:u w:val="single"/>
              </w:rPr>
            </w:pPr>
            <w:r>
              <w:rPr>
                <w:b/>
                <w:sz w:val="20"/>
                <w:szCs w:val="20"/>
                <w:u w:val="single"/>
              </w:rPr>
              <w:t>Conclusion</w:t>
            </w:r>
          </w:p>
          <w:p w:rsidR="009C4982" w:rsidRDefault="00244FCA">
            <w:pPr>
              <w:pStyle w:val="afa"/>
              <w:spacing w:line="259" w:lineRule="auto"/>
              <w:ind w:firstLine="400"/>
              <w:jc w:val="both"/>
              <w:rPr>
                <w:rFonts w:ascii="Times New Roman" w:eastAsia="MS Mincho" w:hAnsi="Times New Roman"/>
                <w:sz w:val="20"/>
                <w:szCs w:val="20"/>
              </w:rPr>
            </w:pPr>
            <w:r>
              <w:rPr>
                <w:rFonts w:ascii="Times New Roman" w:eastAsia="MS Mincho" w:hAnsi="Times New Roman"/>
                <w:sz w:val="20"/>
                <w:szCs w:val="20"/>
              </w:rPr>
              <w:t>For co-channel coexistence in Rel-18, RAN1 concludes that the TDM-based semi-static resource pool partitioning based on Rel-16/17 specifications is one possible solution to ensure</w:t>
            </w:r>
            <w:r>
              <w:rPr>
                <w:rFonts w:ascii="Times New Roman" w:eastAsia="MS Mincho" w:hAnsi="Times New Roman"/>
                <w:sz w:val="20"/>
                <w:szCs w:val="20"/>
              </w:rPr>
              <w:t xml:space="preserve"> co-channel coexistence between LTE-V UEs and NR-V UEs.</w:t>
            </w:r>
          </w:p>
          <w:p w:rsidR="009C4982" w:rsidRDefault="00244FCA">
            <w:pPr>
              <w:pStyle w:val="afa"/>
              <w:numPr>
                <w:ilvl w:val="1"/>
                <w:numId w:val="17"/>
              </w:numPr>
              <w:spacing w:line="259" w:lineRule="auto"/>
              <w:ind w:left="720" w:firstLineChars="0"/>
              <w:jc w:val="both"/>
              <w:rPr>
                <w:rFonts w:ascii="Times New Roman" w:eastAsia="MS Mincho" w:hAnsi="Times New Roman"/>
                <w:sz w:val="20"/>
                <w:szCs w:val="20"/>
              </w:rPr>
            </w:pPr>
            <w:r>
              <w:rPr>
                <w:rFonts w:ascii="Times New Roman" w:eastAsia="MS Mincho" w:hAnsi="Times New Roman"/>
                <w:sz w:val="20"/>
                <w:szCs w:val="20"/>
              </w:rPr>
              <w:t>Note: The LTE and NR resource pools do not overlap in time with each other in the TDM-based semi-static resource pool partitioning.</w:t>
            </w:r>
          </w:p>
          <w:p w:rsidR="009C4982" w:rsidRDefault="00244FCA">
            <w:pPr>
              <w:pStyle w:val="afa"/>
              <w:numPr>
                <w:ilvl w:val="1"/>
                <w:numId w:val="17"/>
              </w:numPr>
              <w:spacing w:line="259" w:lineRule="auto"/>
              <w:ind w:left="720" w:firstLineChars="0"/>
              <w:jc w:val="both"/>
              <w:rPr>
                <w:rFonts w:ascii="Times New Roman" w:eastAsia="MS Mincho" w:hAnsi="Times New Roman"/>
                <w:sz w:val="20"/>
                <w:szCs w:val="20"/>
              </w:rPr>
            </w:pPr>
            <w:r>
              <w:rPr>
                <w:rFonts w:ascii="Times New Roman" w:eastAsia="MS Mincho" w:hAnsi="Times New Roman"/>
                <w:sz w:val="20"/>
                <w:szCs w:val="20"/>
              </w:rPr>
              <w:t xml:space="preserve">Note 2: Rel-16 in-device coexistence framework can ensure alignment </w:t>
            </w:r>
            <w:r>
              <w:rPr>
                <w:rFonts w:ascii="Times New Roman" w:eastAsia="MS Mincho" w:hAnsi="Times New Roman"/>
                <w:sz w:val="20"/>
                <w:szCs w:val="20"/>
              </w:rPr>
              <w:t xml:space="preserve">between the slot boundary of the NR SL time slot and the </w:t>
            </w:r>
            <w:proofErr w:type="spellStart"/>
            <w:r>
              <w:rPr>
                <w:rFonts w:ascii="Times New Roman" w:eastAsia="MS Mincho" w:hAnsi="Times New Roman"/>
                <w:sz w:val="20"/>
                <w:szCs w:val="20"/>
              </w:rPr>
              <w:t>subframe</w:t>
            </w:r>
            <w:proofErr w:type="spellEnd"/>
            <w:r>
              <w:rPr>
                <w:rFonts w:ascii="Times New Roman" w:eastAsia="MS Mincho" w:hAnsi="Times New Roman"/>
                <w:sz w:val="20"/>
                <w:szCs w:val="20"/>
              </w:rPr>
              <w:t xml:space="preserve"> boundary of the LTE SL </w:t>
            </w:r>
            <w:proofErr w:type="spellStart"/>
            <w:r>
              <w:rPr>
                <w:rFonts w:ascii="Times New Roman" w:eastAsia="MS Mincho" w:hAnsi="Times New Roman"/>
                <w:sz w:val="20"/>
                <w:szCs w:val="20"/>
              </w:rPr>
              <w:t>subframe</w:t>
            </w:r>
            <w:proofErr w:type="spellEnd"/>
          </w:p>
          <w:p w:rsidR="009C4982" w:rsidRDefault="00244FCA">
            <w:pPr>
              <w:pStyle w:val="afa"/>
              <w:numPr>
                <w:ilvl w:val="1"/>
                <w:numId w:val="17"/>
              </w:numPr>
              <w:spacing w:line="259" w:lineRule="auto"/>
              <w:ind w:left="720" w:firstLineChars="0"/>
              <w:jc w:val="both"/>
              <w:rPr>
                <w:rFonts w:eastAsiaTheme="minorEastAsia"/>
              </w:rPr>
            </w:pPr>
            <w:r w:rsidRPr="009D37C6">
              <w:rPr>
                <w:rFonts w:ascii="Times New Roman" w:eastAsia="MS Mincho" w:hAnsi="Times New Roman"/>
                <w:color w:val="FF0000"/>
                <w:sz w:val="20"/>
                <w:szCs w:val="20"/>
              </w:rPr>
              <w:t>FFS: potential enhancements for synchronization can be further investigated</w:t>
            </w:r>
          </w:p>
        </w:tc>
      </w:tr>
    </w:tbl>
    <w:p w:rsidR="009C4982" w:rsidRDefault="009C4982">
      <w:pPr>
        <w:pStyle w:val="a1"/>
        <w:rPr>
          <w:rFonts w:eastAsia="宋体"/>
          <w:lang w:eastAsia="zh-CN"/>
        </w:rPr>
      </w:pPr>
    </w:p>
    <w:p w:rsidR="009C4982" w:rsidRPr="00083EFF" w:rsidRDefault="00244FCA">
      <w:pPr>
        <w:pStyle w:val="a1"/>
        <w:rPr>
          <w:rFonts w:eastAsiaTheme="minorEastAsia"/>
          <w:lang w:eastAsia="zh-CN"/>
        </w:rPr>
      </w:pPr>
      <w:r>
        <w:rPr>
          <w:rFonts w:eastAsia="宋体" w:hint="eastAsia"/>
          <w:lang w:eastAsia="zh-CN"/>
        </w:rPr>
        <w:t xml:space="preserve">In the above conclusion, </w:t>
      </w:r>
      <w:r>
        <w:t xml:space="preserve">TDM-based semi-static resource pool partitioning </w:t>
      </w:r>
      <w:r>
        <w:rPr>
          <w:rFonts w:eastAsiaTheme="minorEastAsia" w:hint="eastAsia"/>
          <w:lang w:eastAsia="zh-CN"/>
        </w:rPr>
        <w:t>was</w:t>
      </w:r>
      <w:r>
        <w:rPr>
          <w:rFonts w:eastAsiaTheme="minorEastAsia" w:hint="eastAsia"/>
          <w:lang w:eastAsia="zh-CN"/>
        </w:rPr>
        <w:t xml:space="preserve"> agreed as </w:t>
      </w:r>
      <w:r>
        <w:t xml:space="preserve">one possible solution to ensure co-channel coexistence between LTE-V UEs and NR-V </w:t>
      </w:r>
      <w:r w:rsidRPr="00402916">
        <w:t>UEs.</w:t>
      </w:r>
      <w:r w:rsidRPr="00402916">
        <w:rPr>
          <w:rFonts w:eastAsiaTheme="minorEastAsia" w:hint="eastAsia"/>
          <w:lang w:eastAsia="zh-CN"/>
        </w:rPr>
        <w:t xml:space="preserve"> </w:t>
      </w:r>
      <w:r w:rsidRPr="00402916">
        <w:rPr>
          <w:rFonts w:eastAsiaTheme="minorEastAsia"/>
          <w:lang w:eastAsia="zh-CN"/>
        </w:rPr>
        <w:t>And</w:t>
      </w:r>
      <w:r w:rsidRPr="00402916">
        <w:rPr>
          <w:rFonts w:eastAsiaTheme="minorEastAsia"/>
          <w:lang w:eastAsia="zh-CN"/>
        </w:rPr>
        <w:t xml:space="preserve"> t</w:t>
      </w:r>
      <w:r w:rsidRPr="00402916">
        <w:rPr>
          <w:rFonts w:eastAsia="宋体"/>
          <w:lang w:eastAsia="zh-CN"/>
        </w:rPr>
        <w:t xml:space="preserve">here is one FFS on whether </w:t>
      </w:r>
      <w:r w:rsidRPr="00402916">
        <w:t xml:space="preserve">potential enhancements for synchronization </w:t>
      </w:r>
      <w:r w:rsidRPr="00402916">
        <w:rPr>
          <w:rFonts w:eastAsiaTheme="minorEastAsia"/>
          <w:lang w:eastAsia="zh-CN"/>
        </w:rPr>
        <w:t>should</w:t>
      </w:r>
      <w:r w:rsidRPr="00402916">
        <w:t xml:space="preserve"> be further investigated</w:t>
      </w:r>
      <w:r w:rsidRPr="00402916">
        <w:rPr>
          <w:rFonts w:eastAsiaTheme="minorEastAsia"/>
          <w:lang w:eastAsia="zh-CN"/>
        </w:rPr>
        <w:t>.</w:t>
      </w:r>
    </w:p>
    <w:p w:rsidR="009C4982" w:rsidRDefault="00244FCA">
      <w:pPr>
        <w:pStyle w:val="a1"/>
        <w:rPr>
          <w:rFonts w:eastAsia="宋体"/>
          <w:lang w:eastAsia="zh-CN"/>
        </w:rPr>
      </w:pPr>
      <w:r>
        <w:rPr>
          <w:rFonts w:eastAsia="宋体"/>
          <w:lang w:eastAsia="zh-CN"/>
        </w:rPr>
        <w:t xml:space="preserve">The following section in TS 38.213 </w:t>
      </w:r>
      <w:r>
        <w:fldChar w:fldCharType="begin"/>
      </w:r>
      <w:r>
        <w:instrText xml:space="preserve"> REF _Ref114428595 \r \h  \* MERGEFORMAT </w:instrText>
      </w:r>
      <w:r>
        <w:fldChar w:fldCharType="separate"/>
      </w:r>
      <w:r>
        <w:rPr>
          <w:rFonts w:eastAsiaTheme="minorEastAsia"/>
          <w:lang w:eastAsia="zh-CN"/>
        </w:rPr>
        <w:t>[5]</w:t>
      </w:r>
      <w:r>
        <w:rPr>
          <w:rFonts w:eastAsiaTheme="minorEastAsia"/>
          <w:lang w:eastAsia="zh-CN"/>
        </w:rPr>
        <w:fldChar w:fldCharType="end"/>
      </w:r>
      <w:r>
        <w:rPr>
          <w:rFonts w:eastAsiaTheme="minorEastAsia" w:hint="eastAsia"/>
          <w:lang w:eastAsia="zh-CN"/>
        </w:rPr>
        <w:t xml:space="preserve"> </w:t>
      </w:r>
      <w:r>
        <w:rPr>
          <w:rFonts w:eastAsia="宋体"/>
          <w:lang w:eastAsia="zh-CN"/>
        </w:rPr>
        <w:t xml:space="preserve">described the operation for </w:t>
      </w:r>
      <w:r>
        <w:t>in-device coexistence</w:t>
      </w:r>
      <w:r>
        <w:rPr>
          <w:rFonts w:eastAsia="宋体"/>
          <w:lang w:eastAsia="zh-CN"/>
        </w:rPr>
        <w:t>:</w:t>
      </w:r>
    </w:p>
    <w:tbl>
      <w:tblPr>
        <w:tblStyle w:val="af3"/>
        <w:tblW w:w="0" w:type="auto"/>
        <w:tblInd w:w="108" w:type="dxa"/>
        <w:tblLook w:val="04A0" w:firstRow="1" w:lastRow="0" w:firstColumn="1" w:lastColumn="0" w:noHBand="0" w:noVBand="1"/>
      </w:tblPr>
      <w:tblGrid>
        <w:gridCol w:w="9781"/>
      </w:tblGrid>
      <w:tr w:rsidR="009C4982">
        <w:tc>
          <w:tcPr>
            <w:tcW w:w="9781" w:type="dxa"/>
          </w:tcPr>
          <w:p w:rsidR="009C4982" w:rsidRDefault="00244FCA">
            <w:pPr>
              <w:pStyle w:val="2"/>
              <w:numPr>
                <w:ilvl w:val="0"/>
                <w:numId w:val="0"/>
              </w:numPr>
              <w:jc w:val="both"/>
              <w:rPr>
                <w:rFonts w:eastAsia="等线"/>
              </w:rPr>
            </w:pPr>
            <w:r>
              <w:rPr>
                <w:rFonts w:eastAsia="等线"/>
              </w:rPr>
              <w:t>16.7</w:t>
            </w:r>
            <w:r>
              <w:rPr>
                <w:rFonts w:eastAsia="等线"/>
              </w:rPr>
              <w:tab/>
            </w:r>
            <w:r>
              <w:t>Operation for in-device coexistence</w:t>
            </w:r>
          </w:p>
          <w:p w:rsidR="009C4982" w:rsidRDefault="00244FCA">
            <w:pPr>
              <w:jc w:val="both"/>
            </w:pPr>
            <w:r>
              <w:t xml:space="preserve">If a UE would transmit or receive a first channel/signal using E-UTRA radio access and a second channel/signal using NR radio access, when </w:t>
            </w:r>
          </w:p>
          <w:p w:rsidR="009C4982" w:rsidRDefault="00244FCA">
            <w:pPr>
              <w:pStyle w:val="B1"/>
              <w:jc w:val="both"/>
            </w:pPr>
            <w:r>
              <w:t>-</w:t>
            </w:r>
            <w:r>
              <w:tab/>
              <w:t>the first channel/signal and the second channel/signal are time-division multiplexed, and</w:t>
            </w:r>
          </w:p>
          <w:p w:rsidR="009C4982" w:rsidRDefault="00244FCA">
            <w:pPr>
              <w:pStyle w:val="B1"/>
              <w:jc w:val="both"/>
            </w:pPr>
            <w:r>
              <w:t>-</w:t>
            </w:r>
            <w:r>
              <w:tab/>
              <w:t xml:space="preserve">the </w:t>
            </w:r>
            <w:r>
              <w:rPr>
                <w:lang w:val="en-US"/>
              </w:rPr>
              <w:t xml:space="preserve">UE knows the </w:t>
            </w:r>
            <w:r>
              <w:t>frame</w:t>
            </w:r>
            <w:r>
              <w:t xml:space="preserve"> indexes of the first channel/signal and the frame indexes of the second channel/signal,</w:t>
            </w:r>
          </w:p>
          <w:p w:rsidR="009C4982" w:rsidRDefault="00244FCA">
            <w:pPr>
              <w:jc w:val="both"/>
              <w:rPr>
                <w:rFonts w:eastAsia="宋体"/>
                <w:b/>
                <w:lang w:eastAsia="zh-CN"/>
              </w:rPr>
            </w:pPr>
            <w:proofErr w:type="gramStart"/>
            <w:r>
              <w:t>the</w:t>
            </w:r>
            <w:proofErr w:type="gramEnd"/>
            <w:r>
              <w:t xml:space="preserve"> UE transmits or receives each channel/signal so that the </w:t>
            </w:r>
            <w:proofErr w:type="spellStart"/>
            <w:r>
              <w:t>subframe</w:t>
            </w:r>
            <w:proofErr w:type="spellEnd"/>
            <w:r>
              <w:t xml:space="preserve"> boundary of the second channel/signal is aligned with the </w:t>
            </w:r>
            <w:proofErr w:type="spellStart"/>
            <w:r>
              <w:t>subframe</w:t>
            </w:r>
            <w:proofErr w:type="spellEnd"/>
            <w:r>
              <w:t xml:space="preserve"> boundary of the first channel/</w:t>
            </w:r>
            <w:r>
              <w:t xml:space="preserve">signal where the </w:t>
            </w:r>
            <w:proofErr w:type="spellStart"/>
            <w:r>
              <w:t>subframe</w:t>
            </w:r>
            <w:proofErr w:type="spellEnd"/>
            <w:r>
              <w:t xml:space="preserve"> boundary alignment is achieved by UE implementation means.</w:t>
            </w:r>
          </w:p>
        </w:tc>
      </w:tr>
    </w:tbl>
    <w:p w:rsidR="009C4982" w:rsidRDefault="009C4982">
      <w:pPr>
        <w:pStyle w:val="a1"/>
        <w:rPr>
          <w:rFonts w:eastAsia="宋体"/>
          <w:b/>
          <w:lang w:eastAsia="zh-CN"/>
        </w:rPr>
      </w:pPr>
    </w:p>
    <w:p w:rsidR="009C4982" w:rsidRDefault="00244FCA">
      <w:pPr>
        <w:pStyle w:val="a1"/>
        <w:rPr>
          <w:rFonts w:eastAsiaTheme="minorEastAsia"/>
          <w:lang w:eastAsia="zh-CN"/>
        </w:rPr>
      </w:pPr>
      <w:r>
        <w:rPr>
          <w:rFonts w:eastAsiaTheme="minorEastAsia"/>
          <w:lang w:eastAsia="zh-CN"/>
        </w:rPr>
        <w:t>According</w:t>
      </w:r>
      <w:r>
        <w:rPr>
          <w:rFonts w:eastAsiaTheme="minorEastAsia" w:hint="eastAsia"/>
          <w:lang w:eastAsia="zh-CN"/>
        </w:rPr>
        <w:t xml:space="preserve"> to the above conclusion</w:t>
      </w:r>
      <w:r>
        <w:rPr>
          <w:lang w:val="en-GB" w:eastAsia="zh-CN"/>
        </w:rPr>
        <w:t xml:space="preserve"> achieved in RAN1#1</w:t>
      </w:r>
      <w:r>
        <w:rPr>
          <w:rFonts w:eastAsiaTheme="minorEastAsia" w:hint="eastAsia"/>
          <w:lang w:val="en-GB" w:eastAsia="zh-CN"/>
        </w:rPr>
        <w:t>1</w:t>
      </w:r>
      <w:r>
        <w:rPr>
          <w:lang w:val="en-GB" w:eastAsia="zh-CN"/>
        </w:rPr>
        <w:t>0</w:t>
      </w:r>
      <w:r>
        <w:rPr>
          <w:rFonts w:eastAsiaTheme="minorEastAsia" w:hint="eastAsia"/>
          <w:lang w:eastAsia="zh-CN"/>
        </w:rPr>
        <w:t xml:space="preserve">, </w:t>
      </w:r>
      <w:r>
        <w:rPr>
          <w:rFonts w:eastAsiaTheme="minorEastAsia" w:hint="eastAsia"/>
          <w:lang w:eastAsia="zh-CN"/>
        </w:rPr>
        <w:t xml:space="preserve">RAN1 noted that </w:t>
      </w:r>
      <w:r>
        <w:rPr>
          <w:rFonts w:eastAsiaTheme="minorEastAsia"/>
          <w:lang w:eastAsia="zh-CN"/>
        </w:rPr>
        <w:t>Rel-16 in-device coexistence framework can e</w:t>
      </w:r>
      <w:r>
        <w:rPr>
          <w:rFonts w:eastAsiaTheme="minorEastAsia"/>
          <w:lang w:eastAsia="zh-CN"/>
        </w:rPr>
        <w:t xml:space="preserve">nsure alignment between the slot boundary of the NR SL time slot and the </w:t>
      </w:r>
      <w:proofErr w:type="spellStart"/>
      <w:r>
        <w:rPr>
          <w:rFonts w:eastAsiaTheme="minorEastAsia"/>
          <w:lang w:eastAsia="zh-CN"/>
        </w:rPr>
        <w:t>subframe</w:t>
      </w:r>
      <w:proofErr w:type="spellEnd"/>
      <w:r>
        <w:rPr>
          <w:rFonts w:eastAsiaTheme="minorEastAsia"/>
          <w:lang w:eastAsia="zh-CN"/>
        </w:rPr>
        <w:t xml:space="preserve"> boundary of the LTE SL </w:t>
      </w:r>
      <w:proofErr w:type="spellStart"/>
      <w:r>
        <w:rPr>
          <w:rFonts w:eastAsiaTheme="minorEastAsia"/>
          <w:lang w:eastAsia="zh-CN"/>
        </w:rPr>
        <w:t>subframe</w:t>
      </w:r>
      <w:proofErr w:type="spellEnd"/>
      <w:r>
        <w:rPr>
          <w:rFonts w:eastAsiaTheme="minorEastAsia" w:hint="eastAsia"/>
          <w:lang w:eastAsia="zh-CN"/>
        </w:rPr>
        <w:t xml:space="preserve">. </w:t>
      </w:r>
    </w:p>
    <w:p w:rsidR="009C4982" w:rsidRDefault="00244FCA">
      <w:pPr>
        <w:pStyle w:val="a1"/>
        <w:rPr>
          <w:rFonts w:eastAsiaTheme="minorEastAsia"/>
          <w:lang w:eastAsia="zh-CN"/>
        </w:rPr>
      </w:pPr>
      <w:r>
        <w:rPr>
          <w:rFonts w:eastAsiaTheme="minorEastAsia" w:hint="eastAsia"/>
          <w:lang w:eastAsia="zh-CN"/>
        </w:rPr>
        <w:t xml:space="preserve">Moreover, according to section 16.7 in TS 38.213 above, </w:t>
      </w:r>
      <w:r>
        <w:rPr>
          <w:rFonts w:eastAsiaTheme="minorEastAsia"/>
          <w:lang w:eastAsia="zh-CN"/>
        </w:rPr>
        <w:t xml:space="preserve">the UE transmits or receives each channel/signal so that the </w:t>
      </w:r>
      <w:proofErr w:type="spellStart"/>
      <w:r>
        <w:rPr>
          <w:rFonts w:eastAsiaTheme="minorEastAsia"/>
          <w:lang w:eastAsia="zh-CN"/>
        </w:rPr>
        <w:t>subframe</w:t>
      </w:r>
      <w:proofErr w:type="spellEnd"/>
      <w:r>
        <w:rPr>
          <w:rFonts w:eastAsiaTheme="minorEastAsia"/>
          <w:lang w:eastAsia="zh-CN"/>
        </w:rPr>
        <w:t xml:space="preserve"> boundary of th</w:t>
      </w:r>
      <w:r>
        <w:rPr>
          <w:rFonts w:eastAsiaTheme="minorEastAsia"/>
          <w:lang w:eastAsia="zh-CN"/>
        </w:rPr>
        <w:t xml:space="preserve">e </w:t>
      </w:r>
      <w:r>
        <w:rPr>
          <w:rFonts w:eastAsiaTheme="minorEastAsia" w:hint="eastAsia"/>
          <w:lang w:eastAsia="zh-CN"/>
        </w:rPr>
        <w:t xml:space="preserve">NR </w:t>
      </w:r>
      <w:r>
        <w:rPr>
          <w:rFonts w:eastAsiaTheme="minorEastAsia"/>
          <w:lang w:eastAsia="zh-CN"/>
        </w:rPr>
        <w:t xml:space="preserve">channel/signal is aligned with the </w:t>
      </w:r>
      <w:proofErr w:type="spellStart"/>
      <w:r>
        <w:rPr>
          <w:rFonts w:eastAsiaTheme="minorEastAsia"/>
          <w:lang w:eastAsia="zh-CN"/>
        </w:rPr>
        <w:t>subframe</w:t>
      </w:r>
      <w:proofErr w:type="spellEnd"/>
      <w:r>
        <w:rPr>
          <w:rFonts w:eastAsiaTheme="minorEastAsia"/>
          <w:lang w:eastAsia="zh-CN"/>
        </w:rPr>
        <w:t xml:space="preserve"> boundary of the </w:t>
      </w:r>
      <w:r>
        <w:rPr>
          <w:rFonts w:eastAsiaTheme="minorEastAsia" w:hint="eastAsia"/>
          <w:lang w:eastAsia="zh-CN"/>
        </w:rPr>
        <w:t>LTE</w:t>
      </w:r>
      <w:r>
        <w:rPr>
          <w:rFonts w:eastAsiaTheme="minorEastAsia"/>
          <w:lang w:eastAsia="zh-CN"/>
        </w:rPr>
        <w:t xml:space="preserve"> channel/signal where the </w:t>
      </w:r>
      <w:proofErr w:type="spellStart"/>
      <w:r>
        <w:rPr>
          <w:rFonts w:eastAsiaTheme="minorEastAsia"/>
          <w:lang w:eastAsia="zh-CN"/>
        </w:rPr>
        <w:t>subframe</w:t>
      </w:r>
      <w:proofErr w:type="spellEnd"/>
      <w:r>
        <w:rPr>
          <w:rFonts w:eastAsiaTheme="minorEastAsia"/>
          <w:lang w:eastAsia="zh-CN"/>
        </w:rPr>
        <w:t xml:space="preserve"> boundary alignment is achieved by UE implementation means.</w:t>
      </w:r>
      <w:r>
        <w:rPr>
          <w:rFonts w:eastAsiaTheme="minorEastAsia" w:hint="eastAsia"/>
          <w:lang w:eastAsia="zh-CN"/>
        </w:rPr>
        <w:t xml:space="preserve"> </w:t>
      </w:r>
    </w:p>
    <w:p w:rsidR="009C4982" w:rsidRDefault="00244FCA">
      <w:pPr>
        <w:pStyle w:val="a1"/>
        <w:rPr>
          <w:rFonts w:eastAsiaTheme="minorEastAsia"/>
          <w:lang w:eastAsia="zh-CN"/>
        </w:rPr>
      </w:pPr>
      <w:r>
        <w:rPr>
          <w:rFonts w:eastAsiaTheme="minorEastAsia" w:hint="eastAsia"/>
          <w:lang w:eastAsia="zh-CN"/>
        </w:rPr>
        <w:t xml:space="preserve">Therefore, it can be observed that the synchronization issue can be solved </w:t>
      </w:r>
      <w:r>
        <w:rPr>
          <w:rFonts w:eastAsiaTheme="minorEastAsia"/>
          <w:lang w:eastAsia="zh-CN"/>
        </w:rPr>
        <w:t>with</w:t>
      </w:r>
      <w:r>
        <w:rPr>
          <w:rFonts w:eastAsiaTheme="minorEastAsia" w:hint="eastAsia"/>
          <w:lang w:eastAsia="zh-CN"/>
        </w:rPr>
        <w:t xml:space="preserve"> </w:t>
      </w:r>
      <w:r>
        <w:rPr>
          <w:rFonts w:eastAsiaTheme="minorEastAsia"/>
          <w:lang w:eastAsia="zh-CN"/>
        </w:rPr>
        <w:t>Rel-16 in-dev</w:t>
      </w:r>
      <w:r>
        <w:rPr>
          <w:rFonts w:eastAsiaTheme="minorEastAsia"/>
          <w:lang w:eastAsia="zh-CN"/>
        </w:rPr>
        <w:t>ice coexistence framework</w:t>
      </w:r>
      <w:r>
        <w:rPr>
          <w:rFonts w:eastAsiaTheme="minorEastAsia" w:hint="eastAsia"/>
          <w:lang w:eastAsia="zh-CN"/>
        </w:rPr>
        <w:t xml:space="preserve">. At RAN1#110, some companies proposed that </w:t>
      </w:r>
      <w:r>
        <w:rPr>
          <w:rFonts w:eastAsiaTheme="minorEastAsia"/>
          <w:lang w:eastAsia="zh-CN"/>
        </w:rPr>
        <w:t xml:space="preserve">both the NR SL module and the LTE SL module </w:t>
      </w:r>
      <w:r>
        <w:rPr>
          <w:rFonts w:eastAsiaTheme="minorEastAsia" w:hint="eastAsia"/>
          <w:lang w:eastAsia="zh-CN"/>
        </w:rPr>
        <w:t xml:space="preserve">should </w:t>
      </w:r>
      <w:r>
        <w:rPr>
          <w:rFonts w:eastAsiaTheme="minorEastAsia"/>
          <w:lang w:eastAsia="zh-CN"/>
        </w:rPr>
        <w:t>select the same synchronization source</w:t>
      </w:r>
      <w:r>
        <w:rPr>
          <w:rFonts w:eastAsiaTheme="minorEastAsia" w:hint="eastAsia"/>
          <w:lang w:eastAsia="zh-CN"/>
        </w:rPr>
        <w:t xml:space="preserve">, or </w:t>
      </w:r>
      <w:r>
        <w:rPr>
          <w:rFonts w:eastAsiaTheme="minorEastAsia"/>
          <w:lang w:eastAsia="zh-CN"/>
        </w:rPr>
        <w:t>suggested that the NR SL module can use the LTE SL synchronization procedure and sync source</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_Ref114063378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w:t>
      </w:r>
      <w:r>
        <w:rPr>
          <w:rFonts w:eastAsiaTheme="minorEastAsia" w:hint="eastAsia"/>
          <w:lang w:eastAsia="zh-CN"/>
        </w:rPr>
        <w:t xml:space="preserve"> We think </w:t>
      </w:r>
      <w:r>
        <w:rPr>
          <w:rFonts w:eastAsiaTheme="minorEastAsia"/>
          <w:lang w:eastAsia="zh-CN"/>
        </w:rPr>
        <w:t>there is no need to further study the potential enhancements for synchronization since the existing Rel-16 in-device coexistence framework can ensure</w:t>
      </w:r>
      <w:r>
        <w:rPr>
          <w:rFonts w:eastAsiaTheme="minorEastAsia"/>
          <w:lang w:eastAsia="zh-CN"/>
        </w:rPr>
        <w:t xml:space="preserve"> alignment between the slot boundary of the NR SL time slot and the </w:t>
      </w:r>
      <w:proofErr w:type="spellStart"/>
      <w:r>
        <w:rPr>
          <w:rFonts w:eastAsiaTheme="minorEastAsia"/>
          <w:lang w:eastAsia="zh-CN"/>
        </w:rPr>
        <w:t>subframe</w:t>
      </w:r>
      <w:proofErr w:type="spellEnd"/>
      <w:r>
        <w:rPr>
          <w:rFonts w:eastAsiaTheme="minorEastAsia"/>
          <w:lang w:eastAsia="zh-CN"/>
        </w:rPr>
        <w:t xml:space="preserve"> boundary of the LTE SL </w:t>
      </w:r>
      <w:proofErr w:type="spellStart"/>
      <w:r>
        <w:rPr>
          <w:rFonts w:eastAsiaTheme="minorEastAsia"/>
          <w:lang w:eastAsia="zh-CN"/>
        </w:rPr>
        <w:t>subframe</w:t>
      </w:r>
      <w:proofErr w:type="spellEnd"/>
      <w:r>
        <w:rPr>
          <w:rFonts w:eastAsiaTheme="minorEastAsia"/>
          <w:lang w:eastAsia="zh-CN"/>
        </w:rPr>
        <w:t>, and how to achieve the alignment is up to UE implementation.</w:t>
      </w:r>
    </w:p>
    <w:p w:rsidR="009C4982" w:rsidRPr="00083EFF" w:rsidRDefault="00244FCA">
      <w:pPr>
        <w:jc w:val="both"/>
        <w:rPr>
          <w:rFonts w:eastAsiaTheme="minorEastAsia"/>
          <w:lang w:eastAsia="zh-CN"/>
        </w:rPr>
      </w:pPr>
      <w:r>
        <w:rPr>
          <w:rFonts w:eastAsiaTheme="minorEastAsia" w:hint="eastAsia"/>
          <w:lang w:eastAsia="zh-CN"/>
        </w:rPr>
        <w:t>As shown in section 4</w:t>
      </w:r>
      <w:r>
        <w:t xml:space="preserve">, we </w:t>
      </w:r>
      <w:r>
        <w:rPr>
          <w:rFonts w:hint="eastAsia"/>
        </w:rPr>
        <w:t>believe</w:t>
      </w:r>
      <w:r>
        <w:t xml:space="preserve"> RAN1 should </w:t>
      </w:r>
      <w:r>
        <w:rPr>
          <w:rFonts w:hint="eastAsia"/>
        </w:rPr>
        <w:t xml:space="preserve">also </w:t>
      </w:r>
      <w:r>
        <w:t xml:space="preserve">study both device type B1 and </w:t>
      </w:r>
      <w:r>
        <w:t>device type B2 for co-channel coexistence solutions in Rel-18</w:t>
      </w:r>
      <w:r>
        <w:rPr>
          <w:rFonts w:hint="eastAsia"/>
        </w:rPr>
        <w:t>.</w:t>
      </w:r>
      <w:r>
        <w:t xml:space="preserve"> Device type A </w:t>
      </w:r>
      <w:r>
        <w:rPr>
          <w:rFonts w:hint="eastAsia"/>
        </w:rPr>
        <w:t xml:space="preserve">and </w:t>
      </w:r>
      <w:r>
        <w:t>device</w:t>
      </w:r>
      <w:r>
        <w:rPr>
          <w:rFonts w:hint="eastAsia"/>
        </w:rPr>
        <w:t xml:space="preserve"> type B2 can</w:t>
      </w:r>
      <w:r>
        <w:t xml:space="preserve"> be able to achieve this synchronization </w:t>
      </w:r>
      <w:r>
        <w:rPr>
          <w:rFonts w:hint="eastAsia"/>
        </w:rPr>
        <w:t xml:space="preserve">based on </w:t>
      </w:r>
      <w:r>
        <w:t>Rel-16 in-device coexistence framework,</w:t>
      </w:r>
      <w:r>
        <w:rPr>
          <w:rFonts w:hint="eastAsia"/>
        </w:rPr>
        <w:t xml:space="preserve"> but</w:t>
      </w:r>
      <w:r>
        <w:t xml:space="preserve"> device type B</w:t>
      </w:r>
      <w:r>
        <w:rPr>
          <w:rFonts w:hint="eastAsia"/>
        </w:rPr>
        <w:t>1</w:t>
      </w:r>
      <w:r>
        <w:t xml:space="preserve"> cannot</w:t>
      </w:r>
      <w:r>
        <w:rPr>
          <w:rFonts w:eastAsiaTheme="minorEastAsia" w:hint="eastAsia"/>
          <w:lang w:eastAsia="zh-CN"/>
        </w:rPr>
        <w:t xml:space="preserve"> achieve it</w:t>
      </w:r>
      <w:r>
        <w:rPr>
          <w:rFonts w:hint="eastAsia"/>
        </w:rPr>
        <w:t xml:space="preserve">. </w:t>
      </w:r>
      <w:r>
        <w:t>T</w:t>
      </w:r>
      <w:r>
        <w:rPr>
          <w:rFonts w:hint="eastAsia"/>
        </w:rPr>
        <w:t xml:space="preserve">he synchronization issue in </w:t>
      </w:r>
      <w:r>
        <w:rPr>
          <w:rFonts w:hint="eastAsia"/>
        </w:rPr>
        <w:t>Rel-18 is</w:t>
      </w:r>
      <w:r>
        <w:t xml:space="preserve"> </w:t>
      </w:r>
      <w:r>
        <w:rPr>
          <w:rFonts w:hint="eastAsia"/>
        </w:rPr>
        <w:t xml:space="preserve">how to achieve the synchronization </w:t>
      </w:r>
      <w:r>
        <w:rPr>
          <w:rFonts w:eastAsiaTheme="minorEastAsia" w:hint="eastAsia"/>
          <w:lang w:eastAsia="zh-CN"/>
        </w:rPr>
        <w:t>among</w:t>
      </w:r>
      <w:r>
        <w:rPr>
          <w:rFonts w:hint="eastAsia"/>
        </w:rPr>
        <w:t xml:space="preserve"> device type </w:t>
      </w:r>
      <w:proofErr w:type="gramStart"/>
      <w:r>
        <w:rPr>
          <w:rFonts w:hint="eastAsia"/>
        </w:rPr>
        <w:t>A</w:t>
      </w:r>
      <w:proofErr w:type="gramEnd"/>
      <w:r>
        <w:rPr>
          <w:rFonts w:hint="eastAsia"/>
        </w:rPr>
        <w:t>, device type B1/B2 and device type C (device type D</w:t>
      </w:r>
      <w:r>
        <w:t xml:space="preserve"> </w:t>
      </w:r>
      <w:r>
        <w:rPr>
          <w:rFonts w:hint="eastAsia"/>
        </w:rPr>
        <w:t xml:space="preserve">and device type E also need to be </w:t>
      </w:r>
      <w:r>
        <w:t>considered</w:t>
      </w:r>
      <w:r>
        <w:rPr>
          <w:rFonts w:hint="eastAsia"/>
        </w:rPr>
        <w:t>)</w:t>
      </w:r>
      <w:r>
        <w:t>.</w:t>
      </w:r>
      <w:r>
        <w:rPr>
          <w:rFonts w:hint="eastAsia"/>
        </w:rPr>
        <w:t xml:space="preserve"> </w:t>
      </w:r>
      <w:r>
        <w:rPr>
          <w:rFonts w:eastAsiaTheme="minorEastAsia" w:hint="eastAsia"/>
          <w:lang w:eastAsia="zh-CN"/>
        </w:rPr>
        <w:t>In fact, t</w:t>
      </w:r>
      <w:r>
        <w:t>here is also</w:t>
      </w:r>
      <w:r>
        <w:rPr>
          <w:rFonts w:hint="eastAsia"/>
        </w:rPr>
        <w:t xml:space="preserve"> synchronization issue in Rel-16/17 </w:t>
      </w:r>
      <w:r>
        <w:t>that</w:t>
      </w:r>
      <w:r>
        <w:rPr>
          <w:rFonts w:hint="eastAsia"/>
        </w:rPr>
        <w:t xml:space="preserve"> how to achieve the synchroniz</w:t>
      </w:r>
      <w:r>
        <w:rPr>
          <w:rFonts w:hint="eastAsia"/>
        </w:rPr>
        <w:t xml:space="preserve">ation </w:t>
      </w:r>
      <w:r>
        <w:rPr>
          <w:rFonts w:eastAsiaTheme="minorEastAsia" w:hint="eastAsia"/>
          <w:lang w:eastAsia="zh-CN"/>
        </w:rPr>
        <w:t>among</w:t>
      </w:r>
      <w:r>
        <w:rPr>
          <w:rFonts w:hint="eastAsia"/>
        </w:rPr>
        <w:t xml:space="preserve"> device type C, device type D and device type E</w:t>
      </w:r>
      <w:r>
        <w:t>,</w:t>
      </w:r>
      <w:r>
        <w:rPr>
          <w:rFonts w:hint="eastAsia"/>
        </w:rPr>
        <w:t xml:space="preserve"> and we think the synchronization issue in Rel-18 is same as the synchronization issue in Rel-16/17, because device type B1 and</w:t>
      </w:r>
      <w:r>
        <w:t xml:space="preserve"> </w:t>
      </w:r>
      <w:r>
        <w:rPr>
          <w:rFonts w:hint="eastAsia"/>
        </w:rPr>
        <w:t>device type D</w:t>
      </w:r>
      <w:r>
        <w:t xml:space="preserve"> </w:t>
      </w:r>
      <w:r>
        <w:rPr>
          <w:rFonts w:hint="eastAsia"/>
        </w:rPr>
        <w:t>are similar in that they contain only NR SL modules, an</w:t>
      </w:r>
      <w:r>
        <w:rPr>
          <w:rFonts w:hint="eastAsia"/>
        </w:rPr>
        <w:t xml:space="preserve">d device type A, device type B2 and device type E are similar in that they contain both LTE SL and NR </w:t>
      </w:r>
      <w:r w:rsidRPr="00402916">
        <w:rPr>
          <w:rFonts w:hint="eastAsia"/>
        </w:rPr>
        <w:t xml:space="preserve">SL modules. </w:t>
      </w:r>
      <w:r w:rsidRPr="00402916">
        <w:t>T</w:t>
      </w:r>
      <w:r w:rsidRPr="00402916">
        <w:rPr>
          <w:rFonts w:hint="eastAsia"/>
        </w:rPr>
        <w:t xml:space="preserve">herefore, </w:t>
      </w:r>
      <w:r w:rsidRPr="00402916">
        <w:t xml:space="preserve">we consider synchronization </w:t>
      </w:r>
      <w:r w:rsidRPr="00402916">
        <w:rPr>
          <w:rFonts w:eastAsiaTheme="minorEastAsia" w:hint="eastAsia"/>
          <w:lang w:eastAsia="zh-CN"/>
        </w:rPr>
        <w:t xml:space="preserve">issue </w:t>
      </w:r>
      <w:r w:rsidRPr="00402916">
        <w:t>to be a low priority</w:t>
      </w:r>
      <w:r w:rsidRPr="00402916">
        <w:rPr>
          <w:rFonts w:eastAsiaTheme="minorEastAsia" w:hint="eastAsia"/>
          <w:lang w:eastAsia="zh-CN"/>
        </w:rPr>
        <w:t xml:space="preserve"> </w:t>
      </w:r>
      <w:r w:rsidRPr="00402916">
        <w:t xml:space="preserve">for co-channel coexistence </w:t>
      </w:r>
      <w:r w:rsidRPr="00402916">
        <w:rPr>
          <w:rFonts w:eastAsiaTheme="minorEastAsia"/>
          <w:lang w:eastAsia="zh-CN"/>
        </w:rPr>
        <w:lastRenderedPageBreak/>
        <w:t>investigation</w:t>
      </w:r>
      <w:r w:rsidRPr="00402916">
        <w:t>s in Rel-18</w:t>
      </w:r>
      <w:r w:rsidRPr="00402916">
        <w:rPr>
          <w:rFonts w:hint="eastAsia"/>
        </w:rPr>
        <w:t>.</w:t>
      </w:r>
      <w:r w:rsidRPr="00402916">
        <w:rPr>
          <w:rFonts w:eastAsiaTheme="minorEastAsia" w:hint="eastAsia"/>
          <w:lang w:eastAsia="zh-CN"/>
        </w:rPr>
        <w:t xml:space="preserve"> </w:t>
      </w:r>
      <w:r w:rsidRPr="00402916">
        <w:rPr>
          <w:rFonts w:eastAsiaTheme="minorEastAsia"/>
          <w:lang w:eastAsia="zh-CN"/>
        </w:rPr>
        <w:t xml:space="preserve">Moreover, such </w:t>
      </w:r>
      <w:r w:rsidRPr="00402916">
        <w:t>synchron</w:t>
      </w:r>
      <w:r w:rsidRPr="00402916">
        <w:t xml:space="preserve">ization </w:t>
      </w:r>
      <w:r w:rsidRPr="00402916">
        <w:rPr>
          <w:rFonts w:eastAsiaTheme="minorEastAsia"/>
          <w:lang w:eastAsia="zh-CN"/>
        </w:rPr>
        <w:t xml:space="preserve">issue exists not only for </w:t>
      </w:r>
      <w:r w:rsidRPr="00402916">
        <w:rPr>
          <w:rFonts w:eastAsiaTheme="minorEastAsia" w:cs="Arial"/>
        </w:rPr>
        <w:t>semi-static resource pool partition</w:t>
      </w:r>
      <w:r w:rsidRPr="00402916">
        <w:rPr>
          <w:rFonts w:eastAsiaTheme="minorEastAsia" w:cs="Arial"/>
          <w:lang w:eastAsia="zh-CN"/>
        </w:rPr>
        <w:t xml:space="preserve">, but also for </w:t>
      </w:r>
      <w:r w:rsidRPr="00402916">
        <w:t>Dynamic resource pool sharing</w:t>
      </w:r>
      <w:r w:rsidRPr="00402916">
        <w:rPr>
          <w:rFonts w:eastAsiaTheme="minorEastAsia"/>
          <w:lang w:eastAsia="zh-CN"/>
        </w:rPr>
        <w:t>.</w:t>
      </w:r>
    </w:p>
    <w:p w:rsidR="009C4982" w:rsidRDefault="009C4982">
      <w:pPr>
        <w:pStyle w:val="a1"/>
        <w:rPr>
          <w:rFonts w:eastAsia="宋体"/>
          <w:b/>
          <w:lang w:eastAsia="zh-CN"/>
        </w:rPr>
      </w:pPr>
    </w:p>
    <w:p w:rsidR="009C4982" w:rsidRDefault="00244FCA">
      <w:pPr>
        <w:pStyle w:val="a1"/>
        <w:rPr>
          <w:rFonts w:eastAsiaTheme="minorEastAsia"/>
          <w:b/>
          <w:lang w:eastAsia="zh-CN"/>
        </w:rPr>
      </w:pPr>
      <w:r>
        <w:rPr>
          <w:rFonts w:eastAsia="宋体" w:hint="eastAsia"/>
          <w:b/>
          <w:lang w:eastAsia="zh-CN"/>
        </w:rPr>
        <w:t xml:space="preserve">Proposal </w:t>
      </w:r>
      <w:r>
        <w:rPr>
          <w:rFonts w:eastAsia="宋体" w:hint="eastAsia"/>
          <w:b/>
          <w:lang w:eastAsia="zh-CN"/>
        </w:rPr>
        <w:t>7</w:t>
      </w:r>
      <w:r>
        <w:rPr>
          <w:rFonts w:eastAsia="宋体" w:hint="eastAsia"/>
          <w:b/>
          <w:lang w:eastAsia="zh-CN"/>
        </w:rPr>
        <w:t xml:space="preserve">: There is no need to further study the </w:t>
      </w:r>
      <w:r>
        <w:rPr>
          <w:b/>
        </w:rPr>
        <w:t>potential enhancements for synchronization</w:t>
      </w:r>
      <w:r>
        <w:rPr>
          <w:rFonts w:eastAsiaTheme="minorEastAsia" w:hint="eastAsia"/>
          <w:b/>
          <w:lang w:eastAsia="zh-CN"/>
        </w:rPr>
        <w:t xml:space="preserve"> </w:t>
      </w:r>
      <w:r>
        <w:rPr>
          <w:rFonts w:eastAsiaTheme="minorEastAsia"/>
          <w:b/>
          <w:lang w:eastAsia="zh-CN"/>
        </w:rPr>
        <w:t>or consider it as low priority</w:t>
      </w:r>
      <w:r>
        <w:rPr>
          <w:rFonts w:eastAsiaTheme="minorEastAsia" w:hint="eastAsia"/>
          <w:b/>
          <w:lang w:eastAsia="zh-CN"/>
        </w:rPr>
        <w:t xml:space="preserve"> </w:t>
      </w:r>
      <w:r>
        <w:rPr>
          <w:rFonts w:eastAsiaTheme="minorEastAsia" w:cs="Arial" w:hint="eastAsia"/>
          <w:b/>
          <w:lang w:eastAsia="zh-CN"/>
        </w:rPr>
        <w:t xml:space="preserve">since the </w:t>
      </w:r>
      <w:r>
        <w:rPr>
          <w:rFonts w:eastAsiaTheme="minorEastAsia" w:cs="Arial"/>
          <w:b/>
          <w:lang w:eastAsia="zh-CN"/>
        </w:rPr>
        <w:t>existing</w:t>
      </w:r>
      <w:r>
        <w:rPr>
          <w:rFonts w:eastAsiaTheme="minorEastAsia" w:cs="Arial" w:hint="eastAsia"/>
          <w:b/>
          <w:lang w:eastAsia="zh-CN"/>
        </w:rPr>
        <w:t xml:space="preserve"> </w:t>
      </w:r>
      <w:r>
        <w:rPr>
          <w:b/>
        </w:rPr>
        <w:t xml:space="preserve">Rel-16 in-device coexistence framework can ensure alignment between the slot boundary of the NR SL time slot and the </w:t>
      </w:r>
      <w:proofErr w:type="spellStart"/>
      <w:r>
        <w:rPr>
          <w:b/>
        </w:rPr>
        <w:t>subframe</w:t>
      </w:r>
      <w:proofErr w:type="spellEnd"/>
      <w:r>
        <w:rPr>
          <w:b/>
        </w:rPr>
        <w:t xml:space="preserve"> boundary of the LTE SL </w:t>
      </w:r>
      <w:proofErr w:type="spellStart"/>
      <w:r>
        <w:rPr>
          <w:b/>
        </w:rPr>
        <w:t>subframe</w:t>
      </w:r>
      <w:proofErr w:type="spellEnd"/>
      <w:r>
        <w:rPr>
          <w:rFonts w:eastAsiaTheme="minorEastAsia" w:hint="eastAsia"/>
          <w:b/>
          <w:lang w:eastAsia="zh-CN"/>
        </w:rPr>
        <w:t>.</w:t>
      </w:r>
    </w:p>
    <w:p w:rsidR="009C4982" w:rsidRPr="00083EFF" w:rsidRDefault="009C4982">
      <w:pPr>
        <w:spacing w:after="120"/>
        <w:jc w:val="both"/>
        <w:rPr>
          <w:rFonts w:eastAsiaTheme="minorEastAsia"/>
          <w:b/>
          <w:lang w:val="en-GB" w:eastAsia="zh-CN"/>
        </w:rPr>
      </w:pPr>
    </w:p>
    <w:p w:rsidR="009C4982" w:rsidRDefault="00244FCA">
      <w:pPr>
        <w:pStyle w:val="1"/>
        <w:ind w:left="431" w:hanging="431"/>
      </w:pPr>
      <w:bookmarkStart w:id="9" w:name="OLE_LINK3"/>
      <w:r>
        <w:t>Dynamic</w:t>
      </w:r>
      <w:bookmarkEnd w:id="9"/>
      <w:r>
        <w:t xml:space="preserve"> </w:t>
      </w:r>
      <w:r>
        <w:rPr>
          <w:rFonts w:hint="eastAsia"/>
        </w:rPr>
        <w:t>resource pool sharing between</w:t>
      </w:r>
      <w:r>
        <w:t xml:space="preserve"> LTE sidelink and NR sidelink</w:t>
      </w:r>
    </w:p>
    <w:p w:rsidR="009C4982" w:rsidRDefault="00244FCA">
      <w:pPr>
        <w:spacing w:afterLines="50" w:after="120"/>
        <w:jc w:val="both"/>
        <w:rPr>
          <w:rFonts w:eastAsia="宋体"/>
          <w:lang w:eastAsia="zh-CN"/>
        </w:rPr>
      </w:pPr>
      <w:r>
        <w:rPr>
          <w:rFonts w:eastAsia="宋体"/>
          <w:lang w:eastAsia="zh-CN"/>
        </w:rPr>
        <w:t xml:space="preserve">In this section, </w:t>
      </w:r>
      <w:r>
        <w:rPr>
          <w:rFonts w:eastAsia="宋体"/>
          <w:lang w:eastAsia="zh-CN"/>
        </w:rPr>
        <w:t>the following issues on dynamic resource pool sharing between LTE sidelink and NR sidelink are discussed:</w:t>
      </w:r>
    </w:p>
    <w:p w:rsidR="009C4982" w:rsidRDefault="00244FCA">
      <w:pPr>
        <w:pStyle w:val="afa"/>
        <w:numPr>
          <w:ilvl w:val="0"/>
          <w:numId w:val="14"/>
        </w:numPr>
        <w:autoSpaceDE w:val="0"/>
        <w:autoSpaceDN w:val="0"/>
        <w:adjustRightInd w:val="0"/>
        <w:snapToGrid w:val="0"/>
        <w:spacing w:afterLines="50" w:after="120"/>
        <w:ind w:firstLineChars="0"/>
        <w:jc w:val="both"/>
        <w:rPr>
          <w:rFonts w:ascii="Times New Roman" w:hAnsi="Times New Roman"/>
          <w:bCs/>
          <w:sz w:val="20"/>
          <w:szCs w:val="20"/>
          <w:lang w:val="fr-FR" w:eastAsia="ko-KR"/>
        </w:rPr>
      </w:pPr>
      <w:r>
        <w:rPr>
          <w:rFonts w:ascii="Times New Roman" w:hAnsi="Times New Roman" w:hint="eastAsia"/>
          <w:bCs/>
          <w:sz w:val="20"/>
          <w:szCs w:val="20"/>
          <w:lang w:val="fr-FR"/>
        </w:rPr>
        <w:t>H</w:t>
      </w:r>
      <w:r>
        <w:rPr>
          <w:rFonts w:ascii="Times New Roman" w:hAnsi="Times New Roman"/>
          <w:bCs/>
          <w:sz w:val="20"/>
          <w:szCs w:val="20"/>
          <w:lang w:val="fr-FR" w:eastAsia="ko-KR"/>
        </w:rPr>
        <w:t>igher SCS configuration for NR sidelink is used in dynamic resource pool</w:t>
      </w:r>
    </w:p>
    <w:p w:rsidR="009C4982" w:rsidRDefault="00244FCA">
      <w:pPr>
        <w:pStyle w:val="afa"/>
        <w:numPr>
          <w:ilvl w:val="0"/>
          <w:numId w:val="14"/>
        </w:numPr>
        <w:autoSpaceDE w:val="0"/>
        <w:autoSpaceDN w:val="0"/>
        <w:adjustRightInd w:val="0"/>
        <w:snapToGrid w:val="0"/>
        <w:spacing w:afterLines="50" w:after="120"/>
        <w:ind w:left="420" w:firstLineChars="0" w:firstLine="0"/>
        <w:jc w:val="both"/>
        <w:rPr>
          <w:rFonts w:ascii="Times New Roman" w:hAnsi="Times New Roman"/>
          <w:bCs/>
          <w:sz w:val="20"/>
          <w:szCs w:val="20"/>
          <w:lang w:val="fr-FR" w:eastAsia="ko-KR"/>
        </w:rPr>
      </w:pPr>
      <w:r>
        <w:rPr>
          <w:rFonts w:ascii="Times New Roman" w:hAnsi="Times New Roman"/>
          <w:bCs/>
          <w:sz w:val="20"/>
          <w:szCs w:val="20"/>
          <w:lang w:val="fr-FR" w:eastAsia="ko-KR"/>
        </w:rPr>
        <w:t>Resource selection enhancement</w:t>
      </w:r>
      <w:r>
        <w:rPr>
          <w:rFonts w:ascii="Times New Roman" w:hAnsi="Times New Roman" w:hint="eastAsia"/>
          <w:bCs/>
          <w:sz w:val="20"/>
          <w:szCs w:val="20"/>
          <w:lang w:val="fr-FR"/>
        </w:rPr>
        <w:t>s</w:t>
      </w:r>
      <w:r>
        <w:rPr>
          <w:rFonts w:ascii="Times New Roman" w:hAnsi="Times New Roman"/>
          <w:bCs/>
          <w:sz w:val="20"/>
          <w:szCs w:val="20"/>
          <w:lang w:val="fr-FR" w:eastAsia="ko-KR"/>
        </w:rPr>
        <w:t xml:space="preserve"> </w:t>
      </w:r>
    </w:p>
    <w:p w:rsidR="009C4982" w:rsidRDefault="00244FCA">
      <w:pPr>
        <w:pStyle w:val="afa"/>
        <w:numPr>
          <w:ilvl w:val="1"/>
          <w:numId w:val="18"/>
        </w:numPr>
        <w:autoSpaceDE w:val="0"/>
        <w:autoSpaceDN w:val="0"/>
        <w:adjustRightInd w:val="0"/>
        <w:snapToGrid w:val="0"/>
        <w:spacing w:afterLines="50" w:after="120"/>
        <w:ind w:firstLineChars="0"/>
        <w:jc w:val="both"/>
        <w:rPr>
          <w:rFonts w:ascii="Times New Roman" w:hAnsi="Times New Roman"/>
          <w:bCs/>
          <w:sz w:val="20"/>
          <w:szCs w:val="20"/>
          <w:lang w:val="fr-FR" w:eastAsia="ko-KR"/>
        </w:rPr>
      </w:pPr>
      <w:r>
        <w:rPr>
          <w:rFonts w:ascii="Times New Roman" w:hAnsi="Times New Roman" w:hint="eastAsia"/>
          <w:bCs/>
          <w:sz w:val="20"/>
          <w:szCs w:val="20"/>
          <w:lang w:val="fr-FR" w:eastAsia="ko-KR"/>
        </w:rPr>
        <w:t>The t</w:t>
      </w:r>
      <w:r>
        <w:rPr>
          <w:rFonts w:ascii="Times New Roman" w:hAnsi="Times New Roman"/>
          <w:bCs/>
          <w:sz w:val="20"/>
          <w:szCs w:val="20"/>
          <w:lang w:val="fr-FR" w:eastAsia="ko-KR"/>
        </w:rPr>
        <w:t xml:space="preserve">imeline of </w:t>
      </w:r>
      <w:r>
        <w:rPr>
          <w:rFonts w:ascii="Times New Roman" w:hAnsi="Times New Roman" w:hint="eastAsia"/>
          <w:bCs/>
          <w:sz w:val="20"/>
          <w:szCs w:val="20"/>
          <w:lang w:val="fr-FR" w:eastAsia="ko-KR"/>
        </w:rPr>
        <w:t>the</w:t>
      </w:r>
      <w:r>
        <w:rPr>
          <w:rFonts w:ascii="Times New Roman" w:hAnsi="Times New Roman"/>
          <w:bCs/>
          <w:sz w:val="20"/>
          <w:szCs w:val="20"/>
          <w:lang w:val="fr-FR" w:eastAsia="ko-KR"/>
        </w:rPr>
        <w:t xml:space="preserve"> </w:t>
      </w:r>
      <w:r>
        <w:rPr>
          <w:rFonts w:ascii="Times New Roman" w:hAnsi="Times New Roman" w:hint="eastAsia"/>
          <w:bCs/>
          <w:sz w:val="20"/>
          <w:szCs w:val="20"/>
          <w:lang w:val="fr-FR" w:eastAsia="ko-KR"/>
        </w:rPr>
        <w:t>i</w:t>
      </w:r>
      <w:r>
        <w:rPr>
          <w:rFonts w:ascii="Times New Roman" w:hAnsi="Times New Roman"/>
          <w:bCs/>
          <w:sz w:val="20"/>
          <w:szCs w:val="20"/>
          <w:lang w:val="fr-FR" w:eastAsia="ko-KR"/>
        </w:rPr>
        <w:t>nformation</w:t>
      </w:r>
      <w:r>
        <w:rPr>
          <w:rFonts w:ascii="Times New Roman" w:hAnsi="Times New Roman" w:hint="eastAsia"/>
          <w:bCs/>
          <w:sz w:val="20"/>
          <w:szCs w:val="20"/>
          <w:lang w:val="fr-FR" w:eastAsia="ko-KR"/>
        </w:rPr>
        <w:t xml:space="preserve"> </w:t>
      </w:r>
      <w:r>
        <w:rPr>
          <w:rFonts w:ascii="Times New Roman" w:hAnsi="Times New Roman"/>
          <w:bCs/>
          <w:sz w:val="20"/>
          <w:szCs w:val="20"/>
          <w:lang w:val="fr-FR" w:eastAsia="ko-KR"/>
        </w:rPr>
        <w:t xml:space="preserve">shared by LTE sidelink module </w:t>
      </w:r>
    </w:p>
    <w:p w:rsidR="009C4982" w:rsidRDefault="00244FCA">
      <w:pPr>
        <w:pStyle w:val="afa"/>
        <w:numPr>
          <w:ilvl w:val="1"/>
          <w:numId w:val="18"/>
        </w:numPr>
        <w:autoSpaceDE w:val="0"/>
        <w:autoSpaceDN w:val="0"/>
        <w:adjustRightInd w:val="0"/>
        <w:snapToGrid w:val="0"/>
        <w:spacing w:afterLines="50" w:after="120"/>
        <w:ind w:firstLineChars="0"/>
        <w:jc w:val="both"/>
        <w:rPr>
          <w:rFonts w:ascii="Times New Roman" w:hAnsi="Times New Roman"/>
          <w:bCs/>
          <w:sz w:val="20"/>
          <w:szCs w:val="20"/>
          <w:lang w:val="fr-FR" w:eastAsia="ko-KR"/>
        </w:rPr>
      </w:pPr>
      <w:r>
        <w:rPr>
          <w:rFonts w:ascii="Times New Roman" w:hAnsi="Times New Roman" w:hint="eastAsia"/>
          <w:bCs/>
          <w:sz w:val="20"/>
          <w:szCs w:val="20"/>
          <w:lang w:val="fr-FR"/>
        </w:rPr>
        <w:t>H</w:t>
      </w:r>
      <w:r>
        <w:rPr>
          <w:rFonts w:ascii="Times New Roman" w:hAnsi="Times New Roman"/>
          <w:bCs/>
          <w:sz w:val="20"/>
          <w:szCs w:val="20"/>
          <w:lang w:val="fr-FR" w:eastAsia="ko-KR"/>
        </w:rPr>
        <w:t xml:space="preserve">ow NR sidelink module used the information </w:t>
      </w:r>
      <w:bookmarkStart w:id="10" w:name="OLE_LINK34"/>
      <w:r>
        <w:rPr>
          <w:rFonts w:ascii="Times New Roman" w:hAnsi="Times New Roman"/>
          <w:bCs/>
          <w:sz w:val="20"/>
          <w:szCs w:val="20"/>
          <w:lang w:val="fr-FR" w:eastAsia="ko-KR"/>
        </w:rPr>
        <w:t>shared by LTE sidelink module</w:t>
      </w:r>
      <w:bookmarkEnd w:id="10"/>
    </w:p>
    <w:p w:rsidR="009C4982" w:rsidRDefault="00244FCA">
      <w:pPr>
        <w:pStyle w:val="afa"/>
        <w:numPr>
          <w:ilvl w:val="1"/>
          <w:numId w:val="18"/>
        </w:numPr>
        <w:autoSpaceDE w:val="0"/>
        <w:autoSpaceDN w:val="0"/>
        <w:adjustRightInd w:val="0"/>
        <w:snapToGrid w:val="0"/>
        <w:spacing w:afterLines="50" w:after="120"/>
        <w:ind w:firstLineChars="0"/>
        <w:jc w:val="both"/>
        <w:rPr>
          <w:rFonts w:ascii="Times New Roman" w:hAnsi="Times New Roman"/>
          <w:bCs/>
          <w:sz w:val="20"/>
          <w:szCs w:val="20"/>
          <w:lang w:val="fr-FR" w:eastAsia="ko-KR"/>
        </w:rPr>
      </w:pPr>
      <w:r>
        <w:rPr>
          <w:rFonts w:ascii="Times New Roman" w:hAnsi="Times New Roman"/>
          <w:bCs/>
          <w:sz w:val="20"/>
          <w:szCs w:val="20"/>
          <w:lang w:val="fr-FR" w:eastAsia="ko-KR"/>
        </w:rPr>
        <w:t>Enhancement</w:t>
      </w:r>
      <w:r>
        <w:rPr>
          <w:rFonts w:ascii="Times New Roman" w:hAnsi="Times New Roman" w:hint="eastAsia"/>
          <w:bCs/>
          <w:sz w:val="20"/>
          <w:szCs w:val="20"/>
          <w:lang w:val="fr-FR"/>
        </w:rPr>
        <w:t>s</w:t>
      </w:r>
      <w:r>
        <w:rPr>
          <w:rFonts w:ascii="Times New Roman" w:hAnsi="Times New Roman"/>
          <w:bCs/>
          <w:sz w:val="20"/>
          <w:szCs w:val="20"/>
          <w:lang w:val="fr-FR" w:eastAsia="ko-KR"/>
        </w:rPr>
        <w:t xml:space="preserve"> of Inter-UE coordination(IUC)</w:t>
      </w:r>
    </w:p>
    <w:p w:rsidR="009C4982" w:rsidRDefault="00244FCA">
      <w:pPr>
        <w:pStyle w:val="a1"/>
        <w:spacing w:afterLines="50"/>
        <w:rPr>
          <w:rFonts w:eastAsia="宋体"/>
          <w:lang w:eastAsia="zh-CN"/>
        </w:rPr>
      </w:pPr>
      <w:r>
        <w:rPr>
          <w:rFonts w:eastAsia="宋体" w:hint="eastAsia"/>
          <w:lang w:eastAsia="zh-CN"/>
        </w:rPr>
        <w:t xml:space="preserve">At </w:t>
      </w:r>
      <w:r>
        <w:t>RAN#9</w:t>
      </w:r>
      <w:r>
        <w:rPr>
          <w:rFonts w:eastAsia="宋体" w:hint="eastAsia"/>
          <w:lang w:eastAsia="zh-CN"/>
        </w:rPr>
        <w:t>9</w:t>
      </w:r>
      <w:r>
        <w:t xml:space="preserve"> </w:t>
      </w:r>
      <w:r>
        <w:fldChar w:fldCharType="begin"/>
      </w:r>
      <w:r>
        <w:instrText xml:space="preserve"> REF _Ref131535456 \r \h </w:instrText>
      </w:r>
      <w:r>
        <w:fldChar w:fldCharType="separate"/>
      </w:r>
      <w:r>
        <w:t>[7]</w:t>
      </w:r>
      <w:r>
        <w:fldChar w:fldCharType="end"/>
      </w:r>
      <w:r>
        <w:rPr>
          <w:rFonts w:eastAsia="宋体" w:hint="eastAsia"/>
          <w:lang w:eastAsia="zh-CN"/>
        </w:rPr>
        <w:t xml:space="preserve"> </w:t>
      </w:r>
      <w:r>
        <w:rPr>
          <w:rFonts w:hint="eastAsia"/>
          <w:lang w:eastAsia="zh-CN"/>
        </w:rPr>
        <w:t>meeting</w:t>
      </w:r>
      <w:r>
        <w:t>,</w:t>
      </w:r>
      <w:r>
        <w:rPr>
          <w:rFonts w:eastAsia="宋体" w:hint="eastAsia"/>
          <w:lang w:eastAsia="zh-CN"/>
        </w:rPr>
        <w:t xml:space="preserve"> the </w:t>
      </w:r>
      <w:r>
        <w:t>objective for NR sidelink evolution</w:t>
      </w:r>
      <w:r>
        <w:rPr>
          <w:rFonts w:eastAsia="宋体" w:hint="eastAsia"/>
          <w:lang w:eastAsia="zh-CN"/>
        </w:rPr>
        <w:t xml:space="preserve"> for </w:t>
      </w:r>
      <w:r>
        <w:rPr>
          <w:rFonts w:eastAsia="宋体"/>
          <w:sz w:val="21"/>
          <w:szCs w:val="21"/>
          <w:lang w:eastAsia="zh-CN"/>
        </w:rPr>
        <w:t>co-channel coexistence for LTE sidelink and NR sidelink</w:t>
      </w:r>
      <w:r>
        <w:t xml:space="preserve"> has been </w:t>
      </w:r>
      <w:r>
        <w:rPr>
          <w:rFonts w:eastAsia="宋体" w:hint="eastAsia"/>
          <w:lang w:eastAsia="zh-CN"/>
        </w:rPr>
        <w:t>revised</w:t>
      </w:r>
      <w:r>
        <w:t>, the scope of which includes</w:t>
      </w:r>
      <w:r>
        <w:rPr>
          <w:rFonts w:eastAsia="宋体" w:hint="eastAsia"/>
          <w:lang w:eastAsia="zh-CN"/>
        </w:rPr>
        <w:t>：</w:t>
      </w:r>
    </w:p>
    <w:tbl>
      <w:tblPr>
        <w:tblStyle w:val="af3"/>
        <w:tblW w:w="0" w:type="auto"/>
        <w:tblInd w:w="108" w:type="dxa"/>
        <w:tblLook w:val="04A0" w:firstRow="1" w:lastRow="0" w:firstColumn="1" w:lastColumn="0" w:noHBand="0" w:noVBand="1"/>
      </w:tblPr>
      <w:tblGrid>
        <w:gridCol w:w="9781"/>
      </w:tblGrid>
      <w:tr w:rsidR="009C4982">
        <w:trPr>
          <w:trHeight w:val="33"/>
        </w:trPr>
        <w:tc>
          <w:tcPr>
            <w:tcW w:w="9781" w:type="dxa"/>
          </w:tcPr>
          <w:p w:rsidR="009C4982" w:rsidRPr="00A03589" w:rsidRDefault="00244FCA">
            <w:pPr>
              <w:numPr>
                <w:ilvl w:val="0"/>
                <w:numId w:val="11"/>
              </w:numPr>
              <w:overflowPunct w:val="0"/>
              <w:autoSpaceDE w:val="0"/>
              <w:autoSpaceDN w:val="0"/>
              <w:adjustRightInd w:val="0"/>
              <w:spacing w:before="120"/>
              <w:textAlignment w:val="baseline"/>
              <w:rPr>
                <w:rFonts w:eastAsia="宋体"/>
                <w:iCs/>
                <w:lang w:eastAsia="zh-CN"/>
              </w:rPr>
            </w:pPr>
            <w:r w:rsidRPr="00A03589">
              <w:rPr>
                <w:rFonts w:eastAsia="宋体"/>
                <w:lang w:eastAsia="zh-CN"/>
              </w:rPr>
              <w:t xml:space="preserve">Study and specify, if necessary, mechanism(s) for co-channel </w:t>
            </w:r>
            <w:r w:rsidRPr="00A03589">
              <w:rPr>
                <w:rFonts w:eastAsia="宋体"/>
                <w:lang w:eastAsia="zh-CN"/>
              </w:rPr>
              <w:t>coexistence for LTE sidelink and NR sidelink including performance, necessity, feasibility, and potential specification impact if any [RAN1, RAN2, RAN4]</w:t>
            </w:r>
          </w:p>
          <w:p w:rsidR="009C4982" w:rsidRPr="00A03589" w:rsidRDefault="00244FCA">
            <w:pPr>
              <w:numPr>
                <w:ilvl w:val="0"/>
                <w:numId w:val="12"/>
              </w:numPr>
              <w:overflowPunct w:val="0"/>
              <w:autoSpaceDE w:val="0"/>
              <w:autoSpaceDN w:val="0"/>
              <w:adjustRightInd w:val="0"/>
              <w:spacing w:before="60" w:after="60"/>
              <w:ind w:left="993" w:hanging="284"/>
              <w:textAlignment w:val="baseline"/>
              <w:rPr>
                <w:rFonts w:eastAsia="宋体"/>
                <w:iCs/>
                <w:lang w:eastAsia="zh-CN"/>
              </w:rPr>
            </w:pPr>
            <w:r w:rsidRPr="00A03589">
              <w:rPr>
                <w:rFonts w:eastAsia="宋体"/>
                <w:lang w:eastAsia="zh-CN"/>
              </w:rPr>
              <w:t>Reuse the in-device coexistence framework defined in Rel-16 as much as possible</w:t>
            </w:r>
          </w:p>
          <w:p w:rsidR="009C4982" w:rsidRPr="00A03589" w:rsidRDefault="00244FCA">
            <w:pPr>
              <w:numPr>
                <w:ilvl w:val="0"/>
                <w:numId w:val="12"/>
              </w:numPr>
              <w:overflowPunct w:val="0"/>
              <w:autoSpaceDE w:val="0"/>
              <w:autoSpaceDN w:val="0"/>
              <w:adjustRightInd w:val="0"/>
              <w:spacing w:before="60" w:after="60"/>
              <w:ind w:left="993" w:hanging="284"/>
              <w:textAlignment w:val="baseline"/>
              <w:rPr>
                <w:rFonts w:eastAsia="宋体"/>
                <w:iCs/>
                <w:lang w:eastAsia="zh-CN"/>
              </w:rPr>
            </w:pPr>
            <w:r w:rsidRPr="00A03589">
              <w:rPr>
                <w:rFonts w:eastAsia="宋体"/>
                <w:iCs/>
                <w:lang w:eastAsia="zh-CN"/>
              </w:rPr>
              <w:t>Note, RAN1 continues th</w:t>
            </w:r>
            <w:r w:rsidRPr="00A03589">
              <w:rPr>
                <w:rFonts w:eastAsia="宋体"/>
                <w:iCs/>
                <w:lang w:eastAsia="zh-CN"/>
              </w:rPr>
              <w:t>e work on dynamic resource pool sharing based on existing agreements and WID with high priority for Type A devices and operating combination A</w:t>
            </w:r>
          </w:p>
          <w:p w:rsidR="009C4982" w:rsidRPr="00A03589" w:rsidRDefault="00244FCA">
            <w:pPr>
              <w:numPr>
                <w:ilvl w:val="0"/>
                <w:numId w:val="12"/>
              </w:numPr>
              <w:overflowPunct w:val="0"/>
              <w:autoSpaceDE w:val="0"/>
              <w:autoSpaceDN w:val="0"/>
              <w:adjustRightInd w:val="0"/>
              <w:spacing w:before="60" w:after="60"/>
              <w:ind w:left="993" w:hanging="284"/>
              <w:textAlignment w:val="baseline"/>
              <w:rPr>
                <w:rFonts w:eastAsia="宋体"/>
                <w:iCs/>
                <w:lang w:eastAsia="zh-CN"/>
              </w:rPr>
            </w:pPr>
            <w:r w:rsidRPr="00A03589">
              <w:rPr>
                <w:rFonts w:eastAsia="宋体"/>
                <w:iCs/>
                <w:lang w:eastAsia="zh-CN"/>
              </w:rPr>
              <w:t>RAN1 is tasked to support only 15 and 30 kHz SCSs for dynamic resource pool sharing. Existing RAN1 agreements for</w:t>
            </w:r>
            <w:r w:rsidRPr="00A03589">
              <w:rPr>
                <w:rFonts w:eastAsia="宋体"/>
                <w:iCs/>
                <w:lang w:eastAsia="zh-CN"/>
              </w:rPr>
              <w:t xml:space="preserve"> dynamic resource pool sharing apply to support of 30 kHz.</w:t>
            </w:r>
          </w:p>
          <w:p w:rsidR="009C4982" w:rsidRPr="00A03589" w:rsidRDefault="00244FCA">
            <w:pPr>
              <w:numPr>
                <w:ilvl w:val="1"/>
                <w:numId w:val="13"/>
              </w:numPr>
              <w:spacing w:before="60" w:after="60"/>
              <w:rPr>
                <w:iCs/>
                <w:lang w:eastAsia="zh-CN"/>
              </w:rPr>
            </w:pPr>
            <w:r w:rsidRPr="00A03589">
              <w:rPr>
                <w:iCs/>
              </w:rPr>
              <w:t xml:space="preserve">For NR PSCCH/PSSCH transmissions in 30kHz SCS, NR SL UE selects in MAC layer at least the first of NR SL slots overlapping with </w:t>
            </w:r>
            <w:r w:rsidRPr="00A03589">
              <w:rPr>
                <w:rFonts w:eastAsia="宋体" w:hint="eastAsia"/>
                <w:iCs/>
                <w:lang w:eastAsia="zh-CN"/>
              </w:rPr>
              <w:t>a LTE</w:t>
            </w:r>
            <w:r w:rsidRPr="00A03589">
              <w:rPr>
                <w:iCs/>
              </w:rPr>
              <w:t xml:space="preserve"> SL </w:t>
            </w:r>
            <w:proofErr w:type="spellStart"/>
            <w:r w:rsidRPr="00A03589">
              <w:rPr>
                <w:iCs/>
              </w:rPr>
              <w:t>subframe</w:t>
            </w:r>
            <w:proofErr w:type="spellEnd"/>
            <w:r w:rsidRPr="00A03589">
              <w:rPr>
                <w:iCs/>
              </w:rPr>
              <w:t>, and can select the subsequent overlapping NR SL sl</w:t>
            </w:r>
            <w:r w:rsidRPr="00A03589">
              <w:rPr>
                <w:iCs/>
              </w:rPr>
              <w:t>ot in MAC layer</w:t>
            </w:r>
          </w:p>
          <w:p w:rsidR="009C4982" w:rsidRPr="00A03589" w:rsidRDefault="00244FCA">
            <w:pPr>
              <w:numPr>
                <w:ilvl w:val="2"/>
                <w:numId w:val="13"/>
              </w:numPr>
              <w:spacing w:before="60" w:after="60"/>
              <w:rPr>
                <w:iCs/>
              </w:rPr>
            </w:pPr>
            <w:r w:rsidRPr="00A03589">
              <w:rPr>
                <w:iCs/>
              </w:rPr>
              <w:t>No change to the R16/17 resource allocation procedure in PHY due to this restriction</w:t>
            </w:r>
          </w:p>
          <w:p w:rsidR="009C4982" w:rsidRPr="00A03589" w:rsidRDefault="00244FCA">
            <w:pPr>
              <w:numPr>
                <w:ilvl w:val="2"/>
                <w:numId w:val="13"/>
              </w:numPr>
              <w:spacing w:before="60" w:after="60"/>
              <w:rPr>
                <w:iCs/>
              </w:rPr>
            </w:pPr>
            <w:r w:rsidRPr="00A03589">
              <w:rPr>
                <w:iCs/>
              </w:rPr>
              <w:t>The existing SL slot structure from Rel-16 is unchanged</w:t>
            </w:r>
          </w:p>
          <w:p w:rsidR="009C4982" w:rsidRPr="00A03589" w:rsidRDefault="00244FCA">
            <w:pPr>
              <w:numPr>
                <w:ilvl w:val="2"/>
                <w:numId w:val="13"/>
              </w:numPr>
              <w:spacing w:before="60" w:after="60"/>
              <w:rPr>
                <w:iCs/>
              </w:rPr>
            </w:pPr>
            <w:r w:rsidRPr="00A03589">
              <w:rPr>
                <w:iCs/>
              </w:rPr>
              <w:t xml:space="preserve">The starting symbol of the first of the overlapping NR SL slots is assumed to be aligned with the </w:t>
            </w:r>
            <w:r w:rsidRPr="00A03589">
              <w:rPr>
                <w:iCs/>
              </w:rPr>
              <w:t xml:space="preserve">first symbol of the LTE SL </w:t>
            </w:r>
            <w:proofErr w:type="spellStart"/>
            <w:r w:rsidRPr="00A03589">
              <w:rPr>
                <w:iCs/>
              </w:rPr>
              <w:t>subframe</w:t>
            </w:r>
            <w:proofErr w:type="spellEnd"/>
          </w:p>
          <w:p w:rsidR="009C4982" w:rsidRPr="00A03589" w:rsidRDefault="00244FCA">
            <w:pPr>
              <w:numPr>
                <w:ilvl w:val="1"/>
                <w:numId w:val="13"/>
              </w:numPr>
              <w:spacing w:before="60" w:after="60"/>
              <w:rPr>
                <w:iCs/>
              </w:rPr>
            </w:pPr>
            <w:r w:rsidRPr="00A03589">
              <w:rPr>
                <w:iCs/>
              </w:rPr>
              <w:t>For NR SL with 15/30kHz SCSs, NR SL UE avoids selecting resources for PSCCH/PSSCH transmissions where the corresponding PSFCH transmission occasions overlap with LTE SL reservations in time domain</w:t>
            </w:r>
          </w:p>
          <w:p w:rsidR="009C4982" w:rsidRPr="00A03589" w:rsidRDefault="00244FCA">
            <w:pPr>
              <w:numPr>
                <w:ilvl w:val="2"/>
                <w:numId w:val="13"/>
              </w:numPr>
              <w:spacing w:before="60" w:after="60"/>
              <w:rPr>
                <w:iCs/>
              </w:rPr>
            </w:pPr>
            <w:r w:rsidRPr="00A03589">
              <w:rPr>
                <w:iCs/>
              </w:rPr>
              <w:t>Note</w:t>
            </w:r>
            <w:proofErr w:type="gramStart"/>
            <w:r w:rsidRPr="00A03589">
              <w:rPr>
                <w:iCs/>
              </w:rPr>
              <w:t>,</w:t>
            </w:r>
            <w:proofErr w:type="gramEnd"/>
            <w:r w:rsidRPr="00A03589">
              <w:rPr>
                <w:iCs/>
              </w:rPr>
              <w:t xml:space="preserve"> this is </w:t>
            </w:r>
            <w:proofErr w:type="spellStart"/>
            <w:r w:rsidRPr="00A03589">
              <w:rPr>
                <w:iCs/>
              </w:rPr>
              <w:t>inline</w:t>
            </w:r>
            <w:proofErr w:type="spellEnd"/>
            <w:r w:rsidRPr="00A03589">
              <w:rPr>
                <w:iCs/>
              </w:rPr>
              <w:t xml:space="preserve"> wi</w:t>
            </w:r>
            <w:r w:rsidRPr="00A03589">
              <w:rPr>
                <w:iCs/>
              </w:rPr>
              <w:t>th Option 1-2 in the working assumption made in RAN1#112. No other options from the working assumption need to be considered.</w:t>
            </w:r>
          </w:p>
          <w:p w:rsidR="009C4982" w:rsidRPr="00A03589" w:rsidRDefault="00244FCA">
            <w:pPr>
              <w:numPr>
                <w:ilvl w:val="1"/>
                <w:numId w:val="13"/>
              </w:numPr>
              <w:spacing w:before="60" w:after="60"/>
            </w:pPr>
            <w:r w:rsidRPr="00A03589">
              <w:rPr>
                <w:iCs/>
              </w:rPr>
              <w:t>Mode 2 operation only</w:t>
            </w:r>
          </w:p>
          <w:p w:rsidR="009C4982" w:rsidRDefault="009C4982">
            <w:pPr>
              <w:numPr>
                <w:ilvl w:val="255"/>
                <w:numId w:val="0"/>
              </w:numPr>
              <w:overflowPunct w:val="0"/>
              <w:autoSpaceDE w:val="0"/>
              <w:autoSpaceDN w:val="0"/>
              <w:adjustRightInd w:val="0"/>
              <w:spacing w:before="60" w:after="60"/>
              <w:ind w:left="709"/>
              <w:textAlignment w:val="baseline"/>
              <w:rPr>
                <w:rFonts w:eastAsia="宋体"/>
                <w:iCs/>
                <w:lang w:eastAsia="zh-CN"/>
              </w:rPr>
            </w:pPr>
          </w:p>
        </w:tc>
      </w:tr>
    </w:tbl>
    <w:p w:rsidR="009C4982" w:rsidRDefault="009C4982">
      <w:pPr>
        <w:pStyle w:val="afa"/>
        <w:numPr>
          <w:ilvl w:val="255"/>
          <w:numId w:val="0"/>
        </w:numPr>
        <w:autoSpaceDE w:val="0"/>
        <w:autoSpaceDN w:val="0"/>
        <w:adjustRightInd w:val="0"/>
        <w:snapToGrid w:val="0"/>
        <w:jc w:val="both"/>
        <w:rPr>
          <w:rFonts w:ascii="Times New Roman" w:hAnsi="Times New Roman"/>
          <w:bCs/>
          <w:sz w:val="20"/>
          <w:szCs w:val="20"/>
          <w:lang w:val="fr-FR" w:eastAsia="ko-KR"/>
        </w:rPr>
      </w:pPr>
    </w:p>
    <w:p w:rsidR="009C4982" w:rsidRDefault="00244FCA">
      <w:pPr>
        <w:pStyle w:val="2"/>
        <w:spacing w:afterLines="50"/>
        <w:ind w:left="578" w:hanging="578"/>
        <w:jc w:val="both"/>
        <w:rPr>
          <w:lang w:val="en-GB"/>
        </w:rPr>
      </w:pPr>
      <w:r>
        <w:rPr>
          <w:rFonts w:eastAsia="宋体" w:hint="eastAsia"/>
          <w:szCs w:val="24"/>
        </w:rPr>
        <w:t>Configuration of higher SCS</w:t>
      </w:r>
      <w:r>
        <w:rPr>
          <w:rFonts w:eastAsiaTheme="minorEastAsia" w:hint="eastAsia"/>
        </w:rPr>
        <w:t xml:space="preserve"> </w:t>
      </w:r>
    </w:p>
    <w:p w:rsidR="009C4982" w:rsidRDefault="00244FCA">
      <w:pPr>
        <w:spacing w:afterLines="50" w:after="120"/>
        <w:jc w:val="both"/>
        <w:rPr>
          <w:rFonts w:eastAsia="宋体"/>
          <w:lang w:eastAsia="zh-CN"/>
        </w:rPr>
      </w:pPr>
      <w:r>
        <w:rPr>
          <w:rFonts w:eastAsia="宋体"/>
          <w:lang w:eastAsia="zh-CN"/>
        </w:rPr>
        <w:t>A</w:t>
      </w:r>
      <w:r>
        <w:rPr>
          <w:rFonts w:eastAsia="宋体" w:hint="eastAsia"/>
          <w:lang w:eastAsia="zh-CN"/>
        </w:rPr>
        <w:t>ccording</w:t>
      </w:r>
      <w:r>
        <w:rPr>
          <w:rFonts w:eastAsia="宋体"/>
          <w:lang w:eastAsia="zh-CN"/>
        </w:rPr>
        <w:t xml:space="preserve"> </w:t>
      </w:r>
      <w:r>
        <w:rPr>
          <w:rFonts w:eastAsia="宋体" w:hint="eastAsia"/>
          <w:lang w:eastAsia="zh-CN"/>
        </w:rPr>
        <w:t>to</w:t>
      </w:r>
      <w:r>
        <w:rPr>
          <w:rFonts w:eastAsia="宋体"/>
          <w:lang w:eastAsia="zh-CN"/>
        </w:rPr>
        <w:t xml:space="preserve"> the </w:t>
      </w:r>
      <w:r>
        <w:rPr>
          <w:rFonts w:eastAsia="宋体" w:hint="eastAsia"/>
          <w:lang w:eastAsia="zh-CN"/>
        </w:rPr>
        <w:t>revised</w:t>
      </w:r>
      <w:r>
        <w:rPr>
          <w:rFonts w:eastAsia="宋体"/>
          <w:lang w:eastAsia="zh-CN"/>
        </w:rPr>
        <w:t xml:space="preserve"> objective for co-channel coexistence</w:t>
      </w:r>
      <w:r>
        <w:rPr>
          <w:rFonts w:eastAsia="宋体" w:hint="eastAsia"/>
          <w:lang w:eastAsia="zh-CN"/>
        </w:rPr>
        <w:t xml:space="preserve"> for</w:t>
      </w:r>
      <w:r>
        <w:rPr>
          <w:rFonts w:eastAsia="宋体"/>
          <w:lang w:eastAsia="zh-CN"/>
        </w:rPr>
        <w:t xml:space="preserve"> NR sidelink evolution in RAN#99</w:t>
      </w:r>
      <w:r>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_Ref131535456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[7]</w:t>
      </w:r>
      <w:r>
        <w:rPr>
          <w:rFonts w:eastAsia="宋体"/>
          <w:lang w:eastAsia="zh-CN"/>
        </w:rPr>
        <w:fldChar w:fldCharType="end"/>
      </w:r>
      <w:r>
        <w:rPr>
          <w:rFonts w:eastAsia="宋体"/>
          <w:lang w:eastAsia="zh-CN"/>
        </w:rPr>
        <w:t xml:space="preserve">, </w:t>
      </w:r>
      <w:r>
        <w:rPr>
          <w:rFonts w:eastAsia="宋体" w:hint="eastAsia"/>
          <w:lang w:eastAsia="zh-CN"/>
        </w:rPr>
        <w:t>only</w:t>
      </w:r>
      <w:r>
        <w:rPr>
          <w:rFonts w:eastAsia="宋体"/>
          <w:lang w:eastAsia="zh-CN"/>
        </w:rPr>
        <w:t xml:space="preserve"> 15kHz and 30kHz SCSs were </w:t>
      </w:r>
      <w:r>
        <w:rPr>
          <w:rFonts w:eastAsia="宋体" w:hint="eastAsia"/>
          <w:lang w:eastAsia="zh-CN"/>
        </w:rPr>
        <w:t>supported</w:t>
      </w:r>
      <w:r>
        <w:rPr>
          <w:rFonts w:eastAsia="宋体"/>
          <w:lang w:eastAsia="zh-CN"/>
        </w:rPr>
        <w:t xml:space="preserve"> for dynamic resource pool sharing, and NR SL UE selects in MAC layer at least the first of NR SL slots overlapping with a LTE SL </w:t>
      </w:r>
      <w:proofErr w:type="spellStart"/>
      <w:r>
        <w:rPr>
          <w:rFonts w:eastAsia="宋体"/>
          <w:lang w:eastAsia="zh-CN"/>
        </w:rPr>
        <w:t>subframe</w:t>
      </w:r>
      <w:proofErr w:type="spellEnd"/>
      <w:r>
        <w:rPr>
          <w:rFonts w:eastAsia="宋体"/>
          <w:lang w:eastAsia="zh-CN"/>
        </w:rPr>
        <w:t>, and can se</w:t>
      </w:r>
      <w:r>
        <w:rPr>
          <w:rFonts w:eastAsia="宋体"/>
          <w:lang w:eastAsia="zh-CN"/>
        </w:rPr>
        <w:t>lect the subsequent overlapping NR SL slot in MAC layer.</w:t>
      </w:r>
    </w:p>
    <w:p w:rsidR="009C4982" w:rsidRDefault="00244FCA">
      <w:pPr>
        <w:spacing w:afterLines="50" w:after="120"/>
        <w:jc w:val="both"/>
        <w:rPr>
          <w:rFonts w:eastAsia="宋体"/>
          <w:iCs/>
          <w:lang w:eastAsia="zh-CN"/>
        </w:rPr>
      </w:pPr>
      <w:r>
        <w:rPr>
          <w:rFonts w:eastAsia="宋体"/>
          <w:lang w:eastAsia="zh-CN"/>
        </w:rPr>
        <w:t xml:space="preserve">Firstly, the </w:t>
      </w:r>
      <w:r>
        <w:rPr>
          <w:rFonts w:eastAsia="宋体" w:hint="eastAsia"/>
          <w:lang w:eastAsia="zh-CN"/>
        </w:rPr>
        <w:t>revised</w:t>
      </w:r>
      <w:r>
        <w:rPr>
          <w:rFonts w:eastAsia="宋体"/>
          <w:lang w:eastAsia="zh-CN"/>
        </w:rPr>
        <w:t xml:space="preserve"> objective</w:t>
      </w:r>
      <w:r>
        <w:rPr>
          <w:rFonts w:eastAsia="宋体" w:hint="eastAsia"/>
          <w:lang w:eastAsia="zh-CN"/>
        </w:rPr>
        <w:t xml:space="preserve"> means </w:t>
      </w:r>
      <w:bookmarkStart w:id="11" w:name="OLE_LINK74"/>
      <w:r>
        <w:rPr>
          <w:iCs/>
        </w:rPr>
        <w:t>NR SL UE</w:t>
      </w:r>
      <w:bookmarkEnd w:id="11"/>
      <w:r>
        <w:rPr>
          <w:rFonts w:eastAsia="宋体" w:hint="eastAsia"/>
          <w:iCs/>
          <w:lang w:eastAsia="zh-CN"/>
        </w:rPr>
        <w:t xml:space="preserve"> can only select the</w:t>
      </w:r>
      <w:r>
        <w:rPr>
          <w:rFonts w:eastAsia="宋体" w:hint="eastAsia"/>
          <w:lang w:eastAsia="zh-CN"/>
        </w:rPr>
        <w:t xml:space="preserve"> </w:t>
      </w:r>
      <w:r>
        <w:rPr>
          <w:iCs/>
        </w:rPr>
        <w:t xml:space="preserve">first of NR SL slots overlapping with </w:t>
      </w:r>
      <w:r>
        <w:rPr>
          <w:rFonts w:eastAsia="宋体" w:hint="eastAsia"/>
          <w:iCs/>
          <w:lang w:eastAsia="zh-CN"/>
        </w:rPr>
        <w:t>a LTE</w:t>
      </w:r>
      <w:r>
        <w:rPr>
          <w:iCs/>
        </w:rPr>
        <w:t xml:space="preserve"> SL </w:t>
      </w:r>
      <w:proofErr w:type="spellStart"/>
      <w:r>
        <w:rPr>
          <w:iCs/>
        </w:rPr>
        <w:t>subframe</w:t>
      </w:r>
      <w:proofErr w:type="spellEnd"/>
      <w:r>
        <w:rPr>
          <w:rFonts w:eastAsia="宋体" w:hint="eastAsia"/>
          <w:iCs/>
          <w:lang w:eastAsia="zh-CN"/>
        </w:rPr>
        <w:t xml:space="preserve"> and </w:t>
      </w:r>
      <w:r>
        <w:rPr>
          <w:sz w:val="22"/>
        </w:rPr>
        <w:t>resource efficiency</w:t>
      </w:r>
      <w:r>
        <w:rPr>
          <w:rFonts w:eastAsia="宋体" w:hint="eastAsia"/>
          <w:sz w:val="22"/>
          <w:lang w:eastAsia="zh-CN"/>
        </w:rPr>
        <w:t xml:space="preserve"> is reduced </w:t>
      </w:r>
      <w:r>
        <w:rPr>
          <w:rFonts w:eastAsia="宋体" w:hint="eastAsia"/>
          <w:iCs/>
          <w:lang w:eastAsia="zh-CN"/>
        </w:rPr>
        <w:t xml:space="preserve">if </w:t>
      </w:r>
      <w:r>
        <w:rPr>
          <w:iCs/>
        </w:rPr>
        <w:t>NR SL UE</w:t>
      </w:r>
      <w:r>
        <w:rPr>
          <w:rFonts w:eastAsia="宋体" w:hint="eastAsia"/>
          <w:iCs/>
          <w:lang w:eastAsia="zh-CN"/>
        </w:rPr>
        <w:t xml:space="preserve"> works in unicast or groupcast,</w:t>
      </w:r>
      <w:r>
        <w:rPr>
          <w:rFonts w:eastAsia="宋体" w:hint="eastAsia"/>
          <w:iCs/>
          <w:lang w:eastAsia="zh-CN"/>
        </w:rPr>
        <w:t xml:space="preserve"> because </w:t>
      </w:r>
      <w:r w:rsidR="009D37C6">
        <w:rPr>
          <w:rFonts w:eastAsia="宋体"/>
          <w:lang w:eastAsia="zh-CN"/>
        </w:rPr>
        <w:t>if NR</w:t>
      </w:r>
      <w:r>
        <w:rPr>
          <w:rFonts w:eastAsia="宋体" w:hint="eastAsia"/>
          <w:lang w:eastAsia="zh-CN"/>
        </w:rPr>
        <w:t xml:space="preserve"> SL UE </w:t>
      </w:r>
      <w:r>
        <w:rPr>
          <w:iCs/>
        </w:rPr>
        <w:t>select</w:t>
      </w:r>
      <w:r>
        <w:rPr>
          <w:rFonts w:eastAsia="宋体" w:hint="eastAsia"/>
          <w:iCs/>
          <w:lang w:eastAsia="zh-CN"/>
        </w:rPr>
        <w:t>s</w:t>
      </w:r>
      <w:r>
        <w:rPr>
          <w:iCs/>
        </w:rPr>
        <w:t xml:space="preserve"> the subsequent overlapping NR SL slot</w:t>
      </w:r>
      <w:r>
        <w:rPr>
          <w:rFonts w:eastAsia="宋体" w:hint="eastAsia"/>
          <w:iCs/>
          <w:lang w:eastAsia="zh-CN"/>
        </w:rPr>
        <w:t xml:space="preserve">, it does not ensure </w:t>
      </w:r>
      <w:r>
        <w:t>the minimum time gap between any two selected resources in case that PSFCH is configured for this pool of resources</w:t>
      </w:r>
      <w:r>
        <w:rPr>
          <w:rFonts w:eastAsia="宋体" w:hint="eastAsia"/>
          <w:lang w:eastAsia="zh-CN"/>
        </w:rPr>
        <w:t xml:space="preserve">, and </w:t>
      </w:r>
      <w:r>
        <w:rPr>
          <w:rFonts w:eastAsia="宋体" w:hint="eastAsia"/>
          <w:lang w:eastAsia="zh-CN"/>
        </w:rPr>
        <w:t xml:space="preserve">receiving </w:t>
      </w:r>
      <w:r>
        <w:rPr>
          <w:rFonts w:eastAsia="宋体" w:hint="eastAsia"/>
          <w:lang w:eastAsia="zh-CN"/>
        </w:rPr>
        <w:t>NR SL</w:t>
      </w:r>
      <w:r>
        <w:rPr>
          <w:rFonts w:eastAsia="宋体" w:hint="eastAsia"/>
          <w:lang w:eastAsia="zh-CN"/>
        </w:rPr>
        <w:t xml:space="preserve"> UE</w:t>
      </w:r>
      <w:r>
        <w:rPr>
          <w:rFonts w:eastAsia="宋体" w:hint="eastAsia"/>
          <w:lang w:eastAsia="zh-CN"/>
        </w:rPr>
        <w:t xml:space="preserve"> </w:t>
      </w:r>
      <w:r>
        <w:rPr>
          <w:rFonts w:eastAsia="宋体" w:hint="eastAsia"/>
          <w:lang w:eastAsia="zh-CN"/>
        </w:rPr>
        <w:t>cannot feedback in time</w:t>
      </w:r>
      <w:r>
        <w:rPr>
          <w:rFonts w:eastAsia="宋体" w:hint="eastAsia"/>
          <w:iCs/>
          <w:lang w:eastAsia="zh-CN"/>
        </w:rPr>
        <w:t xml:space="preserve">. </w:t>
      </w:r>
      <w:bookmarkStart w:id="12" w:name="OLE_LINK82"/>
      <w:r>
        <w:rPr>
          <w:rFonts w:eastAsia="宋体" w:hint="eastAsia"/>
          <w:iCs/>
          <w:lang w:eastAsia="zh-CN"/>
        </w:rPr>
        <w:t xml:space="preserve">RAN1 needs to study the impact of the restriction of </w:t>
      </w:r>
      <w:r>
        <w:rPr>
          <w:rFonts w:eastAsia="宋体" w:hint="eastAsia"/>
          <w:lang w:eastAsia="zh-CN"/>
        </w:rPr>
        <w:t>update</w:t>
      </w:r>
      <w:r>
        <w:rPr>
          <w:rFonts w:eastAsia="宋体"/>
          <w:lang w:eastAsia="zh-CN"/>
        </w:rPr>
        <w:t xml:space="preserve"> </w:t>
      </w:r>
      <w:r>
        <w:rPr>
          <w:rFonts w:eastAsia="宋体" w:hint="eastAsia"/>
          <w:lang w:eastAsia="zh-CN"/>
        </w:rPr>
        <w:t>WID</w:t>
      </w:r>
      <w:bookmarkEnd w:id="12"/>
      <w:r>
        <w:rPr>
          <w:rFonts w:eastAsia="宋体" w:hint="eastAsia"/>
          <w:lang w:eastAsia="zh-CN"/>
        </w:rPr>
        <w:t>.</w:t>
      </w:r>
    </w:p>
    <w:p w:rsidR="009C4982" w:rsidRDefault="00244FCA">
      <w:pPr>
        <w:spacing w:after="50"/>
        <w:rPr>
          <w:rFonts w:eastAsia="宋体"/>
          <w:lang w:eastAsia="zh-CN"/>
        </w:rPr>
      </w:pPr>
      <w:r>
        <w:rPr>
          <w:rFonts w:eastAsia="宋体" w:hint="eastAsia"/>
          <w:lang w:eastAsia="zh-CN"/>
        </w:rPr>
        <w:t>Secondly,</w:t>
      </w:r>
      <w:r>
        <w:rPr>
          <w:rFonts w:eastAsia="宋体"/>
          <w:lang w:eastAsia="zh-CN"/>
        </w:rPr>
        <w:t xml:space="preserve"> </w:t>
      </w:r>
      <w:bookmarkStart w:id="13" w:name="_Hlk130906194"/>
      <w:r>
        <w:rPr>
          <w:rFonts w:eastAsia="宋体" w:hint="eastAsia"/>
          <w:lang w:eastAsia="zh-CN"/>
        </w:rPr>
        <w:t>n</w:t>
      </w:r>
      <w:r>
        <w:rPr>
          <w:iCs/>
        </w:rPr>
        <w:t>o change to the R16/17 resource allocation procedure in PHY</w:t>
      </w:r>
      <w:r>
        <w:rPr>
          <w:rFonts w:eastAsia="宋体" w:hint="eastAsia"/>
          <w:iCs/>
          <w:lang w:eastAsia="zh-CN"/>
        </w:rPr>
        <w:t xml:space="preserve"> with the restriction</w:t>
      </w:r>
      <w:r>
        <w:rPr>
          <w:rFonts w:eastAsia="宋体" w:hint="eastAsia"/>
          <w:iCs/>
          <w:lang w:eastAsia="zh-CN"/>
        </w:rPr>
        <w:t xml:space="preserve"> that </w:t>
      </w:r>
      <w:r>
        <w:rPr>
          <w:rFonts w:eastAsia="宋体"/>
          <w:lang w:eastAsia="zh-CN"/>
        </w:rPr>
        <w:t xml:space="preserve">NR SL UE selects in MAC layer at least the first of NR SL slots overlapping with a LTE SL </w:t>
      </w:r>
      <w:proofErr w:type="spellStart"/>
      <w:r>
        <w:rPr>
          <w:rFonts w:eastAsia="宋体"/>
          <w:lang w:eastAsia="zh-CN"/>
        </w:rPr>
        <w:t>subframe</w:t>
      </w:r>
      <w:proofErr w:type="spellEnd"/>
      <w:r>
        <w:rPr>
          <w:rFonts w:eastAsia="宋体" w:hint="eastAsia"/>
          <w:lang w:eastAsia="zh-CN"/>
        </w:rPr>
        <w:t xml:space="preserve"> base on </w:t>
      </w:r>
      <w:r>
        <w:rPr>
          <w:rFonts w:eastAsia="宋体"/>
          <w:lang w:eastAsia="zh-CN"/>
        </w:rPr>
        <w:t xml:space="preserve">the </w:t>
      </w:r>
      <w:r>
        <w:rPr>
          <w:rFonts w:eastAsia="宋体" w:hint="eastAsia"/>
          <w:lang w:eastAsia="zh-CN"/>
        </w:rPr>
        <w:t>revised</w:t>
      </w:r>
      <w:r>
        <w:rPr>
          <w:rFonts w:eastAsia="宋体"/>
          <w:lang w:eastAsia="zh-CN"/>
        </w:rPr>
        <w:t xml:space="preserve"> objective</w:t>
      </w:r>
      <w:r>
        <w:rPr>
          <w:rFonts w:eastAsia="宋体"/>
          <w:iCs/>
          <w:lang w:eastAsia="zh-CN"/>
        </w:rPr>
        <w:t>, but</w:t>
      </w:r>
      <w:r>
        <w:rPr>
          <w:rFonts w:eastAsia="宋体" w:hint="eastAsia"/>
          <w:iCs/>
          <w:lang w:eastAsia="zh-CN"/>
        </w:rPr>
        <w:t xml:space="preserve"> that means the number of a</w:t>
      </w:r>
      <w:r>
        <w:rPr>
          <w:rFonts w:eastAsia="宋体"/>
          <w:iCs/>
          <w:lang w:eastAsia="zh-CN"/>
        </w:rPr>
        <w:t>ctual available resources</w:t>
      </w:r>
      <w:r>
        <w:rPr>
          <w:rFonts w:eastAsia="宋体" w:hint="eastAsia"/>
          <w:iCs/>
          <w:lang w:eastAsia="zh-CN"/>
        </w:rPr>
        <w:t xml:space="preserve"> in </w:t>
      </w:r>
      <w:r>
        <w:rPr>
          <w:rFonts w:eastAsia="Malgun Gothic" w:hint="eastAsia"/>
          <w:lang w:eastAsia="ko-KR"/>
        </w:rPr>
        <w:t>the set</w:t>
      </w:r>
      <w:r>
        <w:rPr>
          <w:rFonts w:eastAsiaTheme="minorEastAsia" w:hint="eastAsia"/>
          <w:lang w:eastAsia="zh-CN"/>
        </w:rPr>
        <w:t xml:space="preserve"> S</w:t>
      </w:r>
      <w:r>
        <w:rPr>
          <w:rFonts w:eastAsiaTheme="minorEastAsia"/>
          <w:vertAlign w:val="subscript"/>
          <w:lang w:eastAsia="zh-CN"/>
        </w:rPr>
        <w:t>A</w:t>
      </w:r>
      <w:r>
        <w:rPr>
          <w:rFonts w:eastAsiaTheme="minorEastAsia" w:hint="eastAsia"/>
          <w:lang w:eastAsia="zh-CN"/>
        </w:rPr>
        <w:t xml:space="preserve"> </w:t>
      </w:r>
      <w:r>
        <w:rPr>
          <w:rFonts w:eastAsia="宋体" w:hint="eastAsia"/>
          <w:lang w:eastAsia="zh-CN"/>
        </w:rPr>
        <w:t xml:space="preserve">reported to </w:t>
      </w:r>
      <w:r>
        <w:rPr>
          <w:iCs/>
        </w:rPr>
        <w:t>MAC layer</w:t>
      </w:r>
      <w:r>
        <w:rPr>
          <w:rFonts w:eastAsia="宋体" w:hint="eastAsia"/>
          <w:iCs/>
          <w:lang w:eastAsia="zh-CN"/>
        </w:rPr>
        <w:t xml:space="preserve"> by </w:t>
      </w:r>
      <w:r>
        <w:rPr>
          <w:iCs/>
        </w:rPr>
        <w:t>PHY</w:t>
      </w:r>
      <w:r>
        <w:rPr>
          <w:rFonts w:eastAsia="宋体" w:hint="eastAsia"/>
          <w:iCs/>
          <w:lang w:eastAsia="zh-CN"/>
        </w:rPr>
        <w:t xml:space="preserve"> layer may be </w:t>
      </w:r>
      <w:r>
        <w:rPr>
          <w:rFonts w:eastAsia="Malgun Gothic" w:hint="eastAsia"/>
          <w:lang w:eastAsia="ko-KR"/>
        </w:rPr>
        <w:t xml:space="preserve">smaller </w:t>
      </w:r>
      <w:r>
        <w:rPr>
          <w:rFonts w:eastAsia="Malgun Gothic" w:hint="eastAsia"/>
          <w:lang w:eastAsia="ko-KR"/>
        </w:rPr>
        <w:t xml:space="preserve">than </w:t>
      </w:r>
      <m:oMath>
        <m:r>
          <w:rPr>
            <w:rFonts w:ascii="Cambria Math" w:hAnsi="Cambria Math"/>
            <w:lang w:eastAsia="en-GB"/>
          </w:rPr>
          <w:lastRenderedPageBreak/>
          <m:t>X</m:t>
        </m:r>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Pr>
          <w:rFonts w:eastAsia="宋体" w:hAnsi="Cambria Math" w:hint="eastAsia"/>
          <w:lang w:eastAsia="zh-CN"/>
        </w:rPr>
        <w:t xml:space="preserve"> when </w:t>
      </w:r>
      <w:r>
        <w:rPr>
          <w:iCs/>
        </w:rPr>
        <w:t>NR SL UE</w:t>
      </w:r>
      <w:r>
        <w:rPr>
          <w:rFonts w:eastAsia="宋体" w:hint="eastAsia"/>
          <w:iCs/>
          <w:lang w:eastAsia="zh-CN"/>
        </w:rPr>
        <w:t xml:space="preserve"> works in unicast or groupcast</w:t>
      </w:r>
      <w:r>
        <w:rPr>
          <w:rFonts w:eastAsia="宋体" w:hAnsi="Cambria Math" w:hint="eastAsia"/>
          <w:lang w:eastAsia="zh-CN"/>
        </w:rPr>
        <w:t>. S</w:t>
      </w:r>
      <w:r>
        <w:rPr>
          <w:rFonts w:eastAsia="宋体" w:hint="eastAsia"/>
          <w:iCs/>
          <w:lang w:eastAsia="zh-CN"/>
        </w:rPr>
        <w:t xml:space="preserve">o </w:t>
      </w:r>
      <w:r>
        <w:rPr>
          <w:rFonts w:eastAsia="宋体" w:hint="eastAsia"/>
          <w:lang w:eastAsia="zh-CN"/>
        </w:rPr>
        <w:t>when</w:t>
      </w:r>
      <w:r>
        <w:rPr>
          <w:rFonts w:eastAsia="宋体"/>
          <w:lang w:eastAsia="zh-CN"/>
        </w:rPr>
        <w:t xml:space="preserve"> SCS is </w:t>
      </w:r>
      <w:proofErr w:type="gramStart"/>
      <w:r>
        <w:rPr>
          <w:rFonts w:eastAsia="宋体"/>
          <w:lang w:eastAsia="zh-CN"/>
        </w:rPr>
        <w:t>30kHz</w:t>
      </w:r>
      <w:proofErr w:type="gramEnd"/>
      <w:r>
        <w:rPr>
          <w:rFonts w:eastAsia="宋体"/>
          <w:lang w:eastAsia="zh-CN"/>
        </w:rPr>
        <w:t xml:space="preserve"> for NR SL, </w:t>
      </w:r>
      <w:r>
        <w:rPr>
          <w:rFonts w:hint="eastAsia"/>
          <w:lang w:eastAsia="zh-CN"/>
        </w:rPr>
        <w:t xml:space="preserve">as shown in </w:t>
      </w:r>
      <w:r>
        <w:rPr>
          <w:rFonts w:eastAsiaTheme="minorEastAsia" w:cs="Arial" w:hint="eastAsia"/>
          <w:lang w:eastAsia="zh-CN"/>
        </w:rPr>
        <w:t xml:space="preserve">following </w:t>
      </w:r>
      <w:r>
        <w:rPr>
          <w:rFonts w:eastAsiaTheme="minorEastAsia"/>
        </w:rPr>
        <w:fldChar w:fldCharType="begin"/>
      </w:r>
      <w:r>
        <w:rPr>
          <w:rFonts w:eastAsiaTheme="minorEastAsia"/>
        </w:rPr>
        <w:instrText xml:space="preserve"> REF _Ref131609665 \h  \* MERGEFORMAT </w:instrText>
      </w:r>
      <w:r>
        <w:rPr>
          <w:rFonts w:eastAsiaTheme="minorEastAsia"/>
        </w:rPr>
      </w:r>
      <w:r>
        <w:rPr>
          <w:rFonts w:eastAsiaTheme="minorEastAsia"/>
        </w:rPr>
        <w:fldChar w:fldCharType="separate"/>
      </w:r>
      <w:r>
        <w:t>Figure 1</w:t>
      </w:r>
      <w:r>
        <w:rPr>
          <w:rFonts w:eastAsiaTheme="minorEastAsia"/>
        </w:rPr>
        <w:fldChar w:fldCharType="end"/>
      </w:r>
      <w:r>
        <w:rPr>
          <w:lang w:eastAsia="zh-CN"/>
        </w:rPr>
        <w:t xml:space="preserve">, </w:t>
      </w:r>
      <w:r>
        <w:rPr>
          <w:rFonts w:eastAsia="宋体"/>
          <w:lang w:eastAsia="zh-CN"/>
        </w:rPr>
        <w:t xml:space="preserve">the resource </w:t>
      </w:r>
      <w:r>
        <w:rPr>
          <w:rFonts w:eastAsia="宋体" w:hint="eastAsia"/>
          <w:lang w:eastAsia="zh-CN"/>
        </w:rPr>
        <w:t>should be</w:t>
      </w:r>
      <w:r>
        <w:rPr>
          <w:rFonts w:eastAsia="宋体"/>
          <w:lang w:eastAsia="zh-CN"/>
        </w:rPr>
        <w:t xml:space="preserve"> not</w:t>
      </w:r>
      <w:bookmarkStart w:id="14" w:name="OLE_LINK75"/>
      <w:r>
        <w:rPr>
          <w:rFonts w:eastAsia="宋体" w:hint="eastAsia"/>
          <w:lang w:eastAsia="zh-CN"/>
        </w:rPr>
        <w:t xml:space="preserve"> involved </w:t>
      </w:r>
      <w:bookmarkEnd w:id="14"/>
      <w:r>
        <w:rPr>
          <w:rFonts w:eastAsia="宋体" w:hint="eastAsia"/>
          <w:lang w:eastAsia="zh-CN"/>
        </w:rPr>
        <w:t xml:space="preserve">in </w:t>
      </w:r>
      <w:r>
        <w:rPr>
          <w:rFonts w:eastAsia="宋体"/>
          <w:lang w:eastAsia="zh-CN"/>
        </w:rPr>
        <w:t xml:space="preserve">the </w:t>
      </w:r>
      <w:r>
        <w:rPr>
          <w:rFonts w:eastAsia="Malgun Gothic" w:hint="eastAsia"/>
        </w:rPr>
        <w:t>total number of candidate</w:t>
      </w:r>
      <w:r>
        <w:rPr>
          <w:rFonts w:eastAsia="Malgun Gothic"/>
        </w:rPr>
        <w:t xml:space="preserve"> resource </w:t>
      </w:r>
      <w:proofErr w:type="spellStart"/>
      <w:r>
        <w:rPr>
          <w:rFonts w:eastAsia="Malgun Gothic"/>
        </w:rPr>
        <w:t>Mtotal</w:t>
      </w:r>
      <w:proofErr w:type="spellEnd"/>
      <w:r>
        <w:rPr>
          <w:rFonts w:eastAsiaTheme="minorEastAsia" w:hint="eastAsia"/>
          <w:lang w:eastAsia="zh-CN"/>
        </w:rPr>
        <w:t xml:space="preserve"> </w:t>
      </w:r>
      <w:r>
        <w:rPr>
          <w:rFonts w:eastAsiaTheme="minorEastAsia"/>
          <w:lang w:eastAsia="zh-CN"/>
        </w:rPr>
        <w:t xml:space="preserve">and </w:t>
      </w:r>
      <w:r>
        <w:rPr>
          <w:rFonts w:eastAsia="宋体"/>
          <w:lang w:eastAsia="zh-CN"/>
        </w:rPr>
        <w:t>should be removed from</w:t>
      </w:r>
      <w:r>
        <w:rPr>
          <w:rFonts w:eastAsia="宋体" w:hint="eastAsia"/>
          <w:lang w:eastAsia="zh-CN"/>
        </w:rPr>
        <w:t xml:space="preserve"> initial</w:t>
      </w:r>
      <w:r>
        <w:rPr>
          <w:rFonts w:eastAsia="宋体"/>
          <w:lang w:eastAsia="zh-CN"/>
        </w:rPr>
        <w:t xml:space="preserve"> </w:t>
      </w:r>
      <w:r>
        <w:rPr>
          <w:rFonts w:eastAsiaTheme="minorEastAsia" w:hint="eastAsia"/>
          <w:lang w:eastAsia="zh-CN"/>
        </w:rPr>
        <w:t>S</w:t>
      </w:r>
      <w:r>
        <w:rPr>
          <w:rFonts w:eastAsiaTheme="minorEastAsia" w:hint="eastAsia"/>
          <w:vertAlign w:val="subscript"/>
          <w:lang w:eastAsia="zh-CN"/>
        </w:rPr>
        <w:t>A</w:t>
      </w:r>
      <w:r>
        <w:rPr>
          <w:rFonts w:eastAsia="宋体" w:hint="eastAsia"/>
          <w:lang w:eastAsia="zh-CN"/>
        </w:rPr>
        <w:t xml:space="preserve"> if it meets any </w:t>
      </w:r>
      <w:r>
        <w:rPr>
          <w:rFonts w:eastAsia="宋体"/>
          <w:lang w:eastAsia="zh-CN"/>
        </w:rPr>
        <w:t xml:space="preserve">following </w:t>
      </w:r>
      <w:r>
        <w:rPr>
          <w:rFonts w:eastAsia="宋体" w:hint="eastAsia"/>
          <w:lang w:eastAsia="zh-CN"/>
        </w:rPr>
        <w:t>conditions</w:t>
      </w:r>
      <w:r>
        <w:rPr>
          <w:rFonts w:eastAsia="宋体"/>
          <w:lang w:eastAsia="zh-CN"/>
        </w:rPr>
        <w:t>:</w:t>
      </w:r>
    </w:p>
    <w:p w:rsidR="009C4982" w:rsidRDefault="00244FCA">
      <w:pPr>
        <w:pStyle w:val="afa"/>
        <w:numPr>
          <w:ilvl w:val="0"/>
          <w:numId w:val="14"/>
        </w:numPr>
        <w:autoSpaceDE w:val="0"/>
        <w:autoSpaceDN w:val="0"/>
        <w:adjustRightInd w:val="0"/>
        <w:snapToGrid w:val="0"/>
        <w:spacing w:afterLines="50" w:after="120"/>
        <w:ind w:firstLineChars="0"/>
        <w:jc w:val="both"/>
        <w:rPr>
          <w:rFonts w:ascii="Times New Roman" w:eastAsia="Times New Roman" w:hAnsi="Times New Roman" w:cs="Times New Roman"/>
          <w:sz w:val="20"/>
          <w:szCs w:val="20"/>
        </w:rPr>
      </w:pPr>
      <w:bookmarkStart w:id="15" w:name="OLE_LINK65"/>
      <w:r>
        <w:rPr>
          <w:rFonts w:ascii="Times New Roman" w:eastAsiaTheme="minorEastAsia" w:hAnsi="Times New Roman" w:cs="Times New Roman"/>
          <w:sz w:val="20"/>
          <w:szCs w:val="20"/>
        </w:rPr>
        <w:t>The resource overlapping with</w:t>
      </w:r>
      <w:r>
        <w:rPr>
          <w:rFonts w:ascii="Times New Roman" w:eastAsiaTheme="minorEastAsia" w:hAnsi="Times New Roman" w:cs="Times New Roman"/>
          <w:sz w:val="20"/>
          <w:szCs w:val="20"/>
        </w:rPr>
        <w:t xml:space="preserve"> a LTE SL </w:t>
      </w:r>
      <w:proofErr w:type="spellStart"/>
      <w:r>
        <w:rPr>
          <w:rFonts w:ascii="Times New Roman" w:eastAsiaTheme="minorEastAsia" w:hAnsi="Times New Roman" w:cs="Times New Roman"/>
          <w:sz w:val="20"/>
          <w:szCs w:val="20"/>
        </w:rPr>
        <w:t>subframe</w:t>
      </w:r>
      <w:proofErr w:type="spellEnd"/>
      <w:r>
        <w:rPr>
          <w:rFonts w:ascii="Times New Roman" w:eastAsiaTheme="minorEastAsia" w:hAnsi="Times New Roman" w:cs="Times New Roman"/>
          <w:sz w:val="20"/>
          <w:szCs w:val="20"/>
        </w:rPr>
        <w:t xml:space="preserve"> configured within the LTE SL resource pool, and the first slot in a </w:t>
      </w:r>
      <w:proofErr w:type="spellStart"/>
      <w:r>
        <w:rPr>
          <w:rFonts w:ascii="Times New Roman" w:eastAsiaTheme="minorEastAsia" w:hAnsi="Times New Roman" w:cs="Times New Roman"/>
          <w:sz w:val="20"/>
          <w:szCs w:val="20"/>
        </w:rPr>
        <w:t>subframe</w:t>
      </w:r>
      <w:proofErr w:type="spellEnd"/>
      <w:r>
        <w:rPr>
          <w:rFonts w:ascii="Times New Roman" w:eastAsiaTheme="minorEastAsia" w:hAnsi="Times New Roman" w:cs="Times New Roman"/>
          <w:sz w:val="20"/>
          <w:szCs w:val="20"/>
        </w:rPr>
        <w:t xml:space="preserve"> which contains the resource is not in NR SL resource pool in NR SL resource selection window, like the yellow resources and blue resources in </w:t>
      </w:r>
      <w:r>
        <w:rPr>
          <w:rFonts w:ascii="Times New Roman" w:eastAsiaTheme="minorEastAsia" w:hAnsi="Times New Roman" w:cs="Times New Roman"/>
          <w:sz w:val="20"/>
          <w:szCs w:val="20"/>
        </w:rPr>
        <w:fldChar w:fldCharType="begin"/>
      </w:r>
      <w:r>
        <w:rPr>
          <w:rFonts w:ascii="Times New Roman" w:eastAsiaTheme="minorEastAsia" w:hAnsi="Times New Roman" w:cs="Times New Roman"/>
          <w:sz w:val="20"/>
          <w:szCs w:val="20"/>
        </w:rPr>
        <w:instrText xml:space="preserve"> REF _Ref131609665</w:instrText>
      </w:r>
      <w:r>
        <w:rPr>
          <w:rFonts w:ascii="Times New Roman" w:eastAsiaTheme="minorEastAsia" w:hAnsi="Times New Roman" w:cs="Times New Roman"/>
          <w:sz w:val="20"/>
          <w:szCs w:val="20"/>
        </w:rPr>
        <w:instrText xml:space="preserve"> \h  \* MERGEFORMAT </w:instrText>
      </w:r>
      <w:r>
        <w:rPr>
          <w:rFonts w:ascii="Times New Roman" w:eastAsiaTheme="minorEastAsia" w:hAnsi="Times New Roman" w:cs="Times New Roman"/>
          <w:sz w:val="20"/>
          <w:szCs w:val="20"/>
        </w:rPr>
      </w:r>
      <w:r>
        <w:rPr>
          <w:rFonts w:ascii="Times New Roman" w:eastAsiaTheme="minorEastAsia" w:hAnsi="Times New Roman" w:cs="Times New Roman"/>
          <w:sz w:val="20"/>
          <w:szCs w:val="20"/>
        </w:rPr>
        <w:fldChar w:fldCharType="separate"/>
      </w:r>
      <w:r>
        <w:rPr>
          <w:rFonts w:ascii="Times New Roman" w:hAnsi="Times New Roman" w:cs="Times New Roman"/>
          <w:sz w:val="20"/>
          <w:szCs w:val="20"/>
        </w:rPr>
        <w:t>Figure 1</w:t>
      </w:r>
      <w:r>
        <w:rPr>
          <w:rFonts w:ascii="Times New Roman" w:eastAsiaTheme="minorEastAsia" w:hAnsi="Times New Roman" w:cs="Times New Roman"/>
          <w:sz w:val="20"/>
          <w:szCs w:val="20"/>
        </w:rPr>
        <w:fldChar w:fldCharType="end"/>
      </w:r>
      <w:r>
        <w:rPr>
          <w:rFonts w:ascii="Times New Roman" w:eastAsiaTheme="minorEastAsia" w:hAnsi="Times New Roman" w:cs="Times New Roman"/>
          <w:sz w:val="20"/>
          <w:szCs w:val="20"/>
        </w:rPr>
        <w:t>.</w:t>
      </w:r>
    </w:p>
    <w:bookmarkEnd w:id="15"/>
    <w:p w:rsidR="009C4982" w:rsidRDefault="00244FCA">
      <w:pPr>
        <w:pStyle w:val="afa"/>
        <w:numPr>
          <w:ilvl w:val="0"/>
          <w:numId w:val="14"/>
        </w:numPr>
        <w:autoSpaceDE w:val="0"/>
        <w:autoSpaceDN w:val="0"/>
        <w:adjustRightInd w:val="0"/>
        <w:snapToGrid w:val="0"/>
        <w:spacing w:afterLines="50" w:after="120"/>
        <w:ind w:firstLineChars="0"/>
        <w:jc w:val="both"/>
        <w:rPr>
          <w:rFonts w:ascii="Times New Roman" w:eastAsia="Times New Roman" w:hAnsi="Times New Roman" w:cs="Times New Roman"/>
          <w:sz w:val="20"/>
          <w:szCs w:val="20"/>
        </w:rPr>
      </w:pPr>
      <w:r>
        <w:rPr>
          <w:rFonts w:ascii="Times New Roman" w:eastAsiaTheme="minorEastAsia" w:hAnsi="Times New Roman" w:cs="Times New Roman"/>
          <w:sz w:val="20"/>
          <w:szCs w:val="20"/>
        </w:rPr>
        <w:t xml:space="preserve">The resource overlaps with the </w:t>
      </w:r>
      <w:proofErr w:type="spellStart"/>
      <w:r>
        <w:rPr>
          <w:rFonts w:ascii="Times New Roman" w:eastAsiaTheme="minorEastAsia" w:hAnsi="Times New Roman" w:cs="Times New Roman"/>
          <w:sz w:val="20"/>
          <w:szCs w:val="20"/>
        </w:rPr>
        <w:t>subframe</w:t>
      </w:r>
      <w:proofErr w:type="spellEnd"/>
      <w:r>
        <w:rPr>
          <w:rFonts w:ascii="Times New Roman" w:eastAsiaTheme="minorEastAsia" w:hAnsi="Times New Roman" w:cs="Times New Roman"/>
          <w:sz w:val="20"/>
          <w:szCs w:val="20"/>
        </w:rPr>
        <w:t xml:space="preserve"> configured for LTE SL SLSS, like the purple resources in </w:t>
      </w:r>
      <w:r>
        <w:rPr>
          <w:rFonts w:ascii="Times New Roman" w:eastAsiaTheme="minorEastAsia" w:hAnsi="Times New Roman" w:cs="Times New Roman"/>
          <w:sz w:val="20"/>
          <w:szCs w:val="20"/>
        </w:rPr>
        <w:fldChar w:fldCharType="begin"/>
      </w:r>
      <w:r>
        <w:rPr>
          <w:rFonts w:ascii="Times New Roman" w:eastAsiaTheme="minorEastAsia" w:hAnsi="Times New Roman" w:cs="Times New Roman"/>
          <w:sz w:val="20"/>
          <w:szCs w:val="20"/>
        </w:rPr>
        <w:instrText xml:space="preserve"> REF _Ref131609665 \h  \* MERGEFORMAT </w:instrText>
      </w:r>
      <w:r>
        <w:rPr>
          <w:rFonts w:ascii="Times New Roman" w:eastAsiaTheme="minorEastAsia" w:hAnsi="Times New Roman" w:cs="Times New Roman"/>
          <w:sz w:val="20"/>
          <w:szCs w:val="20"/>
        </w:rPr>
      </w:r>
      <w:r>
        <w:rPr>
          <w:rFonts w:ascii="Times New Roman" w:eastAsiaTheme="minorEastAsia" w:hAnsi="Times New Roman" w:cs="Times New Roman"/>
          <w:sz w:val="20"/>
          <w:szCs w:val="20"/>
        </w:rPr>
        <w:fldChar w:fldCharType="separate"/>
      </w:r>
      <w:r>
        <w:rPr>
          <w:rFonts w:ascii="Times New Roman" w:hAnsi="Times New Roman" w:cs="Times New Roman"/>
          <w:sz w:val="20"/>
          <w:szCs w:val="20"/>
        </w:rPr>
        <w:t>Figure 1</w:t>
      </w:r>
      <w:r>
        <w:rPr>
          <w:rFonts w:ascii="Times New Roman" w:eastAsiaTheme="minorEastAsia" w:hAnsi="Times New Roman" w:cs="Times New Roman"/>
          <w:sz w:val="20"/>
          <w:szCs w:val="20"/>
        </w:rPr>
        <w:fldChar w:fldCharType="end"/>
      </w:r>
      <w:r>
        <w:rPr>
          <w:rFonts w:ascii="Times New Roman" w:eastAsiaTheme="minorEastAsia" w:hAnsi="Times New Roman" w:cs="Times New Roman"/>
          <w:sz w:val="20"/>
          <w:szCs w:val="20"/>
        </w:rPr>
        <w:t>.</w:t>
      </w:r>
    </w:p>
    <w:bookmarkEnd w:id="13"/>
    <w:p w:rsidR="009C4982" w:rsidRDefault="009C4982">
      <w:pPr>
        <w:spacing w:afterLines="50" w:after="120"/>
        <w:jc w:val="both"/>
        <w:rPr>
          <w:rFonts w:eastAsia="宋体"/>
          <w:lang w:eastAsia="zh-CN"/>
        </w:rPr>
      </w:pPr>
    </w:p>
    <w:p w:rsidR="009C4982" w:rsidRDefault="00244FCA">
      <w:pPr>
        <w:jc w:val="center"/>
        <w:rPr>
          <w:rFonts w:eastAsia="宋体"/>
          <w:lang w:eastAsia="zh-CN"/>
        </w:rPr>
      </w:pPr>
      <w:r>
        <w:rPr>
          <w:rFonts w:eastAsia="宋体" w:hint="eastAsia"/>
          <w:lang w:eastAsia="zh-CN"/>
        </w:rPr>
        <w:object w:dxaOrig="6785" w:dyaOrig="37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25pt;height:189.7pt" o:ole="">
            <v:imagedata r:id="rId9" o:title=""/>
          </v:shape>
          <o:OLEObject Type="Embed" ProgID="Visio.Drawing.15" ShapeID="_x0000_i1025" DrawAspect="Content" ObjectID="_1742390666" r:id="rId10"/>
        </w:object>
      </w:r>
    </w:p>
    <w:p w:rsidR="009C4982" w:rsidRDefault="00244FCA">
      <w:pPr>
        <w:pStyle w:val="a5"/>
        <w:jc w:val="center"/>
        <w:rPr>
          <w:rFonts w:eastAsia="宋体"/>
          <w:lang w:eastAsia="zh-CN"/>
        </w:rPr>
      </w:pPr>
      <w:bookmarkStart w:id="16" w:name="_Ref131609665"/>
      <w:r>
        <w:t xml:space="preserve">Figure </w:t>
      </w:r>
      <w:r>
        <w:fldChar w:fldCharType="begin"/>
      </w:r>
      <w:r>
        <w:instrText xml:space="preserve"> SEQ Figure \* ARABIC </w:instrText>
      </w:r>
      <w:r>
        <w:fldChar w:fldCharType="separate"/>
      </w:r>
      <w:r>
        <w:t>1</w:t>
      </w:r>
      <w:r>
        <w:fldChar w:fldCharType="end"/>
      </w:r>
      <w:bookmarkEnd w:id="16"/>
      <w:r>
        <w:rPr>
          <w:rFonts w:eastAsiaTheme="minorEastAsia" w:hint="eastAsia"/>
          <w:lang w:eastAsia="zh-CN"/>
        </w:rPr>
        <w:t xml:space="preserve">: </w:t>
      </w:r>
      <w:r>
        <w:rPr>
          <w:rFonts w:eastAsia="宋体"/>
          <w:bCs/>
          <w:lang w:eastAsia="zh-CN"/>
        </w:rPr>
        <w:t>the resource</w:t>
      </w:r>
      <w:r>
        <w:rPr>
          <w:rFonts w:eastAsia="宋体" w:hint="eastAsia"/>
          <w:bCs/>
          <w:lang w:eastAsia="zh-CN"/>
        </w:rPr>
        <w:t xml:space="preserve">s </w:t>
      </w:r>
      <w:r>
        <w:rPr>
          <w:rFonts w:eastAsia="宋体"/>
          <w:bCs/>
          <w:lang w:eastAsia="zh-CN"/>
        </w:rPr>
        <w:t xml:space="preserve">should be removed from </w:t>
      </w:r>
      <w:proofErr w:type="spellStart"/>
      <w:r>
        <w:rPr>
          <w:rFonts w:eastAsia="Malgun Gothic"/>
          <w:bCs/>
        </w:rPr>
        <w:t>Mtotal</w:t>
      </w:r>
      <w:proofErr w:type="spellEnd"/>
      <w:r>
        <w:rPr>
          <w:rFonts w:eastAsiaTheme="minorEastAsia"/>
          <w:bCs/>
          <w:lang w:eastAsia="zh-CN"/>
        </w:rPr>
        <w:t xml:space="preserve"> and </w:t>
      </w:r>
      <w:r>
        <w:rPr>
          <w:rFonts w:eastAsia="宋体"/>
          <w:bCs/>
          <w:lang w:eastAsia="zh-CN"/>
        </w:rPr>
        <w:t>the initial S</w:t>
      </w:r>
      <w:r>
        <w:rPr>
          <w:rFonts w:eastAsia="宋体"/>
          <w:bCs/>
          <w:vertAlign w:val="subscript"/>
          <w:lang w:eastAsia="zh-CN"/>
        </w:rPr>
        <w:t>A</w:t>
      </w:r>
    </w:p>
    <w:p w:rsidR="009C4982" w:rsidRDefault="009C4982">
      <w:pPr>
        <w:spacing w:afterLines="50" w:after="120"/>
        <w:jc w:val="both"/>
      </w:pPr>
    </w:p>
    <w:p w:rsidR="009C4982" w:rsidRDefault="00244FCA">
      <w:pPr>
        <w:spacing w:afterLines="50" w:after="120"/>
        <w:jc w:val="both"/>
        <w:rPr>
          <w:rFonts w:eastAsia="宋体"/>
          <w:lang w:eastAsia="zh-CN"/>
        </w:rPr>
      </w:pPr>
      <w:r>
        <w:rPr>
          <w:rFonts w:eastAsia="宋体" w:hint="eastAsia"/>
          <w:lang w:eastAsia="zh-CN"/>
        </w:rPr>
        <w:t>Thirdly, when</w:t>
      </w:r>
      <w:r>
        <w:rPr>
          <w:rFonts w:eastAsia="宋体"/>
          <w:lang w:eastAsia="zh-CN"/>
        </w:rPr>
        <w:t xml:space="preserve"> SCS is </w:t>
      </w:r>
      <w:proofErr w:type="gramStart"/>
      <w:r>
        <w:rPr>
          <w:rFonts w:eastAsia="宋体"/>
          <w:lang w:eastAsia="zh-CN"/>
        </w:rPr>
        <w:t>30kHz</w:t>
      </w:r>
      <w:proofErr w:type="gramEnd"/>
      <w:r>
        <w:rPr>
          <w:rFonts w:eastAsia="宋体"/>
          <w:lang w:eastAsia="zh-CN"/>
        </w:rPr>
        <w:t xml:space="preserve"> for NR SL, </w:t>
      </w:r>
      <w:r>
        <w:rPr>
          <w:rFonts w:hint="eastAsia"/>
          <w:lang w:eastAsia="zh-CN"/>
        </w:rPr>
        <w:t xml:space="preserve">as shown in </w:t>
      </w:r>
      <w:r>
        <w:rPr>
          <w:lang w:eastAsia="zh-CN"/>
        </w:rPr>
        <w:fldChar w:fldCharType="begin"/>
      </w:r>
      <w:r>
        <w:rPr>
          <w:lang w:eastAsia="zh-CN"/>
        </w:rPr>
        <w:instrText xml:space="preserve"> </w:instrText>
      </w:r>
      <w:r>
        <w:rPr>
          <w:rFonts w:hint="eastAsia"/>
          <w:lang w:eastAsia="zh-CN"/>
        </w:rPr>
        <w:instrText>REF _Ref131609665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w:t>
      </w:r>
      <w:r>
        <w:rPr>
          <w:rFonts w:eastAsia="宋体"/>
          <w:lang w:eastAsia="zh-CN"/>
        </w:rPr>
        <w:t xml:space="preserve">the </w:t>
      </w:r>
      <w:r>
        <w:rPr>
          <w:rFonts w:eastAsia="Malgun Gothic" w:hint="eastAsia"/>
          <w:lang w:eastAsia="ko-KR"/>
        </w:rPr>
        <w:t>UE shall exclude any candidate</w:t>
      </w:r>
      <w:r>
        <w:rPr>
          <w:rFonts w:eastAsia="宋体" w:hint="eastAsia"/>
          <w:lang w:eastAsia="zh-CN"/>
        </w:rPr>
        <w:t xml:space="preserve"> resource </w:t>
      </w:r>
      <w:r>
        <w:rPr>
          <w:rFonts w:eastAsia="宋体"/>
          <w:lang w:eastAsia="zh-CN"/>
        </w:rPr>
        <w:t>from</w:t>
      </w:r>
      <w:r>
        <w:rPr>
          <w:rFonts w:eastAsia="宋体" w:hint="eastAsia"/>
          <w:lang w:eastAsia="zh-CN"/>
        </w:rPr>
        <w:t xml:space="preserve"> </w:t>
      </w:r>
      <w:r>
        <w:rPr>
          <w:rFonts w:eastAsia="宋体"/>
          <w:lang w:eastAsia="zh-CN"/>
        </w:rPr>
        <w:t>S</w:t>
      </w:r>
      <w:r>
        <w:rPr>
          <w:rFonts w:eastAsia="宋体"/>
          <w:vertAlign w:val="subscript"/>
          <w:lang w:eastAsia="zh-CN"/>
        </w:rPr>
        <w:t>A</w:t>
      </w:r>
      <w:r>
        <w:rPr>
          <w:rFonts w:eastAsia="宋体" w:hint="eastAsia"/>
          <w:lang w:eastAsia="zh-CN"/>
        </w:rPr>
        <w:t xml:space="preserve"> after step 6) </w:t>
      </w:r>
      <w:r>
        <w:rPr>
          <w:rFonts w:eastAsia="等线"/>
          <w:szCs w:val="24"/>
          <w:lang w:val="en-GB" w:eastAsia="ko-KR"/>
        </w:rPr>
        <w:t>in Section 8.1.4 in TS 38.214</w:t>
      </w:r>
      <w:r>
        <w:rPr>
          <w:rFonts w:eastAsia="等线" w:hint="eastAsia"/>
          <w:szCs w:val="24"/>
          <w:lang w:eastAsia="zh-CN"/>
        </w:rPr>
        <w:t xml:space="preserve"> and </w:t>
      </w:r>
      <w:r>
        <w:rPr>
          <w:rFonts w:eastAsia="宋体" w:hint="eastAsia"/>
          <w:lang w:eastAsia="zh-CN"/>
        </w:rPr>
        <w:t>the exclusion proced</w:t>
      </w:r>
      <w:r>
        <w:rPr>
          <w:rFonts w:eastAsia="宋体" w:hint="eastAsia"/>
          <w:lang w:eastAsia="zh-CN"/>
        </w:rPr>
        <w:t xml:space="preserve">ure considering the LTE SL reserved resources by other LTE SL UE </w:t>
      </w:r>
      <w:bookmarkStart w:id="17" w:name="OLE_LINK67"/>
      <w:r>
        <w:rPr>
          <w:rFonts w:eastAsia="宋体" w:hint="eastAsia"/>
          <w:lang w:eastAsia="zh-CN"/>
        </w:rPr>
        <w:t xml:space="preserve">if it meets </w:t>
      </w:r>
      <w:r>
        <w:rPr>
          <w:rFonts w:eastAsia="宋体"/>
          <w:lang w:eastAsia="zh-CN"/>
        </w:rPr>
        <w:t xml:space="preserve">following </w:t>
      </w:r>
      <w:r>
        <w:rPr>
          <w:rFonts w:eastAsia="宋体" w:hint="eastAsia"/>
          <w:lang w:eastAsia="zh-CN"/>
        </w:rPr>
        <w:t>condition</w:t>
      </w:r>
      <w:bookmarkEnd w:id="17"/>
      <w:r>
        <w:rPr>
          <w:rFonts w:eastAsia="宋体"/>
          <w:lang w:eastAsia="zh-CN"/>
        </w:rPr>
        <w:t>:</w:t>
      </w:r>
    </w:p>
    <w:p w:rsidR="009C4982" w:rsidRDefault="00244FCA">
      <w:pPr>
        <w:pStyle w:val="afa"/>
        <w:numPr>
          <w:ilvl w:val="0"/>
          <w:numId w:val="14"/>
        </w:numPr>
        <w:autoSpaceDE w:val="0"/>
        <w:autoSpaceDN w:val="0"/>
        <w:adjustRightInd w:val="0"/>
        <w:snapToGrid w:val="0"/>
        <w:spacing w:afterLines="50"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T</w:t>
      </w:r>
      <w:r>
        <w:rPr>
          <w:rFonts w:ascii="Times New Roman" w:eastAsiaTheme="minorEastAsia" w:hAnsi="Times New Roman" w:cs="Times New Roman" w:hint="eastAsia"/>
          <w:sz w:val="20"/>
          <w:szCs w:val="20"/>
        </w:rPr>
        <w:t>he</w:t>
      </w:r>
      <w:r>
        <w:rPr>
          <w:rFonts w:ascii="Times New Roman" w:eastAsiaTheme="minorEastAsia" w:hAnsi="Times New Roman" w:cs="Times New Roman"/>
          <w:sz w:val="20"/>
          <w:szCs w:val="20"/>
        </w:rPr>
        <w:t xml:space="preserve"> </w:t>
      </w:r>
      <w:r>
        <w:rPr>
          <w:rFonts w:ascii="Times New Roman" w:eastAsiaTheme="minorEastAsia" w:hAnsi="Times New Roman" w:cs="Times New Roman" w:hint="eastAsia"/>
          <w:sz w:val="20"/>
          <w:szCs w:val="20"/>
        </w:rPr>
        <w:t>resource</w:t>
      </w:r>
      <w:r>
        <w:rPr>
          <w:rFonts w:ascii="Times New Roman" w:eastAsiaTheme="minorEastAsia" w:hAnsi="Times New Roman" w:cs="Times New Roman"/>
          <w:sz w:val="20"/>
          <w:szCs w:val="20"/>
        </w:rPr>
        <w:t xml:space="preserve"> </w:t>
      </w:r>
      <w:r>
        <w:rPr>
          <w:rFonts w:ascii="Times New Roman" w:eastAsiaTheme="minorEastAsia" w:hAnsi="Times New Roman" w:cs="Times New Roman" w:hint="eastAsia"/>
          <w:sz w:val="20"/>
          <w:szCs w:val="20"/>
        </w:rPr>
        <w:t>overlapping</w:t>
      </w:r>
      <w:r>
        <w:rPr>
          <w:rFonts w:ascii="Times New Roman" w:eastAsiaTheme="minorEastAsia" w:hAnsi="Times New Roman" w:cs="Times New Roman"/>
          <w:sz w:val="20"/>
          <w:szCs w:val="20"/>
        </w:rPr>
        <w:t xml:space="preserve"> </w:t>
      </w:r>
      <w:r>
        <w:rPr>
          <w:rFonts w:ascii="Times New Roman" w:eastAsiaTheme="minorEastAsia" w:hAnsi="Times New Roman" w:cs="Times New Roman" w:hint="eastAsia"/>
          <w:sz w:val="20"/>
          <w:szCs w:val="20"/>
        </w:rPr>
        <w:t>with</w:t>
      </w:r>
      <w:r>
        <w:rPr>
          <w:rFonts w:ascii="Times New Roman" w:eastAsiaTheme="minorEastAsia" w:hAnsi="Times New Roman" w:cs="Times New Roman"/>
          <w:sz w:val="20"/>
          <w:szCs w:val="20"/>
        </w:rPr>
        <w:t xml:space="preserve"> </w:t>
      </w:r>
      <w:r>
        <w:rPr>
          <w:rFonts w:ascii="Times New Roman" w:eastAsiaTheme="minorEastAsia" w:hAnsi="Times New Roman" w:cs="Times New Roman" w:hint="eastAsia"/>
          <w:sz w:val="20"/>
          <w:szCs w:val="20"/>
        </w:rPr>
        <w:t>a LTE</w:t>
      </w:r>
      <w:r>
        <w:rPr>
          <w:rFonts w:ascii="Times New Roman" w:eastAsiaTheme="minorEastAsia" w:hAnsi="Times New Roman" w:cs="Times New Roman"/>
          <w:sz w:val="20"/>
          <w:szCs w:val="20"/>
        </w:rPr>
        <w:t xml:space="preserve"> SL </w:t>
      </w:r>
      <w:proofErr w:type="spellStart"/>
      <w:r>
        <w:rPr>
          <w:rFonts w:ascii="Times New Roman" w:eastAsiaTheme="minorEastAsia" w:hAnsi="Times New Roman" w:cs="Times New Roman"/>
          <w:sz w:val="20"/>
          <w:szCs w:val="20"/>
        </w:rPr>
        <w:t>subframe</w:t>
      </w:r>
      <w:proofErr w:type="spellEnd"/>
      <w:r>
        <w:rPr>
          <w:rFonts w:ascii="Times New Roman" w:eastAsiaTheme="minorEastAsia" w:hAnsi="Times New Roman" w:cs="Times New Roman"/>
          <w:sz w:val="20"/>
          <w:szCs w:val="20"/>
        </w:rPr>
        <w:t xml:space="preserve"> configured within the LTE SL resource pool</w:t>
      </w:r>
      <w:r>
        <w:rPr>
          <w:rFonts w:ascii="Times New Roman" w:eastAsiaTheme="minorEastAsia" w:hAnsi="Times New Roman" w:cs="Times New Roman" w:hint="eastAsia"/>
          <w:sz w:val="20"/>
          <w:szCs w:val="20"/>
        </w:rPr>
        <w:t xml:space="preserve"> </w:t>
      </w:r>
      <w:r>
        <w:rPr>
          <w:rFonts w:ascii="Times New Roman" w:eastAsiaTheme="minorEastAsia" w:hAnsi="Times New Roman" w:cs="Times New Roman"/>
          <w:sz w:val="20"/>
          <w:szCs w:val="20"/>
        </w:rPr>
        <w:t xml:space="preserve">and </w:t>
      </w:r>
      <w:r>
        <w:rPr>
          <w:rFonts w:ascii="Times New Roman" w:eastAsiaTheme="minorEastAsia" w:hAnsi="Times New Roman" w:cs="Times New Roman" w:hint="eastAsia"/>
          <w:sz w:val="20"/>
          <w:szCs w:val="20"/>
        </w:rPr>
        <w:t xml:space="preserve">resource in the same frequency domain as the resource in </w:t>
      </w:r>
      <w:r>
        <w:rPr>
          <w:rFonts w:ascii="Times New Roman" w:eastAsiaTheme="minorEastAsia" w:hAnsi="Times New Roman" w:cs="Times New Roman"/>
          <w:sz w:val="20"/>
          <w:szCs w:val="20"/>
        </w:rPr>
        <w:t xml:space="preserve">first slot in a </w:t>
      </w:r>
      <w:proofErr w:type="spellStart"/>
      <w:r>
        <w:rPr>
          <w:rFonts w:ascii="Times New Roman" w:eastAsiaTheme="minorEastAsia" w:hAnsi="Times New Roman" w:cs="Times New Roman"/>
          <w:sz w:val="20"/>
          <w:szCs w:val="20"/>
        </w:rPr>
        <w:t>subframe</w:t>
      </w:r>
      <w:proofErr w:type="spellEnd"/>
      <w:r>
        <w:rPr>
          <w:rFonts w:ascii="Times New Roman" w:eastAsiaTheme="minorEastAsia" w:hAnsi="Times New Roman" w:cs="Times New Roman"/>
          <w:sz w:val="20"/>
          <w:szCs w:val="20"/>
        </w:rPr>
        <w:t xml:space="preserve"> which contains the resource </w:t>
      </w:r>
      <w:r>
        <w:rPr>
          <w:rFonts w:ascii="Times New Roman" w:eastAsiaTheme="minorEastAsia" w:hAnsi="Times New Roman" w:cs="Times New Roman" w:hint="eastAsia"/>
          <w:sz w:val="20"/>
          <w:szCs w:val="20"/>
        </w:rPr>
        <w:t>has been excluded from S</w:t>
      </w:r>
      <w:r>
        <w:rPr>
          <w:rFonts w:ascii="Times New Roman" w:eastAsiaTheme="minorEastAsia" w:hAnsi="Times New Roman" w:cs="Times New Roman"/>
          <w:sz w:val="20"/>
          <w:szCs w:val="20"/>
          <w:vertAlign w:val="subscript"/>
        </w:rPr>
        <w:t>A</w:t>
      </w:r>
      <w:r>
        <w:rPr>
          <w:rFonts w:ascii="Times New Roman" w:eastAsiaTheme="minorEastAsia" w:hAnsi="Times New Roman" w:cs="Times New Roman"/>
          <w:sz w:val="20"/>
          <w:szCs w:val="20"/>
        </w:rPr>
        <w:t xml:space="preserve">, like the </w:t>
      </w:r>
      <w:r>
        <w:rPr>
          <w:rFonts w:ascii="Times New Roman" w:eastAsiaTheme="minorEastAsia" w:hAnsi="Times New Roman" w:cs="Times New Roman" w:hint="eastAsia"/>
          <w:sz w:val="20"/>
          <w:szCs w:val="20"/>
        </w:rPr>
        <w:t>green</w:t>
      </w:r>
      <w:r>
        <w:rPr>
          <w:rFonts w:ascii="Times New Roman" w:eastAsiaTheme="minorEastAsia" w:hAnsi="Times New Roman" w:cs="Times New Roman"/>
          <w:sz w:val="20"/>
          <w:szCs w:val="20"/>
        </w:rPr>
        <w:t xml:space="preserve"> resources</w:t>
      </w:r>
      <w:r>
        <w:rPr>
          <w:rFonts w:ascii="Times New Roman" w:eastAsiaTheme="minorEastAsia" w:hAnsi="Times New Roman" w:cs="Times New Roman" w:hint="eastAsia"/>
          <w:sz w:val="20"/>
          <w:szCs w:val="20"/>
        </w:rPr>
        <w:t xml:space="preserve"> </w:t>
      </w:r>
      <w:r>
        <w:rPr>
          <w:rFonts w:ascii="Times New Roman" w:eastAsiaTheme="minorEastAsia" w:hAnsi="Times New Roman" w:cs="Times New Roman"/>
          <w:sz w:val="20"/>
          <w:szCs w:val="20"/>
        </w:rPr>
        <w:t xml:space="preserve">in </w:t>
      </w:r>
      <w:r>
        <w:rPr>
          <w:rFonts w:ascii="Times New Roman" w:eastAsiaTheme="minorEastAsia" w:hAnsi="Times New Roman" w:cs="Times New Roman"/>
          <w:sz w:val="20"/>
          <w:szCs w:val="20"/>
        </w:rPr>
        <w:fldChar w:fldCharType="begin"/>
      </w:r>
      <w:r>
        <w:rPr>
          <w:rFonts w:ascii="Times New Roman" w:eastAsiaTheme="minorEastAsia" w:hAnsi="Times New Roman" w:cs="Times New Roman"/>
          <w:sz w:val="20"/>
          <w:szCs w:val="20"/>
        </w:rPr>
        <w:instrText xml:space="preserve"> REF _Ref131609665 \h  \* MERGEFORMAT </w:instrText>
      </w:r>
      <w:r>
        <w:rPr>
          <w:rFonts w:ascii="Times New Roman" w:eastAsiaTheme="minorEastAsia" w:hAnsi="Times New Roman" w:cs="Times New Roman"/>
          <w:sz w:val="20"/>
          <w:szCs w:val="20"/>
        </w:rPr>
      </w:r>
      <w:r>
        <w:rPr>
          <w:rFonts w:ascii="Times New Roman" w:eastAsiaTheme="minorEastAsia" w:hAnsi="Times New Roman" w:cs="Times New Roman"/>
          <w:sz w:val="20"/>
          <w:szCs w:val="20"/>
        </w:rPr>
        <w:fldChar w:fldCharType="separate"/>
      </w:r>
      <w:r>
        <w:rPr>
          <w:rFonts w:ascii="Times New Roman" w:eastAsiaTheme="minorEastAsia" w:hAnsi="Times New Roman" w:cs="Times New Roman"/>
          <w:sz w:val="20"/>
          <w:szCs w:val="20"/>
        </w:rPr>
        <w:t>Figure 1</w:t>
      </w:r>
      <w:r>
        <w:rPr>
          <w:rFonts w:ascii="Times New Roman" w:eastAsiaTheme="minorEastAsia" w:hAnsi="Times New Roman" w:cs="Times New Roman"/>
          <w:sz w:val="20"/>
          <w:szCs w:val="20"/>
        </w:rPr>
        <w:fldChar w:fldCharType="end"/>
      </w:r>
      <w:r>
        <w:rPr>
          <w:rFonts w:ascii="Times New Roman" w:eastAsiaTheme="minorEastAsia" w:hAnsi="Times New Roman" w:cs="Times New Roman" w:hint="eastAsia"/>
          <w:sz w:val="20"/>
          <w:szCs w:val="20"/>
        </w:rPr>
        <w:t>.</w:t>
      </w:r>
    </w:p>
    <w:p w:rsidR="009C4982" w:rsidRDefault="009C4982">
      <w:pPr>
        <w:spacing w:afterLines="50" w:after="120"/>
        <w:jc w:val="both"/>
        <w:rPr>
          <w:rFonts w:eastAsiaTheme="minorEastAsia"/>
          <w:b/>
          <w:lang w:eastAsia="zh-CN"/>
        </w:rPr>
      </w:pPr>
      <w:bookmarkStart w:id="18" w:name="OLE_LINK81"/>
      <w:bookmarkStart w:id="19" w:name="OLE_LINK80"/>
    </w:p>
    <w:p w:rsidR="009C4982" w:rsidRPr="009D37C6" w:rsidRDefault="00244FCA">
      <w:pPr>
        <w:spacing w:afterLines="50" w:after="120"/>
        <w:jc w:val="both"/>
        <w:rPr>
          <w:rFonts w:eastAsiaTheme="minorEastAsia"/>
          <w:b/>
          <w:lang w:eastAsia="zh-CN"/>
        </w:rPr>
      </w:pPr>
      <w:r w:rsidRPr="009D37C6">
        <w:rPr>
          <w:rFonts w:eastAsiaTheme="minorEastAsia"/>
          <w:b/>
          <w:lang w:eastAsia="zh-CN"/>
        </w:rPr>
        <w:t xml:space="preserve">Observation 1: </w:t>
      </w:r>
      <w:bookmarkEnd w:id="18"/>
      <w:r w:rsidRPr="009D37C6">
        <w:rPr>
          <w:rFonts w:eastAsiaTheme="minorEastAsia"/>
          <w:b/>
          <w:lang w:eastAsia="zh-CN"/>
        </w:rPr>
        <w:t>T</w:t>
      </w:r>
      <w:r w:rsidRPr="009D37C6">
        <w:rPr>
          <w:rFonts w:eastAsiaTheme="minorEastAsia"/>
          <w:b/>
          <w:lang w:eastAsia="zh-CN"/>
        </w:rPr>
        <w:t>he revised obje</w:t>
      </w:r>
      <w:r w:rsidRPr="009D37C6">
        <w:rPr>
          <w:rFonts w:eastAsiaTheme="minorEastAsia"/>
          <w:b/>
          <w:lang w:eastAsia="zh-CN"/>
        </w:rPr>
        <w:t xml:space="preserve">ctive means NR SL UE can only select the first of NR SL slots overlapping with a LTE SL </w:t>
      </w:r>
      <w:proofErr w:type="spellStart"/>
      <w:r w:rsidRPr="009D37C6">
        <w:rPr>
          <w:rFonts w:eastAsiaTheme="minorEastAsia"/>
          <w:b/>
          <w:lang w:eastAsia="zh-CN"/>
        </w:rPr>
        <w:t>subframe</w:t>
      </w:r>
      <w:proofErr w:type="spellEnd"/>
      <w:r w:rsidRPr="009D37C6">
        <w:rPr>
          <w:rFonts w:eastAsiaTheme="minorEastAsia"/>
          <w:b/>
          <w:lang w:eastAsia="zh-CN"/>
        </w:rPr>
        <w:t xml:space="preserve"> and resource efficiency is reduced if NR SL UE works in unicast or groupcast</w:t>
      </w:r>
      <w:r w:rsidRPr="009D37C6">
        <w:rPr>
          <w:rFonts w:eastAsiaTheme="minorEastAsia"/>
          <w:b/>
          <w:lang w:eastAsia="zh-CN"/>
        </w:rPr>
        <w:t>.</w:t>
      </w:r>
    </w:p>
    <w:p w:rsidR="009C4982" w:rsidRPr="009D37C6" w:rsidRDefault="00244FCA">
      <w:pPr>
        <w:spacing w:afterLines="50" w:after="120"/>
        <w:jc w:val="both"/>
        <w:rPr>
          <w:rFonts w:eastAsiaTheme="minorEastAsia"/>
          <w:b/>
          <w:lang w:val="en-GB" w:eastAsia="zh-CN"/>
        </w:rPr>
      </w:pPr>
      <w:r w:rsidRPr="009D37C6">
        <w:rPr>
          <w:rFonts w:eastAsiaTheme="minorEastAsia"/>
          <w:b/>
          <w:lang w:eastAsia="zh-CN"/>
        </w:rPr>
        <w:t>Observation 2: T</w:t>
      </w:r>
      <w:r w:rsidRPr="009D37C6">
        <w:rPr>
          <w:rFonts w:eastAsia="宋体"/>
          <w:b/>
          <w:bCs/>
          <w:iCs/>
          <w:lang w:eastAsia="zh-CN"/>
        </w:rPr>
        <w:t xml:space="preserve">he number of actual available resources in </w:t>
      </w:r>
      <w:r w:rsidRPr="009D37C6">
        <w:rPr>
          <w:rFonts w:eastAsia="Malgun Gothic"/>
          <w:b/>
          <w:bCs/>
          <w:lang w:eastAsia="ko-KR"/>
        </w:rPr>
        <w:t>the set</w:t>
      </w:r>
      <w:r w:rsidRPr="009D37C6">
        <w:rPr>
          <w:rFonts w:eastAsiaTheme="minorEastAsia"/>
          <w:b/>
          <w:bCs/>
          <w:lang w:eastAsia="zh-CN"/>
        </w:rPr>
        <w:t xml:space="preserve"> S</w:t>
      </w:r>
      <w:r w:rsidRPr="009D37C6">
        <w:rPr>
          <w:rFonts w:eastAsiaTheme="minorEastAsia"/>
          <w:b/>
          <w:bCs/>
          <w:vertAlign w:val="subscript"/>
          <w:lang w:eastAsia="zh-CN"/>
        </w:rPr>
        <w:t>A</w:t>
      </w:r>
      <w:r w:rsidRPr="009D37C6">
        <w:rPr>
          <w:rFonts w:eastAsiaTheme="minorEastAsia"/>
          <w:b/>
          <w:bCs/>
          <w:lang w:eastAsia="zh-CN"/>
        </w:rPr>
        <w:t xml:space="preserve"> </w:t>
      </w:r>
      <w:r w:rsidRPr="009D37C6">
        <w:rPr>
          <w:rFonts w:eastAsia="宋体"/>
          <w:b/>
          <w:bCs/>
          <w:lang w:eastAsia="zh-CN"/>
        </w:rPr>
        <w:t>reported to</w:t>
      </w:r>
      <w:r w:rsidRPr="009D37C6">
        <w:rPr>
          <w:rFonts w:eastAsia="宋体"/>
          <w:b/>
          <w:bCs/>
          <w:lang w:eastAsia="zh-CN"/>
        </w:rPr>
        <w:t xml:space="preserve"> </w:t>
      </w:r>
      <w:r w:rsidRPr="009D37C6">
        <w:rPr>
          <w:b/>
          <w:bCs/>
          <w:iCs/>
        </w:rPr>
        <w:t>MAC layer</w:t>
      </w:r>
      <w:r w:rsidRPr="009D37C6">
        <w:rPr>
          <w:rFonts w:eastAsia="宋体"/>
          <w:b/>
          <w:bCs/>
          <w:iCs/>
          <w:lang w:eastAsia="zh-CN"/>
        </w:rPr>
        <w:t xml:space="preserve"> by </w:t>
      </w:r>
      <w:r w:rsidRPr="009D37C6">
        <w:rPr>
          <w:b/>
          <w:bCs/>
          <w:iCs/>
        </w:rPr>
        <w:t>PHY</w:t>
      </w:r>
      <w:r w:rsidRPr="009D37C6">
        <w:rPr>
          <w:rFonts w:eastAsia="宋体"/>
          <w:b/>
          <w:bCs/>
          <w:iCs/>
          <w:lang w:eastAsia="zh-CN"/>
        </w:rPr>
        <w:t xml:space="preserve"> layer may be </w:t>
      </w:r>
      <w:r w:rsidRPr="009D37C6">
        <w:rPr>
          <w:rFonts w:eastAsia="Malgun Gothic"/>
          <w:b/>
          <w:bCs/>
          <w:lang w:eastAsia="ko-KR"/>
        </w:rPr>
        <w:t xml:space="preserve">smaller than </w:t>
      </w:r>
      <m:oMath>
        <m:r>
          <m:rPr>
            <m:sty m:val="bi"/>
          </m:rPr>
          <w:rPr>
            <w:rFonts w:ascii="Cambria Math" w:hAnsi="Cambria Math"/>
            <w:lang w:eastAsia="en-GB"/>
          </w:rPr>
          <m:t>X</m:t>
        </m:r>
        <m:r>
          <m:rPr>
            <m:sty m:val="bi"/>
          </m:rPr>
          <w:rPr>
            <w:rFonts w:ascii="Cambria Math" w:hAnsi="Cambria Math"/>
            <w:lang w:eastAsia="en-GB"/>
          </w:rPr>
          <m:t>⋅</m:t>
        </m:r>
        <m:sSub>
          <m:sSubPr>
            <m:ctrlPr>
              <w:rPr>
                <w:rFonts w:ascii="Cambria Math" w:hAnsi="Cambria Math"/>
                <w:b/>
                <w:bCs/>
                <w:i/>
                <w:lang w:eastAsia="en-GB"/>
              </w:rPr>
            </m:ctrlPr>
          </m:sSubPr>
          <m:e>
            <m:r>
              <m:rPr>
                <m:sty m:val="bi"/>
              </m:rPr>
              <w:rPr>
                <w:rFonts w:ascii="Cambria Math" w:hAnsi="Cambria Math"/>
                <w:lang w:eastAsia="en-GB"/>
              </w:rPr>
              <m:t>M</m:t>
            </m:r>
          </m:e>
          <m:sub>
            <m:r>
              <m:rPr>
                <m:nor/>
              </m:rPr>
              <w:rPr>
                <w:b/>
                <w:bCs/>
                <w:lang w:eastAsia="en-GB"/>
              </w:rPr>
              <m:t>total</m:t>
            </m:r>
            <m:ctrlPr>
              <w:rPr>
                <w:rFonts w:ascii="Cambria Math" w:hAnsi="Cambria Math"/>
                <w:b/>
                <w:bCs/>
                <w:lang w:eastAsia="en-GB"/>
              </w:rPr>
            </m:ctrlPr>
          </m:sub>
        </m:sSub>
      </m:oMath>
      <w:r w:rsidRPr="009D37C6">
        <w:rPr>
          <w:rFonts w:eastAsia="宋体"/>
          <w:b/>
          <w:bCs/>
          <w:lang w:eastAsia="zh-CN"/>
        </w:rPr>
        <w:t xml:space="preserve"> when </w:t>
      </w:r>
      <w:r w:rsidRPr="009D37C6">
        <w:rPr>
          <w:b/>
          <w:bCs/>
          <w:iCs/>
        </w:rPr>
        <w:t>NR SL UE</w:t>
      </w:r>
      <w:r w:rsidRPr="009D37C6">
        <w:rPr>
          <w:rFonts w:eastAsia="宋体"/>
          <w:b/>
          <w:bCs/>
          <w:iCs/>
          <w:lang w:eastAsia="zh-CN"/>
        </w:rPr>
        <w:t xml:space="preserve"> works in unicast or groupcast</w:t>
      </w:r>
      <w:r w:rsidRPr="009D37C6">
        <w:rPr>
          <w:rFonts w:eastAsia="宋体"/>
          <w:b/>
          <w:bCs/>
          <w:lang w:eastAsia="zh-CN"/>
        </w:rPr>
        <w:t xml:space="preserve">. </w:t>
      </w:r>
    </w:p>
    <w:p w:rsidR="009C4982" w:rsidRPr="009D37C6" w:rsidRDefault="00244FCA">
      <w:pPr>
        <w:spacing w:afterLines="50" w:after="120"/>
        <w:jc w:val="both"/>
        <w:rPr>
          <w:rFonts w:eastAsia="宋体"/>
          <w:b/>
          <w:bCs/>
          <w:lang w:eastAsia="zh-CN"/>
        </w:rPr>
      </w:pPr>
      <w:bookmarkStart w:id="20" w:name="OLE_LINK83"/>
      <w:bookmarkEnd w:id="19"/>
      <w:r w:rsidRPr="009D37C6">
        <w:rPr>
          <w:rFonts w:eastAsiaTheme="minorEastAsia"/>
          <w:b/>
          <w:lang w:val="en-GB" w:eastAsia="zh-CN"/>
        </w:rPr>
        <w:t>Proposal</w:t>
      </w:r>
      <w:r w:rsidRPr="009D37C6">
        <w:rPr>
          <w:rFonts w:eastAsiaTheme="minorEastAsia"/>
          <w:b/>
          <w:lang w:eastAsia="zh-CN"/>
        </w:rPr>
        <w:t xml:space="preserve"> </w:t>
      </w:r>
      <w:r w:rsidRPr="009D37C6">
        <w:rPr>
          <w:rFonts w:eastAsiaTheme="minorEastAsia"/>
          <w:b/>
          <w:lang w:eastAsia="zh-CN"/>
        </w:rPr>
        <w:t>8</w:t>
      </w:r>
      <w:r w:rsidRPr="009D37C6">
        <w:rPr>
          <w:rFonts w:eastAsiaTheme="minorEastAsia"/>
          <w:b/>
          <w:lang w:eastAsia="zh-CN"/>
        </w:rPr>
        <w:t xml:space="preserve">: </w:t>
      </w:r>
      <w:r w:rsidRPr="009D37C6">
        <w:rPr>
          <w:rFonts w:eastAsia="宋体"/>
          <w:b/>
          <w:bCs/>
          <w:iCs/>
          <w:lang w:eastAsia="zh-CN"/>
        </w:rPr>
        <w:t xml:space="preserve">RAN1 needs to study the impact of the restriction </w:t>
      </w:r>
      <w:r w:rsidRPr="009D37C6">
        <w:rPr>
          <w:rFonts w:eastAsia="宋体"/>
          <w:b/>
          <w:bCs/>
          <w:iCs/>
          <w:lang w:eastAsia="zh-CN"/>
        </w:rPr>
        <w:t>of</w:t>
      </w:r>
      <w:r w:rsidRPr="009D37C6">
        <w:rPr>
          <w:rFonts w:eastAsia="宋体"/>
          <w:b/>
          <w:bCs/>
          <w:iCs/>
          <w:lang w:eastAsia="zh-CN"/>
        </w:rPr>
        <w:t xml:space="preserve"> </w:t>
      </w:r>
      <w:r w:rsidRPr="009D37C6">
        <w:rPr>
          <w:rFonts w:eastAsia="宋体"/>
          <w:b/>
          <w:bCs/>
          <w:lang w:eastAsia="zh-CN"/>
        </w:rPr>
        <w:t>update WID.</w:t>
      </w:r>
    </w:p>
    <w:p w:rsidR="009C4982" w:rsidRPr="009D37C6" w:rsidRDefault="00244FCA">
      <w:pPr>
        <w:spacing w:afterLines="50" w:after="120"/>
        <w:rPr>
          <w:rFonts w:eastAsia="宋体"/>
          <w:b/>
          <w:lang w:eastAsia="zh-CN"/>
        </w:rPr>
      </w:pPr>
      <w:bookmarkStart w:id="21" w:name="OLE_LINK68"/>
      <w:bookmarkEnd w:id="20"/>
      <w:r w:rsidRPr="009D37C6">
        <w:rPr>
          <w:rFonts w:eastAsia="宋体"/>
          <w:b/>
          <w:lang w:eastAsia="zh-CN"/>
        </w:rPr>
        <w:t>P</w:t>
      </w:r>
      <w:r w:rsidRPr="009D37C6">
        <w:rPr>
          <w:rFonts w:eastAsia="宋体"/>
          <w:b/>
          <w:lang w:eastAsia="zh-CN"/>
        </w:rPr>
        <w:t xml:space="preserve">roposal </w:t>
      </w:r>
      <w:r w:rsidRPr="009D37C6">
        <w:rPr>
          <w:rFonts w:eastAsia="宋体"/>
          <w:b/>
          <w:lang w:eastAsia="zh-CN"/>
        </w:rPr>
        <w:t>9</w:t>
      </w:r>
      <w:r w:rsidRPr="009D37C6">
        <w:rPr>
          <w:rFonts w:eastAsia="宋体"/>
          <w:b/>
          <w:lang w:eastAsia="zh-CN"/>
        </w:rPr>
        <w:t xml:space="preserve">: </w:t>
      </w:r>
      <w:bookmarkEnd w:id="21"/>
      <w:r w:rsidRPr="009D37C6">
        <w:rPr>
          <w:rFonts w:eastAsia="宋体"/>
          <w:b/>
          <w:lang w:eastAsia="zh-CN"/>
        </w:rPr>
        <w:t>When</w:t>
      </w:r>
      <w:r w:rsidRPr="009D37C6">
        <w:rPr>
          <w:rFonts w:eastAsia="宋体"/>
          <w:b/>
          <w:lang w:eastAsia="zh-CN"/>
        </w:rPr>
        <w:t xml:space="preserve"> SCS is </w:t>
      </w:r>
      <w:proofErr w:type="gramStart"/>
      <w:r w:rsidRPr="009D37C6">
        <w:rPr>
          <w:rFonts w:eastAsia="宋体"/>
          <w:b/>
          <w:lang w:eastAsia="zh-CN"/>
        </w:rPr>
        <w:t>30kHz</w:t>
      </w:r>
      <w:proofErr w:type="gramEnd"/>
      <w:r w:rsidRPr="009D37C6">
        <w:rPr>
          <w:rFonts w:eastAsia="宋体"/>
          <w:b/>
          <w:lang w:eastAsia="zh-CN"/>
        </w:rPr>
        <w:t xml:space="preserve"> for NR SL</w:t>
      </w:r>
      <w:r w:rsidRPr="009D37C6">
        <w:rPr>
          <w:b/>
          <w:lang w:eastAsia="zh-CN"/>
        </w:rPr>
        <w:t xml:space="preserve">, </w:t>
      </w:r>
      <w:bookmarkStart w:id="22" w:name="OLE_LINK72"/>
      <w:r w:rsidRPr="009D37C6">
        <w:rPr>
          <w:rFonts w:eastAsia="宋体"/>
          <w:b/>
          <w:lang w:eastAsia="zh-CN"/>
        </w:rPr>
        <w:t xml:space="preserve">the resource </w:t>
      </w:r>
      <w:r w:rsidRPr="009D37C6">
        <w:rPr>
          <w:rFonts w:eastAsia="宋体"/>
          <w:b/>
          <w:lang w:eastAsia="zh-CN"/>
        </w:rPr>
        <w:t>should be</w:t>
      </w:r>
      <w:r w:rsidRPr="009D37C6">
        <w:rPr>
          <w:rFonts w:eastAsia="宋体"/>
          <w:b/>
          <w:lang w:eastAsia="zh-CN"/>
        </w:rPr>
        <w:t xml:space="preserve"> not</w:t>
      </w:r>
      <w:r w:rsidRPr="009D37C6">
        <w:rPr>
          <w:rFonts w:eastAsia="宋体"/>
          <w:b/>
          <w:lang w:eastAsia="zh-CN"/>
        </w:rPr>
        <w:t xml:space="preserve"> involved in</w:t>
      </w:r>
      <w:r w:rsidRPr="009D37C6">
        <w:rPr>
          <w:rFonts w:eastAsia="宋体"/>
          <w:lang w:eastAsia="zh-CN"/>
        </w:rPr>
        <w:t xml:space="preserve"> </w:t>
      </w:r>
      <w:r w:rsidRPr="009D37C6">
        <w:rPr>
          <w:rFonts w:eastAsia="宋体"/>
          <w:b/>
          <w:lang w:eastAsia="zh-CN"/>
        </w:rPr>
        <w:t xml:space="preserve">the </w:t>
      </w:r>
      <w:r w:rsidRPr="009D37C6">
        <w:rPr>
          <w:rFonts w:eastAsia="Malgun Gothic"/>
          <w:b/>
        </w:rPr>
        <w:t>total number of candidate</w:t>
      </w:r>
      <w:r w:rsidRPr="009D37C6">
        <w:rPr>
          <w:rFonts w:eastAsia="Malgun Gothic"/>
          <w:b/>
        </w:rPr>
        <w:t xml:space="preserve"> resource </w:t>
      </w:r>
      <w:proofErr w:type="spellStart"/>
      <w:r w:rsidRPr="009D37C6">
        <w:rPr>
          <w:rFonts w:eastAsia="Malgun Gothic"/>
          <w:b/>
        </w:rPr>
        <w:t>Mtotal</w:t>
      </w:r>
      <w:proofErr w:type="spellEnd"/>
      <w:r w:rsidRPr="009D37C6">
        <w:rPr>
          <w:rFonts w:eastAsiaTheme="minorEastAsia"/>
          <w:b/>
          <w:lang w:eastAsia="zh-CN"/>
        </w:rPr>
        <w:t xml:space="preserve"> </w:t>
      </w:r>
      <w:r w:rsidRPr="009D37C6">
        <w:rPr>
          <w:rFonts w:eastAsiaTheme="minorEastAsia"/>
          <w:b/>
          <w:lang w:eastAsia="zh-CN"/>
        </w:rPr>
        <w:t xml:space="preserve">and </w:t>
      </w:r>
      <w:r w:rsidRPr="009D37C6">
        <w:rPr>
          <w:rFonts w:eastAsia="宋体"/>
          <w:b/>
          <w:lang w:eastAsia="zh-CN"/>
        </w:rPr>
        <w:t>the resource</w:t>
      </w:r>
      <w:r w:rsidRPr="009D37C6">
        <w:rPr>
          <w:rFonts w:eastAsia="宋体"/>
          <w:b/>
          <w:lang w:eastAsia="zh-CN"/>
        </w:rPr>
        <w:t xml:space="preserve"> </w:t>
      </w:r>
      <w:r w:rsidRPr="009D37C6">
        <w:rPr>
          <w:rFonts w:eastAsia="宋体"/>
          <w:b/>
          <w:lang w:eastAsia="zh-CN"/>
        </w:rPr>
        <w:t>should be removed from</w:t>
      </w:r>
      <w:r w:rsidRPr="009D37C6">
        <w:rPr>
          <w:rFonts w:eastAsia="宋体"/>
          <w:b/>
          <w:lang w:eastAsia="zh-CN"/>
        </w:rPr>
        <w:t xml:space="preserve"> initial</w:t>
      </w:r>
      <w:r w:rsidRPr="009D37C6">
        <w:rPr>
          <w:rFonts w:eastAsia="宋体"/>
          <w:b/>
          <w:lang w:eastAsia="zh-CN"/>
        </w:rPr>
        <w:t xml:space="preserve"> S</w:t>
      </w:r>
      <w:r w:rsidRPr="009D37C6">
        <w:rPr>
          <w:rFonts w:eastAsia="宋体"/>
          <w:b/>
          <w:vertAlign w:val="subscript"/>
          <w:lang w:eastAsia="zh-CN"/>
        </w:rPr>
        <w:t>A</w:t>
      </w:r>
      <w:r w:rsidRPr="009D37C6">
        <w:rPr>
          <w:rFonts w:eastAsia="宋体"/>
          <w:b/>
          <w:lang w:eastAsia="zh-CN"/>
        </w:rPr>
        <w:t xml:space="preserve"> if it meets any </w:t>
      </w:r>
      <w:r w:rsidRPr="009D37C6">
        <w:rPr>
          <w:rFonts w:eastAsia="宋体"/>
          <w:b/>
          <w:lang w:eastAsia="zh-CN"/>
        </w:rPr>
        <w:t xml:space="preserve">following </w:t>
      </w:r>
      <w:r w:rsidRPr="009D37C6">
        <w:rPr>
          <w:rFonts w:eastAsia="宋体"/>
          <w:b/>
          <w:lang w:eastAsia="zh-CN"/>
        </w:rPr>
        <w:t>conditions</w:t>
      </w:r>
      <w:r w:rsidRPr="009D37C6">
        <w:rPr>
          <w:rFonts w:eastAsia="宋体"/>
          <w:b/>
          <w:lang w:eastAsia="zh-CN"/>
        </w:rPr>
        <w:t>:</w:t>
      </w:r>
    </w:p>
    <w:bookmarkEnd w:id="22"/>
    <w:p w:rsidR="009C4982" w:rsidRPr="009D37C6" w:rsidRDefault="00244FCA">
      <w:pPr>
        <w:pStyle w:val="afa"/>
        <w:numPr>
          <w:ilvl w:val="0"/>
          <w:numId w:val="14"/>
        </w:numPr>
        <w:autoSpaceDE w:val="0"/>
        <w:autoSpaceDN w:val="0"/>
        <w:adjustRightInd w:val="0"/>
        <w:snapToGrid w:val="0"/>
        <w:spacing w:afterLines="50" w:after="120"/>
        <w:ind w:firstLineChars="0"/>
        <w:jc w:val="both"/>
        <w:rPr>
          <w:rFonts w:ascii="Times New Roman" w:eastAsia="Times New Roman" w:hAnsi="Times New Roman" w:cs="Times New Roman"/>
          <w:b/>
          <w:sz w:val="20"/>
          <w:szCs w:val="20"/>
        </w:rPr>
      </w:pPr>
      <w:r w:rsidRPr="009D37C6">
        <w:rPr>
          <w:rFonts w:ascii="Times New Roman" w:eastAsiaTheme="minorEastAsia" w:hAnsi="Times New Roman" w:cs="Times New Roman"/>
          <w:b/>
          <w:sz w:val="20"/>
          <w:szCs w:val="20"/>
        </w:rPr>
        <w:t>T</w:t>
      </w:r>
      <w:r w:rsidRPr="009D37C6">
        <w:rPr>
          <w:rFonts w:ascii="Times New Roman" w:eastAsiaTheme="minorEastAsia" w:hAnsi="Times New Roman" w:cs="Times New Roman"/>
          <w:b/>
          <w:sz w:val="20"/>
          <w:szCs w:val="20"/>
        </w:rPr>
        <w:t>he</w:t>
      </w:r>
      <w:r w:rsidRPr="009D37C6">
        <w:rPr>
          <w:rFonts w:ascii="Times New Roman" w:eastAsiaTheme="minorEastAsia" w:hAnsi="Times New Roman" w:cs="Times New Roman"/>
          <w:b/>
          <w:sz w:val="20"/>
          <w:szCs w:val="20"/>
        </w:rPr>
        <w:t xml:space="preserve"> </w:t>
      </w:r>
      <w:r w:rsidRPr="009D37C6">
        <w:rPr>
          <w:rFonts w:ascii="Times New Roman" w:eastAsiaTheme="minorEastAsia" w:hAnsi="Times New Roman" w:cs="Times New Roman"/>
          <w:b/>
          <w:sz w:val="20"/>
          <w:szCs w:val="20"/>
        </w:rPr>
        <w:t>resource</w:t>
      </w:r>
      <w:r w:rsidRPr="009D37C6">
        <w:rPr>
          <w:rFonts w:ascii="Times New Roman" w:eastAsiaTheme="minorEastAsia" w:hAnsi="Times New Roman" w:cs="Times New Roman"/>
          <w:b/>
          <w:sz w:val="20"/>
          <w:szCs w:val="20"/>
        </w:rPr>
        <w:t xml:space="preserve"> </w:t>
      </w:r>
      <w:r w:rsidRPr="009D37C6">
        <w:rPr>
          <w:rFonts w:ascii="Times New Roman" w:eastAsiaTheme="minorEastAsia" w:hAnsi="Times New Roman" w:cs="Times New Roman"/>
          <w:b/>
          <w:sz w:val="20"/>
          <w:szCs w:val="20"/>
        </w:rPr>
        <w:t>overlapping</w:t>
      </w:r>
      <w:r w:rsidRPr="009D37C6">
        <w:rPr>
          <w:rFonts w:ascii="Times New Roman" w:eastAsiaTheme="minorEastAsia" w:hAnsi="Times New Roman" w:cs="Times New Roman"/>
          <w:b/>
          <w:sz w:val="20"/>
          <w:szCs w:val="20"/>
        </w:rPr>
        <w:t xml:space="preserve"> </w:t>
      </w:r>
      <w:r w:rsidRPr="009D37C6">
        <w:rPr>
          <w:rFonts w:ascii="Times New Roman" w:eastAsiaTheme="minorEastAsia" w:hAnsi="Times New Roman" w:cs="Times New Roman"/>
          <w:b/>
          <w:sz w:val="20"/>
          <w:szCs w:val="20"/>
        </w:rPr>
        <w:t>with</w:t>
      </w:r>
      <w:r w:rsidRPr="009D37C6">
        <w:rPr>
          <w:rFonts w:ascii="Times New Roman" w:eastAsiaTheme="minorEastAsia" w:hAnsi="Times New Roman" w:cs="Times New Roman"/>
          <w:b/>
          <w:sz w:val="20"/>
          <w:szCs w:val="20"/>
        </w:rPr>
        <w:t xml:space="preserve"> </w:t>
      </w:r>
      <w:r w:rsidRPr="009D37C6">
        <w:rPr>
          <w:rFonts w:ascii="Times New Roman" w:eastAsiaTheme="minorEastAsia" w:hAnsi="Times New Roman" w:cs="Times New Roman"/>
          <w:b/>
          <w:sz w:val="20"/>
          <w:szCs w:val="20"/>
        </w:rPr>
        <w:t>a LTE</w:t>
      </w:r>
      <w:r w:rsidRPr="009D37C6">
        <w:rPr>
          <w:rFonts w:ascii="Times New Roman" w:eastAsiaTheme="minorEastAsia" w:hAnsi="Times New Roman" w:cs="Times New Roman"/>
          <w:b/>
          <w:sz w:val="20"/>
          <w:szCs w:val="20"/>
        </w:rPr>
        <w:t xml:space="preserve"> SL </w:t>
      </w:r>
      <w:proofErr w:type="spellStart"/>
      <w:r w:rsidRPr="009D37C6">
        <w:rPr>
          <w:rFonts w:ascii="Times New Roman" w:eastAsiaTheme="minorEastAsia" w:hAnsi="Times New Roman" w:cs="Times New Roman"/>
          <w:b/>
          <w:sz w:val="20"/>
          <w:szCs w:val="20"/>
        </w:rPr>
        <w:t>subframe</w:t>
      </w:r>
      <w:proofErr w:type="spellEnd"/>
      <w:r w:rsidRPr="009D37C6">
        <w:rPr>
          <w:rFonts w:ascii="Times New Roman" w:eastAsiaTheme="minorEastAsia" w:hAnsi="Times New Roman" w:cs="Times New Roman"/>
          <w:b/>
          <w:sz w:val="20"/>
          <w:szCs w:val="20"/>
        </w:rPr>
        <w:t xml:space="preserve"> configured within the LTE SL resource pool</w:t>
      </w:r>
      <w:r w:rsidRPr="009D37C6">
        <w:rPr>
          <w:rFonts w:ascii="Times New Roman" w:eastAsiaTheme="minorEastAsia" w:hAnsi="Times New Roman" w:cs="Times New Roman"/>
          <w:b/>
          <w:sz w:val="20"/>
          <w:szCs w:val="20"/>
        </w:rPr>
        <w:t>,</w:t>
      </w:r>
      <w:r w:rsidRPr="009D37C6">
        <w:rPr>
          <w:rFonts w:ascii="Times New Roman" w:eastAsiaTheme="minorEastAsia" w:hAnsi="Times New Roman" w:cs="Times New Roman"/>
          <w:b/>
          <w:sz w:val="20"/>
          <w:szCs w:val="20"/>
        </w:rPr>
        <w:t xml:space="preserve"> and the first sl</w:t>
      </w:r>
      <w:r w:rsidRPr="009D37C6">
        <w:rPr>
          <w:rFonts w:ascii="Times New Roman" w:eastAsiaTheme="minorEastAsia" w:hAnsi="Times New Roman" w:cs="Times New Roman"/>
          <w:b/>
          <w:sz w:val="20"/>
          <w:szCs w:val="20"/>
        </w:rPr>
        <w:t xml:space="preserve">ot in a </w:t>
      </w:r>
      <w:proofErr w:type="spellStart"/>
      <w:r w:rsidRPr="009D37C6">
        <w:rPr>
          <w:rFonts w:ascii="Times New Roman" w:eastAsiaTheme="minorEastAsia" w:hAnsi="Times New Roman" w:cs="Times New Roman"/>
          <w:b/>
          <w:sz w:val="20"/>
          <w:szCs w:val="20"/>
        </w:rPr>
        <w:t>subframe</w:t>
      </w:r>
      <w:proofErr w:type="spellEnd"/>
      <w:r w:rsidRPr="009D37C6">
        <w:rPr>
          <w:rFonts w:ascii="Times New Roman" w:eastAsiaTheme="minorEastAsia" w:hAnsi="Times New Roman" w:cs="Times New Roman"/>
          <w:b/>
          <w:sz w:val="20"/>
          <w:szCs w:val="20"/>
        </w:rPr>
        <w:t xml:space="preserve"> which contains the resource </w:t>
      </w:r>
      <w:bookmarkStart w:id="23" w:name="OLE_LINK76"/>
      <w:r w:rsidRPr="009D37C6">
        <w:rPr>
          <w:rFonts w:ascii="Times New Roman" w:eastAsiaTheme="minorEastAsia" w:hAnsi="Times New Roman" w:cs="Times New Roman"/>
          <w:b/>
          <w:sz w:val="20"/>
          <w:szCs w:val="20"/>
        </w:rPr>
        <w:t xml:space="preserve">is not in </w:t>
      </w:r>
      <w:bookmarkEnd w:id="23"/>
      <w:r w:rsidRPr="009D37C6">
        <w:rPr>
          <w:rFonts w:ascii="Times New Roman" w:eastAsiaTheme="minorEastAsia" w:hAnsi="Times New Roman" w:cs="Times New Roman"/>
          <w:b/>
          <w:sz w:val="20"/>
          <w:szCs w:val="20"/>
        </w:rPr>
        <w:t xml:space="preserve">NR SL resource pool in NR SL resource selection window, like the yellow resources and blue resources in </w:t>
      </w:r>
      <w:r w:rsidRPr="009D37C6">
        <w:rPr>
          <w:rFonts w:ascii="Times New Roman" w:eastAsiaTheme="minorEastAsia" w:hAnsi="Times New Roman" w:cs="Times New Roman"/>
          <w:b/>
          <w:sz w:val="20"/>
          <w:szCs w:val="20"/>
        </w:rPr>
        <w:fldChar w:fldCharType="begin"/>
      </w:r>
      <w:r w:rsidRPr="009D37C6">
        <w:rPr>
          <w:rFonts w:ascii="Times New Roman" w:eastAsiaTheme="minorEastAsia" w:hAnsi="Times New Roman" w:cs="Times New Roman"/>
          <w:b/>
          <w:sz w:val="20"/>
          <w:szCs w:val="20"/>
        </w:rPr>
        <w:instrText xml:space="preserve"> REF _Ref131609665 \h  \* MERGEFORMAT </w:instrText>
      </w:r>
      <w:r w:rsidRPr="009D37C6">
        <w:rPr>
          <w:rFonts w:ascii="Times New Roman" w:eastAsiaTheme="minorEastAsia" w:hAnsi="Times New Roman" w:cs="Times New Roman"/>
          <w:b/>
          <w:sz w:val="20"/>
          <w:szCs w:val="20"/>
        </w:rPr>
      </w:r>
      <w:r w:rsidRPr="009D37C6">
        <w:rPr>
          <w:rFonts w:ascii="Times New Roman" w:eastAsiaTheme="minorEastAsia" w:hAnsi="Times New Roman" w:cs="Times New Roman"/>
          <w:b/>
          <w:sz w:val="20"/>
          <w:szCs w:val="20"/>
        </w:rPr>
        <w:fldChar w:fldCharType="separate"/>
      </w:r>
      <w:r w:rsidRPr="009D37C6">
        <w:rPr>
          <w:rFonts w:ascii="Times New Roman" w:eastAsiaTheme="minorEastAsia" w:hAnsi="Times New Roman" w:cs="Times New Roman"/>
          <w:b/>
          <w:sz w:val="20"/>
          <w:szCs w:val="20"/>
        </w:rPr>
        <w:t>Figure 1</w:t>
      </w:r>
      <w:r w:rsidRPr="009D37C6">
        <w:rPr>
          <w:rFonts w:ascii="Times New Roman" w:eastAsiaTheme="minorEastAsia" w:hAnsi="Times New Roman" w:cs="Times New Roman"/>
          <w:b/>
          <w:sz w:val="20"/>
          <w:szCs w:val="20"/>
        </w:rPr>
        <w:fldChar w:fldCharType="end"/>
      </w:r>
      <w:r w:rsidRPr="009D37C6">
        <w:rPr>
          <w:rFonts w:ascii="Times New Roman" w:eastAsiaTheme="minorEastAsia" w:hAnsi="Times New Roman" w:cs="Times New Roman"/>
          <w:b/>
          <w:sz w:val="20"/>
          <w:szCs w:val="20"/>
        </w:rPr>
        <w:t>.</w:t>
      </w:r>
    </w:p>
    <w:p w:rsidR="009C4982" w:rsidRPr="009D37C6" w:rsidRDefault="00244FCA">
      <w:pPr>
        <w:pStyle w:val="afa"/>
        <w:numPr>
          <w:ilvl w:val="0"/>
          <w:numId w:val="14"/>
        </w:numPr>
        <w:autoSpaceDE w:val="0"/>
        <w:autoSpaceDN w:val="0"/>
        <w:adjustRightInd w:val="0"/>
        <w:snapToGrid w:val="0"/>
        <w:spacing w:afterLines="50" w:after="120"/>
        <w:ind w:firstLineChars="0"/>
        <w:jc w:val="both"/>
        <w:rPr>
          <w:rFonts w:ascii="Times New Roman" w:eastAsia="Times New Roman" w:hAnsi="Times New Roman" w:cs="Times New Roman"/>
          <w:b/>
          <w:sz w:val="20"/>
          <w:szCs w:val="20"/>
        </w:rPr>
      </w:pPr>
      <w:r w:rsidRPr="009D37C6">
        <w:rPr>
          <w:rFonts w:ascii="Times New Roman" w:eastAsiaTheme="minorEastAsia" w:hAnsi="Times New Roman" w:cs="Times New Roman"/>
          <w:b/>
          <w:sz w:val="20"/>
          <w:szCs w:val="20"/>
        </w:rPr>
        <w:t>T</w:t>
      </w:r>
      <w:r w:rsidRPr="009D37C6">
        <w:rPr>
          <w:rFonts w:ascii="Times New Roman" w:eastAsiaTheme="minorEastAsia" w:hAnsi="Times New Roman" w:cs="Times New Roman"/>
          <w:b/>
          <w:sz w:val="20"/>
          <w:szCs w:val="20"/>
        </w:rPr>
        <w:t>he</w:t>
      </w:r>
      <w:r w:rsidRPr="009D37C6">
        <w:rPr>
          <w:rFonts w:ascii="Times New Roman" w:eastAsiaTheme="minorEastAsia" w:hAnsi="Times New Roman" w:cs="Times New Roman"/>
          <w:b/>
          <w:sz w:val="20"/>
          <w:szCs w:val="20"/>
        </w:rPr>
        <w:t xml:space="preserve"> </w:t>
      </w:r>
      <w:r w:rsidRPr="009D37C6">
        <w:rPr>
          <w:rFonts w:ascii="Times New Roman" w:eastAsiaTheme="minorEastAsia" w:hAnsi="Times New Roman" w:cs="Times New Roman"/>
          <w:b/>
          <w:sz w:val="20"/>
          <w:szCs w:val="20"/>
        </w:rPr>
        <w:t>resource</w:t>
      </w:r>
      <w:r w:rsidRPr="009D37C6">
        <w:rPr>
          <w:rFonts w:ascii="Times New Roman" w:eastAsiaTheme="minorEastAsia" w:hAnsi="Times New Roman" w:cs="Times New Roman"/>
          <w:b/>
          <w:sz w:val="20"/>
          <w:szCs w:val="20"/>
        </w:rPr>
        <w:t xml:space="preserve"> </w:t>
      </w:r>
      <w:r w:rsidRPr="009D37C6">
        <w:rPr>
          <w:rFonts w:ascii="Times New Roman" w:eastAsiaTheme="minorEastAsia" w:hAnsi="Times New Roman" w:cs="Times New Roman"/>
          <w:b/>
          <w:sz w:val="20"/>
          <w:szCs w:val="20"/>
        </w:rPr>
        <w:t>overlaps</w:t>
      </w:r>
      <w:r w:rsidRPr="009D37C6">
        <w:rPr>
          <w:rFonts w:ascii="Times New Roman" w:eastAsiaTheme="minorEastAsia" w:hAnsi="Times New Roman" w:cs="Times New Roman"/>
          <w:b/>
          <w:sz w:val="20"/>
          <w:szCs w:val="20"/>
        </w:rPr>
        <w:t xml:space="preserve"> </w:t>
      </w:r>
      <w:r w:rsidRPr="009D37C6">
        <w:rPr>
          <w:rFonts w:ascii="Times New Roman" w:eastAsiaTheme="minorEastAsia" w:hAnsi="Times New Roman" w:cs="Times New Roman"/>
          <w:b/>
          <w:sz w:val="20"/>
          <w:szCs w:val="20"/>
        </w:rPr>
        <w:t>with</w:t>
      </w:r>
      <w:r w:rsidRPr="009D37C6">
        <w:rPr>
          <w:rFonts w:ascii="Times New Roman" w:eastAsiaTheme="minorEastAsia" w:hAnsi="Times New Roman" w:cs="Times New Roman"/>
          <w:b/>
          <w:sz w:val="20"/>
          <w:szCs w:val="20"/>
        </w:rPr>
        <w:t xml:space="preserve"> the </w:t>
      </w:r>
      <w:proofErr w:type="spellStart"/>
      <w:r w:rsidRPr="009D37C6">
        <w:rPr>
          <w:rFonts w:ascii="Times New Roman" w:eastAsiaTheme="minorEastAsia" w:hAnsi="Times New Roman" w:cs="Times New Roman"/>
          <w:b/>
          <w:sz w:val="20"/>
          <w:szCs w:val="20"/>
        </w:rPr>
        <w:t>subframe</w:t>
      </w:r>
      <w:proofErr w:type="spellEnd"/>
      <w:r w:rsidRPr="009D37C6">
        <w:rPr>
          <w:rFonts w:ascii="Times New Roman" w:eastAsiaTheme="minorEastAsia" w:hAnsi="Times New Roman" w:cs="Times New Roman"/>
          <w:b/>
          <w:sz w:val="20"/>
          <w:szCs w:val="20"/>
        </w:rPr>
        <w:t xml:space="preserve"> configured for LTE SL SLSS</w:t>
      </w:r>
      <w:r w:rsidRPr="009D37C6">
        <w:rPr>
          <w:rFonts w:ascii="Times New Roman" w:eastAsiaTheme="minorEastAsia" w:hAnsi="Times New Roman" w:cs="Times New Roman"/>
          <w:b/>
          <w:sz w:val="20"/>
          <w:szCs w:val="20"/>
        </w:rPr>
        <w:t>.</w:t>
      </w:r>
    </w:p>
    <w:p w:rsidR="009C4982" w:rsidRPr="009D37C6" w:rsidRDefault="00244FCA">
      <w:pPr>
        <w:spacing w:afterLines="50" w:after="120"/>
        <w:jc w:val="both"/>
        <w:rPr>
          <w:rFonts w:eastAsia="宋体"/>
          <w:b/>
          <w:lang w:eastAsia="zh-CN"/>
        </w:rPr>
      </w:pPr>
      <w:r w:rsidRPr="009D37C6">
        <w:rPr>
          <w:rFonts w:eastAsia="宋体"/>
          <w:b/>
          <w:lang w:eastAsia="zh-CN"/>
        </w:rPr>
        <w:t>P</w:t>
      </w:r>
      <w:r w:rsidRPr="009D37C6">
        <w:rPr>
          <w:rFonts w:eastAsia="宋体"/>
          <w:b/>
          <w:lang w:eastAsia="zh-CN"/>
        </w:rPr>
        <w:t>roposal 1</w:t>
      </w:r>
      <w:r w:rsidRPr="009D37C6">
        <w:rPr>
          <w:rFonts w:eastAsia="宋体"/>
          <w:b/>
          <w:lang w:eastAsia="zh-CN"/>
        </w:rPr>
        <w:t>0</w:t>
      </w:r>
      <w:r w:rsidRPr="009D37C6">
        <w:rPr>
          <w:rFonts w:eastAsia="宋体"/>
          <w:b/>
          <w:lang w:eastAsia="zh-CN"/>
        </w:rPr>
        <w:t xml:space="preserve">: </w:t>
      </w:r>
      <w:r w:rsidRPr="009D37C6">
        <w:rPr>
          <w:rFonts w:eastAsia="宋体"/>
          <w:b/>
          <w:lang w:eastAsia="zh-CN"/>
        </w:rPr>
        <w:t>When</w:t>
      </w:r>
      <w:r w:rsidRPr="009D37C6">
        <w:rPr>
          <w:rFonts w:eastAsia="宋体"/>
          <w:b/>
          <w:lang w:eastAsia="zh-CN"/>
        </w:rPr>
        <w:t xml:space="preserve"> SCS is </w:t>
      </w:r>
      <w:proofErr w:type="gramStart"/>
      <w:r w:rsidRPr="009D37C6">
        <w:rPr>
          <w:rFonts w:eastAsia="宋体"/>
          <w:b/>
          <w:lang w:eastAsia="zh-CN"/>
        </w:rPr>
        <w:t>30kHz</w:t>
      </w:r>
      <w:proofErr w:type="gramEnd"/>
      <w:r w:rsidRPr="009D37C6">
        <w:rPr>
          <w:rFonts w:eastAsia="宋体"/>
          <w:b/>
          <w:lang w:eastAsia="zh-CN"/>
        </w:rPr>
        <w:t xml:space="preserve"> for NR SL,</w:t>
      </w:r>
      <w:r w:rsidRPr="009D37C6">
        <w:rPr>
          <w:rFonts w:eastAsia="宋体"/>
          <w:b/>
          <w:lang w:eastAsia="zh-CN"/>
        </w:rPr>
        <w:t xml:space="preserve"> </w:t>
      </w:r>
      <w:r w:rsidRPr="009D37C6">
        <w:rPr>
          <w:rFonts w:eastAsia="宋体"/>
          <w:b/>
          <w:lang w:eastAsia="zh-CN"/>
        </w:rPr>
        <w:t xml:space="preserve">the </w:t>
      </w:r>
      <w:r w:rsidRPr="009D37C6">
        <w:rPr>
          <w:rFonts w:eastAsia="Malgun Gothic"/>
          <w:b/>
          <w:lang w:eastAsia="ko-KR"/>
        </w:rPr>
        <w:t>UE shall exclude any candidate</w:t>
      </w:r>
      <w:r w:rsidRPr="009D37C6">
        <w:rPr>
          <w:rFonts w:eastAsia="宋体"/>
          <w:b/>
          <w:lang w:eastAsia="zh-CN"/>
        </w:rPr>
        <w:t xml:space="preserve"> resource </w:t>
      </w:r>
      <w:r w:rsidRPr="009D37C6">
        <w:rPr>
          <w:rFonts w:eastAsia="宋体"/>
          <w:b/>
          <w:lang w:eastAsia="zh-CN"/>
        </w:rPr>
        <w:t>from</w:t>
      </w:r>
      <w:r w:rsidRPr="009D37C6">
        <w:rPr>
          <w:rFonts w:eastAsia="宋体"/>
          <w:b/>
          <w:lang w:eastAsia="zh-CN"/>
        </w:rPr>
        <w:t xml:space="preserve"> S</w:t>
      </w:r>
      <w:r w:rsidRPr="009D37C6">
        <w:rPr>
          <w:rFonts w:eastAsia="宋体"/>
          <w:b/>
          <w:vertAlign w:val="subscript"/>
          <w:lang w:eastAsia="zh-CN"/>
        </w:rPr>
        <w:t>A</w:t>
      </w:r>
      <w:r w:rsidRPr="009D37C6">
        <w:rPr>
          <w:rFonts w:eastAsia="宋体"/>
          <w:b/>
          <w:lang w:eastAsia="zh-CN"/>
        </w:rPr>
        <w:t xml:space="preserve"> after step 6) </w:t>
      </w:r>
      <w:r w:rsidRPr="009D37C6">
        <w:rPr>
          <w:rFonts w:eastAsia="等线"/>
          <w:b/>
          <w:szCs w:val="24"/>
          <w:lang w:val="en-GB" w:eastAsia="ko-KR"/>
        </w:rPr>
        <w:t>in Section 8.1.4 in TS 38.214</w:t>
      </w:r>
      <w:r w:rsidRPr="009D37C6">
        <w:rPr>
          <w:rFonts w:eastAsia="等线"/>
          <w:b/>
          <w:szCs w:val="24"/>
          <w:lang w:eastAsia="zh-CN"/>
        </w:rPr>
        <w:t xml:space="preserve"> and </w:t>
      </w:r>
      <w:r w:rsidRPr="009D37C6">
        <w:rPr>
          <w:rFonts w:eastAsia="宋体"/>
          <w:b/>
          <w:lang w:eastAsia="zh-CN"/>
        </w:rPr>
        <w:t xml:space="preserve">the exclusion procedure considering the LTE SL reserved resources by other LTE SL UE if it meets </w:t>
      </w:r>
      <w:r w:rsidRPr="009D37C6">
        <w:rPr>
          <w:rFonts w:eastAsia="宋体"/>
          <w:b/>
          <w:lang w:eastAsia="zh-CN"/>
        </w:rPr>
        <w:t xml:space="preserve">following </w:t>
      </w:r>
      <w:r w:rsidRPr="009D37C6">
        <w:rPr>
          <w:rFonts w:eastAsia="宋体"/>
          <w:b/>
          <w:lang w:eastAsia="zh-CN"/>
        </w:rPr>
        <w:t>condition</w:t>
      </w:r>
      <w:r w:rsidRPr="009D37C6">
        <w:rPr>
          <w:rFonts w:eastAsia="宋体"/>
          <w:b/>
          <w:lang w:eastAsia="zh-CN"/>
        </w:rPr>
        <w:t>:</w:t>
      </w:r>
    </w:p>
    <w:p w:rsidR="009C4982" w:rsidRPr="009D37C6" w:rsidRDefault="00244FCA">
      <w:pPr>
        <w:numPr>
          <w:ilvl w:val="0"/>
          <w:numId w:val="19"/>
        </w:numPr>
        <w:spacing w:afterLines="50" w:after="120"/>
        <w:jc w:val="both"/>
        <w:rPr>
          <w:b/>
          <w:lang w:val="en-GB" w:eastAsia="zh-CN"/>
        </w:rPr>
      </w:pPr>
      <w:r w:rsidRPr="009D37C6">
        <w:rPr>
          <w:rFonts w:eastAsiaTheme="minorEastAsia"/>
          <w:b/>
        </w:rPr>
        <w:t>T</w:t>
      </w:r>
      <w:r w:rsidRPr="009D37C6">
        <w:rPr>
          <w:rFonts w:eastAsiaTheme="minorEastAsia"/>
          <w:b/>
        </w:rPr>
        <w:t>he</w:t>
      </w:r>
      <w:r w:rsidRPr="009D37C6">
        <w:rPr>
          <w:rFonts w:eastAsiaTheme="minorEastAsia"/>
          <w:b/>
        </w:rPr>
        <w:t xml:space="preserve"> resource overlapping with a LTE SL </w:t>
      </w:r>
      <w:proofErr w:type="spellStart"/>
      <w:r w:rsidRPr="009D37C6">
        <w:rPr>
          <w:rFonts w:eastAsiaTheme="minorEastAsia"/>
          <w:b/>
        </w:rPr>
        <w:t>subframe</w:t>
      </w:r>
      <w:proofErr w:type="spellEnd"/>
      <w:r w:rsidRPr="009D37C6">
        <w:rPr>
          <w:rFonts w:eastAsiaTheme="minorEastAsia"/>
          <w:b/>
        </w:rPr>
        <w:t xml:space="preserve"> configured within the LTE SL resource pool, </w:t>
      </w:r>
      <w:proofErr w:type="gramStart"/>
      <w:r w:rsidRPr="009D37C6">
        <w:rPr>
          <w:rFonts w:eastAsiaTheme="minorEastAsia"/>
          <w:b/>
        </w:rPr>
        <w:t xml:space="preserve">and  </w:t>
      </w:r>
      <w:r w:rsidRPr="009D37C6">
        <w:rPr>
          <w:rFonts w:eastAsiaTheme="minorEastAsia"/>
          <w:b/>
          <w:lang w:eastAsia="zh-CN"/>
        </w:rPr>
        <w:t>resource</w:t>
      </w:r>
      <w:proofErr w:type="gramEnd"/>
      <w:r w:rsidRPr="009D37C6">
        <w:rPr>
          <w:rFonts w:eastAsiaTheme="minorEastAsia"/>
          <w:b/>
          <w:lang w:eastAsia="zh-CN"/>
        </w:rPr>
        <w:t xml:space="preserve"> in the same frequency domain as </w:t>
      </w:r>
      <w:r w:rsidRPr="009D37C6">
        <w:rPr>
          <w:rFonts w:eastAsiaTheme="minorEastAsia"/>
          <w:b/>
          <w:lang w:eastAsia="zh-CN"/>
        </w:rPr>
        <w:t xml:space="preserve">the resource in </w:t>
      </w:r>
      <w:r w:rsidRPr="009D37C6">
        <w:rPr>
          <w:rFonts w:eastAsiaTheme="minorEastAsia"/>
          <w:b/>
        </w:rPr>
        <w:t xml:space="preserve">first slot in a </w:t>
      </w:r>
      <w:proofErr w:type="spellStart"/>
      <w:r w:rsidRPr="009D37C6">
        <w:rPr>
          <w:rFonts w:eastAsiaTheme="minorEastAsia"/>
          <w:b/>
        </w:rPr>
        <w:t>subframe</w:t>
      </w:r>
      <w:proofErr w:type="spellEnd"/>
      <w:r w:rsidRPr="009D37C6">
        <w:rPr>
          <w:rFonts w:eastAsiaTheme="minorEastAsia"/>
          <w:b/>
        </w:rPr>
        <w:t xml:space="preserve"> which contains the resource </w:t>
      </w:r>
      <w:r w:rsidRPr="009D37C6">
        <w:rPr>
          <w:rFonts w:eastAsiaTheme="minorEastAsia"/>
          <w:b/>
          <w:lang w:eastAsia="zh-CN"/>
        </w:rPr>
        <w:t>has been excluded from</w:t>
      </w:r>
      <w:r w:rsidRPr="009D37C6">
        <w:rPr>
          <w:rFonts w:eastAsiaTheme="minorEastAsia"/>
          <w:b/>
          <w:lang w:eastAsia="zh-CN"/>
        </w:rPr>
        <w:t xml:space="preserve"> S</w:t>
      </w:r>
      <w:r w:rsidRPr="009D37C6">
        <w:rPr>
          <w:rFonts w:eastAsiaTheme="minorEastAsia"/>
          <w:b/>
          <w:vertAlign w:val="subscript"/>
          <w:lang w:eastAsia="zh-CN"/>
        </w:rPr>
        <w:t>A</w:t>
      </w:r>
      <w:r w:rsidRPr="009D37C6">
        <w:rPr>
          <w:rFonts w:eastAsiaTheme="minorEastAsia"/>
          <w:b/>
          <w:lang w:eastAsia="zh-CN"/>
        </w:rPr>
        <w:t>.</w:t>
      </w:r>
    </w:p>
    <w:p w:rsidR="009C4982" w:rsidRDefault="009C4982">
      <w:pPr>
        <w:tabs>
          <w:tab w:val="left" w:pos="420"/>
        </w:tabs>
        <w:spacing w:afterLines="50" w:after="120"/>
        <w:ind w:left="840"/>
        <w:jc w:val="both"/>
        <w:rPr>
          <w:b/>
          <w:lang w:val="en-GB" w:eastAsia="zh-CN"/>
        </w:rPr>
      </w:pPr>
    </w:p>
    <w:p w:rsidR="009C4982" w:rsidRDefault="00244FCA">
      <w:pPr>
        <w:pStyle w:val="2"/>
        <w:spacing w:afterLines="50"/>
        <w:rPr>
          <w:lang w:val="en-GB"/>
        </w:rPr>
      </w:pPr>
      <w:r>
        <w:rPr>
          <w:lang w:val="en-GB"/>
        </w:rPr>
        <w:lastRenderedPageBreak/>
        <w:t>Resource selection enhancement</w:t>
      </w:r>
      <w:r>
        <w:rPr>
          <w:rFonts w:eastAsiaTheme="minorEastAsia" w:hint="eastAsia"/>
          <w:lang w:val="en-GB"/>
        </w:rPr>
        <w:t>s</w:t>
      </w:r>
    </w:p>
    <w:p w:rsidR="009C4982" w:rsidRDefault="00244FCA">
      <w:pPr>
        <w:pStyle w:val="3"/>
        <w:spacing w:afterLines="50" w:after="120"/>
        <w:ind w:left="0" w:firstLine="0"/>
        <w:rPr>
          <w:rFonts w:eastAsiaTheme="minorEastAsia"/>
          <w:b/>
          <w:sz w:val="24"/>
          <w:lang w:val="en-GB"/>
        </w:rPr>
      </w:pPr>
      <w:r>
        <w:rPr>
          <w:rFonts w:eastAsiaTheme="minorEastAsia"/>
          <w:b/>
          <w:sz w:val="24"/>
        </w:rPr>
        <w:t xml:space="preserve">Timeline of information shared by the LTE SL module </w:t>
      </w:r>
    </w:p>
    <w:p w:rsidR="009C4982" w:rsidRDefault="00244FCA">
      <w:pPr>
        <w:spacing w:afterLines="50" w:after="120"/>
        <w:jc w:val="both"/>
        <w:rPr>
          <w:rFonts w:eastAsiaTheme="minorEastAsia"/>
          <w:lang w:val="en-GB" w:eastAsia="zh-CN"/>
        </w:rPr>
      </w:pPr>
      <w:r>
        <w:rPr>
          <w:lang w:val="en-GB" w:eastAsia="zh-CN"/>
        </w:rPr>
        <w:t xml:space="preserve">For </w:t>
      </w:r>
      <w:r>
        <w:rPr>
          <w:rFonts w:eastAsiaTheme="minorEastAsia"/>
          <w:lang w:val="en-GB" w:eastAsia="zh-CN"/>
        </w:rPr>
        <w:t>the</w:t>
      </w:r>
      <w:r>
        <w:rPr>
          <w:rFonts w:eastAsiaTheme="minorEastAsia"/>
          <w:lang w:eastAsia="zh-CN"/>
        </w:rPr>
        <w:t xml:space="preserve"> t</w:t>
      </w:r>
      <w:r>
        <w:t xml:space="preserve">imeline of </w:t>
      </w:r>
      <w:r>
        <w:rPr>
          <w:rFonts w:eastAsia="宋体"/>
          <w:lang w:eastAsia="zh-CN"/>
        </w:rPr>
        <w:t>the</w:t>
      </w:r>
      <w:r>
        <w:t xml:space="preserve"> </w:t>
      </w:r>
      <w:r>
        <w:rPr>
          <w:rFonts w:eastAsia="宋体"/>
          <w:lang w:eastAsia="zh-CN"/>
        </w:rPr>
        <w:t>i</w:t>
      </w:r>
      <w:r>
        <w:t xml:space="preserve">nformation </w:t>
      </w:r>
      <w:r>
        <w:rPr>
          <w:rFonts w:eastAsia="宋体"/>
          <w:lang w:eastAsia="zh-CN"/>
        </w:rPr>
        <w:t>s</w:t>
      </w:r>
      <w:r>
        <w:t xml:space="preserve">hared by LTE SL </w:t>
      </w:r>
      <w:r>
        <w:rPr>
          <w:rFonts w:eastAsia="宋体"/>
          <w:lang w:eastAsia="zh-CN"/>
        </w:rPr>
        <w:t>m</w:t>
      </w:r>
      <w:r>
        <w:t>odule</w:t>
      </w:r>
      <w:r>
        <w:rPr>
          <w:lang w:val="en-GB" w:eastAsia="zh-CN"/>
        </w:rPr>
        <w:t xml:space="preserve"> in the dynamic resource pool, the following agreement was achieved in RAN1#11</w:t>
      </w:r>
      <w:r>
        <w:rPr>
          <w:rFonts w:hint="eastAsia"/>
          <w:lang w:eastAsia="zh-CN"/>
        </w:rPr>
        <w:t>1</w:t>
      </w:r>
      <w:r>
        <w:rPr>
          <w:rFonts w:eastAsia="宋体"/>
          <w:lang w:eastAsia="zh-CN"/>
        </w:rPr>
        <w:t xml:space="preserve"> meeting</w:t>
      </w:r>
      <w:r>
        <w:rPr>
          <w:rFonts w:eastAsiaTheme="minorEastAsia"/>
          <w:lang w:val="en-GB" w:eastAsia="zh-CN"/>
        </w:rPr>
        <w:fldChar w:fldCharType="begin"/>
      </w:r>
      <w:r>
        <w:rPr>
          <w:rFonts w:eastAsiaTheme="minorEastAsia"/>
          <w:lang w:val="en-GB" w:eastAsia="zh-CN"/>
        </w:rPr>
        <w:instrText xml:space="preserve"> REF _Ref118224770 \r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w:t>
      </w:r>
      <w:r>
        <w:rPr>
          <w:rFonts w:eastAsiaTheme="minorEastAsia" w:hint="eastAsia"/>
          <w:lang w:eastAsia="zh-CN"/>
        </w:rPr>
        <w:t>9</w:t>
      </w:r>
      <w:r>
        <w:rPr>
          <w:rFonts w:eastAsiaTheme="minorEastAsia"/>
          <w:lang w:val="en-GB" w:eastAsia="zh-CN"/>
        </w:rPr>
        <w:t>]</w:t>
      </w:r>
      <w:r>
        <w:rPr>
          <w:rFonts w:eastAsiaTheme="minorEastAsia"/>
          <w:lang w:val="en-GB" w:eastAsia="zh-CN"/>
        </w:rPr>
        <w:fldChar w:fldCharType="end"/>
      </w:r>
      <w:r>
        <w:rPr>
          <w:lang w:val="en-GB" w:eastAsia="zh-CN"/>
        </w:rPr>
        <w:t xml:space="preserve"> and </w:t>
      </w:r>
      <w:bookmarkStart w:id="24" w:name="OLE_LINK35"/>
      <w:r>
        <w:rPr>
          <w:lang w:val="en-GB" w:eastAsia="zh-CN"/>
        </w:rPr>
        <w:t>the following</w:t>
      </w:r>
      <w:r>
        <w:rPr>
          <w:rFonts w:hint="eastAsia"/>
          <w:lang w:eastAsia="zh-CN"/>
        </w:rPr>
        <w:t xml:space="preserve"> latest  FL</w:t>
      </w:r>
      <w:r>
        <w:rPr>
          <w:lang w:eastAsia="zh-CN"/>
        </w:rPr>
        <w:t>’</w:t>
      </w:r>
      <w:r>
        <w:rPr>
          <w:rFonts w:hint="eastAsia"/>
          <w:lang w:eastAsia="zh-CN"/>
        </w:rPr>
        <w:t xml:space="preserve">s </w:t>
      </w:r>
      <w:bookmarkEnd w:id="24"/>
      <w:r>
        <w:rPr>
          <w:lang w:val="en-GB" w:eastAsia="zh-CN"/>
        </w:rPr>
        <w:t xml:space="preserve">proposal </w:t>
      </w:r>
      <w:r>
        <w:rPr>
          <w:rFonts w:hint="eastAsia"/>
          <w:lang w:eastAsia="zh-CN"/>
        </w:rPr>
        <w:t>was discussed</w:t>
      </w:r>
      <w:r>
        <w:rPr>
          <w:lang w:val="en-GB" w:eastAsia="zh-CN"/>
        </w:rPr>
        <w:t xml:space="preserve"> in RAN1#11</w:t>
      </w:r>
      <w:r>
        <w:rPr>
          <w:lang w:eastAsia="zh-CN"/>
        </w:rPr>
        <w:t>2</w:t>
      </w:r>
      <w:r>
        <w:rPr>
          <w:rFonts w:eastAsia="宋体"/>
          <w:lang w:eastAsia="zh-CN"/>
        </w:rPr>
        <w:t xml:space="preserve"> meeting </w:t>
      </w:r>
      <w:r>
        <w:rPr>
          <w:rFonts w:eastAsia="宋体"/>
          <w:lang w:eastAsia="zh-CN"/>
        </w:rPr>
        <w:fldChar w:fldCharType="begin"/>
      </w:r>
      <w:r>
        <w:rPr>
          <w:rFonts w:eastAsia="宋体"/>
          <w:lang w:eastAsia="zh-CN"/>
        </w:rPr>
        <w:instrText xml:space="preserve"> REF _Ref131535619 \r \h </w:instrText>
      </w:r>
      <w:r>
        <w:rPr>
          <w:rFonts w:eastAsia="宋体"/>
          <w:lang w:eastAsia="zh-CN"/>
        </w:rPr>
      </w:r>
      <w:r>
        <w:rPr>
          <w:rFonts w:eastAsia="宋体"/>
          <w:lang w:eastAsia="zh-CN"/>
        </w:rPr>
        <w:fldChar w:fldCharType="separate"/>
      </w:r>
      <w:r>
        <w:rPr>
          <w:rFonts w:eastAsia="宋体"/>
          <w:lang w:eastAsia="zh-CN"/>
        </w:rPr>
        <w:t>[8]</w:t>
      </w:r>
      <w:r>
        <w:rPr>
          <w:rFonts w:eastAsia="宋体"/>
          <w:lang w:eastAsia="zh-CN"/>
        </w:rPr>
        <w:fldChar w:fldCharType="end"/>
      </w:r>
      <w:r>
        <w:rPr>
          <w:rFonts w:eastAsiaTheme="minorEastAsia"/>
          <w:lang w:val="en-GB" w:eastAsia="zh-CN"/>
        </w:rPr>
        <w:t>:</w:t>
      </w:r>
    </w:p>
    <w:tbl>
      <w:tblPr>
        <w:tblStyle w:val="af3"/>
        <w:tblW w:w="0" w:type="auto"/>
        <w:tblInd w:w="108" w:type="dxa"/>
        <w:tblLook w:val="04A0" w:firstRow="1" w:lastRow="0" w:firstColumn="1" w:lastColumn="0" w:noHBand="0" w:noVBand="1"/>
      </w:tblPr>
      <w:tblGrid>
        <w:gridCol w:w="9781"/>
      </w:tblGrid>
      <w:tr w:rsidR="009C4982">
        <w:tc>
          <w:tcPr>
            <w:tcW w:w="9781" w:type="dxa"/>
          </w:tcPr>
          <w:p w:rsidR="009C4982" w:rsidRPr="005C3CB8" w:rsidRDefault="00244FCA">
            <w:pPr>
              <w:rPr>
                <w:iCs/>
              </w:rPr>
            </w:pPr>
            <w:r w:rsidRPr="005C3CB8">
              <w:rPr>
                <w:iCs/>
                <w:highlight w:val="green"/>
              </w:rPr>
              <w:t>Agreement</w:t>
            </w:r>
          </w:p>
          <w:p w:rsidR="009C4982" w:rsidRPr="005C3CB8" w:rsidRDefault="00244FCA">
            <w:pPr>
              <w:rPr>
                <w:rFonts w:eastAsia="MS Mincho"/>
              </w:rPr>
            </w:pPr>
            <w:r w:rsidRPr="005C3CB8">
              <w:rPr>
                <w:rFonts w:eastAsia="MS Mincho"/>
              </w:rPr>
              <w:t xml:space="preserve">Based on the agreement in RAN1#110bis-e, the value of </w:t>
            </w:r>
            <w:proofErr w:type="spellStart"/>
            <w:r w:rsidRPr="005C3CB8">
              <w:rPr>
                <w:rFonts w:eastAsia="MS Mincho"/>
              </w:rPr>
              <w:t>T</w:t>
            </w:r>
            <w:r w:rsidRPr="005C3CB8">
              <w:rPr>
                <w:rFonts w:eastAsia="MS Mincho"/>
                <w:vertAlign w:val="subscript"/>
              </w:rPr>
              <w:t>max</w:t>
            </w:r>
            <w:proofErr w:type="spellEnd"/>
            <w:r w:rsidRPr="005C3CB8">
              <w:rPr>
                <w:rFonts w:eastAsia="MS Mincho"/>
              </w:rPr>
              <w:t xml:space="preserve"> = 4 </w:t>
            </w:r>
            <w:proofErr w:type="spellStart"/>
            <w:r w:rsidRPr="005C3CB8">
              <w:rPr>
                <w:rFonts w:eastAsia="MS Mincho"/>
              </w:rPr>
              <w:t>ms.</w:t>
            </w:r>
            <w:proofErr w:type="spellEnd"/>
          </w:p>
          <w:p w:rsidR="009C4982" w:rsidRPr="005C3CB8" w:rsidRDefault="009C4982">
            <w:pPr>
              <w:rPr>
                <w:rFonts w:eastAsia="MS Mincho"/>
              </w:rPr>
            </w:pPr>
          </w:p>
          <w:p w:rsidR="009C4982" w:rsidRPr="00C665BE" w:rsidRDefault="00244FCA">
            <w:pPr>
              <w:pStyle w:val="3GPPNormalText"/>
              <w:spacing w:after="0" w:line="240" w:lineRule="auto"/>
              <w:rPr>
                <w:rFonts w:eastAsia="Batang"/>
                <w:sz w:val="20"/>
                <w:szCs w:val="20"/>
                <w:highlight w:val="yellow"/>
                <w:lang w:eastAsia="zh-CN"/>
              </w:rPr>
            </w:pPr>
            <w:r w:rsidRPr="00C665BE">
              <w:rPr>
                <w:rFonts w:eastAsia="Batang"/>
                <w:bCs/>
                <w:sz w:val="20"/>
                <w:szCs w:val="20"/>
                <w:highlight w:val="yellow"/>
                <w:lang w:eastAsia="zh-CN"/>
              </w:rPr>
              <w:t>Proposal 4-1(I):</w:t>
            </w:r>
          </w:p>
          <w:p w:rsidR="009C4982" w:rsidRPr="005C3CB8" w:rsidRDefault="00244FCA">
            <w:pPr>
              <w:numPr>
                <w:ilvl w:val="0"/>
                <w:numId w:val="20"/>
              </w:numPr>
              <w:jc w:val="both"/>
              <w:rPr>
                <w:rFonts w:eastAsia="MS Mincho"/>
                <w:lang w:eastAsia="zh-CN"/>
              </w:rPr>
            </w:pPr>
            <w:r w:rsidRPr="005C3CB8">
              <w:rPr>
                <w:rFonts w:eastAsia="MS Mincho"/>
                <w:lang w:eastAsia="zh-CN"/>
              </w:rPr>
              <w:t xml:space="preserve">For dynamic resource pool sharing, the starting LTE SL </w:t>
            </w:r>
            <w:proofErr w:type="spellStart"/>
            <w:r w:rsidRPr="005C3CB8">
              <w:rPr>
                <w:rFonts w:eastAsia="MS Mincho"/>
                <w:lang w:eastAsia="zh-CN"/>
              </w:rPr>
              <w:t>subframe</w:t>
            </w:r>
            <w:proofErr w:type="spellEnd"/>
            <w:r w:rsidRPr="005C3CB8">
              <w:rPr>
                <w:rFonts w:eastAsia="MS Mincho"/>
                <w:lang w:eastAsia="zh-CN"/>
              </w:rPr>
              <w:t xml:space="preserve"> used to determine the information shared with the NR SL module is at most T_valid1 ms prior to the time (n-T) where the shared information is known by the NR SL module.</w:t>
            </w:r>
          </w:p>
          <w:p w:rsidR="009C4982" w:rsidRPr="005C3CB8" w:rsidRDefault="00244FCA">
            <w:pPr>
              <w:numPr>
                <w:ilvl w:val="1"/>
                <w:numId w:val="20"/>
              </w:numPr>
              <w:jc w:val="both"/>
              <w:rPr>
                <w:rFonts w:eastAsia="MS Mincho"/>
                <w:lang w:eastAsia="zh-CN"/>
              </w:rPr>
            </w:pPr>
            <w:r w:rsidRPr="005C3CB8">
              <w:rPr>
                <w:rFonts w:eastAsia="MS Mincho"/>
                <w:lang w:eastAsia="zh-CN"/>
              </w:rPr>
              <w:t>Down-select one of followings for the value of T_valid1:</w:t>
            </w:r>
          </w:p>
          <w:p w:rsidR="009C4982" w:rsidRPr="005C3CB8" w:rsidRDefault="00244FCA">
            <w:pPr>
              <w:numPr>
                <w:ilvl w:val="2"/>
                <w:numId w:val="20"/>
              </w:numPr>
              <w:jc w:val="both"/>
              <w:rPr>
                <w:rFonts w:eastAsia="MS Mincho"/>
                <w:lang w:eastAsia="zh-CN"/>
              </w:rPr>
            </w:pPr>
            <w:r w:rsidRPr="005C3CB8">
              <w:rPr>
                <w:rFonts w:eastAsia="MS Mincho"/>
                <w:lang w:eastAsia="zh-CN"/>
              </w:rPr>
              <w:t>Option 1: T_valid1 is</w:t>
            </w:r>
            <w:r w:rsidRPr="005C3CB8">
              <w:rPr>
                <w:rFonts w:eastAsia="MS Mincho"/>
                <w:lang w:eastAsia="zh-CN"/>
              </w:rPr>
              <w:t xml:space="preserve"> defined as a fixed value</w:t>
            </w:r>
          </w:p>
          <w:p w:rsidR="009C4982" w:rsidRPr="005C3CB8" w:rsidRDefault="00244FCA">
            <w:pPr>
              <w:numPr>
                <w:ilvl w:val="3"/>
                <w:numId w:val="20"/>
              </w:numPr>
              <w:jc w:val="both"/>
              <w:rPr>
                <w:rFonts w:eastAsia="MS Mincho"/>
                <w:lang w:eastAsia="zh-CN"/>
              </w:rPr>
            </w:pPr>
            <w:r w:rsidRPr="005C3CB8">
              <w:rPr>
                <w:rFonts w:eastAsia="MS Mincho"/>
                <w:lang w:eastAsia="zh-CN"/>
              </w:rPr>
              <w:t>Alt 1-1: T_valid1 = 1000ms</w:t>
            </w:r>
          </w:p>
          <w:p w:rsidR="009C4982" w:rsidRPr="005C3CB8" w:rsidRDefault="00244FCA">
            <w:pPr>
              <w:numPr>
                <w:ilvl w:val="3"/>
                <w:numId w:val="20"/>
              </w:numPr>
              <w:jc w:val="both"/>
              <w:rPr>
                <w:rFonts w:eastAsia="MS Mincho"/>
                <w:lang w:eastAsia="zh-CN"/>
              </w:rPr>
            </w:pPr>
            <w:r w:rsidRPr="005C3CB8">
              <w:rPr>
                <w:rFonts w:eastAsia="MS Mincho"/>
                <w:lang w:eastAsia="zh-CN"/>
              </w:rPr>
              <w:t>Alt 1-2: T_valid1 = 2000ms</w:t>
            </w:r>
          </w:p>
          <w:p w:rsidR="009C4982" w:rsidRPr="005C3CB8" w:rsidRDefault="00244FCA">
            <w:pPr>
              <w:numPr>
                <w:ilvl w:val="3"/>
                <w:numId w:val="20"/>
              </w:numPr>
              <w:jc w:val="both"/>
              <w:rPr>
                <w:rFonts w:eastAsia="MS Mincho"/>
                <w:lang w:eastAsia="zh-CN"/>
              </w:rPr>
            </w:pPr>
            <w:r w:rsidRPr="005C3CB8">
              <w:rPr>
                <w:rFonts w:eastAsia="MS Mincho"/>
                <w:lang w:eastAsia="zh-CN"/>
              </w:rPr>
              <w:t>Alt 1-3: T_valid1 = 5000ms</w:t>
            </w:r>
          </w:p>
          <w:p w:rsidR="009C4982" w:rsidRPr="005C3CB8" w:rsidRDefault="00244FCA">
            <w:pPr>
              <w:numPr>
                <w:ilvl w:val="2"/>
                <w:numId w:val="20"/>
              </w:numPr>
              <w:jc w:val="both"/>
              <w:rPr>
                <w:rFonts w:eastAsia="MS Mincho"/>
                <w:lang w:eastAsia="zh-CN"/>
              </w:rPr>
            </w:pPr>
            <w:r w:rsidRPr="005C3CB8">
              <w:rPr>
                <w:rFonts w:eastAsia="MS Mincho"/>
                <w:lang w:eastAsia="zh-CN"/>
              </w:rPr>
              <w:t>Option 2: T_valid1 is (pre)configured</w:t>
            </w:r>
          </w:p>
          <w:p w:rsidR="009C4982" w:rsidRPr="005C3CB8" w:rsidRDefault="00244FCA">
            <w:pPr>
              <w:numPr>
                <w:ilvl w:val="2"/>
                <w:numId w:val="20"/>
              </w:numPr>
              <w:jc w:val="both"/>
              <w:rPr>
                <w:rFonts w:eastAsia="MS Mincho"/>
                <w:lang w:eastAsia="zh-CN"/>
              </w:rPr>
            </w:pPr>
            <w:r w:rsidRPr="005C3CB8">
              <w:rPr>
                <w:rFonts w:eastAsia="MS Mincho"/>
                <w:lang w:eastAsia="zh-CN"/>
              </w:rPr>
              <w:t>Option 3: T_valid1 is up to UE implementation</w:t>
            </w:r>
          </w:p>
          <w:p w:rsidR="009C4982" w:rsidRPr="005C3CB8" w:rsidRDefault="009C4982">
            <w:pPr>
              <w:numPr>
                <w:ilvl w:val="255"/>
                <w:numId w:val="0"/>
              </w:numPr>
              <w:jc w:val="both"/>
              <w:rPr>
                <w:rFonts w:eastAsia="MS Mincho"/>
                <w:lang w:eastAsia="zh-CN"/>
              </w:rPr>
            </w:pPr>
          </w:p>
          <w:p w:rsidR="009C4982" w:rsidRPr="005C3CB8" w:rsidRDefault="00244FCA">
            <w:pPr>
              <w:pStyle w:val="3GPPNormalText"/>
              <w:spacing w:after="0" w:line="240" w:lineRule="auto"/>
              <w:rPr>
                <w:sz w:val="20"/>
                <w:szCs w:val="20"/>
                <w:highlight w:val="yellow"/>
                <w:lang w:eastAsia="zh-CN"/>
              </w:rPr>
            </w:pPr>
            <w:r w:rsidRPr="005C3CB8">
              <w:rPr>
                <w:sz w:val="20"/>
                <w:szCs w:val="20"/>
                <w:highlight w:val="yellow"/>
              </w:rPr>
              <w:t>Proposal 4-2(I):</w:t>
            </w:r>
          </w:p>
          <w:p w:rsidR="009C4982" w:rsidRPr="005C3CB8" w:rsidRDefault="00244FCA">
            <w:pPr>
              <w:pStyle w:val="ListParagraph1"/>
              <w:numPr>
                <w:ilvl w:val="0"/>
                <w:numId w:val="21"/>
              </w:numPr>
              <w:spacing w:before="0" w:beforeAutospacing="0" w:after="0" w:line="240" w:lineRule="auto"/>
              <w:ind w:leftChars="0"/>
              <w:jc w:val="both"/>
              <w:rPr>
                <w:rFonts w:ascii="Times New Roman" w:eastAsia="MS Mincho" w:hAnsi="Times New Roman"/>
                <w:sz w:val="20"/>
                <w:szCs w:val="20"/>
              </w:rPr>
            </w:pPr>
            <w:r w:rsidRPr="005C3CB8">
              <w:rPr>
                <w:rFonts w:ascii="Times New Roman" w:eastAsia="MS Mincho" w:hAnsi="Times New Roman"/>
                <w:sz w:val="20"/>
                <w:szCs w:val="20"/>
              </w:rPr>
              <w:t xml:space="preserve">For dynamic resource pool sharing, the ending </w:t>
            </w:r>
            <w:r w:rsidRPr="005C3CB8">
              <w:rPr>
                <w:rFonts w:ascii="Times New Roman" w:eastAsia="MS Mincho" w:hAnsi="Times New Roman"/>
                <w:sz w:val="20"/>
                <w:szCs w:val="20"/>
              </w:rPr>
              <w:t xml:space="preserve">LTE SL </w:t>
            </w:r>
            <w:proofErr w:type="spellStart"/>
            <w:r w:rsidRPr="005C3CB8">
              <w:rPr>
                <w:rFonts w:ascii="Times New Roman" w:eastAsia="MS Mincho" w:hAnsi="Times New Roman"/>
                <w:sz w:val="20"/>
                <w:szCs w:val="20"/>
              </w:rPr>
              <w:t>subframe</w:t>
            </w:r>
            <w:proofErr w:type="spellEnd"/>
            <w:r w:rsidRPr="005C3CB8">
              <w:rPr>
                <w:rFonts w:ascii="Times New Roman" w:eastAsia="MS Mincho" w:hAnsi="Times New Roman"/>
                <w:sz w:val="20"/>
                <w:szCs w:val="20"/>
              </w:rPr>
              <w:t xml:space="preserve"> used to determine the information shared with the NR SL module is at the latest T_valid2 ms prior to the time (n-T) where the shared information is known by the NR SL module.</w:t>
            </w:r>
          </w:p>
          <w:p w:rsidR="009C4982" w:rsidRPr="005C3CB8" w:rsidRDefault="00244FCA">
            <w:pPr>
              <w:pStyle w:val="ListParagraph1"/>
              <w:numPr>
                <w:ilvl w:val="1"/>
                <w:numId w:val="21"/>
              </w:numPr>
              <w:spacing w:before="0" w:beforeAutospacing="0" w:after="0" w:line="240" w:lineRule="auto"/>
              <w:ind w:leftChars="0"/>
              <w:jc w:val="both"/>
              <w:rPr>
                <w:rFonts w:ascii="Times New Roman" w:eastAsia="MS Mincho" w:hAnsi="Times New Roman"/>
                <w:sz w:val="20"/>
                <w:szCs w:val="20"/>
              </w:rPr>
            </w:pPr>
            <w:r w:rsidRPr="005C3CB8">
              <w:rPr>
                <w:rFonts w:ascii="Times New Roman" w:eastAsia="MS Mincho" w:hAnsi="Times New Roman"/>
                <w:sz w:val="20"/>
                <w:szCs w:val="20"/>
              </w:rPr>
              <w:t>Down-select one of followings for the value of T_valid2:</w:t>
            </w:r>
          </w:p>
          <w:p w:rsidR="009C4982" w:rsidRPr="005C3CB8" w:rsidRDefault="00244FCA">
            <w:pPr>
              <w:pStyle w:val="ListParagraph1"/>
              <w:numPr>
                <w:ilvl w:val="2"/>
                <w:numId w:val="21"/>
              </w:numPr>
              <w:spacing w:before="0" w:beforeAutospacing="0" w:after="0" w:line="240" w:lineRule="auto"/>
              <w:ind w:leftChars="0"/>
              <w:jc w:val="both"/>
              <w:rPr>
                <w:rFonts w:ascii="Times New Roman" w:eastAsia="MS Mincho" w:hAnsi="Times New Roman"/>
                <w:sz w:val="20"/>
                <w:szCs w:val="20"/>
              </w:rPr>
            </w:pPr>
            <w:r w:rsidRPr="005C3CB8">
              <w:rPr>
                <w:rFonts w:ascii="Times New Roman" w:eastAsia="MS Mincho" w:hAnsi="Times New Roman"/>
                <w:sz w:val="20"/>
                <w:szCs w:val="20"/>
              </w:rPr>
              <w:t>Alt 1: T</w:t>
            </w:r>
            <w:r w:rsidRPr="005C3CB8">
              <w:rPr>
                <w:rFonts w:ascii="Times New Roman" w:eastAsia="MS Mincho" w:hAnsi="Times New Roman"/>
                <w:sz w:val="20"/>
                <w:szCs w:val="20"/>
              </w:rPr>
              <w:t xml:space="preserve">_valid2 is defined as a fixed value </w:t>
            </w:r>
          </w:p>
          <w:p w:rsidR="009C4982" w:rsidRPr="005C3CB8" w:rsidRDefault="00244FCA">
            <w:pPr>
              <w:pStyle w:val="ListParagraph1"/>
              <w:numPr>
                <w:ilvl w:val="3"/>
                <w:numId w:val="21"/>
              </w:numPr>
              <w:spacing w:before="0" w:beforeAutospacing="0" w:after="0" w:line="240" w:lineRule="auto"/>
              <w:ind w:leftChars="0"/>
              <w:jc w:val="both"/>
              <w:rPr>
                <w:rFonts w:ascii="Times New Roman" w:eastAsia="MS Mincho" w:hAnsi="Times New Roman"/>
                <w:sz w:val="20"/>
                <w:szCs w:val="20"/>
              </w:rPr>
            </w:pPr>
            <w:r w:rsidRPr="005C3CB8">
              <w:rPr>
                <w:rFonts w:ascii="Times New Roman" w:eastAsia="MS Mincho" w:hAnsi="Times New Roman"/>
                <w:sz w:val="20"/>
                <w:szCs w:val="20"/>
              </w:rPr>
              <w:t xml:space="preserve">FFS: Details </w:t>
            </w:r>
          </w:p>
          <w:p w:rsidR="009C4982" w:rsidRPr="005C3CB8" w:rsidRDefault="00244FCA">
            <w:pPr>
              <w:pStyle w:val="ListParagraph1"/>
              <w:numPr>
                <w:ilvl w:val="2"/>
                <w:numId w:val="21"/>
              </w:numPr>
              <w:spacing w:before="0" w:beforeAutospacing="0" w:after="0" w:line="240" w:lineRule="auto"/>
              <w:ind w:leftChars="0"/>
              <w:jc w:val="both"/>
              <w:rPr>
                <w:rFonts w:ascii="Times New Roman" w:eastAsia="MS Mincho" w:hAnsi="Times New Roman" w:cs="Calibri"/>
                <w:sz w:val="20"/>
                <w:szCs w:val="20"/>
              </w:rPr>
            </w:pPr>
            <w:r w:rsidRPr="005C3CB8">
              <w:rPr>
                <w:rFonts w:ascii="Times New Roman" w:eastAsia="MS Mincho" w:hAnsi="Times New Roman" w:cs="Calibri"/>
                <w:sz w:val="20"/>
                <w:szCs w:val="20"/>
              </w:rPr>
              <w:t>Alt 2: T_valid2 is up to UE implementation</w:t>
            </w:r>
          </w:p>
          <w:p w:rsidR="009C4982" w:rsidRPr="005C3CB8" w:rsidRDefault="009C4982">
            <w:pPr>
              <w:autoSpaceDE w:val="0"/>
              <w:autoSpaceDN w:val="0"/>
              <w:jc w:val="both"/>
              <w:rPr>
                <w:rFonts w:eastAsia="宋体"/>
                <w:lang w:val="en-GB"/>
              </w:rPr>
            </w:pPr>
          </w:p>
        </w:tc>
      </w:tr>
    </w:tbl>
    <w:p w:rsidR="009C4982" w:rsidRDefault="009C4982">
      <w:pPr>
        <w:spacing w:after="120"/>
        <w:jc w:val="both"/>
        <w:rPr>
          <w:rFonts w:eastAsiaTheme="minorEastAsia"/>
          <w:lang w:eastAsia="zh-CN"/>
        </w:rPr>
      </w:pPr>
    </w:p>
    <w:p w:rsidR="009C4982" w:rsidRDefault="00244FCA">
      <w:pPr>
        <w:pStyle w:val="a5"/>
        <w:jc w:val="center"/>
        <w:rPr>
          <w:rFonts w:eastAsiaTheme="minorEastAsia"/>
          <w:lang w:eastAsia="zh-CN"/>
        </w:rPr>
      </w:pPr>
      <w:r>
        <w:object w:dxaOrig="9371" w:dyaOrig="1713">
          <v:shape id="_x0000_i1026" type="#_x0000_t75" style="width:468.45pt;height:85.85pt" o:ole="">
            <v:imagedata r:id="rId11" o:title=""/>
          </v:shape>
          <o:OLEObject Type="Embed" ProgID="Visio.Drawing.15" ShapeID="_x0000_i1026" DrawAspect="Content" ObjectID="_1742390667" r:id="rId12"/>
        </w:object>
      </w:r>
    </w:p>
    <w:p w:rsidR="009C4982" w:rsidRDefault="00244FCA">
      <w:pPr>
        <w:pStyle w:val="a5"/>
        <w:jc w:val="center"/>
        <w:rPr>
          <w:rFonts w:eastAsia="宋体"/>
          <w:lang w:eastAsia="zh-CN"/>
        </w:rPr>
      </w:pPr>
      <w:bookmarkStart w:id="25" w:name="_Ref131610021"/>
      <w:r>
        <w:t xml:space="preserve">Figure </w:t>
      </w:r>
      <w:r>
        <w:fldChar w:fldCharType="begin"/>
      </w:r>
      <w:r>
        <w:instrText xml:space="preserve"> SEQ Figure \* ARABIC </w:instrText>
      </w:r>
      <w:r>
        <w:fldChar w:fldCharType="separate"/>
      </w:r>
      <w:r>
        <w:t>2</w:t>
      </w:r>
      <w:r>
        <w:fldChar w:fldCharType="end"/>
      </w:r>
      <w:bookmarkEnd w:id="25"/>
      <w:r>
        <w:rPr>
          <w:rFonts w:hint="eastAsia"/>
        </w:rPr>
        <w:t xml:space="preserve">: </w:t>
      </w:r>
      <w:r>
        <w:rPr>
          <w:rFonts w:eastAsia="宋体" w:hint="eastAsia"/>
          <w:lang w:eastAsia="zh-CN"/>
        </w:rPr>
        <w:t>Sensing window shared by LTE SL module</w:t>
      </w:r>
    </w:p>
    <w:p w:rsidR="009C4982" w:rsidRDefault="009C4982">
      <w:pPr>
        <w:spacing w:after="120"/>
        <w:jc w:val="both"/>
        <w:rPr>
          <w:lang w:eastAsia="zh-CN"/>
        </w:rPr>
      </w:pPr>
    </w:p>
    <w:p w:rsidR="009C4982" w:rsidRDefault="00244FCA">
      <w:pPr>
        <w:spacing w:after="120"/>
        <w:jc w:val="both"/>
        <w:rPr>
          <w:rFonts w:eastAsiaTheme="minorEastAsia"/>
          <w:lang w:eastAsia="zh-CN"/>
        </w:rPr>
      </w:pPr>
      <w:r>
        <w:rPr>
          <w:rFonts w:eastAsiaTheme="minorEastAsia"/>
          <w:lang w:eastAsia="zh-CN"/>
        </w:rPr>
        <w:t xml:space="preserve">For above proposal 4-2(I), the ending LTE SL </w:t>
      </w:r>
      <w:proofErr w:type="spellStart"/>
      <w:r>
        <w:rPr>
          <w:rFonts w:eastAsiaTheme="minorEastAsia"/>
          <w:lang w:eastAsia="zh-CN"/>
        </w:rPr>
        <w:t>subframe</w:t>
      </w:r>
      <w:proofErr w:type="spellEnd"/>
      <w:r>
        <w:rPr>
          <w:rFonts w:eastAsiaTheme="minorEastAsia"/>
          <w:lang w:eastAsia="zh-CN"/>
        </w:rPr>
        <w:t xml:space="preserve"> used to determine the information shared with the NR SL module should be determined and restricted to ensure the shared information is useful, for example, </w:t>
      </w:r>
      <w:r>
        <w:rPr>
          <w:rFonts w:eastAsiaTheme="minorEastAsia" w:hint="eastAsia"/>
          <w:lang w:eastAsia="zh-CN"/>
        </w:rPr>
        <w:t xml:space="preserve">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_Ref131610021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Figure 2</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t xml:space="preserve">the ending LTE SL </w:t>
      </w:r>
      <w:proofErr w:type="spellStart"/>
      <w:r>
        <w:rPr>
          <w:rFonts w:eastAsiaTheme="minorEastAsia"/>
          <w:lang w:eastAsia="zh-CN"/>
        </w:rPr>
        <w:t>subframe</w:t>
      </w:r>
      <w:proofErr w:type="spellEnd"/>
      <w:r>
        <w:rPr>
          <w:rFonts w:eastAsiaTheme="minorEastAsia"/>
          <w:lang w:eastAsia="zh-CN"/>
        </w:rPr>
        <w:t xml:space="preserve"> is at most T_valid2 ms prior to the time n, the ending LTE SL </w:t>
      </w:r>
      <w:proofErr w:type="spellStart"/>
      <w:r>
        <w:rPr>
          <w:rFonts w:eastAsiaTheme="minorEastAsia"/>
          <w:lang w:eastAsia="zh-CN"/>
        </w:rPr>
        <w:t>subframe</w:t>
      </w:r>
      <w:proofErr w:type="spellEnd"/>
      <w:r>
        <w:rPr>
          <w:rFonts w:eastAsiaTheme="minorEastAsia"/>
          <w:lang w:eastAsia="zh-CN"/>
        </w:rPr>
        <w:t xml:space="preserve"> and the time of sharing information are in the duration [n- T_valid2, n-T]. For above propos</w:t>
      </w:r>
      <w:r>
        <w:rPr>
          <w:rFonts w:eastAsiaTheme="minorEastAsia"/>
          <w:lang w:eastAsia="zh-CN"/>
        </w:rPr>
        <w:t xml:space="preserve">al 4-1(I), The starting LTE SL </w:t>
      </w:r>
      <w:proofErr w:type="spellStart"/>
      <w:r>
        <w:rPr>
          <w:rFonts w:eastAsiaTheme="minorEastAsia"/>
          <w:lang w:eastAsia="zh-CN"/>
        </w:rPr>
        <w:t>subframe</w:t>
      </w:r>
      <w:proofErr w:type="spellEnd"/>
      <w:r>
        <w:rPr>
          <w:rFonts w:eastAsiaTheme="minorEastAsia"/>
          <w:lang w:eastAsia="zh-CN"/>
        </w:rPr>
        <w:t xml:space="preserve"> used to determine the information shared with the NR SL module could be confirmed by the ending LTE SL </w:t>
      </w:r>
      <w:proofErr w:type="spellStart"/>
      <w:r>
        <w:rPr>
          <w:rFonts w:eastAsiaTheme="minorEastAsia"/>
          <w:lang w:eastAsia="zh-CN"/>
        </w:rPr>
        <w:t>subframe</w:t>
      </w:r>
      <w:proofErr w:type="spellEnd"/>
      <w:r>
        <w:rPr>
          <w:rFonts w:eastAsiaTheme="minorEastAsia"/>
          <w:lang w:eastAsia="zh-CN"/>
        </w:rPr>
        <w:t xml:space="preserve"> and a sensing </w:t>
      </w:r>
      <w:r>
        <w:rPr>
          <w:rFonts w:ascii="Times" w:eastAsiaTheme="minorEastAsia" w:hAnsi="Times" w:cs="Times"/>
          <w:lang w:eastAsia="zh-CN"/>
        </w:rPr>
        <w:t xml:space="preserve">window size T0. For the </w:t>
      </w:r>
      <w:r>
        <w:rPr>
          <w:rFonts w:eastAsiaTheme="minorEastAsia"/>
          <w:lang w:eastAsia="zh-CN"/>
        </w:rPr>
        <w:t xml:space="preserve">sensing </w:t>
      </w:r>
      <w:r>
        <w:rPr>
          <w:rFonts w:ascii="Times" w:eastAsiaTheme="minorEastAsia" w:hAnsi="Times" w:cs="Times"/>
          <w:lang w:eastAsia="zh-CN"/>
        </w:rPr>
        <w:t>window size, it could be a (pre-</w:t>
      </w:r>
      <w:proofErr w:type="gramStart"/>
      <w:r>
        <w:rPr>
          <w:rFonts w:ascii="Times" w:eastAsiaTheme="minorEastAsia" w:hAnsi="Times" w:cs="Times"/>
          <w:lang w:eastAsia="zh-CN"/>
        </w:rPr>
        <w:t>)configuration</w:t>
      </w:r>
      <w:proofErr w:type="gramEnd"/>
      <w:r>
        <w:rPr>
          <w:rFonts w:ascii="Times" w:eastAsiaTheme="minorEastAsia" w:hAnsi="Times" w:cs="Times"/>
          <w:lang w:eastAsia="zh-CN"/>
        </w:rPr>
        <w:t xml:space="preserve"> value, i.e.</w:t>
      </w:r>
      <w:r>
        <w:rPr>
          <w:rFonts w:ascii="Times" w:eastAsiaTheme="minorEastAsia" w:hAnsi="Times" w:cs="Times"/>
          <w:lang w:eastAsia="zh-CN"/>
        </w:rPr>
        <w:t xml:space="preserve"> 1000ms, or </w:t>
      </w:r>
      <w:r>
        <w:rPr>
          <w:rFonts w:eastAsia="MS Mincho"/>
          <w:lang w:val="en-GB"/>
        </w:rPr>
        <w:t xml:space="preserve">up to UE implementation. </w:t>
      </w:r>
    </w:p>
    <w:p w:rsidR="009C4982" w:rsidRDefault="009C4982">
      <w:pPr>
        <w:spacing w:after="120"/>
        <w:jc w:val="both"/>
        <w:rPr>
          <w:rFonts w:ascii="Times" w:eastAsiaTheme="minorEastAsia" w:hAnsi="Times" w:cs="Times"/>
          <w:lang w:eastAsia="zh-CN"/>
        </w:rPr>
      </w:pPr>
    </w:p>
    <w:p w:rsidR="009C4982" w:rsidRDefault="00244FCA">
      <w:pPr>
        <w:spacing w:after="120"/>
        <w:jc w:val="both"/>
        <w:rPr>
          <w:rFonts w:eastAsiaTheme="minorEastAsia"/>
          <w:b/>
          <w:lang w:eastAsia="zh-CN"/>
        </w:rPr>
      </w:pPr>
      <w:r>
        <w:rPr>
          <w:rFonts w:hint="eastAsia"/>
          <w:b/>
          <w:lang w:eastAsia="zh-CN"/>
        </w:rPr>
        <w:t>Proposal 1</w:t>
      </w:r>
      <w:r>
        <w:rPr>
          <w:rFonts w:hint="eastAsia"/>
          <w:b/>
          <w:lang w:eastAsia="zh-CN"/>
        </w:rPr>
        <w:t>1</w:t>
      </w:r>
      <w:r>
        <w:rPr>
          <w:rFonts w:hint="eastAsia"/>
          <w:b/>
          <w:lang w:eastAsia="zh-CN"/>
        </w:rPr>
        <w:t>:</w:t>
      </w:r>
      <w:r>
        <w:rPr>
          <w:b/>
          <w:lang w:eastAsia="zh-CN"/>
        </w:rPr>
        <w:t xml:space="preserve"> </w:t>
      </w:r>
      <w:r>
        <w:rPr>
          <w:rFonts w:hint="eastAsia"/>
          <w:b/>
          <w:lang w:eastAsia="zh-CN"/>
        </w:rPr>
        <w:t xml:space="preserve">The sensing window of LTE SL module shared information </w:t>
      </w:r>
      <w:r>
        <w:rPr>
          <w:rFonts w:eastAsiaTheme="minorEastAsia"/>
          <w:b/>
          <w:lang w:eastAsia="zh-CN"/>
        </w:rPr>
        <w:t xml:space="preserve">could be determined by the ending LTE SL </w:t>
      </w:r>
      <w:proofErr w:type="spellStart"/>
      <w:r>
        <w:rPr>
          <w:rFonts w:eastAsiaTheme="minorEastAsia"/>
          <w:b/>
          <w:lang w:eastAsia="zh-CN"/>
        </w:rPr>
        <w:t>subframe</w:t>
      </w:r>
      <w:proofErr w:type="spellEnd"/>
      <w:r>
        <w:rPr>
          <w:rFonts w:eastAsiaTheme="minorEastAsia"/>
          <w:b/>
          <w:lang w:eastAsia="zh-CN"/>
        </w:rPr>
        <w:t xml:space="preserve"> and a sensing window size T0.</w:t>
      </w:r>
      <w:r>
        <w:rPr>
          <w:rFonts w:hint="eastAsia"/>
          <w:b/>
          <w:lang w:eastAsia="zh-CN"/>
        </w:rPr>
        <w:t xml:space="preserve"> </w:t>
      </w:r>
      <w:r>
        <w:rPr>
          <w:b/>
          <w:lang w:eastAsia="zh-CN"/>
        </w:rPr>
        <w:t xml:space="preserve">The ending LTE SL </w:t>
      </w:r>
      <w:proofErr w:type="spellStart"/>
      <w:r>
        <w:rPr>
          <w:b/>
          <w:lang w:eastAsia="zh-CN"/>
        </w:rPr>
        <w:t>subframe</w:t>
      </w:r>
      <w:proofErr w:type="spellEnd"/>
      <w:r>
        <w:rPr>
          <w:b/>
          <w:lang w:eastAsia="zh-CN"/>
        </w:rPr>
        <w:t xml:space="preserve"> used to determine the information shared </w:t>
      </w:r>
      <w:r>
        <w:rPr>
          <w:b/>
          <w:lang w:eastAsia="zh-CN"/>
        </w:rPr>
        <w:t xml:space="preserve">with the NR SL module is at most </w:t>
      </w:r>
      <w:r>
        <w:rPr>
          <w:rFonts w:eastAsiaTheme="minorEastAsia"/>
          <w:b/>
          <w:bCs/>
          <w:lang w:eastAsia="zh-CN"/>
        </w:rPr>
        <w:t>T_valid2</w:t>
      </w:r>
      <w:r>
        <w:rPr>
          <w:b/>
          <w:lang w:eastAsia="zh-CN"/>
        </w:rPr>
        <w:t xml:space="preserve"> ms prior to the time n, the sensing window size </w:t>
      </w:r>
      <w:r>
        <w:rPr>
          <w:rFonts w:eastAsiaTheme="minorEastAsia"/>
          <w:b/>
          <w:lang w:eastAsia="zh-CN"/>
        </w:rPr>
        <w:t xml:space="preserve">T0 </w:t>
      </w:r>
      <w:r>
        <w:rPr>
          <w:b/>
          <w:lang w:eastAsia="zh-CN"/>
        </w:rPr>
        <w:t>could be a (pre-</w:t>
      </w:r>
      <w:proofErr w:type="gramStart"/>
      <w:r>
        <w:rPr>
          <w:b/>
          <w:lang w:eastAsia="zh-CN"/>
        </w:rPr>
        <w:t>)configuration</w:t>
      </w:r>
      <w:proofErr w:type="gramEnd"/>
      <w:r>
        <w:rPr>
          <w:b/>
          <w:lang w:eastAsia="zh-CN"/>
        </w:rPr>
        <w:t xml:space="preserve"> value or up to UE implementation</w:t>
      </w:r>
      <w:r>
        <w:rPr>
          <w:rFonts w:hint="eastAsia"/>
          <w:b/>
          <w:lang w:eastAsia="zh-CN"/>
        </w:rPr>
        <w:t>.</w:t>
      </w:r>
    </w:p>
    <w:p w:rsidR="009C4982" w:rsidRDefault="009C4982">
      <w:pPr>
        <w:spacing w:after="120"/>
        <w:jc w:val="both"/>
        <w:rPr>
          <w:rFonts w:eastAsiaTheme="minorEastAsia"/>
          <w:lang w:val="en-GB" w:eastAsia="zh-CN"/>
        </w:rPr>
      </w:pPr>
    </w:p>
    <w:p w:rsidR="009C4982" w:rsidRDefault="00244FCA">
      <w:pPr>
        <w:pStyle w:val="3"/>
        <w:rPr>
          <w:b/>
          <w:sz w:val="24"/>
          <w:lang w:val="en-GB"/>
        </w:rPr>
      </w:pPr>
      <w:r>
        <w:rPr>
          <w:rFonts w:eastAsiaTheme="minorEastAsia"/>
          <w:b/>
          <w:sz w:val="24"/>
        </w:rPr>
        <w:t xml:space="preserve">Use of </w:t>
      </w:r>
      <w:r>
        <w:rPr>
          <w:b/>
          <w:sz w:val="24"/>
        </w:rPr>
        <w:t>information shared by the LTE SL module</w:t>
      </w:r>
      <w:r>
        <w:rPr>
          <w:rFonts w:eastAsiaTheme="minorEastAsia"/>
          <w:b/>
          <w:sz w:val="24"/>
        </w:rPr>
        <w:t xml:space="preserve"> </w:t>
      </w:r>
    </w:p>
    <w:p w:rsidR="009C4982" w:rsidRDefault="00244FCA">
      <w:pPr>
        <w:spacing w:after="120"/>
        <w:jc w:val="both"/>
        <w:rPr>
          <w:rFonts w:eastAsiaTheme="minorEastAsia"/>
          <w:lang w:val="en-GB" w:eastAsia="zh-CN"/>
        </w:rPr>
      </w:pPr>
      <w:r>
        <w:rPr>
          <w:rFonts w:eastAsiaTheme="minorEastAsia"/>
          <w:lang w:eastAsia="zh-CN"/>
        </w:rPr>
        <w:t xml:space="preserve">For </w:t>
      </w:r>
      <w:r>
        <w:rPr>
          <w:rFonts w:eastAsiaTheme="minorEastAsia"/>
          <w:lang w:val="en-GB" w:eastAsia="zh-CN"/>
        </w:rPr>
        <w:t xml:space="preserve">the use of </w:t>
      </w:r>
      <w:r>
        <w:t>sharing information</w:t>
      </w:r>
      <w:r>
        <w:rPr>
          <w:rFonts w:eastAsiaTheme="minorEastAsia"/>
          <w:lang w:val="en-GB" w:eastAsia="zh-CN"/>
        </w:rPr>
        <w:t xml:space="preserve"> shared by the LTE SL module</w:t>
      </w:r>
      <w:r>
        <w:rPr>
          <w:rFonts w:eastAsiaTheme="minorEastAsia" w:hint="eastAsia"/>
          <w:lang w:eastAsia="zh-CN"/>
        </w:rPr>
        <w:t xml:space="preserve"> </w:t>
      </w:r>
      <w:r>
        <w:rPr>
          <w:lang w:val="en-GB" w:eastAsia="zh-CN"/>
        </w:rPr>
        <w:t xml:space="preserve">in the dynamic resource pool, the </w:t>
      </w:r>
      <w:r>
        <w:rPr>
          <w:rFonts w:hint="eastAsia"/>
          <w:lang w:val="en-GB" w:eastAsia="zh-CN"/>
        </w:rPr>
        <w:t>following agreement w</w:t>
      </w:r>
      <w:r>
        <w:rPr>
          <w:rFonts w:hint="eastAsia"/>
          <w:lang w:eastAsia="zh-CN"/>
        </w:rPr>
        <w:t>as</w:t>
      </w:r>
      <w:r>
        <w:rPr>
          <w:rFonts w:hint="eastAsia"/>
          <w:lang w:val="en-GB" w:eastAsia="zh-CN"/>
        </w:rPr>
        <w:t xml:space="preserve"> achieved </w:t>
      </w:r>
      <w:r>
        <w:rPr>
          <w:rFonts w:hint="eastAsia"/>
          <w:lang w:val="en-GB" w:eastAsia="zh-CN"/>
        </w:rPr>
        <w:t>in RAN1#11</w:t>
      </w:r>
      <w:r>
        <w:rPr>
          <w:lang w:val="en-GB" w:eastAsia="zh-CN"/>
        </w:rPr>
        <w:t>2</w:t>
      </w:r>
      <w:r>
        <w:rPr>
          <w:rFonts w:eastAsia="宋体"/>
          <w:lang w:eastAsia="zh-CN"/>
        </w:rPr>
        <w:t xml:space="preserve"> meeting</w:t>
      </w:r>
      <w:r>
        <w:rPr>
          <w:rFonts w:eastAsia="宋体" w:hint="eastAsia"/>
          <w:lang w:eastAsia="zh-CN"/>
        </w:rPr>
        <w:t xml:space="preserve"> </w:t>
      </w:r>
      <w:r>
        <w:rPr>
          <w:rFonts w:eastAsiaTheme="minorEastAsia"/>
          <w:lang w:val="en-GB" w:eastAsia="zh-CN"/>
        </w:rPr>
        <w:fldChar w:fldCharType="begin"/>
      </w:r>
      <w:r>
        <w:rPr>
          <w:rFonts w:eastAsiaTheme="minorEastAsia"/>
          <w:lang w:val="en-GB" w:eastAsia="zh-CN"/>
        </w:rPr>
        <w:instrText xml:space="preserve"> REF _Ref118224770 \r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w:t>
      </w:r>
      <w:r>
        <w:rPr>
          <w:rFonts w:eastAsiaTheme="minorEastAsia" w:hint="eastAsia"/>
          <w:lang w:eastAsia="zh-CN"/>
        </w:rPr>
        <w:t>1</w:t>
      </w:r>
      <w:r>
        <w:rPr>
          <w:rFonts w:eastAsiaTheme="minorEastAsia"/>
          <w:lang w:val="en-GB" w:eastAsia="zh-CN"/>
        </w:rPr>
        <w:t>]</w:t>
      </w:r>
      <w:r>
        <w:rPr>
          <w:rFonts w:eastAsiaTheme="minorEastAsia"/>
          <w:lang w:val="en-GB" w:eastAsia="zh-CN"/>
        </w:rPr>
        <w:fldChar w:fldCharType="end"/>
      </w:r>
      <w:r>
        <w:rPr>
          <w:rFonts w:eastAsiaTheme="minorEastAsia" w:hint="eastAsia"/>
          <w:lang w:eastAsia="zh-CN"/>
        </w:rPr>
        <w:t xml:space="preserve"> </w:t>
      </w:r>
      <w:r>
        <w:rPr>
          <w:lang w:val="en-GB" w:eastAsia="zh-CN"/>
        </w:rPr>
        <w:t>and the following</w:t>
      </w:r>
      <w:r>
        <w:rPr>
          <w:rFonts w:hint="eastAsia"/>
          <w:lang w:eastAsia="zh-CN"/>
        </w:rPr>
        <w:t xml:space="preserve"> latest  FL</w:t>
      </w:r>
      <w:r>
        <w:rPr>
          <w:lang w:eastAsia="zh-CN"/>
        </w:rPr>
        <w:t>’</w:t>
      </w:r>
      <w:r>
        <w:rPr>
          <w:rFonts w:hint="eastAsia"/>
          <w:lang w:eastAsia="zh-CN"/>
        </w:rPr>
        <w:t xml:space="preserve">s </w:t>
      </w:r>
      <w:r>
        <w:rPr>
          <w:lang w:val="en-GB" w:eastAsia="zh-CN"/>
        </w:rPr>
        <w:t xml:space="preserve">proposal </w:t>
      </w:r>
      <w:r>
        <w:rPr>
          <w:rFonts w:hint="eastAsia"/>
          <w:lang w:eastAsia="zh-CN"/>
        </w:rPr>
        <w:t>was</w:t>
      </w:r>
      <w:r>
        <w:rPr>
          <w:rFonts w:hint="eastAsia"/>
          <w:lang w:eastAsia="zh-CN"/>
        </w:rPr>
        <w:t xml:space="preserve"> discussed</w:t>
      </w:r>
      <w:r>
        <w:rPr>
          <w:lang w:val="en-GB" w:eastAsia="zh-CN"/>
        </w:rPr>
        <w:t xml:space="preserve"> </w:t>
      </w:r>
      <w:r>
        <w:rPr>
          <w:rFonts w:hint="eastAsia"/>
          <w:lang w:val="en-GB" w:eastAsia="zh-CN"/>
        </w:rPr>
        <w:t>in RAN1#11</w:t>
      </w:r>
      <w:r>
        <w:rPr>
          <w:rFonts w:hint="eastAsia"/>
          <w:lang w:eastAsia="zh-CN"/>
        </w:rPr>
        <w:t>1</w:t>
      </w:r>
      <w:r>
        <w:rPr>
          <w:rFonts w:eastAsia="宋体"/>
          <w:lang w:eastAsia="zh-CN"/>
        </w:rPr>
        <w:t xml:space="preserve"> meeting</w:t>
      </w:r>
      <w:r>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_Ref131535705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w:t>
      </w:r>
      <w:r>
        <w:rPr>
          <w:rFonts w:eastAsia="宋体" w:hint="eastAsia"/>
          <w:lang w:eastAsia="zh-CN"/>
        </w:rPr>
        <w:t>6</w:t>
      </w:r>
      <w:r>
        <w:rPr>
          <w:rFonts w:eastAsia="宋体"/>
          <w:lang w:eastAsia="zh-CN"/>
        </w:rPr>
        <w:t>]</w:t>
      </w:r>
      <w:r>
        <w:rPr>
          <w:rFonts w:eastAsia="宋体"/>
          <w:lang w:eastAsia="zh-CN"/>
        </w:rPr>
        <w:fldChar w:fldCharType="end"/>
      </w:r>
      <w:r>
        <w:rPr>
          <w:rFonts w:eastAsia="宋体" w:hint="eastAsia"/>
          <w:lang w:eastAsia="zh-CN"/>
        </w:rPr>
        <w:t xml:space="preserve"> and</w:t>
      </w:r>
      <w:r>
        <w:rPr>
          <w:rFonts w:eastAsia="宋体"/>
          <w:lang w:eastAsia="zh-CN"/>
        </w:rPr>
        <w:t xml:space="preserve"> </w:t>
      </w:r>
      <w:r>
        <w:rPr>
          <w:rFonts w:hint="eastAsia"/>
          <w:lang w:val="en-GB" w:eastAsia="zh-CN"/>
        </w:rPr>
        <w:t>in RAN1#11</w:t>
      </w:r>
      <w:r>
        <w:rPr>
          <w:lang w:val="en-GB" w:eastAsia="zh-CN"/>
        </w:rPr>
        <w:t>2</w:t>
      </w:r>
      <w:r>
        <w:rPr>
          <w:rFonts w:eastAsia="宋体"/>
          <w:lang w:eastAsia="zh-CN"/>
        </w:rPr>
        <w:t xml:space="preserve"> meeting </w:t>
      </w:r>
      <w:r>
        <w:rPr>
          <w:rFonts w:eastAsiaTheme="minorEastAsia"/>
          <w:lang w:val="en-GB" w:eastAsia="zh-CN"/>
        </w:rPr>
        <w:fldChar w:fldCharType="begin"/>
      </w:r>
      <w:r>
        <w:rPr>
          <w:rFonts w:eastAsiaTheme="minorEastAsia"/>
          <w:lang w:val="en-GB" w:eastAsia="zh-CN"/>
        </w:rPr>
        <w:instrText xml:space="preserve"> REF _Ref131535619 \r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[8]</w:t>
      </w:r>
      <w:r>
        <w:rPr>
          <w:rFonts w:eastAsiaTheme="minorEastAsia"/>
          <w:lang w:val="en-GB" w:eastAsia="zh-CN"/>
        </w:rPr>
        <w:fldChar w:fldCharType="end"/>
      </w:r>
      <w:r>
        <w:rPr>
          <w:rFonts w:eastAsiaTheme="minorEastAsia"/>
          <w:lang w:val="en-GB" w:eastAsia="zh-CN"/>
        </w:rPr>
        <w:t>:</w:t>
      </w:r>
    </w:p>
    <w:tbl>
      <w:tblPr>
        <w:tblStyle w:val="af3"/>
        <w:tblW w:w="0" w:type="auto"/>
        <w:tblInd w:w="108" w:type="dxa"/>
        <w:tblLook w:val="04A0" w:firstRow="1" w:lastRow="0" w:firstColumn="1" w:lastColumn="0" w:noHBand="0" w:noVBand="1"/>
      </w:tblPr>
      <w:tblGrid>
        <w:gridCol w:w="9781"/>
      </w:tblGrid>
      <w:tr w:rsidR="009C4982">
        <w:tc>
          <w:tcPr>
            <w:tcW w:w="9781" w:type="dxa"/>
          </w:tcPr>
          <w:p w:rsidR="009C4982" w:rsidRPr="009D37C6" w:rsidRDefault="00244FCA">
            <w:pPr>
              <w:pStyle w:val="3GPPNormalText"/>
              <w:spacing w:before="120" w:after="0"/>
              <w:rPr>
                <w:bCs/>
                <w:sz w:val="20"/>
                <w:szCs w:val="20"/>
                <w:highlight w:val="yellow"/>
              </w:rPr>
            </w:pPr>
            <w:r w:rsidRPr="009D37C6">
              <w:rPr>
                <w:bCs/>
                <w:sz w:val="20"/>
                <w:szCs w:val="20"/>
                <w:highlight w:val="yellow"/>
              </w:rPr>
              <w:lastRenderedPageBreak/>
              <w:t>Proposal 1-3 (II):</w:t>
            </w:r>
          </w:p>
          <w:p w:rsidR="009C4982" w:rsidRPr="009D37C6" w:rsidRDefault="00244FCA">
            <w:pPr>
              <w:pStyle w:val="afa"/>
              <w:numPr>
                <w:ilvl w:val="0"/>
                <w:numId w:val="17"/>
              </w:numPr>
              <w:spacing w:line="259" w:lineRule="auto"/>
              <w:ind w:left="360" w:firstLineChars="0"/>
              <w:jc w:val="both"/>
              <w:rPr>
                <w:rFonts w:ascii="Times New Roman" w:eastAsia="MS Mincho" w:hAnsi="Times New Roman"/>
                <w:bCs/>
                <w:sz w:val="20"/>
                <w:szCs w:val="20"/>
                <w:lang w:val="en-GB"/>
              </w:rPr>
            </w:pPr>
            <w:r w:rsidRPr="009D37C6">
              <w:rPr>
                <w:rFonts w:ascii="Times New Roman" w:eastAsia="MS Mincho" w:hAnsi="Times New Roman"/>
                <w:bCs/>
                <w:sz w:val="20"/>
                <w:szCs w:val="20"/>
              </w:rPr>
              <w:t xml:space="preserve">For dynamic resource pool sharing, the information shared by the LTE SL module to the NR SL module contains at least the following </w:t>
            </w:r>
            <w:r w:rsidRPr="009D37C6">
              <w:rPr>
                <w:rFonts w:ascii="Times New Roman" w:eastAsia="MS Mincho" w:hAnsi="Times New Roman"/>
                <w:bCs/>
                <w:sz w:val="20"/>
                <w:szCs w:val="20"/>
              </w:rPr>
              <w:t>parameters:</w:t>
            </w:r>
          </w:p>
          <w:p w:rsidR="009C4982" w:rsidRPr="009D37C6" w:rsidRDefault="00244FCA">
            <w:pPr>
              <w:pStyle w:val="afa"/>
              <w:numPr>
                <w:ilvl w:val="1"/>
                <w:numId w:val="17"/>
              </w:numPr>
              <w:spacing w:line="259" w:lineRule="auto"/>
              <w:ind w:left="720" w:firstLineChars="0"/>
              <w:jc w:val="both"/>
              <w:rPr>
                <w:rFonts w:ascii="Times New Roman" w:eastAsia="MS Mincho" w:hAnsi="Times New Roman"/>
                <w:bCs/>
                <w:sz w:val="20"/>
                <w:szCs w:val="20"/>
                <w:lang w:val="en-GB"/>
              </w:rPr>
            </w:pPr>
            <w:r w:rsidRPr="009D37C6">
              <w:rPr>
                <w:rFonts w:ascii="Times New Roman" w:eastAsia="MS Mincho" w:hAnsi="Times New Roman"/>
                <w:bCs/>
                <w:sz w:val="20"/>
                <w:szCs w:val="20"/>
                <w:lang w:val="en-GB"/>
              </w:rPr>
              <w:t>Time and frequency locations of reserved resources by other LTE UEs, determined based on decoded SCIs</w:t>
            </w:r>
          </w:p>
          <w:p w:rsidR="009C4982" w:rsidRPr="009D37C6" w:rsidRDefault="00244FCA">
            <w:pPr>
              <w:pStyle w:val="afa"/>
              <w:numPr>
                <w:ilvl w:val="1"/>
                <w:numId w:val="17"/>
              </w:numPr>
              <w:spacing w:line="259" w:lineRule="auto"/>
              <w:ind w:left="720" w:firstLineChars="0"/>
              <w:jc w:val="both"/>
              <w:rPr>
                <w:rFonts w:ascii="Times New Roman" w:eastAsia="MS Mincho" w:hAnsi="Times New Roman"/>
                <w:bCs/>
                <w:sz w:val="20"/>
                <w:szCs w:val="20"/>
                <w:lang w:val="en-GB"/>
              </w:rPr>
            </w:pPr>
            <w:r w:rsidRPr="009D37C6">
              <w:rPr>
                <w:rFonts w:ascii="Times New Roman" w:eastAsia="MS Mincho" w:hAnsi="Times New Roman"/>
                <w:bCs/>
                <w:sz w:val="20"/>
                <w:szCs w:val="20"/>
                <w:lang w:val="en-GB"/>
              </w:rPr>
              <w:t>SL RSRP measurement results</w:t>
            </w:r>
          </w:p>
          <w:p w:rsidR="009C4982" w:rsidRPr="009D37C6" w:rsidRDefault="00244FCA">
            <w:pPr>
              <w:pStyle w:val="afa"/>
              <w:numPr>
                <w:ilvl w:val="1"/>
                <w:numId w:val="17"/>
              </w:numPr>
              <w:spacing w:line="259" w:lineRule="auto"/>
              <w:ind w:left="720" w:firstLineChars="0"/>
              <w:jc w:val="both"/>
              <w:rPr>
                <w:rFonts w:ascii="Times New Roman" w:eastAsia="MS Mincho" w:hAnsi="Times New Roman"/>
                <w:bCs/>
                <w:sz w:val="20"/>
                <w:szCs w:val="20"/>
                <w:lang w:val="en-GB"/>
              </w:rPr>
            </w:pPr>
            <w:r w:rsidRPr="009D37C6">
              <w:rPr>
                <w:rFonts w:ascii="Times New Roman" w:eastAsia="MS Mincho" w:hAnsi="Times New Roman"/>
                <w:bCs/>
                <w:sz w:val="20"/>
                <w:szCs w:val="20"/>
                <w:lang w:val="en-GB"/>
              </w:rPr>
              <w:t>Resource reservation periods based on decoded SCI and for own LTE SL transmissions</w:t>
            </w:r>
          </w:p>
          <w:p w:rsidR="009C4982" w:rsidRPr="009D37C6" w:rsidRDefault="00244FCA">
            <w:pPr>
              <w:pStyle w:val="afa"/>
              <w:numPr>
                <w:ilvl w:val="1"/>
                <w:numId w:val="17"/>
              </w:numPr>
              <w:spacing w:line="259" w:lineRule="auto"/>
              <w:ind w:left="720" w:firstLineChars="0"/>
              <w:jc w:val="both"/>
              <w:rPr>
                <w:rFonts w:ascii="Times New Roman" w:eastAsia="MS Mincho" w:hAnsi="Times New Roman"/>
                <w:bCs/>
                <w:sz w:val="20"/>
                <w:szCs w:val="20"/>
                <w:lang w:val="en-GB"/>
              </w:rPr>
            </w:pPr>
            <w:r w:rsidRPr="009D37C6">
              <w:rPr>
                <w:rFonts w:ascii="Times New Roman" w:eastAsia="MS Mincho" w:hAnsi="Times New Roman"/>
                <w:bCs/>
                <w:sz w:val="20"/>
                <w:szCs w:val="20"/>
                <w:lang w:val="en-GB"/>
              </w:rPr>
              <w:t>Priority based on decoded SCI a</w:t>
            </w:r>
            <w:r w:rsidRPr="009D37C6">
              <w:rPr>
                <w:rFonts w:ascii="Times New Roman" w:eastAsia="MS Mincho" w:hAnsi="Times New Roman"/>
                <w:bCs/>
                <w:sz w:val="20"/>
                <w:szCs w:val="20"/>
                <w:lang w:val="en-GB"/>
              </w:rPr>
              <w:t>nd for own LTE SL transmissions</w:t>
            </w:r>
          </w:p>
          <w:p w:rsidR="009C4982" w:rsidRPr="009D37C6" w:rsidRDefault="00244FCA">
            <w:pPr>
              <w:pStyle w:val="afa"/>
              <w:numPr>
                <w:ilvl w:val="1"/>
                <w:numId w:val="17"/>
              </w:numPr>
              <w:spacing w:line="259" w:lineRule="auto"/>
              <w:ind w:left="720" w:firstLineChars="0"/>
              <w:jc w:val="both"/>
              <w:rPr>
                <w:rFonts w:ascii="Times New Roman" w:eastAsia="MS Mincho" w:hAnsi="Times New Roman"/>
                <w:bCs/>
                <w:sz w:val="20"/>
                <w:szCs w:val="20"/>
                <w:lang w:val="en-GB"/>
              </w:rPr>
            </w:pPr>
            <w:r w:rsidRPr="009D37C6">
              <w:rPr>
                <w:rFonts w:ascii="Times New Roman" w:eastAsia="MS Mincho" w:hAnsi="Times New Roman"/>
                <w:bCs/>
                <w:sz w:val="20"/>
                <w:szCs w:val="20"/>
                <w:lang w:val="en-GB"/>
              </w:rPr>
              <w:t>Time and frequency location of resources used for own LTE SL transmissions</w:t>
            </w:r>
          </w:p>
          <w:p w:rsidR="009C4982" w:rsidRPr="009D37C6" w:rsidRDefault="00244FCA">
            <w:pPr>
              <w:pStyle w:val="afa"/>
              <w:numPr>
                <w:ilvl w:val="1"/>
                <w:numId w:val="17"/>
              </w:numPr>
              <w:spacing w:line="259" w:lineRule="auto"/>
              <w:ind w:left="720" w:firstLineChars="0"/>
              <w:jc w:val="both"/>
              <w:rPr>
                <w:rFonts w:ascii="Times New Roman" w:eastAsia="MS Mincho" w:hAnsi="Times New Roman"/>
                <w:bCs/>
                <w:strike/>
                <w:color w:val="00B0F0"/>
                <w:sz w:val="20"/>
                <w:szCs w:val="20"/>
                <w:lang w:val="en-GB"/>
              </w:rPr>
            </w:pPr>
            <w:r w:rsidRPr="009D37C6">
              <w:rPr>
                <w:rFonts w:ascii="Times New Roman" w:eastAsia="MS Mincho" w:hAnsi="Times New Roman"/>
                <w:bCs/>
                <w:strike/>
                <w:color w:val="00B0F0"/>
                <w:sz w:val="20"/>
                <w:szCs w:val="20"/>
                <w:lang w:val="en-GB"/>
              </w:rPr>
              <w:t xml:space="preserve">LTE logical </w:t>
            </w:r>
            <w:proofErr w:type="spellStart"/>
            <w:r w:rsidRPr="009D37C6">
              <w:rPr>
                <w:rFonts w:ascii="Times New Roman" w:eastAsia="MS Mincho" w:hAnsi="Times New Roman"/>
                <w:bCs/>
                <w:strike/>
                <w:color w:val="00B0F0"/>
                <w:sz w:val="20"/>
                <w:szCs w:val="20"/>
                <w:lang w:val="en-GB"/>
              </w:rPr>
              <w:t>subframe</w:t>
            </w:r>
            <w:proofErr w:type="spellEnd"/>
            <w:r w:rsidRPr="009D37C6">
              <w:rPr>
                <w:rFonts w:ascii="Times New Roman" w:eastAsia="MS Mincho" w:hAnsi="Times New Roman"/>
                <w:bCs/>
                <w:strike/>
                <w:color w:val="00B0F0"/>
                <w:sz w:val="20"/>
                <w:szCs w:val="20"/>
                <w:lang w:val="en-GB"/>
              </w:rPr>
              <w:t xml:space="preserve"> related information</w:t>
            </w:r>
          </w:p>
          <w:p w:rsidR="009C4982" w:rsidRPr="009D37C6" w:rsidRDefault="00244FCA">
            <w:pPr>
              <w:pStyle w:val="afa"/>
              <w:numPr>
                <w:ilvl w:val="1"/>
                <w:numId w:val="17"/>
              </w:numPr>
              <w:spacing w:line="259" w:lineRule="auto"/>
              <w:ind w:left="720" w:firstLineChars="0"/>
              <w:jc w:val="both"/>
              <w:rPr>
                <w:rFonts w:ascii="Times New Roman" w:eastAsia="MS Mincho" w:hAnsi="Times New Roman"/>
                <w:bCs/>
                <w:strike/>
                <w:color w:val="FF0000"/>
                <w:sz w:val="20"/>
                <w:szCs w:val="20"/>
                <w:lang w:val="en-GB"/>
              </w:rPr>
            </w:pPr>
            <w:r w:rsidRPr="009D37C6">
              <w:rPr>
                <w:rFonts w:ascii="Times New Roman" w:eastAsia="MS Mincho" w:hAnsi="Times New Roman"/>
                <w:bCs/>
                <w:strike/>
                <w:color w:val="FF0000"/>
                <w:sz w:val="20"/>
                <w:szCs w:val="20"/>
                <w:lang w:val="en-GB"/>
              </w:rPr>
              <w:t xml:space="preserve">Resources corresponding to half-duplex </w:t>
            </w:r>
            <w:proofErr w:type="spellStart"/>
            <w:r w:rsidRPr="009D37C6">
              <w:rPr>
                <w:rFonts w:ascii="Times New Roman" w:eastAsia="MS Mincho" w:hAnsi="Times New Roman"/>
                <w:bCs/>
                <w:strike/>
                <w:color w:val="FF0000"/>
                <w:sz w:val="20"/>
                <w:szCs w:val="20"/>
                <w:lang w:val="en-GB"/>
              </w:rPr>
              <w:t>subframes</w:t>
            </w:r>
            <w:proofErr w:type="spellEnd"/>
            <w:r w:rsidRPr="009D37C6">
              <w:rPr>
                <w:rFonts w:ascii="Times New Roman" w:eastAsia="MS Mincho" w:hAnsi="Times New Roman"/>
                <w:bCs/>
                <w:strike/>
                <w:color w:val="FF0000"/>
                <w:sz w:val="20"/>
                <w:szCs w:val="20"/>
                <w:lang w:val="en-GB"/>
              </w:rPr>
              <w:t xml:space="preserve"> which are not monitored by the LTE SL UE </w:t>
            </w:r>
          </w:p>
          <w:p w:rsidR="009C4982" w:rsidRPr="009D37C6" w:rsidRDefault="00244FCA">
            <w:pPr>
              <w:pStyle w:val="afa"/>
              <w:numPr>
                <w:ilvl w:val="1"/>
                <w:numId w:val="17"/>
              </w:numPr>
              <w:spacing w:line="259" w:lineRule="auto"/>
              <w:ind w:left="720" w:firstLineChars="0"/>
              <w:jc w:val="both"/>
              <w:rPr>
                <w:rFonts w:ascii="Times New Roman" w:eastAsia="MS Mincho" w:hAnsi="Times New Roman"/>
                <w:bCs/>
                <w:strike/>
                <w:color w:val="FF0000"/>
                <w:sz w:val="20"/>
                <w:szCs w:val="20"/>
                <w:lang w:val="en-GB"/>
              </w:rPr>
            </w:pPr>
            <w:r w:rsidRPr="009D37C6">
              <w:rPr>
                <w:rFonts w:ascii="Times New Roman" w:eastAsia="MS Mincho" w:hAnsi="Times New Roman"/>
                <w:bCs/>
                <w:strike/>
                <w:color w:val="FF0000"/>
                <w:sz w:val="20"/>
                <w:szCs w:val="20"/>
                <w:lang w:val="en-GB"/>
              </w:rPr>
              <w:t xml:space="preserve">SL RSSI </w:t>
            </w:r>
            <w:r w:rsidRPr="009D37C6">
              <w:rPr>
                <w:rFonts w:ascii="Times New Roman" w:eastAsia="MS Mincho" w:hAnsi="Times New Roman"/>
                <w:bCs/>
                <w:strike/>
                <w:color w:val="FF0000"/>
                <w:sz w:val="20"/>
                <w:szCs w:val="20"/>
                <w:lang w:val="en-GB"/>
              </w:rPr>
              <w:t>measurement results</w:t>
            </w:r>
          </w:p>
          <w:p w:rsidR="009C4982" w:rsidRPr="009D37C6" w:rsidRDefault="00244FCA">
            <w:pPr>
              <w:pStyle w:val="afa"/>
              <w:numPr>
                <w:ilvl w:val="0"/>
                <w:numId w:val="17"/>
              </w:numPr>
              <w:spacing w:line="259" w:lineRule="auto"/>
              <w:ind w:left="360" w:firstLineChars="0"/>
              <w:jc w:val="both"/>
              <w:rPr>
                <w:rFonts w:ascii="Times New Roman" w:eastAsia="MS Mincho" w:hAnsi="Times New Roman"/>
                <w:bCs/>
                <w:color w:val="00B0F0"/>
                <w:sz w:val="20"/>
                <w:szCs w:val="20"/>
              </w:rPr>
            </w:pPr>
            <w:r w:rsidRPr="009D37C6">
              <w:rPr>
                <w:rFonts w:ascii="Times New Roman" w:eastAsia="MS Mincho" w:hAnsi="Times New Roman"/>
                <w:bCs/>
                <w:color w:val="00B0F0"/>
                <w:sz w:val="20"/>
                <w:szCs w:val="20"/>
              </w:rPr>
              <w:t xml:space="preserve">It is </w:t>
            </w:r>
            <w:proofErr w:type="gramStart"/>
            <w:r w:rsidRPr="009D37C6">
              <w:rPr>
                <w:rFonts w:ascii="Times New Roman" w:eastAsia="MS Mincho" w:hAnsi="Times New Roman"/>
                <w:bCs/>
                <w:color w:val="00B0F0"/>
                <w:sz w:val="20"/>
                <w:szCs w:val="20"/>
              </w:rPr>
              <w:t>RAN1’s understanding</w:t>
            </w:r>
            <w:proofErr w:type="gramEnd"/>
            <w:r w:rsidRPr="009D37C6">
              <w:rPr>
                <w:rFonts w:ascii="Times New Roman" w:eastAsia="MS Mincho" w:hAnsi="Times New Roman"/>
                <w:bCs/>
                <w:color w:val="00B0F0"/>
                <w:sz w:val="20"/>
                <w:szCs w:val="20"/>
              </w:rPr>
              <w:t xml:space="preserve"> that the NR SL module is aware of the LTE SL resource pool configurations as per Rel-16 in-device coexistence.</w:t>
            </w:r>
          </w:p>
          <w:p w:rsidR="009C4982" w:rsidRPr="009D37C6" w:rsidRDefault="009C4982"/>
          <w:p w:rsidR="009C4982" w:rsidRPr="009D37C6" w:rsidRDefault="00244FCA">
            <w:pPr>
              <w:jc w:val="both"/>
              <w:rPr>
                <w:rFonts w:eastAsia="Batang"/>
                <w:lang w:val="en-GB" w:eastAsia="zh-CN"/>
              </w:rPr>
            </w:pPr>
            <w:r w:rsidRPr="009D37C6">
              <w:rPr>
                <w:rFonts w:eastAsia="Batang"/>
                <w:b/>
                <w:bCs/>
                <w:highlight w:val="green"/>
                <w:lang w:val="en-GB"/>
              </w:rPr>
              <w:t>Agreement</w:t>
            </w:r>
          </w:p>
          <w:p w:rsidR="009C4982" w:rsidRPr="009D37C6" w:rsidRDefault="00244FCA">
            <w:pPr>
              <w:jc w:val="both"/>
              <w:rPr>
                <w:rFonts w:eastAsia="MS Mincho"/>
                <w:lang w:val="en-GB" w:eastAsia="zh-CN"/>
              </w:rPr>
            </w:pPr>
            <w:r w:rsidRPr="009D37C6">
              <w:rPr>
                <w:rFonts w:eastAsia="MS Mincho"/>
                <w:lang w:val="en-GB" w:eastAsia="zh-CN"/>
              </w:rPr>
              <w:t>In NR SL resource (re)selection procedure, option 1 is adopted for how to determine can</w:t>
            </w:r>
            <w:r w:rsidRPr="009D37C6">
              <w:rPr>
                <w:rFonts w:eastAsia="MS Mincho"/>
                <w:lang w:val="en-GB" w:eastAsia="zh-CN"/>
              </w:rPr>
              <w:t xml:space="preserve">didate resource set for NR SL </w:t>
            </w:r>
            <w:bookmarkStart w:id="26" w:name="OLE_LINK66"/>
            <w:r w:rsidRPr="009D37C6">
              <w:rPr>
                <w:rFonts w:eastAsia="MS Mincho"/>
                <w:lang w:val="en-GB" w:eastAsia="zh-CN"/>
              </w:rPr>
              <w:t>considering the LTE SL reserved resources by other LTE SL UE</w:t>
            </w:r>
            <w:bookmarkEnd w:id="26"/>
            <w:r w:rsidRPr="009D37C6">
              <w:rPr>
                <w:rFonts w:eastAsia="MS Mincho"/>
                <w:lang w:val="en-GB" w:eastAsia="zh-CN"/>
              </w:rPr>
              <w:t xml:space="preserve"> </w:t>
            </w:r>
          </w:p>
          <w:p w:rsidR="009C4982" w:rsidRPr="009D37C6" w:rsidRDefault="00244FCA">
            <w:pPr>
              <w:numPr>
                <w:ilvl w:val="0"/>
                <w:numId w:val="9"/>
              </w:numPr>
              <w:autoSpaceDE w:val="0"/>
              <w:autoSpaceDN w:val="0"/>
              <w:rPr>
                <w:rFonts w:eastAsia="MS Mincho"/>
                <w:lang w:val="en-GB"/>
              </w:rPr>
            </w:pPr>
            <w:r w:rsidRPr="009D37C6">
              <w:rPr>
                <w:rFonts w:eastAsia="MS Mincho"/>
                <w:lang w:val="en-GB"/>
              </w:rPr>
              <w:t xml:space="preserve">Option 1: </w:t>
            </w:r>
            <w:r w:rsidRPr="009D37C6">
              <w:rPr>
                <w:rFonts w:eastAsia="Malgun Gothic"/>
                <w:lang w:val="en-GB" w:eastAsia="ko-KR"/>
              </w:rPr>
              <w:t>T</w:t>
            </w:r>
            <w:r w:rsidRPr="009D37C6">
              <w:rPr>
                <w:rFonts w:eastAsia="MS Mincho"/>
                <w:lang w:val="en-GB"/>
              </w:rPr>
              <w:t>he PHY</w:t>
            </w:r>
            <w:r w:rsidRPr="009D37C6">
              <w:rPr>
                <w:rFonts w:eastAsia="MS Mincho"/>
                <w:lang w:val="en-GB"/>
              </w:rPr>
              <w:t xml:space="preserve"> layer of NR SL module </w:t>
            </w:r>
            <w:bookmarkStart w:id="27" w:name="OLE_LINK29"/>
            <w:r w:rsidRPr="009D37C6">
              <w:rPr>
                <w:rFonts w:eastAsia="MS Mincho"/>
                <w:lang w:val="en-GB"/>
              </w:rPr>
              <w:t>excludes NR SL candidate resources overlapping with LTE SL reserved resources by other LTE SL UE</w:t>
            </w:r>
            <w:bookmarkEnd w:id="27"/>
            <w:r w:rsidRPr="009D37C6">
              <w:rPr>
                <w:rFonts w:eastAsia="MS Mincho"/>
                <w:lang w:val="en-GB"/>
              </w:rPr>
              <w:t xml:space="preserve"> when the SL RSRP value asso</w:t>
            </w:r>
            <w:r w:rsidRPr="009D37C6">
              <w:rPr>
                <w:rFonts w:eastAsia="MS Mincho"/>
                <w:lang w:val="en-GB"/>
              </w:rPr>
              <w:t>ciated with the LTE SL reserved resources is higher than a SL RSRP threshold, where the SL RSRP threshold is derived based on LTE SL priority of other LTE SL UE and NR SL priority for NR SL transmission</w:t>
            </w:r>
          </w:p>
          <w:p w:rsidR="009C4982" w:rsidRPr="009D37C6" w:rsidRDefault="00244FCA">
            <w:pPr>
              <w:numPr>
                <w:ilvl w:val="1"/>
                <w:numId w:val="9"/>
              </w:numPr>
              <w:autoSpaceDE w:val="0"/>
              <w:autoSpaceDN w:val="0"/>
              <w:rPr>
                <w:rFonts w:eastAsia="MS Mincho"/>
                <w:lang w:val="en-GB"/>
              </w:rPr>
            </w:pPr>
            <w:r w:rsidRPr="009D37C6">
              <w:rPr>
                <w:rFonts w:eastAsia="MS Mincho"/>
                <w:lang w:val="en-GB"/>
              </w:rPr>
              <w:t xml:space="preserve">For the list of the above initial SL RSRP threshold, </w:t>
            </w:r>
            <w:r w:rsidRPr="009D37C6">
              <w:rPr>
                <w:rFonts w:eastAsia="MS Mincho"/>
                <w:lang w:val="en-GB"/>
              </w:rPr>
              <w:t>down-select one of followings:</w:t>
            </w:r>
          </w:p>
          <w:p w:rsidR="009C4982" w:rsidRPr="009D37C6" w:rsidRDefault="00244FCA">
            <w:pPr>
              <w:numPr>
                <w:ilvl w:val="2"/>
                <w:numId w:val="9"/>
              </w:numPr>
              <w:autoSpaceDE w:val="0"/>
              <w:autoSpaceDN w:val="0"/>
              <w:rPr>
                <w:rFonts w:eastAsia="MS Mincho"/>
                <w:lang w:val="en-GB"/>
              </w:rPr>
            </w:pPr>
            <w:r w:rsidRPr="009D37C6">
              <w:rPr>
                <w:rFonts w:eastAsia="MS Mincho"/>
                <w:lang w:val="en-GB"/>
              </w:rPr>
              <w:t>Alt 1: NR SL RSRP threshold list (pre)configured in a NR SL resource pool</w:t>
            </w:r>
          </w:p>
          <w:p w:rsidR="009C4982" w:rsidRPr="009D37C6" w:rsidRDefault="00244FCA">
            <w:pPr>
              <w:numPr>
                <w:ilvl w:val="2"/>
                <w:numId w:val="9"/>
              </w:numPr>
              <w:autoSpaceDE w:val="0"/>
              <w:autoSpaceDN w:val="0"/>
              <w:rPr>
                <w:rFonts w:eastAsia="MS Mincho"/>
                <w:lang w:val="en-GB"/>
              </w:rPr>
            </w:pPr>
            <w:r w:rsidRPr="009D37C6">
              <w:rPr>
                <w:rFonts w:eastAsia="MS Mincho"/>
                <w:lang w:val="en-GB"/>
              </w:rPr>
              <w:t>Alt 2: LTE SL RSRP threshold list (pre)configured in a LTE SL resource pool</w:t>
            </w:r>
          </w:p>
          <w:p w:rsidR="009C4982" w:rsidRPr="009D37C6" w:rsidRDefault="00244FCA">
            <w:pPr>
              <w:numPr>
                <w:ilvl w:val="2"/>
                <w:numId w:val="9"/>
              </w:numPr>
              <w:autoSpaceDE w:val="0"/>
              <w:autoSpaceDN w:val="0"/>
              <w:rPr>
                <w:rFonts w:eastAsia="MS Mincho"/>
                <w:lang w:val="en-GB"/>
              </w:rPr>
            </w:pPr>
            <w:r w:rsidRPr="009D37C6">
              <w:rPr>
                <w:rFonts w:eastAsia="MS Mincho"/>
                <w:lang w:val="en-GB"/>
              </w:rPr>
              <w:t>Alt 3: SL RSRP threshold list separately (pre)configured for dynamic resour</w:t>
            </w:r>
            <w:r w:rsidRPr="009D37C6">
              <w:rPr>
                <w:rFonts w:eastAsia="MS Mincho"/>
                <w:lang w:val="en-GB"/>
              </w:rPr>
              <w:t>ce pool sharing</w:t>
            </w:r>
          </w:p>
          <w:p w:rsidR="009C4982" w:rsidRPr="009D37C6" w:rsidRDefault="00244FCA">
            <w:pPr>
              <w:numPr>
                <w:ilvl w:val="2"/>
                <w:numId w:val="9"/>
              </w:numPr>
              <w:autoSpaceDE w:val="0"/>
              <w:autoSpaceDN w:val="0"/>
              <w:rPr>
                <w:rFonts w:eastAsia="MS Mincho"/>
                <w:lang w:val="en-GB"/>
              </w:rPr>
            </w:pPr>
            <w:r w:rsidRPr="009D37C6">
              <w:rPr>
                <w:rFonts w:eastAsia="MS Mincho"/>
                <w:lang w:val="en-GB"/>
              </w:rPr>
              <w:t>Alt 4: SL RSRP threshold list separately (pre)configured for dynamic resource pool sharing</w:t>
            </w:r>
          </w:p>
          <w:p w:rsidR="009C4982" w:rsidRPr="009D37C6" w:rsidRDefault="00244FCA">
            <w:pPr>
              <w:numPr>
                <w:ilvl w:val="3"/>
                <w:numId w:val="9"/>
              </w:numPr>
              <w:autoSpaceDE w:val="0"/>
              <w:autoSpaceDN w:val="0"/>
              <w:rPr>
                <w:rFonts w:eastAsia="MS Mincho"/>
                <w:lang w:val="en-GB"/>
              </w:rPr>
            </w:pPr>
            <w:r w:rsidRPr="009D37C6">
              <w:rPr>
                <w:rFonts w:eastAsia="MS Mincho"/>
                <w:lang w:val="en-GB"/>
              </w:rPr>
              <w:t>A different SL RSRP threshold list may be (pre)configured for selecting single slot resources in NR SL slots with NR PSFCH</w:t>
            </w:r>
          </w:p>
          <w:p w:rsidR="009C4982" w:rsidRPr="009D37C6" w:rsidRDefault="00244FCA">
            <w:pPr>
              <w:numPr>
                <w:ilvl w:val="1"/>
                <w:numId w:val="9"/>
              </w:numPr>
              <w:autoSpaceDE w:val="0"/>
              <w:autoSpaceDN w:val="0"/>
              <w:rPr>
                <w:rFonts w:eastAsia="MS Mincho"/>
                <w:lang w:val="en-GB"/>
              </w:rPr>
            </w:pPr>
            <w:r w:rsidRPr="009D37C6">
              <w:rPr>
                <w:rFonts w:eastAsia="MS Mincho"/>
                <w:lang w:val="en-GB"/>
              </w:rPr>
              <w:t xml:space="preserve">For the LTE SL periodic reserved resources by other LTE SL UE, </w:t>
            </w:r>
          </w:p>
          <w:p w:rsidR="009C4982" w:rsidRPr="009D37C6" w:rsidRDefault="00244FCA">
            <w:pPr>
              <w:numPr>
                <w:ilvl w:val="2"/>
                <w:numId w:val="9"/>
              </w:numPr>
              <w:autoSpaceDE w:val="0"/>
              <w:autoSpaceDN w:val="0"/>
              <w:rPr>
                <w:rFonts w:eastAsia="MS Mincho"/>
                <w:lang w:val="en-GB"/>
              </w:rPr>
            </w:pPr>
            <w:r w:rsidRPr="009D37C6">
              <w:rPr>
                <w:rFonts w:eastAsia="MS Mincho"/>
                <w:lang w:val="en-GB"/>
              </w:rPr>
              <w:t>For determining the above LTE SL reserved resources, the time-and-frequency resources of LTE SL reserved resources by other LTE SL UE are repeated Q times according to the LTE SL resource rese</w:t>
            </w:r>
            <w:r w:rsidRPr="009D37C6">
              <w:rPr>
                <w:rFonts w:eastAsia="MS Mincho"/>
                <w:lang w:val="en-GB"/>
              </w:rPr>
              <w:t>rvation period</w:t>
            </w:r>
          </w:p>
          <w:p w:rsidR="009C4982" w:rsidRPr="009D37C6" w:rsidRDefault="00244FCA">
            <w:pPr>
              <w:numPr>
                <w:ilvl w:val="3"/>
                <w:numId w:val="9"/>
              </w:numPr>
              <w:autoSpaceDE w:val="0"/>
              <w:autoSpaceDN w:val="0"/>
              <w:rPr>
                <w:rFonts w:eastAsia="MS Mincho"/>
                <w:lang w:val="en-GB"/>
              </w:rPr>
            </w:pPr>
            <w:r w:rsidRPr="009D37C6">
              <w:rPr>
                <w:rFonts w:eastAsia="等线"/>
                <w:lang w:val="en-GB" w:eastAsia="ko-KR"/>
              </w:rPr>
              <w:t xml:space="preserve">FFS details including at least whether the formula of Q in Section 14.1.1.6 in TS 36.213 or the formula of Q in Section 8.1.4 in TS 38.214 is used </w:t>
            </w:r>
          </w:p>
          <w:p w:rsidR="009C4982" w:rsidRPr="009D37C6" w:rsidRDefault="00244FCA">
            <w:pPr>
              <w:numPr>
                <w:ilvl w:val="1"/>
                <w:numId w:val="9"/>
              </w:numPr>
              <w:autoSpaceDE w:val="0"/>
              <w:autoSpaceDN w:val="0"/>
              <w:rPr>
                <w:rFonts w:eastAsia="MS Mincho"/>
                <w:lang w:val="en-GB"/>
              </w:rPr>
            </w:pPr>
            <w:r w:rsidRPr="009D37C6">
              <w:rPr>
                <w:rFonts w:eastAsia="MS Mincho"/>
                <w:lang w:val="en-GB"/>
              </w:rPr>
              <w:t>The PHY layer of NR module applies the above procedure in Step 6 in Section 8.1.4 of TS 38.21</w:t>
            </w:r>
            <w:r w:rsidRPr="009D37C6">
              <w:rPr>
                <w:rFonts w:eastAsia="MS Mincho"/>
                <w:lang w:val="en-GB"/>
              </w:rPr>
              <w:t>4</w:t>
            </w:r>
          </w:p>
          <w:p w:rsidR="009C4982" w:rsidRPr="009D37C6" w:rsidRDefault="00244FCA">
            <w:pPr>
              <w:numPr>
                <w:ilvl w:val="2"/>
                <w:numId w:val="9"/>
              </w:numPr>
              <w:autoSpaceDE w:val="0"/>
              <w:autoSpaceDN w:val="0"/>
              <w:rPr>
                <w:rFonts w:eastAsia="MS Mincho"/>
                <w:lang w:val="en-GB"/>
              </w:rPr>
            </w:pPr>
            <w:r w:rsidRPr="009D37C6">
              <w:rPr>
                <w:rFonts w:eastAsia="MS Mincho"/>
                <w:lang w:val="en-GB"/>
              </w:rPr>
              <w:t>Note: For periodic resource reservation of NR SL transmission, the PHY layer of NR SL module further excludes NR SL candidate resources of which NR SL periodic resources are overlapping with LTE SL reserved resources by other LTE SL UE when the SL RSRP v</w:t>
            </w:r>
            <w:r w:rsidRPr="009D37C6">
              <w:rPr>
                <w:rFonts w:eastAsia="MS Mincho"/>
                <w:lang w:val="en-GB"/>
              </w:rPr>
              <w:t>alue associated with the LTE SL reserved resources is higher than a SL RSRP threshold according to condition c in Step 6 in Section 8.1.4 of TS 38.214</w:t>
            </w:r>
          </w:p>
          <w:p w:rsidR="009C4982" w:rsidRPr="009D37C6" w:rsidRDefault="00244FCA">
            <w:pPr>
              <w:numPr>
                <w:ilvl w:val="1"/>
                <w:numId w:val="9"/>
              </w:numPr>
              <w:autoSpaceDE w:val="0"/>
              <w:autoSpaceDN w:val="0"/>
              <w:rPr>
                <w:rFonts w:eastAsia="MS Mincho"/>
                <w:lang w:val="en-GB"/>
              </w:rPr>
            </w:pPr>
            <w:r w:rsidRPr="009D37C6">
              <w:rPr>
                <w:rFonts w:eastAsia="MS Mincho"/>
                <w:lang w:val="en-GB"/>
              </w:rPr>
              <w:t>Note: It is assumed that the information relevant to LTE SL reserved resources by other LTE SL UE used in</w:t>
            </w:r>
            <w:r w:rsidRPr="009D37C6">
              <w:rPr>
                <w:rFonts w:eastAsia="MS Mincho"/>
                <w:lang w:val="en-GB"/>
              </w:rPr>
              <w:t xml:space="preserve"> the above procedure is shared from LTE SL module to NR SL module</w:t>
            </w:r>
          </w:p>
          <w:p w:rsidR="009C4982" w:rsidRPr="009D37C6" w:rsidRDefault="00244FCA">
            <w:pPr>
              <w:numPr>
                <w:ilvl w:val="1"/>
                <w:numId w:val="9"/>
              </w:numPr>
              <w:autoSpaceDE w:val="0"/>
              <w:autoSpaceDN w:val="0"/>
              <w:rPr>
                <w:rFonts w:eastAsia="MS Mincho"/>
                <w:lang w:val="en-GB"/>
              </w:rPr>
            </w:pPr>
            <w:r w:rsidRPr="009D37C6">
              <w:rPr>
                <w:rFonts w:eastAsia="MS Mincho"/>
                <w:lang w:val="en-GB"/>
              </w:rPr>
              <w:t xml:space="preserve">FFS whether/how LTE SL RSRP is applied </w:t>
            </w:r>
          </w:p>
          <w:p w:rsidR="009C4982" w:rsidRPr="009D37C6" w:rsidRDefault="009C4982"/>
          <w:p w:rsidR="009C4982" w:rsidRPr="009D37C6" w:rsidRDefault="00244FCA">
            <w:pPr>
              <w:jc w:val="both"/>
              <w:rPr>
                <w:rFonts w:eastAsia="Batang"/>
                <w:lang w:val="en-GB" w:eastAsia="zh-CN"/>
              </w:rPr>
            </w:pPr>
            <w:r w:rsidRPr="009D37C6">
              <w:rPr>
                <w:rFonts w:eastAsia="Batang"/>
                <w:b/>
                <w:bCs/>
                <w:highlight w:val="green"/>
                <w:lang w:val="en-GB"/>
              </w:rPr>
              <w:t>Agreement</w:t>
            </w:r>
          </w:p>
          <w:p w:rsidR="009C4982" w:rsidRPr="009D37C6" w:rsidRDefault="00244FCA">
            <w:pPr>
              <w:jc w:val="both"/>
              <w:rPr>
                <w:rFonts w:eastAsia="MS Mincho"/>
                <w:lang w:val="en-GB" w:eastAsia="zh-CN"/>
              </w:rPr>
            </w:pPr>
            <w:r w:rsidRPr="009D37C6">
              <w:rPr>
                <w:rFonts w:eastAsia="MS Mincho"/>
                <w:lang w:val="en-GB" w:eastAsia="zh-CN"/>
              </w:rPr>
              <w:t xml:space="preserve">In NR SL resource (re)selection procedure, down-select one of followings for how to determine candidate resource set for NR SL considering </w:t>
            </w:r>
            <w:r w:rsidRPr="009D37C6">
              <w:rPr>
                <w:rFonts w:eastAsia="MS Mincho"/>
                <w:lang w:val="en-GB" w:eastAsia="zh-CN"/>
              </w:rPr>
              <w:t>the LTE SL resources selected to be used for LTE SL module’s own LTE SL transmission</w:t>
            </w:r>
          </w:p>
          <w:p w:rsidR="009C4982" w:rsidRPr="009D37C6" w:rsidRDefault="00244FCA">
            <w:pPr>
              <w:numPr>
                <w:ilvl w:val="0"/>
                <w:numId w:val="9"/>
              </w:numPr>
              <w:autoSpaceDE w:val="0"/>
              <w:autoSpaceDN w:val="0"/>
              <w:rPr>
                <w:rFonts w:eastAsia="MS Mincho"/>
                <w:lang w:val="en-GB"/>
              </w:rPr>
            </w:pPr>
            <w:r w:rsidRPr="009D37C6">
              <w:rPr>
                <w:rFonts w:eastAsia="MS Mincho"/>
                <w:lang w:val="en-GB"/>
              </w:rPr>
              <w:t>Option 1</w:t>
            </w:r>
            <w:r w:rsidRPr="009D37C6">
              <w:rPr>
                <w:rFonts w:eastAsia="MS Mincho"/>
                <w:lang w:val="en-GB"/>
              </w:rPr>
              <w:t xml:space="preserve">: </w:t>
            </w:r>
            <w:r w:rsidRPr="009D37C6">
              <w:rPr>
                <w:rFonts w:eastAsia="Malgun Gothic"/>
                <w:lang w:val="en-GB" w:eastAsia="ko-KR"/>
              </w:rPr>
              <w:t>T</w:t>
            </w:r>
            <w:r w:rsidRPr="009D37C6">
              <w:rPr>
                <w:rFonts w:eastAsia="MS Mincho"/>
                <w:lang w:val="en-GB"/>
              </w:rPr>
              <w:t>he PHY layer of NR SL module excludes NR SL candidate resources in a NR SL slot overlapping</w:t>
            </w:r>
            <w:r w:rsidRPr="009D37C6">
              <w:rPr>
                <w:rFonts w:eastAsia="MS Mincho"/>
                <w:lang w:val="en-GB"/>
              </w:rPr>
              <w:t xml:space="preserve"> with LTE SL resources selected to be used for LTE SL module’s own LT</w:t>
            </w:r>
            <w:r w:rsidRPr="009D37C6">
              <w:rPr>
                <w:rFonts w:eastAsia="MS Mincho"/>
                <w:lang w:val="en-GB"/>
              </w:rPr>
              <w:t xml:space="preserve">E SL transmission </w:t>
            </w:r>
          </w:p>
          <w:p w:rsidR="009C4982" w:rsidRPr="009D37C6" w:rsidRDefault="00244FCA">
            <w:pPr>
              <w:numPr>
                <w:ilvl w:val="2"/>
                <w:numId w:val="10"/>
              </w:numPr>
              <w:jc w:val="both"/>
              <w:rPr>
                <w:rFonts w:eastAsia="MS Mincho"/>
                <w:lang w:val="en-GB" w:eastAsia="zh-CN"/>
              </w:rPr>
            </w:pPr>
            <w:r w:rsidRPr="009D37C6">
              <w:rPr>
                <w:rFonts w:eastAsia="MS Mincho"/>
                <w:lang w:val="en-GB" w:eastAsia="zh-CN"/>
              </w:rPr>
              <w:t xml:space="preserve">For the LTE SL periodic resources selected to be used for LTE SL module’s own LTE SL transmission, </w:t>
            </w:r>
          </w:p>
          <w:p w:rsidR="009C4982" w:rsidRPr="009D37C6" w:rsidRDefault="00244FCA">
            <w:pPr>
              <w:numPr>
                <w:ilvl w:val="3"/>
                <w:numId w:val="10"/>
              </w:numPr>
              <w:jc w:val="both"/>
              <w:rPr>
                <w:rFonts w:eastAsia="MS Mincho"/>
                <w:lang w:val="en-GB" w:eastAsia="zh-CN"/>
              </w:rPr>
            </w:pPr>
            <w:r w:rsidRPr="009D37C6">
              <w:rPr>
                <w:rFonts w:eastAsia="MS Mincho"/>
                <w:lang w:val="en-GB" w:eastAsia="zh-CN"/>
              </w:rPr>
              <w:t xml:space="preserve">For determining the above LTE SL selected resources, the time-and-frequency resources of LTE SL resources selected to be used for LTE SL module’s own LTE SL transmission are repeated according to the LTE SL resource reservation period and </w:t>
            </w:r>
            <w:bookmarkStart w:id="28" w:name="OLE_LINK61"/>
            <w:r w:rsidRPr="009D37C6">
              <w:rPr>
                <w:rFonts w:eastAsia="MS Mincho"/>
                <w:lang w:val="en-GB" w:eastAsia="zh-CN"/>
              </w:rPr>
              <w:t>LTE SL resource r</w:t>
            </w:r>
            <w:r w:rsidRPr="009D37C6">
              <w:rPr>
                <w:rFonts w:eastAsia="MS Mincho"/>
                <w:lang w:val="en-GB" w:eastAsia="zh-CN"/>
              </w:rPr>
              <w:t>eselection count</w:t>
            </w:r>
            <w:bookmarkEnd w:id="28"/>
          </w:p>
          <w:p w:rsidR="009C4982" w:rsidRPr="009D37C6" w:rsidRDefault="00244FCA">
            <w:pPr>
              <w:numPr>
                <w:ilvl w:val="2"/>
                <w:numId w:val="10"/>
              </w:numPr>
              <w:jc w:val="both"/>
              <w:rPr>
                <w:rFonts w:eastAsia="MS Mincho"/>
                <w:lang w:val="en-GB" w:eastAsia="zh-CN"/>
              </w:rPr>
            </w:pPr>
            <w:r w:rsidRPr="009D37C6">
              <w:rPr>
                <w:rFonts w:eastAsia="MS Mincho"/>
                <w:lang w:val="en-GB" w:eastAsia="zh-CN"/>
              </w:rPr>
              <w:t>The PHY layer of NR module applies the above procedure in Step 5 in Section 8.1.4 of TS 38.214</w:t>
            </w:r>
          </w:p>
          <w:p w:rsidR="009C4982" w:rsidRPr="009D37C6" w:rsidRDefault="00244FCA">
            <w:pPr>
              <w:numPr>
                <w:ilvl w:val="3"/>
                <w:numId w:val="10"/>
              </w:numPr>
              <w:jc w:val="both"/>
              <w:rPr>
                <w:rFonts w:eastAsia="MS Mincho"/>
                <w:lang w:val="en-GB" w:eastAsia="zh-CN"/>
              </w:rPr>
            </w:pPr>
            <w:r w:rsidRPr="009D37C6">
              <w:rPr>
                <w:rFonts w:eastAsia="MS Mincho"/>
                <w:lang w:val="en-GB" w:eastAsia="zh-CN"/>
              </w:rPr>
              <w:t>Note: For periodic resource reservation of NR SL transmission, the PHY layer of NR SL module further excludes NR SL candidate resources of which</w:t>
            </w:r>
            <w:r w:rsidRPr="009D37C6">
              <w:rPr>
                <w:rFonts w:eastAsia="MS Mincho"/>
                <w:lang w:val="en-GB" w:eastAsia="zh-CN"/>
              </w:rPr>
              <w:t xml:space="preserve"> NR SL periodic resources are in a NR SL slot overlapping with LTE SL resources selected to be used for LTE SL module’s own LTE SL transmission according to Step 5 in Section 8.1.4 of TS 38.214</w:t>
            </w:r>
          </w:p>
          <w:p w:rsidR="009C4982" w:rsidRPr="009D37C6" w:rsidRDefault="00244FCA">
            <w:pPr>
              <w:numPr>
                <w:ilvl w:val="3"/>
                <w:numId w:val="10"/>
              </w:numPr>
              <w:jc w:val="both"/>
              <w:rPr>
                <w:rFonts w:eastAsia="MS Mincho"/>
                <w:lang w:val="en-GB" w:eastAsia="zh-CN"/>
              </w:rPr>
            </w:pPr>
            <w:r w:rsidRPr="009D37C6">
              <w:rPr>
                <w:rFonts w:eastAsia="MS Mincho"/>
                <w:lang w:val="en-GB" w:eastAsia="zh-CN"/>
              </w:rPr>
              <w:t>Note: When the PHY layer of NR module cancels the above proced</w:t>
            </w:r>
            <w:r w:rsidRPr="009D37C6">
              <w:rPr>
                <w:rFonts w:eastAsia="MS Mincho"/>
                <w:lang w:val="en-GB" w:eastAsia="zh-CN"/>
              </w:rPr>
              <w:t xml:space="preserve">ure according to Step 5a in Section 8.1.4 of TS 38.214, UE selects either LTE SL transmission or NR SL transmission </w:t>
            </w:r>
            <w:r w:rsidRPr="009D37C6">
              <w:rPr>
                <w:rFonts w:eastAsia="MS Mincho"/>
                <w:lang w:val="en-GB" w:eastAsia="zh-CN"/>
              </w:rPr>
              <w:lastRenderedPageBreak/>
              <w:t>according to Rel-16 NR SL in-device coexistence rule</w:t>
            </w:r>
          </w:p>
          <w:p w:rsidR="009C4982" w:rsidRPr="009D37C6" w:rsidRDefault="00244FCA">
            <w:pPr>
              <w:numPr>
                <w:ilvl w:val="2"/>
                <w:numId w:val="10"/>
              </w:numPr>
              <w:jc w:val="both"/>
              <w:rPr>
                <w:rFonts w:eastAsia="MS Mincho"/>
                <w:lang w:val="en-GB" w:eastAsia="zh-CN"/>
              </w:rPr>
            </w:pPr>
            <w:r w:rsidRPr="009D37C6">
              <w:rPr>
                <w:rFonts w:eastAsia="等线"/>
                <w:lang w:val="en-GB" w:eastAsia="ko-KR"/>
              </w:rPr>
              <w:t>FFS: whether the above procedure is applied based on the priority of LTE SL transmissio</w:t>
            </w:r>
            <w:r w:rsidRPr="009D37C6">
              <w:rPr>
                <w:rFonts w:eastAsia="等线"/>
                <w:lang w:val="en-GB" w:eastAsia="ko-KR"/>
              </w:rPr>
              <w:t>n and the priority of NR SL transmission</w:t>
            </w:r>
          </w:p>
          <w:p w:rsidR="009C4982" w:rsidRPr="009D37C6" w:rsidRDefault="00244FCA">
            <w:pPr>
              <w:numPr>
                <w:ilvl w:val="2"/>
                <w:numId w:val="10"/>
              </w:numPr>
              <w:jc w:val="both"/>
              <w:rPr>
                <w:rFonts w:eastAsia="MS Mincho"/>
                <w:lang w:val="en-GB" w:eastAsia="zh-CN"/>
              </w:rPr>
            </w:pPr>
            <w:r w:rsidRPr="009D37C6">
              <w:rPr>
                <w:rFonts w:eastAsia="MS Mincho"/>
                <w:lang w:val="en-GB" w:eastAsia="zh-CN"/>
              </w:rPr>
              <w:t>Note: It is assumed that the information relevant to LTE SL resources selected to be used for LTE SL module’s own LTE SL transmission used in the above procedure is shared from LTE SL module to NR SL module</w:t>
            </w:r>
          </w:p>
          <w:p w:rsidR="009C4982" w:rsidRPr="009D37C6" w:rsidRDefault="00244FCA">
            <w:pPr>
              <w:numPr>
                <w:ilvl w:val="0"/>
                <w:numId w:val="9"/>
              </w:numPr>
              <w:autoSpaceDE w:val="0"/>
              <w:autoSpaceDN w:val="0"/>
              <w:rPr>
                <w:rFonts w:eastAsia="MS Mincho"/>
                <w:lang w:val="en-GB"/>
              </w:rPr>
            </w:pPr>
            <w:r w:rsidRPr="009D37C6">
              <w:rPr>
                <w:rFonts w:eastAsia="MS Mincho"/>
                <w:lang w:val="en-GB"/>
              </w:rPr>
              <w:t>Option 2</w:t>
            </w:r>
            <w:r w:rsidRPr="009D37C6">
              <w:rPr>
                <w:rFonts w:eastAsia="MS Mincho"/>
                <w:lang w:val="en-GB"/>
              </w:rPr>
              <w:t xml:space="preserve">: </w:t>
            </w:r>
            <w:r w:rsidRPr="009D37C6">
              <w:rPr>
                <w:rFonts w:eastAsia="Malgun Gothic"/>
                <w:lang w:val="en-GB" w:eastAsia="ko-KR"/>
              </w:rPr>
              <w:t>T</w:t>
            </w:r>
            <w:r w:rsidRPr="009D37C6">
              <w:rPr>
                <w:rFonts w:eastAsia="MS Mincho"/>
                <w:lang w:val="en-GB"/>
              </w:rPr>
              <w:t>he PHY layer of NR SL module determines NR SL candidate resources regardless of whether the NR SL candidate resources are in a NR SL slot overlapping with LTE SL resources selected to be used for LTE SL module’s own LTE SL transmission</w:t>
            </w:r>
          </w:p>
          <w:p w:rsidR="009C4982" w:rsidRPr="009D37C6" w:rsidRDefault="00244FCA">
            <w:pPr>
              <w:numPr>
                <w:ilvl w:val="2"/>
                <w:numId w:val="10"/>
              </w:numPr>
              <w:jc w:val="both"/>
              <w:rPr>
                <w:rFonts w:eastAsia="MS Mincho"/>
                <w:lang w:val="en-GB" w:eastAsia="zh-CN"/>
              </w:rPr>
            </w:pPr>
            <w:r w:rsidRPr="009D37C6">
              <w:rPr>
                <w:rFonts w:eastAsia="MS Mincho"/>
                <w:lang w:val="en-GB" w:eastAsia="zh-CN"/>
              </w:rPr>
              <w:t>UE selects either</w:t>
            </w:r>
            <w:r w:rsidRPr="009D37C6">
              <w:rPr>
                <w:rFonts w:eastAsia="MS Mincho"/>
                <w:lang w:val="en-GB" w:eastAsia="zh-CN"/>
              </w:rPr>
              <w:t xml:space="preserve"> LTE SL transmission or NR SL transmission according to Rel-16 NR SL in-device coexistence rule</w:t>
            </w:r>
          </w:p>
          <w:p w:rsidR="009C4982" w:rsidRPr="009D37C6" w:rsidRDefault="009C4982">
            <w:pPr>
              <w:spacing w:after="120"/>
              <w:rPr>
                <w:rFonts w:ascii="Calibri" w:hAnsi="Calibri" w:cs="Calibri"/>
                <w:lang w:eastAsia="zh-CN"/>
              </w:rPr>
            </w:pPr>
          </w:p>
          <w:p w:rsidR="009C4982" w:rsidRPr="009D37C6" w:rsidRDefault="00244FCA">
            <w:pPr>
              <w:jc w:val="both"/>
            </w:pPr>
            <w:r w:rsidRPr="009D37C6">
              <w:rPr>
                <w:rStyle w:val="15"/>
                <w:highlight w:val="yellow"/>
              </w:rPr>
              <w:t>Proposal 2-3(II):</w:t>
            </w:r>
          </w:p>
          <w:p w:rsidR="009C4982" w:rsidRPr="009D37C6" w:rsidRDefault="00244FCA">
            <w:pPr>
              <w:pStyle w:val="ListParagraph1"/>
              <w:numPr>
                <w:ilvl w:val="0"/>
                <w:numId w:val="22"/>
              </w:numPr>
              <w:spacing w:before="0" w:beforeAutospacing="0" w:after="0" w:line="240" w:lineRule="auto"/>
              <w:ind w:leftChars="0"/>
              <w:jc w:val="both"/>
              <w:rPr>
                <w:rFonts w:ascii="Times New Roman" w:eastAsia="MS Mincho" w:hAnsi="Times New Roman"/>
                <w:sz w:val="20"/>
                <w:szCs w:val="20"/>
              </w:rPr>
            </w:pPr>
            <w:r w:rsidRPr="009D37C6">
              <w:rPr>
                <w:rFonts w:ascii="Times New Roman" w:eastAsia="MS Mincho" w:hAnsi="Times New Roman"/>
                <w:sz w:val="20"/>
                <w:szCs w:val="20"/>
              </w:rPr>
              <w:t xml:space="preserve">In NR SL resource (re)selection procedure, down-select one of followings for how to determine candidate resource set for NR SL considering </w:t>
            </w:r>
            <w:r w:rsidRPr="009D37C6">
              <w:rPr>
                <w:rFonts w:ascii="Times New Roman" w:eastAsia="MS Mincho" w:hAnsi="Times New Roman"/>
                <w:sz w:val="20"/>
                <w:szCs w:val="20"/>
              </w:rPr>
              <w:t xml:space="preserve">the LTE SL resources associated with non-monitored </w:t>
            </w:r>
            <w:proofErr w:type="spellStart"/>
            <w:r w:rsidRPr="009D37C6">
              <w:rPr>
                <w:rFonts w:ascii="Times New Roman" w:eastAsia="MS Mincho" w:hAnsi="Times New Roman"/>
                <w:sz w:val="20"/>
                <w:szCs w:val="20"/>
              </w:rPr>
              <w:t>subframe</w:t>
            </w:r>
            <w:proofErr w:type="spellEnd"/>
            <w:r w:rsidRPr="009D37C6">
              <w:rPr>
                <w:rFonts w:ascii="Times New Roman" w:eastAsia="MS Mincho" w:hAnsi="Times New Roman"/>
                <w:sz w:val="20"/>
                <w:szCs w:val="20"/>
              </w:rPr>
              <w:t xml:space="preserve"> of LTE SL module</w:t>
            </w:r>
          </w:p>
          <w:p w:rsidR="009C4982" w:rsidRPr="009D37C6" w:rsidRDefault="00244FCA">
            <w:pPr>
              <w:pStyle w:val="ListParagraph1"/>
              <w:numPr>
                <w:ilvl w:val="1"/>
                <w:numId w:val="22"/>
              </w:numPr>
              <w:spacing w:before="0" w:beforeAutospacing="0" w:after="0" w:line="240" w:lineRule="auto"/>
              <w:ind w:leftChars="0"/>
              <w:jc w:val="both"/>
              <w:rPr>
                <w:rFonts w:ascii="Times New Roman" w:eastAsia="MS Mincho" w:hAnsi="Times New Roman"/>
                <w:sz w:val="20"/>
                <w:szCs w:val="20"/>
              </w:rPr>
            </w:pPr>
            <w:r w:rsidRPr="009D37C6">
              <w:rPr>
                <w:rFonts w:ascii="Times New Roman" w:eastAsia="宋体" w:hAnsi="Times New Roman"/>
                <w:sz w:val="20"/>
                <w:szCs w:val="20"/>
              </w:rPr>
              <w:t>Option 1:</w:t>
            </w:r>
          </w:p>
          <w:p w:rsidR="009C4982" w:rsidRPr="009D37C6" w:rsidRDefault="00244FCA">
            <w:pPr>
              <w:pStyle w:val="ListParagraph1"/>
              <w:numPr>
                <w:ilvl w:val="2"/>
                <w:numId w:val="22"/>
              </w:numPr>
              <w:spacing w:before="0" w:beforeAutospacing="0" w:after="0" w:line="240" w:lineRule="auto"/>
              <w:ind w:leftChars="0"/>
              <w:jc w:val="both"/>
              <w:rPr>
                <w:rFonts w:ascii="Times New Roman" w:eastAsia="MS Mincho" w:hAnsi="Times New Roman"/>
                <w:sz w:val="20"/>
                <w:szCs w:val="20"/>
              </w:rPr>
            </w:pPr>
            <w:r w:rsidRPr="009D37C6">
              <w:rPr>
                <w:rFonts w:ascii="Times New Roman" w:eastAsia="MS Mincho" w:hAnsi="Times New Roman"/>
                <w:sz w:val="20"/>
                <w:szCs w:val="20"/>
              </w:rPr>
              <w:t xml:space="preserve">The PHY layer of NR SL module excludes NR SL candidate resources overlapping with LTE SL resources associated with non-monitored </w:t>
            </w:r>
            <w:proofErr w:type="spellStart"/>
            <w:r w:rsidRPr="009D37C6">
              <w:rPr>
                <w:rFonts w:ascii="Times New Roman" w:eastAsia="MS Mincho" w:hAnsi="Times New Roman"/>
                <w:sz w:val="20"/>
                <w:szCs w:val="20"/>
              </w:rPr>
              <w:t>subframe</w:t>
            </w:r>
            <w:proofErr w:type="spellEnd"/>
            <w:r w:rsidRPr="009D37C6">
              <w:rPr>
                <w:rFonts w:ascii="Times New Roman" w:eastAsia="MS Mincho" w:hAnsi="Times New Roman"/>
                <w:sz w:val="20"/>
                <w:szCs w:val="20"/>
              </w:rPr>
              <w:t xml:space="preserve"> of LTE SL module </w:t>
            </w:r>
          </w:p>
          <w:p w:rsidR="009C4982" w:rsidRPr="009D37C6" w:rsidRDefault="00244FCA">
            <w:pPr>
              <w:pStyle w:val="ListParagraph1"/>
              <w:numPr>
                <w:ilvl w:val="3"/>
                <w:numId w:val="22"/>
              </w:numPr>
              <w:spacing w:before="0" w:beforeAutospacing="0" w:after="0" w:line="240" w:lineRule="auto"/>
              <w:ind w:leftChars="0"/>
              <w:jc w:val="both"/>
              <w:rPr>
                <w:rFonts w:ascii="Times New Roman" w:eastAsia="MS Mincho" w:hAnsi="Times New Roman"/>
                <w:sz w:val="20"/>
                <w:szCs w:val="20"/>
              </w:rPr>
            </w:pPr>
            <w:r w:rsidRPr="009D37C6">
              <w:rPr>
                <w:rFonts w:ascii="Times New Roman" w:eastAsia="MS Mincho" w:hAnsi="Times New Roman"/>
                <w:sz w:val="20"/>
                <w:szCs w:val="20"/>
              </w:rPr>
              <w:t xml:space="preserve">For determining the LTE SL resources associated with non-monitored </w:t>
            </w:r>
            <w:proofErr w:type="spellStart"/>
            <w:r w:rsidRPr="009D37C6">
              <w:rPr>
                <w:rFonts w:ascii="Times New Roman" w:eastAsia="MS Mincho" w:hAnsi="Times New Roman"/>
                <w:sz w:val="20"/>
                <w:szCs w:val="20"/>
              </w:rPr>
              <w:t>subframe</w:t>
            </w:r>
            <w:proofErr w:type="spellEnd"/>
            <w:r w:rsidRPr="009D37C6">
              <w:rPr>
                <w:rFonts w:ascii="Times New Roman" w:eastAsia="MS Mincho" w:hAnsi="Times New Roman"/>
                <w:sz w:val="20"/>
                <w:szCs w:val="20"/>
              </w:rPr>
              <w:t xml:space="preserve"> of LTE SL module, </w:t>
            </w:r>
          </w:p>
          <w:p w:rsidR="009C4982" w:rsidRPr="009D37C6" w:rsidRDefault="00244FCA">
            <w:pPr>
              <w:pStyle w:val="ListParagraph1"/>
              <w:numPr>
                <w:ilvl w:val="4"/>
                <w:numId w:val="22"/>
              </w:numPr>
              <w:spacing w:before="0" w:beforeAutospacing="0" w:after="0" w:line="240" w:lineRule="auto"/>
              <w:ind w:leftChars="0"/>
              <w:jc w:val="both"/>
              <w:rPr>
                <w:rFonts w:ascii="Times New Roman" w:eastAsia="MS Mincho" w:hAnsi="Times New Roman"/>
                <w:sz w:val="20"/>
                <w:szCs w:val="20"/>
              </w:rPr>
            </w:pPr>
            <w:r w:rsidRPr="009D37C6">
              <w:rPr>
                <w:rFonts w:ascii="Times New Roman" w:eastAsia="MS Mincho" w:hAnsi="Times New Roman"/>
                <w:sz w:val="20"/>
                <w:szCs w:val="20"/>
              </w:rPr>
              <w:t xml:space="preserve">All the LTE SL resources in the non-monitored </w:t>
            </w:r>
            <w:proofErr w:type="spellStart"/>
            <w:r w:rsidRPr="009D37C6">
              <w:rPr>
                <w:rFonts w:ascii="Times New Roman" w:eastAsia="MS Mincho" w:hAnsi="Times New Roman"/>
                <w:sz w:val="20"/>
                <w:szCs w:val="20"/>
              </w:rPr>
              <w:t>subframes</w:t>
            </w:r>
            <w:proofErr w:type="spellEnd"/>
            <w:r w:rsidRPr="009D37C6">
              <w:rPr>
                <w:rFonts w:ascii="Times New Roman" w:eastAsia="MS Mincho" w:hAnsi="Times New Roman"/>
                <w:sz w:val="20"/>
                <w:szCs w:val="20"/>
              </w:rPr>
              <w:t xml:space="preserve"> are assumed to be repeatedly reserved Q times for each LTE SL resource reservation period (pre)configured</w:t>
            </w:r>
            <w:r w:rsidRPr="009D37C6">
              <w:rPr>
                <w:rFonts w:ascii="Times New Roman" w:eastAsia="MS Mincho" w:hAnsi="Times New Roman"/>
                <w:sz w:val="20"/>
                <w:szCs w:val="20"/>
              </w:rPr>
              <w:t xml:space="preserve"> in a LTE SL resource pool</w:t>
            </w:r>
          </w:p>
          <w:p w:rsidR="009C4982" w:rsidRPr="009D37C6" w:rsidRDefault="00244FCA">
            <w:pPr>
              <w:pStyle w:val="ListParagraph1"/>
              <w:numPr>
                <w:ilvl w:val="5"/>
                <w:numId w:val="22"/>
              </w:numPr>
              <w:spacing w:before="0" w:beforeAutospacing="0" w:after="0" w:line="240" w:lineRule="auto"/>
              <w:ind w:leftChars="0"/>
              <w:jc w:val="both"/>
              <w:rPr>
                <w:rFonts w:ascii="Times New Roman" w:eastAsia="MS Mincho" w:hAnsi="Times New Roman"/>
                <w:sz w:val="20"/>
                <w:szCs w:val="20"/>
              </w:rPr>
            </w:pPr>
            <w:r w:rsidRPr="009D37C6">
              <w:rPr>
                <w:rFonts w:ascii="Times New Roman" w:eastAsia="宋体" w:hAnsi="Times New Roman"/>
                <w:sz w:val="20"/>
                <w:szCs w:val="20"/>
              </w:rPr>
              <w:t xml:space="preserve">FFS details including at least whether the formula of Q in Section 14.1.1.6 in TS 36.213 or the formula of Q in Section 8.1.4 in TS 38.214 is used </w:t>
            </w:r>
          </w:p>
          <w:p w:rsidR="009C4982" w:rsidRPr="009D37C6" w:rsidRDefault="00244FCA">
            <w:pPr>
              <w:pStyle w:val="ListParagraph1"/>
              <w:numPr>
                <w:ilvl w:val="3"/>
                <w:numId w:val="22"/>
              </w:numPr>
              <w:spacing w:before="0" w:beforeAutospacing="0" w:after="0" w:line="240" w:lineRule="auto"/>
              <w:ind w:leftChars="0"/>
              <w:jc w:val="both"/>
              <w:rPr>
                <w:rFonts w:ascii="Times New Roman" w:eastAsia="MS Mincho" w:hAnsi="Times New Roman"/>
                <w:sz w:val="20"/>
                <w:szCs w:val="20"/>
              </w:rPr>
            </w:pPr>
            <w:r w:rsidRPr="009D37C6">
              <w:rPr>
                <w:rFonts w:ascii="Times New Roman" w:eastAsia="MS Mincho" w:hAnsi="Times New Roman"/>
                <w:sz w:val="20"/>
                <w:szCs w:val="20"/>
              </w:rPr>
              <w:t>The PHY layer of NR module applies the above procedure in Step 5 in Section 8.1.4</w:t>
            </w:r>
            <w:r w:rsidRPr="009D37C6">
              <w:rPr>
                <w:rFonts w:ascii="Times New Roman" w:eastAsia="MS Mincho" w:hAnsi="Times New Roman"/>
                <w:sz w:val="20"/>
                <w:szCs w:val="20"/>
              </w:rPr>
              <w:t xml:space="preserve"> of TS 38.214</w:t>
            </w:r>
          </w:p>
          <w:p w:rsidR="009C4982" w:rsidRPr="009D37C6" w:rsidRDefault="00244FCA">
            <w:pPr>
              <w:pStyle w:val="ListParagraph1"/>
              <w:numPr>
                <w:ilvl w:val="4"/>
                <w:numId w:val="22"/>
              </w:numPr>
              <w:spacing w:before="0" w:beforeAutospacing="0" w:after="0" w:line="240" w:lineRule="auto"/>
              <w:ind w:leftChars="0"/>
              <w:jc w:val="both"/>
              <w:rPr>
                <w:rFonts w:ascii="Times New Roman" w:eastAsia="MS Mincho" w:hAnsi="Times New Roman"/>
                <w:sz w:val="20"/>
                <w:szCs w:val="20"/>
              </w:rPr>
            </w:pPr>
            <w:r w:rsidRPr="009D37C6">
              <w:rPr>
                <w:rFonts w:ascii="Times New Roman" w:eastAsia="MS Mincho" w:hAnsi="Times New Roman"/>
                <w:sz w:val="20"/>
                <w:szCs w:val="20"/>
              </w:rPr>
              <w:t xml:space="preserve">Note: For periodic reservation of NR SL transmission, the PHY layer of NR SL module further excludes NR SL candidate resources of which NR SL periodic resources are overlapping with LTE SL resources associated with non-monitored </w:t>
            </w:r>
            <w:proofErr w:type="spellStart"/>
            <w:r w:rsidRPr="009D37C6">
              <w:rPr>
                <w:rFonts w:ascii="Times New Roman" w:eastAsia="MS Mincho" w:hAnsi="Times New Roman"/>
                <w:sz w:val="20"/>
                <w:szCs w:val="20"/>
              </w:rPr>
              <w:t>subframe</w:t>
            </w:r>
            <w:proofErr w:type="spellEnd"/>
            <w:r w:rsidRPr="009D37C6">
              <w:rPr>
                <w:rFonts w:ascii="Times New Roman" w:eastAsia="MS Mincho" w:hAnsi="Times New Roman"/>
                <w:sz w:val="20"/>
                <w:szCs w:val="20"/>
              </w:rPr>
              <w:t xml:space="preserve"> of L</w:t>
            </w:r>
            <w:r w:rsidRPr="009D37C6">
              <w:rPr>
                <w:rFonts w:ascii="Times New Roman" w:eastAsia="MS Mincho" w:hAnsi="Times New Roman"/>
                <w:sz w:val="20"/>
                <w:szCs w:val="20"/>
              </w:rPr>
              <w:t>TE SL module according to Step 5 in Section 8.1.4 of TS 38.214</w:t>
            </w:r>
          </w:p>
          <w:p w:rsidR="009C4982" w:rsidRPr="009D37C6" w:rsidRDefault="00244FCA">
            <w:pPr>
              <w:pStyle w:val="ListParagraph1"/>
              <w:numPr>
                <w:ilvl w:val="3"/>
                <w:numId w:val="22"/>
              </w:numPr>
              <w:spacing w:before="0" w:beforeAutospacing="0" w:after="0" w:line="240" w:lineRule="auto"/>
              <w:ind w:leftChars="0"/>
              <w:jc w:val="both"/>
              <w:rPr>
                <w:rFonts w:ascii="Times New Roman" w:eastAsia="MS Mincho" w:hAnsi="Times New Roman"/>
                <w:sz w:val="20"/>
                <w:szCs w:val="20"/>
              </w:rPr>
            </w:pPr>
            <w:r w:rsidRPr="009D37C6">
              <w:rPr>
                <w:rFonts w:ascii="Times New Roman" w:eastAsia="MS Mincho" w:hAnsi="Times New Roman"/>
                <w:sz w:val="20"/>
                <w:szCs w:val="20"/>
              </w:rPr>
              <w:t xml:space="preserve">Note: It is assumed that the information relevant to LTE SL resources associated with non-monitored </w:t>
            </w:r>
            <w:proofErr w:type="spellStart"/>
            <w:r w:rsidRPr="009D37C6">
              <w:rPr>
                <w:rFonts w:ascii="Times New Roman" w:eastAsia="MS Mincho" w:hAnsi="Times New Roman"/>
                <w:sz w:val="20"/>
                <w:szCs w:val="20"/>
              </w:rPr>
              <w:t>subframe</w:t>
            </w:r>
            <w:proofErr w:type="spellEnd"/>
            <w:r w:rsidRPr="009D37C6">
              <w:rPr>
                <w:rFonts w:ascii="Times New Roman" w:eastAsia="MS Mincho" w:hAnsi="Times New Roman"/>
                <w:sz w:val="20"/>
                <w:szCs w:val="20"/>
              </w:rPr>
              <w:t xml:space="preserve"> of LTE SL module used in the above procedure is shared from LTE SL module to NR SL m</w:t>
            </w:r>
            <w:r w:rsidRPr="009D37C6">
              <w:rPr>
                <w:rFonts w:ascii="Times New Roman" w:eastAsia="MS Mincho" w:hAnsi="Times New Roman"/>
                <w:sz w:val="20"/>
                <w:szCs w:val="20"/>
              </w:rPr>
              <w:t>odule</w:t>
            </w:r>
          </w:p>
          <w:p w:rsidR="009C4982" w:rsidRPr="009D37C6" w:rsidRDefault="00244FCA">
            <w:pPr>
              <w:pStyle w:val="ListParagraph1"/>
              <w:numPr>
                <w:ilvl w:val="1"/>
                <w:numId w:val="22"/>
              </w:numPr>
              <w:spacing w:before="0" w:beforeAutospacing="0" w:after="0" w:line="240" w:lineRule="auto"/>
              <w:ind w:leftChars="0"/>
              <w:jc w:val="both"/>
              <w:rPr>
                <w:rFonts w:ascii="Times New Roman" w:eastAsia="MS Mincho" w:hAnsi="Times New Roman"/>
                <w:sz w:val="20"/>
                <w:szCs w:val="20"/>
              </w:rPr>
            </w:pPr>
            <w:r w:rsidRPr="009D37C6">
              <w:rPr>
                <w:rFonts w:ascii="Times New Roman" w:eastAsia="宋体" w:hAnsi="Times New Roman"/>
                <w:sz w:val="20"/>
                <w:szCs w:val="20"/>
              </w:rPr>
              <w:t>Option 2:</w:t>
            </w:r>
          </w:p>
          <w:p w:rsidR="009C4982" w:rsidRPr="009D37C6" w:rsidRDefault="00244FCA">
            <w:pPr>
              <w:pStyle w:val="ListParagraph1"/>
              <w:numPr>
                <w:ilvl w:val="2"/>
                <w:numId w:val="22"/>
              </w:numPr>
              <w:spacing w:before="0" w:beforeAutospacing="0" w:after="0" w:line="240" w:lineRule="auto"/>
              <w:ind w:leftChars="0"/>
              <w:jc w:val="both"/>
              <w:rPr>
                <w:rFonts w:eastAsia="MS Mincho"/>
                <w:sz w:val="20"/>
                <w:szCs w:val="20"/>
              </w:rPr>
            </w:pPr>
            <w:r w:rsidRPr="009D37C6">
              <w:rPr>
                <w:rFonts w:ascii="Times New Roman" w:eastAsia="MS Mincho" w:hAnsi="Times New Roman"/>
                <w:sz w:val="20"/>
                <w:szCs w:val="20"/>
              </w:rPr>
              <w:t xml:space="preserve">The PHY layer of NR SL module does not perform NR SL candidate resource exclusion based on the information regarding LTE SL resources associated with non-monitored </w:t>
            </w:r>
            <w:proofErr w:type="spellStart"/>
            <w:r w:rsidRPr="009D37C6">
              <w:rPr>
                <w:rFonts w:ascii="Times New Roman" w:eastAsia="MS Mincho" w:hAnsi="Times New Roman"/>
                <w:sz w:val="20"/>
                <w:szCs w:val="20"/>
              </w:rPr>
              <w:t>subframe</w:t>
            </w:r>
            <w:proofErr w:type="spellEnd"/>
            <w:r w:rsidRPr="009D37C6">
              <w:rPr>
                <w:rFonts w:ascii="Times New Roman" w:eastAsia="MS Mincho" w:hAnsi="Times New Roman"/>
                <w:sz w:val="20"/>
                <w:szCs w:val="20"/>
              </w:rPr>
              <w:t xml:space="preserve"> of LTE SL module</w:t>
            </w:r>
          </w:p>
          <w:p w:rsidR="009C4982" w:rsidRPr="009D37C6" w:rsidRDefault="009C4982">
            <w:pPr>
              <w:autoSpaceDE w:val="0"/>
              <w:autoSpaceDN w:val="0"/>
              <w:spacing w:line="256" w:lineRule="auto"/>
              <w:jc w:val="both"/>
            </w:pPr>
          </w:p>
        </w:tc>
      </w:tr>
    </w:tbl>
    <w:p w:rsidR="009C4982" w:rsidRDefault="009C4982">
      <w:pPr>
        <w:spacing w:afterLines="50" w:after="120"/>
        <w:jc w:val="both"/>
        <w:rPr>
          <w:rFonts w:eastAsia="宋体"/>
          <w:lang w:eastAsia="zh-CN"/>
        </w:rPr>
      </w:pPr>
    </w:p>
    <w:p w:rsidR="009C4982" w:rsidRDefault="00244FCA">
      <w:pPr>
        <w:spacing w:afterLines="50" w:after="120"/>
        <w:jc w:val="both"/>
        <w:rPr>
          <w:rFonts w:eastAsia="宋体"/>
          <w:b/>
          <w:u w:val="single"/>
          <w:lang w:eastAsia="zh-CN"/>
        </w:rPr>
      </w:pPr>
      <w:bookmarkStart w:id="29" w:name="OLE_LINK18"/>
      <w:bookmarkStart w:id="30" w:name="OLE_LINK19"/>
      <w:r>
        <w:rPr>
          <w:rFonts w:eastAsia="宋体"/>
          <w:b/>
          <w:u w:val="single"/>
          <w:lang w:eastAsia="zh-CN"/>
        </w:rPr>
        <w:t xml:space="preserve">Issue1: Information shared from the LTE SL </w:t>
      </w:r>
      <w:r>
        <w:rPr>
          <w:rFonts w:eastAsia="宋体"/>
          <w:b/>
          <w:u w:val="single"/>
          <w:lang w:eastAsia="zh-CN"/>
        </w:rPr>
        <w:t>module to the NR SL module within a device</w:t>
      </w:r>
    </w:p>
    <w:p w:rsidR="009C4982" w:rsidRDefault="00244FCA">
      <w:pPr>
        <w:spacing w:afterLines="50" w:after="120"/>
        <w:jc w:val="both"/>
        <w:rPr>
          <w:rFonts w:eastAsia="宋体"/>
          <w:lang w:eastAsia="zh-CN"/>
        </w:rPr>
      </w:pPr>
      <w:r>
        <w:rPr>
          <w:rFonts w:eastAsia="宋体"/>
          <w:lang w:eastAsia="zh-CN"/>
        </w:rPr>
        <w:t>For device type A,</w:t>
      </w:r>
      <w:bookmarkEnd w:id="29"/>
      <w:bookmarkEnd w:id="30"/>
      <w:r>
        <w:rPr>
          <w:rFonts w:eastAsia="宋体"/>
          <w:lang w:eastAsia="zh-CN"/>
        </w:rPr>
        <w:t xml:space="preserve"> the NR SL module can obtain some information from the LTE SL module. For candidate </w:t>
      </w:r>
      <w:r>
        <w:rPr>
          <w:rFonts w:eastAsia="宋体" w:hint="eastAsia"/>
          <w:lang w:eastAsia="zh-CN"/>
        </w:rPr>
        <w:t>i</w:t>
      </w:r>
      <w:r>
        <w:rPr>
          <w:rFonts w:eastAsia="宋体"/>
          <w:lang w:eastAsia="zh-CN"/>
        </w:rPr>
        <w:t xml:space="preserve">nformation </w:t>
      </w:r>
      <w:r>
        <w:rPr>
          <w:rFonts w:eastAsia="宋体" w:hint="eastAsia"/>
          <w:lang w:eastAsia="zh-CN"/>
        </w:rPr>
        <w:t>s</w:t>
      </w:r>
      <w:r>
        <w:rPr>
          <w:rFonts w:eastAsia="宋体"/>
          <w:lang w:eastAsia="zh-CN"/>
        </w:rPr>
        <w:t xml:space="preserve">hared by LTE SL </w:t>
      </w:r>
      <w:r>
        <w:rPr>
          <w:rFonts w:eastAsia="宋体" w:hint="eastAsia"/>
          <w:lang w:eastAsia="zh-CN"/>
        </w:rPr>
        <w:t>m</w:t>
      </w:r>
      <w:r>
        <w:rPr>
          <w:rFonts w:eastAsia="宋体"/>
          <w:lang w:eastAsia="zh-CN"/>
        </w:rPr>
        <w:t>odule</w:t>
      </w:r>
      <w:r>
        <w:rPr>
          <w:rFonts w:eastAsia="宋体" w:hint="eastAsia"/>
          <w:lang w:eastAsia="zh-CN"/>
        </w:rPr>
        <w:t xml:space="preserve">, in addition to the </w:t>
      </w:r>
      <w:r>
        <w:rPr>
          <w:rFonts w:eastAsia="宋体"/>
          <w:lang w:eastAsia="zh-CN"/>
        </w:rPr>
        <w:t>reserved resources information by other LTE UEs</w:t>
      </w:r>
      <w:r>
        <w:rPr>
          <w:rFonts w:eastAsia="宋体" w:hint="eastAsia"/>
          <w:lang w:eastAsia="zh-CN"/>
        </w:rPr>
        <w:t xml:space="preserve"> </w:t>
      </w:r>
      <w:r>
        <w:rPr>
          <w:rFonts w:eastAsia="宋体"/>
          <w:lang w:eastAsia="zh-CN"/>
        </w:rPr>
        <w:t>and own</w:t>
      </w:r>
      <w:r>
        <w:rPr>
          <w:rFonts w:eastAsia="宋体"/>
          <w:lang w:eastAsia="zh-CN"/>
        </w:rPr>
        <w:t xml:space="preserve"> LTE SL module</w:t>
      </w:r>
      <w:r>
        <w:rPr>
          <w:rFonts w:eastAsia="宋体" w:hint="eastAsia"/>
          <w:lang w:eastAsia="zh-CN"/>
        </w:rPr>
        <w:t>,</w:t>
      </w:r>
      <w:r>
        <w:t xml:space="preserve"> </w:t>
      </w:r>
      <w:r>
        <w:rPr>
          <w:rFonts w:eastAsia="宋体"/>
          <w:lang w:eastAsia="zh-CN"/>
        </w:rPr>
        <w:t>the NR SL module is aware of the LTE SL resource pool configurations as per Rel-16 in-device coexistence which at least contains the following information:</w:t>
      </w:r>
    </w:p>
    <w:p w:rsidR="009C4982" w:rsidRDefault="00244FCA">
      <w:pPr>
        <w:pStyle w:val="afa"/>
        <w:numPr>
          <w:ilvl w:val="0"/>
          <w:numId w:val="14"/>
        </w:numPr>
        <w:autoSpaceDE w:val="0"/>
        <w:autoSpaceDN w:val="0"/>
        <w:adjustRightInd w:val="0"/>
        <w:snapToGrid w:val="0"/>
        <w:spacing w:afterLines="50" w:after="120"/>
        <w:ind w:firstLineChars="0"/>
        <w:jc w:val="both"/>
        <w:rPr>
          <w:rFonts w:ascii="Times New Roman" w:hAnsi="Times New Roman"/>
          <w:bCs/>
          <w:sz w:val="20"/>
          <w:szCs w:val="20"/>
          <w:lang w:val="fr-FR" w:eastAsia="ko-KR"/>
        </w:rPr>
      </w:pPr>
      <w:r>
        <w:rPr>
          <w:rFonts w:ascii="Times New Roman" w:hAnsi="Times New Roman"/>
          <w:bCs/>
          <w:sz w:val="20"/>
          <w:szCs w:val="20"/>
          <w:lang w:val="fr-FR" w:eastAsia="ko-KR"/>
        </w:rPr>
        <w:t>LTE logical subframe related information</w:t>
      </w:r>
    </w:p>
    <w:p w:rsidR="009C4982" w:rsidRDefault="00244FCA">
      <w:pPr>
        <w:pStyle w:val="afa"/>
        <w:numPr>
          <w:ilvl w:val="0"/>
          <w:numId w:val="14"/>
        </w:numPr>
        <w:autoSpaceDE w:val="0"/>
        <w:autoSpaceDN w:val="0"/>
        <w:adjustRightInd w:val="0"/>
        <w:snapToGrid w:val="0"/>
        <w:spacing w:afterLines="50" w:after="120"/>
        <w:ind w:firstLineChars="0"/>
        <w:jc w:val="both"/>
        <w:rPr>
          <w:rFonts w:ascii="Times New Roman" w:hAnsi="Times New Roman"/>
          <w:bCs/>
          <w:sz w:val="20"/>
          <w:szCs w:val="20"/>
          <w:lang w:val="fr-FR" w:eastAsia="ko-KR"/>
        </w:rPr>
      </w:pPr>
      <w:r>
        <w:rPr>
          <w:rFonts w:ascii="Times New Roman" w:hAnsi="Times New Roman" w:hint="eastAsia"/>
          <w:bCs/>
          <w:sz w:val="20"/>
          <w:szCs w:val="20"/>
          <w:lang w:val="fr-FR" w:eastAsia="ko-KR"/>
        </w:rPr>
        <w:t>S</w:t>
      </w:r>
      <w:r>
        <w:rPr>
          <w:rFonts w:ascii="Times New Roman" w:hAnsi="Times New Roman"/>
          <w:bCs/>
          <w:sz w:val="20"/>
          <w:szCs w:val="20"/>
          <w:lang w:val="fr-FR" w:eastAsia="ko-KR"/>
        </w:rPr>
        <w:t xml:space="preserve">ub-channel configuration of shared LTE SL resource pool (including the number of sub-channel and the number of PRB per sub-channel) </w:t>
      </w:r>
    </w:p>
    <w:p w:rsidR="009C4982" w:rsidRDefault="00244FCA">
      <w:pPr>
        <w:pStyle w:val="afa"/>
        <w:numPr>
          <w:ilvl w:val="0"/>
          <w:numId w:val="14"/>
        </w:numPr>
        <w:autoSpaceDE w:val="0"/>
        <w:autoSpaceDN w:val="0"/>
        <w:adjustRightInd w:val="0"/>
        <w:snapToGrid w:val="0"/>
        <w:spacing w:afterLines="50" w:after="120"/>
        <w:ind w:firstLineChars="0"/>
        <w:jc w:val="both"/>
        <w:rPr>
          <w:rFonts w:ascii="Times New Roman" w:hAnsi="Times New Roman"/>
          <w:bCs/>
          <w:sz w:val="20"/>
          <w:szCs w:val="20"/>
          <w:lang w:val="fr-FR" w:eastAsia="ko-KR"/>
        </w:rPr>
      </w:pPr>
      <w:r>
        <w:rPr>
          <w:rFonts w:ascii="Times New Roman" w:hAnsi="Times New Roman" w:hint="eastAsia"/>
          <w:bCs/>
          <w:sz w:val="20"/>
          <w:szCs w:val="20"/>
          <w:lang w:val="fr-FR" w:eastAsia="ko-KR"/>
        </w:rPr>
        <w:t>A</w:t>
      </w:r>
      <w:r>
        <w:rPr>
          <w:rFonts w:ascii="Times New Roman" w:hAnsi="Times New Roman"/>
          <w:bCs/>
          <w:sz w:val="20"/>
          <w:szCs w:val="20"/>
          <w:lang w:val="fr-FR" w:eastAsia="ko-KR"/>
        </w:rPr>
        <w:t xml:space="preserve">vailable resource reservation periods in shared LTE SL resource pool </w:t>
      </w:r>
    </w:p>
    <w:p w:rsidR="009C4982" w:rsidRDefault="00244FCA">
      <w:pPr>
        <w:pStyle w:val="afa"/>
        <w:numPr>
          <w:ilvl w:val="0"/>
          <w:numId w:val="14"/>
        </w:numPr>
        <w:autoSpaceDE w:val="0"/>
        <w:autoSpaceDN w:val="0"/>
        <w:adjustRightInd w:val="0"/>
        <w:snapToGrid w:val="0"/>
        <w:spacing w:afterLines="50" w:after="120"/>
        <w:ind w:firstLineChars="0"/>
        <w:jc w:val="both"/>
        <w:rPr>
          <w:rFonts w:ascii="Times New Roman" w:hAnsi="Times New Roman"/>
          <w:bCs/>
          <w:sz w:val="20"/>
          <w:szCs w:val="20"/>
          <w:lang w:val="fr-FR" w:eastAsia="ko-KR"/>
        </w:rPr>
      </w:pPr>
      <w:r>
        <w:rPr>
          <w:rFonts w:ascii="Times New Roman" w:hAnsi="Times New Roman"/>
          <w:bCs/>
          <w:sz w:val="20"/>
          <w:szCs w:val="20"/>
          <w:lang w:val="fr-FR" w:eastAsia="ko-KR"/>
        </w:rPr>
        <w:t>LTE SLSS subframe related information</w:t>
      </w:r>
    </w:p>
    <w:p w:rsidR="009C4982" w:rsidRDefault="00244FCA">
      <w:pPr>
        <w:pStyle w:val="afa"/>
        <w:numPr>
          <w:ilvl w:val="0"/>
          <w:numId w:val="14"/>
        </w:numPr>
        <w:spacing w:afterLines="50" w:after="120"/>
        <w:ind w:firstLineChars="0"/>
        <w:rPr>
          <w:rFonts w:ascii="Times New Roman" w:hAnsi="Times New Roman"/>
          <w:bCs/>
          <w:sz w:val="20"/>
          <w:szCs w:val="20"/>
          <w:lang w:val="fr-FR" w:eastAsia="ko-KR"/>
        </w:rPr>
      </w:pPr>
      <w:r>
        <w:rPr>
          <w:rFonts w:ascii="Times New Roman" w:hAnsi="Times New Roman" w:hint="eastAsia"/>
          <w:bCs/>
          <w:sz w:val="20"/>
          <w:szCs w:val="20"/>
          <w:lang w:val="fr-FR" w:eastAsia="ko-KR"/>
        </w:rPr>
        <w:t>Pstep</w:t>
      </w:r>
    </w:p>
    <w:p w:rsidR="009C4982" w:rsidRDefault="00244FCA">
      <w:pPr>
        <w:spacing w:afterLines="50" w:after="120"/>
        <w:jc w:val="both"/>
        <w:rPr>
          <w:rFonts w:eastAsia="宋体"/>
          <w:lang w:eastAsia="zh-CN"/>
        </w:rPr>
      </w:pPr>
      <w:r>
        <w:rPr>
          <w:rFonts w:eastAsia="宋体"/>
          <w:lang w:eastAsia="zh-CN"/>
        </w:rPr>
        <w:t>Addition</w:t>
      </w:r>
      <w:r>
        <w:rPr>
          <w:rFonts w:eastAsia="宋体"/>
          <w:lang w:eastAsia="zh-CN"/>
        </w:rPr>
        <w:t xml:space="preserve">ally, </w:t>
      </w:r>
      <w:r>
        <w:rPr>
          <w:rFonts w:eastAsia="宋体" w:hint="eastAsia"/>
          <w:lang w:eastAsia="zh-CN"/>
        </w:rPr>
        <w:t>the</w:t>
      </w:r>
      <w:r>
        <w:rPr>
          <w:rFonts w:eastAsia="宋体"/>
          <w:lang w:eastAsia="zh-CN"/>
        </w:rPr>
        <w:t xml:space="preserve"> </w:t>
      </w:r>
      <w:r>
        <w:rPr>
          <w:rFonts w:eastAsia="宋体" w:hint="eastAsia"/>
          <w:lang w:eastAsia="zh-CN"/>
        </w:rPr>
        <w:t xml:space="preserve">count of resource reservation of LTE SL module </w:t>
      </w:r>
      <w:bookmarkStart w:id="31" w:name="OLE_LINK26"/>
      <w:r>
        <w:rPr>
          <w:rFonts w:eastAsia="宋体"/>
          <w:lang w:eastAsia="zh-CN"/>
        </w:rPr>
        <w:t>also need</w:t>
      </w:r>
      <w:r>
        <w:rPr>
          <w:rFonts w:eastAsia="宋体" w:hint="eastAsia"/>
          <w:lang w:eastAsia="zh-CN"/>
        </w:rPr>
        <w:t>s</w:t>
      </w:r>
      <w:r>
        <w:rPr>
          <w:rFonts w:eastAsia="宋体"/>
          <w:lang w:eastAsia="zh-CN"/>
        </w:rPr>
        <w:t xml:space="preserve"> to be shared</w:t>
      </w:r>
      <w:bookmarkEnd w:id="31"/>
      <w:r>
        <w:rPr>
          <w:rFonts w:eastAsia="宋体"/>
          <w:lang w:eastAsia="zh-CN"/>
        </w:rPr>
        <w:t xml:space="preserve"> by LTE SL module to </w:t>
      </w:r>
      <w:r>
        <w:rPr>
          <w:rFonts w:eastAsia="宋体" w:hint="eastAsia"/>
          <w:lang w:eastAsia="zh-CN"/>
        </w:rPr>
        <w:t xml:space="preserve">NR SL module </w:t>
      </w:r>
      <w:r>
        <w:rPr>
          <w:rFonts w:eastAsia="宋体"/>
          <w:lang w:eastAsia="zh-CN"/>
        </w:rPr>
        <w:t xml:space="preserve">then </w:t>
      </w:r>
      <w:r>
        <w:rPr>
          <w:rFonts w:eastAsia="宋体" w:hint="eastAsia"/>
          <w:lang w:eastAsia="zh-CN"/>
        </w:rPr>
        <w:t xml:space="preserve">NR SL module can </w:t>
      </w:r>
      <w:r>
        <w:rPr>
          <w:rFonts w:eastAsia="宋体"/>
          <w:lang w:eastAsia="zh-CN"/>
        </w:rPr>
        <w:t>accurately</w:t>
      </w:r>
      <w:r>
        <w:rPr>
          <w:rFonts w:eastAsia="宋体" w:hint="eastAsia"/>
          <w:lang w:eastAsia="zh-CN"/>
        </w:rPr>
        <w:t xml:space="preserve"> avoid </w:t>
      </w:r>
      <w:bookmarkStart w:id="32" w:name="OLE_LINK21"/>
      <w:r>
        <w:rPr>
          <w:rFonts w:eastAsia="宋体" w:hint="eastAsia"/>
          <w:lang w:eastAsia="zh-CN"/>
        </w:rPr>
        <w:t>TX/TX collision</w:t>
      </w:r>
      <w:bookmarkEnd w:id="32"/>
      <w:r>
        <w:rPr>
          <w:rFonts w:eastAsia="宋体" w:hint="eastAsia"/>
          <w:lang w:eastAsia="zh-CN"/>
        </w:rPr>
        <w:t xml:space="preserve"> between LTE SL module and NR SL module according to the transmission time, period and c</w:t>
      </w:r>
      <w:r>
        <w:rPr>
          <w:rFonts w:eastAsia="宋体" w:hint="eastAsia"/>
          <w:lang w:eastAsia="zh-CN"/>
        </w:rPr>
        <w:t>ount of resource reservation. T</w:t>
      </w:r>
      <w:r>
        <w:rPr>
          <w:rFonts w:eastAsia="MS Mincho"/>
        </w:rPr>
        <w:t xml:space="preserve">he ending LTE SL </w:t>
      </w:r>
      <w:proofErr w:type="spellStart"/>
      <w:r>
        <w:rPr>
          <w:rFonts w:eastAsia="MS Mincho"/>
        </w:rPr>
        <w:t>subframe</w:t>
      </w:r>
      <w:proofErr w:type="spellEnd"/>
      <w:r>
        <w:rPr>
          <w:rFonts w:eastAsia="MS Mincho"/>
        </w:rPr>
        <w:t xml:space="preserve"> used to determine the information shared with the</w:t>
      </w:r>
      <w:bookmarkStart w:id="33" w:name="OLE_LINK27"/>
      <w:r>
        <w:rPr>
          <w:rFonts w:eastAsia="MS Mincho"/>
        </w:rPr>
        <w:t xml:space="preserve"> NR SL module</w:t>
      </w:r>
      <w:r>
        <w:rPr>
          <w:rFonts w:eastAsia="宋体" w:hint="eastAsia"/>
          <w:lang w:eastAsia="zh-CN"/>
        </w:rPr>
        <w:t xml:space="preserve"> </w:t>
      </w:r>
      <w:bookmarkEnd w:id="33"/>
      <w:r>
        <w:rPr>
          <w:rFonts w:eastAsia="宋体"/>
          <w:lang w:eastAsia="zh-CN"/>
        </w:rPr>
        <w:t>also need</w:t>
      </w:r>
      <w:r>
        <w:rPr>
          <w:rFonts w:eastAsia="宋体" w:hint="eastAsia"/>
          <w:lang w:eastAsia="zh-CN"/>
        </w:rPr>
        <w:t>s</w:t>
      </w:r>
      <w:r>
        <w:rPr>
          <w:rFonts w:eastAsia="宋体"/>
          <w:lang w:eastAsia="zh-CN"/>
        </w:rPr>
        <w:t xml:space="preserve"> to be shared</w:t>
      </w:r>
      <w:r>
        <w:rPr>
          <w:rFonts w:eastAsia="宋体" w:hint="eastAsia"/>
          <w:lang w:eastAsia="zh-CN"/>
        </w:rPr>
        <w:t xml:space="preserve">, which can be used to determine the value of Q </w:t>
      </w:r>
      <w:proofErr w:type="gramStart"/>
      <w:r>
        <w:rPr>
          <w:rFonts w:eastAsia="宋体" w:hint="eastAsia"/>
          <w:lang w:eastAsia="zh-CN"/>
        </w:rPr>
        <w:t xml:space="preserve">by </w:t>
      </w:r>
      <w:r>
        <w:rPr>
          <w:rFonts w:eastAsia="MS Mincho"/>
        </w:rPr>
        <w:t xml:space="preserve"> NR</w:t>
      </w:r>
      <w:proofErr w:type="gramEnd"/>
      <w:r>
        <w:rPr>
          <w:rFonts w:eastAsia="MS Mincho"/>
        </w:rPr>
        <w:t xml:space="preserve"> SL module</w:t>
      </w:r>
      <w:r>
        <w:rPr>
          <w:rFonts w:eastAsia="宋体" w:hint="eastAsia"/>
          <w:lang w:eastAsia="zh-CN"/>
        </w:rPr>
        <w:t xml:space="preserve">. </w:t>
      </w:r>
    </w:p>
    <w:p w:rsidR="009C4982" w:rsidRDefault="009C4982">
      <w:pPr>
        <w:spacing w:afterLines="50" w:after="120"/>
        <w:jc w:val="both"/>
        <w:rPr>
          <w:rFonts w:eastAsia="宋体"/>
          <w:lang w:eastAsia="zh-CN"/>
        </w:rPr>
      </w:pPr>
    </w:p>
    <w:p w:rsidR="009C4982" w:rsidRDefault="00244FCA">
      <w:pPr>
        <w:spacing w:afterLines="50" w:after="120"/>
        <w:jc w:val="both"/>
        <w:rPr>
          <w:rFonts w:eastAsia="宋体"/>
          <w:b/>
          <w:u w:val="single"/>
          <w:lang w:eastAsia="zh-CN"/>
        </w:rPr>
      </w:pPr>
      <w:r>
        <w:rPr>
          <w:rFonts w:eastAsiaTheme="minorEastAsia"/>
          <w:b/>
          <w:szCs w:val="24"/>
          <w:u w:val="single"/>
          <w:lang w:eastAsia="zh-CN"/>
        </w:rPr>
        <w:lastRenderedPageBreak/>
        <w:t xml:space="preserve">Issue 2: </w:t>
      </w:r>
      <w:r>
        <w:rPr>
          <w:rFonts w:eastAsia="MS Mincho"/>
          <w:b/>
          <w:szCs w:val="24"/>
          <w:u w:val="single"/>
          <w:lang w:val="en-GB" w:eastAsia="zh-CN"/>
        </w:rPr>
        <w:t xml:space="preserve">how to determine candidate resource </w:t>
      </w:r>
      <w:r>
        <w:rPr>
          <w:rFonts w:eastAsia="MS Mincho"/>
          <w:b/>
          <w:szCs w:val="24"/>
          <w:u w:val="single"/>
          <w:lang w:val="en-GB" w:eastAsia="zh-CN"/>
        </w:rPr>
        <w:t xml:space="preserve">set for </w:t>
      </w:r>
      <w:bookmarkStart w:id="34" w:name="OLE_LINK62"/>
      <w:r>
        <w:rPr>
          <w:rFonts w:eastAsia="MS Mincho"/>
          <w:b/>
          <w:szCs w:val="24"/>
          <w:u w:val="single"/>
          <w:lang w:val="en-GB" w:eastAsia="zh-CN"/>
        </w:rPr>
        <w:t xml:space="preserve">NR SL considering the </w:t>
      </w:r>
      <w:bookmarkStart w:id="35" w:name="OLE_LINK33"/>
      <w:r>
        <w:rPr>
          <w:rFonts w:eastAsia="MS Mincho"/>
          <w:b/>
          <w:szCs w:val="24"/>
          <w:u w:val="single"/>
          <w:lang w:val="en-GB" w:eastAsia="zh-CN"/>
        </w:rPr>
        <w:t>LTE SL reserved resources by other LTE SL UE</w:t>
      </w:r>
      <w:bookmarkEnd w:id="34"/>
      <w:bookmarkEnd w:id="35"/>
    </w:p>
    <w:p w:rsidR="009C4982" w:rsidRDefault="00244FCA">
      <w:pPr>
        <w:spacing w:afterLines="50" w:after="120"/>
        <w:jc w:val="both"/>
        <w:rPr>
          <w:rFonts w:eastAsia="宋体"/>
          <w:szCs w:val="24"/>
          <w:lang w:eastAsia="zh-CN"/>
        </w:rPr>
      </w:pPr>
      <w:r>
        <w:rPr>
          <w:rFonts w:eastAsia="MS Mincho"/>
          <w:szCs w:val="24"/>
          <w:lang w:val="en-GB"/>
        </w:rPr>
        <w:t>For the list of the above initial SL RSRP threshold</w:t>
      </w:r>
      <w:r>
        <w:rPr>
          <w:rFonts w:eastAsia="宋体" w:hint="eastAsia"/>
          <w:szCs w:val="24"/>
          <w:lang w:eastAsia="zh-CN"/>
        </w:rPr>
        <w:t xml:space="preserve"> used to </w:t>
      </w:r>
      <w:r w:rsidR="00C73AAF">
        <w:rPr>
          <w:rFonts w:eastAsia="MS Mincho"/>
          <w:szCs w:val="24"/>
          <w:lang w:val="en-GB"/>
        </w:rPr>
        <w:t>exclude</w:t>
      </w:r>
      <w:r>
        <w:rPr>
          <w:rFonts w:eastAsia="MS Mincho"/>
          <w:szCs w:val="24"/>
          <w:lang w:val="en-GB"/>
        </w:rPr>
        <w:t xml:space="preserve"> NR SL candidate resources </w:t>
      </w:r>
      <w:bookmarkStart w:id="36" w:name="OLE_LINK78"/>
      <w:r>
        <w:rPr>
          <w:rFonts w:eastAsia="MS Mincho"/>
          <w:szCs w:val="24"/>
          <w:lang w:val="en-GB"/>
        </w:rPr>
        <w:t>overlapping with</w:t>
      </w:r>
      <w:bookmarkEnd w:id="36"/>
      <w:r>
        <w:rPr>
          <w:rFonts w:eastAsia="MS Mincho"/>
          <w:szCs w:val="24"/>
          <w:lang w:val="en-GB"/>
        </w:rPr>
        <w:t xml:space="preserve"> LTE SL reserved resources by other LTE SL UE</w:t>
      </w:r>
      <w:r>
        <w:rPr>
          <w:rFonts w:eastAsia="宋体" w:hint="eastAsia"/>
          <w:szCs w:val="24"/>
          <w:lang w:eastAsia="zh-CN"/>
        </w:rPr>
        <w:t>, Alt2 or Alt3 is applica</w:t>
      </w:r>
      <w:r>
        <w:rPr>
          <w:rFonts w:eastAsia="宋体" w:hint="eastAsia"/>
          <w:szCs w:val="24"/>
          <w:lang w:eastAsia="zh-CN"/>
        </w:rPr>
        <w:t xml:space="preserve">ble because the </w:t>
      </w:r>
      <w:r w:rsidR="00E5252E">
        <w:rPr>
          <w:rFonts w:eastAsia="宋体"/>
          <w:szCs w:val="24"/>
          <w:lang w:eastAsia="zh-CN"/>
        </w:rPr>
        <w:t>exclusion</w:t>
      </w:r>
      <w:r>
        <w:rPr>
          <w:rFonts w:eastAsia="宋体" w:hint="eastAsia"/>
          <w:szCs w:val="24"/>
          <w:lang w:eastAsia="zh-CN"/>
        </w:rPr>
        <w:t xml:space="preserve"> operation is related to LTE SL resources and NR SL </w:t>
      </w:r>
      <w:r>
        <w:rPr>
          <w:rFonts w:eastAsia="MS Mincho"/>
          <w:szCs w:val="24"/>
          <w:lang w:val="en-GB"/>
        </w:rPr>
        <w:t>RSRP threshold list</w:t>
      </w:r>
      <w:r>
        <w:rPr>
          <w:rFonts w:eastAsia="宋体" w:hint="eastAsia"/>
          <w:szCs w:val="24"/>
          <w:lang w:eastAsia="zh-CN"/>
        </w:rPr>
        <w:t xml:space="preserve"> may not work. For Alt 4, NR SL UE avoids selecting resources for PSCCH/PSSCH transmissions where the corresponding PSFCH transmission occasions overlap with LT</w:t>
      </w:r>
      <w:r>
        <w:rPr>
          <w:rFonts w:eastAsia="宋体" w:hint="eastAsia"/>
          <w:szCs w:val="24"/>
          <w:lang w:eastAsia="zh-CN"/>
        </w:rPr>
        <w:t xml:space="preserve">E SL reservations in time domain based on revised WID, NR SL UE transmits PSCCH/PSSCH in the first 10 symbols in the slot </w:t>
      </w:r>
      <w:r>
        <w:rPr>
          <w:rFonts w:eastAsia="MS Mincho"/>
          <w:szCs w:val="24"/>
          <w:lang w:val="en-GB"/>
        </w:rPr>
        <w:t>overlapping with</w:t>
      </w:r>
      <w:r>
        <w:rPr>
          <w:rFonts w:eastAsia="宋体" w:hint="eastAsia"/>
          <w:szCs w:val="24"/>
          <w:lang w:eastAsia="zh-CN"/>
        </w:rPr>
        <w:t xml:space="preserve"> LTE SL transmission will not lead to AGC issue for LTE SL UE receiving LTE SL transmission.</w:t>
      </w:r>
    </w:p>
    <w:p w:rsidR="009C4982" w:rsidRDefault="00244FCA">
      <w:pPr>
        <w:numPr>
          <w:ilvl w:val="255"/>
          <w:numId w:val="0"/>
        </w:numPr>
        <w:autoSpaceDE w:val="0"/>
        <w:autoSpaceDN w:val="0"/>
        <w:spacing w:afterLines="50" w:after="120"/>
        <w:rPr>
          <w:rFonts w:eastAsia="宋体"/>
          <w:szCs w:val="24"/>
          <w:lang w:eastAsia="zh-CN"/>
        </w:rPr>
      </w:pPr>
      <w:r>
        <w:rPr>
          <w:rFonts w:eastAsia="MS Mincho"/>
          <w:szCs w:val="24"/>
          <w:lang w:val="en-GB"/>
        </w:rPr>
        <w:t>For determining the above</w:t>
      </w:r>
      <w:r>
        <w:rPr>
          <w:rFonts w:eastAsia="MS Mincho"/>
          <w:szCs w:val="24"/>
          <w:lang w:val="en-GB"/>
        </w:rPr>
        <w:t xml:space="preserve"> LTE SL reserved resources, </w:t>
      </w:r>
      <w:bookmarkStart w:id="37" w:name="OLE_LINK79"/>
      <w:r>
        <w:rPr>
          <w:rFonts w:eastAsia="MS Mincho"/>
          <w:szCs w:val="24"/>
          <w:lang w:val="en-GB"/>
        </w:rPr>
        <w:t xml:space="preserve">the time-and-frequency resources of LTE SL reserved resources by other LTE SL UE </w:t>
      </w:r>
      <w:bookmarkEnd w:id="37"/>
      <w:r>
        <w:rPr>
          <w:rFonts w:eastAsia="MS Mincho"/>
          <w:szCs w:val="24"/>
          <w:lang w:val="en-GB"/>
        </w:rPr>
        <w:t>are repeated Q times according to the LTE SL resource reservation period</w:t>
      </w:r>
      <w:r>
        <w:rPr>
          <w:rFonts w:eastAsia="宋体" w:hint="eastAsia"/>
          <w:szCs w:val="24"/>
          <w:lang w:eastAsia="zh-CN"/>
        </w:rPr>
        <w:t xml:space="preserve">. </w:t>
      </w:r>
      <w:r>
        <w:rPr>
          <w:rFonts w:eastAsia="等线"/>
          <w:szCs w:val="24"/>
          <w:lang w:val="en-GB" w:eastAsia="ko-KR"/>
        </w:rPr>
        <w:t xml:space="preserve"> </w:t>
      </w:r>
      <w:bookmarkStart w:id="38" w:name="OLE_LINK57"/>
      <w:r>
        <w:rPr>
          <w:rFonts w:eastAsia="等线" w:hint="eastAsia"/>
          <w:szCs w:val="24"/>
          <w:lang w:eastAsia="zh-CN"/>
        </w:rPr>
        <w:t>T</w:t>
      </w:r>
      <w:r>
        <w:rPr>
          <w:rFonts w:eastAsia="等线"/>
          <w:szCs w:val="24"/>
          <w:lang w:val="en-GB" w:eastAsia="ko-KR"/>
        </w:rPr>
        <w:t>he formula of Q in Section 8.1.4 in TS 38.214</w:t>
      </w:r>
      <w:bookmarkEnd w:id="38"/>
      <w:r>
        <w:rPr>
          <w:rFonts w:eastAsia="等线"/>
          <w:szCs w:val="24"/>
          <w:lang w:val="en-GB" w:eastAsia="ko-KR"/>
        </w:rPr>
        <w:t xml:space="preserve"> is </w:t>
      </w:r>
      <w:r>
        <w:rPr>
          <w:rFonts w:eastAsia="等线" w:hint="eastAsia"/>
          <w:szCs w:val="24"/>
          <w:lang w:val="en-GB" w:eastAsia="ko-KR"/>
        </w:rPr>
        <w:t>properly</w:t>
      </w:r>
      <w:r>
        <w:rPr>
          <w:rFonts w:eastAsia="等线" w:hint="eastAsia"/>
          <w:szCs w:val="24"/>
          <w:lang w:eastAsia="zh-CN"/>
        </w:rPr>
        <w:t xml:space="preserve"> to be </w:t>
      </w:r>
      <w:r>
        <w:rPr>
          <w:rFonts w:eastAsia="等线"/>
          <w:szCs w:val="24"/>
          <w:lang w:val="en-GB" w:eastAsia="ko-KR"/>
        </w:rPr>
        <w:t>used</w:t>
      </w:r>
      <w:r>
        <w:rPr>
          <w:rFonts w:eastAsia="等线" w:hint="eastAsia"/>
          <w:szCs w:val="24"/>
          <w:lang w:eastAsia="zh-CN"/>
        </w:rPr>
        <w:t xml:space="preserve"> because the resource selection window of NR SL is possible large than 100ms. But some modifications are still needed of t</w:t>
      </w:r>
      <w:r>
        <w:rPr>
          <w:rFonts w:eastAsia="等线"/>
          <w:szCs w:val="24"/>
          <w:lang w:val="en-GB" w:eastAsia="ko-KR"/>
        </w:rPr>
        <w:t>he formula of Q in Section 8.1.4 in TS 38.214</w:t>
      </w:r>
      <w:r>
        <w:rPr>
          <w:rFonts w:eastAsia="等线" w:hint="eastAsia"/>
          <w:szCs w:val="24"/>
          <w:lang w:eastAsia="zh-CN"/>
        </w:rPr>
        <w:t xml:space="preserve">, for example, </w:t>
      </w:r>
      <w:bookmarkStart w:id="39" w:name="OLE_LINK70"/>
      <w:r>
        <w:rPr>
          <w:rFonts w:eastAsia="等线" w:hint="eastAsia"/>
          <w:szCs w:val="24"/>
          <w:lang w:eastAsia="zh-CN"/>
        </w:rPr>
        <w:t xml:space="preserve">the definition of  </w:t>
      </w:r>
      <m:oMath>
        <m:sSubSup>
          <m:sSubSupPr>
            <m:ctrlPr>
              <w:rPr>
                <w:rFonts w:ascii="Cambria Math" w:eastAsia="等线" w:hAnsi="Cambria Math" w:hint="eastAsia"/>
                <w:i/>
                <w:iCs/>
                <w:szCs w:val="24"/>
                <w:lang w:eastAsia="zh-CN"/>
              </w:rPr>
            </m:ctrlPr>
          </m:sSubSupPr>
          <m:e>
            <m:r>
              <w:rPr>
                <w:rFonts w:ascii="Cambria Math" w:eastAsia="等线" w:hAnsi="Cambria Math"/>
                <w:szCs w:val="24"/>
                <w:lang w:eastAsia="zh-CN"/>
              </w:rPr>
              <m:t>t</m:t>
            </m:r>
          </m:e>
          <m:sub>
            <m:sSup>
              <m:sSupPr>
                <m:ctrlPr>
                  <w:rPr>
                    <w:rFonts w:ascii="Cambria Math" w:eastAsia="等线" w:hAnsi="Cambria Math" w:hint="eastAsia"/>
                    <w:i/>
                    <w:iCs/>
                    <w:szCs w:val="24"/>
                    <w:lang w:eastAsia="zh-CN"/>
                  </w:rPr>
                </m:ctrlPr>
              </m:sSupPr>
              <m:e>
                <m:r>
                  <w:rPr>
                    <w:rFonts w:ascii="Cambria Math" w:eastAsia="等线" w:hAnsi="Cambria Math"/>
                    <w:szCs w:val="24"/>
                    <w:lang w:eastAsia="zh-CN"/>
                  </w:rPr>
                  <m:t>n</m:t>
                </m:r>
              </m:e>
              <m:sup>
                <m:r>
                  <w:rPr>
                    <w:rFonts w:ascii="Cambria Math" w:eastAsia="等线" w:hAnsi="Cambria Math" w:hint="eastAsia"/>
                    <w:szCs w:val="24"/>
                    <w:lang w:eastAsia="zh-CN"/>
                  </w:rPr>
                  <m:t>'</m:t>
                </m:r>
              </m:sup>
            </m:sSup>
          </m:sub>
          <m:sup>
            <m:r>
              <w:rPr>
                <w:rFonts w:ascii="Cambria Math" w:eastAsia="等线" w:hAnsi="Cambria Math"/>
                <w:szCs w:val="24"/>
                <w:lang w:eastAsia="zh-CN"/>
              </w:rPr>
              <m:t>SL</m:t>
            </m:r>
          </m:sup>
        </m:sSubSup>
      </m:oMath>
      <w:r>
        <w:rPr>
          <w:rFonts w:eastAsia="等线" w:hint="eastAsia"/>
          <w:szCs w:val="24"/>
          <w:lang w:eastAsia="zh-CN"/>
        </w:rPr>
        <w:t xml:space="preserve"> should be redefined by subframe</w:t>
      </w:r>
      <w:r>
        <w:rPr>
          <w:rFonts w:eastAsia="等线" w:hint="eastAsia"/>
          <w:i/>
          <w:iCs/>
          <w:szCs w:val="24"/>
          <w:lang w:eastAsia="zh-CN"/>
        </w:rPr>
        <w:t xml:space="preserve"> </w:t>
      </w:r>
      <m:oMath>
        <m:sSubSup>
          <m:sSubSupPr>
            <m:ctrlPr>
              <w:rPr>
                <w:rFonts w:ascii="Cambria Math" w:eastAsia="等线" w:hAnsi="Cambria Math" w:hint="eastAsia"/>
                <w:i/>
                <w:iCs/>
                <w:szCs w:val="24"/>
                <w:lang w:eastAsia="zh-CN"/>
              </w:rPr>
            </m:ctrlPr>
          </m:sSubSupPr>
          <m:e>
            <m:r>
              <w:rPr>
                <w:rFonts w:ascii="Cambria Math" w:eastAsia="等线" w:hAnsi="Cambria Math"/>
                <w:szCs w:val="24"/>
                <w:lang w:eastAsia="zh-CN"/>
              </w:rPr>
              <m:t>t</m:t>
            </m:r>
          </m:e>
          <m:sub>
            <m:sSup>
              <m:sSupPr>
                <m:ctrlPr>
                  <w:rPr>
                    <w:rFonts w:ascii="Cambria Math" w:eastAsia="等线" w:hAnsi="Cambria Math" w:hint="eastAsia"/>
                    <w:i/>
                    <w:iCs/>
                    <w:szCs w:val="24"/>
                    <w:lang w:eastAsia="zh-CN"/>
                  </w:rPr>
                </m:ctrlPr>
              </m:sSupPr>
              <m:e>
                <m:r>
                  <w:rPr>
                    <w:rFonts w:ascii="Cambria Math" w:eastAsia="等线" w:hAnsi="Cambria Math"/>
                    <w:szCs w:val="24"/>
                    <w:lang w:eastAsia="zh-CN"/>
                  </w:rPr>
                  <m:t>p</m:t>
                </m:r>
              </m:e>
              <m:sup>
                <m:r>
                  <w:rPr>
                    <w:rFonts w:ascii="Cambria Math" w:eastAsia="等线" w:hAnsi="Cambria Math"/>
                    <w:szCs w:val="24"/>
                    <w:lang w:eastAsia="zh-CN"/>
                  </w:rPr>
                  <m:t>'</m:t>
                </m:r>
              </m:sup>
            </m:sSup>
          </m:sub>
          <m:sup>
            <m:r>
              <w:rPr>
                <w:rFonts w:ascii="Cambria Math" w:eastAsia="等线" w:hAnsi="Cambria Math"/>
                <w:szCs w:val="24"/>
                <w:lang w:eastAsia="zh-CN"/>
              </w:rPr>
              <m:t>SL</m:t>
            </m:r>
          </m:sup>
        </m:sSubSup>
      </m:oMath>
      <w:r>
        <w:rPr>
          <w:rFonts w:eastAsia="等线" w:hAnsi="Cambria Math" w:hint="eastAsia"/>
          <w:szCs w:val="24"/>
          <w:lang w:eastAsia="zh-CN"/>
        </w:rPr>
        <w:t xml:space="preserve"> whi</w:t>
      </w:r>
      <w:r>
        <w:rPr>
          <w:rFonts w:eastAsia="等线" w:hAnsi="Cambria Math" w:hint="eastAsia"/>
          <w:szCs w:val="24"/>
          <w:lang w:eastAsia="zh-CN"/>
        </w:rPr>
        <w:t xml:space="preserve">ch </w:t>
      </w:r>
      <w:r>
        <w:rPr>
          <w:rFonts w:eastAsia="等线" w:hint="eastAsia"/>
          <w:szCs w:val="24"/>
          <w:lang w:eastAsia="zh-CN"/>
        </w:rPr>
        <w:t xml:space="preserve">is the first </w:t>
      </w:r>
      <w:proofErr w:type="spellStart"/>
      <w:r>
        <w:rPr>
          <w:rFonts w:eastAsia="等线" w:hint="eastAsia"/>
          <w:szCs w:val="24"/>
          <w:lang w:eastAsia="zh-CN"/>
        </w:rPr>
        <w:t>su</w:t>
      </w:r>
      <w:r>
        <w:rPr>
          <w:sz w:val="22"/>
          <w:szCs w:val="18"/>
          <w:lang w:val="en-GB" w:eastAsia="zh-CN"/>
        </w:rPr>
        <w:t>bframe</w:t>
      </w:r>
      <w:proofErr w:type="spellEnd"/>
      <w:r>
        <w:rPr>
          <w:sz w:val="22"/>
          <w:szCs w:val="18"/>
          <w:lang w:val="en-GB" w:eastAsia="zh-CN"/>
        </w:rPr>
        <w:t xml:space="preserve"> after </w:t>
      </w:r>
      <w:r>
        <w:rPr>
          <w:rFonts w:eastAsia="宋体" w:hint="eastAsia"/>
          <w:lang w:eastAsia="zh-CN"/>
        </w:rPr>
        <w:t xml:space="preserve">the </w:t>
      </w:r>
      <w:r>
        <w:rPr>
          <w:rFonts w:eastAsia="MS Mincho"/>
        </w:rPr>
        <w:t xml:space="preserve">ending LTE SL </w:t>
      </w:r>
      <w:proofErr w:type="spellStart"/>
      <w:r>
        <w:rPr>
          <w:rFonts w:eastAsia="MS Mincho"/>
        </w:rPr>
        <w:t>subframe</w:t>
      </w:r>
      <w:proofErr w:type="spellEnd"/>
      <w:r>
        <w:rPr>
          <w:rFonts w:eastAsia="MS Mincho"/>
        </w:rPr>
        <w:t xml:space="preserve"> used to determine the information shared with the NR SL module</w:t>
      </w:r>
      <w:r>
        <w:rPr>
          <w:sz w:val="22"/>
          <w:szCs w:val="18"/>
          <w:lang w:val="en-GB" w:eastAsia="zh-CN"/>
        </w:rPr>
        <w:t xml:space="preserve"> belonging to the</w:t>
      </w:r>
      <w:r>
        <w:rPr>
          <w:rFonts w:hint="eastAsia"/>
          <w:sz w:val="22"/>
          <w:szCs w:val="18"/>
          <w:lang w:eastAsia="zh-CN"/>
        </w:rPr>
        <w:t xml:space="preserve"> LTE SL</w:t>
      </w:r>
      <w:r>
        <w:rPr>
          <w:sz w:val="22"/>
          <w:szCs w:val="18"/>
          <w:lang w:val="en-GB" w:eastAsia="zh-CN"/>
        </w:rPr>
        <w:t xml:space="preserve"> set </w:t>
      </w:r>
      <m:oMath>
        <m:d>
          <m:dPr>
            <m:ctrlPr>
              <w:rPr>
                <w:rFonts w:ascii="Cambria Math" w:hAnsi="Cambria Math"/>
                <w:i/>
                <w:lang w:val="en-GB"/>
              </w:rPr>
            </m:ctrlPr>
          </m:dPr>
          <m:e>
            <m:sSubSup>
              <m:sSubSupPr>
                <m:ctrlPr>
                  <w:rPr>
                    <w:rFonts w:ascii="Cambria Math" w:hAnsi="Cambria Math"/>
                    <w:i/>
                    <w:lang w:val="en-GB"/>
                  </w:rPr>
                </m:ctrlPr>
              </m:sSubSupPr>
              <m:e>
                <m:r>
                  <w:rPr>
                    <w:rFonts w:ascii="Cambria Math" w:hAnsi="Cambria Math"/>
                    <w:lang w:eastAsia="zh-CN"/>
                  </w:rPr>
                  <m:t>t</m:t>
                </m:r>
              </m:e>
              <m:sub>
                <m:r>
                  <w:rPr>
                    <w:rFonts w:ascii="Cambria Math" w:hAnsi="Cambria Math"/>
                    <w:lang w:eastAsia="zh-CN"/>
                  </w:rPr>
                  <m:t>0</m:t>
                </m:r>
              </m:sub>
              <m:sup>
                <m:r>
                  <w:rPr>
                    <w:rFonts w:ascii="Cambria Math" w:hAnsi="Cambria Math"/>
                    <w:lang w:eastAsia="zh-CN"/>
                  </w:rPr>
                  <m:t>SL</m:t>
                </m:r>
              </m:sup>
            </m:sSubSup>
            <m:r>
              <w:rPr>
                <w:rFonts w:ascii="Cambria Math" w:hAnsi="Cambria Math"/>
                <w:lang w:eastAsia="zh-CN"/>
              </w:rPr>
              <m:t xml:space="preserve">, </m:t>
            </m:r>
            <m:sSubSup>
              <m:sSubSupPr>
                <m:ctrlPr>
                  <w:rPr>
                    <w:rFonts w:ascii="Cambria Math" w:hAnsi="Cambria Math"/>
                    <w:i/>
                    <w:lang w:val="en-GB"/>
                  </w:rPr>
                </m:ctrlPr>
              </m:sSubSupPr>
              <m:e>
                <m:r>
                  <w:rPr>
                    <w:rFonts w:ascii="Cambria Math" w:hAnsi="Cambria Math"/>
                    <w:lang w:eastAsia="zh-CN"/>
                  </w:rPr>
                  <m:t>t</m:t>
                </m:r>
              </m:e>
              <m:sub>
                <m:r>
                  <w:rPr>
                    <w:rFonts w:ascii="Cambria Math" w:hAnsi="Cambria Math"/>
                    <w:lang w:eastAsia="zh-CN"/>
                  </w:rPr>
                  <m:t>1</m:t>
                </m:r>
              </m:sub>
              <m:sup>
                <m:r>
                  <w:rPr>
                    <w:rFonts w:ascii="Cambria Math" w:hAnsi="Cambria Math"/>
                    <w:lang w:eastAsia="zh-CN"/>
                  </w:rPr>
                  <m:t>SL</m:t>
                </m:r>
              </m:sup>
            </m:sSubSup>
            <m:r>
              <w:rPr>
                <w:rFonts w:ascii="Cambria Math" w:hAnsi="Cambria Math"/>
                <w:lang w:eastAsia="zh-CN"/>
              </w:rPr>
              <m:t xml:space="preserve">,..., </m:t>
            </m:r>
            <m:sSubSup>
              <m:sSubSupPr>
                <m:ctrlPr>
                  <w:rPr>
                    <w:rFonts w:ascii="Cambria Math" w:hAnsi="Cambria Math"/>
                    <w:i/>
                    <w:lang w:val="en-GB"/>
                  </w:rPr>
                </m:ctrlPr>
              </m:sSubSupPr>
              <m:e>
                <m:r>
                  <w:rPr>
                    <w:rFonts w:ascii="Cambria Math" w:hAnsi="Cambria Math"/>
                    <w:lang w:eastAsia="zh-CN"/>
                  </w:rPr>
                  <m:t>t</m:t>
                </m:r>
              </m:e>
              <m:sub>
                <m:sSub>
                  <m:sSubPr>
                    <m:ctrlPr>
                      <w:rPr>
                        <w:rFonts w:ascii="Cambria Math" w:hAnsi="Cambria Math"/>
                        <w:i/>
                        <w:lang w:val="en-GB"/>
                      </w:rPr>
                    </m:ctrlPr>
                  </m:sSubPr>
                  <m:e>
                    <m:r>
                      <w:rPr>
                        <w:rFonts w:ascii="Cambria Math" w:hAnsi="Cambria Math"/>
                        <w:lang w:eastAsia="zh-CN"/>
                      </w:rPr>
                      <m:t>T</m:t>
                    </m:r>
                  </m:e>
                  <m:sub>
                    <m:r>
                      <w:rPr>
                        <w:rFonts w:ascii="Cambria Math" w:hAnsi="Cambria Math"/>
                        <w:lang w:eastAsia="zh-CN"/>
                      </w:rPr>
                      <m:t>max</m:t>
                    </m:r>
                  </m:sub>
                </m:sSub>
              </m:sub>
              <m:sup>
                <m:r>
                  <w:rPr>
                    <w:rFonts w:ascii="Cambria Math" w:hAnsi="Cambria Math"/>
                    <w:lang w:eastAsia="zh-CN"/>
                  </w:rPr>
                  <m:t>SL</m:t>
                </m:r>
              </m:sup>
            </m:sSubSup>
          </m:e>
        </m:d>
      </m:oMath>
      <w:r>
        <w:rPr>
          <w:rFonts w:eastAsia="MS Mincho"/>
          <w:lang w:eastAsia="zh-CN"/>
        </w:rPr>
        <w:t>, a</w:t>
      </w:r>
      <w:r>
        <w:rPr>
          <w:rFonts w:eastAsia="等线" w:hint="eastAsia"/>
          <w:szCs w:val="24"/>
          <w:lang w:eastAsia="zh-CN"/>
        </w:rPr>
        <w:t xml:space="preserve">nd the definition of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宋体" w:hAnsi="Cambria Math" w:hint="eastAsia"/>
          <w:lang w:eastAsia="zh-CN"/>
        </w:rPr>
        <w:t xml:space="preserve"> </w:t>
      </w:r>
      <w:r>
        <w:rPr>
          <w:rFonts w:eastAsia="等线" w:hint="eastAsia"/>
          <w:szCs w:val="24"/>
          <w:lang w:eastAsia="zh-CN"/>
        </w:rPr>
        <w:t xml:space="preserve"> should be reset to </w:t>
      </w:r>
      <w:r>
        <w:rPr>
          <w:rFonts w:eastAsia="宋体" w:hint="eastAsia"/>
          <w:lang w:eastAsia="zh-CN"/>
        </w:rPr>
        <w:t>the duration bet</w:t>
      </w:r>
      <w:r>
        <w:rPr>
          <w:rFonts w:eastAsia="宋体" w:hint="eastAsia"/>
          <w:lang w:eastAsia="zh-CN"/>
        </w:rPr>
        <w:t xml:space="preserve">ween the </w:t>
      </w:r>
      <w:r>
        <w:rPr>
          <w:rFonts w:eastAsia="MS Mincho"/>
        </w:rPr>
        <w:t xml:space="preserve">ending LTE SL </w:t>
      </w:r>
      <w:proofErr w:type="spellStart"/>
      <w:r>
        <w:rPr>
          <w:rFonts w:eastAsia="MS Mincho"/>
        </w:rPr>
        <w:t>subframe</w:t>
      </w:r>
      <w:proofErr w:type="spellEnd"/>
      <w:r>
        <w:rPr>
          <w:rFonts w:eastAsia="宋体" w:hint="eastAsia"/>
          <w:lang w:eastAsia="zh-CN"/>
        </w:rPr>
        <w:t xml:space="preserve"> p</w:t>
      </w:r>
      <w:r>
        <w:rPr>
          <w:rFonts w:hint="eastAsia"/>
          <w:lang w:eastAsia="zh-CN"/>
        </w:rPr>
        <w:t xml:space="preserve"> and the </w:t>
      </w:r>
      <w:proofErr w:type="spellStart"/>
      <w:r>
        <w:rPr>
          <w:rFonts w:hint="eastAsia"/>
          <w:lang w:eastAsia="zh-CN"/>
        </w:rPr>
        <w:t>subframe</w:t>
      </w:r>
      <w:proofErr w:type="spellEnd"/>
      <w:r>
        <w:rPr>
          <w:rFonts w:hint="eastAsia"/>
          <w:lang w:eastAsia="zh-CN"/>
        </w:rPr>
        <w:t xml:space="preserve"> which contains slot </w:t>
      </w:r>
      <w:r>
        <w:rPr>
          <w:rFonts w:eastAsia="宋体" w:hint="eastAsia"/>
          <w:lang w:eastAsia="zh-CN"/>
        </w:rPr>
        <w:t xml:space="preserve">n+T2 </w:t>
      </w:r>
      <w:r>
        <w:rPr>
          <w:lang w:eastAsia="en-GB"/>
        </w:rPr>
        <w:t xml:space="preserve">converted to units of </w:t>
      </w:r>
      <w:proofErr w:type="spellStart"/>
      <w:r>
        <w:rPr>
          <w:iCs/>
          <w:lang w:val="en-GB" w:eastAsia="en-GB"/>
        </w:rPr>
        <w:t>msec</w:t>
      </w:r>
      <w:proofErr w:type="spellEnd"/>
      <w:r>
        <w:rPr>
          <w:rFonts w:eastAsia="宋体" w:hint="eastAsia"/>
          <w:iCs/>
          <w:lang w:eastAsia="zh-CN"/>
        </w:rPr>
        <w:t>.</w:t>
      </w:r>
      <w:bookmarkEnd w:id="39"/>
      <w:r>
        <w:rPr>
          <w:rFonts w:eastAsia="宋体" w:hint="eastAsia"/>
          <w:iCs/>
          <w:lang w:eastAsia="zh-CN"/>
        </w:rPr>
        <w:t xml:space="preserve"> Because if the definitions of </w:t>
      </w:r>
      <m:oMath>
        <m:sSubSup>
          <m:sSubSupPr>
            <m:ctrlPr>
              <w:rPr>
                <w:rFonts w:ascii="Cambria Math" w:eastAsia="等线" w:hAnsi="Cambria Math" w:hint="eastAsia"/>
                <w:i/>
                <w:iCs/>
                <w:szCs w:val="24"/>
                <w:lang w:eastAsia="zh-CN"/>
              </w:rPr>
            </m:ctrlPr>
          </m:sSubSupPr>
          <m:e>
            <m:r>
              <w:rPr>
                <w:rFonts w:ascii="Cambria Math" w:eastAsia="等线" w:hAnsi="Cambria Math"/>
                <w:szCs w:val="24"/>
                <w:lang w:eastAsia="zh-CN"/>
              </w:rPr>
              <m:t>t</m:t>
            </m:r>
          </m:e>
          <m:sub>
            <m:sSup>
              <m:sSupPr>
                <m:ctrlPr>
                  <w:rPr>
                    <w:rFonts w:ascii="Cambria Math" w:eastAsia="等线" w:hAnsi="Cambria Math" w:hint="eastAsia"/>
                    <w:i/>
                    <w:iCs/>
                    <w:szCs w:val="24"/>
                    <w:lang w:eastAsia="zh-CN"/>
                  </w:rPr>
                </m:ctrlPr>
              </m:sSupPr>
              <m:e>
                <m:r>
                  <w:rPr>
                    <w:rFonts w:ascii="Cambria Math" w:eastAsia="等线" w:hAnsi="Cambria Math"/>
                    <w:szCs w:val="24"/>
                    <w:lang w:eastAsia="zh-CN"/>
                  </w:rPr>
                  <m:t>n</m:t>
                </m:r>
              </m:e>
              <m:sup>
                <m:r>
                  <w:rPr>
                    <w:rFonts w:ascii="Cambria Math" w:eastAsia="等线" w:hAnsi="Cambria Math" w:hint="eastAsia"/>
                    <w:szCs w:val="24"/>
                    <w:lang w:eastAsia="zh-CN"/>
                  </w:rPr>
                  <m:t>'</m:t>
                </m:r>
              </m:sup>
            </m:sSup>
          </m:sub>
          <m:sup>
            <m:r>
              <w:rPr>
                <w:rFonts w:ascii="Cambria Math" w:eastAsia="等线" w:hAnsi="Cambria Math"/>
                <w:szCs w:val="24"/>
                <w:lang w:eastAsia="zh-CN"/>
              </w:rPr>
              <m:t>SL</m:t>
            </m:r>
          </m:sup>
        </m:sSubSup>
      </m:oMath>
      <w:r>
        <w:rPr>
          <w:rFonts w:eastAsia="等线" w:hint="eastAsia"/>
          <w:i/>
          <w:iCs/>
          <w:szCs w:val="24"/>
          <w:lang w:eastAsia="zh-CN"/>
        </w:rPr>
        <w:t xml:space="preserve"> </w:t>
      </w:r>
      <w:r>
        <w:rPr>
          <w:rFonts w:eastAsia="等线" w:hint="eastAsia"/>
          <w:szCs w:val="24"/>
          <w:lang w:eastAsia="zh-CN"/>
        </w:rPr>
        <w:t xml:space="preserve"> and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宋体" w:hAnsi="Cambria Math" w:hint="eastAsia"/>
          <w:lang w:eastAsia="zh-CN"/>
        </w:rPr>
        <w:t xml:space="preserve"> </w:t>
      </w:r>
      <w:r>
        <w:rPr>
          <w:rFonts w:eastAsia="等线"/>
          <w:szCs w:val="24"/>
          <w:lang w:val="en-GB" w:eastAsia="ko-KR"/>
        </w:rPr>
        <w:t>in Section 8.1.4 in TS 38.214</w:t>
      </w:r>
      <w:r>
        <w:rPr>
          <w:rFonts w:eastAsia="等线" w:hint="eastAsia"/>
          <w:szCs w:val="24"/>
          <w:lang w:eastAsia="zh-CN"/>
        </w:rPr>
        <w:t xml:space="preserve"> </w:t>
      </w:r>
      <w:r>
        <w:rPr>
          <w:rFonts w:eastAsia="宋体" w:hAnsi="Cambria Math" w:hint="eastAsia"/>
          <w:lang w:eastAsia="zh-CN"/>
        </w:rPr>
        <w:t xml:space="preserve">are reused, the </w:t>
      </w:r>
      <w:r>
        <w:rPr>
          <w:rFonts w:eastAsia="MS Mincho" w:hint="eastAsia"/>
          <w:lang w:eastAsia="zh-CN"/>
        </w:rPr>
        <w:t xml:space="preserve">yellow </w:t>
      </w:r>
      <w:bookmarkStart w:id="40" w:name="OLE_LINK59"/>
      <w:r>
        <w:rPr>
          <w:rFonts w:eastAsia="MS Mincho"/>
          <w:lang w:val="en-GB" w:eastAsia="zh-CN"/>
        </w:rPr>
        <w:t>LTE SL reserved resources</w:t>
      </w:r>
      <w:r>
        <w:rPr>
          <w:rFonts w:eastAsia="MS Mincho" w:hint="eastAsia"/>
          <w:lang w:eastAsia="zh-CN"/>
        </w:rPr>
        <w:t xml:space="preserve"> by other LTE SL UE</w:t>
      </w:r>
      <w:bookmarkEnd w:id="40"/>
      <w:r>
        <w:rPr>
          <w:rFonts w:eastAsia="MS Mincho" w:hint="eastAsia"/>
          <w:lang w:eastAsia="zh-CN"/>
        </w:rPr>
        <w:t xml:space="preserve"> shown as</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_Ref131609860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Figure 3</w:t>
      </w:r>
      <w:r>
        <w:rPr>
          <w:rFonts w:eastAsiaTheme="minorEastAsia"/>
          <w:lang w:eastAsia="zh-CN"/>
        </w:rPr>
        <w:fldChar w:fldCharType="end"/>
      </w:r>
      <w:r>
        <w:rPr>
          <w:rFonts w:eastAsia="MS Mincho" w:hint="eastAsia"/>
          <w:lang w:eastAsia="zh-CN"/>
        </w:rPr>
        <w:t xml:space="preserve"> are only</w:t>
      </w:r>
      <w:r>
        <w:rPr>
          <w:rFonts w:eastAsia="MS Mincho"/>
          <w:szCs w:val="24"/>
          <w:lang w:val="en-GB"/>
        </w:rPr>
        <w:t xml:space="preserve"> </w:t>
      </w:r>
      <w:proofErr w:type="spellStart"/>
      <w:r w:rsidR="00CC1011">
        <w:rPr>
          <w:rFonts w:eastAsia="MS Mincho"/>
          <w:szCs w:val="24"/>
          <w:lang w:val="en-GB"/>
        </w:rPr>
        <w:t>repeate</w:t>
      </w:r>
      <w:proofErr w:type="spellEnd"/>
      <w:r>
        <w:rPr>
          <w:rFonts w:eastAsia="宋体" w:hint="eastAsia"/>
          <w:szCs w:val="24"/>
          <w:lang w:eastAsia="zh-CN"/>
        </w:rPr>
        <w:t>d</w:t>
      </w:r>
      <w:r>
        <w:rPr>
          <w:rFonts w:eastAsia="MS Mincho"/>
          <w:szCs w:val="24"/>
          <w:lang w:val="en-GB"/>
        </w:rPr>
        <w:t xml:space="preserve"> </w:t>
      </w:r>
      <w:r w:rsidR="00CC1011">
        <w:rPr>
          <w:rFonts w:eastAsia="宋体" w:hint="eastAsia"/>
          <w:szCs w:val="24"/>
          <w:lang w:val="en-GB" w:eastAsia="zh-CN"/>
        </w:rPr>
        <w:t>one</w:t>
      </w:r>
      <w:r>
        <w:rPr>
          <w:rFonts w:eastAsia="MS Mincho"/>
          <w:szCs w:val="24"/>
          <w:lang w:val="en-GB"/>
        </w:rPr>
        <w:t xml:space="preserve"> time</w:t>
      </w:r>
      <w:r>
        <w:rPr>
          <w:rFonts w:eastAsia="宋体" w:hint="eastAsia"/>
          <w:szCs w:val="24"/>
          <w:lang w:eastAsia="zh-CN"/>
        </w:rPr>
        <w:t xml:space="preserve">, which leads to the </w:t>
      </w:r>
      <w:r>
        <w:rPr>
          <w:rFonts w:hint="eastAsia"/>
          <w:lang w:val="en-GB" w:eastAsia="ko-KR"/>
        </w:rPr>
        <w:t>candidate single-</w:t>
      </w:r>
      <w:r>
        <w:rPr>
          <w:rFonts w:eastAsia="宋体" w:hint="eastAsia"/>
          <w:lang w:eastAsia="zh-CN"/>
        </w:rPr>
        <w:t xml:space="preserve">slot </w:t>
      </w:r>
      <w:r>
        <w:rPr>
          <w:rFonts w:hint="eastAsia"/>
          <w:lang w:val="en-GB" w:eastAsia="ko-KR"/>
        </w:rPr>
        <w:t>resource</w:t>
      </w:r>
      <w:r>
        <w:rPr>
          <w:rFonts w:eastAsia="宋体" w:hint="eastAsia"/>
          <w:lang w:eastAsia="zh-CN"/>
        </w:rPr>
        <w:t xml:space="preserve">s </w:t>
      </w:r>
      <w:r>
        <w:rPr>
          <w:rFonts w:eastAsia="MS Mincho"/>
          <w:szCs w:val="24"/>
          <w:lang w:val="en-GB"/>
        </w:rPr>
        <w:t>overlapping with</w:t>
      </w:r>
      <w:r>
        <w:rPr>
          <w:rFonts w:eastAsia="宋体" w:hint="eastAsia"/>
          <w:szCs w:val="24"/>
          <w:lang w:eastAsia="zh-CN"/>
        </w:rPr>
        <w:t xml:space="preserve"> </w:t>
      </w:r>
      <w:r>
        <w:rPr>
          <w:rFonts w:eastAsia="MS Mincho"/>
          <w:lang w:val="en-GB" w:eastAsia="zh-CN"/>
        </w:rPr>
        <w:t>LTE SL reserved resources</w:t>
      </w:r>
      <w:r>
        <w:rPr>
          <w:rFonts w:eastAsia="MS Mincho" w:hint="eastAsia"/>
          <w:lang w:eastAsia="zh-CN"/>
        </w:rPr>
        <w:t xml:space="preserve"> by other </w:t>
      </w:r>
      <w:r>
        <w:rPr>
          <w:rFonts w:eastAsia="MS Mincho" w:hint="eastAsia"/>
          <w:lang w:eastAsia="zh-CN"/>
        </w:rPr>
        <w:t>LTE SL UE will be not excluded by NR SL module.</w:t>
      </w:r>
    </w:p>
    <w:p w:rsidR="009C4982" w:rsidRDefault="009C4982">
      <w:pPr>
        <w:numPr>
          <w:ilvl w:val="255"/>
          <w:numId w:val="0"/>
        </w:numPr>
        <w:autoSpaceDE w:val="0"/>
        <w:autoSpaceDN w:val="0"/>
        <w:spacing w:afterLines="50" w:after="120"/>
        <w:rPr>
          <w:rFonts w:eastAsia="宋体"/>
          <w:iCs/>
          <w:lang w:eastAsia="zh-CN"/>
        </w:rPr>
      </w:pPr>
    </w:p>
    <w:p w:rsidR="009C4982" w:rsidRDefault="00244FCA">
      <w:pPr>
        <w:numPr>
          <w:ilvl w:val="255"/>
          <w:numId w:val="0"/>
        </w:numPr>
        <w:autoSpaceDE w:val="0"/>
        <w:autoSpaceDN w:val="0"/>
        <w:spacing w:afterLines="50" w:after="120"/>
        <w:jc w:val="center"/>
        <w:rPr>
          <w:rFonts w:eastAsia="宋体"/>
        </w:rPr>
      </w:pPr>
      <w:r>
        <w:rPr>
          <w:rFonts w:eastAsia="宋体"/>
        </w:rPr>
        <w:object w:dxaOrig="8651" w:dyaOrig="5116">
          <v:shape id="_x0000_i1027" type="#_x0000_t75" style="width:432.45pt;height:255.7pt" o:ole="">
            <v:imagedata r:id="rId13" o:title="" cropleft="2461f" cropright="3416f"/>
          </v:shape>
          <o:OLEObject Type="Embed" ProgID="Visio.Drawing.11" ShapeID="_x0000_i1027" DrawAspect="Content" ObjectID="_1742390668" r:id="rId14"/>
        </w:object>
      </w:r>
    </w:p>
    <w:p w:rsidR="009C4982" w:rsidRDefault="00244FCA">
      <w:pPr>
        <w:pStyle w:val="a5"/>
        <w:spacing w:before="0" w:afterLines="50"/>
        <w:jc w:val="center"/>
        <w:rPr>
          <w:rFonts w:eastAsia="宋体"/>
          <w:lang w:eastAsia="zh-CN"/>
        </w:rPr>
      </w:pPr>
      <w:bookmarkStart w:id="41" w:name="_Ref131609860"/>
      <w:r>
        <w:t xml:space="preserve">Figure </w:t>
      </w:r>
      <w:r>
        <w:fldChar w:fldCharType="begin"/>
      </w:r>
      <w:r>
        <w:instrText xml:space="preserve"> SEQ Figure \* ARABIC </w:instrText>
      </w:r>
      <w:r>
        <w:fldChar w:fldCharType="separate"/>
      </w:r>
      <w:r>
        <w:t>3</w:t>
      </w:r>
      <w:r>
        <w:fldChar w:fldCharType="end"/>
      </w:r>
      <w:bookmarkEnd w:id="41"/>
      <w:r>
        <w:rPr>
          <w:rFonts w:hint="eastAsia"/>
        </w:rPr>
        <w:t xml:space="preserve">: </w:t>
      </w:r>
      <w:r>
        <w:rPr>
          <w:rFonts w:eastAsia="宋体" w:hint="eastAsia"/>
          <w:lang w:eastAsia="zh-CN"/>
        </w:rPr>
        <w:t>LTE SL reserved resources by other LTE SL UE are repeated Q times</w:t>
      </w:r>
    </w:p>
    <w:p w:rsidR="009C4982" w:rsidRDefault="009C4982">
      <w:pPr>
        <w:numPr>
          <w:ilvl w:val="255"/>
          <w:numId w:val="0"/>
        </w:numPr>
        <w:autoSpaceDE w:val="0"/>
        <w:autoSpaceDN w:val="0"/>
        <w:spacing w:afterLines="50" w:after="120"/>
        <w:jc w:val="center"/>
        <w:rPr>
          <w:rFonts w:eastAsia="宋体"/>
          <w:lang w:eastAsia="zh-CN"/>
        </w:rPr>
      </w:pPr>
    </w:p>
    <w:p w:rsidR="009C4982" w:rsidRDefault="00244FCA">
      <w:pPr>
        <w:numPr>
          <w:ilvl w:val="255"/>
          <w:numId w:val="0"/>
        </w:numPr>
        <w:autoSpaceDE w:val="0"/>
        <w:autoSpaceDN w:val="0"/>
        <w:spacing w:afterLines="50" w:after="120"/>
        <w:rPr>
          <w:rFonts w:eastAsiaTheme="minorEastAsia"/>
          <w:lang w:eastAsia="zh-CN"/>
        </w:rPr>
      </w:pPr>
      <w:r>
        <w:rPr>
          <w:rFonts w:eastAsia="等线" w:hint="eastAsia"/>
          <w:szCs w:val="24"/>
          <w:lang w:eastAsia="zh-CN"/>
        </w:rPr>
        <w:t>T</w:t>
      </w:r>
      <w:r>
        <w:rPr>
          <w:rFonts w:eastAsia="等线"/>
          <w:szCs w:val="24"/>
          <w:lang w:val="en-GB" w:eastAsia="ko-KR"/>
        </w:rPr>
        <w:t xml:space="preserve">he formula of </w:t>
      </w:r>
      <w:r>
        <w:rPr>
          <w:rFonts w:eastAsia="等线"/>
          <w:i/>
          <w:iCs/>
          <w:szCs w:val="24"/>
          <w:lang w:val="en-GB" w:eastAsia="ko-KR"/>
        </w:rPr>
        <w:t>Q</w:t>
      </w:r>
      <w:r>
        <w:rPr>
          <w:rFonts w:eastAsia="等线" w:hint="eastAsia"/>
          <w:szCs w:val="24"/>
          <w:lang w:eastAsia="zh-CN"/>
        </w:rPr>
        <w:t xml:space="preserve"> for the repeat times of </w:t>
      </w:r>
      <w:r>
        <w:rPr>
          <w:rFonts w:eastAsia="MS Mincho"/>
          <w:szCs w:val="24"/>
          <w:lang w:val="en-GB"/>
        </w:rPr>
        <w:t xml:space="preserve">the time-and-frequency resources of LTE SL reserved resources by other LTE SL UE </w:t>
      </w:r>
      <w:r>
        <w:rPr>
          <w:rFonts w:eastAsiaTheme="minorEastAsia" w:hint="eastAsia"/>
          <w:lang w:eastAsia="zh-CN"/>
        </w:rPr>
        <w:t xml:space="preserve">as follows: </w:t>
      </w:r>
    </w:p>
    <w:p w:rsidR="009C4982" w:rsidRDefault="00244FCA">
      <w:pPr>
        <w:pStyle w:val="afa"/>
        <w:numPr>
          <w:ilvl w:val="0"/>
          <w:numId w:val="14"/>
        </w:numPr>
        <w:spacing w:afterLines="50" w:after="120"/>
        <w:ind w:firstLineChars="0"/>
        <w:rPr>
          <w:rFonts w:ascii="Times New Roman" w:hAnsi="Times New Roman" w:cs="Times New Roman"/>
          <w:sz w:val="20"/>
          <w:szCs w:val="20"/>
        </w:rPr>
      </w:pPr>
      <w:proofErr w:type="gramStart"/>
      <w:r>
        <w:rPr>
          <w:rFonts w:ascii="Times New Roman" w:hAnsi="Times New Roman" w:cs="Times New Roman"/>
          <w:sz w:val="20"/>
          <w:szCs w:val="20"/>
          <w:lang w:val="en-GB" w:eastAsia="ko-KR"/>
        </w:rPr>
        <w:t>the</w:t>
      </w:r>
      <w:proofErr w:type="gramEnd"/>
      <w:r>
        <w:rPr>
          <w:rFonts w:ascii="Times New Roman" w:hAnsi="Times New Roman" w:cs="Times New Roman"/>
          <w:sz w:val="20"/>
          <w:szCs w:val="20"/>
          <w:lang w:val="en-GB" w:eastAsia="ko-KR"/>
        </w:rPr>
        <w:t xml:space="preserve"> LTE SL reserved resource </w:t>
      </w:r>
      <w:r>
        <w:rPr>
          <w:rFonts w:ascii="Times New Roman" w:hAnsi="Times New Roman" w:cs="Times New Roman"/>
          <w:sz w:val="20"/>
          <w:szCs w:val="20"/>
        </w:rPr>
        <w:t>in</w:t>
      </w:r>
      <w:r>
        <w:rPr>
          <w:rFonts w:ascii="Times New Roman" w:hAnsi="Times New Roman" w:cs="Times New Roman"/>
          <w:sz w:val="20"/>
          <w:szCs w:val="20"/>
          <w:lang w:val="en-GB" w:eastAsia="ko-KR"/>
        </w:rPr>
        <w:t xml:space="preserve">  </w:t>
      </w:r>
      <m:oMath>
        <m:sSubSup>
          <m:sSubSupPr>
            <m:ctrlPr>
              <w:rPr>
                <w:rFonts w:ascii="Cambria Math" w:hAnsi="Cambria Math" w:cs="Times New Roman"/>
                <w:i/>
                <w:sz w:val="20"/>
                <w:szCs w:val="20"/>
                <w:lang w:val="en-GB"/>
              </w:rPr>
            </m:ctrlPr>
          </m:sSubSupPr>
          <m:e>
            <m:r>
              <w:rPr>
                <w:rFonts w:ascii="Cambria Math" w:hAnsi="Cambria Math" w:cs="Times New Roman"/>
                <w:sz w:val="20"/>
                <w:szCs w:val="20"/>
              </w:rPr>
              <m:t>t</m:t>
            </m:r>
          </m:e>
          <m:sub>
            <m:r>
              <w:rPr>
                <w:rFonts w:ascii="Cambria Math" w:hAnsi="Cambria Math" w:cs="Times New Roman"/>
                <w:sz w:val="20"/>
                <w:szCs w:val="20"/>
              </w:rPr>
              <m:t>m</m:t>
            </m:r>
          </m:sub>
          <m:sup>
            <m:r>
              <w:rPr>
                <w:rFonts w:ascii="Cambria Math" w:hAnsi="Cambria Math" w:cs="Times New Roman"/>
                <w:sz w:val="20"/>
                <w:szCs w:val="20"/>
              </w:rPr>
              <m:t>SL</m:t>
            </m:r>
          </m:sup>
        </m:sSubSup>
      </m:oMath>
      <w:r>
        <w:rPr>
          <w:rFonts w:hAnsi="Cambria Math" w:cs="Times New Roman" w:hint="eastAsia"/>
          <w:sz w:val="20"/>
          <w:szCs w:val="20"/>
        </w:rPr>
        <w:t xml:space="preserve"> </w:t>
      </w:r>
      <w:r>
        <w:rPr>
          <w:rFonts w:ascii="Times New Roman" w:hAnsi="Times New Roman" w:cs="Times New Roman"/>
          <w:sz w:val="20"/>
          <w:szCs w:val="20"/>
          <w:lang w:val="en-GB" w:eastAsia="ko-KR"/>
        </w:rPr>
        <w:t xml:space="preserve">is assumed to be reserved in </w:t>
      </w:r>
      <w:proofErr w:type="spellStart"/>
      <w:r>
        <w:rPr>
          <w:rFonts w:ascii="Times New Roman" w:hAnsi="Times New Roman" w:cs="Times New Roman"/>
          <w:sz w:val="20"/>
          <w:szCs w:val="20"/>
          <w:lang w:val="en-GB" w:eastAsia="ko-KR"/>
        </w:rPr>
        <w:t>subframe</w:t>
      </w:r>
      <w:proofErr w:type="spellEnd"/>
      <w:r>
        <w:rPr>
          <w:rFonts w:ascii="Times New Roman" w:hAnsi="Times New Roman" w:cs="Times New Roman"/>
          <w:sz w:val="20"/>
          <w:szCs w:val="20"/>
          <w:lang w:val="en-GB" w:eastAsia="ko-KR"/>
        </w:rPr>
        <w:t xml:space="preserve">(s) </w:t>
      </w:r>
      <m:oMath>
        <m:sSubSup>
          <m:sSubSupPr>
            <m:ctrlPr>
              <w:rPr>
                <w:rFonts w:ascii="Cambria Math" w:hAnsi="Cambria Math" w:cs="Times New Roman"/>
                <w:i/>
                <w:sz w:val="20"/>
                <w:szCs w:val="20"/>
                <w:lang w:val="en-GB"/>
              </w:rPr>
            </m:ctrlPr>
          </m:sSubSupPr>
          <m:e>
            <m:r>
              <w:rPr>
                <w:rFonts w:ascii="Cambria Math" w:hAnsi="Cambria Math" w:cs="Times New Roman"/>
                <w:sz w:val="20"/>
                <w:szCs w:val="20"/>
              </w:rPr>
              <m:t>t</m:t>
            </m:r>
          </m:e>
          <m:sub>
            <m:r>
              <w:rPr>
                <w:rFonts w:ascii="Cambria Math" w:hAnsi="Cambria Math" w:cs="Times New Roman"/>
                <w:sz w:val="20"/>
                <w:szCs w:val="20"/>
              </w:rPr>
              <m:t>m</m:t>
            </m:r>
            <m:r>
              <w:rPr>
                <w:rFonts w:ascii="Cambria Math" w:hAnsi="Cambria Math" w:cs="Times New Roman"/>
                <w:sz w:val="20"/>
                <w:szCs w:val="20"/>
              </w:rPr>
              <m:t>+</m:t>
            </m:r>
            <m:r>
              <w:rPr>
                <w:rFonts w:ascii="Cambria Math" w:hAnsi="Cambria Math" w:cs="Times New Roman"/>
                <w:sz w:val="20"/>
                <w:szCs w:val="20"/>
              </w:rPr>
              <m:t>q</m:t>
            </m:r>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step</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rsvp</m:t>
                </m:r>
                <m:r>
                  <w:rPr>
                    <w:rFonts w:ascii="Cambria Math" w:hAnsi="Cambria Math" w:cs="Times New Roman"/>
                    <w:sz w:val="20"/>
                    <w:szCs w:val="20"/>
                  </w:rPr>
                  <m:t>_</m:t>
                </m:r>
                <m:r>
                  <w:rPr>
                    <w:rFonts w:ascii="Cambria Math" w:hAnsi="Cambria Math" w:cs="Times New Roman"/>
                    <w:sz w:val="20"/>
                    <w:szCs w:val="20"/>
                  </w:rPr>
                  <m:t>RX</m:t>
                </m:r>
              </m:sub>
            </m:sSub>
          </m:sub>
          <m:sup>
            <m:r>
              <w:rPr>
                <w:rFonts w:ascii="Cambria Math" w:hAnsi="Cambria Math" w:cs="Times New Roman"/>
                <w:sz w:val="20"/>
                <w:szCs w:val="20"/>
              </w:rPr>
              <m:t>SL</m:t>
            </m:r>
          </m:sup>
        </m:sSubSup>
      </m:oMath>
      <w:r>
        <w:rPr>
          <w:rFonts w:ascii="Times New Roman" w:hAnsi="Times New Roman" w:cs="Times New Roman"/>
          <w:sz w:val="20"/>
          <w:szCs w:val="20"/>
          <w:lang w:val="en-GB" w:eastAsia="ko-KR"/>
        </w:rPr>
        <w:t xml:space="preserve"> which overlaps with  </w:t>
      </w:r>
      <m:oMath>
        <m:sSub>
          <m:sSubPr>
            <m:ctrlPr>
              <w:rPr>
                <w:rFonts w:ascii="Cambria Math" w:hAnsi="Cambria Math" w:cs="Times New Roman"/>
                <w:i/>
                <w:sz w:val="20"/>
                <w:szCs w:val="20"/>
                <w:lang w:val="en-GB"/>
              </w:rPr>
            </m:ctrlPr>
          </m:sSubPr>
          <m:e>
            <m:r>
              <w:rPr>
                <w:rFonts w:ascii="Cambria Math" w:hAnsi="Cambria Math" w:cs="Times New Roman"/>
                <w:sz w:val="20"/>
                <w:szCs w:val="20"/>
              </w:rPr>
              <m:t>R</m:t>
            </m:r>
          </m:e>
          <m:sub>
            <m:r>
              <w:rPr>
                <w:rFonts w:ascii="Cambria Math" w:hAnsi="Cambria Math" w:cs="Times New Roman"/>
                <w:sz w:val="20"/>
                <w:szCs w:val="20"/>
              </w:rPr>
              <m:t>x</m:t>
            </m:r>
            <m:r>
              <w:rPr>
                <w:rFonts w:ascii="Cambria Math" w:hAnsi="Cambria Math" w:cs="Times New Roman"/>
                <w:sz w:val="20"/>
                <w:szCs w:val="20"/>
              </w:rPr>
              <m:t xml:space="preserve">, </m:t>
            </m:r>
            <m:r>
              <w:rPr>
                <w:rFonts w:ascii="Cambria Math" w:hAnsi="Cambria Math" w:cs="Times New Roman"/>
                <w:sz w:val="20"/>
                <w:szCs w:val="20"/>
              </w:rPr>
              <m:t>y</m:t>
            </m:r>
            <m:r>
              <w:rPr>
                <w:rFonts w:ascii="Cambria Math" w:hAnsi="Cambria Math" w:cs="Times New Roman"/>
                <w:sz w:val="20"/>
                <w:szCs w:val="20"/>
              </w:rPr>
              <m:t>+</m:t>
            </m:r>
            <m:r>
              <w:rPr>
                <w:rFonts w:ascii="Cambria Math" w:hAnsi="Cambria Math" w:cs="Times New Roman"/>
                <w:sz w:val="20"/>
                <w:szCs w:val="20"/>
              </w:rPr>
              <m:t>j</m:t>
            </m:r>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P</m:t>
                </m:r>
              </m:e>
              <m:sub>
                <m:r>
                  <w:rPr>
                    <w:rFonts w:ascii="Cambria Math" w:hAnsi="Cambria Math" w:cs="Times New Roman"/>
                    <w:sz w:val="20"/>
                    <w:szCs w:val="20"/>
                  </w:rPr>
                  <m:t>rsvp</m:t>
                </m:r>
                <m:r>
                  <w:rPr>
                    <w:rFonts w:ascii="Cambria Math" w:hAnsi="Cambria Math" w:cs="Times New Roman"/>
                    <w:sz w:val="20"/>
                    <w:szCs w:val="20"/>
                  </w:rPr>
                  <m:t>_</m:t>
                </m:r>
                <m:r>
                  <w:rPr>
                    <w:rFonts w:ascii="Cambria Math" w:hAnsi="Cambria Math" w:cs="Times New Roman"/>
                    <w:sz w:val="20"/>
                    <w:szCs w:val="20"/>
                  </w:rPr>
                  <m:t>TX</m:t>
                </m:r>
              </m:sub>
              <m:sup>
                <m:r>
                  <w:rPr>
                    <w:rFonts w:ascii="Cambria Math" w:hAnsi="Cambria Math" w:cs="Times New Roman"/>
                    <w:sz w:val="20"/>
                    <w:szCs w:val="20"/>
                  </w:rPr>
                  <m:t>'</m:t>
                </m:r>
              </m:sup>
            </m:sSubSup>
          </m:sub>
        </m:sSub>
      </m:oMath>
      <w:r>
        <w:rPr>
          <w:rFonts w:hAnsi="Cambria Math" w:cs="Times New Roman" w:hint="eastAsia"/>
          <w:sz w:val="20"/>
          <w:szCs w:val="20"/>
        </w:rPr>
        <w:t xml:space="preserve"> </w:t>
      </w:r>
      <w:r>
        <w:rPr>
          <w:rFonts w:ascii="Times New Roman" w:hAnsi="Times New Roman" w:cs="Times New Roman"/>
          <w:sz w:val="20"/>
          <w:szCs w:val="20"/>
          <w:lang w:val="en-GB" w:eastAsia="ko-KR"/>
        </w:rPr>
        <w:t xml:space="preserve">for </w:t>
      </w:r>
      <m:oMath>
        <m:r>
          <w:rPr>
            <w:rFonts w:ascii="Cambria Math" w:hAnsi="Cambria Math" w:cs="Times New Roman"/>
            <w:sz w:val="20"/>
            <w:szCs w:val="20"/>
            <w:lang w:val="en-GB" w:eastAsia="ko-KR"/>
          </w:rPr>
          <m:t>q</m:t>
        </m:r>
        <m:r>
          <m:rPr>
            <m:sty m:val="p"/>
          </m:rPr>
          <w:rPr>
            <w:rFonts w:ascii="Times New Roman" w:hAnsi="Times New Roman" w:cs="Times New Roman"/>
            <w:sz w:val="20"/>
            <w:szCs w:val="20"/>
            <w:lang w:val="en-GB" w:eastAsia="ko-KR"/>
          </w:rPr>
          <m:t xml:space="preserve">=1, 2, …, </m:t>
        </m:r>
        <m:r>
          <w:rPr>
            <w:rFonts w:ascii="Cambria Math" w:hAnsi="Cambria Math" w:cs="Times New Roman"/>
            <w:sz w:val="20"/>
            <w:szCs w:val="20"/>
            <w:lang w:val="en-GB" w:eastAsia="ko-KR"/>
          </w:rPr>
          <m:t>Q</m:t>
        </m:r>
      </m:oMath>
      <w:r>
        <w:rPr>
          <w:rFonts w:ascii="Times New Roman" w:hAnsi="Times New Roman" w:cs="Times New Roman"/>
          <w:sz w:val="20"/>
          <w:szCs w:val="20"/>
          <w:lang w:val="en-GB" w:eastAsia="ko-KR"/>
        </w:rPr>
        <w:t xml:space="preserve"> and </w:t>
      </w:r>
      <w:r>
        <w:rPr>
          <w:rFonts w:ascii="Times New Roman" w:hAnsi="Times New Roman" w:cs="Times New Roman"/>
          <w:i/>
          <w:iCs/>
          <w:sz w:val="20"/>
          <w:szCs w:val="20"/>
          <w:lang w:val="en-GB" w:eastAsia="ko-KR"/>
        </w:rPr>
        <w:t>j</w:t>
      </w:r>
      <w:r>
        <w:rPr>
          <w:rFonts w:ascii="Times New Roman" w:hAnsi="Times New Roman" w:cs="Times New Roman"/>
          <w:sz w:val="20"/>
          <w:szCs w:val="20"/>
          <w:lang w:val="en-GB" w:eastAsia="ko-KR"/>
        </w:rPr>
        <w:t>=0, 1, …,</w:t>
      </w:r>
      <w:r>
        <w:rPr>
          <w:rFonts w:ascii="Times New Roman" w:hAnsi="Times New Roman" w:cs="Times New Roman" w:hint="eastAsia"/>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c</m:t>
            </m:r>
          </m:e>
          <m:sub>
            <m:r>
              <w:rPr>
                <w:rFonts w:ascii="Cambria Math" w:hAnsi="Cambria Math" w:cs="Times New Roman"/>
                <w:sz w:val="20"/>
                <w:szCs w:val="20"/>
              </w:rPr>
              <m:t>resel</m:t>
            </m:r>
          </m:sub>
        </m:sSub>
        <m:r>
          <w:rPr>
            <w:rFonts w:ascii="Cambria Math" w:hAnsi="Cambria Math" w:cs="Times New Roman"/>
            <w:sz w:val="20"/>
            <w:szCs w:val="20"/>
          </w:rPr>
          <m:t>-</m:t>
        </m:r>
        <m:r>
          <w:rPr>
            <w:rFonts w:ascii="Cambria Math" w:hAnsi="Cambria Math" w:cs="Times New Roman"/>
            <w:sz w:val="20"/>
            <w:szCs w:val="20"/>
          </w:rPr>
          <m:t>1</m:t>
        </m:r>
      </m:oMath>
      <w:r>
        <w:rPr>
          <w:rFonts w:ascii="Times New Roman" w:hAnsi="Times New Roman" w:cs="Times New Roman"/>
          <w:sz w:val="20"/>
          <w:szCs w:val="20"/>
          <w:lang w:val="en-GB" w:eastAsia="ko-KR"/>
        </w:rPr>
        <w:t xml:space="preserve">. Here, </w:t>
      </w:r>
      <m:oMath>
        <m:r>
          <w:rPr>
            <w:rFonts w:ascii="Cambria Math" w:hAnsi="Cambria Math" w:cs="Times New Roman"/>
            <w:sz w:val="20"/>
            <w:szCs w:val="20"/>
          </w:rPr>
          <m:t>Q</m:t>
        </m:r>
        <m:r>
          <m:rPr>
            <m:sty m:val="p"/>
          </m:rPr>
          <w:rPr>
            <w:rFonts w:ascii="Cambria Math" w:hAnsi="Cambria Math" w:cs="Times New Roman"/>
            <w:sz w:val="20"/>
            <w:szCs w:val="20"/>
          </w:rPr>
          <m:t>=</m:t>
        </m:r>
        <m:d>
          <m:dPr>
            <m:begChr m:val="⌈"/>
            <m:endChr m:val="⌉"/>
            <m:ctrlPr>
              <w:rPr>
                <w:rFonts w:ascii="Cambria Math" w:hAnsi="Cambria Math" w:cs="Times New Roman"/>
                <w:sz w:val="20"/>
                <w:szCs w:val="20"/>
                <w:lang w:eastAsia="en-GB"/>
              </w:rPr>
            </m:ctrlPr>
          </m:dPr>
          <m:e>
            <m:f>
              <m:fPr>
                <m:ctrlPr>
                  <w:rPr>
                    <w:rFonts w:ascii="Cambria Math" w:hAnsi="Cambria Math" w:cs="Times New Roman"/>
                    <w:sz w:val="20"/>
                    <w:szCs w:val="20"/>
                    <w:lang w:eastAsia="en-GB"/>
                  </w:rPr>
                </m:ctrlPr>
              </m:fPr>
              <m:num>
                <m:sSub>
                  <m:sSubPr>
                    <m:ctrlPr>
                      <w:rPr>
                        <w:rFonts w:ascii="Cambria Math" w:hAnsi="Cambria Math" w:cs="Times New Roman"/>
                        <w:sz w:val="20"/>
                        <w:szCs w:val="20"/>
                        <w:lang w:eastAsia="en-GB"/>
                      </w:rPr>
                    </m:ctrlPr>
                  </m:sSubPr>
                  <m:e>
                    <m:r>
                      <m:rPr>
                        <m:sty m:val="p"/>
                      </m:rPr>
                      <w:rPr>
                        <w:rFonts w:ascii="Cambria Math" w:hAnsi="Cambria Math" w:cs="Times New Roman"/>
                        <w:sz w:val="20"/>
                        <w:szCs w:val="20"/>
                        <w:lang w:eastAsia="en-GB"/>
                      </w:rPr>
                      <m:t>T</m:t>
                    </m:r>
                  </m:e>
                  <m:sub>
                    <m:r>
                      <m:rPr>
                        <m:sty m:val="p"/>
                      </m:rPr>
                      <w:rPr>
                        <w:rFonts w:ascii="Cambria Math" w:hAnsi="Cambria Math" w:cs="Times New Roman"/>
                        <w:sz w:val="20"/>
                        <w:szCs w:val="20"/>
                        <w:lang w:eastAsia="en-GB"/>
                      </w:rPr>
                      <m:t>scal</m:t>
                    </m:r>
                  </m:sub>
                </m:sSub>
              </m:num>
              <m:den>
                <m:r>
                  <m:rPr>
                    <m:sty m:val="p"/>
                  </m:rPr>
                  <w:rPr>
                    <w:rFonts w:ascii="Cambria Math" w:hAnsi="Cambria Math" w:cs="Times New Roman"/>
                    <w:sz w:val="20"/>
                    <w:szCs w:val="20"/>
                  </w:rPr>
                  <m:t>100×</m:t>
                </m:r>
                <m:sSub>
                  <m:sSubPr>
                    <m:ctrlPr>
                      <w:rPr>
                        <w:rFonts w:ascii="Cambria Math" w:hAnsi="Cambria Math" w:cs="Times New Roman"/>
                        <w:sz w:val="20"/>
                        <w:szCs w:val="20"/>
                        <w:lang w:eastAsia="en-GB"/>
                      </w:rPr>
                    </m:ctrlPr>
                  </m:sSubPr>
                  <m:e>
                    <m:r>
                      <m:rPr>
                        <m:sty m:val="p"/>
                      </m:rPr>
                      <w:rPr>
                        <w:rFonts w:ascii="Cambria Math" w:hAnsi="Cambria Math" w:cs="Times New Roman"/>
                        <w:sz w:val="20"/>
                        <w:szCs w:val="20"/>
                        <w:lang w:eastAsia="en-GB"/>
                      </w:rPr>
                      <m:t>P</m:t>
                    </m:r>
                  </m:e>
                  <m:sub>
                    <m:r>
                      <m:rPr>
                        <m:sty m:val="p"/>
                      </m:rPr>
                      <w:rPr>
                        <w:rFonts w:ascii="Cambria Math" w:hAnsi="Cambria Math" w:cs="Times New Roman"/>
                        <w:sz w:val="20"/>
                        <w:szCs w:val="20"/>
                        <w:lang w:eastAsia="en-GB"/>
                      </w:rPr>
                      <m:t>rsvp_RX</m:t>
                    </m:r>
                  </m:sub>
                </m:sSub>
              </m:den>
            </m:f>
          </m:e>
        </m:d>
        <m:r>
          <m:rPr>
            <m:sty m:val="p"/>
          </m:rPr>
          <w:rPr>
            <w:rFonts w:ascii="Cambria Math" w:hAnsi="Cambria Math" w:cs="Times New Roman"/>
            <w:sz w:val="20"/>
            <w:szCs w:val="20"/>
          </w:rPr>
          <m:t xml:space="preserve"> </m:t>
        </m:r>
      </m:oMath>
      <w:r>
        <w:rPr>
          <w:rFonts w:ascii="Times New Roman" w:hAnsi="Times New Roman" w:cs="Times New Roman"/>
          <w:sz w:val="20"/>
          <w:szCs w:val="20"/>
          <w:lang w:val="en-GB" w:eastAsia="ko-KR"/>
        </w:rPr>
        <w:t xml:space="preserve">if </w:t>
      </w:r>
      <m:oMath>
        <m:sSub>
          <m:sSubPr>
            <m:ctrlPr>
              <w:rPr>
                <w:rFonts w:ascii="Cambria Math" w:hAnsi="Cambria Math" w:cs="Times New Roman"/>
                <w:sz w:val="20"/>
                <w:szCs w:val="20"/>
                <w:lang w:eastAsia="en-GB"/>
              </w:rPr>
            </m:ctrlPr>
          </m:sSubPr>
          <m:e>
            <m:r>
              <m:rPr>
                <m:sty m:val="p"/>
              </m:rPr>
              <w:rPr>
                <w:rFonts w:ascii="Cambria Math" w:hAnsi="Cambria Math" w:cs="Times New Roman"/>
                <w:sz w:val="20"/>
                <w:szCs w:val="20"/>
              </w:rPr>
              <m:t>100×</m:t>
            </m:r>
            <m:r>
              <m:rPr>
                <m:sty m:val="p"/>
              </m:rPr>
              <w:rPr>
                <w:rFonts w:ascii="Cambria Math" w:hAnsi="Cambria Math" w:cs="Times New Roman"/>
                <w:sz w:val="20"/>
                <w:szCs w:val="20"/>
                <w:lang w:eastAsia="en-GB"/>
              </w:rPr>
              <m:t>P</m:t>
            </m:r>
          </m:e>
          <m:sub>
            <m:r>
              <m:rPr>
                <m:sty m:val="p"/>
              </m:rPr>
              <w:rPr>
                <w:rFonts w:ascii="Cambria Math" w:hAnsi="Cambria Math" w:cs="Times New Roman"/>
                <w:sz w:val="20"/>
                <w:szCs w:val="20"/>
                <w:lang w:eastAsia="en-GB"/>
              </w:rPr>
              <m:t>rsvp_RX</m:t>
            </m:r>
          </m:sub>
        </m:sSub>
        <m:r>
          <m:rPr>
            <m:sty m:val="p"/>
          </m:rPr>
          <w:rPr>
            <w:rFonts w:ascii="Cambria Math" w:hAnsi="Cambria Math" w:cs="Times New Roman"/>
            <w:sz w:val="20"/>
            <w:szCs w:val="20"/>
            <w:lang w:eastAsia="en-GB"/>
          </w:rPr>
          <m:t xml:space="preserve">&lt; </m:t>
        </m:r>
        <m:sSub>
          <m:sSubPr>
            <m:ctrlPr>
              <w:rPr>
                <w:rFonts w:ascii="Cambria Math" w:hAnsi="Cambria Math" w:cs="Times New Roman"/>
                <w:sz w:val="20"/>
                <w:szCs w:val="20"/>
                <w:lang w:eastAsia="en-GB"/>
              </w:rPr>
            </m:ctrlPr>
          </m:sSubPr>
          <m:e>
            <m:r>
              <m:rPr>
                <m:sty m:val="p"/>
              </m:rPr>
              <w:rPr>
                <w:rFonts w:ascii="Cambria Math" w:hAnsi="Cambria Math" w:cs="Times New Roman"/>
                <w:sz w:val="20"/>
                <w:szCs w:val="20"/>
                <w:lang w:eastAsia="en-GB"/>
              </w:rPr>
              <m:t>T</m:t>
            </m:r>
          </m:e>
          <m:sub>
            <m:r>
              <m:rPr>
                <m:sty m:val="p"/>
              </m:rPr>
              <w:rPr>
                <w:rFonts w:ascii="Cambria Math" w:hAnsi="Cambria Math" w:cs="Times New Roman"/>
                <w:sz w:val="20"/>
                <w:szCs w:val="20"/>
                <w:lang w:eastAsia="en-GB"/>
              </w:rPr>
              <m:t>scal</m:t>
            </m:r>
          </m:sub>
        </m:sSub>
      </m:oMath>
      <w:r>
        <w:rPr>
          <w:rFonts w:ascii="Times New Roman" w:hAnsi="Times New Roman" w:cs="Times New Roman"/>
          <w:sz w:val="20"/>
          <w:szCs w:val="20"/>
          <w:lang w:val="en-GB" w:eastAsia="ko-KR"/>
        </w:rPr>
        <w:t xml:space="preserve"> and </w:t>
      </w:r>
      <m:oMath>
        <m:sSup>
          <m:sSupPr>
            <m:ctrlPr>
              <w:rPr>
                <w:rFonts w:ascii="Cambria Math" w:hAnsi="Cambria Math" w:cs="Times New Roman"/>
                <w:sz w:val="20"/>
                <w:szCs w:val="20"/>
                <w:lang w:val="en-GB"/>
              </w:rPr>
            </m:ctrlPr>
          </m:sSupPr>
          <m:e>
            <m:r>
              <m:rPr>
                <m:sty m:val="p"/>
              </m:rPr>
              <w:rPr>
                <w:rFonts w:ascii="Cambria Math" w:hAnsi="Cambria Math" w:cs="Times New Roman"/>
                <w:sz w:val="20"/>
                <w:szCs w:val="20"/>
              </w:rPr>
              <m:t>p</m:t>
            </m:r>
          </m:e>
          <m:sup>
            <m:r>
              <m:rPr>
                <m:sty m:val="p"/>
              </m:rPr>
              <w:rPr>
                <w:rFonts w:ascii="Cambria Math" w:hAnsi="Cambria Math" w:cs="Times New Roman"/>
                <w:sz w:val="20"/>
                <w:szCs w:val="20"/>
                <w:lang w:val="en-GB"/>
              </w:rPr>
              <m:t>‘</m:t>
            </m:r>
          </m:sup>
        </m:sSup>
        <m:r>
          <m:rPr>
            <m:sty m:val="p"/>
          </m:rPr>
          <w:rPr>
            <w:rFonts w:ascii="Cambria Math" w:hAnsi="Cambria Math" w:cs="Times New Roman"/>
            <w:sz w:val="20"/>
            <w:szCs w:val="20"/>
          </w:rPr>
          <m:t>-</m:t>
        </m:r>
        <m:r>
          <m:rPr>
            <m:sty m:val="p"/>
          </m:rPr>
          <w:rPr>
            <w:rFonts w:ascii="Cambria Math" w:hAnsi="Cambria Math" w:cs="Times New Roman"/>
            <w:sz w:val="20"/>
            <w:szCs w:val="20"/>
          </w:rPr>
          <m:t>m≤</m:t>
        </m:r>
        <m:sSub>
          <m:sSubPr>
            <m:ctrlPr>
              <w:rPr>
                <w:rFonts w:ascii="Cambria Math" w:hAnsi="Cambria Math" w:cs="Times New Roman"/>
                <w:sz w:val="20"/>
                <w:szCs w:val="20"/>
                <w:lang w:val="en-GB" w:eastAsia="ko-KR"/>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step</m:t>
            </m:r>
          </m:sub>
        </m:sSub>
        <m:r>
          <m:rPr>
            <m:sty m:val="p"/>
          </m:rPr>
          <w:rPr>
            <w:rFonts w:ascii="Cambria Math" w:hAnsi="Cambria Math" w:cs="Times New Roman"/>
            <w:sz w:val="20"/>
            <w:szCs w:val="20"/>
            <w:lang w:val="en-GB"/>
          </w:rPr>
          <m:t>×</m:t>
        </m:r>
        <m:sSub>
          <m:sSubPr>
            <m:ctrlPr>
              <w:rPr>
                <w:rFonts w:ascii="Cambria Math" w:hAnsi="Cambria Math" w:cs="Times New Roman"/>
                <w:sz w:val="20"/>
                <w:szCs w:val="20"/>
                <w:lang w:val="en-GB"/>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rsvp_RX</m:t>
            </m:r>
          </m:sub>
        </m:sSub>
      </m:oMath>
      <w:r>
        <w:rPr>
          <w:rFonts w:ascii="Times New Roman" w:hAnsi="Times New Roman" w:cs="Times New Roman"/>
          <w:sz w:val="20"/>
          <w:szCs w:val="20"/>
          <w:lang w:val="en-GB" w:eastAsia="ko-KR"/>
        </w:rPr>
        <w:t xml:space="preserve">, </w:t>
      </w:r>
      <w:r>
        <w:rPr>
          <w:rFonts w:ascii="Times New Roman" w:hAnsi="Times New Roman" w:cs="Times New Roman"/>
          <w:sz w:val="20"/>
          <w:szCs w:val="20"/>
          <w:lang w:val="en-GB"/>
        </w:rPr>
        <w:t xml:space="preserve">where </w:t>
      </w:r>
      <m:oMath>
        <m:sSubSup>
          <m:sSubSupPr>
            <m:ctrlPr>
              <w:rPr>
                <w:rFonts w:ascii="Cambria Math" w:hAnsi="Cambria Math" w:cs="Times New Roman"/>
                <w:i/>
                <w:iCs/>
                <w:sz w:val="20"/>
                <w:szCs w:val="20"/>
              </w:rPr>
            </m:ctrlPr>
          </m:sSubSupPr>
          <m:e>
            <m:r>
              <w:rPr>
                <w:rFonts w:ascii="Cambria Math" w:hAnsi="Cambria Math" w:cs="Times New Roman"/>
                <w:sz w:val="20"/>
                <w:szCs w:val="20"/>
              </w:rPr>
              <m:t>t</m:t>
            </m:r>
          </m:e>
          <m:sub>
            <m:sSup>
              <m:sSupPr>
                <m:ctrlPr>
                  <w:rPr>
                    <w:rFonts w:ascii="Cambria Math" w:hAnsi="Cambria Math" w:cs="Times New Roman"/>
                    <w:i/>
                    <w:iCs/>
                    <w:sz w:val="20"/>
                    <w:szCs w:val="20"/>
                  </w:rPr>
                </m:ctrlPr>
              </m:sSupPr>
              <m:e>
                <m:r>
                  <w:rPr>
                    <w:rFonts w:ascii="Cambria Math" w:hAnsi="Cambria Math" w:cs="Times New Roman"/>
                    <w:sz w:val="20"/>
                    <w:szCs w:val="20"/>
                  </w:rPr>
                  <m:t>p</m:t>
                </m:r>
              </m:e>
              <m:sup>
                <m:r>
                  <w:rPr>
                    <w:rFonts w:ascii="Cambria Math" w:hAnsi="Cambria Math" w:cs="Times New Roman"/>
                    <w:sz w:val="20"/>
                    <w:szCs w:val="20"/>
                  </w:rPr>
                  <m:t>'</m:t>
                </m:r>
              </m:sup>
            </m:sSup>
          </m:sub>
          <m:sup>
            <m:r>
              <w:rPr>
                <w:rFonts w:ascii="Cambria Math" w:hAnsi="Cambria Math" w:cs="Times New Roman"/>
                <w:sz w:val="20"/>
                <w:szCs w:val="20"/>
              </w:rPr>
              <m:t>SL</m:t>
            </m:r>
          </m:sup>
        </m:sSubSup>
      </m:oMath>
      <w:r>
        <w:rPr>
          <w:rFonts w:ascii="Times New Roman" w:hAnsi="Times New Roman" w:cs="Times New Roman"/>
          <w:sz w:val="20"/>
          <w:szCs w:val="20"/>
        </w:rPr>
        <w:t xml:space="preserve"> </w:t>
      </w:r>
      <w:r>
        <w:rPr>
          <w:rFonts w:ascii="Times New Roman" w:hAnsi="Times New Roman" w:cs="Times New Roman"/>
          <w:sz w:val="20"/>
          <w:szCs w:val="20"/>
          <w:lang w:val="en-GB"/>
        </w:rPr>
        <w:t xml:space="preserve">is </w:t>
      </w:r>
      <w:r>
        <w:rPr>
          <w:rFonts w:ascii="Times New Roman" w:hAnsi="Times New Roman" w:cs="Times New Roman"/>
          <w:sz w:val="20"/>
          <w:szCs w:val="20"/>
        </w:rPr>
        <w:t xml:space="preserve">the </w:t>
      </w:r>
      <w:proofErr w:type="spellStart"/>
      <w:r>
        <w:rPr>
          <w:rFonts w:ascii="Times New Roman" w:hAnsi="Times New Roman" w:cs="Times New Roman"/>
          <w:sz w:val="20"/>
          <w:szCs w:val="20"/>
        </w:rPr>
        <w:t>subframe</w:t>
      </w:r>
      <w:proofErr w:type="spellEnd"/>
      <w:r>
        <w:rPr>
          <w:rFonts w:ascii="Times New Roman" w:hAnsi="Times New Roman" w:cs="Times New Roman"/>
          <w:sz w:val="20"/>
          <w:szCs w:val="20"/>
        </w:rPr>
        <w:t xml:space="preserve"> p </w:t>
      </w:r>
      <w:r>
        <w:rPr>
          <w:rFonts w:ascii="Times New Roman" w:hAnsi="Times New Roman" w:cs="Times New Roman"/>
          <w:sz w:val="20"/>
          <w:szCs w:val="20"/>
          <w:lang w:val="en-GB"/>
        </w:rPr>
        <w:t xml:space="preserve">if </w:t>
      </w:r>
      <w:r>
        <w:rPr>
          <w:rFonts w:ascii="Times New Roman" w:hAnsi="Times New Roman" w:cs="Times New Roman"/>
          <w:sz w:val="20"/>
          <w:szCs w:val="20"/>
        </w:rPr>
        <w:t xml:space="preserve">the </w:t>
      </w:r>
      <w:proofErr w:type="spellStart"/>
      <w:r>
        <w:rPr>
          <w:rFonts w:ascii="Times New Roman" w:hAnsi="Times New Roman" w:cs="Times New Roman"/>
          <w:sz w:val="20"/>
          <w:szCs w:val="20"/>
        </w:rPr>
        <w:t>subframe</w:t>
      </w:r>
      <w:proofErr w:type="spellEnd"/>
      <w:r>
        <w:rPr>
          <w:rFonts w:ascii="Times New Roman" w:hAnsi="Times New Roman" w:cs="Times New Roman"/>
          <w:sz w:val="20"/>
          <w:szCs w:val="20"/>
        </w:rPr>
        <w:t xml:space="preserve"> </w:t>
      </w:r>
      <w:r>
        <w:rPr>
          <w:rFonts w:ascii="Times New Roman" w:hAnsi="Times New Roman" w:cs="Times New Roman"/>
          <w:i/>
          <w:iCs/>
          <w:sz w:val="20"/>
          <w:szCs w:val="20"/>
        </w:rPr>
        <w:t>p</w:t>
      </w:r>
      <w:r>
        <w:rPr>
          <w:rFonts w:ascii="Times New Roman" w:hAnsi="Times New Roman" w:cs="Times New Roman"/>
          <w:sz w:val="20"/>
          <w:szCs w:val="20"/>
          <w:lang w:val="en-GB"/>
        </w:rPr>
        <w:t xml:space="preserve"> belongs to the </w:t>
      </w:r>
      <w:r>
        <w:rPr>
          <w:rFonts w:ascii="Times New Roman" w:hAnsi="Times New Roman" w:cs="Times New Roman"/>
          <w:sz w:val="20"/>
          <w:szCs w:val="20"/>
        </w:rPr>
        <w:t xml:space="preserve">LTE SL </w:t>
      </w:r>
      <w:r>
        <w:rPr>
          <w:rFonts w:ascii="Times New Roman" w:hAnsi="Times New Roman" w:cs="Times New Roman"/>
          <w:sz w:val="20"/>
          <w:szCs w:val="20"/>
          <w:lang w:val="en-GB"/>
        </w:rPr>
        <w:t xml:space="preserve">set </w:t>
      </w:r>
      <m:oMath>
        <m:d>
          <m:dPr>
            <m:ctrlPr>
              <w:rPr>
                <w:rFonts w:ascii="Cambria Math" w:hAnsi="Cambria Math" w:cs="Times New Roman"/>
                <w:i/>
                <w:sz w:val="20"/>
                <w:szCs w:val="20"/>
                <w:lang w:val="en-GB"/>
              </w:rPr>
            </m:ctrlPr>
          </m:dPr>
          <m:e>
            <m:sSubSup>
              <m:sSubSupPr>
                <m:ctrlPr>
                  <w:rPr>
                    <w:rFonts w:ascii="Cambria Math" w:hAnsi="Cambria Math" w:cs="Times New Roman"/>
                    <w:i/>
                    <w:sz w:val="20"/>
                    <w:szCs w:val="20"/>
                    <w:lang w:val="en-GB"/>
                  </w:rPr>
                </m:ctrlPr>
              </m:sSubSupPr>
              <m:e>
                <m:r>
                  <w:rPr>
                    <w:rFonts w:ascii="Cambria Math" w:hAnsi="Cambria Math" w:cs="Times New Roman"/>
                    <w:sz w:val="20"/>
                    <w:szCs w:val="20"/>
                  </w:rPr>
                  <m:t>t</m:t>
                </m:r>
              </m:e>
              <m:sub>
                <m:r>
                  <w:rPr>
                    <w:rFonts w:ascii="Cambria Math" w:hAnsi="Cambria Math" w:cs="Times New Roman"/>
                    <w:sz w:val="20"/>
                    <w:szCs w:val="20"/>
                  </w:rPr>
                  <m:t>0</m:t>
                </m:r>
              </m:sub>
              <m:sup>
                <m:r>
                  <w:rPr>
                    <w:rFonts w:ascii="Cambria Math" w:hAnsi="Cambria Math" w:cs="Times New Roman"/>
                    <w:sz w:val="20"/>
                    <w:szCs w:val="20"/>
                  </w:rPr>
                  <m:t>SL</m:t>
                </m:r>
              </m:sup>
            </m:sSubSup>
            <m:r>
              <w:rPr>
                <w:rFonts w:ascii="Cambria Math" w:hAnsi="Cambria Math" w:cs="Times New Roman"/>
                <w:sz w:val="20"/>
                <w:szCs w:val="20"/>
              </w:rPr>
              <m:t xml:space="preserve">, </m:t>
            </m:r>
            <m:sSubSup>
              <m:sSubSupPr>
                <m:ctrlPr>
                  <w:rPr>
                    <w:rFonts w:ascii="Cambria Math" w:hAnsi="Cambria Math" w:cs="Times New Roman"/>
                    <w:i/>
                    <w:sz w:val="20"/>
                    <w:szCs w:val="20"/>
                    <w:lang w:val="en-GB"/>
                  </w:rPr>
                </m:ctrlPr>
              </m:sSubSupPr>
              <m:e>
                <m:r>
                  <w:rPr>
                    <w:rFonts w:ascii="Cambria Math" w:hAnsi="Cambria Math" w:cs="Times New Roman"/>
                    <w:sz w:val="20"/>
                    <w:szCs w:val="20"/>
                  </w:rPr>
                  <m:t>t</m:t>
                </m:r>
              </m:e>
              <m:sub>
                <m:r>
                  <w:rPr>
                    <w:rFonts w:ascii="Cambria Math" w:hAnsi="Cambria Math" w:cs="Times New Roman"/>
                    <w:sz w:val="20"/>
                    <w:szCs w:val="20"/>
                  </w:rPr>
                  <m:t>1</m:t>
                </m:r>
              </m:sub>
              <m:sup>
                <m:r>
                  <w:rPr>
                    <w:rFonts w:ascii="Cambria Math" w:hAnsi="Cambria Math" w:cs="Times New Roman"/>
                    <w:sz w:val="20"/>
                    <w:szCs w:val="20"/>
                  </w:rPr>
                  <m:t>SL</m:t>
                </m:r>
              </m:sup>
            </m:sSubSup>
            <m:r>
              <w:rPr>
                <w:rFonts w:ascii="Cambria Math" w:hAnsi="Cambria Math" w:cs="Times New Roman"/>
                <w:sz w:val="20"/>
                <w:szCs w:val="20"/>
              </w:rPr>
              <m:t xml:space="preserve">,..., </m:t>
            </m:r>
            <m:sSubSup>
              <m:sSubSupPr>
                <m:ctrlPr>
                  <w:rPr>
                    <w:rFonts w:ascii="Cambria Math" w:hAnsi="Cambria Math" w:cs="Times New Roman"/>
                    <w:i/>
                    <w:sz w:val="20"/>
                    <w:szCs w:val="20"/>
                    <w:lang w:val="en-GB"/>
                  </w:rPr>
                </m:ctrlPr>
              </m:sSubSupPr>
              <m:e>
                <m:r>
                  <w:rPr>
                    <w:rFonts w:ascii="Cambria Math" w:hAnsi="Cambria Math" w:cs="Times New Roman"/>
                    <w:sz w:val="20"/>
                    <w:szCs w:val="20"/>
                  </w:rPr>
                  <m:t>t</m:t>
                </m:r>
              </m:e>
              <m:sub>
                <m:sSub>
                  <m:sSubPr>
                    <m:ctrlPr>
                      <w:rPr>
                        <w:rFonts w:ascii="Cambria Math" w:hAnsi="Cambria Math" w:cs="Times New Roman"/>
                        <w:i/>
                        <w:sz w:val="20"/>
                        <w:szCs w:val="20"/>
                        <w:lang w:val="en-GB"/>
                      </w:rPr>
                    </m:ctrlPr>
                  </m:sSubPr>
                  <m:e>
                    <m:r>
                      <w:rPr>
                        <w:rFonts w:ascii="Cambria Math" w:hAnsi="Cambria Math" w:cs="Times New Roman"/>
                        <w:sz w:val="20"/>
                        <w:szCs w:val="20"/>
                      </w:rPr>
                      <m:t>T</m:t>
                    </m:r>
                  </m:e>
                  <m:sub>
                    <m:r>
                      <w:rPr>
                        <w:rFonts w:ascii="Cambria Math" w:hAnsi="Cambria Math" w:cs="Times New Roman"/>
                        <w:sz w:val="20"/>
                        <w:szCs w:val="20"/>
                      </w:rPr>
                      <m:t>max</m:t>
                    </m:r>
                  </m:sub>
                </m:sSub>
              </m:sub>
              <m:sup>
                <m:r>
                  <w:rPr>
                    <w:rFonts w:ascii="Cambria Math" w:hAnsi="Cambria Math" w:cs="Times New Roman"/>
                    <w:sz w:val="20"/>
                    <w:szCs w:val="20"/>
                  </w:rPr>
                  <m:t>SL</m:t>
                </m:r>
              </m:sup>
            </m:sSubSup>
          </m:e>
        </m:d>
      </m:oMath>
      <w:r>
        <w:rPr>
          <w:rFonts w:ascii="Times New Roman" w:hAnsi="Times New Roman" w:cs="Times New Roman"/>
          <w:sz w:val="20"/>
          <w:szCs w:val="20"/>
          <w:lang w:val="en-GB"/>
        </w:rPr>
        <w:t xml:space="preserve">, otherwise subframe </w:t>
      </w:r>
      <m:oMath>
        <m:sSubSup>
          <m:sSubSupPr>
            <m:ctrlPr>
              <w:rPr>
                <w:rFonts w:ascii="Cambria Math" w:hAnsi="Cambria Math" w:cs="Times New Roman"/>
                <w:i/>
                <w:iCs/>
                <w:sz w:val="20"/>
                <w:szCs w:val="20"/>
              </w:rPr>
            </m:ctrlPr>
          </m:sSubSupPr>
          <m:e>
            <m:r>
              <w:rPr>
                <w:rFonts w:ascii="Cambria Math" w:hAnsi="Cambria Math" w:cs="Times New Roman"/>
                <w:sz w:val="20"/>
                <w:szCs w:val="20"/>
              </w:rPr>
              <m:t>t</m:t>
            </m:r>
          </m:e>
          <m:sub>
            <m:sSup>
              <m:sSupPr>
                <m:ctrlPr>
                  <w:rPr>
                    <w:rFonts w:ascii="Cambria Math" w:hAnsi="Cambria Math" w:cs="Times New Roman"/>
                    <w:i/>
                    <w:iCs/>
                    <w:sz w:val="20"/>
                    <w:szCs w:val="20"/>
                  </w:rPr>
                </m:ctrlPr>
              </m:sSupPr>
              <m:e>
                <m:r>
                  <w:rPr>
                    <w:rFonts w:ascii="Cambria Math" w:hAnsi="Cambria Math" w:cs="Times New Roman"/>
                    <w:sz w:val="20"/>
                    <w:szCs w:val="20"/>
                  </w:rPr>
                  <m:t>p</m:t>
                </m:r>
              </m:e>
              <m:sup>
                <m:r>
                  <w:rPr>
                    <w:rFonts w:ascii="Cambria Math" w:hAnsi="Cambria Math" w:cs="Times New Roman"/>
                    <w:sz w:val="20"/>
                    <w:szCs w:val="20"/>
                  </w:rPr>
                  <m:t>'</m:t>
                </m:r>
              </m:sup>
            </m:sSup>
          </m:sub>
          <m:sup>
            <m:r>
              <w:rPr>
                <w:rFonts w:ascii="Cambria Math" w:hAnsi="Cambria Math" w:cs="Times New Roman"/>
                <w:sz w:val="20"/>
                <w:szCs w:val="20"/>
              </w:rPr>
              <m:t>SL</m:t>
            </m:r>
          </m:sup>
        </m:sSubSup>
      </m:oMath>
      <w:r>
        <w:rPr>
          <w:rFonts w:ascii="Times New Roman" w:hAnsi="Times New Roman" w:cs="Times New Roman"/>
          <w:sz w:val="20"/>
          <w:szCs w:val="20"/>
        </w:rPr>
        <w:t xml:space="preserve"> </w:t>
      </w:r>
      <w:r>
        <w:rPr>
          <w:rFonts w:ascii="Times New Roman" w:hAnsi="Times New Roman" w:cs="Times New Roman"/>
          <w:sz w:val="20"/>
          <w:szCs w:val="20"/>
          <w:lang w:val="en-GB"/>
        </w:rPr>
        <w:t xml:space="preserve">is the first </w:t>
      </w:r>
      <w:proofErr w:type="spellStart"/>
      <w:r>
        <w:rPr>
          <w:rFonts w:ascii="Times New Roman" w:hAnsi="Times New Roman" w:cs="Times New Roman"/>
          <w:sz w:val="20"/>
          <w:szCs w:val="20"/>
          <w:lang w:val="en-GB"/>
        </w:rPr>
        <w:t>subframe</w:t>
      </w:r>
      <w:proofErr w:type="spellEnd"/>
      <w:r>
        <w:rPr>
          <w:rFonts w:ascii="Times New Roman" w:hAnsi="Times New Roman" w:cs="Times New Roman"/>
          <w:sz w:val="20"/>
          <w:szCs w:val="20"/>
          <w:lang w:val="en-GB"/>
        </w:rPr>
        <w:t xml:space="preserve"> after </w:t>
      </w:r>
      <w:proofErr w:type="spellStart"/>
      <w:r>
        <w:rPr>
          <w:rFonts w:ascii="Times New Roman" w:hAnsi="Times New Roman" w:cs="Times New Roman"/>
          <w:sz w:val="20"/>
          <w:szCs w:val="20"/>
        </w:rPr>
        <w:t>subframe</w:t>
      </w:r>
      <w:proofErr w:type="spellEnd"/>
      <w:r>
        <w:rPr>
          <w:rFonts w:ascii="Times New Roman" w:hAnsi="Times New Roman" w:cs="Times New Roman"/>
          <w:sz w:val="20"/>
          <w:szCs w:val="20"/>
        </w:rPr>
        <w:t xml:space="preserve"> </w:t>
      </w:r>
      <w:r>
        <w:rPr>
          <w:rFonts w:ascii="Times New Roman" w:hAnsi="Times New Roman" w:cs="Times New Roman"/>
          <w:i/>
          <w:iCs/>
          <w:sz w:val="20"/>
          <w:szCs w:val="20"/>
        </w:rPr>
        <w:t>p</w:t>
      </w:r>
      <w:bookmarkStart w:id="42" w:name="OLE_LINK60"/>
      <w:r>
        <w:rPr>
          <w:rFonts w:ascii="Times New Roman" w:hAnsi="Times New Roman" w:cs="Times New Roman"/>
          <w:sz w:val="20"/>
          <w:szCs w:val="20"/>
          <w:lang w:val="en-GB"/>
        </w:rPr>
        <w:t xml:space="preserve"> belonging to the </w:t>
      </w:r>
      <w:r>
        <w:rPr>
          <w:rFonts w:ascii="Times New Roman" w:hAnsi="Times New Roman" w:cs="Times New Roman"/>
          <w:sz w:val="20"/>
          <w:szCs w:val="20"/>
        </w:rPr>
        <w:t xml:space="preserve">LTE SL </w:t>
      </w:r>
      <w:r>
        <w:rPr>
          <w:rFonts w:ascii="Times New Roman" w:hAnsi="Times New Roman" w:cs="Times New Roman"/>
          <w:sz w:val="20"/>
          <w:szCs w:val="20"/>
          <w:lang w:val="en-GB"/>
        </w:rPr>
        <w:t xml:space="preserve">set </w:t>
      </w:r>
      <w:bookmarkStart w:id="43" w:name="OLE_LINK64"/>
      <m:oMath>
        <m:d>
          <m:dPr>
            <m:ctrlPr>
              <w:rPr>
                <w:rFonts w:ascii="Cambria Math" w:hAnsi="Cambria Math" w:cs="Times New Roman"/>
                <w:i/>
                <w:sz w:val="20"/>
                <w:szCs w:val="20"/>
                <w:lang w:val="en-GB"/>
              </w:rPr>
            </m:ctrlPr>
          </m:dPr>
          <m:e>
            <m:sSubSup>
              <m:sSubSupPr>
                <m:ctrlPr>
                  <w:rPr>
                    <w:rFonts w:ascii="Cambria Math" w:hAnsi="Cambria Math" w:cs="Times New Roman"/>
                    <w:i/>
                    <w:sz w:val="20"/>
                    <w:szCs w:val="20"/>
                    <w:lang w:val="en-GB"/>
                  </w:rPr>
                </m:ctrlPr>
              </m:sSubSupPr>
              <m:e>
                <m:r>
                  <w:rPr>
                    <w:rFonts w:ascii="Cambria Math" w:hAnsi="Cambria Math" w:cs="Times New Roman"/>
                    <w:sz w:val="20"/>
                    <w:szCs w:val="20"/>
                  </w:rPr>
                  <m:t>t</m:t>
                </m:r>
              </m:e>
              <m:sub>
                <m:r>
                  <w:rPr>
                    <w:rFonts w:ascii="Cambria Math" w:hAnsi="Cambria Math" w:cs="Times New Roman"/>
                    <w:sz w:val="20"/>
                    <w:szCs w:val="20"/>
                  </w:rPr>
                  <m:t>0</m:t>
                </m:r>
              </m:sub>
              <m:sup>
                <m:r>
                  <w:rPr>
                    <w:rFonts w:ascii="Cambria Math" w:hAnsi="Cambria Math" w:cs="Times New Roman"/>
                    <w:sz w:val="20"/>
                    <w:szCs w:val="20"/>
                  </w:rPr>
                  <m:t>SL</m:t>
                </m:r>
              </m:sup>
            </m:sSubSup>
            <m:r>
              <w:rPr>
                <w:rFonts w:ascii="Cambria Math" w:hAnsi="Cambria Math" w:cs="Times New Roman"/>
                <w:sz w:val="20"/>
                <w:szCs w:val="20"/>
              </w:rPr>
              <m:t xml:space="preserve">, </m:t>
            </m:r>
            <m:sSubSup>
              <m:sSubSupPr>
                <m:ctrlPr>
                  <w:rPr>
                    <w:rFonts w:ascii="Cambria Math" w:hAnsi="Cambria Math" w:cs="Times New Roman"/>
                    <w:i/>
                    <w:sz w:val="20"/>
                    <w:szCs w:val="20"/>
                    <w:lang w:val="en-GB"/>
                  </w:rPr>
                </m:ctrlPr>
              </m:sSubSupPr>
              <m:e>
                <m:r>
                  <w:rPr>
                    <w:rFonts w:ascii="Cambria Math" w:hAnsi="Cambria Math" w:cs="Times New Roman"/>
                    <w:sz w:val="20"/>
                    <w:szCs w:val="20"/>
                  </w:rPr>
                  <m:t>t</m:t>
                </m:r>
              </m:e>
              <m:sub>
                <m:r>
                  <w:rPr>
                    <w:rFonts w:ascii="Cambria Math" w:hAnsi="Cambria Math" w:cs="Times New Roman"/>
                    <w:sz w:val="20"/>
                    <w:szCs w:val="20"/>
                  </w:rPr>
                  <m:t>1</m:t>
                </m:r>
              </m:sub>
              <m:sup>
                <m:r>
                  <w:rPr>
                    <w:rFonts w:ascii="Cambria Math" w:hAnsi="Cambria Math" w:cs="Times New Roman"/>
                    <w:sz w:val="20"/>
                    <w:szCs w:val="20"/>
                  </w:rPr>
                  <m:t>SL</m:t>
                </m:r>
              </m:sup>
            </m:sSubSup>
            <m:r>
              <w:rPr>
                <w:rFonts w:ascii="Cambria Math" w:hAnsi="Cambria Math" w:cs="Times New Roman"/>
                <w:sz w:val="20"/>
                <w:szCs w:val="20"/>
              </w:rPr>
              <m:t xml:space="preserve">,..., </m:t>
            </m:r>
            <m:sSubSup>
              <m:sSubSupPr>
                <m:ctrlPr>
                  <w:rPr>
                    <w:rFonts w:ascii="Cambria Math" w:hAnsi="Cambria Math" w:cs="Times New Roman"/>
                    <w:i/>
                    <w:sz w:val="20"/>
                    <w:szCs w:val="20"/>
                    <w:lang w:val="en-GB"/>
                  </w:rPr>
                </m:ctrlPr>
              </m:sSubSupPr>
              <m:e>
                <m:r>
                  <w:rPr>
                    <w:rFonts w:ascii="Cambria Math" w:hAnsi="Cambria Math" w:cs="Times New Roman"/>
                    <w:sz w:val="20"/>
                    <w:szCs w:val="20"/>
                  </w:rPr>
                  <m:t>t</m:t>
                </m:r>
              </m:e>
              <m:sub>
                <m:sSub>
                  <m:sSubPr>
                    <m:ctrlPr>
                      <w:rPr>
                        <w:rFonts w:ascii="Cambria Math" w:hAnsi="Cambria Math" w:cs="Times New Roman"/>
                        <w:i/>
                        <w:sz w:val="20"/>
                        <w:szCs w:val="20"/>
                        <w:lang w:val="en-GB"/>
                      </w:rPr>
                    </m:ctrlPr>
                  </m:sSubPr>
                  <m:e>
                    <m:r>
                      <w:rPr>
                        <w:rFonts w:ascii="Cambria Math" w:hAnsi="Cambria Math" w:cs="Times New Roman"/>
                        <w:sz w:val="20"/>
                        <w:szCs w:val="20"/>
                      </w:rPr>
                      <m:t>T</m:t>
                    </m:r>
                  </m:e>
                  <m:sub>
                    <m:r>
                      <w:rPr>
                        <w:rFonts w:ascii="Cambria Math" w:hAnsi="Cambria Math" w:cs="Times New Roman"/>
                        <w:sz w:val="20"/>
                        <w:szCs w:val="20"/>
                      </w:rPr>
                      <m:t>max</m:t>
                    </m:r>
                  </m:sub>
                </m:sSub>
              </m:sub>
              <m:sup>
                <m:r>
                  <w:rPr>
                    <w:rFonts w:ascii="Cambria Math" w:hAnsi="Cambria Math" w:cs="Times New Roman"/>
                    <w:sz w:val="20"/>
                    <w:szCs w:val="20"/>
                  </w:rPr>
                  <m:t>SL</m:t>
                </m:r>
              </m:sup>
            </m:sSubSup>
          </m:e>
        </m:d>
      </m:oMath>
      <w:bookmarkEnd w:id="42"/>
      <w:bookmarkEnd w:id="43"/>
      <w:r>
        <w:rPr>
          <w:rFonts w:ascii="Times New Roman" w:hAnsi="Times New Roman" w:cs="Times New Roman"/>
          <w:sz w:val="20"/>
          <w:szCs w:val="20"/>
          <w:lang w:val="en-GB"/>
        </w:rPr>
        <w:t>;</w:t>
      </w:r>
      <w:r>
        <w:rPr>
          <w:rFonts w:ascii="Times New Roman" w:hAnsi="Times New Roman" w:cs="Times New Roman"/>
          <w:sz w:val="20"/>
          <w:szCs w:val="20"/>
          <w:lang w:val="en-GB" w:eastAsia="ko-KR"/>
        </w:rPr>
        <w:t xml:space="preserve"> otherwise</w:t>
      </w:r>
      <w:r>
        <w:rPr>
          <w:rFonts w:ascii="Times New Roman" w:hAnsi="Times New Roman" w:cs="Times New Roman"/>
          <w:sz w:val="20"/>
          <w:szCs w:val="20"/>
          <w:lang w:val="en-GB" w:eastAsia="en-GB"/>
        </w:rPr>
        <w:t xml:space="preserve"> </w:t>
      </w:r>
      <m:oMath>
        <m:r>
          <w:rPr>
            <w:rFonts w:ascii="Cambria Math" w:hAnsi="Cambria Math" w:cs="Times New Roman"/>
            <w:sz w:val="20"/>
            <w:szCs w:val="20"/>
          </w:rPr>
          <m:t>Q</m:t>
        </m:r>
        <m:r>
          <m:rPr>
            <m:sty m:val="p"/>
          </m:rPr>
          <w:rPr>
            <w:rFonts w:ascii="Cambria Math" w:hAnsi="Cambria Math" w:cs="Times New Roman"/>
            <w:sz w:val="20"/>
            <w:szCs w:val="20"/>
          </w:rPr>
          <m:t>=</m:t>
        </m:r>
      </m:oMath>
      <w:r>
        <w:rPr>
          <w:rFonts w:hAnsi="Cambria Math" w:cs="Times New Roman" w:hint="eastAsia"/>
          <w:sz w:val="20"/>
          <w:szCs w:val="20"/>
        </w:rPr>
        <w:t>1</w:t>
      </w:r>
      <w:r>
        <w:rPr>
          <w:rFonts w:ascii="Times New Roman" w:hAnsi="Times New Roman" w:cs="Times New Roman"/>
          <w:sz w:val="20"/>
          <w:szCs w:val="20"/>
          <w:lang w:val="en-GB" w:eastAsia="en-GB"/>
        </w:rPr>
        <w:t>.</w:t>
      </w:r>
      <w:r>
        <w:rPr>
          <w:rFonts w:ascii="Times New Roman" w:hAnsi="Times New Roman" w:cs="Times New Roman"/>
          <w:sz w:val="20"/>
          <w:szCs w:val="20"/>
          <w:lang w:eastAsia="en-GB"/>
        </w:rPr>
        <w:t xml:space="preserve"> </w:t>
      </w:r>
      <m:oMath>
        <m:sSub>
          <m:sSubPr>
            <m:ctrlPr>
              <w:rPr>
                <w:rFonts w:ascii="Cambria Math" w:hAnsi="Cambria Math" w:cs="Times New Roman"/>
                <w:sz w:val="20"/>
                <w:szCs w:val="20"/>
                <w:lang w:eastAsia="en-GB"/>
              </w:rPr>
            </m:ctrlPr>
          </m:sSubPr>
          <m:e>
            <m:r>
              <m:rPr>
                <m:sty m:val="p"/>
              </m:rPr>
              <w:rPr>
                <w:rFonts w:ascii="Cambria Math" w:hAnsi="Cambria Math" w:cs="Times New Roman"/>
                <w:sz w:val="20"/>
                <w:szCs w:val="20"/>
                <w:lang w:eastAsia="en-GB"/>
              </w:rPr>
              <m:t>T</m:t>
            </m:r>
          </m:e>
          <m:sub>
            <m:r>
              <m:rPr>
                <m:sty m:val="p"/>
              </m:rPr>
              <w:rPr>
                <w:rFonts w:ascii="Cambria Math" w:hAnsi="Cambria Math" w:cs="Times New Roman"/>
                <w:sz w:val="20"/>
                <w:szCs w:val="20"/>
                <w:lang w:eastAsia="en-GB"/>
              </w:rPr>
              <m:t>scal</m:t>
            </m:r>
          </m:sub>
        </m:sSub>
      </m:oMath>
      <w:r>
        <w:rPr>
          <w:rFonts w:ascii="Times New Roman" w:hAnsi="Times New Roman" w:cs="Times New Roman"/>
          <w:sz w:val="20"/>
          <w:szCs w:val="20"/>
          <w:lang w:eastAsia="en-GB"/>
        </w:rPr>
        <w:t xml:space="preserve"> </w:t>
      </w:r>
      <w:proofErr w:type="gramStart"/>
      <w:r>
        <w:rPr>
          <w:rFonts w:ascii="Times New Roman" w:hAnsi="Times New Roman" w:cs="Times New Roman"/>
          <w:sz w:val="20"/>
          <w:szCs w:val="20"/>
          <w:lang w:eastAsia="en-GB"/>
        </w:rPr>
        <w:t>is</w:t>
      </w:r>
      <w:proofErr w:type="gramEnd"/>
      <w:r>
        <w:rPr>
          <w:rFonts w:ascii="Times New Roman" w:hAnsi="Times New Roman" w:cs="Times New Roman"/>
          <w:sz w:val="20"/>
          <w:szCs w:val="20"/>
          <w:lang w:eastAsia="en-GB"/>
        </w:rPr>
        <w:t xml:space="preserve"> set to </w:t>
      </w:r>
      <w:r>
        <w:rPr>
          <w:rFonts w:ascii="Times New Roman" w:hAnsi="Times New Roman" w:cs="Times New Roman"/>
          <w:sz w:val="20"/>
          <w:szCs w:val="20"/>
        </w:rPr>
        <w:t xml:space="preserve">the duration between </w:t>
      </w:r>
      <w:proofErr w:type="spellStart"/>
      <w:r>
        <w:rPr>
          <w:rFonts w:ascii="Times New Roman" w:hAnsi="Times New Roman" w:cs="Times New Roman"/>
          <w:sz w:val="20"/>
          <w:szCs w:val="20"/>
        </w:rPr>
        <w:t>subframe</w:t>
      </w:r>
      <w:proofErr w:type="spellEnd"/>
      <w:r>
        <w:rPr>
          <w:rFonts w:ascii="Times New Roman" w:hAnsi="Times New Roman" w:cs="Times New Roman"/>
          <w:sz w:val="20"/>
          <w:szCs w:val="20"/>
        </w:rPr>
        <w:t xml:space="preserve"> </w:t>
      </w:r>
      <w:r>
        <w:rPr>
          <w:rFonts w:ascii="Times New Roman" w:hAnsi="Times New Roman" w:cs="Times New Roman"/>
          <w:i/>
          <w:iCs/>
          <w:sz w:val="20"/>
          <w:szCs w:val="20"/>
        </w:rPr>
        <w:t>p</w:t>
      </w:r>
      <w:r>
        <w:rPr>
          <w:rFonts w:ascii="Times New Roman" w:hAnsi="Times New Roman" w:cs="Times New Roman"/>
          <w:sz w:val="20"/>
          <w:szCs w:val="20"/>
        </w:rPr>
        <w:t xml:space="preserve"> and </w:t>
      </w:r>
      <w:proofErr w:type="spellStart"/>
      <w:r>
        <w:rPr>
          <w:rFonts w:ascii="Times New Roman" w:hAnsi="Times New Roman" w:cs="Times New Roman"/>
          <w:sz w:val="20"/>
          <w:szCs w:val="20"/>
        </w:rPr>
        <w:t>subframe</w:t>
      </w:r>
      <w:proofErr w:type="spellEnd"/>
      <w:r>
        <w:rPr>
          <w:rFonts w:ascii="Times New Roman" w:hAnsi="Times New Roman" w:cs="Times New Roman"/>
          <w:sz w:val="20"/>
          <w:szCs w:val="20"/>
        </w:rPr>
        <w:t xml:space="preserve"> which contains slot </w:t>
      </w:r>
      <w:r>
        <w:rPr>
          <w:rFonts w:ascii="Times New Roman" w:hAnsi="Times New Roman" w:cs="Times New Roman"/>
          <w:i/>
          <w:iCs/>
          <w:sz w:val="20"/>
          <w:szCs w:val="20"/>
        </w:rPr>
        <w:t>n+T2</w:t>
      </w:r>
      <w:r>
        <w:rPr>
          <w:rFonts w:ascii="Times New Roman" w:hAnsi="Times New Roman" w:cs="Times New Roman"/>
          <w:sz w:val="20"/>
          <w:szCs w:val="20"/>
        </w:rPr>
        <w:t xml:space="preserve"> </w:t>
      </w:r>
      <w:r>
        <w:rPr>
          <w:rFonts w:ascii="Times New Roman" w:hAnsi="Times New Roman" w:cs="Times New Roman"/>
          <w:sz w:val="20"/>
          <w:szCs w:val="20"/>
          <w:lang w:eastAsia="en-GB"/>
        </w:rPr>
        <w:t>converted to units</w:t>
      </w:r>
      <w:r>
        <w:rPr>
          <w:rFonts w:ascii="Times New Roman" w:hAnsi="Times New Roman" w:cs="Times New Roman"/>
          <w:sz w:val="20"/>
          <w:szCs w:val="20"/>
          <w:lang w:eastAsia="en-GB"/>
        </w:rPr>
        <w:t xml:space="preserve"> of </w:t>
      </w:r>
      <w:proofErr w:type="spellStart"/>
      <w:r>
        <w:rPr>
          <w:rFonts w:ascii="Times New Roman" w:hAnsi="Times New Roman" w:cs="Times New Roman"/>
          <w:sz w:val="20"/>
          <w:szCs w:val="20"/>
          <w:lang w:val="en-GB" w:eastAsia="en-GB"/>
        </w:rPr>
        <w:t>msec</w:t>
      </w:r>
      <w:proofErr w:type="spellEnd"/>
      <w:r>
        <w:rPr>
          <w:rFonts w:ascii="Times New Roman" w:hAnsi="Times New Roman" w:cs="Times New Roman"/>
          <w:sz w:val="20"/>
          <w:szCs w:val="20"/>
        </w:rPr>
        <w:t xml:space="preserve">.The </w:t>
      </w:r>
      <w:proofErr w:type="spellStart"/>
      <w:r>
        <w:rPr>
          <w:rFonts w:ascii="Times New Roman" w:hAnsi="Times New Roman" w:cs="Times New Roman"/>
          <w:sz w:val="20"/>
          <w:szCs w:val="20"/>
        </w:rPr>
        <w:t>subframe</w:t>
      </w:r>
      <w:proofErr w:type="spellEnd"/>
      <w:r>
        <w:rPr>
          <w:rFonts w:ascii="Times New Roman" w:hAnsi="Times New Roman" w:cs="Times New Roman"/>
          <w:sz w:val="20"/>
          <w:szCs w:val="20"/>
        </w:rPr>
        <w:t xml:space="preserve"> </w:t>
      </w:r>
      <w:r>
        <w:rPr>
          <w:rFonts w:ascii="Times New Roman" w:hAnsi="Times New Roman" w:cs="Times New Roman"/>
          <w:i/>
          <w:iCs/>
          <w:sz w:val="20"/>
          <w:szCs w:val="20"/>
        </w:rPr>
        <w:t>p</w:t>
      </w:r>
      <w:r>
        <w:rPr>
          <w:rFonts w:ascii="Times New Roman" w:hAnsi="Times New Roman" w:cs="Times New Roman"/>
          <w:sz w:val="20"/>
          <w:szCs w:val="20"/>
        </w:rPr>
        <w:t xml:space="preserve"> is </w:t>
      </w:r>
      <w:r>
        <w:rPr>
          <w:rFonts w:ascii="Times New Roman" w:hAnsi="Times New Roman" w:cs="Times New Roman"/>
          <w:sz w:val="20"/>
          <w:szCs w:val="20"/>
          <w:lang w:eastAsia="en-GB"/>
        </w:rPr>
        <w:t xml:space="preserve"> set to </w:t>
      </w:r>
      <w:r>
        <w:rPr>
          <w:rFonts w:ascii="Times New Roman" w:hAnsi="Times New Roman" w:cs="Times New Roman"/>
          <w:sz w:val="20"/>
          <w:szCs w:val="20"/>
        </w:rPr>
        <w:t xml:space="preserve">the ending LTE SL </w:t>
      </w:r>
      <w:proofErr w:type="spellStart"/>
      <w:r>
        <w:rPr>
          <w:rFonts w:ascii="Times New Roman" w:hAnsi="Times New Roman" w:cs="Times New Roman"/>
          <w:sz w:val="20"/>
          <w:szCs w:val="20"/>
        </w:rPr>
        <w:t>subframe</w:t>
      </w:r>
      <w:proofErr w:type="spellEnd"/>
      <w:r>
        <w:rPr>
          <w:rFonts w:ascii="Times New Roman" w:hAnsi="Times New Roman" w:cs="Times New Roman"/>
          <w:sz w:val="20"/>
          <w:szCs w:val="20"/>
        </w:rPr>
        <w:t xml:space="preserve"> used to determine the information shared with the NR SL module.</w:t>
      </w:r>
    </w:p>
    <w:p w:rsidR="009C4982" w:rsidRDefault="009C4982">
      <w:pPr>
        <w:spacing w:afterLines="50" w:after="120"/>
        <w:jc w:val="both"/>
        <w:rPr>
          <w:rFonts w:eastAsia="MS Mincho"/>
          <w:szCs w:val="24"/>
          <w:lang w:val="en-GB" w:eastAsia="zh-CN"/>
        </w:rPr>
      </w:pPr>
    </w:p>
    <w:p w:rsidR="009C4982" w:rsidRDefault="00244FCA">
      <w:pPr>
        <w:spacing w:afterLines="50" w:after="120"/>
        <w:jc w:val="both"/>
        <w:rPr>
          <w:rFonts w:eastAsia="宋体"/>
          <w:b/>
          <w:u w:val="single"/>
          <w:lang w:eastAsia="zh-CN"/>
        </w:rPr>
      </w:pPr>
      <w:r>
        <w:rPr>
          <w:rFonts w:eastAsiaTheme="minorEastAsia"/>
          <w:b/>
          <w:szCs w:val="24"/>
          <w:u w:val="single"/>
          <w:lang w:val="en-GB" w:eastAsia="zh-CN"/>
        </w:rPr>
        <w:lastRenderedPageBreak/>
        <w:t xml:space="preserve">Issue 3: </w:t>
      </w:r>
      <w:r>
        <w:rPr>
          <w:rFonts w:eastAsia="MS Mincho"/>
          <w:b/>
          <w:szCs w:val="24"/>
          <w:u w:val="single"/>
          <w:lang w:val="en-GB" w:eastAsia="zh-CN"/>
        </w:rPr>
        <w:t xml:space="preserve">how to determine candidate resource set for NR SL considering the LTE SL resources selected to be used for LTE SL </w:t>
      </w:r>
      <w:r>
        <w:rPr>
          <w:rFonts w:eastAsia="MS Mincho"/>
          <w:b/>
          <w:szCs w:val="24"/>
          <w:u w:val="single"/>
          <w:lang w:val="en-GB" w:eastAsia="zh-CN"/>
        </w:rPr>
        <w:t>module’s own LTE SL transmission</w:t>
      </w:r>
    </w:p>
    <w:p w:rsidR="009C4982" w:rsidRDefault="00244FCA">
      <w:pPr>
        <w:numPr>
          <w:ilvl w:val="255"/>
          <w:numId w:val="0"/>
        </w:numPr>
        <w:spacing w:afterLines="50" w:after="120"/>
        <w:jc w:val="both"/>
        <w:rPr>
          <w:rFonts w:eastAsia="MS Mincho"/>
          <w:szCs w:val="24"/>
          <w:lang w:eastAsia="zh-CN"/>
        </w:rPr>
      </w:pPr>
      <w:bookmarkStart w:id="44" w:name="OLE_LINK63"/>
      <w:r>
        <w:rPr>
          <w:rFonts w:eastAsia="MS Mincho" w:hint="eastAsia"/>
          <w:szCs w:val="24"/>
          <w:lang w:eastAsia="zh-CN"/>
        </w:rPr>
        <w:t xml:space="preserve">Firstly, all </w:t>
      </w:r>
      <w:r>
        <w:rPr>
          <w:rFonts w:eastAsia="宋体" w:hint="eastAsia"/>
          <w:lang w:eastAsia="zh-CN"/>
        </w:rPr>
        <w:t xml:space="preserve">LTE SL resources in the </w:t>
      </w:r>
      <w:proofErr w:type="spellStart"/>
      <w:r>
        <w:rPr>
          <w:rFonts w:eastAsia="宋体" w:hint="eastAsia"/>
          <w:lang w:eastAsia="zh-CN"/>
        </w:rPr>
        <w:t>subframe</w:t>
      </w:r>
      <w:proofErr w:type="spellEnd"/>
      <w:r>
        <w:rPr>
          <w:rFonts w:eastAsia="宋体" w:hint="eastAsia"/>
          <w:lang w:eastAsia="zh-CN"/>
        </w:rPr>
        <w:t xml:space="preserve"> </w:t>
      </w:r>
      <w:r>
        <w:rPr>
          <w:rFonts w:eastAsia="宋体" w:hint="eastAsia"/>
          <w:i/>
          <w:iCs/>
          <w:lang w:eastAsia="zh-CN"/>
        </w:rPr>
        <w:t>m</w:t>
      </w:r>
      <w:r>
        <w:rPr>
          <w:rFonts w:eastAsia="宋体" w:hint="eastAsia"/>
          <w:lang w:eastAsia="zh-CN"/>
        </w:rPr>
        <w:t xml:space="preserve"> which contains </w:t>
      </w:r>
      <w:r>
        <w:rPr>
          <w:rFonts w:eastAsia="MS Mincho"/>
          <w:szCs w:val="24"/>
          <w:lang w:val="en-GB" w:eastAsia="zh-CN"/>
        </w:rPr>
        <w:t>LTE SL resources selected to be used for LTE SL module</w:t>
      </w:r>
      <w:r>
        <w:rPr>
          <w:rFonts w:eastAsia="MS Mincho" w:hint="eastAsia"/>
          <w:szCs w:val="24"/>
          <w:lang w:eastAsia="zh-CN"/>
        </w:rPr>
        <w:t xml:space="preserve"> are repeated Q times </w:t>
      </w:r>
      <w:r>
        <w:rPr>
          <w:rFonts w:eastAsia="MS Mincho"/>
          <w:szCs w:val="24"/>
          <w:lang w:val="en-GB" w:eastAsia="zh-CN"/>
        </w:rPr>
        <w:t>according to the LTE SL resource reservation period</w:t>
      </w:r>
      <w:r>
        <w:rPr>
          <w:rFonts w:eastAsia="MS Mincho" w:hint="eastAsia"/>
          <w:szCs w:val="24"/>
          <w:lang w:eastAsia="zh-CN"/>
        </w:rPr>
        <w:t xml:space="preserve">. </w:t>
      </w:r>
      <w:bookmarkStart w:id="45" w:name="OLE_LINK77"/>
      <w:r>
        <w:rPr>
          <w:rFonts w:eastAsia="MS Mincho" w:hint="eastAsia"/>
          <w:szCs w:val="24"/>
          <w:lang w:eastAsia="zh-CN"/>
        </w:rPr>
        <w:t xml:space="preserve">The value of Q equals to </w:t>
      </w:r>
      <w:r>
        <w:rPr>
          <w:rFonts w:eastAsia="MS Mincho"/>
          <w:szCs w:val="24"/>
          <w:lang w:val="en-GB" w:eastAsia="zh-CN"/>
        </w:rPr>
        <w:t>LTE SL</w:t>
      </w:r>
      <w:r>
        <w:rPr>
          <w:rFonts w:eastAsia="MS Mincho"/>
          <w:szCs w:val="24"/>
          <w:lang w:val="en-GB" w:eastAsia="zh-CN"/>
        </w:rPr>
        <w:t xml:space="preserve"> resource reselection count</w:t>
      </w:r>
      <w:r>
        <w:rPr>
          <w:rFonts w:eastAsia="MS Mincho" w:hint="eastAsia"/>
          <w:szCs w:val="24"/>
          <w:lang w:eastAsia="zh-CN"/>
        </w:rPr>
        <w:t xml:space="preserve"> if </w:t>
      </w:r>
      <m:oMath>
        <m:r>
          <w:rPr>
            <w:rFonts w:ascii="Cambria Math" w:eastAsia="宋体" w:hAnsi="Cambria Math"/>
            <w:lang w:eastAsia="zh-CN"/>
          </w:rPr>
          <m:t>m</m:t>
        </m:r>
        <m:r>
          <w:rPr>
            <w:rFonts w:ascii="Cambria Math" w:eastAsia="宋体" w:hAnsi="Cambria Math"/>
            <w:lang w:eastAsia="zh-CN"/>
          </w:rPr>
          <m:t xml:space="preserve"> +</m:t>
        </m:r>
        <m:r>
          <w:rPr>
            <w:rFonts w:ascii="Cambria Math" w:eastAsia="宋体" w:hAnsi="Cambria Math"/>
            <w:lang w:eastAsia="zh-CN"/>
          </w:rPr>
          <m:t>count</m:t>
        </m:r>
        <m:r>
          <m:rPr>
            <m:sty m:val="p"/>
          </m:rPr>
          <w:rPr>
            <w:rFonts w:ascii="Cambria Math" w:eastAsia="宋体" w:hAnsi="Cambria Math"/>
            <w:lang w:eastAsia="zh-CN"/>
          </w:rPr>
          <m:t xml:space="preserve"> </m:t>
        </m:r>
        <m:r>
          <w:rPr>
            <w:rFonts w:ascii="Cambria Math" w:hAnsi="Cambria Math"/>
            <w:lang w:val="en-GB"/>
          </w:rPr>
          <m:t>×</m:t>
        </m:r>
        <m:sSub>
          <m:sSubPr>
            <m:ctrlPr>
              <w:rPr>
                <w:rFonts w:ascii="Cambria Math" w:hAnsi="Cambria Math" w:hint="eastAsia"/>
                <w:i/>
                <w:lang w:val="en-GB" w:eastAsia="ko-KR"/>
              </w:rPr>
            </m:ctrlPr>
          </m:sSubPr>
          <m:e>
            <m:r>
              <w:rPr>
                <w:rFonts w:ascii="Cambria Math" w:eastAsia="宋体"/>
                <w:lang w:eastAsia="zh-CN"/>
              </w:rPr>
              <m:t>P</m:t>
            </m:r>
          </m:e>
          <m:sub>
            <m:r>
              <w:rPr>
                <w:rFonts w:ascii="Cambria Math" w:eastAsia="宋体"/>
                <w:lang w:eastAsia="zh-CN"/>
              </w:rPr>
              <m:t>step</m:t>
            </m:r>
          </m:sub>
        </m:sSub>
        <m:r>
          <w:rPr>
            <w:rFonts w:ascii="Cambria Math" w:hAnsi="Cambria Math"/>
            <w:lang w:val="en-GB"/>
          </w:rPr>
          <m:t>×</m:t>
        </m:r>
        <m:sSub>
          <m:sSubPr>
            <m:ctrlPr>
              <w:rPr>
                <w:rFonts w:ascii="Cambria Math" w:hAnsi="Cambria Math"/>
                <w:i/>
                <w:lang w:val="en-GB"/>
              </w:rPr>
            </m:ctrlPr>
          </m:sSubPr>
          <m:e>
            <m:r>
              <w:rPr>
                <w:rFonts w:ascii="Cambria Math" w:eastAsia="宋体" w:hAnsi="Cambria Math"/>
                <w:lang w:eastAsia="zh-CN"/>
              </w:rPr>
              <m:t>P</m:t>
            </m:r>
          </m:e>
          <m:sub>
            <m:r>
              <w:rPr>
                <w:rFonts w:ascii="Cambria Math" w:eastAsia="宋体" w:hAnsi="Cambria Math"/>
                <w:lang w:eastAsia="zh-CN"/>
              </w:rPr>
              <m:t>rsvp</m:t>
            </m:r>
            <m:r>
              <w:rPr>
                <w:rFonts w:ascii="Cambria Math" w:eastAsia="宋体" w:hAnsi="Cambria Math"/>
                <w:lang w:eastAsia="zh-CN"/>
              </w:rPr>
              <m:t>_</m:t>
            </m:r>
            <m:r>
              <w:rPr>
                <w:rFonts w:ascii="Cambria Math" w:eastAsia="宋体" w:hAnsi="Cambria Math"/>
                <w:lang w:eastAsia="zh-CN"/>
              </w:rPr>
              <m:t>RX</m:t>
            </m:r>
          </m:sub>
        </m:sSub>
        <m:r>
          <w:rPr>
            <w:rFonts w:ascii="Cambria Math" w:eastAsia="宋体" w:hAnsi="Cambria Math"/>
            <w:lang w:eastAsia="zh-CN"/>
          </w:rPr>
          <m:t xml:space="preserve"> </m:t>
        </m:r>
        <m:r>
          <m:rPr>
            <m:sty m:val="p"/>
          </m:rPr>
          <w:rPr>
            <w:rFonts w:ascii="Cambria Math" w:hAnsi="Cambria Math"/>
          </w:rPr>
          <m:t>≥</m:t>
        </m:r>
        <m:r>
          <m:rPr>
            <m:sty m:val="p"/>
          </m:rPr>
          <w:rPr>
            <w:rFonts w:ascii="Cambria Math" w:eastAsia="宋体" w:hAnsi="Cambria Math"/>
            <w:lang w:eastAsia="zh-CN"/>
          </w:rPr>
          <m:t xml:space="preserve"> </m:t>
        </m:r>
        <m:r>
          <w:rPr>
            <w:rFonts w:ascii="Cambria Math" w:eastAsia="宋体" w:hAnsi="Cambria Math"/>
            <w:lang w:eastAsia="zh-CN"/>
          </w:rPr>
          <m:t>d</m:t>
        </m:r>
      </m:oMath>
      <w:bookmarkEnd w:id="45"/>
      <w:r>
        <w:rPr>
          <w:rFonts w:eastAsia="宋体" w:hAnsi="Cambria Math" w:hint="eastAsia"/>
          <w:lang w:eastAsia="zh-CN"/>
        </w:rPr>
        <w:t xml:space="preserve">, </w:t>
      </w:r>
      <w:proofErr w:type="spellStart"/>
      <w:r w:rsidRPr="00083EFF">
        <w:rPr>
          <w:rFonts w:eastAsia="宋体" w:hAnsi="Cambria Math"/>
          <w:bCs/>
          <w:lang w:eastAsia="zh-CN"/>
        </w:rPr>
        <w:t>subframe</w:t>
      </w:r>
      <w:proofErr w:type="spellEnd"/>
      <w:r w:rsidRPr="00083EFF">
        <w:rPr>
          <w:rFonts w:eastAsia="宋体" w:hAnsi="Cambria Math"/>
          <w:bCs/>
          <w:lang w:eastAsia="zh-CN"/>
        </w:rPr>
        <w:t xml:space="preserve"> </w:t>
      </w:r>
      <w:r w:rsidRPr="00083EFF">
        <w:rPr>
          <w:rFonts w:eastAsia="宋体" w:hAnsi="Cambria Math"/>
          <w:bCs/>
          <w:i/>
          <w:iCs/>
          <w:lang w:eastAsia="zh-CN"/>
        </w:rPr>
        <w:t>d</w:t>
      </w:r>
      <w:r w:rsidRPr="00083EFF">
        <w:rPr>
          <w:rFonts w:eastAsia="宋体" w:hAnsi="Cambria Math"/>
          <w:bCs/>
          <w:lang w:eastAsia="zh-CN"/>
        </w:rPr>
        <w:t xml:space="preserve"> is </w:t>
      </w:r>
      <w:r w:rsidRPr="00083EFF">
        <w:rPr>
          <w:rFonts w:eastAsia="宋体"/>
          <w:bCs/>
          <w:lang w:val="en-GB" w:eastAsia="zh-CN"/>
        </w:rPr>
        <w:t xml:space="preserve">the </w:t>
      </w:r>
      <w:proofErr w:type="spellStart"/>
      <w:r w:rsidRPr="00083EFF">
        <w:rPr>
          <w:rFonts w:eastAsia="宋体"/>
          <w:bCs/>
          <w:lang w:eastAsia="zh-CN"/>
        </w:rPr>
        <w:t>subframe</w:t>
      </w:r>
      <w:proofErr w:type="spellEnd"/>
      <w:r w:rsidRPr="00083EFF">
        <w:rPr>
          <w:rFonts w:eastAsia="宋体"/>
          <w:bCs/>
          <w:lang w:eastAsia="zh-CN"/>
        </w:rPr>
        <w:t xml:space="preserve"> contain</w:t>
      </w:r>
      <w:r w:rsidRPr="00083EFF">
        <w:rPr>
          <w:rFonts w:eastAsia="宋体"/>
          <w:bCs/>
          <w:lang w:eastAsia="zh-CN"/>
        </w:rPr>
        <w:t>ing</w:t>
      </w:r>
      <w:r w:rsidRPr="00083EFF">
        <w:rPr>
          <w:rFonts w:eastAsia="宋体"/>
          <w:bCs/>
          <w:lang w:eastAsia="zh-CN"/>
        </w:rPr>
        <w:t xml:space="preserve"> slot </w:t>
      </w:r>
      <w:r w:rsidRPr="00083EFF">
        <w:rPr>
          <w:rFonts w:eastAsia="宋体"/>
          <w:bCs/>
          <w:i/>
          <w:iCs/>
          <w:lang w:eastAsia="zh-CN"/>
        </w:rPr>
        <w:t>n+T2</w:t>
      </w:r>
      <w:r w:rsidRPr="00083EFF">
        <w:rPr>
          <w:rFonts w:eastAsia="宋体"/>
          <w:bCs/>
          <w:lang w:val="en-GB" w:eastAsia="zh-CN"/>
        </w:rPr>
        <w:t xml:space="preserve"> </w:t>
      </w:r>
      <w:r w:rsidRPr="00083EFF">
        <w:rPr>
          <w:rFonts w:eastAsia="宋体"/>
          <w:bCs/>
          <w:lang w:eastAsia="zh-CN"/>
        </w:rPr>
        <w:t xml:space="preserve">and </w:t>
      </w:r>
      <w:r w:rsidRPr="00083EFF">
        <w:rPr>
          <w:rFonts w:eastAsia="宋体"/>
          <w:bCs/>
          <w:lang w:val="en-GB" w:eastAsia="zh-CN"/>
        </w:rPr>
        <w:t xml:space="preserve">belonging to the </w:t>
      </w:r>
      <w:r w:rsidRPr="00083EFF">
        <w:rPr>
          <w:rFonts w:eastAsia="宋体"/>
          <w:bCs/>
          <w:lang w:eastAsia="zh-CN"/>
        </w:rPr>
        <w:t xml:space="preserve">LTE SL </w:t>
      </w:r>
      <w:r w:rsidRPr="00083EFF">
        <w:rPr>
          <w:rFonts w:eastAsia="宋体"/>
          <w:bCs/>
          <w:lang w:val="en-GB" w:eastAsia="zh-CN"/>
        </w:rPr>
        <w:t xml:space="preserve">set </w:t>
      </w:r>
      <m:oMath>
        <m:d>
          <m:dPr>
            <m:ctrlPr>
              <w:rPr>
                <w:rFonts w:ascii="Cambria Math" w:hAnsi="Cambria Math"/>
                <w:bCs/>
                <w:i/>
                <w:lang w:val="en-GB"/>
              </w:rPr>
            </m:ctrlPr>
          </m:dPr>
          <m:e>
            <m:sSubSup>
              <m:sSubSupPr>
                <m:ctrlPr>
                  <w:rPr>
                    <w:rFonts w:ascii="Cambria Math" w:hAnsi="Cambria Math"/>
                    <w:bCs/>
                    <w:i/>
                    <w:lang w:val="en-GB"/>
                  </w:rPr>
                </m:ctrlPr>
              </m:sSubSupPr>
              <m:e>
                <m:r>
                  <w:rPr>
                    <w:rFonts w:ascii="Cambria Math" w:hAnsi="Cambria Math"/>
                    <w:lang w:eastAsia="zh-CN"/>
                  </w:rPr>
                  <m:t>t</m:t>
                </m:r>
              </m:e>
              <m:sub>
                <m:r>
                  <w:rPr>
                    <w:rFonts w:ascii="Cambria Math" w:hAnsi="Cambria Math"/>
                    <w:lang w:eastAsia="zh-CN"/>
                  </w:rPr>
                  <m:t>0</m:t>
                </m:r>
              </m:sub>
              <m:sup>
                <m:r>
                  <w:rPr>
                    <w:rFonts w:ascii="Cambria Math" w:hAnsi="Cambria Math"/>
                    <w:lang w:eastAsia="zh-CN"/>
                  </w:rPr>
                  <m:t>SL</m:t>
                </m:r>
              </m:sup>
            </m:sSubSup>
            <m:r>
              <w:rPr>
                <w:rFonts w:ascii="Cambria Math" w:hAnsi="Cambria Math"/>
                <w:lang w:eastAsia="zh-CN"/>
              </w:rPr>
              <m:t xml:space="preserve">, </m:t>
            </m:r>
            <m:sSubSup>
              <m:sSubSupPr>
                <m:ctrlPr>
                  <w:rPr>
                    <w:rFonts w:ascii="Cambria Math" w:hAnsi="Cambria Math"/>
                    <w:bCs/>
                    <w:i/>
                    <w:lang w:val="en-GB"/>
                  </w:rPr>
                </m:ctrlPr>
              </m:sSubSupPr>
              <m:e>
                <m:r>
                  <w:rPr>
                    <w:rFonts w:ascii="Cambria Math" w:hAnsi="Cambria Math"/>
                    <w:lang w:eastAsia="zh-CN"/>
                  </w:rPr>
                  <m:t>t</m:t>
                </m:r>
              </m:e>
              <m:sub>
                <m:r>
                  <w:rPr>
                    <w:rFonts w:ascii="Cambria Math" w:hAnsi="Cambria Math"/>
                    <w:lang w:eastAsia="zh-CN"/>
                  </w:rPr>
                  <m:t>1</m:t>
                </m:r>
              </m:sub>
              <m:sup>
                <m:r>
                  <w:rPr>
                    <w:rFonts w:ascii="Cambria Math" w:hAnsi="Cambria Math"/>
                    <w:lang w:eastAsia="zh-CN"/>
                  </w:rPr>
                  <m:t>SL</m:t>
                </m:r>
              </m:sup>
            </m:sSubSup>
            <m:r>
              <w:rPr>
                <w:rFonts w:ascii="Cambria Math" w:hAnsi="Cambria Math"/>
                <w:lang w:eastAsia="zh-CN"/>
              </w:rPr>
              <m:t xml:space="preserve">,..., </m:t>
            </m:r>
            <m:sSubSup>
              <m:sSubSupPr>
                <m:ctrlPr>
                  <w:rPr>
                    <w:rFonts w:ascii="Cambria Math" w:hAnsi="Cambria Math"/>
                    <w:bCs/>
                    <w:i/>
                    <w:lang w:val="en-GB"/>
                  </w:rPr>
                </m:ctrlPr>
              </m:sSubSupPr>
              <m:e>
                <m:r>
                  <w:rPr>
                    <w:rFonts w:ascii="Cambria Math" w:hAnsi="Cambria Math"/>
                    <w:lang w:eastAsia="zh-CN"/>
                  </w:rPr>
                  <m:t>t</m:t>
                </m:r>
              </m:e>
              <m:sub>
                <m:sSub>
                  <m:sSubPr>
                    <m:ctrlPr>
                      <w:rPr>
                        <w:rFonts w:ascii="Cambria Math" w:hAnsi="Cambria Math"/>
                        <w:bCs/>
                        <w:i/>
                        <w:lang w:val="en-GB"/>
                      </w:rPr>
                    </m:ctrlPr>
                  </m:sSubPr>
                  <m:e>
                    <m:r>
                      <w:rPr>
                        <w:rFonts w:ascii="Cambria Math" w:hAnsi="Cambria Math"/>
                        <w:lang w:eastAsia="zh-CN"/>
                      </w:rPr>
                      <m:t>T</m:t>
                    </m:r>
                  </m:e>
                  <m:sub>
                    <m:r>
                      <w:rPr>
                        <w:rFonts w:ascii="Cambria Math" w:hAnsi="Cambria Math"/>
                        <w:lang w:eastAsia="zh-CN"/>
                      </w:rPr>
                      <m:t>max</m:t>
                    </m:r>
                  </m:sub>
                </m:sSub>
              </m:sub>
              <m:sup>
                <m:r>
                  <w:rPr>
                    <w:rFonts w:ascii="Cambria Math" w:hAnsi="Cambria Math"/>
                    <w:lang w:eastAsia="zh-CN"/>
                  </w:rPr>
                  <m:t>SL</m:t>
                </m:r>
              </m:sup>
            </m:sSubSup>
          </m:e>
        </m:d>
      </m:oMath>
      <w:r w:rsidRPr="00083EFF">
        <w:rPr>
          <w:rFonts w:eastAsia="宋体" w:hAnsi="Cambria Math"/>
          <w:bCs/>
          <w:lang w:eastAsia="zh-CN"/>
        </w:rPr>
        <w:t xml:space="preserve">, otherwise </w:t>
      </w:r>
      <w:proofErr w:type="spellStart"/>
      <w:r>
        <w:rPr>
          <w:rFonts w:eastAsia="宋体" w:hAnsi="Cambria Math" w:hint="eastAsia"/>
          <w:lang w:eastAsia="zh-CN"/>
        </w:rPr>
        <w:t>subframe</w:t>
      </w:r>
      <w:proofErr w:type="spellEnd"/>
      <w:r>
        <w:rPr>
          <w:rFonts w:eastAsia="宋体" w:hAnsi="Cambria Math" w:hint="eastAsia"/>
          <w:lang w:eastAsia="zh-CN"/>
        </w:rPr>
        <w:t xml:space="preserve"> </w:t>
      </w:r>
      <w:r>
        <w:rPr>
          <w:rFonts w:eastAsia="宋体" w:hAnsi="Cambria Math" w:hint="eastAsia"/>
          <w:i/>
          <w:iCs/>
          <w:lang w:eastAsia="zh-CN"/>
        </w:rPr>
        <w:t>d</w:t>
      </w:r>
      <w:r>
        <w:rPr>
          <w:rFonts w:eastAsia="宋体" w:hAnsi="Cambria Math" w:hint="eastAsia"/>
          <w:lang w:eastAsia="zh-CN"/>
        </w:rPr>
        <w:t xml:space="preserve"> is </w:t>
      </w:r>
      <w:r>
        <w:rPr>
          <w:rFonts w:eastAsia="宋体"/>
          <w:lang w:val="en-GB" w:eastAsia="zh-CN"/>
        </w:rPr>
        <w:t xml:space="preserve">the first </w:t>
      </w:r>
      <w:proofErr w:type="spellStart"/>
      <w:r>
        <w:rPr>
          <w:rFonts w:eastAsia="宋体"/>
          <w:lang w:val="en-GB" w:eastAsia="zh-CN"/>
        </w:rPr>
        <w:t>subframe</w:t>
      </w:r>
      <w:proofErr w:type="spellEnd"/>
      <w:r>
        <w:rPr>
          <w:rFonts w:eastAsia="宋体"/>
          <w:lang w:val="en-GB" w:eastAsia="zh-CN"/>
        </w:rPr>
        <w:t xml:space="preserve"> </w:t>
      </w:r>
      <w:r>
        <w:rPr>
          <w:rFonts w:eastAsia="宋体" w:hint="eastAsia"/>
          <w:lang w:eastAsia="zh-CN"/>
        </w:rPr>
        <w:t xml:space="preserve">before the </w:t>
      </w:r>
      <w:proofErr w:type="spellStart"/>
      <w:r>
        <w:rPr>
          <w:rFonts w:eastAsia="宋体"/>
          <w:lang w:eastAsia="zh-CN"/>
        </w:rPr>
        <w:t>subframe</w:t>
      </w:r>
      <w:proofErr w:type="spellEnd"/>
      <w:r>
        <w:rPr>
          <w:rFonts w:eastAsia="宋体"/>
          <w:lang w:eastAsia="zh-CN"/>
        </w:rPr>
        <w:t xml:space="preserve"> </w:t>
      </w:r>
      <w:r>
        <w:rPr>
          <w:rFonts w:eastAsia="宋体" w:hint="eastAsia"/>
          <w:lang w:eastAsia="zh-CN"/>
        </w:rPr>
        <w:t>contain</w:t>
      </w:r>
      <w:r>
        <w:rPr>
          <w:rFonts w:eastAsia="宋体" w:hint="eastAsia"/>
          <w:lang w:eastAsia="zh-CN"/>
        </w:rPr>
        <w:t>ing</w:t>
      </w:r>
      <w:r>
        <w:rPr>
          <w:rFonts w:eastAsia="宋体" w:hint="eastAsia"/>
          <w:lang w:eastAsia="zh-CN"/>
        </w:rPr>
        <w:t xml:space="preserve"> slot </w:t>
      </w:r>
      <w:r>
        <w:rPr>
          <w:rFonts w:eastAsia="宋体" w:hint="eastAsia"/>
          <w:i/>
          <w:iCs/>
          <w:lang w:eastAsia="zh-CN"/>
        </w:rPr>
        <w:t>n+T2</w:t>
      </w:r>
      <w:r>
        <w:rPr>
          <w:rFonts w:eastAsia="宋体"/>
          <w:lang w:val="en-GB" w:eastAsia="zh-CN"/>
        </w:rPr>
        <w:t xml:space="preserve"> </w:t>
      </w:r>
      <w:r>
        <w:rPr>
          <w:rFonts w:eastAsia="宋体" w:hint="eastAsia"/>
          <w:lang w:eastAsia="zh-CN"/>
        </w:rPr>
        <w:t>and</w:t>
      </w:r>
      <w:r>
        <w:rPr>
          <w:rFonts w:eastAsia="宋体" w:hint="eastAsia"/>
          <w:lang w:eastAsia="zh-CN"/>
        </w:rPr>
        <w:t xml:space="preserve"> </w:t>
      </w:r>
      <w:r>
        <w:rPr>
          <w:rFonts w:eastAsia="宋体"/>
          <w:lang w:val="en-GB" w:eastAsia="zh-CN"/>
        </w:rPr>
        <w:t>belong</w:t>
      </w:r>
      <w:proofErr w:type="spellStart"/>
      <w:r>
        <w:rPr>
          <w:rFonts w:eastAsia="宋体" w:hint="eastAsia"/>
          <w:lang w:eastAsia="zh-CN"/>
        </w:rPr>
        <w:t>ing</w:t>
      </w:r>
      <w:proofErr w:type="spellEnd"/>
      <w:r>
        <w:rPr>
          <w:rFonts w:eastAsia="宋体"/>
          <w:lang w:val="en-GB" w:eastAsia="zh-CN"/>
        </w:rPr>
        <w:t xml:space="preserve"> to the </w:t>
      </w:r>
      <w:r>
        <w:rPr>
          <w:rFonts w:eastAsia="宋体"/>
          <w:lang w:eastAsia="zh-CN"/>
        </w:rPr>
        <w:t xml:space="preserve">LTE SL </w:t>
      </w:r>
      <w:r>
        <w:rPr>
          <w:rFonts w:eastAsia="宋体"/>
          <w:lang w:val="en-GB" w:eastAsia="zh-CN"/>
        </w:rPr>
        <w:t xml:space="preserve">set </w:t>
      </w:r>
      <m:oMath>
        <m:d>
          <m:dPr>
            <m:ctrlPr>
              <w:rPr>
                <w:rFonts w:ascii="Cambria Math" w:hAnsi="Cambria Math"/>
                <w:i/>
                <w:lang w:val="en-GB"/>
              </w:rPr>
            </m:ctrlPr>
          </m:dPr>
          <m:e>
            <m:sSubSup>
              <m:sSubSupPr>
                <m:ctrlPr>
                  <w:rPr>
                    <w:rFonts w:ascii="Cambria Math" w:hAnsi="Cambria Math"/>
                    <w:i/>
                    <w:lang w:val="en-GB"/>
                  </w:rPr>
                </m:ctrlPr>
              </m:sSubSupPr>
              <m:e>
                <m:r>
                  <w:rPr>
                    <w:rFonts w:ascii="Cambria Math" w:hAnsi="Cambria Math"/>
                    <w:lang w:eastAsia="zh-CN"/>
                  </w:rPr>
                  <m:t>t</m:t>
                </m:r>
              </m:e>
              <m:sub>
                <m:r>
                  <w:rPr>
                    <w:rFonts w:ascii="Cambria Math" w:hAnsi="Cambria Math"/>
                    <w:lang w:eastAsia="zh-CN"/>
                  </w:rPr>
                  <m:t>0</m:t>
                </m:r>
              </m:sub>
              <m:sup>
                <m:r>
                  <w:rPr>
                    <w:rFonts w:ascii="Cambria Math" w:hAnsi="Cambria Math"/>
                    <w:lang w:eastAsia="zh-CN"/>
                  </w:rPr>
                  <m:t>SL</m:t>
                </m:r>
              </m:sup>
            </m:sSubSup>
            <m:r>
              <w:rPr>
                <w:rFonts w:ascii="Cambria Math" w:hAnsi="Cambria Math"/>
                <w:lang w:eastAsia="zh-CN"/>
              </w:rPr>
              <m:t xml:space="preserve">, </m:t>
            </m:r>
            <m:sSubSup>
              <m:sSubSupPr>
                <m:ctrlPr>
                  <w:rPr>
                    <w:rFonts w:ascii="Cambria Math" w:hAnsi="Cambria Math"/>
                    <w:i/>
                    <w:lang w:val="en-GB"/>
                  </w:rPr>
                </m:ctrlPr>
              </m:sSubSupPr>
              <m:e>
                <m:r>
                  <w:rPr>
                    <w:rFonts w:ascii="Cambria Math" w:hAnsi="Cambria Math"/>
                    <w:lang w:eastAsia="zh-CN"/>
                  </w:rPr>
                  <m:t>t</m:t>
                </m:r>
              </m:e>
              <m:sub>
                <m:r>
                  <w:rPr>
                    <w:rFonts w:ascii="Cambria Math" w:hAnsi="Cambria Math"/>
                    <w:lang w:eastAsia="zh-CN"/>
                  </w:rPr>
                  <m:t>1</m:t>
                </m:r>
              </m:sub>
              <m:sup>
                <m:r>
                  <w:rPr>
                    <w:rFonts w:ascii="Cambria Math" w:hAnsi="Cambria Math"/>
                    <w:lang w:eastAsia="zh-CN"/>
                  </w:rPr>
                  <m:t>SL</m:t>
                </m:r>
              </m:sup>
            </m:sSubSup>
            <m:r>
              <w:rPr>
                <w:rFonts w:ascii="Cambria Math" w:hAnsi="Cambria Math"/>
                <w:lang w:eastAsia="zh-CN"/>
              </w:rPr>
              <m:t xml:space="preserve">,..., </m:t>
            </m:r>
            <m:sSubSup>
              <m:sSubSupPr>
                <m:ctrlPr>
                  <w:rPr>
                    <w:rFonts w:ascii="Cambria Math" w:hAnsi="Cambria Math"/>
                    <w:i/>
                    <w:lang w:val="en-GB"/>
                  </w:rPr>
                </m:ctrlPr>
              </m:sSubSupPr>
              <m:e>
                <m:r>
                  <w:rPr>
                    <w:rFonts w:ascii="Cambria Math" w:hAnsi="Cambria Math"/>
                    <w:lang w:eastAsia="zh-CN"/>
                  </w:rPr>
                  <m:t>t</m:t>
                </m:r>
              </m:e>
              <m:sub>
                <m:sSub>
                  <m:sSubPr>
                    <m:ctrlPr>
                      <w:rPr>
                        <w:rFonts w:ascii="Cambria Math" w:hAnsi="Cambria Math"/>
                        <w:i/>
                        <w:lang w:val="en-GB"/>
                      </w:rPr>
                    </m:ctrlPr>
                  </m:sSubPr>
                  <m:e>
                    <m:r>
                      <w:rPr>
                        <w:rFonts w:ascii="Cambria Math" w:hAnsi="Cambria Math"/>
                        <w:lang w:eastAsia="zh-CN"/>
                      </w:rPr>
                      <m:t>T</m:t>
                    </m:r>
                  </m:e>
                  <m:sub>
                    <m:r>
                      <w:rPr>
                        <w:rFonts w:ascii="Cambria Math" w:hAnsi="Cambria Math"/>
                        <w:lang w:eastAsia="zh-CN"/>
                      </w:rPr>
                      <m:t>max</m:t>
                    </m:r>
                  </m:sub>
                </m:sSub>
              </m:sub>
              <m:sup>
                <m:r>
                  <w:rPr>
                    <w:rFonts w:ascii="Cambria Math" w:hAnsi="Cambria Math"/>
                    <w:lang w:eastAsia="zh-CN"/>
                  </w:rPr>
                  <m:t>SL</m:t>
                </m:r>
              </m:sup>
            </m:sSubSup>
          </m:e>
        </m:d>
      </m:oMath>
      <w:r>
        <w:rPr>
          <w:rFonts w:eastAsia="宋体" w:hAnsi="Cambria Math" w:hint="eastAsia"/>
          <w:lang w:eastAsia="zh-CN"/>
        </w:rPr>
        <w:t xml:space="preserve">; </w:t>
      </w:r>
      <w:r>
        <w:rPr>
          <w:rFonts w:eastAsia="宋体" w:hAnsi="Cambria Math" w:hint="eastAsia"/>
          <w:lang w:eastAsia="zh-CN"/>
        </w:rPr>
        <w:t xml:space="preserve">otherwise </w:t>
      </w:r>
      <w:r>
        <w:rPr>
          <w:rFonts w:eastAsia="等线"/>
          <w:szCs w:val="24"/>
          <w:lang w:val="en-GB" w:eastAsia="ko-KR"/>
        </w:rPr>
        <w:t xml:space="preserve"> </w:t>
      </w:r>
      <w:r>
        <w:rPr>
          <w:rFonts w:eastAsia="等线" w:hint="eastAsia"/>
          <w:szCs w:val="24"/>
          <w:lang w:eastAsia="zh-CN"/>
        </w:rPr>
        <w:t>t</w:t>
      </w:r>
      <w:r>
        <w:rPr>
          <w:rFonts w:eastAsia="等线"/>
          <w:szCs w:val="24"/>
          <w:lang w:val="en-GB" w:eastAsia="ko-KR"/>
        </w:rPr>
        <w:t xml:space="preserve">he formula of Q </w:t>
      </w:r>
      <w:r>
        <w:rPr>
          <w:rFonts w:eastAsia="等线" w:hint="eastAsia"/>
          <w:szCs w:val="24"/>
          <w:lang w:eastAsia="zh-CN"/>
        </w:rPr>
        <w:t xml:space="preserve"> in above bullet that </w:t>
      </w:r>
      <w:r>
        <w:rPr>
          <w:rFonts w:eastAsia="MS Mincho"/>
          <w:szCs w:val="24"/>
          <w:lang w:val="en-GB" w:eastAsia="zh-CN"/>
        </w:rPr>
        <w:t>NR SL</w:t>
      </w:r>
      <w:r>
        <w:rPr>
          <w:rFonts w:eastAsia="MS Mincho" w:hint="eastAsia"/>
          <w:szCs w:val="24"/>
          <w:lang w:eastAsia="zh-CN"/>
        </w:rPr>
        <w:t xml:space="preserve"> module determines </w:t>
      </w:r>
      <w:r>
        <w:rPr>
          <w:rFonts w:eastAsia="MS Mincho"/>
          <w:szCs w:val="24"/>
          <w:lang w:val="en-GB" w:eastAsia="zh-CN"/>
        </w:rPr>
        <w:t xml:space="preserve">candidate resource set considering the LTE SL reserved resources by other </w:t>
      </w:r>
      <w:r>
        <w:rPr>
          <w:rFonts w:eastAsia="MS Mincho"/>
          <w:szCs w:val="24"/>
          <w:lang w:val="en-GB" w:eastAsia="zh-CN"/>
        </w:rPr>
        <w:t>LTE SL UE</w:t>
      </w:r>
      <w:r>
        <w:rPr>
          <w:rFonts w:eastAsia="MS Mincho" w:hint="eastAsia"/>
          <w:szCs w:val="24"/>
          <w:lang w:eastAsia="zh-CN"/>
        </w:rPr>
        <w:t xml:space="preserve"> is used.</w:t>
      </w:r>
    </w:p>
    <w:p w:rsidR="009C4982" w:rsidRDefault="00244FCA">
      <w:pPr>
        <w:numPr>
          <w:ilvl w:val="255"/>
          <w:numId w:val="0"/>
        </w:numPr>
        <w:spacing w:afterLines="50" w:after="120"/>
        <w:jc w:val="both"/>
        <w:rPr>
          <w:rFonts w:eastAsia="Malgun Gothic"/>
          <w:lang w:eastAsia="zh-CN"/>
        </w:rPr>
      </w:pPr>
      <w:r>
        <w:rPr>
          <w:rFonts w:eastAsia="MS Mincho" w:hint="eastAsia"/>
          <w:szCs w:val="24"/>
          <w:lang w:eastAsia="zh-CN"/>
        </w:rPr>
        <w:t xml:space="preserve">Secondly, this procedure should be set to step5-1) and legacy step5) </w:t>
      </w:r>
      <w:r>
        <w:rPr>
          <w:rFonts w:eastAsia="MS Mincho"/>
          <w:szCs w:val="24"/>
          <w:lang w:val="en-GB" w:eastAsia="zh-CN"/>
        </w:rPr>
        <w:t>in Section 8.1.4 of TS 38.214</w:t>
      </w:r>
      <w:r>
        <w:rPr>
          <w:rFonts w:eastAsia="MS Mincho" w:hint="eastAsia"/>
          <w:szCs w:val="24"/>
          <w:lang w:eastAsia="zh-CN"/>
        </w:rPr>
        <w:t xml:space="preserve"> should be set to step5-2).  if </w:t>
      </w:r>
      <w:r>
        <w:rPr>
          <w:rFonts w:hint="eastAsia"/>
        </w:rPr>
        <w:t>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Pr>
          <w:rFonts w:hint="eastAsia"/>
        </w:rPr>
        <w:t xml:space="preserve"> 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eastAsia="宋体" w:hAnsi="Cambria Math" w:hint="eastAsia"/>
          <w:lang w:eastAsia="zh-CN"/>
        </w:rPr>
        <w:t xml:space="preserve"> after </w:t>
      </w:r>
      <w:r>
        <w:rPr>
          <w:rFonts w:eastAsia="MS Mincho" w:hint="eastAsia"/>
          <w:szCs w:val="24"/>
          <w:lang w:eastAsia="zh-CN"/>
        </w:rPr>
        <w:t>step5-1)</w:t>
      </w:r>
      <w:r>
        <w:rPr>
          <w:rFonts w:hint="eastAsia"/>
        </w:rPr>
        <w:t xml:space="preserve"> is smaller than </w:t>
      </w:r>
      <m:oMath>
        <m:r>
          <w:rPr>
            <w:rFonts w:ascii="Cambria Math" w:hAnsi="Cambria Math"/>
          </w:rPr>
          <m:t>X</m:t>
        </m:r>
        <m:r>
          <w:rPr>
            <w:rFonts w:ascii="Cambria Math" w:hAnsi="Cambria Math"/>
          </w:rPr>
          <m:t>⋅</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Malgun Gothic"/>
          <w:lang w:eastAsia="ko-KR"/>
        </w:rPr>
        <w:t xml:space="preserve">the set </w:t>
      </w:r>
      <m:oMath>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A</m:t>
            </m:r>
          </m:sub>
        </m:sSub>
      </m:oMath>
      <w:r>
        <w:rPr>
          <w:rFonts w:eastAsia="Malgun Gothic"/>
          <w:lang w:eastAsia="ko-KR"/>
        </w:rPr>
        <w:t xml:space="preserve"> is initialized to the set of </w:t>
      </w:r>
      <w:r>
        <w:rPr>
          <w:rFonts w:eastAsia="宋体" w:hint="eastAsia"/>
          <w:lang w:eastAsia="zh-CN"/>
        </w:rPr>
        <w:t xml:space="preserve">step 4) and the procedure skips to step 6), </w:t>
      </w:r>
      <w:r>
        <w:rPr>
          <w:rFonts w:eastAsia="MS Mincho" w:hint="eastAsia"/>
          <w:szCs w:val="24"/>
          <w:lang w:eastAsia="zh-CN"/>
        </w:rPr>
        <w:t xml:space="preserve">if </w:t>
      </w:r>
      <w:r>
        <w:rPr>
          <w:rFonts w:hint="eastAsia"/>
        </w:rPr>
        <w:t>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hint="eastAsia"/>
        </w:rPr>
        <w:t xml:space="preserve"> 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eastAsia="宋体" w:hAnsi="Cambria Math" w:hint="eastAsia"/>
          <w:lang w:eastAsia="zh-CN"/>
        </w:rPr>
        <w:t xml:space="preserve"> after </w:t>
      </w:r>
      <w:r>
        <w:rPr>
          <w:rFonts w:eastAsia="MS Mincho" w:hint="eastAsia"/>
          <w:szCs w:val="24"/>
          <w:lang w:eastAsia="zh-CN"/>
        </w:rPr>
        <w:t>step5-2)</w:t>
      </w:r>
      <w:r>
        <w:rPr>
          <w:rFonts w:hint="eastAsia"/>
        </w:rPr>
        <w:t xml:space="preserve"> is smaller than </w:t>
      </w:r>
      <m:oMath>
        <m:r>
          <w:rPr>
            <w:rFonts w:ascii="Cambria Math" w:hAnsi="Cambria Math"/>
          </w:rPr>
          <m:t>X</m:t>
        </m:r>
        <m:r>
          <w:rPr>
            <w:rFonts w:ascii="Cambria Math" w:hAnsi="Cambria Math"/>
          </w:rPr>
          <m:t>⋅</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Malgun Gothic"/>
          <w:lang w:eastAsia="ko-KR"/>
        </w:rPr>
        <w:t xml:space="preserve">the set </w:t>
      </w:r>
      <m:oMath>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A</m:t>
            </m:r>
          </m:sub>
        </m:sSub>
      </m:oMath>
      <w:r>
        <w:rPr>
          <w:rFonts w:eastAsia="Malgun Gothic"/>
          <w:lang w:eastAsia="ko-KR"/>
        </w:rPr>
        <w:t xml:space="preserve"> is i</w:t>
      </w:r>
      <w:r>
        <w:rPr>
          <w:rFonts w:eastAsia="Malgun Gothic"/>
          <w:lang w:eastAsia="ko-KR"/>
        </w:rPr>
        <w:t xml:space="preserve">nitialized to the set of </w:t>
      </w:r>
      <w:r>
        <w:rPr>
          <w:rFonts w:eastAsia="宋体" w:hint="eastAsia"/>
          <w:lang w:eastAsia="zh-CN"/>
        </w:rPr>
        <w:t>step 5-1) and the procedure skips to step 6)</w:t>
      </w:r>
      <w:r>
        <w:rPr>
          <w:rFonts w:eastAsia="Malgun Gothic"/>
          <w:lang w:eastAsia="ko-KR"/>
        </w:rPr>
        <w:t>.</w:t>
      </w:r>
    </w:p>
    <w:bookmarkEnd w:id="44"/>
    <w:p w:rsidR="009C4982" w:rsidRDefault="009C4982">
      <w:pPr>
        <w:numPr>
          <w:ilvl w:val="255"/>
          <w:numId w:val="0"/>
        </w:numPr>
        <w:spacing w:afterLines="50" w:after="120"/>
        <w:jc w:val="both"/>
        <w:rPr>
          <w:rFonts w:eastAsia="MS Mincho"/>
          <w:szCs w:val="24"/>
          <w:lang w:val="en-GB" w:eastAsia="zh-CN"/>
        </w:rPr>
      </w:pPr>
    </w:p>
    <w:p w:rsidR="009C4982" w:rsidRDefault="00244FCA">
      <w:pPr>
        <w:spacing w:afterLines="50" w:after="120"/>
        <w:jc w:val="both"/>
        <w:rPr>
          <w:rFonts w:eastAsia="宋体"/>
          <w:b/>
          <w:u w:val="single"/>
          <w:lang w:eastAsia="zh-CN"/>
        </w:rPr>
      </w:pPr>
      <w:r>
        <w:rPr>
          <w:rFonts w:eastAsiaTheme="minorEastAsia"/>
          <w:b/>
          <w:u w:val="single"/>
          <w:lang w:val="en-GB" w:eastAsia="zh-CN"/>
        </w:rPr>
        <w:t xml:space="preserve">Issue 4: </w:t>
      </w:r>
      <w:r>
        <w:rPr>
          <w:rFonts w:eastAsia="MS Mincho"/>
          <w:b/>
          <w:u w:val="single"/>
        </w:rPr>
        <w:t xml:space="preserve">how to determine candidate resource set for NR SL considering the LTE SL resources </w:t>
      </w:r>
      <w:bookmarkStart w:id="46" w:name="OLE_LINK69"/>
      <w:r>
        <w:rPr>
          <w:rFonts w:eastAsia="MS Mincho"/>
          <w:b/>
          <w:u w:val="single"/>
        </w:rPr>
        <w:t xml:space="preserve">associated with non-monitored </w:t>
      </w:r>
      <w:proofErr w:type="spellStart"/>
      <w:r>
        <w:rPr>
          <w:rFonts w:eastAsia="MS Mincho"/>
          <w:b/>
          <w:u w:val="single"/>
        </w:rPr>
        <w:t>subframe</w:t>
      </w:r>
      <w:proofErr w:type="spellEnd"/>
      <w:r>
        <w:rPr>
          <w:rFonts w:eastAsia="MS Mincho"/>
          <w:b/>
          <w:u w:val="single"/>
        </w:rPr>
        <w:t xml:space="preserve"> of LTE SL module</w:t>
      </w:r>
      <w:bookmarkEnd w:id="46"/>
    </w:p>
    <w:p w:rsidR="009C4982" w:rsidRDefault="00244FCA">
      <w:pPr>
        <w:numPr>
          <w:ilvl w:val="255"/>
          <w:numId w:val="0"/>
        </w:numPr>
        <w:spacing w:afterLines="50" w:after="120"/>
        <w:jc w:val="both"/>
        <w:rPr>
          <w:rFonts w:eastAsia="等线"/>
          <w:szCs w:val="24"/>
          <w:lang w:eastAsia="zh-CN"/>
        </w:rPr>
      </w:pPr>
      <w:r>
        <w:rPr>
          <w:rFonts w:eastAsia="MS Mincho" w:hint="eastAsia"/>
          <w:szCs w:val="24"/>
          <w:lang w:eastAsia="zh-CN"/>
        </w:rPr>
        <w:t xml:space="preserve">All </w:t>
      </w:r>
      <w:r>
        <w:rPr>
          <w:rFonts w:eastAsia="宋体" w:hint="eastAsia"/>
          <w:lang w:eastAsia="zh-CN"/>
        </w:rPr>
        <w:t xml:space="preserve">LTE SL resources in the </w:t>
      </w:r>
      <w:proofErr w:type="spellStart"/>
      <w:r>
        <w:rPr>
          <w:rFonts w:eastAsia="宋体" w:hint="eastAsia"/>
          <w:lang w:eastAsia="zh-CN"/>
        </w:rPr>
        <w:t>subframe</w:t>
      </w:r>
      <w:proofErr w:type="spellEnd"/>
      <w:r>
        <w:rPr>
          <w:rFonts w:eastAsia="宋体" w:hint="eastAsia"/>
          <w:lang w:eastAsia="zh-CN"/>
        </w:rPr>
        <w:t xml:space="preserve"> m of </w:t>
      </w:r>
      <w:r>
        <w:rPr>
          <w:rFonts w:eastAsia="MS Mincho"/>
        </w:rPr>
        <w:t xml:space="preserve">associated with non-monitored </w:t>
      </w:r>
      <w:proofErr w:type="spellStart"/>
      <w:r>
        <w:rPr>
          <w:rFonts w:eastAsia="MS Mincho"/>
        </w:rPr>
        <w:t>subframe</w:t>
      </w:r>
      <w:proofErr w:type="spellEnd"/>
      <w:r>
        <w:rPr>
          <w:rFonts w:eastAsia="MS Mincho"/>
        </w:rPr>
        <w:t xml:space="preserve"> of LTE SL </w:t>
      </w:r>
      <w:proofErr w:type="gramStart"/>
      <w:r w:rsidR="00B94D99">
        <w:rPr>
          <w:rFonts w:eastAsia="MS Mincho"/>
        </w:rPr>
        <w:t>module</w:t>
      </w:r>
      <w:r w:rsidR="00B94D99" w:rsidRPr="009F76C2">
        <w:rPr>
          <w:rFonts w:eastAsia="MS Mincho"/>
        </w:rPr>
        <w:t xml:space="preserve"> </w:t>
      </w:r>
      <w:r w:rsidR="009F76C2" w:rsidRPr="009F76C2">
        <w:rPr>
          <w:rFonts w:eastAsia="MS Mincho" w:hint="eastAsia"/>
        </w:rPr>
        <w:t>are</w:t>
      </w:r>
      <w:proofErr w:type="gramEnd"/>
      <w:r w:rsidRPr="009F76C2">
        <w:rPr>
          <w:rFonts w:eastAsia="MS Mincho" w:hint="eastAsia"/>
        </w:rPr>
        <w:t xml:space="preserve"> r</w:t>
      </w:r>
      <w:r>
        <w:rPr>
          <w:rFonts w:eastAsia="MS Mincho" w:hint="eastAsia"/>
          <w:szCs w:val="24"/>
          <w:lang w:eastAsia="zh-CN"/>
        </w:rPr>
        <w:t xml:space="preserve">epeated Q times </w:t>
      </w:r>
      <w:r>
        <w:rPr>
          <w:rFonts w:eastAsia="MS Mincho"/>
          <w:szCs w:val="24"/>
          <w:lang w:val="en-GB" w:eastAsia="zh-CN"/>
        </w:rPr>
        <w:t xml:space="preserve">according to </w:t>
      </w:r>
      <w:r>
        <w:rPr>
          <w:rFonts w:eastAsia="MS Mincho" w:hint="eastAsia"/>
          <w:szCs w:val="24"/>
          <w:lang w:eastAsia="zh-CN"/>
        </w:rPr>
        <w:t>any</w:t>
      </w:r>
      <w:r>
        <w:rPr>
          <w:rFonts w:eastAsia="MS Mincho"/>
          <w:szCs w:val="24"/>
          <w:lang w:val="en-GB" w:eastAsia="zh-CN"/>
        </w:rPr>
        <w:t xml:space="preserve"> resource reservation period</w:t>
      </w:r>
      <w:r>
        <w:rPr>
          <w:rFonts w:eastAsia="MS Mincho" w:hint="eastAsia"/>
          <w:szCs w:val="24"/>
          <w:lang w:eastAsia="zh-CN"/>
        </w:rPr>
        <w:t xml:space="preserve"> configured in LTE SL resource pool. T</w:t>
      </w:r>
      <w:r>
        <w:rPr>
          <w:rFonts w:eastAsia="等线"/>
          <w:szCs w:val="24"/>
          <w:lang w:val="en-GB" w:eastAsia="ko-KR"/>
        </w:rPr>
        <w:t xml:space="preserve">he formula of </w:t>
      </w:r>
      <w:r w:rsidR="00B94D99">
        <w:rPr>
          <w:rFonts w:eastAsia="等线"/>
          <w:szCs w:val="24"/>
          <w:lang w:val="en-GB" w:eastAsia="ko-KR"/>
        </w:rPr>
        <w:t xml:space="preserve">Q </w:t>
      </w:r>
      <w:r w:rsidR="00B94D99">
        <w:rPr>
          <w:rFonts w:eastAsia="等线"/>
          <w:szCs w:val="24"/>
          <w:lang w:eastAsia="zh-CN"/>
        </w:rPr>
        <w:t>in</w:t>
      </w:r>
      <w:r>
        <w:rPr>
          <w:rFonts w:eastAsia="等线" w:hint="eastAsia"/>
          <w:szCs w:val="24"/>
          <w:lang w:eastAsia="zh-CN"/>
        </w:rPr>
        <w:t xml:space="preserve"> above bullet that </w:t>
      </w:r>
      <w:r>
        <w:rPr>
          <w:rFonts w:eastAsia="MS Mincho"/>
          <w:szCs w:val="24"/>
          <w:lang w:val="en-GB" w:eastAsia="zh-CN"/>
        </w:rPr>
        <w:t>NR SL</w:t>
      </w:r>
      <w:r>
        <w:rPr>
          <w:rFonts w:eastAsia="MS Mincho" w:hint="eastAsia"/>
          <w:szCs w:val="24"/>
          <w:lang w:eastAsia="zh-CN"/>
        </w:rPr>
        <w:t xml:space="preserve"> module determines </w:t>
      </w:r>
      <w:r>
        <w:rPr>
          <w:rFonts w:eastAsia="MS Mincho"/>
          <w:szCs w:val="24"/>
          <w:lang w:val="en-GB" w:eastAsia="zh-CN"/>
        </w:rPr>
        <w:t xml:space="preserve">candidate resource set </w:t>
      </w:r>
      <w:r>
        <w:rPr>
          <w:rFonts w:eastAsia="MS Mincho"/>
          <w:szCs w:val="24"/>
          <w:lang w:val="en-GB" w:eastAsia="zh-CN"/>
        </w:rPr>
        <w:t>considering the LTE SL reserved resources by other LTE SL UE</w:t>
      </w:r>
      <w:r>
        <w:rPr>
          <w:rFonts w:eastAsia="MS Mincho" w:hint="eastAsia"/>
          <w:szCs w:val="24"/>
          <w:lang w:eastAsia="zh-CN"/>
        </w:rPr>
        <w:t xml:space="preserve"> is used.</w:t>
      </w:r>
    </w:p>
    <w:p w:rsidR="009C4982" w:rsidRDefault="00244FCA">
      <w:pPr>
        <w:numPr>
          <w:ilvl w:val="255"/>
          <w:numId w:val="0"/>
        </w:numPr>
        <w:spacing w:afterLines="50" w:after="120"/>
        <w:jc w:val="both"/>
        <w:rPr>
          <w:rFonts w:eastAsia="MS Mincho"/>
          <w:szCs w:val="24"/>
          <w:lang w:eastAsia="zh-CN"/>
        </w:rPr>
      </w:pPr>
      <w:r>
        <w:rPr>
          <w:rFonts w:eastAsia="MS Mincho" w:hint="eastAsia"/>
          <w:szCs w:val="24"/>
          <w:lang w:eastAsia="zh-CN"/>
        </w:rPr>
        <w:t xml:space="preserve">Secondly, this procedure should be set to step5-3). If </w:t>
      </w:r>
      <w:r>
        <w:rPr>
          <w:rFonts w:hint="eastAsia"/>
        </w:rPr>
        <w:t>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m:t>
            </m:r>
            <w:proofErr w:type="gramStart"/>
            <m:r>
              <m:rPr>
                <m:nor/>
              </m:rPr>
              <w:rPr>
                <w:rFonts w:ascii="Cambria Math" w:hAnsi="Cambria Math"/>
                <w:lang w:eastAsia="en-GB"/>
              </w:rPr>
              <m:t>,y</m:t>
            </m:r>
            <w:proofErr w:type="gramEnd"/>
            <m:ctrlPr>
              <w:rPr>
                <w:rFonts w:ascii="Cambria Math" w:hAnsi="Cambria Math"/>
                <w:lang w:eastAsia="en-GB"/>
              </w:rPr>
            </m:ctrlPr>
          </m:sub>
        </m:sSub>
      </m:oMath>
      <w:r>
        <w:rPr>
          <w:rFonts w:hint="eastAsia"/>
        </w:rPr>
        <w:t xml:space="preserve"> 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eastAsia="宋体" w:hAnsi="Cambria Math" w:hint="eastAsia"/>
          <w:lang w:eastAsia="zh-CN"/>
        </w:rPr>
        <w:t xml:space="preserve"> after </w:t>
      </w:r>
      <w:r>
        <w:rPr>
          <w:rFonts w:eastAsia="MS Mincho" w:hint="eastAsia"/>
          <w:szCs w:val="24"/>
          <w:lang w:eastAsia="zh-CN"/>
        </w:rPr>
        <w:t>step5-3)</w:t>
      </w:r>
      <w:r>
        <w:rPr>
          <w:rFonts w:hint="eastAsia"/>
        </w:rPr>
        <w:t xml:space="preserve"> is smaller than </w:t>
      </w:r>
      <m:oMath>
        <m:r>
          <w:rPr>
            <w:rFonts w:ascii="Cambria Math" w:hAnsi="Cambria Math"/>
          </w:rPr>
          <m:t>X</m:t>
        </m:r>
        <m:r>
          <w:rPr>
            <w:rFonts w:ascii="Cambria Math" w:hAnsi="Cambria Math"/>
          </w:rPr>
          <m:t>⋅</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Malgun Gothic"/>
          <w:lang w:eastAsia="ko-KR"/>
        </w:rPr>
        <w:t xml:space="preserve">the set </w:t>
      </w:r>
      <m:oMath>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A</m:t>
            </m:r>
          </m:sub>
        </m:sSub>
      </m:oMath>
      <w:r>
        <w:rPr>
          <w:rFonts w:eastAsia="Malgun Gothic"/>
          <w:lang w:eastAsia="ko-KR"/>
        </w:rPr>
        <w:t xml:space="preserve"> is initialized to the set of </w:t>
      </w:r>
      <w:r>
        <w:rPr>
          <w:rFonts w:eastAsia="宋体" w:hint="eastAsia"/>
          <w:lang w:eastAsia="zh-CN"/>
        </w:rPr>
        <w:t xml:space="preserve">step </w:t>
      </w:r>
      <w:r>
        <w:rPr>
          <w:rFonts w:eastAsia="MS Mincho" w:hint="eastAsia"/>
          <w:szCs w:val="24"/>
          <w:lang w:eastAsia="zh-CN"/>
        </w:rPr>
        <w:t>5-2)</w:t>
      </w:r>
      <w:r>
        <w:rPr>
          <w:rFonts w:eastAsia="宋体" w:hint="eastAsia"/>
          <w:lang w:eastAsia="zh-CN"/>
        </w:rPr>
        <w:t xml:space="preserve"> and the procedure skips to step 6)</w:t>
      </w:r>
      <w:r>
        <w:rPr>
          <w:rFonts w:eastAsia="Malgun Gothic"/>
          <w:lang w:eastAsia="ko-KR"/>
        </w:rPr>
        <w:t>.</w:t>
      </w:r>
    </w:p>
    <w:p w:rsidR="009C4982" w:rsidRDefault="00244FCA">
      <w:pPr>
        <w:numPr>
          <w:ilvl w:val="255"/>
          <w:numId w:val="0"/>
        </w:numPr>
        <w:autoSpaceDE w:val="0"/>
        <w:autoSpaceDN w:val="0"/>
        <w:spacing w:afterLines="50" w:after="120"/>
        <w:rPr>
          <w:rFonts w:eastAsia="等线"/>
          <w:lang w:eastAsia="zh-CN"/>
        </w:rPr>
      </w:pPr>
      <w:r>
        <w:rPr>
          <w:rFonts w:eastAsia="等线" w:hint="eastAsia"/>
          <w:szCs w:val="24"/>
          <w:lang w:eastAsia="zh-CN"/>
        </w:rPr>
        <w:t>T</w:t>
      </w:r>
      <w:r>
        <w:rPr>
          <w:rFonts w:eastAsia="等线"/>
          <w:szCs w:val="24"/>
          <w:lang w:val="en-GB" w:eastAsia="ko-KR"/>
        </w:rPr>
        <w:t>he formula of Q</w:t>
      </w:r>
      <w:r>
        <w:rPr>
          <w:rFonts w:eastAsia="等线" w:hint="eastAsia"/>
          <w:szCs w:val="24"/>
          <w:lang w:eastAsia="zh-CN"/>
        </w:rPr>
        <w:t xml:space="preserve"> for the repeat times of </w:t>
      </w:r>
      <w:r>
        <w:rPr>
          <w:rFonts w:eastAsia="MS Mincho"/>
          <w:szCs w:val="24"/>
          <w:lang w:val="en-GB"/>
        </w:rPr>
        <w:t xml:space="preserve">the time-and-frequency resources of LTE SL </w:t>
      </w:r>
      <w:r>
        <w:rPr>
          <w:rFonts w:eastAsia="MS Mincho" w:hint="eastAsia"/>
          <w:szCs w:val="24"/>
          <w:lang w:val="en-GB"/>
        </w:rPr>
        <w:t xml:space="preserve">associated with non-monitored </w:t>
      </w:r>
      <w:proofErr w:type="spellStart"/>
      <w:r>
        <w:rPr>
          <w:rFonts w:eastAsia="MS Mincho" w:hint="eastAsia"/>
          <w:szCs w:val="24"/>
          <w:lang w:val="en-GB"/>
        </w:rPr>
        <w:t>subframe</w:t>
      </w:r>
      <w:proofErr w:type="spellEnd"/>
      <w:r>
        <w:rPr>
          <w:rFonts w:eastAsia="MS Mincho" w:hint="eastAsia"/>
          <w:szCs w:val="24"/>
          <w:lang w:val="en-GB"/>
        </w:rPr>
        <w:t xml:space="preserve"> of LTE SL module</w:t>
      </w:r>
      <w:r>
        <w:rPr>
          <w:rFonts w:eastAsia="MS Mincho"/>
          <w:szCs w:val="24"/>
          <w:lang w:val="en-GB"/>
        </w:rPr>
        <w:t xml:space="preserve"> </w:t>
      </w:r>
      <w:r>
        <w:rPr>
          <w:rFonts w:eastAsiaTheme="minorEastAsia" w:hint="eastAsia"/>
          <w:lang w:eastAsia="zh-CN"/>
        </w:rPr>
        <w:t xml:space="preserve">as follows: </w:t>
      </w:r>
    </w:p>
    <w:p w:rsidR="009C4982" w:rsidRDefault="009C4982">
      <w:pPr>
        <w:spacing w:afterLines="50" w:after="120"/>
        <w:jc w:val="both"/>
        <w:rPr>
          <w:rFonts w:eastAsia="宋体"/>
          <w:lang w:eastAsia="zh-CN"/>
        </w:rPr>
      </w:pPr>
    </w:p>
    <w:p w:rsidR="009C4982" w:rsidRPr="009D37C6" w:rsidRDefault="00244FCA">
      <w:pPr>
        <w:spacing w:afterLines="50" w:after="120"/>
        <w:jc w:val="both"/>
        <w:rPr>
          <w:rFonts w:eastAsiaTheme="minorEastAsia"/>
          <w:b/>
          <w:lang w:eastAsia="zh-CN"/>
        </w:rPr>
      </w:pPr>
      <w:r w:rsidRPr="009D37C6">
        <w:rPr>
          <w:rFonts w:eastAsiaTheme="minorEastAsia" w:hint="eastAsia"/>
          <w:b/>
          <w:lang w:eastAsia="zh-CN"/>
        </w:rPr>
        <w:t xml:space="preserve">Observation 3: If the definitions of </w:t>
      </w:r>
      <m:oMath>
        <m:sSubSup>
          <m:sSubSupPr>
            <m:ctrlPr>
              <w:rPr>
                <w:rFonts w:ascii="Cambria Math" w:eastAsia="等线" w:hAnsi="Cambria Math" w:hint="eastAsia"/>
                <w:b/>
                <w:i/>
                <w:iCs/>
                <w:lang w:eastAsia="zh-CN"/>
              </w:rPr>
            </m:ctrlPr>
          </m:sSubSupPr>
          <m:e>
            <m:r>
              <m:rPr>
                <m:sty m:val="bi"/>
              </m:rPr>
              <w:rPr>
                <w:rFonts w:ascii="Cambria Math" w:eastAsia="等线" w:hAnsi="Cambria Math"/>
                <w:lang w:eastAsia="zh-CN"/>
              </w:rPr>
              <m:t>t</m:t>
            </m:r>
          </m:e>
          <m:sub>
            <m:sSup>
              <m:sSupPr>
                <m:ctrlPr>
                  <w:rPr>
                    <w:rFonts w:ascii="Cambria Math" w:eastAsia="等线" w:hAnsi="Cambria Math" w:hint="eastAsia"/>
                    <w:b/>
                    <w:i/>
                    <w:iCs/>
                    <w:lang w:eastAsia="zh-CN"/>
                  </w:rPr>
                </m:ctrlPr>
              </m:sSupPr>
              <m:e>
                <m:r>
                  <m:rPr>
                    <m:sty m:val="bi"/>
                  </m:rPr>
                  <w:rPr>
                    <w:rFonts w:ascii="Cambria Math" w:eastAsia="等线" w:hAnsi="Cambria Math"/>
                    <w:lang w:eastAsia="zh-CN"/>
                  </w:rPr>
                  <m:t>n</m:t>
                </m:r>
              </m:e>
              <m:sup>
                <m:r>
                  <m:rPr>
                    <m:sty m:val="bi"/>
                  </m:rPr>
                  <w:rPr>
                    <w:rFonts w:ascii="Cambria Math" w:eastAsia="等线" w:hAnsi="Cambria Math" w:hint="eastAsia"/>
                    <w:lang w:eastAsia="zh-CN"/>
                  </w:rPr>
                  <m:t>'</m:t>
                </m:r>
              </m:sup>
            </m:sSup>
          </m:sub>
          <m:sup>
            <m:r>
              <m:rPr>
                <m:sty m:val="bi"/>
              </m:rPr>
              <w:rPr>
                <w:rFonts w:ascii="Cambria Math" w:eastAsia="等线" w:hAnsi="Cambria Math"/>
                <w:lang w:eastAsia="zh-CN"/>
              </w:rPr>
              <m:t>SL</m:t>
            </m:r>
          </m:sup>
        </m:sSubSup>
      </m:oMath>
      <w:r w:rsidRPr="009D37C6">
        <w:rPr>
          <w:rFonts w:eastAsia="等线" w:hint="eastAsia"/>
          <w:b/>
          <w:lang w:eastAsia="zh-CN"/>
        </w:rPr>
        <w:t xml:space="preserve"> and </w:t>
      </w:r>
      <m:oMath>
        <m:sSub>
          <m:sSubPr>
            <m:ctrlPr>
              <w:rPr>
                <w:rFonts w:ascii="Cambria Math" w:eastAsia="Malgun Gothic" w:hAnsi="Cambria Math"/>
                <w:b/>
                <w:i/>
                <w:lang w:eastAsia="en-GB"/>
              </w:rPr>
            </m:ctrlPr>
          </m:sSubPr>
          <m:e>
            <m:r>
              <m:rPr>
                <m:sty m:val="bi"/>
              </m:rPr>
              <w:rPr>
                <w:rFonts w:ascii="Cambria Math" w:eastAsia="Malgun Gothic" w:hAnsi="Cambria Math"/>
                <w:lang w:eastAsia="en-GB"/>
              </w:rPr>
              <m:t>T</m:t>
            </m:r>
          </m:e>
          <m:sub>
            <m:r>
              <m:rPr>
                <m:sty m:val="bi"/>
              </m:rPr>
              <w:rPr>
                <w:rFonts w:ascii="Cambria Math" w:eastAsia="Malgun Gothic" w:hAnsi="Cambria Math"/>
                <w:lang w:eastAsia="en-GB"/>
              </w:rPr>
              <m:t>scal</m:t>
            </m:r>
          </m:sub>
        </m:sSub>
      </m:oMath>
      <w:r w:rsidRPr="009D37C6">
        <w:rPr>
          <w:rFonts w:eastAsia="宋体" w:hAnsi="Cambria Math" w:hint="eastAsia"/>
          <w:b/>
          <w:lang w:eastAsia="zh-CN"/>
        </w:rPr>
        <w:t xml:space="preserve"> </w:t>
      </w:r>
      <w:r w:rsidRPr="009D37C6">
        <w:rPr>
          <w:rFonts w:eastAsiaTheme="minorEastAsia" w:hint="eastAsia"/>
          <w:b/>
          <w:lang w:eastAsia="zh-CN"/>
        </w:rPr>
        <w:t>in Section 8.1.4 in TS 38.214 are reused, some candidate single-slot resources overlapping with LTE SL reserved resources by other LTE SL UE, or overlapping in time with LTE SL reserved resource</w:t>
      </w:r>
      <w:r w:rsidRPr="009D37C6">
        <w:rPr>
          <w:rFonts w:eastAsiaTheme="minorEastAsia" w:hint="eastAsia"/>
          <w:b/>
          <w:lang w:eastAsia="zh-CN"/>
        </w:rPr>
        <w:t xml:space="preserve">s by LTE SL module, or overlapping in time with LTE SL resources </w:t>
      </w:r>
      <w:r w:rsidRPr="009D37C6">
        <w:rPr>
          <w:rFonts w:eastAsia="MS Mincho"/>
          <w:b/>
        </w:rPr>
        <w:t xml:space="preserve">associated with non-monitored </w:t>
      </w:r>
      <w:proofErr w:type="spellStart"/>
      <w:r w:rsidRPr="009D37C6">
        <w:rPr>
          <w:rFonts w:eastAsia="MS Mincho"/>
          <w:b/>
        </w:rPr>
        <w:t>subframe</w:t>
      </w:r>
      <w:proofErr w:type="spellEnd"/>
      <w:r w:rsidRPr="009D37C6">
        <w:rPr>
          <w:rFonts w:eastAsia="MS Mincho"/>
          <w:b/>
        </w:rPr>
        <w:t xml:space="preserve"> of LTE SL module</w:t>
      </w:r>
      <w:r w:rsidRPr="009D37C6">
        <w:rPr>
          <w:rFonts w:eastAsia="宋体" w:hint="eastAsia"/>
          <w:b/>
          <w:lang w:eastAsia="zh-CN"/>
        </w:rPr>
        <w:t xml:space="preserve"> will be </w:t>
      </w:r>
      <w:r w:rsidRPr="009D37C6">
        <w:rPr>
          <w:rFonts w:eastAsiaTheme="minorEastAsia" w:hint="eastAsia"/>
          <w:b/>
          <w:lang w:eastAsia="zh-CN"/>
        </w:rPr>
        <w:t>not excluded by NR SL module.</w:t>
      </w:r>
    </w:p>
    <w:p w:rsidR="009C4982" w:rsidRPr="009D37C6" w:rsidRDefault="00244FCA">
      <w:pPr>
        <w:numPr>
          <w:ilvl w:val="255"/>
          <w:numId w:val="0"/>
        </w:numPr>
        <w:spacing w:afterLines="50" w:after="120"/>
        <w:jc w:val="both"/>
        <w:rPr>
          <w:b/>
          <w:lang w:val="en-GB" w:eastAsia="zh-CN"/>
        </w:rPr>
      </w:pPr>
      <w:r w:rsidRPr="009D37C6">
        <w:rPr>
          <w:rFonts w:hint="eastAsia"/>
          <w:b/>
          <w:lang w:val="en-GB" w:eastAsia="zh-CN"/>
        </w:rPr>
        <w:t>Proposal 1</w:t>
      </w:r>
      <w:r w:rsidRPr="009D37C6">
        <w:rPr>
          <w:rFonts w:hint="eastAsia"/>
          <w:b/>
          <w:lang w:eastAsia="zh-CN"/>
        </w:rPr>
        <w:t>2</w:t>
      </w:r>
      <w:r w:rsidRPr="009D37C6">
        <w:rPr>
          <w:rFonts w:hint="eastAsia"/>
          <w:b/>
          <w:lang w:val="en-GB" w:eastAsia="zh-CN"/>
        </w:rPr>
        <w:t>:</w:t>
      </w:r>
      <w:r w:rsidRPr="009D37C6">
        <w:rPr>
          <w:b/>
          <w:lang w:val="en-GB" w:eastAsia="zh-CN"/>
        </w:rPr>
        <w:t xml:space="preserve"> </w:t>
      </w:r>
      <w:r w:rsidRPr="009D37C6">
        <w:rPr>
          <w:rFonts w:hint="eastAsia"/>
          <w:b/>
          <w:lang w:val="en-GB" w:eastAsia="zh-CN"/>
        </w:rPr>
        <w:t xml:space="preserve">In addition to the information in </w:t>
      </w:r>
      <w:r w:rsidRPr="009D37C6">
        <w:rPr>
          <w:b/>
          <w:lang w:val="en-GB" w:eastAsia="zh-CN"/>
        </w:rPr>
        <w:t xml:space="preserve">the </w:t>
      </w:r>
      <w:r w:rsidRPr="009D37C6">
        <w:rPr>
          <w:rFonts w:hint="eastAsia"/>
          <w:b/>
          <w:lang w:val="en-GB" w:eastAsia="zh-CN"/>
        </w:rPr>
        <w:t xml:space="preserve">agreement, </w:t>
      </w:r>
      <w:r w:rsidRPr="009D37C6">
        <w:rPr>
          <w:rFonts w:hint="eastAsia"/>
          <w:b/>
          <w:lang w:eastAsia="zh-CN"/>
        </w:rPr>
        <w:t xml:space="preserve">the </w:t>
      </w:r>
      <w:r w:rsidRPr="009D37C6">
        <w:rPr>
          <w:rFonts w:hint="eastAsia"/>
          <w:b/>
          <w:lang w:val="en-GB" w:eastAsia="zh-CN"/>
        </w:rPr>
        <w:t>following information should b</w:t>
      </w:r>
      <w:r w:rsidRPr="009D37C6">
        <w:rPr>
          <w:rFonts w:hint="eastAsia"/>
          <w:b/>
          <w:lang w:val="en-GB" w:eastAsia="zh-CN"/>
        </w:rPr>
        <w:t>e also transmitted from LTE SL module to NR SL module</w:t>
      </w:r>
      <w:r w:rsidRPr="009D37C6">
        <w:rPr>
          <w:rFonts w:ascii="宋体" w:eastAsia="宋体" w:hAnsi="宋体" w:cs="宋体" w:hint="eastAsia"/>
          <w:b/>
          <w:lang w:val="en-GB" w:eastAsia="zh-CN"/>
        </w:rPr>
        <w:t>：</w:t>
      </w:r>
    </w:p>
    <w:p w:rsidR="009C4982" w:rsidRPr="009D37C6" w:rsidRDefault="00244FCA">
      <w:pPr>
        <w:pStyle w:val="afa"/>
        <w:numPr>
          <w:ilvl w:val="0"/>
          <w:numId w:val="14"/>
        </w:numPr>
        <w:autoSpaceDE w:val="0"/>
        <w:autoSpaceDN w:val="0"/>
        <w:adjustRightInd w:val="0"/>
        <w:snapToGrid w:val="0"/>
        <w:spacing w:afterLines="50" w:after="120"/>
        <w:ind w:firstLineChars="0"/>
        <w:jc w:val="both"/>
        <w:rPr>
          <w:rFonts w:ascii="Times New Roman" w:eastAsiaTheme="minorEastAsia" w:hAnsi="Times New Roman"/>
          <w:b/>
          <w:bCs/>
          <w:sz w:val="20"/>
          <w:szCs w:val="20"/>
        </w:rPr>
      </w:pPr>
      <w:r w:rsidRPr="009D37C6">
        <w:rPr>
          <w:rFonts w:ascii="Times New Roman" w:eastAsiaTheme="minorEastAsia" w:hAnsi="Times New Roman" w:hint="eastAsia"/>
          <w:b/>
          <w:bCs/>
          <w:sz w:val="20"/>
          <w:szCs w:val="20"/>
        </w:rPr>
        <w:t>The count value of resource reservation of LTE SL module</w:t>
      </w:r>
    </w:p>
    <w:p w:rsidR="009C4982" w:rsidRPr="009D37C6" w:rsidRDefault="00244FCA">
      <w:pPr>
        <w:pStyle w:val="afa"/>
        <w:numPr>
          <w:ilvl w:val="0"/>
          <w:numId w:val="14"/>
        </w:numPr>
        <w:autoSpaceDE w:val="0"/>
        <w:autoSpaceDN w:val="0"/>
        <w:adjustRightInd w:val="0"/>
        <w:snapToGrid w:val="0"/>
        <w:spacing w:afterLines="50" w:after="120"/>
        <w:ind w:firstLineChars="0"/>
        <w:jc w:val="both"/>
        <w:rPr>
          <w:rFonts w:ascii="Times New Roman" w:eastAsiaTheme="minorEastAsia" w:hAnsi="Times New Roman"/>
          <w:b/>
          <w:bCs/>
          <w:sz w:val="20"/>
          <w:szCs w:val="20"/>
        </w:rPr>
      </w:pPr>
      <w:r w:rsidRPr="009D37C6">
        <w:rPr>
          <w:rFonts w:ascii="Times New Roman" w:eastAsiaTheme="minorEastAsia" w:hAnsi="Times New Roman" w:hint="eastAsia"/>
          <w:b/>
          <w:bCs/>
          <w:sz w:val="20"/>
          <w:szCs w:val="20"/>
        </w:rPr>
        <w:t xml:space="preserve">The ending LTE SL </w:t>
      </w:r>
      <w:proofErr w:type="spellStart"/>
      <w:r w:rsidRPr="009D37C6">
        <w:rPr>
          <w:rFonts w:ascii="Times New Roman" w:eastAsiaTheme="minorEastAsia" w:hAnsi="Times New Roman" w:hint="eastAsia"/>
          <w:b/>
          <w:bCs/>
          <w:sz w:val="20"/>
          <w:szCs w:val="20"/>
        </w:rPr>
        <w:t>subframe</w:t>
      </w:r>
      <w:proofErr w:type="spellEnd"/>
      <w:r w:rsidRPr="009D37C6">
        <w:rPr>
          <w:rFonts w:ascii="Times New Roman" w:eastAsiaTheme="minorEastAsia" w:hAnsi="Times New Roman" w:hint="eastAsia"/>
          <w:b/>
          <w:bCs/>
          <w:sz w:val="20"/>
          <w:szCs w:val="20"/>
        </w:rPr>
        <w:t xml:space="preserve"> used to determine the information shared with the NR SL module</w:t>
      </w:r>
    </w:p>
    <w:p w:rsidR="009C4982" w:rsidRPr="009D37C6" w:rsidRDefault="00244FCA">
      <w:pPr>
        <w:spacing w:afterLines="50" w:after="120"/>
        <w:jc w:val="both"/>
        <w:rPr>
          <w:rFonts w:eastAsia="等线"/>
          <w:b/>
          <w:lang w:eastAsia="zh-CN"/>
        </w:rPr>
      </w:pPr>
      <w:r w:rsidRPr="009D37C6">
        <w:rPr>
          <w:rFonts w:eastAsiaTheme="minorEastAsia" w:hint="eastAsia"/>
          <w:b/>
          <w:lang w:eastAsia="zh-CN"/>
        </w:rPr>
        <w:t>Proposal 1</w:t>
      </w:r>
      <w:r w:rsidRPr="009D37C6">
        <w:rPr>
          <w:rFonts w:eastAsiaTheme="minorEastAsia" w:hint="eastAsia"/>
          <w:b/>
          <w:lang w:eastAsia="zh-CN"/>
        </w:rPr>
        <w:t>3</w:t>
      </w:r>
      <w:r w:rsidRPr="009D37C6">
        <w:rPr>
          <w:rFonts w:eastAsiaTheme="minorEastAsia" w:hint="eastAsia"/>
          <w:b/>
          <w:lang w:eastAsia="zh-CN"/>
        </w:rPr>
        <w:t xml:space="preserve">: </w:t>
      </w:r>
      <w:r w:rsidRPr="009D37C6">
        <w:rPr>
          <w:rFonts w:eastAsia="等线" w:hint="eastAsia"/>
          <w:b/>
          <w:lang w:eastAsia="zh-CN"/>
        </w:rPr>
        <w:t>T</w:t>
      </w:r>
      <w:r w:rsidRPr="009D37C6">
        <w:rPr>
          <w:rFonts w:eastAsia="等线"/>
          <w:b/>
          <w:lang w:val="en-GB" w:eastAsia="ko-KR"/>
        </w:rPr>
        <w:t xml:space="preserve">he formula of Q in Section 8.1.4 in TS 38.214 is </w:t>
      </w:r>
      <w:r w:rsidRPr="009D37C6">
        <w:rPr>
          <w:rFonts w:eastAsia="等线" w:hint="eastAsia"/>
          <w:b/>
          <w:lang w:val="en-GB" w:eastAsia="ko-KR"/>
        </w:rPr>
        <w:t>properly</w:t>
      </w:r>
      <w:r w:rsidRPr="009D37C6">
        <w:rPr>
          <w:rFonts w:eastAsia="等线" w:hint="eastAsia"/>
          <w:b/>
          <w:lang w:eastAsia="zh-CN"/>
        </w:rPr>
        <w:t xml:space="preserve"> to be </w:t>
      </w:r>
      <w:r w:rsidRPr="009D37C6">
        <w:rPr>
          <w:rFonts w:eastAsia="等线"/>
          <w:b/>
          <w:lang w:val="en-GB" w:eastAsia="ko-KR"/>
        </w:rPr>
        <w:t>used</w:t>
      </w:r>
      <w:r w:rsidRPr="009D37C6">
        <w:rPr>
          <w:rFonts w:eastAsia="等线" w:hint="eastAsia"/>
          <w:b/>
          <w:lang w:eastAsia="zh-CN"/>
        </w:rPr>
        <w:t>.</w:t>
      </w:r>
    </w:p>
    <w:p w:rsidR="009C4982" w:rsidRPr="009D37C6" w:rsidRDefault="00244FCA">
      <w:pPr>
        <w:spacing w:afterLines="50" w:after="120"/>
        <w:jc w:val="both"/>
        <w:rPr>
          <w:rFonts w:eastAsia="宋体"/>
          <w:b/>
          <w:bCs/>
          <w:lang w:eastAsia="zh-CN"/>
        </w:rPr>
      </w:pPr>
      <w:bookmarkStart w:id="47" w:name="OLE_LINK71"/>
      <w:r w:rsidRPr="009D37C6">
        <w:rPr>
          <w:rFonts w:eastAsiaTheme="minorEastAsia" w:hint="eastAsia"/>
          <w:b/>
          <w:lang w:eastAsia="zh-CN"/>
        </w:rPr>
        <w:t>Proposal 1</w:t>
      </w:r>
      <w:r w:rsidRPr="009D37C6">
        <w:rPr>
          <w:rFonts w:eastAsiaTheme="minorEastAsia" w:hint="eastAsia"/>
          <w:b/>
          <w:lang w:eastAsia="zh-CN"/>
        </w:rPr>
        <w:t>4</w:t>
      </w:r>
      <w:r w:rsidRPr="009D37C6">
        <w:rPr>
          <w:rFonts w:eastAsiaTheme="minorEastAsia" w:hint="eastAsia"/>
          <w:b/>
          <w:lang w:eastAsia="zh-CN"/>
        </w:rPr>
        <w:t>:</w:t>
      </w:r>
      <w:bookmarkEnd w:id="47"/>
      <w:r w:rsidRPr="009D37C6">
        <w:rPr>
          <w:rFonts w:eastAsiaTheme="minorEastAsia" w:hint="eastAsia"/>
          <w:b/>
          <w:lang w:eastAsia="zh-CN"/>
        </w:rPr>
        <w:t xml:space="preserve"> T</w:t>
      </w:r>
      <w:r w:rsidRPr="009D37C6">
        <w:rPr>
          <w:rFonts w:eastAsia="等线" w:hint="eastAsia"/>
          <w:b/>
          <w:lang w:eastAsia="zh-CN"/>
        </w:rPr>
        <w:t xml:space="preserve">he definition of  </w:t>
      </w:r>
      <m:oMath>
        <m:sSubSup>
          <m:sSubSupPr>
            <m:ctrlPr>
              <w:rPr>
                <w:rFonts w:ascii="Cambria Math" w:eastAsia="等线" w:hAnsi="Cambria Math" w:hint="eastAsia"/>
                <w:b/>
                <w:i/>
                <w:iCs/>
                <w:lang w:eastAsia="zh-CN"/>
              </w:rPr>
            </m:ctrlPr>
          </m:sSubSupPr>
          <m:e>
            <m:r>
              <m:rPr>
                <m:sty m:val="bi"/>
              </m:rPr>
              <w:rPr>
                <w:rFonts w:ascii="Cambria Math" w:eastAsia="等线" w:hAnsi="Cambria Math"/>
                <w:lang w:eastAsia="zh-CN"/>
              </w:rPr>
              <m:t>t</m:t>
            </m:r>
          </m:e>
          <m:sub>
            <m:sSup>
              <m:sSupPr>
                <m:ctrlPr>
                  <w:rPr>
                    <w:rFonts w:ascii="Cambria Math" w:eastAsia="等线" w:hAnsi="Cambria Math" w:hint="eastAsia"/>
                    <w:b/>
                    <w:i/>
                    <w:iCs/>
                    <w:lang w:eastAsia="zh-CN"/>
                  </w:rPr>
                </m:ctrlPr>
              </m:sSupPr>
              <m:e>
                <m:r>
                  <m:rPr>
                    <m:sty m:val="bi"/>
                  </m:rPr>
                  <w:rPr>
                    <w:rFonts w:ascii="Cambria Math" w:eastAsia="等线" w:hAnsi="Cambria Math"/>
                    <w:lang w:eastAsia="zh-CN"/>
                  </w:rPr>
                  <m:t>n</m:t>
                </m:r>
              </m:e>
              <m:sup>
                <m:r>
                  <m:rPr>
                    <m:sty m:val="bi"/>
                  </m:rPr>
                  <w:rPr>
                    <w:rFonts w:ascii="Cambria Math" w:eastAsia="等线" w:hAnsi="Cambria Math" w:hint="eastAsia"/>
                    <w:lang w:eastAsia="zh-CN"/>
                  </w:rPr>
                  <m:t>'</m:t>
                </m:r>
              </m:sup>
            </m:sSup>
          </m:sub>
          <m:sup>
            <m:r>
              <m:rPr>
                <m:sty m:val="bi"/>
              </m:rPr>
              <w:rPr>
                <w:rFonts w:ascii="Cambria Math" w:eastAsia="等线" w:hAnsi="Cambria Math"/>
                <w:lang w:eastAsia="zh-CN"/>
              </w:rPr>
              <m:t>SL</m:t>
            </m:r>
          </m:sup>
        </m:sSubSup>
      </m:oMath>
      <w:r w:rsidRPr="009D37C6">
        <w:rPr>
          <w:rFonts w:eastAsia="等线" w:hint="eastAsia"/>
          <w:b/>
          <w:lang w:eastAsia="zh-CN"/>
        </w:rPr>
        <w:t xml:space="preserve"> should be redefined by subframe </w:t>
      </w:r>
      <m:oMath>
        <m:sSubSup>
          <m:sSubSupPr>
            <m:ctrlPr>
              <w:rPr>
                <w:rFonts w:ascii="Cambria Math" w:eastAsia="等线" w:hAnsi="Cambria Math" w:hint="eastAsia"/>
                <w:b/>
                <w:i/>
                <w:iCs/>
                <w:lang w:eastAsia="zh-CN"/>
              </w:rPr>
            </m:ctrlPr>
          </m:sSubSupPr>
          <m:e>
            <m:r>
              <m:rPr>
                <m:sty m:val="bi"/>
              </m:rPr>
              <w:rPr>
                <w:rFonts w:ascii="Cambria Math" w:eastAsia="等线" w:hAnsi="Cambria Math"/>
                <w:lang w:eastAsia="zh-CN"/>
              </w:rPr>
              <m:t>t</m:t>
            </m:r>
          </m:e>
          <m:sub>
            <m:sSup>
              <m:sSupPr>
                <m:ctrlPr>
                  <w:rPr>
                    <w:rFonts w:ascii="Cambria Math" w:eastAsia="等线" w:hAnsi="Cambria Math" w:hint="eastAsia"/>
                    <w:b/>
                    <w:i/>
                    <w:iCs/>
                    <w:lang w:eastAsia="zh-CN"/>
                  </w:rPr>
                </m:ctrlPr>
              </m:sSupPr>
              <m:e>
                <m:r>
                  <m:rPr>
                    <m:sty m:val="bi"/>
                  </m:rPr>
                  <w:rPr>
                    <w:rFonts w:ascii="Cambria Math" w:eastAsia="等线" w:hAnsi="Cambria Math"/>
                    <w:lang w:eastAsia="zh-CN"/>
                  </w:rPr>
                  <m:t>p</m:t>
                </m:r>
              </m:e>
              <m:sup>
                <m:r>
                  <m:rPr>
                    <m:sty m:val="bi"/>
                  </m:rPr>
                  <w:rPr>
                    <w:rFonts w:ascii="Cambria Math" w:eastAsia="等线" w:hAnsi="Cambria Math"/>
                    <w:lang w:eastAsia="zh-CN"/>
                  </w:rPr>
                  <m:t>'</m:t>
                </m:r>
              </m:sup>
            </m:sSup>
          </m:sub>
          <m:sup>
            <m:r>
              <m:rPr>
                <m:sty m:val="bi"/>
              </m:rPr>
              <w:rPr>
                <w:rFonts w:ascii="Cambria Math" w:eastAsia="等线" w:hAnsi="Cambria Math"/>
                <w:lang w:eastAsia="zh-CN"/>
              </w:rPr>
              <m:t>SL</m:t>
            </m:r>
          </m:sup>
        </m:sSubSup>
      </m:oMath>
      <w:r w:rsidRPr="009D37C6">
        <w:rPr>
          <w:rFonts w:eastAsia="等线" w:hAnsi="Cambria Math" w:hint="eastAsia"/>
          <w:b/>
          <w:lang w:eastAsia="zh-CN"/>
        </w:rPr>
        <w:t xml:space="preserve"> which </w:t>
      </w:r>
      <w:r w:rsidRPr="009D37C6">
        <w:rPr>
          <w:rFonts w:eastAsia="等线" w:hint="eastAsia"/>
          <w:b/>
          <w:lang w:eastAsia="zh-CN"/>
        </w:rPr>
        <w:t xml:space="preserve">is the first </w:t>
      </w:r>
      <w:proofErr w:type="spellStart"/>
      <w:r w:rsidRPr="009D37C6">
        <w:rPr>
          <w:rFonts w:eastAsia="等线" w:hint="eastAsia"/>
          <w:b/>
          <w:lang w:eastAsia="zh-CN"/>
        </w:rPr>
        <w:t>su</w:t>
      </w:r>
      <w:r w:rsidRPr="009D37C6">
        <w:rPr>
          <w:b/>
          <w:lang w:val="en-GB" w:eastAsia="zh-CN"/>
        </w:rPr>
        <w:t>bframe</w:t>
      </w:r>
      <w:proofErr w:type="spellEnd"/>
      <w:r w:rsidRPr="009D37C6">
        <w:rPr>
          <w:b/>
          <w:lang w:val="en-GB" w:eastAsia="zh-CN"/>
        </w:rPr>
        <w:t xml:space="preserve"> after </w:t>
      </w:r>
      <w:proofErr w:type="spellStart"/>
      <w:r w:rsidRPr="009D37C6">
        <w:rPr>
          <w:rFonts w:eastAsia="MS Mincho"/>
          <w:b/>
        </w:rPr>
        <w:t>subframe</w:t>
      </w:r>
      <w:proofErr w:type="spellEnd"/>
      <w:r w:rsidRPr="009D37C6">
        <w:rPr>
          <w:rFonts w:eastAsia="宋体" w:hint="eastAsia"/>
          <w:b/>
          <w:lang w:eastAsia="zh-CN"/>
        </w:rPr>
        <w:t xml:space="preserve"> </w:t>
      </w:r>
      <w:r w:rsidRPr="009D37C6">
        <w:rPr>
          <w:rFonts w:eastAsia="宋体" w:hint="eastAsia"/>
          <w:b/>
          <w:i/>
          <w:iCs/>
          <w:lang w:eastAsia="zh-CN"/>
        </w:rPr>
        <w:t>p</w:t>
      </w:r>
      <w:r w:rsidRPr="009D37C6">
        <w:rPr>
          <w:b/>
          <w:lang w:val="en-GB" w:eastAsia="zh-CN"/>
        </w:rPr>
        <w:t xml:space="preserve"> belonging to the</w:t>
      </w:r>
      <w:r w:rsidRPr="009D37C6">
        <w:rPr>
          <w:rFonts w:hint="eastAsia"/>
          <w:b/>
          <w:lang w:eastAsia="zh-CN"/>
        </w:rPr>
        <w:t xml:space="preserve"> LTE SL</w:t>
      </w:r>
      <w:r w:rsidRPr="009D37C6">
        <w:rPr>
          <w:b/>
          <w:lang w:val="en-GB" w:eastAsia="zh-CN"/>
        </w:rPr>
        <w:t xml:space="preserve"> set</w:t>
      </w:r>
      <w:r w:rsidRPr="009D37C6">
        <w:rPr>
          <w:bCs/>
          <w:lang w:val="en-GB" w:eastAsia="zh-CN"/>
        </w:rPr>
        <w:t xml:space="preserve"> </w:t>
      </w:r>
      <m:oMath>
        <m:d>
          <m:dPr>
            <m:ctrlPr>
              <w:rPr>
                <w:rFonts w:ascii="Cambria Math" w:hAnsi="Cambria Math"/>
                <w:b/>
                <w:i/>
                <w:lang w:val="en-GB"/>
              </w:rPr>
            </m:ctrlPr>
          </m:dPr>
          <m:e>
            <m:sSubSup>
              <m:sSubSupPr>
                <m:ctrlPr>
                  <w:rPr>
                    <w:rFonts w:ascii="Cambria Math" w:hAnsi="Cambria Math"/>
                    <w:b/>
                    <w:i/>
                    <w:lang w:val="en-GB"/>
                  </w:rPr>
                </m:ctrlPr>
              </m:sSubSupPr>
              <m:e>
                <m:r>
                  <m:rPr>
                    <m:sty m:val="bi"/>
                  </m:rPr>
                  <w:rPr>
                    <w:rFonts w:ascii="Cambria Math" w:hAnsi="Cambria Math"/>
                    <w:lang w:eastAsia="zh-CN"/>
                  </w:rPr>
                  <m:t>t</m:t>
                </m:r>
              </m:e>
              <m:sub>
                <m:r>
                  <m:rPr>
                    <m:sty m:val="bi"/>
                  </m:rPr>
                  <w:rPr>
                    <w:rFonts w:ascii="Cambria Math" w:hAnsi="Cambria Math"/>
                    <w:lang w:eastAsia="zh-CN"/>
                  </w:rPr>
                  <m:t>0</m:t>
                </m:r>
              </m:sub>
              <m:sup>
                <m:r>
                  <m:rPr>
                    <m:sty m:val="bi"/>
                  </m:rPr>
                  <w:rPr>
                    <w:rFonts w:ascii="Cambria Math" w:hAnsi="Cambria Math"/>
                    <w:lang w:eastAsia="zh-CN"/>
                  </w:rPr>
                  <m:t>SL</m:t>
                </m:r>
              </m:sup>
            </m:sSubSup>
            <m:r>
              <m:rPr>
                <m:sty m:val="bi"/>
              </m:rPr>
              <w:rPr>
                <w:rFonts w:ascii="Cambria Math" w:hAnsi="Cambria Math"/>
                <w:lang w:eastAsia="zh-CN"/>
              </w:rPr>
              <m:t xml:space="preserve">, </m:t>
            </m:r>
            <m:sSubSup>
              <m:sSubSupPr>
                <m:ctrlPr>
                  <w:rPr>
                    <w:rFonts w:ascii="Cambria Math" w:hAnsi="Cambria Math"/>
                    <w:b/>
                    <w:i/>
                    <w:lang w:val="en-GB"/>
                  </w:rPr>
                </m:ctrlPr>
              </m:sSubSupPr>
              <m:e>
                <m:r>
                  <m:rPr>
                    <m:sty m:val="bi"/>
                  </m:rPr>
                  <w:rPr>
                    <w:rFonts w:ascii="Cambria Math" w:hAnsi="Cambria Math"/>
                    <w:lang w:eastAsia="zh-CN"/>
                  </w:rPr>
                  <m:t>t</m:t>
                </m:r>
              </m:e>
              <m:sub>
                <m:r>
                  <m:rPr>
                    <m:sty m:val="bi"/>
                  </m:rPr>
                  <w:rPr>
                    <w:rFonts w:ascii="Cambria Math" w:hAnsi="Cambria Math"/>
                    <w:lang w:eastAsia="zh-CN"/>
                  </w:rPr>
                  <m:t>1</m:t>
                </m:r>
              </m:sub>
              <m:sup>
                <m:r>
                  <m:rPr>
                    <m:sty m:val="bi"/>
                  </m:rPr>
                  <w:rPr>
                    <w:rFonts w:ascii="Cambria Math" w:hAnsi="Cambria Math"/>
                    <w:lang w:eastAsia="zh-CN"/>
                  </w:rPr>
                  <m:t>SL</m:t>
                </m:r>
              </m:sup>
            </m:sSubSup>
            <m:r>
              <m:rPr>
                <m:sty m:val="bi"/>
              </m:rPr>
              <w:rPr>
                <w:rFonts w:ascii="Cambria Math" w:hAnsi="Cambria Math"/>
                <w:lang w:eastAsia="zh-CN"/>
              </w:rPr>
              <m:t xml:space="preserve">,..., </m:t>
            </m:r>
            <m:sSubSup>
              <m:sSubSupPr>
                <m:ctrlPr>
                  <w:rPr>
                    <w:rFonts w:ascii="Cambria Math" w:hAnsi="Cambria Math"/>
                    <w:b/>
                    <w:i/>
                    <w:lang w:val="en-GB"/>
                  </w:rPr>
                </m:ctrlPr>
              </m:sSubSupPr>
              <m:e>
                <m:r>
                  <m:rPr>
                    <m:sty m:val="bi"/>
                  </m:rPr>
                  <w:rPr>
                    <w:rFonts w:ascii="Cambria Math" w:hAnsi="Cambria Math"/>
                    <w:lang w:eastAsia="zh-CN"/>
                  </w:rPr>
                  <m:t>t</m:t>
                </m:r>
              </m:e>
              <m:sub>
                <m:sSub>
                  <m:sSubPr>
                    <m:ctrlPr>
                      <w:rPr>
                        <w:rFonts w:ascii="Cambria Math" w:hAnsi="Cambria Math"/>
                        <w:b/>
                        <w:i/>
                        <w:lang w:val="en-GB"/>
                      </w:rPr>
                    </m:ctrlPr>
                  </m:sSubPr>
                  <m:e>
                    <m:r>
                      <m:rPr>
                        <m:sty m:val="bi"/>
                      </m:rPr>
                      <w:rPr>
                        <w:rFonts w:ascii="Cambria Math" w:hAnsi="Cambria Math"/>
                        <w:lang w:eastAsia="zh-CN"/>
                      </w:rPr>
                      <m:t>T</m:t>
                    </m:r>
                  </m:e>
                  <m:sub>
                    <m:r>
                      <m:rPr>
                        <m:sty m:val="bi"/>
                      </m:rPr>
                      <w:rPr>
                        <w:rFonts w:ascii="Cambria Math" w:hAnsi="Cambria Math"/>
                        <w:lang w:eastAsia="zh-CN"/>
                      </w:rPr>
                      <m:t>max</m:t>
                    </m:r>
                  </m:sub>
                </m:sSub>
              </m:sub>
              <m:sup>
                <m:r>
                  <m:rPr>
                    <m:sty m:val="bi"/>
                  </m:rPr>
                  <w:rPr>
                    <w:rFonts w:ascii="Cambria Math" w:hAnsi="Cambria Math"/>
                    <w:lang w:eastAsia="zh-CN"/>
                  </w:rPr>
                  <m:t>SL</m:t>
                </m:r>
              </m:sup>
            </m:sSubSup>
          </m:e>
        </m:d>
      </m:oMath>
      <w:r w:rsidRPr="009D37C6">
        <w:rPr>
          <w:rFonts w:eastAsia="宋体" w:hint="eastAsia"/>
          <w:bCs/>
          <w:iCs/>
          <w:lang w:eastAsia="zh-CN"/>
        </w:rPr>
        <w:t>,</w:t>
      </w:r>
      <w:r w:rsidRPr="009D37C6">
        <w:rPr>
          <w:rFonts w:eastAsia="宋体" w:hint="eastAsia"/>
          <w:b/>
          <w:iCs/>
          <w:lang w:eastAsia="zh-CN"/>
        </w:rPr>
        <w:t xml:space="preserve"> the</w:t>
      </w:r>
      <w:r w:rsidRPr="009D37C6">
        <w:rPr>
          <w:rFonts w:eastAsia="宋体" w:hint="eastAsia"/>
          <w:b/>
          <w:bCs/>
          <w:iCs/>
          <w:lang w:eastAsia="zh-CN"/>
        </w:rPr>
        <w:t xml:space="preserve"> </w:t>
      </w:r>
      <w:proofErr w:type="spellStart"/>
      <w:r w:rsidRPr="009D37C6">
        <w:rPr>
          <w:rFonts w:eastAsia="宋体" w:hint="eastAsia"/>
          <w:b/>
          <w:bCs/>
          <w:iCs/>
          <w:lang w:eastAsia="zh-CN"/>
        </w:rPr>
        <w:t>subframe</w:t>
      </w:r>
      <w:proofErr w:type="spellEnd"/>
      <w:r w:rsidRPr="009D37C6">
        <w:rPr>
          <w:rFonts w:eastAsia="宋体" w:hint="eastAsia"/>
          <w:b/>
          <w:bCs/>
          <w:iCs/>
          <w:lang w:eastAsia="zh-CN"/>
        </w:rPr>
        <w:t xml:space="preserve"> </w:t>
      </w:r>
      <w:r w:rsidRPr="009D37C6">
        <w:rPr>
          <w:rFonts w:eastAsia="宋体" w:hint="eastAsia"/>
          <w:b/>
          <w:bCs/>
          <w:i/>
          <w:lang w:eastAsia="zh-CN"/>
        </w:rPr>
        <w:t>p</w:t>
      </w:r>
      <w:r w:rsidRPr="009D37C6">
        <w:rPr>
          <w:rFonts w:eastAsia="宋体" w:hint="eastAsia"/>
          <w:b/>
          <w:bCs/>
          <w:iCs/>
          <w:lang w:eastAsia="zh-CN"/>
        </w:rPr>
        <w:t xml:space="preserve"> is set to the ending LTE SL </w:t>
      </w:r>
      <w:proofErr w:type="spellStart"/>
      <w:r w:rsidRPr="009D37C6">
        <w:rPr>
          <w:rFonts w:eastAsia="宋体" w:hint="eastAsia"/>
          <w:b/>
          <w:bCs/>
          <w:iCs/>
          <w:lang w:eastAsia="zh-CN"/>
        </w:rPr>
        <w:t>subframe</w:t>
      </w:r>
      <w:proofErr w:type="spellEnd"/>
      <w:r w:rsidRPr="009D37C6">
        <w:rPr>
          <w:rFonts w:eastAsia="宋体" w:hint="eastAsia"/>
          <w:b/>
          <w:bCs/>
          <w:iCs/>
          <w:lang w:eastAsia="zh-CN"/>
        </w:rPr>
        <w:t xml:space="preserve"> used to determine the information shared with the NR SL module..</w:t>
      </w:r>
    </w:p>
    <w:p w:rsidR="009C4982" w:rsidRPr="009D37C6" w:rsidRDefault="00244FCA">
      <w:pPr>
        <w:spacing w:afterLines="50" w:after="120"/>
        <w:jc w:val="both"/>
        <w:rPr>
          <w:rFonts w:eastAsia="宋体"/>
          <w:b/>
          <w:iCs/>
          <w:lang w:eastAsia="zh-CN"/>
        </w:rPr>
      </w:pPr>
      <w:r w:rsidRPr="009D37C6">
        <w:rPr>
          <w:rFonts w:eastAsiaTheme="minorEastAsia" w:hint="eastAsia"/>
          <w:b/>
          <w:lang w:eastAsia="zh-CN"/>
        </w:rPr>
        <w:t>Proposal 1</w:t>
      </w:r>
      <w:r w:rsidRPr="009D37C6">
        <w:rPr>
          <w:rFonts w:eastAsiaTheme="minorEastAsia" w:hint="eastAsia"/>
          <w:b/>
          <w:lang w:eastAsia="zh-CN"/>
        </w:rPr>
        <w:t>5</w:t>
      </w:r>
      <w:r w:rsidRPr="009D37C6">
        <w:rPr>
          <w:rFonts w:eastAsiaTheme="minorEastAsia" w:hint="eastAsia"/>
          <w:b/>
          <w:lang w:eastAsia="zh-CN"/>
        </w:rPr>
        <w:t xml:space="preserve">: </w:t>
      </w:r>
      <w:r w:rsidRPr="009D37C6">
        <w:rPr>
          <w:rFonts w:eastAsia="MS Mincho" w:hint="eastAsia"/>
          <w:b/>
          <w:lang w:eastAsia="zh-CN"/>
        </w:rPr>
        <w:t>T</w:t>
      </w:r>
      <w:r w:rsidRPr="009D37C6">
        <w:rPr>
          <w:rFonts w:eastAsia="等线" w:hint="eastAsia"/>
          <w:b/>
          <w:lang w:eastAsia="zh-CN"/>
        </w:rPr>
        <w:t xml:space="preserve">he definition of </w:t>
      </w:r>
      <m:oMath>
        <m:sSub>
          <m:sSubPr>
            <m:ctrlPr>
              <w:rPr>
                <w:rFonts w:ascii="Cambria Math" w:eastAsia="Malgun Gothic" w:hAnsi="Cambria Math"/>
                <w:b/>
                <w:i/>
                <w:lang w:eastAsia="en-GB"/>
              </w:rPr>
            </m:ctrlPr>
          </m:sSubPr>
          <m:e>
            <m:r>
              <m:rPr>
                <m:sty m:val="bi"/>
              </m:rPr>
              <w:rPr>
                <w:rFonts w:ascii="Cambria Math" w:eastAsia="Malgun Gothic" w:hAnsi="Cambria Math"/>
                <w:lang w:eastAsia="en-GB"/>
              </w:rPr>
              <m:t>T</m:t>
            </m:r>
          </m:e>
          <m:sub>
            <m:r>
              <m:rPr>
                <m:sty m:val="bi"/>
              </m:rPr>
              <w:rPr>
                <w:rFonts w:ascii="Cambria Math" w:eastAsia="Malgun Gothic" w:hAnsi="Cambria Math"/>
                <w:lang w:eastAsia="en-GB"/>
              </w:rPr>
              <m:t>scal</m:t>
            </m:r>
          </m:sub>
        </m:sSub>
      </m:oMath>
      <w:r w:rsidRPr="009D37C6">
        <w:rPr>
          <w:rFonts w:eastAsia="宋体" w:hAnsi="Cambria Math" w:hint="eastAsia"/>
          <w:b/>
          <w:lang w:eastAsia="zh-CN"/>
        </w:rPr>
        <w:t xml:space="preserve"> </w:t>
      </w:r>
      <w:r w:rsidRPr="009D37C6">
        <w:rPr>
          <w:rFonts w:eastAsia="等线" w:hint="eastAsia"/>
          <w:b/>
          <w:lang w:eastAsia="zh-CN"/>
        </w:rPr>
        <w:t xml:space="preserve"> should be reset to </w:t>
      </w:r>
      <w:r w:rsidRPr="009D37C6">
        <w:rPr>
          <w:rFonts w:eastAsia="宋体" w:hint="eastAsia"/>
          <w:b/>
          <w:lang w:eastAsia="zh-CN"/>
        </w:rPr>
        <w:t xml:space="preserve">the duration between the </w:t>
      </w:r>
      <w:r w:rsidRPr="009D37C6">
        <w:rPr>
          <w:rFonts w:eastAsia="MS Mincho"/>
          <w:b/>
        </w:rPr>
        <w:t xml:space="preserve">ending LTE SL </w:t>
      </w:r>
      <w:proofErr w:type="spellStart"/>
      <w:r w:rsidRPr="009D37C6">
        <w:rPr>
          <w:rFonts w:eastAsia="MS Mincho"/>
          <w:b/>
        </w:rPr>
        <w:t>subframe</w:t>
      </w:r>
      <w:proofErr w:type="spellEnd"/>
      <w:r w:rsidRPr="009D37C6">
        <w:rPr>
          <w:rFonts w:eastAsia="宋体" w:hint="eastAsia"/>
          <w:b/>
          <w:lang w:eastAsia="zh-CN"/>
        </w:rPr>
        <w:t xml:space="preserve"> </w:t>
      </w:r>
      <w:r w:rsidRPr="009D37C6">
        <w:rPr>
          <w:rFonts w:eastAsia="宋体" w:hint="eastAsia"/>
          <w:b/>
          <w:i/>
          <w:iCs/>
          <w:lang w:eastAsia="zh-CN"/>
        </w:rPr>
        <w:t>p</w:t>
      </w:r>
      <w:r w:rsidRPr="009D37C6">
        <w:rPr>
          <w:rFonts w:hint="eastAsia"/>
          <w:b/>
          <w:lang w:eastAsia="zh-CN"/>
        </w:rPr>
        <w:t xml:space="preserve"> and the </w:t>
      </w:r>
      <w:proofErr w:type="spellStart"/>
      <w:r w:rsidRPr="009D37C6">
        <w:rPr>
          <w:rFonts w:hint="eastAsia"/>
          <w:b/>
          <w:lang w:eastAsia="zh-CN"/>
        </w:rPr>
        <w:t>subframe</w:t>
      </w:r>
      <w:proofErr w:type="spellEnd"/>
      <w:r w:rsidRPr="009D37C6">
        <w:rPr>
          <w:rFonts w:hint="eastAsia"/>
          <w:b/>
          <w:lang w:eastAsia="zh-CN"/>
        </w:rPr>
        <w:t xml:space="preserve"> which contains slot </w:t>
      </w:r>
      <w:r w:rsidRPr="009D37C6">
        <w:rPr>
          <w:rFonts w:eastAsia="宋体" w:hint="eastAsia"/>
          <w:b/>
          <w:i/>
          <w:iCs/>
          <w:lang w:eastAsia="zh-CN"/>
        </w:rPr>
        <w:t>n+T2</w:t>
      </w:r>
      <w:r w:rsidRPr="009D37C6">
        <w:rPr>
          <w:rFonts w:eastAsia="宋体" w:hint="eastAsia"/>
          <w:b/>
          <w:lang w:eastAsia="zh-CN"/>
        </w:rPr>
        <w:t xml:space="preserve"> </w:t>
      </w:r>
      <w:r w:rsidRPr="009D37C6">
        <w:rPr>
          <w:b/>
          <w:lang w:eastAsia="en-GB"/>
        </w:rPr>
        <w:t xml:space="preserve">converted to units of </w:t>
      </w:r>
      <w:proofErr w:type="spellStart"/>
      <w:r w:rsidRPr="009D37C6">
        <w:rPr>
          <w:b/>
          <w:iCs/>
          <w:lang w:val="en-GB" w:eastAsia="en-GB"/>
        </w:rPr>
        <w:t>msec</w:t>
      </w:r>
      <w:proofErr w:type="spellEnd"/>
      <w:r w:rsidRPr="009D37C6">
        <w:rPr>
          <w:rFonts w:eastAsia="宋体" w:hint="eastAsia"/>
          <w:b/>
          <w:iCs/>
          <w:lang w:eastAsia="zh-CN"/>
        </w:rPr>
        <w:t>.</w:t>
      </w:r>
    </w:p>
    <w:p w:rsidR="009C4982" w:rsidRPr="009D37C6" w:rsidRDefault="00244FCA">
      <w:pPr>
        <w:spacing w:afterLines="50" w:after="120"/>
        <w:jc w:val="both"/>
        <w:rPr>
          <w:rFonts w:eastAsiaTheme="minorEastAsia"/>
          <w:b/>
          <w:bCs/>
          <w:lang w:eastAsia="zh-CN"/>
        </w:rPr>
      </w:pPr>
      <w:r w:rsidRPr="009D37C6">
        <w:rPr>
          <w:rFonts w:eastAsiaTheme="minorEastAsia" w:hint="eastAsia"/>
          <w:b/>
          <w:lang w:eastAsia="zh-CN"/>
        </w:rPr>
        <w:t>Proposal 1</w:t>
      </w:r>
      <w:r w:rsidRPr="009D37C6">
        <w:rPr>
          <w:rFonts w:eastAsiaTheme="minorEastAsia" w:hint="eastAsia"/>
          <w:b/>
          <w:lang w:eastAsia="zh-CN"/>
        </w:rPr>
        <w:t>6</w:t>
      </w:r>
      <w:r w:rsidRPr="009D37C6">
        <w:rPr>
          <w:rFonts w:eastAsiaTheme="minorEastAsia" w:hint="eastAsia"/>
          <w:b/>
          <w:lang w:eastAsia="zh-CN"/>
        </w:rPr>
        <w:t xml:space="preserve">: </w:t>
      </w:r>
      <w:bookmarkStart w:id="48" w:name="OLE_LINK73"/>
      <w:r w:rsidRPr="009D37C6">
        <w:rPr>
          <w:rFonts w:eastAsia="MS Mincho" w:hint="eastAsia"/>
          <w:b/>
          <w:bCs/>
          <w:lang w:eastAsia="zh-CN"/>
        </w:rPr>
        <w:t xml:space="preserve">The value of </w:t>
      </w:r>
      <w:r w:rsidRPr="009D37C6">
        <w:rPr>
          <w:rFonts w:eastAsia="MS Mincho" w:hint="eastAsia"/>
          <w:b/>
          <w:bCs/>
          <w:i/>
          <w:iCs/>
          <w:lang w:eastAsia="zh-CN"/>
        </w:rPr>
        <w:t>Q</w:t>
      </w:r>
      <w:r w:rsidRPr="009D37C6">
        <w:rPr>
          <w:rFonts w:eastAsia="MS Mincho" w:hint="eastAsia"/>
          <w:b/>
          <w:bCs/>
          <w:lang w:eastAsia="zh-CN"/>
        </w:rPr>
        <w:t xml:space="preserve"> equals to </w:t>
      </w:r>
      <w:r w:rsidRPr="009D37C6">
        <w:rPr>
          <w:rFonts w:eastAsia="MS Mincho"/>
          <w:b/>
          <w:bCs/>
          <w:lang w:val="en-GB" w:eastAsia="zh-CN"/>
        </w:rPr>
        <w:t xml:space="preserve">LTE SL resource reselection </w:t>
      </w:r>
      <w:r w:rsidRPr="009D37C6">
        <w:rPr>
          <w:rFonts w:eastAsia="MS Mincho"/>
          <w:b/>
          <w:bCs/>
          <w:i/>
          <w:iCs/>
          <w:lang w:val="en-GB" w:eastAsia="zh-CN"/>
        </w:rPr>
        <w:t>count</w:t>
      </w:r>
      <w:r w:rsidRPr="009D37C6">
        <w:rPr>
          <w:rFonts w:eastAsia="MS Mincho" w:hint="eastAsia"/>
          <w:b/>
          <w:bCs/>
          <w:lang w:eastAsia="zh-CN"/>
        </w:rPr>
        <w:t xml:space="preserve"> if </w:t>
      </w:r>
      <m:oMath>
        <m:r>
          <m:rPr>
            <m:sty m:val="bi"/>
          </m:rPr>
          <w:rPr>
            <w:rFonts w:ascii="Cambria Math" w:eastAsia="宋体" w:hAnsi="Cambria Math"/>
            <w:lang w:eastAsia="zh-CN"/>
          </w:rPr>
          <m:t>m</m:t>
        </m:r>
        <m:r>
          <m:rPr>
            <m:sty m:val="bi"/>
          </m:rPr>
          <w:rPr>
            <w:rFonts w:ascii="Cambria Math" w:eastAsia="宋体" w:hAnsi="Cambria Math"/>
            <w:lang w:eastAsia="zh-CN"/>
          </w:rPr>
          <m:t xml:space="preserve"> +</m:t>
        </m:r>
        <m:r>
          <m:rPr>
            <m:sty m:val="bi"/>
          </m:rPr>
          <w:rPr>
            <w:rFonts w:ascii="Cambria Math" w:eastAsia="宋体" w:hAnsi="Cambria Math"/>
            <w:lang w:eastAsia="zh-CN"/>
          </w:rPr>
          <m:t>count</m:t>
        </m:r>
        <m:r>
          <m:rPr>
            <m:sty m:val="bi"/>
          </m:rPr>
          <w:rPr>
            <w:rFonts w:ascii="Cambria Math" w:eastAsia="宋体" w:hAnsi="Cambria Math"/>
            <w:lang w:eastAsia="zh-CN"/>
          </w:rPr>
          <m:t xml:space="preserve"> </m:t>
        </m:r>
        <m:r>
          <m:rPr>
            <m:sty m:val="bi"/>
          </m:rPr>
          <w:rPr>
            <w:rFonts w:ascii="Cambria Math" w:hAnsi="Cambria Math"/>
            <w:lang w:val="en-GB"/>
          </w:rPr>
          <m:t>×</m:t>
        </m:r>
        <m:sSub>
          <m:sSubPr>
            <m:ctrlPr>
              <w:rPr>
                <w:rFonts w:ascii="Cambria Math" w:hAnsi="Cambria Math" w:hint="eastAsia"/>
                <w:b/>
                <w:bCs/>
                <w:i/>
                <w:lang w:val="en-GB" w:eastAsia="ko-KR"/>
              </w:rPr>
            </m:ctrlPr>
          </m:sSubPr>
          <m:e>
            <m:r>
              <m:rPr>
                <m:sty m:val="bi"/>
              </m:rPr>
              <w:rPr>
                <w:rFonts w:ascii="Cambria Math" w:eastAsia="宋体" w:hAnsi="Cambria Math"/>
                <w:lang w:eastAsia="zh-CN"/>
              </w:rPr>
              <m:t>P</m:t>
            </m:r>
          </m:e>
          <m:sub>
            <m:r>
              <m:rPr>
                <m:sty m:val="bi"/>
              </m:rPr>
              <w:rPr>
                <w:rFonts w:ascii="Cambria Math" w:eastAsia="宋体" w:hAnsi="Cambria Math"/>
                <w:lang w:eastAsia="zh-CN"/>
              </w:rPr>
              <m:t>step</m:t>
            </m:r>
          </m:sub>
        </m:sSub>
        <m:r>
          <m:rPr>
            <m:sty m:val="bi"/>
          </m:rPr>
          <w:rPr>
            <w:rFonts w:ascii="Cambria Math" w:hAnsi="Cambria Math"/>
            <w:lang w:val="en-GB"/>
          </w:rPr>
          <m:t>×</m:t>
        </m:r>
        <m:sSub>
          <m:sSubPr>
            <m:ctrlPr>
              <w:rPr>
                <w:rFonts w:ascii="Cambria Math" w:hAnsi="Cambria Math"/>
                <w:b/>
                <w:bCs/>
                <w:i/>
                <w:lang w:val="en-GB"/>
              </w:rPr>
            </m:ctrlPr>
          </m:sSubPr>
          <m:e>
            <m:r>
              <m:rPr>
                <m:sty m:val="bi"/>
              </m:rPr>
              <w:rPr>
                <w:rFonts w:ascii="Cambria Math" w:eastAsia="宋体" w:hAnsi="Cambria Math"/>
                <w:lang w:eastAsia="zh-CN"/>
              </w:rPr>
              <m:t>P</m:t>
            </m:r>
          </m:e>
          <m:sub>
            <m:r>
              <m:rPr>
                <m:sty m:val="bi"/>
              </m:rPr>
              <w:rPr>
                <w:rFonts w:ascii="Cambria Math" w:eastAsia="宋体" w:hAnsi="Cambria Math"/>
                <w:lang w:eastAsia="zh-CN"/>
              </w:rPr>
              <m:t>rsvp</m:t>
            </m:r>
            <m:r>
              <m:rPr>
                <m:sty m:val="bi"/>
              </m:rPr>
              <w:rPr>
                <w:rFonts w:ascii="Cambria Math" w:eastAsia="宋体" w:hAnsi="Cambria Math"/>
                <w:lang w:eastAsia="zh-CN"/>
              </w:rPr>
              <m:t>_</m:t>
            </m:r>
            <m:r>
              <m:rPr>
                <m:sty m:val="bi"/>
              </m:rPr>
              <w:rPr>
                <w:rFonts w:ascii="Cambria Math" w:eastAsia="宋体" w:hAnsi="Cambria Math"/>
                <w:lang w:eastAsia="zh-CN"/>
              </w:rPr>
              <m:t>RX</m:t>
            </m:r>
          </m:sub>
        </m:sSub>
        <m:r>
          <m:rPr>
            <m:sty m:val="bi"/>
          </m:rPr>
          <w:rPr>
            <w:rFonts w:ascii="Cambria Math" w:eastAsia="宋体" w:hAnsi="Cambria Math"/>
            <w:lang w:eastAsia="zh-CN"/>
          </w:rPr>
          <m:t xml:space="preserve"> </m:t>
        </m:r>
        <m:r>
          <m:rPr>
            <m:sty m:val="b"/>
          </m:rPr>
          <w:rPr>
            <w:rFonts w:ascii="Cambria Math" w:hAnsi="Cambria Math"/>
          </w:rPr>
          <m:t>≥</m:t>
        </m:r>
        <m:r>
          <m:rPr>
            <m:sty m:val="b"/>
          </m:rPr>
          <w:rPr>
            <w:rFonts w:ascii="Cambria Math" w:eastAsia="宋体" w:hAnsi="Cambria Math"/>
            <w:lang w:eastAsia="zh-CN"/>
          </w:rPr>
          <m:t xml:space="preserve"> </m:t>
        </m:r>
        <m:r>
          <m:rPr>
            <m:sty m:val="bi"/>
          </m:rPr>
          <w:rPr>
            <w:rFonts w:ascii="Cambria Math" w:eastAsia="宋体" w:hAnsi="Cambria Math"/>
            <w:lang w:eastAsia="zh-CN"/>
          </w:rPr>
          <m:t>d</m:t>
        </m:r>
        <m:r>
          <m:rPr>
            <m:sty m:val="bi"/>
          </m:rPr>
          <w:rPr>
            <w:rFonts w:ascii="Cambria Math" w:eastAsia="宋体" w:hAnsi="Cambria Math" w:hint="eastAsia"/>
            <w:lang w:eastAsia="zh-CN"/>
          </w:rPr>
          <m:t>,</m:t>
        </m:r>
      </m:oMath>
      <w:r w:rsidRPr="009D37C6">
        <w:rPr>
          <w:rFonts w:eastAsia="宋体" w:hAnsi="Cambria Math" w:hint="eastAsia"/>
          <w:b/>
          <w:bCs/>
          <w:lang w:eastAsia="zh-CN"/>
        </w:rPr>
        <w:t xml:space="preserve"> when UE </w:t>
      </w:r>
      <w:r w:rsidRPr="009D37C6">
        <w:rPr>
          <w:rFonts w:eastAsia="MS Mincho"/>
          <w:b/>
          <w:bCs/>
          <w:lang w:val="en-GB" w:eastAsia="zh-CN"/>
        </w:rPr>
        <w:t xml:space="preserve">determine candidate resource set for NR SL </w:t>
      </w:r>
      <w:r w:rsidRPr="009D37C6">
        <w:rPr>
          <w:rFonts w:eastAsia="MS Mincho"/>
          <w:b/>
          <w:bCs/>
          <w:lang w:val="en-GB" w:eastAsia="zh-CN"/>
        </w:rPr>
        <w:t>considering the LTE SL resources selected to be used for LTE SL module’s own LTE SL transmission</w:t>
      </w:r>
      <w:r w:rsidRPr="009D37C6">
        <w:rPr>
          <w:rFonts w:eastAsia="MS Mincho"/>
          <w:b/>
          <w:bCs/>
          <w:lang w:eastAsia="zh-CN"/>
        </w:rPr>
        <w:t xml:space="preserve">, </w:t>
      </w:r>
      <w:r w:rsidRPr="009D37C6">
        <w:rPr>
          <w:rFonts w:eastAsia="宋体"/>
          <w:b/>
          <w:bCs/>
          <w:lang w:val="en-GB" w:eastAsia="zh-CN"/>
        </w:rPr>
        <w:t xml:space="preserve"> </w:t>
      </w:r>
      <w:proofErr w:type="spellStart"/>
      <w:r w:rsidRPr="009D37C6">
        <w:rPr>
          <w:rFonts w:eastAsia="宋体" w:hAnsi="Cambria Math" w:hint="eastAsia"/>
          <w:b/>
          <w:bCs/>
          <w:lang w:eastAsia="zh-CN"/>
        </w:rPr>
        <w:t>subframe</w:t>
      </w:r>
      <w:proofErr w:type="spellEnd"/>
      <w:r w:rsidRPr="009D37C6">
        <w:rPr>
          <w:rFonts w:eastAsia="宋体" w:hAnsi="Cambria Math" w:hint="eastAsia"/>
          <w:b/>
          <w:bCs/>
          <w:lang w:eastAsia="zh-CN"/>
        </w:rPr>
        <w:t xml:space="preserve"> </w:t>
      </w:r>
      <w:r w:rsidRPr="009D37C6">
        <w:rPr>
          <w:rFonts w:eastAsia="宋体" w:hAnsi="Cambria Math" w:hint="eastAsia"/>
          <w:b/>
          <w:bCs/>
          <w:i/>
          <w:iCs/>
          <w:lang w:eastAsia="zh-CN"/>
        </w:rPr>
        <w:t>d</w:t>
      </w:r>
      <w:r w:rsidRPr="009D37C6">
        <w:rPr>
          <w:rFonts w:eastAsia="宋体" w:hAnsi="Cambria Math" w:hint="eastAsia"/>
          <w:b/>
          <w:bCs/>
          <w:lang w:eastAsia="zh-CN"/>
        </w:rPr>
        <w:t xml:space="preserve"> is </w:t>
      </w:r>
      <w:r w:rsidRPr="009D37C6">
        <w:rPr>
          <w:rFonts w:eastAsia="宋体"/>
          <w:b/>
          <w:bCs/>
          <w:lang w:val="en-GB" w:eastAsia="zh-CN"/>
        </w:rPr>
        <w:t xml:space="preserve">the </w:t>
      </w:r>
      <w:proofErr w:type="spellStart"/>
      <w:r w:rsidRPr="009D37C6">
        <w:rPr>
          <w:rFonts w:eastAsia="宋体"/>
          <w:b/>
          <w:bCs/>
          <w:lang w:eastAsia="zh-CN"/>
        </w:rPr>
        <w:t>subframe</w:t>
      </w:r>
      <w:proofErr w:type="spellEnd"/>
      <w:r w:rsidRPr="009D37C6">
        <w:rPr>
          <w:rFonts w:eastAsia="宋体"/>
          <w:b/>
          <w:bCs/>
          <w:lang w:eastAsia="zh-CN"/>
        </w:rPr>
        <w:t xml:space="preserve"> </w:t>
      </w:r>
      <w:r w:rsidRPr="009D37C6">
        <w:rPr>
          <w:rFonts w:eastAsia="宋体" w:hint="eastAsia"/>
          <w:b/>
          <w:bCs/>
          <w:lang w:eastAsia="zh-CN"/>
        </w:rPr>
        <w:t>contain</w:t>
      </w:r>
      <w:r w:rsidRPr="009D37C6">
        <w:rPr>
          <w:rFonts w:eastAsia="宋体" w:hint="eastAsia"/>
          <w:b/>
          <w:bCs/>
          <w:lang w:eastAsia="zh-CN"/>
        </w:rPr>
        <w:t>ing</w:t>
      </w:r>
      <w:r w:rsidRPr="009D37C6">
        <w:rPr>
          <w:rFonts w:eastAsia="宋体" w:hint="eastAsia"/>
          <w:b/>
          <w:bCs/>
          <w:lang w:eastAsia="zh-CN"/>
        </w:rPr>
        <w:t xml:space="preserve"> slot </w:t>
      </w:r>
      <w:r w:rsidRPr="009D37C6">
        <w:rPr>
          <w:rFonts w:eastAsia="宋体" w:hint="eastAsia"/>
          <w:b/>
          <w:bCs/>
          <w:i/>
          <w:iCs/>
          <w:lang w:eastAsia="zh-CN"/>
        </w:rPr>
        <w:t>n+T2</w:t>
      </w:r>
      <w:r w:rsidRPr="009D37C6">
        <w:rPr>
          <w:rFonts w:eastAsia="宋体"/>
          <w:b/>
          <w:bCs/>
          <w:lang w:val="en-GB" w:eastAsia="zh-CN"/>
        </w:rPr>
        <w:t xml:space="preserve"> </w:t>
      </w:r>
      <w:r w:rsidRPr="009D37C6">
        <w:rPr>
          <w:rFonts w:eastAsia="宋体" w:hint="eastAsia"/>
          <w:b/>
          <w:bCs/>
          <w:lang w:eastAsia="zh-CN"/>
        </w:rPr>
        <w:t xml:space="preserve">and </w:t>
      </w:r>
      <w:r w:rsidRPr="009D37C6">
        <w:rPr>
          <w:rFonts w:eastAsia="宋体"/>
          <w:b/>
          <w:bCs/>
          <w:lang w:val="en-GB" w:eastAsia="zh-CN"/>
        </w:rPr>
        <w:t xml:space="preserve">belonging to the </w:t>
      </w:r>
      <w:r w:rsidRPr="009D37C6">
        <w:rPr>
          <w:rFonts w:eastAsia="宋体"/>
          <w:b/>
          <w:bCs/>
          <w:lang w:eastAsia="zh-CN"/>
        </w:rPr>
        <w:t xml:space="preserve">LTE SL </w:t>
      </w:r>
      <w:r w:rsidRPr="009D37C6">
        <w:rPr>
          <w:rFonts w:eastAsia="宋体"/>
          <w:b/>
          <w:bCs/>
          <w:lang w:val="en-GB" w:eastAsia="zh-CN"/>
        </w:rPr>
        <w:t xml:space="preserve">set </w:t>
      </w:r>
      <m:oMath>
        <m:d>
          <m:dPr>
            <m:ctrlPr>
              <w:rPr>
                <w:rFonts w:ascii="Cambria Math" w:hAnsi="Cambria Math"/>
                <w:b/>
                <w:bCs/>
                <w:i/>
                <w:lang w:val="en-GB"/>
              </w:rPr>
            </m:ctrlPr>
          </m:dPr>
          <m:e>
            <m:sSubSup>
              <m:sSubSupPr>
                <m:ctrlPr>
                  <w:rPr>
                    <w:rFonts w:ascii="Cambria Math" w:hAnsi="Cambria Math"/>
                    <w:b/>
                    <w:bCs/>
                    <w:i/>
                    <w:lang w:val="en-GB"/>
                  </w:rPr>
                </m:ctrlPr>
              </m:sSubSupPr>
              <m:e>
                <m:r>
                  <m:rPr>
                    <m:sty m:val="bi"/>
                  </m:rPr>
                  <w:rPr>
                    <w:rFonts w:ascii="Cambria Math" w:hAnsi="Cambria Math"/>
                    <w:lang w:eastAsia="zh-CN"/>
                  </w:rPr>
                  <m:t>t</m:t>
                </m:r>
              </m:e>
              <m:sub>
                <m:r>
                  <m:rPr>
                    <m:sty m:val="bi"/>
                  </m:rPr>
                  <w:rPr>
                    <w:rFonts w:ascii="Cambria Math" w:hAnsi="Cambria Math"/>
                    <w:lang w:eastAsia="zh-CN"/>
                  </w:rPr>
                  <m:t>0</m:t>
                </m:r>
              </m:sub>
              <m:sup>
                <m:r>
                  <m:rPr>
                    <m:sty m:val="bi"/>
                  </m:rPr>
                  <w:rPr>
                    <w:rFonts w:ascii="Cambria Math" w:hAnsi="Cambria Math"/>
                    <w:lang w:eastAsia="zh-CN"/>
                  </w:rPr>
                  <m:t>SL</m:t>
                </m:r>
              </m:sup>
            </m:sSubSup>
            <m:r>
              <m:rPr>
                <m:sty m:val="bi"/>
              </m:rPr>
              <w:rPr>
                <w:rFonts w:ascii="Cambria Math" w:hAnsi="Cambria Math"/>
                <w:lang w:eastAsia="zh-CN"/>
              </w:rPr>
              <m:t xml:space="preserve">, </m:t>
            </m:r>
            <m:sSubSup>
              <m:sSubSupPr>
                <m:ctrlPr>
                  <w:rPr>
                    <w:rFonts w:ascii="Cambria Math" w:hAnsi="Cambria Math"/>
                    <w:b/>
                    <w:bCs/>
                    <w:i/>
                    <w:lang w:val="en-GB"/>
                  </w:rPr>
                </m:ctrlPr>
              </m:sSubSupPr>
              <m:e>
                <m:r>
                  <m:rPr>
                    <m:sty m:val="bi"/>
                  </m:rPr>
                  <w:rPr>
                    <w:rFonts w:ascii="Cambria Math" w:hAnsi="Cambria Math"/>
                    <w:lang w:eastAsia="zh-CN"/>
                  </w:rPr>
                  <m:t>t</m:t>
                </m:r>
              </m:e>
              <m:sub>
                <m:r>
                  <m:rPr>
                    <m:sty m:val="bi"/>
                  </m:rPr>
                  <w:rPr>
                    <w:rFonts w:ascii="Cambria Math" w:hAnsi="Cambria Math"/>
                    <w:lang w:eastAsia="zh-CN"/>
                  </w:rPr>
                  <m:t>1</m:t>
                </m:r>
              </m:sub>
              <m:sup>
                <m:r>
                  <m:rPr>
                    <m:sty m:val="bi"/>
                  </m:rPr>
                  <w:rPr>
                    <w:rFonts w:ascii="Cambria Math" w:hAnsi="Cambria Math"/>
                    <w:lang w:eastAsia="zh-CN"/>
                  </w:rPr>
                  <m:t>SL</m:t>
                </m:r>
              </m:sup>
            </m:sSubSup>
            <m:r>
              <m:rPr>
                <m:sty m:val="bi"/>
              </m:rPr>
              <w:rPr>
                <w:rFonts w:ascii="Cambria Math" w:hAnsi="Cambria Math"/>
                <w:lang w:eastAsia="zh-CN"/>
              </w:rPr>
              <m:t xml:space="preserve">,..., </m:t>
            </m:r>
            <m:sSubSup>
              <m:sSubSupPr>
                <m:ctrlPr>
                  <w:rPr>
                    <w:rFonts w:ascii="Cambria Math" w:hAnsi="Cambria Math"/>
                    <w:b/>
                    <w:bCs/>
                    <w:i/>
                    <w:lang w:val="en-GB"/>
                  </w:rPr>
                </m:ctrlPr>
              </m:sSubSupPr>
              <m:e>
                <m:r>
                  <m:rPr>
                    <m:sty m:val="bi"/>
                  </m:rPr>
                  <w:rPr>
                    <w:rFonts w:ascii="Cambria Math" w:hAnsi="Cambria Math"/>
                    <w:lang w:eastAsia="zh-CN"/>
                  </w:rPr>
                  <m:t>t</m:t>
                </m:r>
              </m:e>
              <m:sub>
                <m:sSub>
                  <m:sSubPr>
                    <m:ctrlPr>
                      <w:rPr>
                        <w:rFonts w:ascii="Cambria Math" w:hAnsi="Cambria Math"/>
                        <w:b/>
                        <w:bCs/>
                        <w:i/>
                        <w:lang w:val="en-GB"/>
                      </w:rPr>
                    </m:ctrlPr>
                  </m:sSubPr>
                  <m:e>
                    <m:r>
                      <m:rPr>
                        <m:sty m:val="bi"/>
                      </m:rPr>
                      <w:rPr>
                        <w:rFonts w:ascii="Cambria Math" w:hAnsi="Cambria Math"/>
                        <w:lang w:eastAsia="zh-CN"/>
                      </w:rPr>
                      <m:t>T</m:t>
                    </m:r>
                  </m:e>
                  <m:sub>
                    <m:r>
                      <m:rPr>
                        <m:sty m:val="bi"/>
                      </m:rPr>
                      <w:rPr>
                        <w:rFonts w:ascii="Cambria Math" w:hAnsi="Cambria Math"/>
                        <w:lang w:eastAsia="zh-CN"/>
                      </w:rPr>
                      <m:t>max</m:t>
                    </m:r>
                  </m:sub>
                </m:sSub>
              </m:sub>
              <m:sup>
                <m:r>
                  <m:rPr>
                    <m:sty m:val="bi"/>
                  </m:rPr>
                  <w:rPr>
                    <w:rFonts w:ascii="Cambria Math" w:hAnsi="Cambria Math"/>
                    <w:lang w:eastAsia="zh-CN"/>
                  </w:rPr>
                  <m:t>SL</m:t>
                </m:r>
              </m:sup>
            </m:sSubSup>
          </m:e>
        </m:d>
      </m:oMath>
      <w:r w:rsidRPr="009D37C6">
        <w:rPr>
          <w:rFonts w:eastAsia="宋体" w:hAnsi="Cambria Math" w:hint="eastAsia"/>
          <w:b/>
          <w:bCs/>
          <w:lang w:eastAsia="zh-CN"/>
        </w:rPr>
        <w:t xml:space="preserve">, otherwise </w:t>
      </w:r>
      <w:proofErr w:type="spellStart"/>
      <w:r w:rsidRPr="009D37C6">
        <w:rPr>
          <w:rFonts w:eastAsia="宋体" w:hAnsi="Cambria Math" w:hint="eastAsia"/>
          <w:b/>
          <w:bCs/>
          <w:lang w:eastAsia="zh-CN"/>
        </w:rPr>
        <w:t>subframe</w:t>
      </w:r>
      <w:proofErr w:type="spellEnd"/>
      <w:r w:rsidRPr="009D37C6">
        <w:rPr>
          <w:rFonts w:eastAsia="宋体" w:hAnsi="Cambria Math" w:hint="eastAsia"/>
          <w:b/>
          <w:bCs/>
          <w:lang w:eastAsia="zh-CN"/>
        </w:rPr>
        <w:t xml:space="preserve"> </w:t>
      </w:r>
      <w:r w:rsidRPr="009D37C6">
        <w:rPr>
          <w:rFonts w:eastAsia="宋体" w:hAnsi="Cambria Math" w:hint="eastAsia"/>
          <w:b/>
          <w:bCs/>
          <w:i/>
          <w:iCs/>
          <w:lang w:eastAsia="zh-CN"/>
        </w:rPr>
        <w:t>d</w:t>
      </w:r>
      <w:r w:rsidRPr="009D37C6">
        <w:rPr>
          <w:rFonts w:eastAsia="宋体" w:hAnsi="Cambria Math" w:hint="eastAsia"/>
          <w:b/>
          <w:bCs/>
          <w:lang w:eastAsia="zh-CN"/>
        </w:rPr>
        <w:t xml:space="preserve"> is </w:t>
      </w:r>
      <w:r w:rsidRPr="009D37C6">
        <w:rPr>
          <w:rFonts w:eastAsia="宋体"/>
          <w:b/>
          <w:bCs/>
          <w:lang w:val="en-GB" w:eastAsia="zh-CN"/>
        </w:rPr>
        <w:t xml:space="preserve">the first </w:t>
      </w:r>
      <w:proofErr w:type="spellStart"/>
      <w:r w:rsidRPr="009D37C6">
        <w:rPr>
          <w:rFonts w:eastAsia="宋体"/>
          <w:b/>
          <w:bCs/>
          <w:lang w:val="en-GB" w:eastAsia="zh-CN"/>
        </w:rPr>
        <w:t>subframe</w:t>
      </w:r>
      <w:proofErr w:type="spellEnd"/>
      <w:r w:rsidRPr="009D37C6">
        <w:rPr>
          <w:rFonts w:eastAsia="宋体"/>
          <w:b/>
          <w:bCs/>
          <w:lang w:val="en-GB" w:eastAsia="zh-CN"/>
        </w:rPr>
        <w:t xml:space="preserve"> </w:t>
      </w:r>
      <w:r w:rsidRPr="009D37C6">
        <w:rPr>
          <w:rFonts w:eastAsia="宋体" w:hint="eastAsia"/>
          <w:b/>
          <w:bCs/>
          <w:lang w:eastAsia="zh-CN"/>
        </w:rPr>
        <w:t xml:space="preserve">before the </w:t>
      </w:r>
      <w:proofErr w:type="spellStart"/>
      <w:r w:rsidRPr="009D37C6">
        <w:rPr>
          <w:rFonts w:eastAsia="宋体"/>
          <w:b/>
          <w:bCs/>
          <w:lang w:eastAsia="zh-CN"/>
        </w:rPr>
        <w:t>subframe</w:t>
      </w:r>
      <w:proofErr w:type="spellEnd"/>
      <w:r w:rsidRPr="009D37C6">
        <w:rPr>
          <w:rFonts w:eastAsia="宋体"/>
          <w:b/>
          <w:bCs/>
          <w:lang w:eastAsia="zh-CN"/>
        </w:rPr>
        <w:t xml:space="preserve"> </w:t>
      </w:r>
      <w:r w:rsidRPr="009D37C6">
        <w:rPr>
          <w:rFonts w:eastAsia="宋体" w:hint="eastAsia"/>
          <w:b/>
          <w:bCs/>
          <w:lang w:eastAsia="zh-CN"/>
        </w:rPr>
        <w:t>contain</w:t>
      </w:r>
      <w:r w:rsidRPr="009D37C6">
        <w:rPr>
          <w:rFonts w:eastAsia="宋体" w:hint="eastAsia"/>
          <w:b/>
          <w:bCs/>
          <w:lang w:eastAsia="zh-CN"/>
        </w:rPr>
        <w:t>ing</w:t>
      </w:r>
      <w:r w:rsidRPr="009D37C6">
        <w:rPr>
          <w:rFonts w:eastAsia="宋体" w:hint="eastAsia"/>
          <w:b/>
          <w:bCs/>
          <w:lang w:eastAsia="zh-CN"/>
        </w:rPr>
        <w:t xml:space="preserve"> slot </w:t>
      </w:r>
      <w:r w:rsidRPr="009D37C6">
        <w:rPr>
          <w:rFonts w:eastAsia="宋体" w:hint="eastAsia"/>
          <w:b/>
          <w:bCs/>
          <w:i/>
          <w:iCs/>
          <w:lang w:eastAsia="zh-CN"/>
        </w:rPr>
        <w:t>n+T2</w:t>
      </w:r>
      <w:r w:rsidRPr="009D37C6">
        <w:rPr>
          <w:rFonts w:eastAsia="宋体"/>
          <w:b/>
          <w:bCs/>
          <w:lang w:val="en-GB" w:eastAsia="zh-CN"/>
        </w:rPr>
        <w:t xml:space="preserve"> </w:t>
      </w:r>
      <w:r w:rsidRPr="009D37C6">
        <w:rPr>
          <w:rFonts w:eastAsia="宋体" w:hint="eastAsia"/>
          <w:b/>
          <w:bCs/>
          <w:lang w:eastAsia="zh-CN"/>
        </w:rPr>
        <w:t xml:space="preserve">and </w:t>
      </w:r>
      <w:r w:rsidRPr="009D37C6">
        <w:rPr>
          <w:rFonts w:eastAsia="宋体"/>
          <w:b/>
          <w:bCs/>
          <w:lang w:val="en-GB" w:eastAsia="zh-CN"/>
        </w:rPr>
        <w:t xml:space="preserve">belonging to the </w:t>
      </w:r>
      <w:r w:rsidRPr="009D37C6">
        <w:rPr>
          <w:rFonts w:eastAsia="宋体"/>
          <w:b/>
          <w:bCs/>
          <w:lang w:eastAsia="zh-CN"/>
        </w:rPr>
        <w:t xml:space="preserve">LTE SL </w:t>
      </w:r>
      <w:r w:rsidRPr="009D37C6">
        <w:rPr>
          <w:rFonts w:eastAsia="宋体"/>
          <w:b/>
          <w:bCs/>
          <w:lang w:val="en-GB" w:eastAsia="zh-CN"/>
        </w:rPr>
        <w:t xml:space="preserve">set </w:t>
      </w:r>
      <m:oMath>
        <m:d>
          <m:dPr>
            <m:ctrlPr>
              <w:rPr>
                <w:rFonts w:ascii="Cambria Math" w:hAnsi="Cambria Math"/>
                <w:b/>
                <w:bCs/>
                <w:i/>
                <w:lang w:val="en-GB"/>
              </w:rPr>
            </m:ctrlPr>
          </m:dPr>
          <m:e>
            <m:sSubSup>
              <m:sSubSupPr>
                <m:ctrlPr>
                  <w:rPr>
                    <w:rFonts w:ascii="Cambria Math" w:hAnsi="Cambria Math"/>
                    <w:b/>
                    <w:bCs/>
                    <w:i/>
                    <w:lang w:val="en-GB"/>
                  </w:rPr>
                </m:ctrlPr>
              </m:sSubSupPr>
              <m:e>
                <m:r>
                  <m:rPr>
                    <m:sty m:val="bi"/>
                  </m:rPr>
                  <w:rPr>
                    <w:rFonts w:ascii="Cambria Math" w:hAnsi="Cambria Math"/>
                    <w:lang w:eastAsia="zh-CN"/>
                  </w:rPr>
                  <m:t>t</m:t>
                </m:r>
              </m:e>
              <m:sub>
                <m:r>
                  <m:rPr>
                    <m:sty m:val="bi"/>
                  </m:rPr>
                  <w:rPr>
                    <w:rFonts w:ascii="Cambria Math" w:hAnsi="Cambria Math"/>
                    <w:lang w:eastAsia="zh-CN"/>
                  </w:rPr>
                  <m:t>0</m:t>
                </m:r>
              </m:sub>
              <m:sup>
                <m:r>
                  <m:rPr>
                    <m:sty m:val="bi"/>
                  </m:rPr>
                  <w:rPr>
                    <w:rFonts w:ascii="Cambria Math" w:hAnsi="Cambria Math"/>
                    <w:lang w:eastAsia="zh-CN"/>
                  </w:rPr>
                  <m:t>SL</m:t>
                </m:r>
              </m:sup>
            </m:sSubSup>
            <m:r>
              <m:rPr>
                <m:sty m:val="bi"/>
              </m:rPr>
              <w:rPr>
                <w:rFonts w:ascii="Cambria Math" w:hAnsi="Cambria Math"/>
                <w:lang w:eastAsia="zh-CN"/>
              </w:rPr>
              <m:t xml:space="preserve">, </m:t>
            </m:r>
            <m:sSubSup>
              <m:sSubSupPr>
                <m:ctrlPr>
                  <w:rPr>
                    <w:rFonts w:ascii="Cambria Math" w:hAnsi="Cambria Math"/>
                    <w:b/>
                    <w:bCs/>
                    <w:i/>
                    <w:lang w:val="en-GB"/>
                  </w:rPr>
                </m:ctrlPr>
              </m:sSubSupPr>
              <m:e>
                <m:r>
                  <m:rPr>
                    <m:sty m:val="bi"/>
                  </m:rPr>
                  <w:rPr>
                    <w:rFonts w:ascii="Cambria Math" w:hAnsi="Cambria Math"/>
                    <w:lang w:eastAsia="zh-CN"/>
                  </w:rPr>
                  <m:t>t</m:t>
                </m:r>
              </m:e>
              <m:sub>
                <m:r>
                  <m:rPr>
                    <m:sty m:val="bi"/>
                  </m:rPr>
                  <w:rPr>
                    <w:rFonts w:ascii="Cambria Math" w:hAnsi="Cambria Math"/>
                    <w:lang w:eastAsia="zh-CN"/>
                  </w:rPr>
                  <m:t>1</m:t>
                </m:r>
              </m:sub>
              <m:sup>
                <m:r>
                  <m:rPr>
                    <m:sty m:val="bi"/>
                  </m:rPr>
                  <w:rPr>
                    <w:rFonts w:ascii="Cambria Math" w:hAnsi="Cambria Math"/>
                    <w:lang w:eastAsia="zh-CN"/>
                  </w:rPr>
                  <m:t>SL</m:t>
                </m:r>
              </m:sup>
            </m:sSubSup>
            <m:r>
              <m:rPr>
                <m:sty m:val="bi"/>
              </m:rPr>
              <w:rPr>
                <w:rFonts w:ascii="Cambria Math" w:hAnsi="Cambria Math"/>
                <w:lang w:eastAsia="zh-CN"/>
              </w:rPr>
              <m:t xml:space="preserve">,..., </m:t>
            </m:r>
            <m:sSubSup>
              <m:sSubSupPr>
                <m:ctrlPr>
                  <w:rPr>
                    <w:rFonts w:ascii="Cambria Math" w:hAnsi="Cambria Math"/>
                    <w:b/>
                    <w:bCs/>
                    <w:i/>
                    <w:lang w:val="en-GB"/>
                  </w:rPr>
                </m:ctrlPr>
              </m:sSubSupPr>
              <m:e>
                <m:r>
                  <m:rPr>
                    <m:sty m:val="bi"/>
                  </m:rPr>
                  <w:rPr>
                    <w:rFonts w:ascii="Cambria Math" w:hAnsi="Cambria Math"/>
                    <w:lang w:eastAsia="zh-CN"/>
                  </w:rPr>
                  <m:t>t</m:t>
                </m:r>
              </m:e>
              <m:sub>
                <m:sSub>
                  <m:sSubPr>
                    <m:ctrlPr>
                      <w:rPr>
                        <w:rFonts w:ascii="Cambria Math" w:hAnsi="Cambria Math"/>
                        <w:b/>
                        <w:bCs/>
                        <w:i/>
                        <w:lang w:val="en-GB"/>
                      </w:rPr>
                    </m:ctrlPr>
                  </m:sSubPr>
                  <m:e>
                    <m:r>
                      <m:rPr>
                        <m:sty m:val="bi"/>
                      </m:rPr>
                      <w:rPr>
                        <w:rFonts w:ascii="Cambria Math" w:hAnsi="Cambria Math"/>
                        <w:lang w:eastAsia="zh-CN"/>
                      </w:rPr>
                      <m:t>T</m:t>
                    </m:r>
                  </m:e>
                  <m:sub>
                    <m:r>
                      <m:rPr>
                        <m:sty m:val="bi"/>
                      </m:rPr>
                      <w:rPr>
                        <w:rFonts w:ascii="Cambria Math" w:hAnsi="Cambria Math"/>
                        <w:lang w:eastAsia="zh-CN"/>
                      </w:rPr>
                      <m:t>max</m:t>
                    </m:r>
                  </m:sub>
                </m:sSub>
              </m:sub>
              <m:sup>
                <m:r>
                  <m:rPr>
                    <m:sty m:val="bi"/>
                  </m:rPr>
                  <w:rPr>
                    <w:rFonts w:ascii="Cambria Math" w:hAnsi="Cambria Math"/>
                    <w:lang w:eastAsia="zh-CN"/>
                  </w:rPr>
                  <m:t>SL</m:t>
                </m:r>
              </m:sup>
            </m:sSubSup>
          </m:e>
        </m:d>
      </m:oMath>
      <w:r w:rsidRPr="009D37C6">
        <w:rPr>
          <w:rFonts w:eastAsia="MS Mincho"/>
          <w:b/>
          <w:bCs/>
          <w:lang w:eastAsia="zh-CN"/>
        </w:rPr>
        <w:t>.</w:t>
      </w:r>
      <w:bookmarkEnd w:id="48"/>
    </w:p>
    <w:p w:rsidR="009C4982" w:rsidRDefault="009C4982">
      <w:pPr>
        <w:spacing w:beforeLines="50" w:before="120" w:after="120"/>
        <w:jc w:val="both"/>
        <w:rPr>
          <w:rFonts w:eastAsiaTheme="minorEastAsia"/>
          <w:iCs/>
          <w:lang w:eastAsia="zh-CN"/>
        </w:rPr>
      </w:pPr>
    </w:p>
    <w:p w:rsidR="009C4982" w:rsidRDefault="00244FCA">
      <w:pPr>
        <w:pStyle w:val="3"/>
        <w:rPr>
          <w:b/>
          <w:sz w:val="24"/>
          <w:lang w:val="en-GB"/>
        </w:rPr>
      </w:pPr>
      <w:r>
        <w:rPr>
          <w:rFonts w:eastAsiaTheme="minorEastAsia" w:hint="eastAsia"/>
          <w:b/>
          <w:sz w:val="24"/>
        </w:rPr>
        <w:t>Enhancements</w:t>
      </w:r>
      <w:r>
        <w:rPr>
          <w:rFonts w:eastAsiaTheme="minorEastAsia"/>
          <w:b/>
          <w:sz w:val="24"/>
        </w:rPr>
        <w:t xml:space="preserve"> of Inter-UE coordination</w:t>
      </w:r>
      <w:r>
        <w:rPr>
          <w:rFonts w:eastAsiaTheme="minorEastAsia" w:hint="eastAsia"/>
          <w:b/>
          <w:sz w:val="24"/>
        </w:rPr>
        <w:t xml:space="preserve"> (IUC)</w:t>
      </w:r>
      <w:r>
        <w:rPr>
          <w:rFonts w:eastAsiaTheme="minorEastAsia"/>
          <w:b/>
          <w:sz w:val="24"/>
        </w:rPr>
        <w:t xml:space="preserve"> </w:t>
      </w:r>
    </w:p>
    <w:p w:rsidR="009C4982" w:rsidRDefault="00244FCA">
      <w:pPr>
        <w:spacing w:beforeLines="50" w:before="120" w:after="120"/>
        <w:jc w:val="both"/>
        <w:rPr>
          <w:rFonts w:eastAsia="宋体"/>
          <w:bCs/>
          <w:lang w:eastAsia="zh-CN"/>
        </w:rPr>
      </w:pPr>
      <w:bookmarkStart w:id="49" w:name="OLE_LINK46"/>
      <w:r>
        <w:rPr>
          <w:rFonts w:eastAsia="宋体" w:hint="eastAsia"/>
          <w:bCs/>
          <w:lang w:eastAsia="zh-CN"/>
        </w:rPr>
        <w:t xml:space="preserve">Inter-UE coordination schemes are supported to overcome hidden node, half </w:t>
      </w:r>
      <w:r>
        <w:rPr>
          <w:rFonts w:eastAsia="宋体" w:hint="eastAsia"/>
          <w:bCs/>
          <w:lang w:eastAsia="zh-CN"/>
        </w:rPr>
        <w:t>duplex, exposed node problems between NR SL UEs and improve reliability of NR SL transmissions in Rel-</w:t>
      </w:r>
      <w:r>
        <w:rPr>
          <w:rFonts w:eastAsia="宋体"/>
          <w:bCs/>
          <w:lang w:eastAsia="zh-CN"/>
        </w:rPr>
        <w:t>17 NR</w:t>
      </w:r>
      <w:r w:rsidR="002C19DA">
        <w:rPr>
          <w:rFonts w:eastAsia="宋体" w:hint="eastAsia"/>
          <w:bCs/>
          <w:lang w:eastAsia="zh-CN"/>
        </w:rPr>
        <w:t xml:space="preserve"> SL. </w:t>
      </w:r>
      <w:r>
        <w:rPr>
          <w:rFonts w:eastAsia="宋体" w:hint="eastAsia"/>
          <w:bCs/>
          <w:lang w:eastAsia="zh-CN"/>
        </w:rPr>
        <w:t xml:space="preserve">In the scenario of dynamic resource pool </w:t>
      </w:r>
      <w:r w:rsidR="008902B8">
        <w:rPr>
          <w:rFonts w:eastAsia="宋体"/>
          <w:bCs/>
          <w:lang w:eastAsia="zh-CN"/>
        </w:rPr>
        <w:t>sharing for</w:t>
      </w:r>
      <w:r>
        <w:rPr>
          <w:rFonts w:eastAsia="宋体" w:hint="eastAsia"/>
          <w:bCs/>
          <w:lang w:eastAsia="zh-CN"/>
        </w:rPr>
        <w:t xml:space="preserve"> co-channel coexistence between LTE SL and NR SL in Rel-18</w:t>
      </w:r>
      <w:r w:rsidR="002C19DA">
        <w:rPr>
          <w:rFonts w:eastAsia="宋体"/>
          <w:bCs/>
          <w:lang w:eastAsia="zh-CN"/>
        </w:rPr>
        <w:t>, there</w:t>
      </w:r>
      <w:r>
        <w:rPr>
          <w:rFonts w:eastAsia="宋体" w:hint="eastAsia"/>
          <w:bCs/>
          <w:lang w:eastAsia="zh-CN"/>
        </w:rPr>
        <w:t xml:space="preserve"> are also hidden node, h</w:t>
      </w:r>
      <w:r>
        <w:rPr>
          <w:rFonts w:eastAsia="宋体" w:hint="eastAsia"/>
          <w:bCs/>
          <w:lang w:eastAsia="zh-CN"/>
        </w:rPr>
        <w:t xml:space="preserve">alf duplex, </w:t>
      </w:r>
      <w:r>
        <w:rPr>
          <w:rFonts w:eastAsia="宋体" w:hint="eastAsia"/>
          <w:bCs/>
          <w:lang w:eastAsia="zh-CN"/>
        </w:rPr>
        <w:lastRenderedPageBreak/>
        <w:t>exposed node problems between NR SL UE and LTE SL UE, and Inter-UE coordination schemes</w:t>
      </w:r>
      <w:r w:rsidR="00FD5F35">
        <w:rPr>
          <w:rFonts w:eastAsia="宋体" w:hint="eastAsia"/>
          <w:bCs/>
          <w:lang w:eastAsia="zh-CN"/>
        </w:rPr>
        <w:t xml:space="preserve"> </w:t>
      </w:r>
      <w:r>
        <w:rPr>
          <w:rFonts w:eastAsia="宋体" w:hint="eastAsia"/>
          <w:bCs/>
          <w:lang w:eastAsia="zh-CN"/>
        </w:rPr>
        <w:t xml:space="preserve">(both scheme 1 and scheme 2) could be enhanced to overcome these problems to increase reliability of NR SL </w:t>
      </w:r>
      <w:proofErr w:type="gramStart"/>
      <w:r>
        <w:rPr>
          <w:rFonts w:eastAsia="宋体" w:hint="eastAsia"/>
          <w:bCs/>
          <w:lang w:eastAsia="zh-CN"/>
        </w:rPr>
        <w:t>transmissions  and</w:t>
      </w:r>
      <w:proofErr w:type="gramEnd"/>
      <w:r>
        <w:rPr>
          <w:rFonts w:eastAsia="宋体" w:hint="eastAsia"/>
          <w:bCs/>
          <w:lang w:eastAsia="zh-CN"/>
        </w:rPr>
        <w:t xml:space="preserve"> LTE SL transmissions. For examp</w:t>
      </w:r>
      <w:r>
        <w:rPr>
          <w:rFonts w:eastAsia="宋体" w:hint="eastAsia"/>
          <w:bCs/>
          <w:lang w:eastAsia="zh-CN"/>
        </w:rPr>
        <w:t>le, in scheme 1, a type A device which contains both LTE SL module and NR SL module can determine preferred/</w:t>
      </w:r>
      <w:r>
        <w:rPr>
          <w:rFonts w:eastAsia="宋体"/>
          <w:bCs/>
          <w:lang w:eastAsia="zh-CN"/>
        </w:rPr>
        <w:t>n</w:t>
      </w:r>
      <w:r>
        <w:rPr>
          <w:rFonts w:eastAsia="宋体" w:hint="eastAsia"/>
          <w:bCs/>
          <w:lang w:eastAsia="zh-CN"/>
        </w:rPr>
        <w:t xml:space="preserve">on-preferred </w:t>
      </w:r>
      <w:r>
        <w:rPr>
          <w:rFonts w:eastAsia="宋体"/>
          <w:bCs/>
          <w:lang w:eastAsia="zh-CN"/>
        </w:rPr>
        <w:t xml:space="preserve">resources set </w:t>
      </w:r>
      <w:r>
        <w:rPr>
          <w:rFonts w:eastAsia="宋体" w:hint="eastAsia"/>
          <w:bCs/>
          <w:lang w:eastAsia="zh-CN"/>
        </w:rPr>
        <w:t xml:space="preserve">according to sensing information of LTE SL module and/or NR SL module itself; in scheme 2, a type A device can transmit </w:t>
      </w:r>
      <w:r>
        <w:rPr>
          <w:bCs/>
        </w:rPr>
        <w:t>conflict</w:t>
      </w:r>
      <w:r>
        <w:rPr>
          <w:rFonts w:eastAsia="宋体" w:hint="eastAsia"/>
          <w:bCs/>
          <w:lang w:eastAsia="zh-CN"/>
        </w:rPr>
        <w:t xml:space="preserve"> information if there is a detection of expected/potential resource conflict(s) between LTE SL and NR SL.</w:t>
      </w:r>
    </w:p>
    <w:bookmarkEnd w:id="49"/>
    <w:p w:rsidR="009C4982" w:rsidRDefault="00244FCA">
      <w:pPr>
        <w:spacing w:beforeLines="50" w:before="120" w:after="120"/>
        <w:jc w:val="both"/>
        <w:rPr>
          <w:rFonts w:eastAsia="宋体"/>
          <w:bCs/>
          <w:lang w:eastAsia="zh-CN"/>
        </w:rPr>
      </w:pPr>
      <w:r>
        <w:rPr>
          <w:rFonts w:eastAsia="宋体" w:hint="eastAsia"/>
          <w:bCs/>
          <w:lang w:eastAsia="zh-CN"/>
        </w:rPr>
        <w:t xml:space="preserve">On the other hand, if type B device which </w:t>
      </w:r>
      <w:r>
        <w:rPr>
          <w:rFonts w:eastAsia="宋体"/>
          <w:bCs/>
          <w:lang w:eastAsia="zh-CN"/>
        </w:rPr>
        <w:t>cannot</w:t>
      </w:r>
      <w:r>
        <w:rPr>
          <w:rFonts w:eastAsia="宋体" w:hint="eastAsia"/>
          <w:bCs/>
          <w:lang w:eastAsia="zh-CN"/>
        </w:rPr>
        <w:t xml:space="preserve"> obtain LTE SL resource reservation information from itself is supported in dynamic resource p</w:t>
      </w:r>
      <w:r>
        <w:rPr>
          <w:rFonts w:eastAsia="宋体" w:hint="eastAsia"/>
          <w:bCs/>
          <w:lang w:eastAsia="zh-CN"/>
        </w:rPr>
        <w:t xml:space="preserve">ool </w:t>
      </w:r>
      <w:proofErr w:type="gramStart"/>
      <w:r>
        <w:rPr>
          <w:rFonts w:eastAsia="宋体"/>
          <w:bCs/>
          <w:lang w:eastAsia="zh-CN"/>
        </w:rPr>
        <w:t>sharing</w:t>
      </w:r>
      <w:r>
        <w:rPr>
          <w:rFonts w:eastAsia="宋体" w:hint="eastAsia"/>
          <w:bCs/>
          <w:lang w:eastAsia="zh-CN"/>
        </w:rPr>
        <w:t>,</w:t>
      </w:r>
      <w:proofErr w:type="gramEnd"/>
      <w:r>
        <w:rPr>
          <w:rFonts w:eastAsia="宋体" w:hint="eastAsia"/>
          <w:bCs/>
          <w:lang w:eastAsia="zh-CN"/>
        </w:rPr>
        <w:t xml:space="preserve"> </w:t>
      </w:r>
      <w:hyperlink r:id="rId15" w:history="1">
        <w:r>
          <w:rPr>
            <w:rFonts w:eastAsia="宋体" w:hint="eastAsia"/>
            <w:bCs/>
            <w:lang w:eastAsia="zh-CN"/>
          </w:rPr>
          <w:t>enhanced</w:t>
        </w:r>
      </w:hyperlink>
      <w:r>
        <w:rPr>
          <w:rFonts w:eastAsia="宋体" w:hint="eastAsia"/>
          <w:bCs/>
          <w:lang w:eastAsia="zh-CN"/>
        </w:rPr>
        <w:t xml:space="preserve"> inter-UE coordination scheme 1 is an approach that provides LTE SL resource reservation to type B device to avoid expected/potential resource conflict with other LTE SL UE. </w:t>
      </w:r>
    </w:p>
    <w:p w:rsidR="009C4982" w:rsidRDefault="00244FCA">
      <w:pPr>
        <w:spacing w:beforeLines="50" w:before="120" w:after="120"/>
        <w:jc w:val="both"/>
        <w:rPr>
          <w:rFonts w:eastAsia="宋体"/>
          <w:bCs/>
          <w:lang w:eastAsia="zh-CN"/>
        </w:rPr>
      </w:pPr>
      <w:r>
        <w:rPr>
          <w:rFonts w:eastAsia="宋体" w:hint="eastAsia"/>
          <w:bCs/>
          <w:lang w:eastAsia="zh-CN"/>
        </w:rPr>
        <w:t>There are some aspects to be en</w:t>
      </w:r>
      <w:r>
        <w:rPr>
          <w:rFonts w:eastAsia="宋体" w:hint="eastAsia"/>
          <w:bCs/>
          <w:lang w:eastAsia="zh-CN"/>
        </w:rPr>
        <w:t>hanced in inter-UE coordination schemes in Rel-18:</w:t>
      </w:r>
    </w:p>
    <w:p w:rsidR="009C4982" w:rsidRDefault="00244FCA">
      <w:pPr>
        <w:pStyle w:val="afa"/>
        <w:numPr>
          <w:ilvl w:val="0"/>
          <w:numId w:val="23"/>
        </w:numPr>
        <w:autoSpaceDE w:val="0"/>
        <w:autoSpaceDN w:val="0"/>
        <w:adjustRightInd w:val="0"/>
        <w:snapToGrid w:val="0"/>
        <w:ind w:firstLineChars="0"/>
        <w:jc w:val="both"/>
        <w:rPr>
          <w:rFonts w:ascii="Times New Roman" w:hAnsi="Times New Roman"/>
          <w:b/>
          <w:bCs/>
          <w:sz w:val="20"/>
          <w:szCs w:val="20"/>
          <w:lang w:val="fr-FR" w:eastAsia="ko-KR"/>
        </w:rPr>
      </w:pPr>
      <w:r>
        <w:rPr>
          <w:rFonts w:ascii="Times New Roman" w:hAnsi="Times New Roman" w:hint="eastAsia"/>
          <w:b/>
          <w:bCs/>
          <w:sz w:val="20"/>
          <w:szCs w:val="20"/>
          <w:lang w:val="fr-FR"/>
        </w:rPr>
        <w:t>For</w:t>
      </w:r>
      <w:r>
        <w:rPr>
          <w:rFonts w:ascii="Times New Roman" w:hAnsi="Times New Roman"/>
          <w:b/>
          <w:bCs/>
          <w:sz w:val="20"/>
          <w:szCs w:val="20"/>
          <w:lang w:val="fr-FR" w:eastAsia="ko-KR"/>
        </w:rPr>
        <w:t xml:space="preserve"> </w:t>
      </w:r>
      <w:r>
        <w:rPr>
          <w:rFonts w:ascii="Times New Roman" w:hAnsi="Times New Roman" w:hint="eastAsia"/>
          <w:b/>
          <w:bCs/>
          <w:sz w:val="20"/>
          <w:szCs w:val="20"/>
          <w:lang w:val="fr-FR"/>
        </w:rPr>
        <w:t xml:space="preserve">IUC </w:t>
      </w:r>
      <w:r>
        <w:rPr>
          <w:rFonts w:ascii="Times New Roman" w:hAnsi="Times New Roman"/>
          <w:b/>
          <w:bCs/>
          <w:sz w:val="20"/>
          <w:szCs w:val="20"/>
          <w:lang w:val="fr-FR" w:eastAsia="ko-KR"/>
        </w:rPr>
        <w:t>scheme 1:</w:t>
      </w:r>
    </w:p>
    <w:p w:rsidR="009C4982" w:rsidRDefault="00244FCA">
      <w:pPr>
        <w:numPr>
          <w:ilvl w:val="0"/>
          <w:numId w:val="24"/>
        </w:numPr>
        <w:tabs>
          <w:tab w:val="left" w:pos="840"/>
        </w:tabs>
        <w:spacing w:beforeLines="50" w:before="120" w:after="120"/>
        <w:jc w:val="both"/>
        <w:rPr>
          <w:rFonts w:eastAsia="宋体"/>
          <w:bCs/>
          <w:lang w:eastAsia="zh-CN"/>
        </w:rPr>
      </w:pPr>
      <w:r>
        <w:rPr>
          <w:rFonts w:eastAsia="宋体"/>
          <w:bCs/>
          <w:lang w:eastAsia="zh-CN"/>
        </w:rPr>
        <w:t>I</w:t>
      </w:r>
      <w:r>
        <w:rPr>
          <w:bCs/>
        </w:rPr>
        <w:t>f</w:t>
      </w:r>
      <w:r>
        <w:rPr>
          <w:rFonts w:eastAsia="宋体" w:hint="eastAsia"/>
          <w:bCs/>
          <w:lang w:eastAsia="zh-CN"/>
        </w:rPr>
        <w:t xml:space="preserve"> UE B receives a </w:t>
      </w:r>
      <w:r>
        <w:rPr>
          <w:bCs/>
        </w:rPr>
        <w:t>preferred resource set</w:t>
      </w:r>
      <w:r>
        <w:rPr>
          <w:rFonts w:eastAsia="宋体" w:hint="eastAsia"/>
          <w:bCs/>
          <w:lang w:eastAsia="zh-CN"/>
        </w:rPr>
        <w:t xml:space="preserve"> which is determined according to LTE SL module shared information and NR SL module sensing information of UE A, and </w:t>
      </w:r>
      <w:r>
        <w:rPr>
          <w:bCs/>
        </w:rPr>
        <w:t>there are no resources within</w:t>
      </w:r>
      <w:r>
        <w:rPr>
          <w:bCs/>
        </w:rPr>
        <w:t xml:space="preserve"> the intersection</w:t>
      </w:r>
      <w:r>
        <w:rPr>
          <w:rFonts w:eastAsia="宋体" w:hint="eastAsia"/>
          <w:bCs/>
          <w:lang w:eastAsia="zh-CN"/>
        </w:rPr>
        <w:t xml:space="preserve"> </w:t>
      </w:r>
      <w:r>
        <w:rPr>
          <w:bCs/>
        </w:rPr>
        <w:t xml:space="preserve">of the received </w:t>
      </w:r>
      <w:bookmarkStart w:id="50" w:name="OLE_LINK45"/>
      <w:r>
        <w:rPr>
          <w:bCs/>
        </w:rPr>
        <w:t>preferred resource set</w:t>
      </w:r>
      <w:bookmarkEnd w:id="50"/>
      <w:r>
        <w:rPr>
          <w:bCs/>
        </w:rPr>
        <w:t xml:space="preserve"> </w:t>
      </w:r>
      <w:proofErr w:type="gramStart"/>
      <w:r>
        <w:rPr>
          <w:bCs/>
        </w:rPr>
        <w:t xml:space="preserve">and </w:t>
      </w:r>
      <w:proofErr w:type="gramEnd"/>
      <m:oMath>
        <m:sSub>
          <m:sSubPr>
            <m:ctrlPr>
              <w:rPr>
                <w:rFonts w:ascii="Cambria Math" w:hAnsi="Cambria Math"/>
                <w:bCs/>
                <w:i/>
                <w:lang w:eastAsia="en-GB"/>
              </w:rPr>
            </m:ctrlPr>
          </m:sSubPr>
          <m:e>
            <m:r>
              <w:rPr>
                <w:rFonts w:ascii="Cambria Math" w:hAnsi="Cambria Math"/>
                <w:lang w:eastAsia="en-GB"/>
              </w:rPr>
              <m:t>S</m:t>
            </m:r>
          </m:e>
          <m:sub>
            <m:r>
              <w:rPr>
                <w:rFonts w:ascii="Cambria Math" w:hAnsi="Cambria Math"/>
                <w:lang w:eastAsia="en-GB"/>
              </w:rPr>
              <m:t>A</m:t>
            </m:r>
          </m:sub>
        </m:sSub>
      </m:oMath>
      <w:r>
        <w:rPr>
          <w:rFonts w:eastAsia="宋体" w:hint="eastAsia"/>
          <w:bCs/>
          <w:lang w:eastAsia="zh-CN"/>
        </w:rPr>
        <w:t xml:space="preserve">, UE B </w:t>
      </w:r>
      <w:r>
        <w:rPr>
          <w:bCs/>
        </w:rPr>
        <w:t>select</w:t>
      </w:r>
      <w:r>
        <w:rPr>
          <w:rFonts w:eastAsia="宋体" w:hint="eastAsia"/>
          <w:bCs/>
          <w:lang w:eastAsia="zh-CN"/>
        </w:rPr>
        <w:t xml:space="preserve">s </w:t>
      </w:r>
      <w:r>
        <w:rPr>
          <w:bCs/>
        </w:rPr>
        <w:t>the time and frequency resources for sidelink transmission</w:t>
      </w:r>
      <w:r>
        <w:rPr>
          <w:rFonts w:eastAsia="宋体" w:hint="eastAsia"/>
          <w:bCs/>
          <w:lang w:eastAsia="zh-CN"/>
        </w:rPr>
        <w:t>(s)</w:t>
      </w:r>
      <w:r>
        <w:rPr>
          <w:bCs/>
        </w:rPr>
        <w:t xml:space="preserve"> from </w:t>
      </w:r>
      <m:oMath>
        <m:sSub>
          <m:sSubPr>
            <m:ctrlPr>
              <w:rPr>
                <w:rFonts w:ascii="Cambria Math" w:hAnsi="Cambria Math"/>
                <w:bCs/>
                <w:i/>
                <w:lang w:eastAsia="en-GB"/>
              </w:rPr>
            </m:ctrlPr>
          </m:sSubPr>
          <m:e>
            <m:r>
              <w:rPr>
                <w:rFonts w:ascii="Cambria Math" w:hAnsi="Cambria Math"/>
                <w:lang w:eastAsia="en-GB"/>
              </w:rPr>
              <m:t>S</m:t>
            </m:r>
          </m:e>
          <m:sub>
            <m:r>
              <w:rPr>
                <w:rFonts w:ascii="Cambria Math" w:hAnsi="Cambria Math"/>
                <w:lang w:eastAsia="en-GB"/>
              </w:rPr>
              <m:t>A</m:t>
            </m:r>
          </m:sub>
        </m:sSub>
      </m:oMath>
      <w:r>
        <w:rPr>
          <w:rFonts w:eastAsia="宋体" w:hint="eastAsia"/>
          <w:bCs/>
          <w:lang w:eastAsia="zh-CN"/>
        </w:rPr>
        <w:t xml:space="preserve"> in Rel-17 scheme 1 and there may still be collision between LTE SL and NR SL. </w:t>
      </w:r>
    </w:p>
    <w:p w:rsidR="009C4982" w:rsidRDefault="00244FCA">
      <w:pPr>
        <w:numPr>
          <w:ilvl w:val="0"/>
          <w:numId w:val="24"/>
        </w:numPr>
        <w:tabs>
          <w:tab w:val="left" w:pos="840"/>
        </w:tabs>
        <w:spacing w:beforeLines="50" w:before="120" w:after="120"/>
        <w:jc w:val="both"/>
        <w:rPr>
          <w:rFonts w:eastAsia="宋体"/>
          <w:bCs/>
          <w:lang w:eastAsia="zh-CN"/>
        </w:rPr>
      </w:pPr>
      <w:r>
        <w:rPr>
          <w:bCs/>
        </w:rPr>
        <w:t xml:space="preserve">If </w:t>
      </w:r>
      <w:r>
        <w:rPr>
          <w:rFonts w:eastAsia="宋体" w:hint="eastAsia"/>
          <w:bCs/>
          <w:lang w:eastAsia="zh-CN"/>
        </w:rPr>
        <w:t>UE B receives a non-</w:t>
      </w:r>
      <w:r>
        <w:rPr>
          <w:bCs/>
        </w:rPr>
        <w:t>preferred resource set</w:t>
      </w:r>
      <w:r>
        <w:rPr>
          <w:rFonts w:eastAsia="宋体" w:hint="eastAsia"/>
          <w:bCs/>
          <w:lang w:eastAsia="zh-CN"/>
        </w:rPr>
        <w:t xml:space="preserve"> which is determined according to LTE SL module shared information and NR SL module sensing information of UE A, and </w:t>
      </w:r>
      <w:r>
        <w:rPr>
          <w:bCs/>
        </w:rPr>
        <w:t xml:space="preserve">it is not possible to meet the requirement that </w:t>
      </w:r>
      <w:r>
        <w:rPr>
          <w:rFonts w:eastAsia="Malgun Gothic" w:hint="eastAsia"/>
          <w:bCs/>
          <w:lang w:eastAsia="ko-KR"/>
        </w:rPr>
        <w:t xml:space="preserve">the number of candidate single-slot resources remaining in the set </w:t>
      </w:r>
      <m:oMath>
        <m:sSub>
          <m:sSubPr>
            <m:ctrlPr>
              <w:rPr>
                <w:rFonts w:ascii="Cambria Math" w:hAnsi="Cambria Math"/>
                <w:bCs/>
                <w:i/>
                <w:lang w:eastAsia="en-GB"/>
              </w:rPr>
            </m:ctrlPr>
          </m:sSubPr>
          <m:e>
            <w:bookmarkStart w:id="51" w:name="OLE_LINK40"/>
            <m:r>
              <w:rPr>
                <w:rFonts w:ascii="Cambria Math" w:hAnsi="Cambria Math"/>
                <w:lang w:eastAsia="en-GB"/>
              </w:rPr>
              <m:t>S</m:t>
            </m:r>
            <w:bookmarkEnd w:id="51"/>
          </m:e>
          <m:sub>
            <m:r>
              <w:rPr>
                <w:rFonts w:ascii="Cambria Math" w:hAnsi="Cambria Math"/>
                <w:lang w:eastAsia="en-GB"/>
              </w:rPr>
              <m:t>A</m:t>
            </m:r>
          </m:sub>
        </m:sSub>
      </m:oMath>
      <w:r>
        <w:rPr>
          <w:rFonts w:eastAsia="Malgun Gothic" w:hint="eastAsia"/>
          <w:bCs/>
          <w:lang w:eastAsia="ko-KR"/>
        </w:rPr>
        <w:t xml:space="preserve"> </w:t>
      </w:r>
      <w:r>
        <w:rPr>
          <w:rFonts w:eastAsia="Malgun Gothic"/>
          <w:bCs/>
          <w:lang w:eastAsia="ko-KR"/>
        </w:rPr>
        <w:t>be</w:t>
      </w:r>
      <w:r>
        <w:rPr>
          <w:rFonts w:eastAsia="Malgun Gothic" w:hint="eastAsia"/>
          <w:bCs/>
          <w:lang w:eastAsia="ko-KR"/>
        </w:rPr>
        <w:t xml:space="preserve"> </w:t>
      </w:r>
      <w:r>
        <w:rPr>
          <w:rFonts w:eastAsia="Malgun Gothic"/>
          <w:bCs/>
          <w:lang w:eastAsia="ko-KR"/>
        </w:rPr>
        <w:t>at least</w:t>
      </w:r>
      <w:r>
        <w:rPr>
          <w:rFonts w:eastAsia="Malgun Gothic" w:hint="eastAsia"/>
          <w:bCs/>
          <w:lang w:eastAsia="ko-KR"/>
        </w:rPr>
        <w:t xml:space="preserve"> </w:t>
      </w:r>
      <m:oMath>
        <m:r>
          <w:rPr>
            <w:rFonts w:ascii="Cambria Math" w:hAnsi="Cambria Math"/>
            <w:lang w:eastAsia="en-GB"/>
          </w:rPr>
          <m:t>X</m:t>
        </m:r>
        <m:r>
          <w:rPr>
            <w:rFonts w:ascii="Cambria Math" w:hAnsi="Cambria Math"/>
            <w:lang w:eastAsia="en-GB"/>
          </w:rPr>
          <m:t>⋅</m:t>
        </m:r>
        <m:sSub>
          <m:sSubPr>
            <m:ctrlPr>
              <w:rPr>
                <w:rFonts w:ascii="Cambria Math" w:hAnsi="Cambria Math"/>
                <w:bCs/>
                <w:i/>
                <w:lang w:eastAsia="en-GB"/>
              </w:rPr>
            </m:ctrlPr>
          </m:sSubPr>
          <m:e>
            <m:r>
              <w:rPr>
                <w:rFonts w:ascii="Cambria Math" w:hAnsi="Cambria Math"/>
                <w:lang w:eastAsia="en-GB"/>
              </w:rPr>
              <m:t>M</m:t>
            </m:r>
          </m:e>
          <m:sub>
            <m:r>
              <m:rPr>
                <m:nor/>
              </m:rPr>
              <w:rPr>
                <w:rFonts w:ascii="Cambria Math" w:hAnsi="Cambria Math"/>
                <w:bCs/>
                <w:lang w:eastAsia="en-GB"/>
              </w:rPr>
              <m:t>total</m:t>
            </m:r>
            <m:ctrlPr>
              <w:rPr>
                <w:rFonts w:ascii="Cambria Math" w:hAnsi="Cambria Math"/>
                <w:bCs/>
                <w:lang w:eastAsia="en-GB"/>
              </w:rPr>
            </m:ctrlPr>
          </m:sub>
        </m:sSub>
      </m:oMath>
      <w:r>
        <w:rPr>
          <w:rFonts w:eastAsia="Malgun Gothic"/>
          <w:bCs/>
          <w:lang w:eastAsia="en-GB"/>
        </w:rPr>
        <w:t xml:space="preserve"> </w:t>
      </w:r>
      <w:r>
        <w:rPr>
          <w:bCs/>
        </w:rPr>
        <w:t>after excluding resource(s) overlapping with the received non-preferred resource set</w:t>
      </w:r>
      <w:r>
        <w:rPr>
          <w:rFonts w:eastAsia="Malgun Gothic" w:hint="eastAsia"/>
          <w:bCs/>
          <w:lang w:eastAsia="ko-KR"/>
        </w:rPr>
        <w:t>,</w:t>
      </w:r>
      <w:r>
        <w:rPr>
          <w:rFonts w:eastAsia="Malgun Gothic"/>
          <w:bCs/>
          <w:lang w:eastAsia="ko-KR"/>
        </w:rPr>
        <w:t xml:space="preserve"> </w:t>
      </w:r>
      <w:r>
        <w:rPr>
          <w:bCs/>
        </w:rPr>
        <w:t xml:space="preserve">it is up to UE </w:t>
      </w:r>
      <w:r>
        <w:rPr>
          <w:rFonts w:eastAsia="宋体" w:hint="eastAsia"/>
          <w:bCs/>
          <w:lang w:eastAsia="zh-CN"/>
        </w:rPr>
        <w:t xml:space="preserve">B </w:t>
      </w:r>
      <w:r>
        <w:rPr>
          <w:bCs/>
        </w:rPr>
        <w:t>implementation whether or not</w:t>
      </w:r>
      <w:r>
        <w:rPr>
          <w:bCs/>
          <w:color w:val="FF0000"/>
        </w:rPr>
        <w:t xml:space="preserve"> </w:t>
      </w:r>
      <w:r>
        <w:rPr>
          <w:bCs/>
        </w:rPr>
        <w:t>to take into account the received non-preferred resource set to meet such requirement</w:t>
      </w:r>
      <w:r>
        <w:rPr>
          <w:rFonts w:eastAsia="宋体" w:hint="eastAsia"/>
          <w:bCs/>
          <w:lang w:eastAsia="zh-CN"/>
        </w:rPr>
        <w:t xml:space="preserve"> </w:t>
      </w:r>
      <w:bookmarkStart w:id="52" w:name="OLE_LINK53"/>
      <w:r>
        <w:rPr>
          <w:rFonts w:eastAsia="宋体" w:hint="eastAsia"/>
          <w:bCs/>
          <w:lang w:eastAsia="zh-CN"/>
        </w:rPr>
        <w:t>in Rel-17 s</w:t>
      </w:r>
      <w:r>
        <w:rPr>
          <w:rFonts w:eastAsia="宋体" w:hint="eastAsia"/>
          <w:bCs/>
          <w:lang w:eastAsia="zh-CN"/>
        </w:rPr>
        <w:t>cheme 1</w:t>
      </w:r>
      <w:bookmarkEnd w:id="52"/>
      <w:r>
        <w:rPr>
          <w:rFonts w:eastAsia="宋体" w:hint="eastAsia"/>
          <w:bCs/>
          <w:lang w:eastAsia="zh-CN"/>
        </w:rPr>
        <w:t xml:space="preserve">, and there may still be collision between LTE SL and NR SL. </w:t>
      </w:r>
    </w:p>
    <w:p w:rsidR="009C4982" w:rsidRDefault="00244FCA">
      <w:pPr>
        <w:numPr>
          <w:ilvl w:val="0"/>
          <w:numId w:val="24"/>
        </w:numPr>
        <w:spacing w:beforeLines="50" w:before="120" w:after="120"/>
        <w:jc w:val="both"/>
        <w:rPr>
          <w:rFonts w:eastAsia="宋体"/>
          <w:bCs/>
          <w:lang w:eastAsia="zh-CN"/>
        </w:rPr>
      </w:pPr>
      <w:r>
        <w:rPr>
          <w:rFonts w:eastAsia="宋体"/>
          <w:bCs/>
          <w:lang w:eastAsia="zh-CN"/>
        </w:rPr>
        <w:t>I</w:t>
      </w:r>
      <w:r>
        <w:rPr>
          <w:bCs/>
        </w:rPr>
        <w:t xml:space="preserve">f </w:t>
      </w:r>
      <w:bookmarkStart w:id="53" w:name="OLE_LINK52"/>
      <w:r>
        <w:rPr>
          <w:rFonts w:eastAsia="宋体" w:hint="eastAsia"/>
          <w:bCs/>
          <w:lang w:eastAsia="zh-CN"/>
        </w:rPr>
        <w:t>UE B</w:t>
      </w:r>
      <w:bookmarkEnd w:id="53"/>
      <w:r>
        <w:rPr>
          <w:rFonts w:eastAsia="宋体" w:hint="eastAsia"/>
          <w:bCs/>
          <w:lang w:eastAsia="zh-CN"/>
        </w:rPr>
        <w:t xml:space="preserve"> which is a type B device receives </w:t>
      </w:r>
      <w:r>
        <w:rPr>
          <w:bCs/>
        </w:rPr>
        <w:t>preferred</w:t>
      </w:r>
      <w:r>
        <w:rPr>
          <w:rFonts w:eastAsia="宋体" w:hint="eastAsia"/>
          <w:bCs/>
          <w:lang w:eastAsia="zh-CN"/>
        </w:rPr>
        <w:t>/non-</w:t>
      </w:r>
      <w:r>
        <w:rPr>
          <w:bCs/>
        </w:rPr>
        <w:t>preferred resource set</w:t>
      </w:r>
      <w:r>
        <w:rPr>
          <w:rFonts w:eastAsia="宋体" w:hint="eastAsia"/>
          <w:bCs/>
          <w:lang w:eastAsia="zh-CN"/>
        </w:rPr>
        <w:t xml:space="preserve"> from UE A,  UE B should be able to </w:t>
      </w:r>
      <w:bookmarkStart w:id="54" w:name="OLE_LINK54"/>
      <w:r>
        <w:rPr>
          <w:rFonts w:eastAsia="宋体" w:hint="eastAsia"/>
          <w:bCs/>
          <w:lang w:eastAsia="zh-CN"/>
        </w:rPr>
        <w:fldChar w:fldCharType="begin"/>
      </w:r>
      <w:r>
        <w:rPr>
          <w:rFonts w:eastAsia="宋体" w:hint="eastAsia"/>
          <w:bCs/>
          <w:lang w:eastAsia="zh-CN"/>
        </w:rPr>
        <w:instrText xml:space="preserve"> HYPERLINK "javascript:;" </w:instrText>
      </w:r>
      <w:r>
        <w:rPr>
          <w:rFonts w:eastAsia="宋体" w:hint="eastAsia"/>
          <w:bCs/>
          <w:lang w:eastAsia="zh-CN"/>
        </w:rPr>
        <w:fldChar w:fldCharType="separate"/>
      </w:r>
      <w:r>
        <w:rPr>
          <w:rFonts w:eastAsia="宋体" w:hint="eastAsia"/>
          <w:bCs/>
          <w:lang w:eastAsia="zh-CN"/>
        </w:rPr>
        <w:t>identify</w:t>
      </w:r>
      <w:r>
        <w:rPr>
          <w:rFonts w:eastAsia="宋体" w:hint="eastAsia"/>
          <w:bCs/>
          <w:lang w:eastAsia="zh-CN"/>
        </w:rPr>
        <w:fldChar w:fldCharType="end"/>
      </w:r>
      <w:bookmarkEnd w:id="54"/>
      <w:r>
        <w:rPr>
          <w:rFonts w:eastAsia="宋体" w:hint="eastAsia"/>
          <w:bCs/>
          <w:lang w:eastAsia="zh-CN"/>
        </w:rPr>
        <w:t xml:space="preserve"> the second UE is a type A device or</w:t>
      </w:r>
      <w:r>
        <w:rPr>
          <w:rFonts w:eastAsia="宋体" w:hint="eastAsia"/>
          <w:bCs/>
          <w:lang w:eastAsia="zh-CN"/>
        </w:rPr>
        <w:t xml:space="preserve"> type B device.</w:t>
      </w:r>
    </w:p>
    <w:p w:rsidR="009C4982" w:rsidRDefault="00244FCA">
      <w:pPr>
        <w:pStyle w:val="afa"/>
        <w:numPr>
          <w:ilvl w:val="0"/>
          <w:numId w:val="25"/>
        </w:numPr>
        <w:autoSpaceDE w:val="0"/>
        <w:autoSpaceDN w:val="0"/>
        <w:adjustRightInd w:val="0"/>
        <w:snapToGrid w:val="0"/>
        <w:ind w:firstLineChars="0"/>
        <w:rPr>
          <w:rFonts w:ascii="Times New Roman" w:hAnsi="Times New Roman"/>
          <w:b/>
          <w:bCs/>
          <w:sz w:val="20"/>
          <w:szCs w:val="20"/>
          <w:lang w:val="fr-FR" w:eastAsia="ko-KR"/>
        </w:rPr>
      </w:pPr>
      <w:r>
        <w:rPr>
          <w:rFonts w:ascii="Times New Roman" w:hAnsi="Times New Roman" w:hint="eastAsia"/>
          <w:b/>
          <w:bCs/>
          <w:sz w:val="20"/>
          <w:szCs w:val="20"/>
          <w:lang w:val="fr-FR"/>
        </w:rPr>
        <w:t>For</w:t>
      </w:r>
      <w:r>
        <w:rPr>
          <w:rFonts w:ascii="Times New Roman" w:hAnsi="Times New Roman"/>
          <w:b/>
          <w:bCs/>
          <w:sz w:val="20"/>
          <w:szCs w:val="20"/>
          <w:lang w:val="fr-FR" w:eastAsia="ko-KR"/>
        </w:rPr>
        <w:t xml:space="preserve"> </w:t>
      </w:r>
      <w:r>
        <w:rPr>
          <w:rFonts w:ascii="Times New Roman" w:hAnsi="Times New Roman" w:hint="eastAsia"/>
          <w:b/>
          <w:bCs/>
          <w:sz w:val="20"/>
          <w:szCs w:val="20"/>
          <w:lang w:val="fr-FR"/>
        </w:rPr>
        <w:t xml:space="preserve">IUC </w:t>
      </w:r>
      <w:r>
        <w:rPr>
          <w:rFonts w:ascii="Times New Roman" w:hAnsi="Times New Roman"/>
          <w:b/>
          <w:bCs/>
          <w:sz w:val="20"/>
          <w:szCs w:val="20"/>
          <w:lang w:val="fr-FR" w:eastAsia="ko-KR"/>
        </w:rPr>
        <w:t>scheme 2:</w:t>
      </w:r>
    </w:p>
    <w:p w:rsidR="009C4982" w:rsidRDefault="00244FCA">
      <w:pPr>
        <w:numPr>
          <w:ilvl w:val="0"/>
          <w:numId w:val="24"/>
        </w:numPr>
        <w:tabs>
          <w:tab w:val="left" w:pos="840"/>
        </w:tabs>
        <w:spacing w:beforeLines="50" w:before="120" w:after="120"/>
        <w:jc w:val="both"/>
        <w:rPr>
          <w:rFonts w:eastAsia="宋体"/>
          <w:bCs/>
          <w:lang w:eastAsia="zh-CN"/>
        </w:rPr>
      </w:pPr>
      <w:bookmarkStart w:id="55" w:name="OLE_LINK47"/>
      <w:r>
        <w:rPr>
          <w:rFonts w:eastAsia="宋体"/>
          <w:bCs/>
          <w:lang w:eastAsia="zh-CN"/>
        </w:rPr>
        <w:t>If</w:t>
      </w:r>
      <w:r>
        <w:rPr>
          <w:rFonts w:eastAsia="宋体" w:hint="eastAsia"/>
          <w:bCs/>
          <w:lang w:eastAsia="zh-CN"/>
        </w:rPr>
        <w:t xml:space="preserve"> UE B receives </w:t>
      </w:r>
      <w:bookmarkStart w:id="56" w:name="OLE_LINK55"/>
      <w:bookmarkStart w:id="57" w:name="OLE_LINK48"/>
      <w:r>
        <w:rPr>
          <w:rFonts w:eastAsia="宋体"/>
          <w:bCs/>
          <w:lang w:eastAsia="zh-CN"/>
        </w:rPr>
        <w:t>the conflict</w:t>
      </w:r>
      <w:bookmarkEnd w:id="56"/>
      <w:r>
        <w:rPr>
          <w:rFonts w:eastAsia="宋体" w:hint="eastAsia"/>
          <w:bCs/>
          <w:lang w:eastAsia="zh-CN"/>
        </w:rPr>
        <w:t xml:space="preserve"> information</w:t>
      </w:r>
      <w:bookmarkEnd w:id="57"/>
      <w:r>
        <w:rPr>
          <w:rFonts w:eastAsia="宋体" w:hint="eastAsia"/>
          <w:bCs/>
          <w:lang w:eastAsia="zh-CN"/>
        </w:rPr>
        <w:t xml:space="preserve"> from UE A</w:t>
      </w:r>
      <w:r>
        <w:rPr>
          <w:rFonts w:eastAsia="宋体"/>
          <w:bCs/>
          <w:lang w:eastAsia="zh-CN"/>
        </w:rPr>
        <w:t>, UE</w:t>
      </w:r>
      <w:r>
        <w:rPr>
          <w:rFonts w:eastAsia="宋体" w:hint="eastAsia"/>
          <w:bCs/>
          <w:lang w:eastAsia="zh-CN"/>
        </w:rPr>
        <w:t xml:space="preserve"> B should be able to </w:t>
      </w:r>
      <w:hyperlink r:id="rId16" w:history="1">
        <w:r>
          <w:rPr>
            <w:rFonts w:eastAsia="宋体" w:hint="eastAsia"/>
            <w:bCs/>
            <w:lang w:eastAsia="zh-CN"/>
          </w:rPr>
          <w:t>identify</w:t>
        </w:r>
      </w:hyperlink>
      <w:r>
        <w:rPr>
          <w:rFonts w:eastAsia="宋体" w:hint="eastAsia"/>
          <w:bCs/>
          <w:lang w:eastAsia="zh-CN"/>
        </w:rPr>
        <w:t xml:space="preserve"> whether </w:t>
      </w:r>
      <w:r>
        <w:rPr>
          <w:rFonts w:eastAsia="宋体"/>
          <w:bCs/>
          <w:lang w:eastAsia="zh-CN"/>
        </w:rPr>
        <w:t>the conflict</w:t>
      </w:r>
      <w:r>
        <w:rPr>
          <w:rFonts w:eastAsia="宋体" w:hint="eastAsia"/>
          <w:bCs/>
          <w:lang w:eastAsia="zh-CN"/>
        </w:rPr>
        <w:t xml:space="preserve"> information indicates there is </w:t>
      </w:r>
      <w:bookmarkStart w:id="58" w:name="OLE_LINK44"/>
      <w:r>
        <w:rPr>
          <w:rFonts w:eastAsia="宋体" w:hint="eastAsia"/>
          <w:bCs/>
          <w:lang w:eastAsia="zh-CN"/>
        </w:rPr>
        <w:t>collision</w:t>
      </w:r>
      <w:bookmarkEnd w:id="58"/>
      <w:r>
        <w:rPr>
          <w:rFonts w:eastAsia="宋体" w:hint="eastAsia"/>
          <w:bCs/>
          <w:lang w:eastAsia="zh-CN"/>
        </w:rPr>
        <w:t xml:space="preserve"> </w:t>
      </w:r>
      <w:bookmarkStart w:id="59" w:name="OLE_LINK41"/>
      <w:r>
        <w:rPr>
          <w:rFonts w:eastAsia="宋体" w:hint="eastAsia"/>
          <w:bCs/>
          <w:lang w:eastAsia="zh-CN"/>
        </w:rPr>
        <w:t>between LTE SL and NR SL</w:t>
      </w:r>
      <w:bookmarkEnd w:id="59"/>
      <w:r>
        <w:rPr>
          <w:rFonts w:eastAsia="宋体" w:hint="eastAsia"/>
          <w:bCs/>
          <w:lang w:eastAsia="zh-CN"/>
        </w:rPr>
        <w:t xml:space="preserve"> or collision between NR SLs.</w:t>
      </w:r>
    </w:p>
    <w:bookmarkEnd w:id="55"/>
    <w:p w:rsidR="009C4982" w:rsidRDefault="00244FCA">
      <w:pPr>
        <w:numPr>
          <w:ilvl w:val="0"/>
          <w:numId w:val="24"/>
        </w:numPr>
        <w:tabs>
          <w:tab w:val="left" w:pos="840"/>
        </w:tabs>
        <w:spacing w:beforeLines="50" w:before="120" w:after="120"/>
        <w:jc w:val="both"/>
        <w:rPr>
          <w:rFonts w:eastAsia="宋体"/>
          <w:bCs/>
          <w:lang w:eastAsia="zh-CN"/>
        </w:rPr>
      </w:pPr>
      <w:r>
        <w:rPr>
          <w:rFonts w:eastAsia="宋体"/>
          <w:bCs/>
          <w:lang w:eastAsia="zh-CN"/>
        </w:rPr>
        <w:t>If</w:t>
      </w:r>
      <w:r>
        <w:rPr>
          <w:rFonts w:eastAsia="宋体" w:hint="eastAsia"/>
          <w:bCs/>
          <w:lang w:eastAsia="zh-CN"/>
        </w:rPr>
        <w:t xml:space="preserve"> UE B receives </w:t>
      </w:r>
      <w:r>
        <w:rPr>
          <w:rFonts w:eastAsia="宋体"/>
          <w:bCs/>
          <w:lang w:eastAsia="zh-CN"/>
        </w:rPr>
        <w:t>the conflict</w:t>
      </w:r>
      <w:r>
        <w:rPr>
          <w:rFonts w:eastAsia="宋体" w:hint="eastAsia"/>
          <w:bCs/>
          <w:lang w:eastAsia="zh-CN"/>
        </w:rPr>
        <w:t xml:space="preserve"> information which indicates a collision between LTE SL and NR </w:t>
      </w:r>
      <w:r>
        <w:rPr>
          <w:rFonts w:eastAsia="宋体"/>
          <w:bCs/>
          <w:lang w:eastAsia="zh-CN"/>
        </w:rPr>
        <w:t>SL, and</w:t>
      </w:r>
      <w:r>
        <w:rPr>
          <w:rFonts w:eastAsia="宋体" w:hint="eastAsia"/>
          <w:bCs/>
          <w:lang w:eastAsia="zh-CN"/>
        </w:rPr>
        <w:t xml:space="preserve"> higher SCS configuration for NR SL resource pool, the resources which </w:t>
      </w:r>
      <w:bookmarkStart w:id="60" w:name="OLE_LINK56"/>
      <w:r>
        <w:rPr>
          <w:rFonts w:eastAsia="宋体" w:hint="eastAsia"/>
          <w:bCs/>
          <w:lang w:eastAsia="zh-CN"/>
        </w:rPr>
        <w:t>should be reported</w:t>
      </w:r>
      <w:bookmarkEnd w:id="60"/>
      <w:r>
        <w:rPr>
          <w:rFonts w:eastAsia="宋体" w:hint="eastAsia"/>
          <w:bCs/>
          <w:lang w:eastAsia="zh-CN"/>
        </w:rPr>
        <w:t xml:space="preserve"> to higher layers by </w:t>
      </w:r>
      <w:r>
        <w:rPr>
          <w:rFonts w:eastAsia="宋体"/>
          <w:bCs/>
          <w:lang w:eastAsia="zh-CN"/>
        </w:rPr>
        <w:t>physical layer</w:t>
      </w:r>
      <w:r>
        <w:rPr>
          <w:rFonts w:eastAsia="宋体" w:hint="eastAsia"/>
          <w:bCs/>
          <w:lang w:eastAsia="zh-CN"/>
        </w:rPr>
        <w:t xml:space="preserve"> sh</w:t>
      </w:r>
      <w:r>
        <w:rPr>
          <w:rFonts w:eastAsia="宋体" w:hint="eastAsia"/>
          <w:bCs/>
          <w:lang w:eastAsia="zh-CN"/>
        </w:rPr>
        <w:t xml:space="preserve">ould be determined. For example, all resources in a </w:t>
      </w:r>
      <w:proofErr w:type="spellStart"/>
      <w:r>
        <w:rPr>
          <w:rFonts w:eastAsia="宋体" w:hint="eastAsia"/>
          <w:bCs/>
          <w:lang w:eastAsia="zh-CN"/>
        </w:rPr>
        <w:t>subframe</w:t>
      </w:r>
      <w:proofErr w:type="spellEnd"/>
      <w:r>
        <w:rPr>
          <w:rFonts w:eastAsia="宋体" w:hint="eastAsia"/>
          <w:bCs/>
          <w:lang w:eastAsia="zh-CN"/>
        </w:rPr>
        <w:t xml:space="preserve"> should be reported, the </w:t>
      </w:r>
      <w:proofErr w:type="spellStart"/>
      <w:r>
        <w:rPr>
          <w:rFonts w:eastAsia="宋体" w:hint="eastAsia"/>
          <w:bCs/>
          <w:lang w:eastAsia="zh-CN"/>
        </w:rPr>
        <w:t>subframe</w:t>
      </w:r>
      <w:proofErr w:type="spellEnd"/>
      <w:r>
        <w:rPr>
          <w:rFonts w:eastAsia="宋体" w:hint="eastAsia"/>
          <w:bCs/>
          <w:lang w:eastAsia="zh-CN"/>
        </w:rPr>
        <w:t xml:space="preserve"> </w:t>
      </w:r>
      <w:r>
        <w:rPr>
          <w:rFonts w:eastAsia="宋体"/>
          <w:bCs/>
          <w:lang w:eastAsia="zh-CN"/>
        </w:rPr>
        <w:t xml:space="preserve">refers to the one </w:t>
      </w:r>
      <w:r>
        <w:rPr>
          <w:rFonts w:eastAsia="宋体" w:hint="eastAsia"/>
          <w:bCs/>
          <w:lang w:eastAsia="zh-CN"/>
        </w:rPr>
        <w:t xml:space="preserve">contains the slot where resource </w:t>
      </w:r>
      <w:r>
        <w:rPr>
          <w:rFonts w:eastAsia="宋体"/>
          <w:bCs/>
          <w:lang w:eastAsia="zh-CN"/>
        </w:rPr>
        <w:t>conflict</w:t>
      </w:r>
      <w:r>
        <w:rPr>
          <w:rFonts w:eastAsia="宋体" w:hint="eastAsia"/>
          <w:bCs/>
          <w:lang w:eastAsia="zh-CN"/>
        </w:rPr>
        <w:t xml:space="preserve"> will occur.</w:t>
      </w:r>
    </w:p>
    <w:p w:rsidR="009C4982" w:rsidRDefault="009C4982">
      <w:pPr>
        <w:numPr>
          <w:ilvl w:val="255"/>
          <w:numId w:val="0"/>
        </w:numPr>
        <w:spacing w:beforeLines="50" w:before="120" w:after="120"/>
        <w:jc w:val="both"/>
        <w:rPr>
          <w:rFonts w:eastAsia="宋体"/>
          <w:b/>
          <w:bCs/>
          <w:lang w:eastAsia="zh-CN"/>
        </w:rPr>
      </w:pPr>
    </w:p>
    <w:p w:rsidR="009C4982" w:rsidRDefault="00244FCA">
      <w:pPr>
        <w:spacing w:beforeLines="50" w:before="120" w:after="120"/>
        <w:jc w:val="both"/>
        <w:rPr>
          <w:rFonts w:eastAsia="宋体"/>
          <w:b/>
          <w:lang w:eastAsia="zh-CN"/>
        </w:rPr>
      </w:pPr>
      <w:r>
        <w:rPr>
          <w:rFonts w:hint="eastAsia"/>
          <w:b/>
          <w:lang w:val="en-GB" w:eastAsia="zh-CN"/>
        </w:rPr>
        <w:t>Proposal 1</w:t>
      </w:r>
      <w:r>
        <w:rPr>
          <w:rFonts w:hint="eastAsia"/>
          <w:b/>
          <w:lang w:eastAsia="zh-CN"/>
        </w:rPr>
        <w:t>7</w:t>
      </w:r>
      <w:r>
        <w:rPr>
          <w:rFonts w:hint="eastAsia"/>
          <w:b/>
          <w:lang w:val="en-GB" w:eastAsia="zh-CN"/>
        </w:rPr>
        <w:t>:</w:t>
      </w:r>
      <w:r>
        <w:rPr>
          <w:rFonts w:hint="eastAsia"/>
          <w:b/>
          <w:lang w:eastAsia="zh-CN"/>
        </w:rPr>
        <w:t xml:space="preserve"> Both IUC scheme 1 and scheme 2 should be enhanced to support to </w:t>
      </w:r>
      <w:r>
        <w:rPr>
          <w:b/>
          <w:lang w:eastAsia="zh-CN"/>
        </w:rPr>
        <w:t>alleviate</w:t>
      </w:r>
      <w:r>
        <w:rPr>
          <w:rFonts w:eastAsia="宋体"/>
          <w:b/>
          <w:lang w:eastAsia="zh-CN"/>
        </w:rPr>
        <w:t xml:space="preserve"> e</w:t>
      </w:r>
      <w:r>
        <w:rPr>
          <w:rFonts w:eastAsia="宋体"/>
          <w:b/>
          <w:lang w:eastAsia="zh-CN"/>
        </w:rPr>
        <w:t>xpected</w:t>
      </w:r>
      <w:r>
        <w:rPr>
          <w:rFonts w:eastAsia="宋体" w:hint="eastAsia"/>
          <w:b/>
          <w:lang w:eastAsia="zh-CN"/>
        </w:rPr>
        <w:t>/potential resource conflict(s) between LTE SL and NR SL</w:t>
      </w:r>
      <w:r>
        <w:rPr>
          <w:rFonts w:eastAsia="宋体" w:hint="eastAsia"/>
          <w:b/>
          <w:bCs/>
          <w:lang w:eastAsia="zh-CN"/>
        </w:rPr>
        <w:t xml:space="preserve"> </w:t>
      </w:r>
      <w:r>
        <w:rPr>
          <w:rFonts w:eastAsia="宋体" w:hint="eastAsia"/>
          <w:b/>
          <w:lang w:eastAsia="zh-CN"/>
        </w:rPr>
        <w:t>in dynamic resource pool sharing.</w:t>
      </w:r>
    </w:p>
    <w:p w:rsidR="009C4982" w:rsidRDefault="00244FCA">
      <w:pPr>
        <w:pStyle w:val="1"/>
        <w:ind w:left="431" w:hanging="431"/>
      </w:pPr>
      <w:bookmarkStart w:id="61" w:name="_Ref36559580"/>
      <w:r>
        <w:rPr>
          <w:rFonts w:hint="eastAsia"/>
        </w:rPr>
        <w:t>Conclusion</w:t>
      </w:r>
      <w:bookmarkEnd w:id="61"/>
    </w:p>
    <w:p w:rsidR="009C4982" w:rsidRPr="000B68A1" w:rsidRDefault="00244FCA">
      <w:pPr>
        <w:spacing w:afterLines="50" w:after="120"/>
        <w:jc w:val="both"/>
        <w:rPr>
          <w:rFonts w:eastAsia="宋体"/>
          <w:lang w:eastAsia="zh-CN"/>
        </w:rPr>
      </w:pPr>
      <w:r w:rsidRPr="000B68A1">
        <w:t>In this contribution</w:t>
      </w:r>
      <w:r w:rsidRPr="000B68A1">
        <w:rPr>
          <w:rFonts w:eastAsia="宋体"/>
          <w:lang w:eastAsia="zh-CN"/>
        </w:rPr>
        <w:t>, issues and enhancements of co-channel coexistence for LTE sidelink and NR sidelink are discussed. Our</w:t>
      </w:r>
      <w:r w:rsidRPr="000B68A1">
        <w:rPr>
          <w:rFonts w:eastAsia="宋体" w:hint="eastAsia"/>
          <w:lang w:eastAsia="zh-CN"/>
        </w:rPr>
        <w:t xml:space="preserve"> observations and </w:t>
      </w:r>
      <w:r w:rsidRPr="000B68A1">
        <w:rPr>
          <w:rFonts w:eastAsia="宋体"/>
          <w:lang w:eastAsia="zh-CN"/>
        </w:rPr>
        <w:t xml:space="preserve">proposals are </w:t>
      </w:r>
      <w:r w:rsidRPr="000B68A1">
        <w:rPr>
          <w:rFonts w:eastAsia="宋体" w:hint="eastAsia"/>
          <w:lang w:eastAsia="zh-CN"/>
        </w:rPr>
        <w:t>given</w:t>
      </w:r>
      <w:r w:rsidRPr="000B68A1">
        <w:rPr>
          <w:rFonts w:eastAsia="宋体"/>
          <w:lang w:eastAsia="zh-CN"/>
        </w:rPr>
        <w:t xml:space="preserve"> as follows:</w:t>
      </w:r>
    </w:p>
    <w:p w:rsidR="009C4982" w:rsidRPr="000B68A1" w:rsidRDefault="00244FCA">
      <w:pPr>
        <w:spacing w:afterLines="50" w:after="120"/>
        <w:jc w:val="both"/>
        <w:rPr>
          <w:rFonts w:eastAsiaTheme="minorEastAsia"/>
          <w:b/>
          <w:lang w:eastAsia="zh-CN"/>
        </w:rPr>
      </w:pPr>
      <w:r w:rsidRPr="000B68A1">
        <w:rPr>
          <w:rFonts w:eastAsiaTheme="minorEastAsia" w:hint="eastAsia"/>
          <w:b/>
          <w:lang w:eastAsia="zh-CN"/>
        </w:rPr>
        <w:t>Observation 1: T</w:t>
      </w:r>
      <w:r w:rsidRPr="000B68A1">
        <w:rPr>
          <w:rFonts w:eastAsiaTheme="minorEastAsia"/>
          <w:b/>
          <w:lang w:eastAsia="zh-CN"/>
        </w:rPr>
        <w:t xml:space="preserve">he revised objective means NR SL UE can only select the first of NR SL slots overlapping with a LTE SL </w:t>
      </w:r>
      <w:proofErr w:type="spellStart"/>
      <w:r w:rsidRPr="000B68A1">
        <w:rPr>
          <w:rFonts w:eastAsiaTheme="minorEastAsia"/>
          <w:b/>
          <w:lang w:eastAsia="zh-CN"/>
        </w:rPr>
        <w:t>subframe</w:t>
      </w:r>
      <w:proofErr w:type="spellEnd"/>
      <w:r w:rsidRPr="000B68A1">
        <w:rPr>
          <w:rFonts w:eastAsiaTheme="minorEastAsia"/>
          <w:b/>
          <w:lang w:eastAsia="zh-CN"/>
        </w:rPr>
        <w:t xml:space="preserve"> and resource efficiency is reduced if NR SL UE works in unicast or groupcast</w:t>
      </w:r>
      <w:r w:rsidRPr="000B68A1">
        <w:rPr>
          <w:rFonts w:eastAsiaTheme="minorEastAsia" w:hint="eastAsia"/>
          <w:b/>
          <w:lang w:eastAsia="zh-CN"/>
        </w:rPr>
        <w:t>.</w:t>
      </w:r>
    </w:p>
    <w:p w:rsidR="009C4982" w:rsidRPr="000B68A1" w:rsidRDefault="00244FCA">
      <w:pPr>
        <w:spacing w:afterLines="50" w:after="120"/>
        <w:jc w:val="both"/>
        <w:rPr>
          <w:rFonts w:eastAsiaTheme="minorEastAsia"/>
          <w:b/>
          <w:lang w:eastAsia="zh-CN"/>
        </w:rPr>
      </w:pPr>
      <w:r w:rsidRPr="000B68A1">
        <w:rPr>
          <w:rFonts w:eastAsiaTheme="minorEastAsia" w:hint="eastAsia"/>
          <w:b/>
          <w:lang w:eastAsia="zh-CN"/>
        </w:rPr>
        <w:t>Observation 2: T</w:t>
      </w:r>
      <w:r w:rsidRPr="000B68A1">
        <w:rPr>
          <w:rFonts w:eastAsia="宋体"/>
          <w:b/>
          <w:bCs/>
          <w:iCs/>
          <w:lang w:eastAsia="zh-CN"/>
        </w:rPr>
        <w:t>he</w:t>
      </w:r>
      <w:r w:rsidRPr="000B68A1">
        <w:rPr>
          <w:rFonts w:eastAsia="宋体"/>
          <w:b/>
          <w:bCs/>
          <w:iCs/>
          <w:lang w:eastAsia="zh-CN"/>
        </w:rPr>
        <w:t xml:space="preserve"> number of actual available resources in </w:t>
      </w:r>
      <w:r w:rsidRPr="000B68A1">
        <w:rPr>
          <w:rFonts w:eastAsia="Malgun Gothic"/>
          <w:b/>
          <w:bCs/>
          <w:lang w:eastAsia="ko-KR"/>
        </w:rPr>
        <w:t xml:space="preserve">the set </w:t>
      </w:r>
      <m:oMath>
        <m:sSub>
          <m:sSubPr>
            <m:ctrlPr>
              <w:rPr>
                <w:rFonts w:ascii="Cambria Math" w:hAnsi="Cambria Math"/>
                <w:b/>
                <w:bCs/>
                <w:i/>
                <w:lang w:eastAsia="en-GB"/>
              </w:rPr>
            </m:ctrlPr>
          </m:sSubPr>
          <m:e>
            <m:r>
              <m:rPr>
                <m:sty m:val="bi"/>
              </m:rPr>
              <w:rPr>
                <w:rFonts w:ascii="Cambria Math" w:hAnsi="Cambria Math"/>
                <w:lang w:eastAsia="en-GB"/>
              </w:rPr>
              <m:t>S</m:t>
            </m:r>
          </m:e>
          <m:sub>
            <m:r>
              <m:rPr>
                <m:sty m:val="bi"/>
              </m:rPr>
              <w:rPr>
                <w:rFonts w:ascii="Cambria Math" w:hAnsi="Cambria Math"/>
                <w:lang w:eastAsia="en-GB"/>
              </w:rPr>
              <m:t>A</m:t>
            </m:r>
          </m:sub>
        </m:sSub>
      </m:oMath>
      <w:r w:rsidRPr="000B68A1">
        <w:rPr>
          <w:rFonts w:eastAsia="宋体"/>
          <w:b/>
          <w:bCs/>
          <w:lang w:eastAsia="zh-CN"/>
        </w:rPr>
        <w:t xml:space="preserve"> reported to </w:t>
      </w:r>
      <w:r w:rsidRPr="000B68A1">
        <w:rPr>
          <w:b/>
          <w:bCs/>
          <w:iCs/>
        </w:rPr>
        <w:t>MAC layer</w:t>
      </w:r>
      <w:r w:rsidRPr="000B68A1">
        <w:rPr>
          <w:rFonts w:eastAsia="宋体"/>
          <w:b/>
          <w:bCs/>
          <w:iCs/>
          <w:lang w:eastAsia="zh-CN"/>
        </w:rPr>
        <w:t xml:space="preserve"> by </w:t>
      </w:r>
      <w:r w:rsidRPr="000B68A1">
        <w:rPr>
          <w:b/>
          <w:bCs/>
          <w:iCs/>
        </w:rPr>
        <w:t>PHY</w:t>
      </w:r>
      <w:r w:rsidRPr="000B68A1">
        <w:rPr>
          <w:rFonts w:eastAsia="宋体"/>
          <w:b/>
          <w:bCs/>
          <w:iCs/>
          <w:lang w:eastAsia="zh-CN"/>
        </w:rPr>
        <w:t xml:space="preserve"> layer may be </w:t>
      </w:r>
      <w:r w:rsidRPr="000B68A1">
        <w:rPr>
          <w:rFonts w:eastAsia="Malgun Gothic"/>
          <w:b/>
          <w:bCs/>
          <w:lang w:eastAsia="ko-KR"/>
        </w:rPr>
        <w:t xml:space="preserve">smaller than </w:t>
      </w:r>
      <m:oMath>
        <m:r>
          <m:rPr>
            <m:sty m:val="bi"/>
          </m:rPr>
          <w:rPr>
            <w:rFonts w:ascii="Cambria Math" w:hAnsi="Cambria Math"/>
            <w:lang w:eastAsia="en-GB"/>
          </w:rPr>
          <m:t>X</m:t>
        </m:r>
        <m:r>
          <m:rPr>
            <m:sty m:val="bi"/>
          </m:rPr>
          <w:rPr>
            <w:rFonts w:ascii="Cambria Math" w:hAnsi="Cambria Math"/>
            <w:lang w:eastAsia="en-GB"/>
          </w:rPr>
          <m:t>⋅</m:t>
        </m:r>
        <m:sSub>
          <m:sSubPr>
            <m:ctrlPr>
              <w:rPr>
                <w:rFonts w:ascii="Cambria Math" w:hAnsi="Cambria Math"/>
                <w:b/>
                <w:bCs/>
                <w:i/>
                <w:lang w:eastAsia="en-GB"/>
              </w:rPr>
            </m:ctrlPr>
          </m:sSubPr>
          <m:e>
            <m:r>
              <m:rPr>
                <m:sty m:val="bi"/>
              </m:rPr>
              <w:rPr>
                <w:rFonts w:ascii="Cambria Math" w:hAnsi="Cambria Math"/>
                <w:lang w:eastAsia="en-GB"/>
              </w:rPr>
              <m:t>M</m:t>
            </m:r>
          </m:e>
          <m:sub>
            <m:r>
              <m:rPr>
                <m:nor/>
              </m:rPr>
              <w:rPr>
                <w:rFonts w:ascii="Cambria Math" w:hAnsi="Cambria Math"/>
                <w:b/>
                <w:bCs/>
                <w:lang w:eastAsia="en-GB"/>
              </w:rPr>
              <m:t>total</m:t>
            </m:r>
            <m:ctrlPr>
              <w:rPr>
                <w:rFonts w:ascii="Cambria Math" w:hAnsi="Cambria Math"/>
                <w:b/>
                <w:bCs/>
                <w:lang w:eastAsia="en-GB"/>
              </w:rPr>
            </m:ctrlPr>
          </m:sub>
        </m:sSub>
      </m:oMath>
      <w:r w:rsidRPr="000B68A1">
        <w:rPr>
          <w:rFonts w:eastAsia="宋体" w:hAnsi="Cambria Math" w:hint="eastAsia"/>
          <w:b/>
          <w:bCs/>
          <w:lang w:eastAsia="zh-CN"/>
        </w:rPr>
        <w:t xml:space="preserve"> when </w:t>
      </w:r>
      <w:r w:rsidRPr="000B68A1">
        <w:rPr>
          <w:b/>
          <w:bCs/>
          <w:iCs/>
        </w:rPr>
        <w:t>NR SL UE</w:t>
      </w:r>
      <w:r w:rsidRPr="000B68A1">
        <w:rPr>
          <w:rFonts w:eastAsia="宋体"/>
          <w:b/>
          <w:bCs/>
          <w:iCs/>
          <w:lang w:eastAsia="zh-CN"/>
        </w:rPr>
        <w:t xml:space="preserve"> works in unicast or groupcast</w:t>
      </w:r>
      <w:r w:rsidRPr="000B68A1">
        <w:rPr>
          <w:rFonts w:eastAsia="宋体" w:hAnsi="Cambria Math" w:hint="eastAsia"/>
          <w:b/>
          <w:bCs/>
          <w:lang w:eastAsia="zh-CN"/>
        </w:rPr>
        <w:t xml:space="preserve">. </w:t>
      </w:r>
    </w:p>
    <w:p w:rsidR="009C4982" w:rsidRPr="000B68A1" w:rsidRDefault="00244FCA">
      <w:pPr>
        <w:spacing w:after="50"/>
        <w:jc w:val="both"/>
        <w:rPr>
          <w:rFonts w:eastAsiaTheme="minorEastAsia"/>
          <w:b/>
          <w:lang w:eastAsia="zh-CN"/>
        </w:rPr>
      </w:pPr>
      <w:r w:rsidRPr="000B68A1">
        <w:rPr>
          <w:rFonts w:eastAsiaTheme="minorEastAsia" w:hint="eastAsia"/>
          <w:b/>
          <w:lang w:eastAsia="zh-CN"/>
        </w:rPr>
        <w:t xml:space="preserve">Observation 3: If the definitions of </w:t>
      </w:r>
      <m:oMath>
        <m:sSubSup>
          <m:sSubSupPr>
            <m:ctrlPr>
              <w:rPr>
                <w:rFonts w:ascii="Cambria Math" w:eastAsia="等线" w:hAnsi="Cambria Math" w:hint="eastAsia"/>
                <w:b/>
                <w:i/>
                <w:iCs/>
                <w:lang w:eastAsia="zh-CN"/>
              </w:rPr>
            </m:ctrlPr>
          </m:sSubSupPr>
          <m:e>
            <m:r>
              <m:rPr>
                <m:sty m:val="bi"/>
              </m:rPr>
              <w:rPr>
                <w:rFonts w:ascii="Cambria Math" w:eastAsia="等线" w:hAnsi="Cambria Math"/>
                <w:lang w:eastAsia="zh-CN"/>
              </w:rPr>
              <m:t>t</m:t>
            </m:r>
          </m:e>
          <m:sub>
            <m:sSup>
              <m:sSupPr>
                <m:ctrlPr>
                  <w:rPr>
                    <w:rFonts w:ascii="Cambria Math" w:eastAsia="等线" w:hAnsi="Cambria Math" w:hint="eastAsia"/>
                    <w:b/>
                    <w:i/>
                    <w:iCs/>
                    <w:lang w:eastAsia="zh-CN"/>
                  </w:rPr>
                </m:ctrlPr>
              </m:sSupPr>
              <m:e>
                <m:r>
                  <m:rPr>
                    <m:sty m:val="bi"/>
                  </m:rPr>
                  <w:rPr>
                    <w:rFonts w:ascii="Cambria Math" w:eastAsia="等线" w:hAnsi="Cambria Math"/>
                    <w:lang w:eastAsia="zh-CN"/>
                  </w:rPr>
                  <m:t>n</m:t>
                </m:r>
              </m:e>
              <m:sup>
                <m:r>
                  <m:rPr>
                    <m:sty m:val="bi"/>
                  </m:rPr>
                  <w:rPr>
                    <w:rFonts w:ascii="Cambria Math" w:eastAsia="等线" w:hAnsi="Cambria Math" w:hint="eastAsia"/>
                    <w:lang w:eastAsia="zh-CN"/>
                  </w:rPr>
                  <m:t>'</m:t>
                </m:r>
              </m:sup>
            </m:sSup>
          </m:sub>
          <m:sup>
            <m:r>
              <m:rPr>
                <m:sty m:val="bi"/>
              </m:rPr>
              <w:rPr>
                <w:rFonts w:ascii="Cambria Math" w:eastAsia="等线" w:hAnsi="Cambria Math"/>
                <w:lang w:eastAsia="zh-CN"/>
              </w:rPr>
              <m:t>SL</m:t>
            </m:r>
          </m:sup>
        </m:sSubSup>
      </m:oMath>
      <w:r w:rsidRPr="000B68A1">
        <w:rPr>
          <w:rFonts w:eastAsia="等线" w:hint="eastAsia"/>
          <w:b/>
          <w:lang w:eastAsia="zh-CN"/>
        </w:rPr>
        <w:t xml:space="preserve"> and </w:t>
      </w:r>
      <m:oMath>
        <m:sSub>
          <m:sSubPr>
            <m:ctrlPr>
              <w:rPr>
                <w:rFonts w:ascii="Cambria Math" w:eastAsia="Malgun Gothic" w:hAnsi="Cambria Math"/>
                <w:b/>
                <w:i/>
                <w:lang w:eastAsia="en-GB"/>
              </w:rPr>
            </m:ctrlPr>
          </m:sSubPr>
          <m:e>
            <m:r>
              <m:rPr>
                <m:sty m:val="bi"/>
              </m:rPr>
              <w:rPr>
                <w:rFonts w:ascii="Cambria Math" w:eastAsia="Malgun Gothic" w:hAnsi="Cambria Math"/>
                <w:lang w:eastAsia="en-GB"/>
              </w:rPr>
              <m:t>T</m:t>
            </m:r>
          </m:e>
          <m:sub>
            <m:r>
              <m:rPr>
                <m:sty m:val="bi"/>
              </m:rPr>
              <w:rPr>
                <w:rFonts w:ascii="Cambria Math" w:eastAsia="Malgun Gothic" w:hAnsi="Cambria Math"/>
                <w:lang w:eastAsia="en-GB"/>
              </w:rPr>
              <m:t>scal</m:t>
            </m:r>
          </m:sub>
        </m:sSub>
      </m:oMath>
      <w:r w:rsidRPr="000B68A1">
        <w:rPr>
          <w:rFonts w:eastAsia="宋体" w:hAnsi="Cambria Math" w:hint="eastAsia"/>
          <w:b/>
          <w:lang w:eastAsia="zh-CN"/>
        </w:rPr>
        <w:t xml:space="preserve"> </w:t>
      </w:r>
      <w:r w:rsidRPr="000B68A1">
        <w:rPr>
          <w:rFonts w:eastAsiaTheme="minorEastAsia" w:hint="eastAsia"/>
          <w:b/>
          <w:lang w:eastAsia="zh-CN"/>
        </w:rPr>
        <w:t>in Section 8.1.4 in TS 38.214 are reused, some candidate single-slot resources overlapping with LTE SL reserved resources by other LTE SL UE, or overlapping in time with LTE SL reserved resources by LTE SL module, or overlapping in time with LTE SL resourc</w:t>
      </w:r>
      <w:r w:rsidRPr="000B68A1">
        <w:rPr>
          <w:rFonts w:eastAsiaTheme="minorEastAsia" w:hint="eastAsia"/>
          <w:b/>
          <w:lang w:eastAsia="zh-CN"/>
        </w:rPr>
        <w:t xml:space="preserve">es </w:t>
      </w:r>
      <w:r w:rsidRPr="000B68A1">
        <w:rPr>
          <w:rFonts w:eastAsia="MS Mincho"/>
          <w:b/>
        </w:rPr>
        <w:t xml:space="preserve">associated with non-monitored </w:t>
      </w:r>
      <w:proofErr w:type="spellStart"/>
      <w:r w:rsidRPr="000B68A1">
        <w:rPr>
          <w:rFonts w:eastAsia="MS Mincho"/>
          <w:b/>
        </w:rPr>
        <w:t>subframe</w:t>
      </w:r>
      <w:proofErr w:type="spellEnd"/>
      <w:r w:rsidRPr="000B68A1">
        <w:rPr>
          <w:rFonts w:eastAsia="MS Mincho"/>
          <w:b/>
        </w:rPr>
        <w:t xml:space="preserve"> of LTE SL module</w:t>
      </w:r>
      <w:r w:rsidRPr="000B68A1">
        <w:rPr>
          <w:rFonts w:eastAsia="宋体" w:hint="eastAsia"/>
          <w:b/>
          <w:lang w:eastAsia="zh-CN"/>
        </w:rPr>
        <w:t xml:space="preserve"> will be </w:t>
      </w:r>
      <w:r w:rsidRPr="000B68A1">
        <w:rPr>
          <w:rFonts w:eastAsiaTheme="minorEastAsia" w:hint="eastAsia"/>
          <w:b/>
          <w:lang w:eastAsia="zh-CN"/>
        </w:rPr>
        <w:t>not excluded by NR SL module.</w:t>
      </w:r>
    </w:p>
    <w:p w:rsidR="009C4982" w:rsidRPr="000B68A1" w:rsidRDefault="00244FCA">
      <w:pPr>
        <w:spacing w:afterLines="50" w:after="120"/>
        <w:jc w:val="both"/>
        <w:rPr>
          <w:rFonts w:eastAsiaTheme="minorEastAsia"/>
          <w:b/>
          <w:lang w:eastAsia="zh-CN"/>
        </w:rPr>
      </w:pPr>
      <w:r w:rsidRPr="000B68A1">
        <w:rPr>
          <w:rFonts w:eastAsiaTheme="minorEastAsia"/>
          <w:b/>
          <w:lang w:eastAsia="zh-CN"/>
        </w:rPr>
        <w:t>Proposal 1: Design principles of co-channel coexistence mechanism for LTE sidelink and NR sidelink should be considered as follows:</w:t>
      </w:r>
    </w:p>
    <w:p w:rsidR="009C4982" w:rsidRPr="000B68A1" w:rsidRDefault="00244FCA">
      <w:pPr>
        <w:pStyle w:val="afa"/>
        <w:numPr>
          <w:ilvl w:val="0"/>
          <w:numId w:val="15"/>
        </w:numPr>
        <w:spacing w:afterLines="50" w:after="120"/>
        <w:ind w:firstLineChars="0"/>
        <w:jc w:val="both"/>
        <w:rPr>
          <w:rFonts w:ascii="Times New Roman" w:eastAsiaTheme="minorEastAsia" w:hAnsi="Times New Roman"/>
          <w:b/>
          <w:bCs/>
          <w:sz w:val="20"/>
          <w:szCs w:val="20"/>
        </w:rPr>
      </w:pPr>
      <w:r w:rsidRPr="000B68A1">
        <w:rPr>
          <w:rFonts w:ascii="Times New Roman" w:eastAsiaTheme="minorEastAsia" w:hAnsi="Times New Roman" w:hint="eastAsia"/>
          <w:b/>
          <w:bCs/>
          <w:sz w:val="20"/>
          <w:szCs w:val="20"/>
        </w:rPr>
        <w:t>Ensuring backward compatibl</w:t>
      </w:r>
      <w:r w:rsidRPr="000B68A1">
        <w:rPr>
          <w:rFonts w:ascii="Times New Roman" w:eastAsiaTheme="minorEastAsia" w:hAnsi="Times New Roman" w:hint="eastAsia"/>
          <w:b/>
          <w:bCs/>
          <w:sz w:val="20"/>
          <w:szCs w:val="20"/>
        </w:rPr>
        <w:t xml:space="preserve">e of R14/R15 LTE sidelink and R16/R17 NR sidelink </w:t>
      </w:r>
    </w:p>
    <w:p w:rsidR="009C4982" w:rsidRPr="000B68A1" w:rsidRDefault="00244FCA">
      <w:pPr>
        <w:pStyle w:val="afa"/>
        <w:numPr>
          <w:ilvl w:val="0"/>
          <w:numId w:val="15"/>
        </w:numPr>
        <w:spacing w:afterLines="50" w:after="120"/>
        <w:ind w:firstLineChars="0"/>
        <w:jc w:val="both"/>
        <w:rPr>
          <w:rFonts w:ascii="Times New Roman" w:eastAsiaTheme="minorEastAsia" w:hAnsi="Times New Roman"/>
          <w:b/>
          <w:bCs/>
          <w:sz w:val="20"/>
          <w:szCs w:val="20"/>
        </w:rPr>
      </w:pPr>
      <w:r w:rsidRPr="000B68A1">
        <w:rPr>
          <w:rFonts w:ascii="Times New Roman" w:eastAsiaTheme="minorEastAsia" w:hAnsi="Times New Roman"/>
          <w:b/>
          <w:bCs/>
          <w:sz w:val="20"/>
          <w:szCs w:val="20"/>
        </w:rPr>
        <w:t>Reuse the in-device coexistence framework defined in Rel-16 as much as possible</w:t>
      </w:r>
    </w:p>
    <w:p w:rsidR="009C4982" w:rsidRPr="000B68A1" w:rsidRDefault="00244FCA">
      <w:pPr>
        <w:pStyle w:val="afa"/>
        <w:numPr>
          <w:ilvl w:val="0"/>
          <w:numId w:val="15"/>
        </w:numPr>
        <w:spacing w:afterLines="50" w:after="120"/>
        <w:ind w:firstLineChars="0"/>
        <w:jc w:val="both"/>
        <w:rPr>
          <w:rFonts w:ascii="Times New Roman" w:eastAsiaTheme="minorEastAsia" w:hAnsi="Times New Roman"/>
          <w:b/>
          <w:bCs/>
          <w:sz w:val="20"/>
          <w:szCs w:val="20"/>
        </w:rPr>
      </w:pPr>
      <w:r w:rsidRPr="000B68A1">
        <w:rPr>
          <w:rFonts w:ascii="Times New Roman" w:eastAsiaTheme="minorEastAsia" w:hAnsi="Times New Roman" w:hint="eastAsia"/>
          <w:b/>
          <w:bCs/>
          <w:sz w:val="20"/>
          <w:szCs w:val="20"/>
        </w:rPr>
        <w:t>No or limited performance degradation of LTE sidelink</w:t>
      </w:r>
    </w:p>
    <w:p w:rsidR="009C4982" w:rsidRPr="000B68A1" w:rsidRDefault="00244FCA">
      <w:pPr>
        <w:pStyle w:val="a1"/>
        <w:spacing w:afterLines="50"/>
        <w:rPr>
          <w:rFonts w:eastAsia="宋体"/>
          <w:b/>
          <w:lang w:eastAsia="zh-CN"/>
        </w:rPr>
      </w:pPr>
      <w:r w:rsidRPr="000B68A1">
        <w:rPr>
          <w:rFonts w:eastAsiaTheme="minorEastAsia" w:cs="Arial"/>
          <w:b/>
          <w:lang w:eastAsia="zh-CN"/>
        </w:rPr>
        <w:lastRenderedPageBreak/>
        <w:t xml:space="preserve">Proposal </w:t>
      </w:r>
      <w:r w:rsidRPr="000B68A1">
        <w:rPr>
          <w:rFonts w:eastAsiaTheme="minorEastAsia" w:cs="Arial" w:hint="eastAsia"/>
          <w:b/>
          <w:lang w:eastAsia="zh-CN"/>
        </w:rPr>
        <w:t>2</w:t>
      </w:r>
      <w:r w:rsidRPr="000B68A1">
        <w:rPr>
          <w:rFonts w:eastAsiaTheme="minorEastAsia" w:cs="Arial"/>
          <w:b/>
          <w:lang w:eastAsia="zh-CN"/>
        </w:rPr>
        <w:t xml:space="preserve">: RAN1 should continue the work on semi-static resource pool </w:t>
      </w:r>
      <w:r w:rsidRPr="000B68A1">
        <w:rPr>
          <w:rFonts w:eastAsiaTheme="minorEastAsia" w:cs="Arial"/>
          <w:b/>
          <w:lang w:eastAsia="zh-CN"/>
        </w:rPr>
        <w:t xml:space="preserve">partition </w:t>
      </w:r>
      <w:r w:rsidRPr="000B68A1">
        <w:rPr>
          <w:rFonts w:eastAsiaTheme="minorEastAsia" w:cs="Arial" w:hint="eastAsia"/>
          <w:b/>
          <w:lang w:eastAsia="zh-CN"/>
        </w:rPr>
        <w:t>at RAN1#</w:t>
      </w:r>
      <w:r w:rsidRPr="000B68A1">
        <w:rPr>
          <w:rFonts w:eastAsia="宋体"/>
          <w:b/>
          <w:lang w:eastAsia="zh-CN"/>
        </w:rPr>
        <w:t>112bis-e and RAN1#113 meetings</w:t>
      </w:r>
      <w:r w:rsidRPr="000B68A1">
        <w:rPr>
          <w:rFonts w:eastAsiaTheme="minorEastAsia" w:cs="Arial" w:hint="eastAsia"/>
          <w:b/>
          <w:lang w:eastAsia="zh-CN"/>
        </w:rPr>
        <w:t xml:space="preserve"> </w:t>
      </w:r>
      <w:r w:rsidRPr="000B68A1">
        <w:rPr>
          <w:rFonts w:eastAsiaTheme="minorEastAsia" w:cs="Arial"/>
          <w:b/>
          <w:lang w:eastAsia="zh-CN"/>
        </w:rPr>
        <w:t>and finish the design of semi-static resource pool partition</w:t>
      </w:r>
      <w:r w:rsidRPr="000B68A1">
        <w:rPr>
          <w:rFonts w:eastAsiaTheme="minorEastAsia" w:cs="Arial" w:hint="eastAsia"/>
          <w:b/>
          <w:lang w:eastAsia="zh-CN"/>
        </w:rPr>
        <w:t xml:space="preserve"> </w:t>
      </w:r>
      <w:r w:rsidRPr="000B68A1">
        <w:rPr>
          <w:rFonts w:eastAsiaTheme="minorEastAsia" w:cs="Arial"/>
          <w:b/>
          <w:lang w:eastAsia="zh-CN"/>
        </w:rPr>
        <w:t>scheme</w:t>
      </w:r>
      <w:r w:rsidRPr="000B68A1">
        <w:rPr>
          <w:rFonts w:eastAsiaTheme="minorEastAsia" w:cs="Arial" w:hint="eastAsia"/>
          <w:b/>
          <w:lang w:eastAsia="zh-CN"/>
        </w:rPr>
        <w:t xml:space="preserve"> </w:t>
      </w:r>
      <w:r w:rsidRPr="000B68A1">
        <w:rPr>
          <w:rFonts w:eastAsia="宋体"/>
          <w:b/>
          <w:bCs/>
          <w:lang w:eastAsia="zh-CN"/>
        </w:rPr>
        <w:t>by June 2023</w:t>
      </w:r>
      <w:r w:rsidRPr="000B68A1">
        <w:rPr>
          <w:rFonts w:eastAsiaTheme="minorEastAsia" w:cs="Arial"/>
          <w:b/>
          <w:lang w:eastAsia="zh-CN"/>
        </w:rPr>
        <w:t>.</w:t>
      </w:r>
    </w:p>
    <w:p w:rsidR="009C4982" w:rsidRPr="000B68A1" w:rsidRDefault="00244FCA">
      <w:pPr>
        <w:spacing w:afterLines="50" w:after="120"/>
        <w:jc w:val="both"/>
        <w:rPr>
          <w:rFonts w:eastAsiaTheme="minorEastAsia"/>
          <w:b/>
          <w:lang w:val="en-GB" w:eastAsia="zh-CN"/>
        </w:rPr>
      </w:pPr>
      <w:r w:rsidRPr="000B68A1">
        <w:rPr>
          <w:rFonts w:eastAsiaTheme="minorEastAsia" w:hint="eastAsia"/>
          <w:b/>
          <w:lang w:val="en-GB" w:eastAsia="zh-CN"/>
        </w:rPr>
        <w:t>Proposal 3: Confirm the working assumption in RAN1#110 as follows:</w:t>
      </w:r>
    </w:p>
    <w:p w:rsidR="009C4982" w:rsidRPr="000B68A1" w:rsidRDefault="00244FCA">
      <w:pPr>
        <w:pStyle w:val="afa"/>
        <w:numPr>
          <w:ilvl w:val="0"/>
          <w:numId w:val="15"/>
        </w:numPr>
        <w:spacing w:afterLines="50" w:after="120"/>
        <w:ind w:firstLineChars="0"/>
        <w:jc w:val="both"/>
        <w:rPr>
          <w:rFonts w:ascii="Times New Roman" w:eastAsiaTheme="minorEastAsia" w:hAnsi="Times New Roman"/>
          <w:b/>
          <w:bCs/>
          <w:sz w:val="20"/>
          <w:szCs w:val="20"/>
        </w:rPr>
      </w:pPr>
      <w:r w:rsidRPr="000B68A1">
        <w:rPr>
          <w:rFonts w:ascii="Times New Roman" w:eastAsiaTheme="minorEastAsia" w:hAnsi="Times New Roman"/>
          <w:b/>
          <w:bCs/>
          <w:sz w:val="20"/>
          <w:szCs w:val="20"/>
        </w:rPr>
        <w:t xml:space="preserve">Co-channel coexistence between LTE SL and NR SL is </w:t>
      </w:r>
      <w:r w:rsidRPr="000B68A1">
        <w:rPr>
          <w:rFonts w:ascii="Times New Roman" w:eastAsiaTheme="minorEastAsia" w:hAnsi="Times New Roman"/>
          <w:b/>
          <w:bCs/>
          <w:sz w:val="20"/>
          <w:szCs w:val="20"/>
        </w:rPr>
        <w:t>supported for device type A. Device type A contains both LTE SL and NR SL modules. For device type A, the NR SL module may use the sensing and resource reservation information shared by the LTE SL module.</w:t>
      </w:r>
    </w:p>
    <w:p w:rsidR="009C4982" w:rsidRPr="000B68A1" w:rsidRDefault="00244FCA">
      <w:pPr>
        <w:spacing w:afterLines="50" w:after="120"/>
        <w:jc w:val="both"/>
        <w:rPr>
          <w:rFonts w:eastAsiaTheme="minorEastAsia"/>
          <w:b/>
          <w:lang w:val="en-GB" w:eastAsia="zh-CN"/>
        </w:rPr>
      </w:pPr>
      <w:r w:rsidRPr="000B68A1">
        <w:rPr>
          <w:rFonts w:eastAsiaTheme="minorEastAsia" w:hint="eastAsia"/>
          <w:b/>
          <w:lang w:val="en-GB" w:eastAsia="zh-CN"/>
        </w:rPr>
        <w:t xml:space="preserve">Proposal 4: </w:t>
      </w:r>
      <w:r w:rsidRPr="000B68A1">
        <w:rPr>
          <w:rFonts w:eastAsiaTheme="minorEastAsia"/>
          <w:b/>
          <w:lang w:val="en-GB" w:eastAsia="zh-CN"/>
        </w:rPr>
        <w:t>For co-channel coexistence solutions in</w:t>
      </w:r>
      <w:r w:rsidRPr="000B68A1">
        <w:rPr>
          <w:rFonts w:eastAsiaTheme="minorEastAsia"/>
          <w:b/>
          <w:lang w:val="en-GB" w:eastAsia="zh-CN"/>
        </w:rPr>
        <w:t xml:space="preserve"> Rel-18, RAN1 </w:t>
      </w:r>
      <w:r w:rsidRPr="000B68A1">
        <w:rPr>
          <w:rFonts w:eastAsiaTheme="minorEastAsia" w:hint="eastAsia"/>
          <w:b/>
          <w:lang w:val="en-GB" w:eastAsia="zh-CN"/>
        </w:rPr>
        <w:t xml:space="preserve">should </w:t>
      </w:r>
      <w:r w:rsidRPr="000B68A1">
        <w:rPr>
          <w:rFonts w:eastAsiaTheme="minorEastAsia"/>
          <w:b/>
          <w:lang w:val="en-GB" w:eastAsia="zh-CN"/>
        </w:rPr>
        <w:t xml:space="preserve">study </w:t>
      </w:r>
      <w:r w:rsidRPr="000B68A1">
        <w:rPr>
          <w:rFonts w:eastAsiaTheme="minorEastAsia" w:hint="eastAsia"/>
          <w:b/>
          <w:lang w:val="en-GB" w:eastAsia="zh-CN"/>
        </w:rPr>
        <w:t xml:space="preserve">both </w:t>
      </w:r>
      <w:r w:rsidRPr="000B68A1">
        <w:rPr>
          <w:rFonts w:eastAsiaTheme="minorEastAsia"/>
          <w:b/>
          <w:lang w:val="en-GB" w:eastAsia="zh-CN"/>
        </w:rPr>
        <w:t>device type B</w:t>
      </w:r>
      <w:r w:rsidRPr="000B68A1">
        <w:rPr>
          <w:rFonts w:eastAsiaTheme="minorEastAsia" w:hint="eastAsia"/>
          <w:b/>
          <w:lang w:val="en-GB" w:eastAsia="zh-CN"/>
        </w:rPr>
        <w:t xml:space="preserve">1 and </w:t>
      </w:r>
      <w:r w:rsidRPr="000B68A1">
        <w:rPr>
          <w:rFonts w:eastAsiaTheme="minorEastAsia"/>
          <w:b/>
          <w:lang w:val="en-GB" w:eastAsia="zh-CN"/>
        </w:rPr>
        <w:t>device type</w:t>
      </w:r>
      <w:r w:rsidRPr="000B68A1">
        <w:rPr>
          <w:rFonts w:eastAsiaTheme="minorEastAsia" w:hint="eastAsia"/>
          <w:b/>
          <w:lang w:val="en-GB" w:eastAsia="zh-CN"/>
        </w:rPr>
        <w:t xml:space="preserve"> B2 as follows:</w:t>
      </w:r>
    </w:p>
    <w:p w:rsidR="009C4982" w:rsidRPr="000B68A1" w:rsidRDefault="00244FCA">
      <w:pPr>
        <w:pStyle w:val="afa"/>
        <w:numPr>
          <w:ilvl w:val="0"/>
          <w:numId w:val="15"/>
        </w:numPr>
        <w:spacing w:afterLines="50" w:after="120"/>
        <w:ind w:firstLineChars="0"/>
        <w:jc w:val="both"/>
        <w:rPr>
          <w:rFonts w:ascii="Times New Roman" w:eastAsiaTheme="minorEastAsia" w:hAnsi="Times New Roman"/>
          <w:b/>
          <w:bCs/>
          <w:sz w:val="20"/>
          <w:szCs w:val="20"/>
        </w:rPr>
      </w:pPr>
      <w:r w:rsidRPr="000B68A1">
        <w:rPr>
          <w:rFonts w:ascii="Times New Roman" w:eastAsiaTheme="minorEastAsia" w:hAnsi="Times New Roman" w:hint="eastAsia"/>
          <w:b/>
          <w:bCs/>
          <w:sz w:val="20"/>
          <w:szCs w:val="20"/>
        </w:rPr>
        <w:t>D</w:t>
      </w:r>
      <w:r w:rsidRPr="000B68A1">
        <w:rPr>
          <w:rFonts w:ascii="Times New Roman" w:eastAsiaTheme="minorEastAsia" w:hAnsi="Times New Roman"/>
          <w:b/>
          <w:bCs/>
          <w:sz w:val="20"/>
          <w:szCs w:val="20"/>
        </w:rPr>
        <w:t>evice type B1</w:t>
      </w:r>
      <w:r w:rsidRPr="000B68A1">
        <w:rPr>
          <w:rFonts w:ascii="Times New Roman" w:eastAsiaTheme="minorEastAsia" w:hAnsi="Times New Roman" w:hint="eastAsia"/>
          <w:b/>
          <w:bCs/>
          <w:sz w:val="20"/>
          <w:szCs w:val="20"/>
        </w:rPr>
        <w:t xml:space="preserve"> contains </w:t>
      </w:r>
      <w:r w:rsidRPr="000B68A1">
        <w:rPr>
          <w:rFonts w:ascii="Times New Roman" w:eastAsiaTheme="minorEastAsia" w:hAnsi="Times New Roman" w:hint="eastAsia"/>
          <w:b/>
          <w:sz w:val="20"/>
          <w:szCs w:val="20"/>
        </w:rPr>
        <w:t>o</w:t>
      </w:r>
      <w:r w:rsidRPr="000B68A1">
        <w:rPr>
          <w:rFonts w:ascii="Times New Roman" w:eastAsia="MS Mincho" w:hAnsi="Times New Roman"/>
          <w:b/>
          <w:sz w:val="20"/>
          <w:szCs w:val="20"/>
        </w:rPr>
        <w:t>nly an NR SL module</w:t>
      </w:r>
      <w:r w:rsidRPr="000B68A1">
        <w:rPr>
          <w:rFonts w:ascii="Times New Roman" w:eastAsiaTheme="minorEastAsia" w:hAnsi="Times New Roman"/>
          <w:b/>
          <w:bCs/>
          <w:sz w:val="20"/>
          <w:szCs w:val="20"/>
        </w:rPr>
        <w:t>.</w:t>
      </w:r>
    </w:p>
    <w:p w:rsidR="009C4982" w:rsidRPr="000B68A1" w:rsidRDefault="00244FCA">
      <w:pPr>
        <w:pStyle w:val="afa"/>
        <w:numPr>
          <w:ilvl w:val="0"/>
          <w:numId w:val="15"/>
        </w:numPr>
        <w:spacing w:afterLines="50" w:after="120"/>
        <w:ind w:firstLineChars="0"/>
        <w:jc w:val="both"/>
        <w:rPr>
          <w:rFonts w:ascii="Times New Roman" w:eastAsiaTheme="minorEastAsia" w:hAnsi="Times New Roman"/>
          <w:b/>
          <w:bCs/>
          <w:sz w:val="20"/>
          <w:szCs w:val="20"/>
        </w:rPr>
      </w:pPr>
      <w:r w:rsidRPr="000B68A1">
        <w:rPr>
          <w:rFonts w:ascii="Times New Roman" w:eastAsiaTheme="minorEastAsia" w:hAnsi="Times New Roman" w:hint="eastAsia"/>
          <w:b/>
          <w:bCs/>
          <w:sz w:val="20"/>
          <w:szCs w:val="20"/>
        </w:rPr>
        <w:t>D</w:t>
      </w:r>
      <w:r w:rsidRPr="000B68A1">
        <w:rPr>
          <w:rFonts w:ascii="Times New Roman" w:eastAsiaTheme="minorEastAsia" w:hAnsi="Times New Roman"/>
          <w:b/>
          <w:bCs/>
          <w:sz w:val="20"/>
          <w:szCs w:val="20"/>
        </w:rPr>
        <w:t>evice type B</w:t>
      </w:r>
      <w:r w:rsidRPr="000B68A1">
        <w:rPr>
          <w:rFonts w:ascii="Times New Roman" w:eastAsiaTheme="minorEastAsia" w:hAnsi="Times New Roman" w:hint="eastAsia"/>
          <w:b/>
          <w:bCs/>
          <w:sz w:val="20"/>
          <w:szCs w:val="20"/>
        </w:rPr>
        <w:t>2 contains</w:t>
      </w:r>
      <w:r w:rsidRPr="000B68A1">
        <w:rPr>
          <w:rFonts w:ascii="Times New Roman" w:eastAsia="MS Mincho" w:hAnsi="Times New Roman"/>
          <w:b/>
          <w:sz w:val="20"/>
          <w:szCs w:val="20"/>
        </w:rPr>
        <w:t xml:space="preserve"> a co-located LTE SL and NR SL module, but the LTE SL module </w:t>
      </w:r>
      <w:r w:rsidRPr="000B68A1">
        <w:rPr>
          <w:rFonts w:ascii="Times New Roman" w:eastAsiaTheme="minorEastAsia" w:hAnsi="Times New Roman" w:hint="eastAsia"/>
          <w:b/>
          <w:sz w:val="20"/>
          <w:szCs w:val="20"/>
        </w:rPr>
        <w:t>can</w:t>
      </w:r>
      <w:r w:rsidRPr="000B68A1">
        <w:rPr>
          <w:rFonts w:ascii="Times New Roman" w:eastAsia="MS Mincho" w:hAnsi="Times New Roman"/>
          <w:b/>
          <w:sz w:val="20"/>
          <w:szCs w:val="20"/>
        </w:rPr>
        <w:t>not share any LTE sensing and resource reserv</w:t>
      </w:r>
      <w:r w:rsidRPr="000B68A1">
        <w:rPr>
          <w:rFonts w:ascii="Times New Roman" w:eastAsia="MS Mincho" w:hAnsi="Times New Roman"/>
          <w:b/>
          <w:sz w:val="20"/>
          <w:szCs w:val="20"/>
        </w:rPr>
        <w:t>ation information</w:t>
      </w:r>
      <w:r w:rsidRPr="000B68A1">
        <w:rPr>
          <w:rFonts w:ascii="Times New Roman" w:eastAsiaTheme="minorEastAsia" w:hAnsi="Times New Roman" w:hint="eastAsia"/>
          <w:b/>
          <w:sz w:val="20"/>
          <w:szCs w:val="20"/>
        </w:rPr>
        <w:t xml:space="preserve"> to NR SL module.</w:t>
      </w:r>
    </w:p>
    <w:p w:rsidR="009C4982" w:rsidRPr="000B68A1" w:rsidRDefault="00244FCA">
      <w:pPr>
        <w:pStyle w:val="a1"/>
        <w:spacing w:afterLines="50"/>
        <w:rPr>
          <w:rFonts w:eastAsiaTheme="minorEastAsia"/>
        </w:rPr>
      </w:pPr>
      <w:r w:rsidRPr="000B68A1">
        <w:rPr>
          <w:rFonts w:eastAsiaTheme="minorEastAsia"/>
          <w:b/>
          <w:lang w:eastAsia="zh-CN"/>
        </w:rPr>
        <w:t>Proposal</w:t>
      </w:r>
      <w:r w:rsidRPr="000B68A1">
        <w:rPr>
          <w:rFonts w:eastAsiaTheme="minorEastAsia" w:hint="eastAsia"/>
          <w:b/>
          <w:lang w:eastAsia="zh-CN"/>
        </w:rPr>
        <w:t xml:space="preserve"> 5</w:t>
      </w:r>
      <w:r w:rsidRPr="000B68A1">
        <w:rPr>
          <w:rFonts w:eastAsiaTheme="minorEastAsia"/>
          <w:b/>
          <w:lang w:eastAsia="zh-CN"/>
        </w:rPr>
        <w:t xml:space="preserve">: </w:t>
      </w:r>
      <w:r w:rsidRPr="000B68A1">
        <w:rPr>
          <w:b/>
        </w:rPr>
        <w:t>For the study of co-channel coexistence solutions in Rel-18</w:t>
      </w:r>
      <w:r w:rsidRPr="000B68A1">
        <w:rPr>
          <w:rFonts w:eastAsiaTheme="minorEastAsia"/>
          <w:b/>
          <w:lang w:eastAsia="zh-CN"/>
        </w:rPr>
        <w:t xml:space="preserve">, </w:t>
      </w:r>
      <w:r w:rsidRPr="000B68A1">
        <w:rPr>
          <w:b/>
        </w:rPr>
        <w:t>the combination</w:t>
      </w:r>
      <w:r w:rsidRPr="000B68A1">
        <w:rPr>
          <w:rFonts w:eastAsiaTheme="minorEastAsia"/>
          <w:b/>
          <w:lang w:eastAsia="zh-CN"/>
        </w:rPr>
        <w:t>s</w:t>
      </w:r>
      <w:r w:rsidRPr="000B68A1">
        <w:rPr>
          <w:b/>
        </w:rPr>
        <w:t xml:space="preserve"> of operational modes</w:t>
      </w:r>
      <w:r w:rsidRPr="000B68A1">
        <w:rPr>
          <w:rFonts w:eastAsiaTheme="minorEastAsia"/>
          <w:b/>
          <w:lang w:eastAsia="zh-CN"/>
        </w:rPr>
        <w:t xml:space="preserve"> </w:t>
      </w:r>
      <w:r w:rsidRPr="000B68A1">
        <w:rPr>
          <w:b/>
          <w:bCs/>
          <w:lang w:eastAsia="ko-KR"/>
        </w:rPr>
        <w:t>Mode 1 NR SL + Mode 4 LTE SL (Combination B) and Mode 2 NR SL + Mode 3 LTE SL (Combination C)</w:t>
      </w:r>
      <w:r w:rsidRPr="000B68A1">
        <w:rPr>
          <w:rFonts w:eastAsiaTheme="minorEastAsia"/>
          <w:b/>
          <w:bCs/>
          <w:lang w:eastAsia="zh-CN"/>
        </w:rPr>
        <w:t xml:space="preserve"> should </w:t>
      </w:r>
      <w:r w:rsidRPr="000B68A1">
        <w:rPr>
          <w:rFonts w:eastAsiaTheme="minorEastAsia" w:hint="eastAsia"/>
          <w:b/>
          <w:bCs/>
          <w:lang w:eastAsia="zh-CN"/>
        </w:rPr>
        <w:t xml:space="preserve">also </w:t>
      </w:r>
      <w:r w:rsidRPr="000B68A1">
        <w:rPr>
          <w:rFonts w:eastAsiaTheme="minorEastAsia"/>
          <w:b/>
          <w:bCs/>
          <w:lang w:eastAsia="zh-CN"/>
        </w:rPr>
        <w:t xml:space="preserve">be </w:t>
      </w:r>
      <w:r w:rsidRPr="000B68A1">
        <w:rPr>
          <w:rFonts w:eastAsiaTheme="minorEastAsia"/>
          <w:b/>
          <w:bCs/>
          <w:lang w:eastAsia="zh-CN"/>
        </w:rPr>
        <w:t>considered</w:t>
      </w:r>
      <w:r w:rsidRPr="000B68A1">
        <w:rPr>
          <w:rFonts w:eastAsiaTheme="minorEastAsia" w:hint="eastAsia"/>
          <w:b/>
          <w:bCs/>
          <w:lang w:eastAsia="zh-CN"/>
        </w:rPr>
        <w:t xml:space="preserve"> at the earlier stage</w:t>
      </w:r>
      <w:r w:rsidRPr="000B68A1">
        <w:rPr>
          <w:rFonts w:eastAsiaTheme="minorEastAsia"/>
          <w:b/>
          <w:bCs/>
          <w:lang w:eastAsia="zh-CN"/>
        </w:rPr>
        <w:t>.</w:t>
      </w:r>
    </w:p>
    <w:p w:rsidR="009C4982" w:rsidRPr="000B68A1" w:rsidRDefault="00244FCA">
      <w:pPr>
        <w:spacing w:afterLines="50" w:after="120"/>
        <w:jc w:val="both"/>
        <w:rPr>
          <w:b/>
          <w:lang w:val="en-GB" w:eastAsia="zh-CN"/>
        </w:rPr>
      </w:pPr>
      <w:r w:rsidRPr="000B68A1">
        <w:rPr>
          <w:rFonts w:hint="eastAsia"/>
          <w:b/>
          <w:lang w:val="en-GB" w:eastAsia="zh-CN"/>
        </w:rPr>
        <w:t xml:space="preserve">Proposal </w:t>
      </w:r>
      <w:r w:rsidRPr="000B68A1">
        <w:rPr>
          <w:rFonts w:eastAsiaTheme="minorEastAsia" w:hint="eastAsia"/>
          <w:b/>
          <w:lang w:val="en-GB" w:eastAsia="zh-CN"/>
        </w:rPr>
        <w:t>6</w:t>
      </w:r>
      <w:r w:rsidRPr="000B68A1">
        <w:rPr>
          <w:rFonts w:hint="eastAsia"/>
          <w:b/>
          <w:lang w:val="en-GB" w:eastAsia="zh-CN"/>
        </w:rPr>
        <w:t>:</w:t>
      </w:r>
      <w:r w:rsidRPr="000B68A1">
        <w:rPr>
          <w:b/>
          <w:lang w:val="en-GB" w:eastAsia="zh-CN"/>
        </w:rPr>
        <w:t xml:space="preserve"> FDM based semi-static resource pool partition solution is not adopted for co-channel coexistence mechanism</w:t>
      </w:r>
      <w:r w:rsidRPr="000B68A1">
        <w:rPr>
          <w:rFonts w:hint="eastAsia"/>
          <w:b/>
          <w:lang w:val="en-GB" w:eastAsia="zh-CN"/>
        </w:rPr>
        <w:t xml:space="preserve"> between </w:t>
      </w:r>
      <w:r w:rsidRPr="000B68A1">
        <w:rPr>
          <w:b/>
          <w:lang w:val="en-GB" w:eastAsia="zh-CN"/>
        </w:rPr>
        <w:t>LTE sidelink</w:t>
      </w:r>
      <w:r w:rsidRPr="000B68A1">
        <w:rPr>
          <w:rFonts w:hint="eastAsia"/>
          <w:b/>
          <w:lang w:val="en-GB" w:eastAsia="zh-CN"/>
        </w:rPr>
        <w:t xml:space="preserve"> and NR sidelink</w:t>
      </w:r>
      <w:r w:rsidRPr="000B68A1">
        <w:rPr>
          <w:b/>
          <w:lang w:val="en-GB" w:eastAsia="zh-CN"/>
        </w:rPr>
        <w:t xml:space="preserve"> in Rel-18.</w:t>
      </w:r>
    </w:p>
    <w:p w:rsidR="009C4982" w:rsidRPr="000B68A1" w:rsidRDefault="00244FCA" w:rsidP="00083EFF">
      <w:pPr>
        <w:pStyle w:val="a1"/>
        <w:spacing w:afterLines="50"/>
        <w:rPr>
          <w:b/>
          <w:lang w:val="en-GB" w:eastAsia="zh-CN"/>
        </w:rPr>
      </w:pPr>
      <w:r w:rsidRPr="000B68A1">
        <w:rPr>
          <w:rFonts w:eastAsia="宋体" w:hint="eastAsia"/>
          <w:b/>
          <w:lang w:eastAsia="zh-CN"/>
        </w:rPr>
        <w:t xml:space="preserve">Proposal </w:t>
      </w:r>
      <w:r w:rsidRPr="000B68A1">
        <w:rPr>
          <w:rFonts w:eastAsia="宋体" w:hint="eastAsia"/>
          <w:b/>
          <w:lang w:eastAsia="zh-CN"/>
        </w:rPr>
        <w:t>7</w:t>
      </w:r>
      <w:r w:rsidRPr="000B68A1">
        <w:rPr>
          <w:rFonts w:eastAsia="宋体" w:hint="eastAsia"/>
          <w:b/>
          <w:lang w:eastAsia="zh-CN"/>
        </w:rPr>
        <w:t xml:space="preserve">: There is no need to further study the </w:t>
      </w:r>
      <w:r w:rsidRPr="000B68A1">
        <w:rPr>
          <w:b/>
        </w:rPr>
        <w:t>pote</w:t>
      </w:r>
      <w:r w:rsidRPr="000B68A1">
        <w:rPr>
          <w:b/>
        </w:rPr>
        <w:t>ntial enhancements for synchronization</w:t>
      </w:r>
      <w:r w:rsidRPr="000B68A1">
        <w:rPr>
          <w:rFonts w:eastAsiaTheme="minorEastAsia" w:hint="eastAsia"/>
          <w:b/>
          <w:lang w:eastAsia="zh-CN"/>
        </w:rPr>
        <w:t xml:space="preserve"> </w:t>
      </w:r>
      <w:r w:rsidRPr="000B68A1">
        <w:rPr>
          <w:rFonts w:eastAsiaTheme="minorEastAsia"/>
          <w:b/>
          <w:lang w:eastAsia="zh-CN"/>
        </w:rPr>
        <w:t>or consider it as low priority</w:t>
      </w:r>
      <w:r w:rsidRPr="000B68A1">
        <w:rPr>
          <w:rFonts w:eastAsiaTheme="minorEastAsia" w:hint="eastAsia"/>
          <w:b/>
          <w:lang w:eastAsia="zh-CN"/>
        </w:rPr>
        <w:t xml:space="preserve"> </w:t>
      </w:r>
      <w:r w:rsidRPr="000B68A1">
        <w:rPr>
          <w:rFonts w:eastAsiaTheme="minorEastAsia" w:cs="Arial" w:hint="eastAsia"/>
          <w:b/>
          <w:lang w:eastAsia="zh-CN"/>
        </w:rPr>
        <w:t xml:space="preserve">since the </w:t>
      </w:r>
      <w:r w:rsidRPr="000B68A1">
        <w:rPr>
          <w:rFonts w:eastAsiaTheme="minorEastAsia" w:cs="Arial"/>
          <w:b/>
          <w:lang w:eastAsia="zh-CN"/>
        </w:rPr>
        <w:t>existing</w:t>
      </w:r>
      <w:r w:rsidRPr="000B68A1">
        <w:rPr>
          <w:rFonts w:eastAsiaTheme="minorEastAsia" w:cs="Arial" w:hint="eastAsia"/>
          <w:b/>
          <w:lang w:eastAsia="zh-CN"/>
        </w:rPr>
        <w:t xml:space="preserve"> </w:t>
      </w:r>
      <w:r w:rsidRPr="000B68A1">
        <w:rPr>
          <w:b/>
        </w:rPr>
        <w:t xml:space="preserve">Rel-16 in-device coexistence framework can ensure alignment between the slot boundary of the NR SL time slot and the </w:t>
      </w:r>
      <w:proofErr w:type="spellStart"/>
      <w:r w:rsidRPr="000B68A1">
        <w:rPr>
          <w:b/>
        </w:rPr>
        <w:t>subframe</w:t>
      </w:r>
      <w:proofErr w:type="spellEnd"/>
      <w:r w:rsidRPr="000B68A1">
        <w:rPr>
          <w:b/>
        </w:rPr>
        <w:t xml:space="preserve"> boundary of the LTE SL </w:t>
      </w:r>
      <w:proofErr w:type="spellStart"/>
      <w:r w:rsidRPr="000B68A1">
        <w:rPr>
          <w:b/>
        </w:rPr>
        <w:t>subframe</w:t>
      </w:r>
      <w:proofErr w:type="spellEnd"/>
      <w:r w:rsidRPr="000B68A1">
        <w:rPr>
          <w:rFonts w:eastAsiaTheme="minorEastAsia" w:hint="eastAsia"/>
          <w:b/>
          <w:lang w:eastAsia="zh-CN"/>
        </w:rPr>
        <w:t>.</w:t>
      </w:r>
    </w:p>
    <w:p w:rsidR="009C4982" w:rsidRPr="000B68A1" w:rsidRDefault="00244FCA">
      <w:pPr>
        <w:spacing w:afterLines="50" w:after="120"/>
        <w:jc w:val="both"/>
        <w:rPr>
          <w:rFonts w:eastAsia="宋体"/>
          <w:b/>
          <w:lang w:eastAsia="zh-CN"/>
        </w:rPr>
      </w:pPr>
      <w:r w:rsidRPr="000B68A1">
        <w:rPr>
          <w:rFonts w:eastAsiaTheme="minorEastAsia"/>
          <w:b/>
          <w:lang w:val="en-GB" w:eastAsia="zh-CN"/>
        </w:rPr>
        <w:t>Proposal</w:t>
      </w:r>
      <w:r w:rsidRPr="000B68A1">
        <w:rPr>
          <w:rFonts w:eastAsiaTheme="minorEastAsia"/>
          <w:b/>
          <w:lang w:eastAsia="zh-CN"/>
        </w:rPr>
        <w:t xml:space="preserve"> </w:t>
      </w:r>
      <w:r w:rsidRPr="000B68A1">
        <w:rPr>
          <w:rFonts w:eastAsiaTheme="minorEastAsia" w:hint="eastAsia"/>
          <w:b/>
          <w:lang w:eastAsia="zh-CN"/>
        </w:rPr>
        <w:t>8</w:t>
      </w:r>
      <w:r w:rsidRPr="000B68A1">
        <w:rPr>
          <w:rFonts w:eastAsiaTheme="minorEastAsia"/>
          <w:b/>
          <w:lang w:eastAsia="zh-CN"/>
        </w:rPr>
        <w:t>:</w:t>
      </w:r>
      <w:r w:rsidRPr="000B68A1">
        <w:rPr>
          <w:rFonts w:eastAsiaTheme="minorEastAsia" w:hint="eastAsia"/>
          <w:b/>
          <w:lang w:eastAsia="zh-CN"/>
        </w:rPr>
        <w:t xml:space="preserve"> </w:t>
      </w:r>
      <w:r w:rsidRPr="000B68A1">
        <w:rPr>
          <w:rFonts w:eastAsia="宋体" w:hint="eastAsia"/>
          <w:b/>
          <w:bCs/>
          <w:iCs/>
          <w:lang w:eastAsia="zh-CN"/>
        </w:rPr>
        <w:t xml:space="preserve">RAN1 needs to study the impact of the restriction of </w:t>
      </w:r>
      <w:r w:rsidRPr="000B68A1">
        <w:rPr>
          <w:rFonts w:eastAsia="宋体" w:hint="eastAsia"/>
          <w:b/>
          <w:bCs/>
          <w:lang w:eastAsia="zh-CN"/>
        </w:rPr>
        <w:t>update</w:t>
      </w:r>
      <w:r w:rsidRPr="000B68A1">
        <w:rPr>
          <w:rFonts w:eastAsia="宋体"/>
          <w:b/>
          <w:bCs/>
          <w:lang w:eastAsia="zh-CN"/>
        </w:rPr>
        <w:t xml:space="preserve"> </w:t>
      </w:r>
      <w:r w:rsidRPr="000B68A1">
        <w:rPr>
          <w:rFonts w:eastAsia="宋体" w:hint="eastAsia"/>
          <w:b/>
          <w:bCs/>
          <w:lang w:eastAsia="zh-CN"/>
        </w:rPr>
        <w:t>WID</w:t>
      </w:r>
      <w:r w:rsidRPr="000B68A1">
        <w:rPr>
          <w:rFonts w:eastAsia="宋体"/>
          <w:b/>
          <w:bCs/>
          <w:lang w:eastAsia="zh-CN"/>
        </w:rPr>
        <w:t>.</w:t>
      </w:r>
    </w:p>
    <w:p w:rsidR="009C4982" w:rsidRPr="000B68A1" w:rsidRDefault="00244FCA">
      <w:pPr>
        <w:spacing w:after="50"/>
        <w:rPr>
          <w:rFonts w:eastAsia="宋体"/>
          <w:b/>
          <w:lang w:eastAsia="zh-CN"/>
        </w:rPr>
      </w:pPr>
      <w:r w:rsidRPr="000B68A1">
        <w:rPr>
          <w:rFonts w:eastAsia="宋体" w:hint="eastAsia"/>
          <w:b/>
          <w:lang w:eastAsia="zh-CN"/>
        </w:rPr>
        <w:t>P</w:t>
      </w:r>
      <w:r w:rsidRPr="000B68A1">
        <w:rPr>
          <w:rFonts w:eastAsia="宋体"/>
          <w:b/>
          <w:lang w:eastAsia="zh-CN"/>
        </w:rPr>
        <w:t xml:space="preserve">roposal </w:t>
      </w:r>
      <w:r w:rsidRPr="000B68A1">
        <w:rPr>
          <w:rFonts w:eastAsia="宋体" w:hint="eastAsia"/>
          <w:b/>
          <w:lang w:eastAsia="zh-CN"/>
        </w:rPr>
        <w:t>9</w:t>
      </w:r>
      <w:r w:rsidRPr="000B68A1">
        <w:rPr>
          <w:rFonts w:eastAsia="宋体"/>
          <w:b/>
          <w:lang w:eastAsia="zh-CN"/>
        </w:rPr>
        <w:t xml:space="preserve">: </w:t>
      </w:r>
      <w:r w:rsidRPr="000B68A1">
        <w:rPr>
          <w:rFonts w:eastAsia="宋体" w:hint="eastAsia"/>
          <w:b/>
          <w:lang w:eastAsia="zh-CN"/>
        </w:rPr>
        <w:t>When</w:t>
      </w:r>
      <w:r w:rsidRPr="000B68A1">
        <w:rPr>
          <w:rFonts w:eastAsia="宋体"/>
          <w:b/>
          <w:lang w:eastAsia="zh-CN"/>
        </w:rPr>
        <w:t xml:space="preserve"> SCS is </w:t>
      </w:r>
      <w:proofErr w:type="gramStart"/>
      <w:r w:rsidRPr="000B68A1">
        <w:rPr>
          <w:rFonts w:eastAsia="宋体"/>
          <w:b/>
          <w:lang w:eastAsia="zh-CN"/>
        </w:rPr>
        <w:t>30kHz</w:t>
      </w:r>
      <w:proofErr w:type="gramEnd"/>
      <w:r w:rsidRPr="000B68A1">
        <w:rPr>
          <w:rFonts w:eastAsia="宋体"/>
          <w:b/>
          <w:lang w:eastAsia="zh-CN"/>
        </w:rPr>
        <w:t xml:space="preserve"> for NR SL</w:t>
      </w:r>
      <w:r w:rsidRPr="000B68A1">
        <w:rPr>
          <w:b/>
          <w:lang w:eastAsia="zh-CN"/>
        </w:rPr>
        <w:t xml:space="preserve">, </w:t>
      </w:r>
      <w:r w:rsidRPr="000B68A1">
        <w:rPr>
          <w:rFonts w:eastAsia="宋体"/>
          <w:b/>
          <w:lang w:eastAsia="zh-CN"/>
        </w:rPr>
        <w:t xml:space="preserve">the resource </w:t>
      </w:r>
      <w:r w:rsidRPr="000B68A1">
        <w:rPr>
          <w:rFonts w:eastAsia="宋体" w:hint="eastAsia"/>
          <w:b/>
          <w:lang w:eastAsia="zh-CN"/>
        </w:rPr>
        <w:t>is</w:t>
      </w:r>
      <w:r w:rsidRPr="000B68A1">
        <w:rPr>
          <w:rFonts w:eastAsia="宋体"/>
          <w:b/>
          <w:lang w:eastAsia="zh-CN"/>
        </w:rPr>
        <w:t xml:space="preserve"> not considered to </w:t>
      </w:r>
      <w:r w:rsidRPr="000B68A1">
        <w:rPr>
          <w:rFonts w:eastAsia="宋体" w:hint="eastAsia"/>
          <w:b/>
          <w:lang w:eastAsia="zh-CN"/>
        </w:rPr>
        <w:t>be involved in</w:t>
      </w:r>
      <w:r w:rsidRPr="000B68A1">
        <w:rPr>
          <w:rFonts w:eastAsia="宋体" w:hint="eastAsia"/>
          <w:lang w:eastAsia="zh-CN"/>
        </w:rPr>
        <w:t xml:space="preserve"> </w:t>
      </w:r>
      <w:r w:rsidRPr="000B68A1">
        <w:rPr>
          <w:rFonts w:eastAsia="宋体"/>
          <w:b/>
          <w:lang w:eastAsia="zh-CN"/>
        </w:rPr>
        <w:t xml:space="preserve">the </w:t>
      </w:r>
      <w:r w:rsidRPr="000B68A1">
        <w:rPr>
          <w:rFonts w:eastAsia="Malgun Gothic" w:hint="eastAsia"/>
          <w:b/>
        </w:rPr>
        <w:t>total number of candidate</w:t>
      </w:r>
      <w:r w:rsidRPr="000B68A1">
        <w:rPr>
          <w:rFonts w:eastAsia="Malgun Gothic"/>
          <w:b/>
        </w:rPr>
        <w:t xml:space="preserve"> resource </w:t>
      </w:r>
      <w:proofErr w:type="spellStart"/>
      <w:r w:rsidRPr="000B68A1">
        <w:rPr>
          <w:rFonts w:eastAsia="Malgun Gothic"/>
          <w:b/>
        </w:rPr>
        <w:t>Mtotal</w:t>
      </w:r>
      <w:proofErr w:type="spellEnd"/>
      <w:r w:rsidRPr="000B68A1">
        <w:rPr>
          <w:rFonts w:eastAsiaTheme="minorEastAsia" w:hint="eastAsia"/>
          <w:b/>
          <w:lang w:eastAsia="zh-CN"/>
        </w:rPr>
        <w:t xml:space="preserve"> </w:t>
      </w:r>
      <w:r w:rsidRPr="000B68A1">
        <w:rPr>
          <w:rFonts w:eastAsiaTheme="minorEastAsia"/>
          <w:b/>
          <w:lang w:eastAsia="zh-CN"/>
        </w:rPr>
        <w:t xml:space="preserve">and </w:t>
      </w:r>
      <w:r w:rsidRPr="000B68A1">
        <w:rPr>
          <w:rFonts w:eastAsia="宋体"/>
          <w:b/>
          <w:lang w:eastAsia="zh-CN"/>
        </w:rPr>
        <w:t>the resource</w:t>
      </w:r>
      <w:r w:rsidRPr="000B68A1">
        <w:rPr>
          <w:rFonts w:eastAsia="宋体" w:hint="eastAsia"/>
          <w:b/>
          <w:lang w:eastAsia="zh-CN"/>
        </w:rPr>
        <w:t xml:space="preserve"> </w:t>
      </w:r>
      <w:r w:rsidRPr="000B68A1">
        <w:rPr>
          <w:rFonts w:eastAsia="宋体"/>
          <w:b/>
          <w:lang w:eastAsia="zh-CN"/>
        </w:rPr>
        <w:t>should be removed from</w:t>
      </w:r>
      <w:r w:rsidRPr="000B68A1">
        <w:rPr>
          <w:rFonts w:eastAsia="宋体" w:hint="eastAsia"/>
          <w:b/>
          <w:lang w:eastAsia="zh-CN"/>
        </w:rPr>
        <w:t xml:space="preserve"> initial</w:t>
      </w:r>
      <w:r w:rsidRPr="000B68A1">
        <w:rPr>
          <w:rFonts w:eastAsia="宋体"/>
          <w:b/>
          <w:lang w:eastAsia="zh-CN"/>
        </w:rPr>
        <w:t xml:space="preserve"> SA</w:t>
      </w:r>
      <w:r w:rsidRPr="000B68A1">
        <w:rPr>
          <w:rFonts w:eastAsia="宋体" w:hint="eastAsia"/>
          <w:b/>
          <w:lang w:eastAsia="zh-CN"/>
        </w:rPr>
        <w:t xml:space="preserve"> if it meets any </w:t>
      </w:r>
      <w:r w:rsidRPr="000B68A1">
        <w:rPr>
          <w:rFonts w:eastAsia="宋体"/>
          <w:b/>
          <w:lang w:eastAsia="zh-CN"/>
        </w:rPr>
        <w:t xml:space="preserve">following </w:t>
      </w:r>
      <w:r w:rsidRPr="000B68A1">
        <w:rPr>
          <w:rFonts w:eastAsia="宋体" w:hint="eastAsia"/>
          <w:b/>
          <w:lang w:eastAsia="zh-CN"/>
        </w:rPr>
        <w:t>conditions</w:t>
      </w:r>
      <w:r w:rsidRPr="000B68A1">
        <w:rPr>
          <w:rFonts w:eastAsia="宋体"/>
          <w:b/>
          <w:lang w:eastAsia="zh-CN"/>
        </w:rPr>
        <w:t>:</w:t>
      </w:r>
    </w:p>
    <w:p w:rsidR="009C4982" w:rsidRPr="000B68A1" w:rsidRDefault="00244FCA">
      <w:pPr>
        <w:pStyle w:val="afa"/>
        <w:numPr>
          <w:ilvl w:val="0"/>
          <w:numId w:val="14"/>
        </w:numPr>
        <w:autoSpaceDE w:val="0"/>
        <w:autoSpaceDN w:val="0"/>
        <w:adjustRightInd w:val="0"/>
        <w:snapToGrid w:val="0"/>
        <w:spacing w:afterLines="50" w:after="120"/>
        <w:ind w:firstLineChars="0"/>
        <w:jc w:val="both"/>
        <w:rPr>
          <w:rFonts w:ascii="Times New Roman" w:eastAsia="Times New Roman" w:hAnsi="Times New Roman" w:cs="Times New Roman"/>
          <w:b/>
          <w:sz w:val="20"/>
          <w:szCs w:val="20"/>
        </w:rPr>
      </w:pPr>
      <w:r w:rsidRPr="000B68A1">
        <w:rPr>
          <w:rFonts w:ascii="Times New Roman" w:eastAsiaTheme="minorEastAsia" w:hAnsi="Times New Roman" w:cs="Times New Roman"/>
          <w:b/>
          <w:sz w:val="20"/>
          <w:szCs w:val="20"/>
        </w:rPr>
        <w:t>T</w:t>
      </w:r>
      <w:r w:rsidRPr="000B68A1">
        <w:rPr>
          <w:rFonts w:ascii="Times New Roman" w:eastAsiaTheme="minorEastAsia" w:hAnsi="Times New Roman" w:cs="Times New Roman" w:hint="eastAsia"/>
          <w:b/>
          <w:sz w:val="20"/>
          <w:szCs w:val="20"/>
        </w:rPr>
        <w:t>he</w:t>
      </w:r>
      <w:r w:rsidRPr="000B68A1">
        <w:rPr>
          <w:rFonts w:ascii="Times New Roman" w:eastAsiaTheme="minorEastAsia" w:hAnsi="Times New Roman" w:cs="Times New Roman"/>
          <w:b/>
          <w:sz w:val="20"/>
          <w:szCs w:val="20"/>
        </w:rPr>
        <w:t xml:space="preserve"> </w:t>
      </w:r>
      <w:r w:rsidRPr="000B68A1">
        <w:rPr>
          <w:rFonts w:ascii="Times New Roman" w:eastAsiaTheme="minorEastAsia" w:hAnsi="Times New Roman" w:cs="Times New Roman" w:hint="eastAsia"/>
          <w:b/>
          <w:sz w:val="20"/>
          <w:szCs w:val="20"/>
        </w:rPr>
        <w:t>resource</w:t>
      </w:r>
      <w:r w:rsidRPr="000B68A1">
        <w:rPr>
          <w:rFonts w:ascii="Times New Roman" w:eastAsiaTheme="minorEastAsia" w:hAnsi="Times New Roman" w:cs="Times New Roman"/>
          <w:b/>
          <w:sz w:val="20"/>
          <w:szCs w:val="20"/>
        </w:rPr>
        <w:t xml:space="preserve"> </w:t>
      </w:r>
      <w:r w:rsidRPr="000B68A1">
        <w:rPr>
          <w:rFonts w:ascii="Times New Roman" w:eastAsiaTheme="minorEastAsia" w:hAnsi="Times New Roman" w:cs="Times New Roman" w:hint="eastAsia"/>
          <w:b/>
          <w:sz w:val="20"/>
          <w:szCs w:val="20"/>
        </w:rPr>
        <w:t>overlapping</w:t>
      </w:r>
      <w:r w:rsidRPr="000B68A1">
        <w:rPr>
          <w:rFonts w:ascii="Times New Roman" w:eastAsiaTheme="minorEastAsia" w:hAnsi="Times New Roman" w:cs="Times New Roman"/>
          <w:b/>
          <w:sz w:val="20"/>
          <w:szCs w:val="20"/>
        </w:rPr>
        <w:t xml:space="preserve"> </w:t>
      </w:r>
      <w:r w:rsidRPr="000B68A1">
        <w:rPr>
          <w:rFonts w:ascii="Times New Roman" w:eastAsiaTheme="minorEastAsia" w:hAnsi="Times New Roman" w:cs="Times New Roman" w:hint="eastAsia"/>
          <w:b/>
          <w:sz w:val="20"/>
          <w:szCs w:val="20"/>
        </w:rPr>
        <w:t>with</w:t>
      </w:r>
      <w:r w:rsidRPr="000B68A1">
        <w:rPr>
          <w:rFonts w:ascii="Times New Roman" w:eastAsiaTheme="minorEastAsia" w:hAnsi="Times New Roman" w:cs="Times New Roman"/>
          <w:b/>
          <w:sz w:val="20"/>
          <w:szCs w:val="20"/>
        </w:rPr>
        <w:t xml:space="preserve"> </w:t>
      </w:r>
      <w:r w:rsidRPr="000B68A1">
        <w:rPr>
          <w:rFonts w:ascii="Times New Roman" w:eastAsiaTheme="minorEastAsia" w:hAnsi="Times New Roman" w:cs="Times New Roman" w:hint="eastAsia"/>
          <w:b/>
          <w:sz w:val="20"/>
          <w:szCs w:val="20"/>
        </w:rPr>
        <w:t>a LTE</w:t>
      </w:r>
      <w:r w:rsidRPr="000B68A1">
        <w:rPr>
          <w:rFonts w:ascii="Times New Roman" w:eastAsiaTheme="minorEastAsia" w:hAnsi="Times New Roman" w:cs="Times New Roman"/>
          <w:b/>
          <w:sz w:val="20"/>
          <w:szCs w:val="20"/>
        </w:rPr>
        <w:t xml:space="preserve"> SL </w:t>
      </w:r>
      <w:proofErr w:type="spellStart"/>
      <w:r w:rsidRPr="000B68A1">
        <w:rPr>
          <w:rFonts w:ascii="Times New Roman" w:eastAsiaTheme="minorEastAsia" w:hAnsi="Times New Roman" w:cs="Times New Roman"/>
          <w:b/>
          <w:sz w:val="20"/>
          <w:szCs w:val="20"/>
        </w:rPr>
        <w:t>subframe</w:t>
      </w:r>
      <w:proofErr w:type="spellEnd"/>
      <w:r w:rsidRPr="000B68A1">
        <w:rPr>
          <w:rFonts w:ascii="Times New Roman" w:eastAsiaTheme="minorEastAsia" w:hAnsi="Times New Roman" w:cs="Times New Roman"/>
          <w:b/>
          <w:sz w:val="20"/>
          <w:szCs w:val="20"/>
        </w:rPr>
        <w:t xml:space="preserve"> configured within the LTE SL resource pool</w:t>
      </w:r>
      <w:r w:rsidRPr="000B68A1">
        <w:rPr>
          <w:rFonts w:ascii="Times New Roman" w:eastAsiaTheme="minorEastAsia" w:hAnsi="Times New Roman" w:cs="Times New Roman" w:hint="eastAsia"/>
          <w:b/>
          <w:sz w:val="20"/>
          <w:szCs w:val="20"/>
        </w:rPr>
        <w:t>,</w:t>
      </w:r>
      <w:r w:rsidRPr="000B68A1">
        <w:rPr>
          <w:rFonts w:ascii="Times New Roman" w:eastAsiaTheme="minorEastAsia" w:hAnsi="Times New Roman" w:cs="Times New Roman"/>
          <w:b/>
          <w:sz w:val="20"/>
          <w:szCs w:val="20"/>
        </w:rPr>
        <w:t xml:space="preserve"> and the first slot in a </w:t>
      </w:r>
      <w:proofErr w:type="spellStart"/>
      <w:r w:rsidRPr="000B68A1">
        <w:rPr>
          <w:rFonts w:ascii="Times New Roman" w:eastAsiaTheme="minorEastAsia" w:hAnsi="Times New Roman" w:cs="Times New Roman"/>
          <w:b/>
          <w:sz w:val="20"/>
          <w:szCs w:val="20"/>
        </w:rPr>
        <w:t>subframe</w:t>
      </w:r>
      <w:proofErr w:type="spellEnd"/>
      <w:r w:rsidRPr="000B68A1">
        <w:rPr>
          <w:rFonts w:ascii="Times New Roman" w:eastAsiaTheme="minorEastAsia" w:hAnsi="Times New Roman" w:cs="Times New Roman"/>
          <w:b/>
          <w:sz w:val="20"/>
          <w:szCs w:val="20"/>
        </w:rPr>
        <w:t xml:space="preserve"> which contains the resource is not in NR SL resource pool in NR SL resource selection window, like the yellow resources and blue resources in </w:t>
      </w:r>
      <w:r w:rsidRPr="000B68A1">
        <w:rPr>
          <w:rFonts w:ascii="Times New Roman" w:eastAsiaTheme="minorEastAsia" w:hAnsi="Times New Roman" w:cs="Times New Roman"/>
          <w:b/>
          <w:sz w:val="20"/>
          <w:szCs w:val="20"/>
        </w:rPr>
        <w:fldChar w:fldCharType="begin"/>
      </w:r>
      <w:r w:rsidRPr="000B68A1">
        <w:rPr>
          <w:rFonts w:ascii="Times New Roman" w:eastAsiaTheme="minorEastAsia" w:hAnsi="Times New Roman" w:cs="Times New Roman"/>
          <w:b/>
          <w:sz w:val="20"/>
          <w:szCs w:val="20"/>
        </w:rPr>
        <w:instrText xml:space="preserve"> REF _Ref131609665 \h  \</w:instrText>
      </w:r>
      <w:r w:rsidRPr="000B68A1">
        <w:rPr>
          <w:rFonts w:ascii="Times New Roman" w:eastAsiaTheme="minorEastAsia" w:hAnsi="Times New Roman" w:cs="Times New Roman"/>
          <w:b/>
          <w:sz w:val="20"/>
          <w:szCs w:val="20"/>
        </w:rPr>
        <w:instrText xml:space="preserve">* MERGEFORMAT </w:instrText>
      </w:r>
      <w:r w:rsidRPr="000B68A1">
        <w:rPr>
          <w:rFonts w:ascii="Times New Roman" w:eastAsiaTheme="minorEastAsia" w:hAnsi="Times New Roman" w:cs="Times New Roman"/>
          <w:b/>
          <w:sz w:val="20"/>
          <w:szCs w:val="20"/>
        </w:rPr>
      </w:r>
      <w:r w:rsidRPr="000B68A1">
        <w:rPr>
          <w:rFonts w:ascii="Times New Roman" w:eastAsiaTheme="minorEastAsia" w:hAnsi="Times New Roman" w:cs="Times New Roman"/>
          <w:b/>
          <w:sz w:val="20"/>
          <w:szCs w:val="20"/>
        </w:rPr>
        <w:fldChar w:fldCharType="separate"/>
      </w:r>
      <w:r w:rsidRPr="000B68A1">
        <w:rPr>
          <w:rFonts w:ascii="Times New Roman" w:eastAsiaTheme="minorEastAsia" w:hAnsi="Times New Roman" w:cs="Times New Roman"/>
          <w:b/>
          <w:sz w:val="20"/>
          <w:szCs w:val="20"/>
        </w:rPr>
        <w:t>Figure 1</w:t>
      </w:r>
      <w:r w:rsidRPr="000B68A1">
        <w:rPr>
          <w:rFonts w:ascii="Times New Roman" w:eastAsiaTheme="minorEastAsia" w:hAnsi="Times New Roman" w:cs="Times New Roman"/>
          <w:b/>
          <w:sz w:val="20"/>
          <w:szCs w:val="20"/>
        </w:rPr>
        <w:fldChar w:fldCharType="end"/>
      </w:r>
      <w:r w:rsidRPr="000B68A1">
        <w:rPr>
          <w:rFonts w:ascii="Times New Roman" w:eastAsiaTheme="minorEastAsia" w:hAnsi="Times New Roman" w:cs="Times New Roman" w:hint="eastAsia"/>
          <w:b/>
          <w:sz w:val="20"/>
          <w:szCs w:val="20"/>
        </w:rPr>
        <w:t>.</w:t>
      </w:r>
    </w:p>
    <w:p w:rsidR="009C4982" w:rsidRPr="000B68A1" w:rsidRDefault="00244FCA">
      <w:pPr>
        <w:pStyle w:val="afa"/>
        <w:numPr>
          <w:ilvl w:val="0"/>
          <w:numId w:val="14"/>
        </w:numPr>
        <w:autoSpaceDE w:val="0"/>
        <w:autoSpaceDN w:val="0"/>
        <w:adjustRightInd w:val="0"/>
        <w:snapToGrid w:val="0"/>
        <w:spacing w:afterLines="50" w:after="120"/>
        <w:ind w:firstLineChars="0"/>
        <w:jc w:val="both"/>
        <w:rPr>
          <w:rFonts w:ascii="Times New Roman" w:eastAsia="Times New Roman" w:hAnsi="Times New Roman" w:cs="Times New Roman"/>
          <w:b/>
          <w:sz w:val="20"/>
          <w:szCs w:val="20"/>
        </w:rPr>
      </w:pPr>
      <w:r w:rsidRPr="000B68A1">
        <w:rPr>
          <w:rFonts w:ascii="Times New Roman" w:eastAsiaTheme="minorEastAsia" w:hAnsi="Times New Roman" w:cs="Times New Roman"/>
          <w:b/>
          <w:sz w:val="20"/>
          <w:szCs w:val="20"/>
        </w:rPr>
        <w:t>T</w:t>
      </w:r>
      <w:r w:rsidRPr="000B68A1">
        <w:rPr>
          <w:rFonts w:ascii="Times New Roman" w:eastAsiaTheme="minorEastAsia" w:hAnsi="Times New Roman" w:cs="Times New Roman" w:hint="eastAsia"/>
          <w:b/>
          <w:sz w:val="20"/>
          <w:szCs w:val="20"/>
        </w:rPr>
        <w:t>he</w:t>
      </w:r>
      <w:r w:rsidRPr="000B68A1">
        <w:rPr>
          <w:rFonts w:ascii="Times New Roman" w:eastAsiaTheme="minorEastAsia" w:hAnsi="Times New Roman" w:cs="Times New Roman"/>
          <w:b/>
          <w:sz w:val="20"/>
          <w:szCs w:val="20"/>
        </w:rPr>
        <w:t xml:space="preserve"> </w:t>
      </w:r>
      <w:r w:rsidRPr="000B68A1">
        <w:rPr>
          <w:rFonts w:ascii="Times New Roman" w:eastAsiaTheme="minorEastAsia" w:hAnsi="Times New Roman" w:cs="Times New Roman" w:hint="eastAsia"/>
          <w:b/>
          <w:sz w:val="20"/>
          <w:szCs w:val="20"/>
        </w:rPr>
        <w:t>resource</w:t>
      </w:r>
      <w:r w:rsidRPr="000B68A1">
        <w:rPr>
          <w:rFonts w:ascii="Times New Roman" w:eastAsiaTheme="minorEastAsia" w:hAnsi="Times New Roman" w:cs="Times New Roman"/>
          <w:b/>
          <w:sz w:val="20"/>
          <w:szCs w:val="20"/>
        </w:rPr>
        <w:t xml:space="preserve"> </w:t>
      </w:r>
      <w:r w:rsidRPr="000B68A1">
        <w:rPr>
          <w:rFonts w:ascii="Times New Roman" w:eastAsiaTheme="minorEastAsia" w:hAnsi="Times New Roman" w:cs="Times New Roman" w:hint="eastAsia"/>
          <w:b/>
          <w:sz w:val="20"/>
          <w:szCs w:val="20"/>
        </w:rPr>
        <w:t>overlaps</w:t>
      </w:r>
      <w:r w:rsidRPr="000B68A1">
        <w:rPr>
          <w:rFonts w:ascii="Times New Roman" w:eastAsiaTheme="minorEastAsia" w:hAnsi="Times New Roman" w:cs="Times New Roman"/>
          <w:b/>
          <w:sz w:val="20"/>
          <w:szCs w:val="20"/>
        </w:rPr>
        <w:t xml:space="preserve"> </w:t>
      </w:r>
      <w:r w:rsidRPr="000B68A1">
        <w:rPr>
          <w:rFonts w:ascii="Times New Roman" w:eastAsiaTheme="minorEastAsia" w:hAnsi="Times New Roman" w:cs="Times New Roman" w:hint="eastAsia"/>
          <w:b/>
          <w:sz w:val="20"/>
          <w:szCs w:val="20"/>
        </w:rPr>
        <w:t>with</w:t>
      </w:r>
      <w:r w:rsidRPr="000B68A1">
        <w:rPr>
          <w:rFonts w:ascii="Times New Roman" w:eastAsiaTheme="minorEastAsia" w:hAnsi="Times New Roman" w:cs="Times New Roman"/>
          <w:b/>
          <w:sz w:val="20"/>
          <w:szCs w:val="20"/>
        </w:rPr>
        <w:t xml:space="preserve"> the </w:t>
      </w:r>
      <w:proofErr w:type="spellStart"/>
      <w:r w:rsidRPr="000B68A1">
        <w:rPr>
          <w:rFonts w:ascii="Times New Roman" w:eastAsiaTheme="minorEastAsia" w:hAnsi="Times New Roman" w:cs="Times New Roman"/>
          <w:b/>
          <w:sz w:val="20"/>
          <w:szCs w:val="20"/>
        </w:rPr>
        <w:t>subframe</w:t>
      </w:r>
      <w:proofErr w:type="spellEnd"/>
      <w:r w:rsidRPr="000B68A1">
        <w:rPr>
          <w:rFonts w:ascii="Times New Roman" w:eastAsiaTheme="minorEastAsia" w:hAnsi="Times New Roman" w:cs="Times New Roman"/>
          <w:b/>
          <w:sz w:val="20"/>
          <w:szCs w:val="20"/>
        </w:rPr>
        <w:t xml:space="preserve"> configured for LTE SL SLSS</w:t>
      </w:r>
      <w:r w:rsidRPr="000B68A1">
        <w:rPr>
          <w:rFonts w:ascii="Times New Roman" w:eastAsiaTheme="minorEastAsia" w:hAnsi="Times New Roman" w:cs="Times New Roman" w:hint="eastAsia"/>
          <w:b/>
          <w:sz w:val="20"/>
          <w:szCs w:val="20"/>
        </w:rPr>
        <w:t>.</w:t>
      </w:r>
    </w:p>
    <w:p w:rsidR="009C4982" w:rsidRPr="000B68A1" w:rsidRDefault="00244FCA">
      <w:pPr>
        <w:spacing w:after="50"/>
        <w:jc w:val="both"/>
        <w:rPr>
          <w:rFonts w:eastAsia="宋体"/>
          <w:b/>
          <w:lang w:eastAsia="zh-CN"/>
        </w:rPr>
      </w:pPr>
      <w:r w:rsidRPr="000B68A1">
        <w:rPr>
          <w:rFonts w:eastAsia="宋体" w:hint="eastAsia"/>
          <w:b/>
          <w:lang w:eastAsia="zh-CN"/>
        </w:rPr>
        <w:t>P</w:t>
      </w:r>
      <w:r w:rsidRPr="000B68A1">
        <w:rPr>
          <w:rFonts w:eastAsia="宋体"/>
          <w:b/>
          <w:lang w:eastAsia="zh-CN"/>
        </w:rPr>
        <w:t>roposal 1</w:t>
      </w:r>
      <w:r w:rsidRPr="000B68A1">
        <w:rPr>
          <w:rFonts w:eastAsia="宋体" w:hint="eastAsia"/>
          <w:b/>
          <w:lang w:eastAsia="zh-CN"/>
        </w:rPr>
        <w:t>0</w:t>
      </w:r>
      <w:r w:rsidRPr="000B68A1">
        <w:rPr>
          <w:rFonts w:eastAsia="宋体"/>
          <w:b/>
          <w:lang w:eastAsia="zh-CN"/>
        </w:rPr>
        <w:t xml:space="preserve">: </w:t>
      </w:r>
      <w:r w:rsidRPr="000B68A1">
        <w:rPr>
          <w:rFonts w:eastAsia="宋体" w:hint="eastAsia"/>
          <w:b/>
          <w:lang w:eastAsia="zh-CN"/>
        </w:rPr>
        <w:t>When</w:t>
      </w:r>
      <w:r w:rsidRPr="000B68A1">
        <w:rPr>
          <w:rFonts w:eastAsia="宋体"/>
          <w:b/>
          <w:lang w:eastAsia="zh-CN"/>
        </w:rPr>
        <w:t xml:space="preserve"> SCS is </w:t>
      </w:r>
      <w:proofErr w:type="gramStart"/>
      <w:r w:rsidRPr="000B68A1">
        <w:rPr>
          <w:rFonts w:eastAsia="宋体"/>
          <w:b/>
          <w:lang w:eastAsia="zh-CN"/>
        </w:rPr>
        <w:t>30kHz</w:t>
      </w:r>
      <w:proofErr w:type="gramEnd"/>
      <w:r w:rsidRPr="000B68A1">
        <w:rPr>
          <w:rFonts w:eastAsia="宋体"/>
          <w:b/>
          <w:lang w:eastAsia="zh-CN"/>
        </w:rPr>
        <w:t xml:space="preserve"> for NR SL,</w:t>
      </w:r>
      <w:r w:rsidRPr="000B68A1">
        <w:rPr>
          <w:rFonts w:eastAsia="宋体" w:hint="eastAsia"/>
          <w:b/>
          <w:lang w:eastAsia="zh-CN"/>
        </w:rPr>
        <w:t xml:space="preserve"> </w:t>
      </w:r>
      <w:r w:rsidRPr="000B68A1">
        <w:rPr>
          <w:rFonts w:eastAsia="宋体"/>
          <w:b/>
          <w:lang w:eastAsia="zh-CN"/>
        </w:rPr>
        <w:t xml:space="preserve">the </w:t>
      </w:r>
      <w:r w:rsidRPr="000B68A1">
        <w:rPr>
          <w:rFonts w:eastAsia="Malgun Gothic" w:hint="eastAsia"/>
          <w:b/>
          <w:lang w:eastAsia="ko-KR"/>
        </w:rPr>
        <w:t>UE shall exclude any candidate</w:t>
      </w:r>
      <w:r w:rsidRPr="000B68A1">
        <w:rPr>
          <w:rFonts w:eastAsia="宋体" w:hint="eastAsia"/>
          <w:b/>
          <w:lang w:eastAsia="zh-CN"/>
        </w:rPr>
        <w:t xml:space="preserve"> resource </w:t>
      </w:r>
      <w:r w:rsidRPr="000B68A1">
        <w:rPr>
          <w:rFonts w:eastAsia="宋体"/>
          <w:b/>
          <w:lang w:eastAsia="zh-CN"/>
        </w:rPr>
        <w:t>from</w:t>
      </w:r>
      <w:r w:rsidRPr="000B68A1">
        <w:rPr>
          <w:rFonts w:eastAsia="宋体" w:hint="eastAsia"/>
          <w:b/>
          <w:lang w:eastAsia="zh-CN"/>
        </w:rPr>
        <w:t xml:space="preserve"> </w:t>
      </w:r>
      <w:r w:rsidRPr="000B68A1">
        <w:rPr>
          <w:rFonts w:eastAsia="宋体"/>
          <w:b/>
          <w:lang w:eastAsia="zh-CN"/>
        </w:rPr>
        <w:t>SA</w:t>
      </w:r>
      <w:r w:rsidRPr="000B68A1">
        <w:rPr>
          <w:rFonts w:eastAsia="宋体" w:hint="eastAsia"/>
          <w:b/>
          <w:lang w:eastAsia="zh-CN"/>
        </w:rPr>
        <w:t xml:space="preserve"> after step 6) </w:t>
      </w:r>
      <w:r w:rsidRPr="000B68A1">
        <w:rPr>
          <w:rFonts w:eastAsia="等线"/>
          <w:b/>
          <w:lang w:val="en-GB" w:eastAsia="ko-KR"/>
        </w:rPr>
        <w:t>in Section 8.1.4 in TS 38.214</w:t>
      </w:r>
      <w:r w:rsidRPr="000B68A1">
        <w:rPr>
          <w:rFonts w:eastAsia="等线" w:hint="eastAsia"/>
          <w:b/>
          <w:lang w:eastAsia="zh-CN"/>
        </w:rPr>
        <w:t xml:space="preserve"> and </w:t>
      </w:r>
      <w:r w:rsidRPr="000B68A1">
        <w:rPr>
          <w:rFonts w:eastAsia="宋体" w:hint="eastAsia"/>
          <w:b/>
          <w:lang w:eastAsia="zh-CN"/>
        </w:rPr>
        <w:t xml:space="preserve">the exclusion procedure considering the LTE SL reserved resources by other LTE SL UE if it meets </w:t>
      </w:r>
      <w:r w:rsidRPr="000B68A1">
        <w:rPr>
          <w:rFonts w:eastAsia="宋体"/>
          <w:b/>
          <w:lang w:eastAsia="zh-CN"/>
        </w:rPr>
        <w:t xml:space="preserve">following </w:t>
      </w:r>
      <w:r w:rsidRPr="000B68A1">
        <w:rPr>
          <w:rFonts w:eastAsia="宋体" w:hint="eastAsia"/>
          <w:b/>
          <w:lang w:eastAsia="zh-CN"/>
        </w:rPr>
        <w:t>condition</w:t>
      </w:r>
      <w:r w:rsidRPr="000B68A1">
        <w:rPr>
          <w:rFonts w:eastAsia="宋体"/>
          <w:b/>
          <w:lang w:eastAsia="zh-CN"/>
        </w:rPr>
        <w:t>:</w:t>
      </w:r>
    </w:p>
    <w:p w:rsidR="009C4982" w:rsidRPr="000B68A1" w:rsidRDefault="00244FCA">
      <w:pPr>
        <w:numPr>
          <w:ilvl w:val="0"/>
          <w:numId w:val="19"/>
        </w:numPr>
        <w:spacing w:afterLines="50" w:after="120"/>
        <w:jc w:val="both"/>
        <w:rPr>
          <w:b/>
          <w:lang w:val="en-GB" w:eastAsia="zh-CN"/>
        </w:rPr>
      </w:pPr>
      <w:r w:rsidRPr="000B68A1">
        <w:rPr>
          <w:rFonts w:eastAsiaTheme="minorEastAsia"/>
          <w:b/>
        </w:rPr>
        <w:t>T</w:t>
      </w:r>
      <w:r w:rsidRPr="000B68A1">
        <w:rPr>
          <w:rFonts w:eastAsiaTheme="minorEastAsia" w:hint="eastAsia"/>
          <w:b/>
        </w:rPr>
        <w:t>he</w:t>
      </w:r>
      <w:r w:rsidRPr="000B68A1">
        <w:rPr>
          <w:rFonts w:eastAsiaTheme="minorEastAsia"/>
          <w:b/>
        </w:rPr>
        <w:t xml:space="preserve"> </w:t>
      </w:r>
      <w:r w:rsidRPr="000B68A1">
        <w:rPr>
          <w:rFonts w:eastAsiaTheme="minorEastAsia" w:hint="eastAsia"/>
          <w:b/>
        </w:rPr>
        <w:t>resource</w:t>
      </w:r>
      <w:r w:rsidRPr="000B68A1">
        <w:rPr>
          <w:rFonts w:eastAsiaTheme="minorEastAsia"/>
          <w:b/>
        </w:rPr>
        <w:t xml:space="preserve"> </w:t>
      </w:r>
      <w:r w:rsidRPr="000B68A1">
        <w:rPr>
          <w:rFonts w:eastAsiaTheme="minorEastAsia" w:hint="eastAsia"/>
          <w:b/>
        </w:rPr>
        <w:t>overlapping</w:t>
      </w:r>
      <w:r w:rsidRPr="000B68A1">
        <w:rPr>
          <w:rFonts w:eastAsiaTheme="minorEastAsia"/>
          <w:b/>
        </w:rPr>
        <w:t xml:space="preserve"> </w:t>
      </w:r>
      <w:r w:rsidRPr="000B68A1">
        <w:rPr>
          <w:rFonts w:eastAsiaTheme="minorEastAsia" w:hint="eastAsia"/>
          <w:b/>
        </w:rPr>
        <w:t>with</w:t>
      </w:r>
      <w:r w:rsidRPr="000B68A1">
        <w:rPr>
          <w:rFonts w:eastAsiaTheme="minorEastAsia"/>
          <w:b/>
        </w:rPr>
        <w:t xml:space="preserve"> </w:t>
      </w:r>
      <w:r w:rsidRPr="000B68A1">
        <w:rPr>
          <w:rFonts w:eastAsiaTheme="minorEastAsia" w:hint="eastAsia"/>
          <w:b/>
          <w:lang w:eastAsia="zh-CN"/>
        </w:rPr>
        <w:t>a LTE</w:t>
      </w:r>
      <w:r w:rsidRPr="000B68A1">
        <w:rPr>
          <w:rFonts w:eastAsiaTheme="minorEastAsia"/>
          <w:b/>
        </w:rPr>
        <w:t xml:space="preserve"> SL </w:t>
      </w:r>
      <w:proofErr w:type="spellStart"/>
      <w:r w:rsidRPr="000B68A1">
        <w:rPr>
          <w:rFonts w:eastAsiaTheme="minorEastAsia"/>
          <w:b/>
        </w:rPr>
        <w:t>subframe</w:t>
      </w:r>
      <w:proofErr w:type="spellEnd"/>
      <w:r w:rsidRPr="000B68A1">
        <w:rPr>
          <w:rFonts w:eastAsiaTheme="minorEastAsia"/>
          <w:b/>
        </w:rPr>
        <w:t xml:space="preserve"> configured within the LTE SL resource pool</w:t>
      </w:r>
      <w:r w:rsidRPr="000B68A1">
        <w:rPr>
          <w:rFonts w:eastAsiaTheme="minorEastAsia" w:hint="eastAsia"/>
          <w:b/>
        </w:rPr>
        <w:t>,</w:t>
      </w:r>
      <w:r w:rsidRPr="000B68A1">
        <w:rPr>
          <w:rFonts w:eastAsiaTheme="minorEastAsia"/>
          <w:b/>
        </w:rPr>
        <w:t xml:space="preserve"> </w:t>
      </w:r>
      <w:r w:rsidR="00FD5F35" w:rsidRPr="000B68A1">
        <w:rPr>
          <w:rFonts w:eastAsiaTheme="minorEastAsia"/>
          <w:b/>
        </w:rPr>
        <w:t>and resource</w:t>
      </w:r>
      <w:r w:rsidRPr="000B68A1">
        <w:rPr>
          <w:rFonts w:eastAsiaTheme="minorEastAsia" w:hint="eastAsia"/>
          <w:b/>
          <w:lang w:eastAsia="zh-CN"/>
        </w:rPr>
        <w:t xml:space="preserve"> in the same frequency domain as the resource in </w:t>
      </w:r>
      <w:r w:rsidRPr="000B68A1">
        <w:rPr>
          <w:rFonts w:eastAsiaTheme="minorEastAsia"/>
          <w:b/>
        </w:rPr>
        <w:t xml:space="preserve">first slot in a </w:t>
      </w:r>
      <w:proofErr w:type="spellStart"/>
      <w:r w:rsidRPr="000B68A1">
        <w:rPr>
          <w:rFonts w:eastAsiaTheme="minorEastAsia"/>
          <w:b/>
        </w:rPr>
        <w:t>subframe</w:t>
      </w:r>
      <w:proofErr w:type="spellEnd"/>
      <w:r w:rsidRPr="000B68A1">
        <w:rPr>
          <w:rFonts w:eastAsiaTheme="minorEastAsia"/>
          <w:b/>
        </w:rPr>
        <w:t xml:space="preserve"> which contains the resource </w:t>
      </w:r>
      <w:r w:rsidRPr="000B68A1">
        <w:rPr>
          <w:rFonts w:eastAsiaTheme="minorEastAsia" w:hint="eastAsia"/>
          <w:b/>
          <w:lang w:eastAsia="zh-CN"/>
        </w:rPr>
        <w:t>has been excluded from SA.</w:t>
      </w:r>
    </w:p>
    <w:p w:rsidR="009C4982" w:rsidRPr="000B68A1" w:rsidRDefault="00244FCA">
      <w:pPr>
        <w:numPr>
          <w:ilvl w:val="255"/>
          <w:numId w:val="0"/>
        </w:numPr>
        <w:spacing w:after="50"/>
        <w:jc w:val="both"/>
        <w:rPr>
          <w:b/>
          <w:lang w:val="en-GB" w:eastAsia="zh-CN"/>
        </w:rPr>
      </w:pPr>
      <w:r w:rsidRPr="000B68A1">
        <w:rPr>
          <w:rFonts w:hint="eastAsia"/>
          <w:b/>
          <w:lang w:eastAsia="zh-CN"/>
        </w:rPr>
        <w:t>Proposal 1</w:t>
      </w:r>
      <w:r w:rsidRPr="000B68A1">
        <w:rPr>
          <w:rFonts w:hint="eastAsia"/>
          <w:b/>
          <w:lang w:eastAsia="zh-CN"/>
        </w:rPr>
        <w:t>1</w:t>
      </w:r>
      <w:r w:rsidRPr="000B68A1">
        <w:rPr>
          <w:rFonts w:hint="eastAsia"/>
          <w:b/>
          <w:lang w:eastAsia="zh-CN"/>
        </w:rPr>
        <w:t>:</w:t>
      </w:r>
      <w:r w:rsidRPr="000B68A1">
        <w:rPr>
          <w:b/>
          <w:lang w:eastAsia="zh-CN"/>
        </w:rPr>
        <w:t xml:space="preserve"> </w:t>
      </w:r>
      <w:r w:rsidRPr="000B68A1">
        <w:rPr>
          <w:rFonts w:hint="eastAsia"/>
          <w:b/>
          <w:lang w:eastAsia="zh-CN"/>
        </w:rPr>
        <w:t xml:space="preserve">The sensing window of LTE SL module shared </w:t>
      </w:r>
      <w:r w:rsidRPr="000B68A1">
        <w:rPr>
          <w:rFonts w:hint="eastAsia"/>
          <w:b/>
          <w:lang w:eastAsia="zh-CN"/>
        </w:rPr>
        <w:t xml:space="preserve">information </w:t>
      </w:r>
      <w:r w:rsidRPr="000B68A1">
        <w:rPr>
          <w:rFonts w:eastAsiaTheme="minorEastAsia"/>
          <w:b/>
          <w:lang w:eastAsia="zh-CN"/>
        </w:rPr>
        <w:t xml:space="preserve">could be determined by the ending LTE SL </w:t>
      </w:r>
      <w:proofErr w:type="spellStart"/>
      <w:r w:rsidRPr="000B68A1">
        <w:rPr>
          <w:rFonts w:eastAsiaTheme="minorEastAsia"/>
          <w:b/>
          <w:lang w:eastAsia="zh-CN"/>
        </w:rPr>
        <w:t>subframe</w:t>
      </w:r>
      <w:proofErr w:type="spellEnd"/>
      <w:r w:rsidRPr="000B68A1">
        <w:rPr>
          <w:rFonts w:eastAsiaTheme="minorEastAsia"/>
          <w:b/>
          <w:lang w:eastAsia="zh-CN"/>
        </w:rPr>
        <w:t xml:space="preserve"> and a sensing window size T0.</w:t>
      </w:r>
      <w:r w:rsidRPr="000B68A1">
        <w:rPr>
          <w:rFonts w:hint="eastAsia"/>
          <w:b/>
          <w:lang w:eastAsia="zh-CN"/>
        </w:rPr>
        <w:t xml:space="preserve"> </w:t>
      </w:r>
      <w:r w:rsidRPr="000B68A1">
        <w:rPr>
          <w:b/>
          <w:lang w:eastAsia="zh-CN"/>
        </w:rPr>
        <w:t xml:space="preserve">The ending LTE SL </w:t>
      </w:r>
      <w:proofErr w:type="spellStart"/>
      <w:r w:rsidRPr="000B68A1">
        <w:rPr>
          <w:b/>
          <w:lang w:eastAsia="zh-CN"/>
        </w:rPr>
        <w:t>subframe</w:t>
      </w:r>
      <w:proofErr w:type="spellEnd"/>
      <w:r w:rsidRPr="000B68A1">
        <w:rPr>
          <w:b/>
          <w:lang w:eastAsia="zh-CN"/>
        </w:rPr>
        <w:t xml:space="preserve"> used to determine the information shared with the NR SL module is at most </w:t>
      </w:r>
      <w:r w:rsidRPr="000B68A1">
        <w:rPr>
          <w:rFonts w:eastAsiaTheme="minorEastAsia"/>
          <w:b/>
          <w:bCs/>
          <w:lang w:eastAsia="zh-CN"/>
        </w:rPr>
        <w:t>T_valid2</w:t>
      </w:r>
      <w:r w:rsidRPr="000B68A1">
        <w:rPr>
          <w:b/>
          <w:lang w:eastAsia="zh-CN"/>
        </w:rPr>
        <w:t xml:space="preserve"> ms prior to the time n, the sensing window size </w:t>
      </w:r>
      <w:r w:rsidRPr="000B68A1">
        <w:rPr>
          <w:rFonts w:eastAsiaTheme="minorEastAsia"/>
          <w:b/>
          <w:lang w:eastAsia="zh-CN"/>
        </w:rPr>
        <w:t xml:space="preserve">T0 </w:t>
      </w:r>
      <w:r w:rsidRPr="000B68A1">
        <w:rPr>
          <w:b/>
          <w:lang w:eastAsia="zh-CN"/>
        </w:rPr>
        <w:t>cou</w:t>
      </w:r>
      <w:r w:rsidRPr="000B68A1">
        <w:rPr>
          <w:b/>
          <w:lang w:eastAsia="zh-CN"/>
        </w:rPr>
        <w:t>ld be a (pre-</w:t>
      </w:r>
      <w:proofErr w:type="gramStart"/>
      <w:r w:rsidRPr="000B68A1">
        <w:rPr>
          <w:b/>
          <w:lang w:eastAsia="zh-CN"/>
        </w:rPr>
        <w:t>)con</w:t>
      </w:r>
      <w:bookmarkStart w:id="62" w:name="_GoBack"/>
      <w:bookmarkEnd w:id="62"/>
      <w:r w:rsidRPr="000B68A1">
        <w:rPr>
          <w:b/>
          <w:lang w:eastAsia="zh-CN"/>
        </w:rPr>
        <w:t>figuration</w:t>
      </w:r>
      <w:proofErr w:type="gramEnd"/>
      <w:r w:rsidRPr="000B68A1">
        <w:rPr>
          <w:b/>
          <w:lang w:eastAsia="zh-CN"/>
        </w:rPr>
        <w:t xml:space="preserve"> value or up to UE implementation</w:t>
      </w:r>
      <w:r w:rsidRPr="000B68A1">
        <w:rPr>
          <w:rFonts w:hint="eastAsia"/>
          <w:b/>
          <w:lang w:eastAsia="zh-CN"/>
        </w:rPr>
        <w:t>.</w:t>
      </w:r>
    </w:p>
    <w:p w:rsidR="009C4982" w:rsidRPr="000B68A1" w:rsidRDefault="00244FCA">
      <w:pPr>
        <w:numPr>
          <w:ilvl w:val="255"/>
          <w:numId w:val="0"/>
        </w:numPr>
        <w:spacing w:after="50"/>
        <w:jc w:val="both"/>
        <w:rPr>
          <w:b/>
          <w:lang w:val="en-GB" w:eastAsia="zh-CN"/>
        </w:rPr>
      </w:pPr>
      <w:r w:rsidRPr="000B68A1">
        <w:rPr>
          <w:rFonts w:hint="eastAsia"/>
          <w:b/>
          <w:lang w:val="en-GB" w:eastAsia="zh-CN"/>
        </w:rPr>
        <w:t>Proposal 1</w:t>
      </w:r>
      <w:r w:rsidRPr="000B68A1">
        <w:rPr>
          <w:rFonts w:hint="eastAsia"/>
          <w:b/>
          <w:lang w:eastAsia="zh-CN"/>
        </w:rPr>
        <w:t>2</w:t>
      </w:r>
      <w:r w:rsidRPr="000B68A1">
        <w:rPr>
          <w:rFonts w:hint="eastAsia"/>
          <w:b/>
          <w:lang w:val="en-GB" w:eastAsia="zh-CN"/>
        </w:rPr>
        <w:t>:</w:t>
      </w:r>
      <w:r w:rsidRPr="000B68A1">
        <w:rPr>
          <w:b/>
          <w:lang w:val="en-GB" w:eastAsia="zh-CN"/>
        </w:rPr>
        <w:t xml:space="preserve"> </w:t>
      </w:r>
      <w:r w:rsidRPr="000B68A1">
        <w:rPr>
          <w:rFonts w:hint="eastAsia"/>
          <w:b/>
          <w:lang w:val="en-GB" w:eastAsia="zh-CN"/>
        </w:rPr>
        <w:t xml:space="preserve">In addition to the information in </w:t>
      </w:r>
      <w:r w:rsidRPr="000B68A1">
        <w:rPr>
          <w:b/>
          <w:lang w:val="en-GB" w:eastAsia="zh-CN"/>
        </w:rPr>
        <w:t xml:space="preserve">the </w:t>
      </w:r>
      <w:r w:rsidRPr="000B68A1">
        <w:rPr>
          <w:rFonts w:hint="eastAsia"/>
          <w:b/>
          <w:lang w:val="en-GB" w:eastAsia="zh-CN"/>
        </w:rPr>
        <w:t xml:space="preserve">agreement, </w:t>
      </w:r>
      <w:r w:rsidRPr="000B68A1">
        <w:rPr>
          <w:rFonts w:hint="eastAsia"/>
          <w:b/>
          <w:lang w:eastAsia="zh-CN"/>
        </w:rPr>
        <w:t xml:space="preserve">the </w:t>
      </w:r>
      <w:r w:rsidRPr="000B68A1">
        <w:rPr>
          <w:rFonts w:hint="eastAsia"/>
          <w:b/>
          <w:lang w:val="en-GB" w:eastAsia="zh-CN"/>
        </w:rPr>
        <w:t xml:space="preserve">following information should be also transmitted </w:t>
      </w:r>
      <w:r w:rsidRPr="000B68A1">
        <w:rPr>
          <w:b/>
          <w:lang w:val="en-GB" w:eastAsia="zh-CN"/>
        </w:rPr>
        <w:t>from LTE SL module to NR SL module</w:t>
      </w:r>
      <w:r w:rsidRPr="000B68A1">
        <w:rPr>
          <w:rFonts w:hint="eastAsia"/>
          <w:b/>
          <w:lang w:val="en-GB" w:eastAsia="zh-CN"/>
        </w:rPr>
        <w:t>：</w:t>
      </w:r>
    </w:p>
    <w:p w:rsidR="009C4982" w:rsidRPr="000B68A1" w:rsidRDefault="00244FCA">
      <w:pPr>
        <w:pStyle w:val="afa"/>
        <w:numPr>
          <w:ilvl w:val="0"/>
          <w:numId w:val="14"/>
        </w:numPr>
        <w:autoSpaceDE w:val="0"/>
        <w:autoSpaceDN w:val="0"/>
        <w:adjustRightInd w:val="0"/>
        <w:snapToGrid w:val="0"/>
        <w:spacing w:after="50"/>
        <w:ind w:firstLineChars="0"/>
        <w:jc w:val="both"/>
        <w:rPr>
          <w:rFonts w:ascii="Times New Roman" w:eastAsiaTheme="minorEastAsia" w:hAnsi="Times New Roman"/>
          <w:b/>
          <w:bCs/>
          <w:sz w:val="20"/>
          <w:szCs w:val="20"/>
        </w:rPr>
      </w:pPr>
      <w:r w:rsidRPr="000B68A1">
        <w:rPr>
          <w:rFonts w:ascii="Times New Roman" w:eastAsiaTheme="minorEastAsia" w:hAnsi="Times New Roman" w:hint="eastAsia"/>
          <w:b/>
          <w:bCs/>
          <w:sz w:val="20"/>
          <w:szCs w:val="20"/>
        </w:rPr>
        <w:t xml:space="preserve">The counter value of resource reservation </w:t>
      </w:r>
      <w:r w:rsidRPr="000B68A1">
        <w:rPr>
          <w:rFonts w:ascii="Times New Roman" w:eastAsiaTheme="minorEastAsia" w:hAnsi="Times New Roman" w:hint="eastAsia"/>
          <w:b/>
          <w:bCs/>
          <w:sz w:val="20"/>
          <w:szCs w:val="20"/>
        </w:rPr>
        <w:t>of LTE SL module.</w:t>
      </w:r>
    </w:p>
    <w:p w:rsidR="009C4982" w:rsidRPr="000B68A1" w:rsidRDefault="00244FCA">
      <w:pPr>
        <w:pStyle w:val="afa"/>
        <w:numPr>
          <w:ilvl w:val="0"/>
          <w:numId w:val="14"/>
        </w:numPr>
        <w:autoSpaceDE w:val="0"/>
        <w:autoSpaceDN w:val="0"/>
        <w:adjustRightInd w:val="0"/>
        <w:snapToGrid w:val="0"/>
        <w:spacing w:after="50"/>
        <w:ind w:firstLineChars="0"/>
        <w:jc w:val="both"/>
        <w:rPr>
          <w:rFonts w:ascii="Times New Roman" w:eastAsiaTheme="minorEastAsia" w:hAnsi="Times New Roman"/>
          <w:b/>
          <w:bCs/>
          <w:sz w:val="20"/>
          <w:szCs w:val="20"/>
        </w:rPr>
      </w:pPr>
      <w:r w:rsidRPr="000B68A1">
        <w:rPr>
          <w:rFonts w:ascii="Times New Roman" w:eastAsiaTheme="minorEastAsia" w:hAnsi="Times New Roman" w:hint="eastAsia"/>
          <w:b/>
          <w:bCs/>
          <w:sz w:val="20"/>
          <w:szCs w:val="20"/>
        </w:rPr>
        <w:t xml:space="preserve">The ending LTE SL </w:t>
      </w:r>
      <w:proofErr w:type="spellStart"/>
      <w:r w:rsidRPr="000B68A1">
        <w:rPr>
          <w:rFonts w:ascii="Times New Roman" w:eastAsiaTheme="minorEastAsia" w:hAnsi="Times New Roman" w:hint="eastAsia"/>
          <w:b/>
          <w:bCs/>
          <w:sz w:val="20"/>
          <w:szCs w:val="20"/>
        </w:rPr>
        <w:t>subframe</w:t>
      </w:r>
      <w:proofErr w:type="spellEnd"/>
      <w:r w:rsidRPr="000B68A1">
        <w:rPr>
          <w:rFonts w:ascii="Times New Roman" w:eastAsiaTheme="minorEastAsia" w:hAnsi="Times New Roman" w:hint="eastAsia"/>
          <w:b/>
          <w:bCs/>
          <w:sz w:val="20"/>
          <w:szCs w:val="20"/>
        </w:rPr>
        <w:t xml:space="preserve"> used to determine the information shared with the NR SL module.</w:t>
      </w:r>
    </w:p>
    <w:p w:rsidR="009C4982" w:rsidRPr="000B68A1" w:rsidRDefault="00244FCA">
      <w:pPr>
        <w:spacing w:after="50"/>
        <w:jc w:val="both"/>
        <w:rPr>
          <w:rFonts w:eastAsia="等线"/>
          <w:b/>
          <w:lang w:eastAsia="zh-CN"/>
        </w:rPr>
      </w:pPr>
      <w:r w:rsidRPr="000B68A1">
        <w:rPr>
          <w:rFonts w:eastAsiaTheme="minorEastAsia" w:hint="eastAsia"/>
          <w:b/>
          <w:lang w:eastAsia="zh-CN"/>
        </w:rPr>
        <w:t>Proposal 1</w:t>
      </w:r>
      <w:r w:rsidRPr="000B68A1">
        <w:rPr>
          <w:rFonts w:eastAsiaTheme="minorEastAsia" w:hint="eastAsia"/>
          <w:b/>
          <w:lang w:eastAsia="zh-CN"/>
        </w:rPr>
        <w:t>3</w:t>
      </w:r>
      <w:r w:rsidRPr="000B68A1">
        <w:rPr>
          <w:rFonts w:eastAsiaTheme="minorEastAsia" w:hint="eastAsia"/>
          <w:b/>
          <w:lang w:eastAsia="zh-CN"/>
        </w:rPr>
        <w:t xml:space="preserve">: </w:t>
      </w:r>
      <w:r w:rsidRPr="000B68A1">
        <w:rPr>
          <w:rFonts w:eastAsia="等线" w:hint="eastAsia"/>
          <w:b/>
          <w:lang w:eastAsia="zh-CN"/>
        </w:rPr>
        <w:t>T</w:t>
      </w:r>
      <w:r w:rsidRPr="000B68A1">
        <w:rPr>
          <w:rFonts w:eastAsia="等线"/>
          <w:b/>
          <w:lang w:val="en-GB" w:eastAsia="ko-KR"/>
        </w:rPr>
        <w:t xml:space="preserve">he formula of </w:t>
      </w:r>
      <w:r w:rsidRPr="000B68A1">
        <w:rPr>
          <w:rFonts w:eastAsia="等线"/>
          <w:b/>
          <w:i/>
          <w:iCs/>
          <w:lang w:val="en-GB" w:eastAsia="ko-KR"/>
        </w:rPr>
        <w:t>Q</w:t>
      </w:r>
      <w:r w:rsidRPr="000B68A1">
        <w:rPr>
          <w:rFonts w:eastAsia="等线"/>
          <w:b/>
          <w:lang w:val="en-GB" w:eastAsia="ko-KR"/>
        </w:rPr>
        <w:t xml:space="preserve"> in Section 8.1.4 in TS 38.214 is </w:t>
      </w:r>
      <w:r w:rsidRPr="000B68A1">
        <w:rPr>
          <w:rFonts w:eastAsia="等线" w:hint="eastAsia"/>
          <w:b/>
          <w:lang w:val="en-GB" w:eastAsia="ko-KR"/>
        </w:rPr>
        <w:t>properly</w:t>
      </w:r>
      <w:r w:rsidRPr="000B68A1">
        <w:rPr>
          <w:rFonts w:eastAsia="等线" w:hint="eastAsia"/>
          <w:b/>
          <w:lang w:eastAsia="zh-CN"/>
        </w:rPr>
        <w:t xml:space="preserve"> to be </w:t>
      </w:r>
      <w:r w:rsidRPr="000B68A1">
        <w:rPr>
          <w:rFonts w:eastAsia="等线"/>
          <w:b/>
          <w:lang w:val="en-GB" w:eastAsia="ko-KR"/>
        </w:rPr>
        <w:t>used</w:t>
      </w:r>
      <w:r w:rsidRPr="000B68A1">
        <w:rPr>
          <w:rFonts w:eastAsia="等线" w:hint="eastAsia"/>
          <w:b/>
          <w:lang w:eastAsia="zh-CN"/>
        </w:rPr>
        <w:t>.</w:t>
      </w:r>
    </w:p>
    <w:p w:rsidR="009C4982" w:rsidRPr="000B68A1" w:rsidRDefault="00244FCA">
      <w:pPr>
        <w:spacing w:after="50"/>
        <w:jc w:val="both"/>
        <w:rPr>
          <w:rFonts w:eastAsia="宋体"/>
          <w:b/>
          <w:bCs/>
          <w:lang w:eastAsia="zh-CN"/>
        </w:rPr>
      </w:pPr>
      <w:r w:rsidRPr="000B68A1">
        <w:rPr>
          <w:rFonts w:eastAsiaTheme="minorEastAsia" w:hint="eastAsia"/>
          <w:b/>
          <w:lang w:eastAsia="zh-CN"/>
        </w:rPr>
        <w:t>Proposal 1</w:t>
      </w:r>
      <w:r w:rsidRPr="000B68A1">
        <w:rPr>
          <w:rFonts w:eastAsiaTheme="minorEastAsia" w:hint="eastAsia"/>
          <w:b/>
          <w:lang w:eastAsia="zh-CN"/>
        </w:rPr>
        <w:t>4</w:t>
      </w:r>
      <w:r w:rsidRPr="000B68A1">
        <w:rPr>
          <w:rFonts w:eastAsiaTheme="minorEastAsia" w:hint="eastAsia"/>
          <w:b/>
          <w:lang w:eastAsia="zh-CN"/>
        </w:rPr>
        <w:t>: T</w:t>
      </w:r>
      <w:r w:rsidRPr="000B68A1">
        <w:rPr>
          <w:rFonts w:eastAsia="等线" w:hint="eastAsia"/>
          <w:b/>
          <w:lang w:eastAsia="zh-CN"/>
        </w:rPr>
        <w:t xml:space="preserve">he definition of  </w:t>
      </w:r>
      <m:oMath>
        <m:sSubSup>
          <m:sSubSupPr>
            <m:ctrlPr>
              <w:rPr>
                <w:rFonts w:ascii="Cambria Math" w:eastAsia="等线" w:hAnsi="Cambria Math" w:hint="eastAsia"/>
                <w:b/>
                <w:i/>
                <w:iCs/>
                <w:lang w:eastAsia="zh-CN"/>
              </w:rPr>
            </m:ctrlPr>
          </m:sSubSupPr>
          <m:e>
            <m:r>
              <m:rPr>
                <m:sty m:val="bi"/>
              </m:rPr>
              <w:rPr>
                <w:rFonts w:ascii="Cambria Math" w:eastAsia="等线" w:hAnsi="Cambria Math"/>
                <w:lang w:eastAsia="zh-CN"/>
              </w:rPr>
              <m:t>t</m:t>
            </m:r>
          </m:e>
          <m:sub>
            <m:sSup>
              <m:sSupPr>
                <m:ctrlPr>
                  <w:rPr>
                    <w:rFonts w:ascii="Cambria Math" w:eastAsia="等线" w:hAnsi="Cambria Math" w:hint="eastAsia"/>
                    <w:b/>
                    <w:i/>
                    <w:iCs/>
                    <w:lang w:eastAsia="zh-CN"/>
                  </w:rPr>
                </m:ctrlPr>
              </m:sSupPr>
              <m:e>
                <m:r>
                  <m:rPr>
                    <m:sty m:val="bi"/>
                  </m:rPr>
                  <w:rPr>
                    <w:rFonts w:ascii="Cambria Math" w:eastAsia="等线" w:hAnsi="Cambria Math"/>
                    <w:lang w:eastAsia="zh-CN"/>
                  </w:rPr>
                  <m:t>n</m:t>
                </m:r>
              </m:e>
              <m:sup>
                <m:r>
                  <m:rPr>
                    <m:sty m:val="bi"/>
                  </m:rPr>
                  <w:rPr>
                    <w:rFonts w:ascii="Cambria Math" w:eastAsia="等线" w:hAnsi="Cambria Math" w:hint="eastAsia"/>
                    <w:lang w:eastAsia="zh-CN"/>
                  </w:rPr>
                  <m:t>'</m:t>
                </m:r>
              </m:sup>
            </m:sSup>
          </m:sub>
          <m:sup>
            <m:r>
              <m:rPr>
                <m:sty m:val="bi"/>
              </m:rPr>
              <w:rPr>
                <w:rFonts w:ascii="Cambria Math" w:eastAsia="等线" w:hAnsi="Cambria Math"/>
                <w:lang w:eastAsia="zh-CN"/>
              </w:rPr>
              <m:t>SL</m:t>
            </m:r>
          </m:sup>
        </m:sSubSup>
      </m:oMath>
      <w:r w:rsidRPr="000B68A1">
        <w:rPr>
          <w:rFonts w:eastAsia="等线" w:hint="eastAsia"/>
          <w:b/>
          <w:lang w:eastAsia="zh-CN"/>
        </w:rPr>
        <w:t xml:space="preserve"> should be redefined by subframe </w:t>
      </w:r>
      <m:oMath>
        <m:sSubSup>
          <m:sSubSupPr>
            <m:ctrlPr>
              <w:rPr>
                <w:rFonts w:ascii="Cambria Math" w:eastAsia="等线" w:hAnsi="Cambria Math" w:hint="eastAsia"/>
                <w:b/>
                <w:i/>
                <w:iCs/>
                <w:lang w:eastAsia="zh-CN"/>
              </w:rPr>
            </m:ctrlPr>
          </m:sSubSupPr>
          <m:e>
            <m:r>
              <m:rPr>
                <m:sty m:val="bi"/>
              </m:rPr>
              <w:rPr>
                <w:rFonts w:ascii="Cambria Math" w:eastAsia="等线" w:hAnsi="Cambria Math"/>
                <w:lang w:eastAsia="zh-CN"/>
              </w:rPr>
              <m:t>t</m:t>
            </m:r>
          </m:e>
          <m:sub>
            <m:sSup>
              <m:sSupPr>
                <m:ctrlPr>
                  <w:rPr>
                    <w:rFonts w:ascii="Cambria Math" w:eastAsia="等线" w:hAnsi="Cambria Math" w:hint="eastAsia"/>
                    <w:b/>
                    <w:i/>
                    <w:iCs/>
                    <w:lang w:eastAsia="zh-CN"/>
                  </w:rPr>
                </m:ctrlPr>
              </m:sSupPr>
              <m:e>
                <m:r>
                  <m:rPr>
                    <m:sty m:val="bi"/>
                  </m:rPr>
                  <w:rPr>
                    <w:rFonts w:ascii="Cambria Math" w:eastAsia="等线" w:hAnsi="Cambria Math"/>
                    <w:lang w:eastAsia="zh-CN"/>
                  </w:rPr>
                  <m:t>p</m:t>
                </m:r>
              </m:e>
              <m:sup>
                <m:r>
                  <m:rPr>
                    <m:sty m:val="bi"/>
                  </m:rPr>
                  <w:rPr>
                    <w:rFonts w:ascii="Cambria Math" w:eastAsia="等线" w:hAnsi="Cambria Math"/>
                    <w:lang w:eastAsia="zh-CN"/>
                  </w:rPr>
                  <m:t>'</m:t>
                </m:r>
              </m:sup>
            </m:sSup>
          </m:sub>
          <m:sup>
            <m:r>
              <m:rPr>
                <m:sty m:val="bi"/>
              </m:rPr>
              <w:rPr>
                <w:rFonts w:ascii="Cambria Math" w:eastAsia="等线" w:hAnsi="Cambria Math"/>
                <w:lang w:eastAsia="zh-CN"/>
              </w:rPr>
              <m:t>SL</m:t>
            </m:r>
          </m:sup>
        </m:sSubSup>
      </m:oMath>
      <w:r w:rsidRPr="000B68A1">
        <w:rPr>
          <w:rFonts w:eastAsia="等线" w:hAnsi="Cambria Math" w:hint="eastAsia"/>
          <w:b/>
          <w:lang w:eastAsia="zh-CN"/>
        </w:rPr>
        <w:t xml:space="preserve"> which </w:t>
      </w:r>
      <w:r w:rsidRPr="000B68A1">
        <w:rPr>
          <w:rFonts w:eastAsia="等线" w:hint="eastAsia"/>
          <w:b/>
          <w:lang w:eastAsia="zh-CN"/>
        </w:rPr>
        <w:t xml:space="preserve">is the first </w:t>
      </w:r>
      <w:proofErr w:type="spellStart"/>
      <w:r w:rsidRPr="000B68A1">
        <w:rPr>
          <w:rFonts w:eastAsia="等线" w:hint="eastAsia"/>
          <w:b/>
          <w:lang w:eastAsia="zh-CN"/>
        </w:rPr>
        <w:t>su</w:t>
      </w:r>
      <w:r w:rsidRPr="000B68A1">
        <w:rPr>
          <w:b/>
          <w:lang w:val="en-GB" w:eastAsia="zh-CN"/>
        </w:rPr>
        <w:t>bframe</w:t>
      </w:r>
      <w:proofErr w:type="spellEnd"/>
      <w:r w:rsidRPr="000B68A1">
        <w:rPr>
          <w:b/>
          <w:lang w:val="en-GB" w:eastAsia="zh-CN"/>
        </w:rPr>
        <w:t xml:space="preserve"> after </w:t>
      </w:r>
      <w:proofErr w:type="spellStart"/>
      <w:r w:rsidRPr="000B68A1">
        <w:rPr>
          <w:rFonts w:eastAsia="MS Mincho"/>
          <w:b/>
        </w:rPr>
        <w:t>subframe</w:t>
      </w:r>
      <w:proofErr w:type="spellEnd"/>
      <w:r w:rsidRPr="000B68A1">
        <w:rPr>
          <w:rFonts w:eastAsia="宋体" w:hint="eastAsia"/>
          <w:b/>
          <w:lang w:eastAsia="zh-CN"/>
        </w:rPr>
        <w:t xml:space="preserve"> </w:t>
      </w:r>
      <w:r w:rsidRPr="000B68A1">
        <w:rPr>
          <w:rFonts w:eastAsia="宋体"/>
          <w:b/>
          <w:i/>
          <w:iCs/>
          <w:lang w:eastAsia="zh-CN"/>
        </w:rPr>
        <w:t>p</w:t>
      </w:r>
      <w:r w:rsidRPr="000B68A1">
        <w:rPr>
          <w:b/>
          <w:lang w:val="en-GB" w:eastAsia="zh-CN"/>
        </w:rPr>
        <w:t xml:space="preserve"> belonging to the</w:t>
      </w:r>
      <w:r w:rsidRPr="000B68A1">
        <w:rPr>
          <w:rFonts w:hint="eastAsia"/>
          <w:b/>
          <w:lang w:eastAsia="zh-CN"/>
        </w:rPr>
        <w:t xml:space="preserve"> LTE SL</w:t>
      </w:r>
      <w:r w:rsidRPr="000B68A1">
        <w:rPr>
          <w:b/>
          <w:lang w:val="en-GB" w:eastAsia="zh-CN"/>
        </w:rPr>
        <w:t xml:space="preserve"> set </w:t>
      </w:r>
      <m:oMath>
        <m:d>
          <m:dPr>
            <m:ctrlPr>
              <w:rPr>
                <w:rFonts w:ascii="Cambria Math" w:hAnsi="Cambria Math"/>
                <w:b/>
                <w:bCs/>
                <w:i/>
                <w:lang w:val="en-GB"/>
              </w:rPr>
            </m:ctrlPr>
          </m:dPr>
          <m:e>
            <m:sSubSup>
              <m:sSubSupPr>
                <m:ctrlPr>
                  <w:rPr>
                    <w:rFonts w:ascii="Cambria Math" w:hAnsi="Cambria Math"/>
                    <w:b/>
                    <w:bCs/>
                    <w:i/>
                    <w:lang w:val="en-GB"/>
                  </w:rPr>
                </m:ctrlPr>
              </m:sSubSupPr>
              <m:e>
                <m:r>
                  <m:rPr>
                    <m:sty m:val="bi"/>
                  </m:rPr>
                  <w:rPr>
                    <w:rFonts w:ascii="Cambria Math" w:hAnsi="Cambria Math"/>
                    <w:lang w:eastAsia="zh-CN"/>
                  </w:rPr>
                  <m:t>t</m:t>
                </m:r>
              </m:e>
              <m:sub>
                <m:r>
                  <m:rPr>
                    <m:sty m:val="bi"/>
                  </m:rPr>
                  <w:rPr>
                    <w:rFonts w:ascii="Cambria Math" w:hAnsi="Cambria Math"/>
                    <w:lang w:eastAsia="zh-CN"/>
                  </w:rPr>
                  <m:t>0</m:t>
                </m:r>
              </m:sub>
              <m:sup>
                <m:r>
                  <m:rPr>
                    <m:sty m:val="bi"/>
                  </m:rPr>
                  <w:rPr>
                    <w:rFonts w:ascii="Cambria Math" w:hAnsi="Cambria Math"/>
                    <w:lang w:eastAsia="zh-CN"/>
                  </w:rPr>
                  <m:t>SL</m:t>
                </m:r>
              </m:sup>
            </m:sSubSup>
            <m:r>
              <m:rPr>
                <m:sty m:val="bi"/>
              </m:rPr>
              <w:rPr>
                <w:rFonts w:ascii="Cambria Math" w:hAnsi="Cambria Math"/>
                <w:lang w:eastAsia="zh-CN"/>
              </w:rPr>
              <m:t xml:space="preserve">, </m:t>
            </m:r>
            <m:sSubSup>
              <m:sSubSupPr>
                <m:ctrlPr>
                  <w:rPr>
                    <w:rFonts w:ascii="Cambria Math" w:hAnsi="Cambria Math"/>
                    <w:b/>
                    <w:bCs/>
                    <w:i/>
                    <w:lang w:val="en-GB"/>
                  </w:rPr>
                </m:ctrlPr>
              </m:sSubSupPr>
              <m:e>
                <m:r>
                  <m:rPr>
                    <m:sty m:val="bi"/>
                  </m:rPr>
                  <w:rPr>
                    <w:rFonts w:ascii="Cambria Math" w:hAnsi="Cambria Math"/>
                    <w:lang w:eastAsia="zh-CN"/>
                  </w:rPr>
                  <m:t>t</m:t>
                </m:r>
              </m:e>
              <m:sub>
                <m:r>
                  <m:rPr>
                    <m:sty m:val="bi"/>
                  </m:rPr>
                  <w:rPr>
                    <w:rFonts w:ascii="Cambria Math" w:hAnsi="Cambria Math"/>
                    <w:lang w:eastAsia="zh-CN"/>
                  </w:rPr>
                  <m:t>1</m:t>
                </m:r>
              </m:sub>
              <m:sup>
                <m:r>
                  <m:rPr>
                    <m:sty m:val="bi"/>
                  </m:rPr>
                  <w:rPr>
                    <w:rFonts w:ascii="Cambria Math" w:hAnsi="Cambria Math"/>
                    <w:lang w:eastAsia="zh-CN"/>
                  </w:rPr>
                  <m:t>SL</m:t>
                </m:r>
              </m:sup>
            </m:sSubSup>
            <m:r>
              <m:rPr>
                <m:sty m:val="bi"/>
              </m:rPr>
              <w:rPr>
                <w:rFonts w:ascii="Cambria Math" w:hAnsi="Cambria Math"/>
                <w:lang w:eastAsia="zh-CN"/>
              </w:rPr>
              <m:t xml:space="preserve">,..., </m:t>
            </m:r>
            <m:sSubSup>
              <m:sSubSupPr>
                <m:ctrlPr>
                  <w:rPr>
                    <w:rFonts w:ascii="Cambria Math" w:hAnsi="Cambria Math"/>
                    <w:b/>
                    <w:bCs/>
                    <w:i/>
                    <w:lang w:val="en-GB"/>
                  </w:rPr>
                </m:ctrlPr>
              </m:sSubSupPr>
              <m:e>
                <m:r>
                  <m:rPr>
                    <m:sty m:val="bi"/>
                  </m:rPr>
                  <w:rPr>
                    <w:rFonts w:ascii="Cambria Math" w:hAnsi="Cambria Math"/>
                    <w:lang w:eastAsia="zh-CN"/>
                  </w:rPr>
                  <m:t>t</m:t>
                </m:r>
              </m:e>
              <m:sub>
                <m:sSub>
                  <m:sSubPr>
                    <m:ctrlPr>
                      <w:rPr>
                        <w:rFonts w:ascii="Cambria Math" w:hAnsi="Cambria Math"/>
                        <w:b/>
                        <w:bCs/>
                        <w:i/>
                        <w:lang w:val="en-GB"/>
                      </w:rPr>
                    </m:ctrlPr>
                  </m:sSubPr>
                  <m:e>
                    <m:r>
                      <m:rPr>
                        <m:sty m:val="bi"/>
                      </m:rPr>
                      <w:rPr>
                        <w:rFonts w:ascii="Cambria Math" w:hAnsi="Cambria Math"/>
                        <w:lang w:eastAsia="zh-CN"/>
                      </w:rPr>
                      <m:t>T</m:t>
                    </m:r>
                  </m:e>
                  <m:sub>
                    <m:r>
                      <m:rPr>
                        <m:sty m:val="bi"/>
                      </m:rPr>
                      <w:rPr>
                        <w:rFonts w:ascii="Cambria Math" w:hAnsi="Cambria Math"/>
                        <w:lang w:eastAsia="zh-CN"/>
                      </w:rPr>
                      <m:t>max</m:t>
                    </m:r>
                  </m:sub>
                </m:sSub>
              </m:sub>
              <m:sup>
                <m:r>
                  <m:rPr>
                    <m:sty m:val="bi"/>
                  </m:rPr>
                  <w:rPr>
                    <w:rFonts w:ascii="Cambria Math" w:hAnsi="Cambria Math"/>
                    <w:lang w:eastAsia="zh-CN"/>
                  </w:rPr>
                  <m:t>SL</m:t>
                </m:r>
              </m:sup>
            </m:sSubSup>
          </m:e>
        </m:d>
      </m:oMath>
      <w:r w:rsidRPr="000B68A1">
        <w:rPr>
          <w:rFonts w:eastAsia="宋体" w:hint="eastAsia"/>
          <w:b/>
          <w:bCs/>
          <w:iCs/>
          <w:lang w:eastAsia="zh-CN"/>
        </w:rPr>
        <w:t xml:space="preserve">, the subframe </w:t>
      </w:r>
      <w:r w:rsidRPr="000B68A1">
        <w:rPr>
          <w:rFonts w:eastAsia="宋体"/>
          <w:b/>
          <w:bCs/>
          <w:i/>
          <w:lang w:eastAsia="zh-CN"/>
        </w:rPr>
        <w:t>p</w:t>
      </w:r>
      <w:r w:rsidRPr="000B68A1">
        <w:rPr>
          <w:rFonts w:eastAsia="宋体" w:hint="eastAsia"/>
          <w:b/>
          <w:bCs/>
          <w:iCs/>
          <w:lang w:eastAsia="zh-CN"/>
        </w:rPr>
        <w:t xml:space="preserve"> is set to the ending LTE SL </w:t>
      </w:r>
      <w:proofErr w:type="spellStart"/>
      <w:r w:rsidRPr="000B68A1">
        <w:rPr>
          <w:rFonts w:eastAsia="宋体" w:hint="eastAsia"/>
          <w:b/>
          <w:bCs/>
          <w:iCs/>
          <w:lang w:eastAsia="zh-CN"/>
        </w:rPr>
        <w:t>subframe</w:t>
      </w:r>
      <w:proofErr w:type="spellEnd"/>
      <w:r w:rsidRPr="000B68A1">
        <w:rPr>
          <w:rFonts w:eastAsia="宋体" w:hint="eastAsia"/>
          <w:b/>
          <w:bCs/>
          <w:iCs/>
          <w:lang w:eastAsia="zh-CN"/>
        </w:rPr>
        <w:t xml:space="preserve"> used to determine the information shared with the NR SL module.</w:t>
      </w:r>
    </w:p>
    <w:p w:rsidR="009C4982" w:rsidRPr="000B68A1" w:rsidRDefault="00244FCA">
      <w:pPr>
        <w:spacing w:after="50"/>
        <w:jc w:val="both"/>
        <w:rPr>
          <w:rFonts w:eastAsia="宋体"/>
          <w:b/>
          <w:iCs/>
          <w:lang w:eastAsia="zh-CN"/>
        </w:rPr>
      </w:pPr>
      <w:r w:rsidRPr="000B68A1">
        <w:rPr>
          <w:rFonts w:eastAsiaTheme="minorEastAsia" w:hint="eastAsia"/>
          <w:b/>
          <w:lang w:eastAsia="zh-CN"/>
        </w:rPr>
        <w:t>Proposal 1</w:t>
      </w:r>
      <w:r w:rsidRPr="000B68A1">
        <w:rPr>
          <w:rFonts w:eastAsiaTheme="minorEastAsia" w:hint="eastAsia"/>
          <w:b/>
          <w:lang w:eastAsia="zh-CN"/>
        </w:rPr>
        <w:t>5</w:t>
      </w:r>
      <w:r w:rsidRPr="000B68A1">
        <w:rPr>
          <w:rFonts w:eastAsiaTheme="minorEastAsia" w:hint="eastAsia"/>
          <w:b/>
          <w:lang w:eastAsia="zh-CN"/>
        </w:rPr>
        <w:t xml:space="preserve">: </w:t>
      </w:r>
      <w:r w:rsidRPr="000B68A1">
        <w:rPr>
          <w:rFonts w:eastAsia="MS Mincho" w:hint="eastAsia"/>
          <w:b/>
          <w:lang w:eastAsia="zh-CN"/>
        </w:rPr>
        <w:t>T</w:t>
      </w:r>
      <w:r w:rsidRPr="000B68A1">
        <w:rPr>
          <w:rFonts w:eastAsia="等线" w:hint="eastAsia"/>
          <w:b/>
          <w:lang w:eastAsia="zh-CN"/>
        </w:rPr>
        <w:t xml:space="preserve">he definition of </w:t>
      </w:r>
      <m:oMath>
        <m:sSub>
          <m:sSubPr>
            <m:ctrlPr>
              <w:rPr>
                <w:rFonts w:ascii="Cambria Math" w:eastAsia="Malgun Gothic" w:hAnsi="Cambria Math"/>
                <w:b/>
                <w:i/>
                <w:lang w:eastAsia="en-GB"/>
              </w:rPr>
            </m:ctrlPr>
          </m:sSubPr>
          <m:e>
            <m:r>
              <m:rPr>
                <m:sty m:val="bi"/>
              </m:rPr>
              <w:rPr>
                <w:rFonts w:ascii="Cambria Math" w:eastAsia="Malgun Gothic" w:hAnsi="Cambria Math"/>
                <w:lang w:eastAsia="en-GB"/>
              </w:rPr>
              <m:t>T</m:t>
            </m:r>
          </m:e>
          <m:sub>
            <m:r>
              <m:rPr>
                <m:sty m:val="bi"/>
              </m:rPr>
              <w:rPr>
                <w:rFonts w:ascii="Cambria Math" w:eastAsia="Malgun Gothic" w:hAnsi="Cambria Math"/>
                <w:lang w:eastAsia="en-GB"/>
              </w:rPr>
              <m:t>scal</m:t>
            </m:r>
          </m:sub>
        </m:sSub>
      </m:oMath>
      <w:r w:rsidRPr="000B68A1">
        <w:rPr>
          <w:rFonts w:eastAsia="宋体" w:hAnsi="Cambria Math" w:hint="eastAsia"/>
          <w:b/>
          <w:lang w:eastAsia="zh-CN"/>
        </w:rPr>
        <w:t xml:space="preserve"> </w:t>
      </w:r>
      <w:r w:rsidRPr="000B68A1">
        <w:rPr>
          <w:rFonts w:eastAsia="等线" w:hint="eastAsia"/>
          <w:b/>
          <w:lang w:eastAsia="zh-CN"/>
        </w:rPr>
        <w:t xml:space="preserve"> should be reset to </w:t>
      </w:r>
      <w:r w:rsidRPr="000B68A1">
        <w:rPr>
          <w:rFonts w:eastAsia="宋体" w:hint="eastAsia"/>
          <w:b/>
          <w:lang w:eastAsia="zh-CN"/>
        </w:rPr>
        <w:t xml:space="preserve">the duration between the </w:t>
      </w:r>
      <w:r w:rsidRPr="000B68A1">
        <w:rPr>
          <w:rFonts w:eastAsia="MS Mincho"/>
          <w:b/>
        </w:rPr>
        <w:t xml:space="preserve">ending LTE SL </w:t>
      </w:r>
      <w:proofErr w:type="spellStart"/>
      <w:r w:rsidRPr="000B68A1">
        <w:rPr>
          <w:rFonts w:eastAsia="MS Mincho"/>
          <w:b/>
        </w:rPr>
        <w:t>subframe</w:t>
      </w:r>
      <w:proofErr w:type="spellEnd"/>
      <w:r w:rsidRPr="000B68A1">
        <w:rPr>
          <w:rFonts w:eastAsia="宋体" w:hint="eastAsia"/>
          <w:b/>
          <w:lang w:eastAsia="zh-CN"/>
        </w:rPr>
        <w:t xml:space="preserve"> p</w:t>
      </w:r>
      <w:r w:rsidRPr="000B68A1">
        <w:rPr>
          <w:rFonts w:hint="eastAsia"/>
          <w:b/>
          <w:lang w:eastAsia="zh-CN"/>
        </w:rPr>
        <w:t xml:space="preserve"> and the </w:t>
      </w:r>
      <w:proofErr w:type="spellStart"/>
      <w:r w:rsidRPr="000B68A1">
        <w:rPr>
          <w:rFonts w:hint="eastAsia"/>
          <w:b/>
          <w:lang w:eastAsia="zh-CN"/>
        </w:rPr>
        <w:t>subframe</w:t>
      </w:r>
      <w:proofErr w:type="spellEnd"/>
      <w:r w:rsidRPr="000B68A1">
        <w:rPr>
          <w:rFonts w:hint="eastAsia"/>
          <w:b/>
          <w:lang w:eastAsia="zh-CN"/>
        </w:rPr>
        <w:t xml:space="preserve"> which contains slot </w:t>
      </w:r>
      <w:r w:rsidRPr="000B68A1">
        <w:rPr>
          <w:rFonts w:eastAsia="宋体"/>
          <w:b/>
          <w:i/>
          <w:iCs/>
          <w:lang w:eastAsia="zh-CN"/>
        </w:rPr>
        <w:t>n+T2</w:t>
      </w:r>
      <w:r w:rsidRPr="000B68A1">
        <w:rPr>
          <w:rFonts w:eastAsia="宋体" w:hint="eastAsia"/>
          <w:b/>
          <w:lang w:eastAsia="zh-CN"/>
        </w:rPr>
        <w:t xml:space="preserve"> </w:t>
      </w:r>
      <w:r w:rsidRPr="000B68A1">
        <w:rPr>
          <w:b/>
          <w:lang w:eastAsia="en-GB"/>
        </w:rPr>
        <w:t xml:space="preserve">converted to units of </w:t>
      </w:r>
      <w:proofErr w:type="spellStart"/>
      <w:r w:rsidRPr="000B68A1">
        <w:rPr>
          <w:b/>
          <w:iCs/>
          <w:lang w:val="en-GB" w:eastAsia="en-GB"/>
        </w:rPr>
        <w:t>msec</w:t>
      </w:r>
      <w:proofErr w:type="spellEnd"/>
      <w:r w:rsidRPr="000B68A1">
        <w:rPr>
          <w:rFonts w:eastAsia="宋体" w:hint="eastAsia"/>
          <w:b/>
          <w:iCs/>
          <w:lang w:eastAsia="zh-CN"/>
        </w:rPr>
        <w:t>.</w:t>
      </w:r>
    </w:p>
    <w:p w:rsidR="009C4982" w:rsidRPr="000B68A1" w:rsidRDefault="00244FCA">
      <w:pPr>
        <w:spacing w:after="50"/>
        <w:jc w:val="both"/>
        <w:rPr>
          <w:rFonts w:eastAsia="宋体"/>
          <w:iCs/>
          <w:lang w:eastAsia="zh-CN"/>
        </w:rPr>
      </w:pPr>
      <w:r w:rsidRPr="000B68A1">
        <w:rPr>
          <w:rFonts w:eastAsiaTheme="minorEastAsia" w:hint="eastAsia"/>
          <w:b/>
          <w:lang w:eastAsia="zh-CN"/>
        </w:rPr>
        <w:t>Proposal 1</w:t>
      </w:r>
      <w:r w:rsidRPr="000B68A1">
        <w:rPr>
          <w:rFonts w:eastAsiaTheme="minorEastAsia" w:hint="eastAsia"/>
          <w:b/>
          <w:lang w:eastAsia="zh-CN"/>
        </w:rPr>
        <w:t>6</w:t>
      </w:r>
      <w:r w:rsidRPr="000B68A1">
        <w:rPr>
          <w:rFonts w:eastAsiaTheme="minorEastAsia" w:hint="eastAsia"/>
          <w:b/>
          <w:lang w:eastAsia="zh-CN"/>
        </w:rPr>
        <w:t xml:space="preserve">: </w:t>
      </w:r>
      <w:r w:rsidRPr="000B68A1">
        <w:rPr>
          <w:rFonts w:eastAsia="MS Mincho" w:hint="eastAsia"/>
          <w:b/>
          <w:bCs/>
          <w:lang w:eastAsia="zh-CN"/>
        </w:rPr>
        <w:t xml:space="preserve">The value of </w:t>
      </w:r>
      <w:r w:rsidRPr="000B68A1">
        <w:rPr>
          <w:rFonts w:eastAsia="MS Mincho" w:hint="eastAsia"/>
          <w:b/>
          <w:bCs/>
          <w:i/>
          <w:iCs/>
          <w:lang w:eastAsia="zh-CN"/>
        </w:rPr>
        <w:t>Q</w:t>
      </w:r>
      <w:r w:rsidRPr="000B68A1">
        <w:rPr>
          <w:rFonts w:eastAsia="MS Mincho" w:hint="eastAsia"/>
          <w:b/>
          <w:bCs/>
          <w:lang w:eastAsia="zh-CN"/>
        </w:rPr>
        <w:t xml:space="preserve"> equals to </w:t>
      </w:r>
      <w:r w:rsidRPr="000B68A1">
        <w:rPr>
          <w:rFonts w:eastAsia="MS Mincho"/>
          <w:b/>
          <w:bCs/>
          <w:lang w:val="en-GB" w:eastAsia="zh-CN"/>
        </w:rPr>
        <w:t xml:space="preserve">LTE SL resource reselection </w:t>
      </w:r>
      <w:r w:rsidRPr="000B68A1">
        <w:rPr>
          <w:rFonts w:eastAsia="MS Mincho"/>
          <w:b/>
          <w:bCs/>
          <w:i/>
          <w:iCs/>
          <w:lang w:val="en-GB" w:eastAsia="zh-CN"/>
        </w:rPr>
        <w:t>count</w:t>
      </w:r>
      <w:r w:rsidRPr="000B68A1">
        <w:rPr>
          <w:rFonts w:eastAsia="MS Mincho" w:hint="eastAsia"/>
          <w:b/>
          <w:bCs/>
          <w:lang w:eastAsia="zh-CN"/>
        </w:rPr>
        <w:t xml:space="preserve"> if </w:t>
      </w:r>
      <m:oMath>
        <m:r>
          <m:rPr>
            <m:sty m:val="bi"/>
          </m:rPr>
          <w:rPr>
            <w:rFonts w:ascii="Cambria Math" w:eastAsia="宋体" w:hAnsi="Cambria Math"/>
            <w:lang w:eastAsia="zh-CN"/>
          </w:rPr>
          <m:t>m</m:t>
        </m:r>
        <m:r>
          <m:rPr>
            <m:sty m:val="bi"/>
          </m:rPr>
          <w:rPr>
            <w:rFonts w:ascii="Cambria Math" w:eastAsia="宋体" w:hAnsi="Cambria Math"/>
            <w:lang w:eastAsia="zh-CN"/>
          </w:rPr>
          <m:t xml:space="preserve"> +</m:t>
        </m:r>
        <m:r>
          <m:rPr>
            <m:sty m:val="bi"/>
          </m:rPr>
          <w:rPr>
            <w:rFonts w:ascii="Cambria Math" w:eastAsia="宋体" w:hAnsi="Cambria Math"/>
            <w:lang w:eastAsia="zh-CN"/>
          </w:rPr>
          <m:t>count</m:t>
        </m:r>
        <m:r>
          <m:rPr>
            <m:sty m:val="bi"/>
          </m:rPr>
          <w:rPr>
            <w:rFonts w:ascii="Cambria Math" w:eastAsia="宋体" w:hAnsi="Cambria Math"/>
            <w:lang w:eastAsia="zh-CN"/>
          </w:rPr>
          <m:t xml:space="preserve"> </m:t>
        </m:r>
        <m:r>
          <m:rPr>
            <m:sty m:val="bi"/>
          </m:rPr>
          <w:rPr>
            <w:rFonts w:ascii="Cambria Math" w:hAnsi="Cambria Math"/>
            <w:lang w:val="en-GB"/>
          </w:rPr>
          <m:t>×</m:t>
        </m:r>
        <m:sSub>
          <m:sSubPr>
            <m:ctrlPr>
              <w:rPr>
                <w:rFonts w:ascii="Cambria Math" w:hAnsi="Cambria Math" w:hint="eastAsia"/>
                <w:b/>
                <w:bCs/>
                <w:i/>
                <w:lang w:val="en-GB" w:eastAsia="ko-KR"/>
              </w:rPr>
            </m:ctrlPr>
          </m:sSubPr>
          <m:e>
            <m:r>
              <m:rPr>
                <m:sty m:val="bi"/>
              </m:rPr>
              <w:rPr>
                <w:rFonts w:ascii="Cambria Math" w:eastAsia="宋体" w:hAnsi="Cambria Math"/>
                <w:lang w:eastAsia="zh-CN"/>
              </w:rPr>
              <m:t>P</m:t>
            </m:r>
          </m:e>
          <m:sub>
            <m:r>
              <m:rPr>
                <m:sty m:val="bi"/>
              </m:rPr>
              <w:rPr>
                <w:rFonts w:ascii="Cambria Math" w:eastAsia="宋体" w:hAnsi="Cambria Math"/>
                <w:lang w:eastAsia="zh-CN"/>
              </w:rPr>
              <m:t>step</m:t>
            </m:r>
          </m:sub>
        </m:sSub>
        <m:r>
          <m:rPr>
            <m:sty m:val="bi"/>
          </m:rPr>
          <w:rPr>
            <w:rFonts w:ascii="Cambria Math" w:hAnsi="Cambria Math"/>
            <w:lang w:val="en-GB"/>
          </w:rPr>
          <m:t>×</m:t>
        </m:r>
        <m:sSub>
          <m:sSubPr>
            <m:ctrlPr>
              <w:rPr>
                <w:rFonts w:ascii="Cambria Math" w:hAnsi="Cambria Math"/>
                <w:b/>
                <w:bCs/>
                <w:i/>
                <w:lang w:val="en-GB"/>
              </w:rPr>
            </m:ctrlPr>
          </m:sSubPr>
          <m:e>
            <m:r>
              <m:rPr>
                <m:sty m:val="bi"/>
              </m:rPr>
              <w:rPr>
                <w:rFonts w:ascii="Cambria Math" w:eastAsia="宋体" w:hAnsi="Cambria Math"/>
                <w:lang w:eastAsia="zh-CN"/>
              </w:rPr>
              <m:t>P</m:t>
            </m:r>
          </m:e>
          <m:sub>
            <m:r>
              <m:rPr>
                <m:sty m:val="bi"/>
              </m:rPr>
              <w:rPr>
                <w:rFonts w:ascii="Cambria Math" w:eastAsia="宋体" w:hAnsi="Cambria Math"/>
                <w:lang w:eastAsia="zh-CN"/>
              </w:rPr>
              <m:t>rsvp</m:t>
            </m:r>
            <m:r>
              <m:rPr>
                <m:sty m:val="bi"/>
              </m:rPr>
              <w:rPr>
                <w:rFonts w:ascii="Cambria Math" w:eastAsia="宋体" w:hAnsi="Cambria Math"/>
                <w:lang w:eastAsia="zh-CN"/>
              </w:rPr>
              <m:t>_</m:t>
            </m:r>
            <m:r>
              <m:rPr>
                <m:sty m:val="bi"/>
              </m:rPr>
              <w:rPr>
                <w:rFonts w:ascii="Cambria Math" w:eastAsia="宋体" w:hAnsi="Cambria Math"/>
                <w:lang w:eastAsia="zh-CN"/>
              </w:rPr>
              <m:t>RX</m:t>
            </m:r>
          </m:sub>
        </m:sSub>
        <m:r>
          <m:rPr>
            <m:sty m:val="bi"/>
          </m:rPr>
          <w:rPr>
            <w:rFonts w:ascii="Cambria Math" w:eastAsia="宋体" w:hAnsi="Cambria Math"/>
            <w:lang w:eastAsia="zh-CN"/>
          </w:rPr>
          <m:t xml:space="preserve"> </m:t>
        </m:r>
        <m:r>
          <m:rPr>
            <m:sty m:val="b"/>
          </m:rPr>
          <w:rPr>
            <w:rFonts w:ascii="Cambria Math" w:hAnsi="Cambria Math"/>
          </w:rPr>
          <m:t>≥</m:t>
        </m:r>
        <m:r>
          <m:rPr>
            <m:sty m:val="b"/>
          </m:rPr>
          <w:rPr>
            <w:rFonts w:ascii="Cambria Math" w:eastAsia="宋体" w:hAnsi="Cambria Math"/>
            <w:lang w:eastAsia="zh-CN"/>
          </w:rPr>
          <m:t xml:space="preserve"> </m:t>
        </m:r>
        <m:r>
          <m:rPr>
            <m:sty m:val="bi"/>
          </m:rPr>
          <w:rPr>
            <w:rFonts w:ascii="Cambria Math" w:eastAsia="宋体" w:hAnsi="Cambria Math"/>
            <w:lang w:eastAsia="zh-CN"/>
          </w:rPr>
          <m:t>d</m:t>
        </m:r>
        <m:r>
          <m:rPr>
            <m:sty m:val="bi"/>
          </m:rPr>
          <w:rPr>
            <w:rFonts w:ascii="Cambria Math" w:eastAsia="宋体" w:hAnsi="Cambria Math" w:hint="eastAsia"/>
            <w:lang w:eastAsia="zh-CN"/>
          </w:rPr>
          <m:t>,</m:t>
        </m:r>
      </m:oMath>
      <w:r w:rsidRPr="000B68A1">
        <w:rPr>
          <w:rFonts w:eastAsia="宋体" w:hAnsi="Cambria Math" w:hint="eastAsia"/>
          <w:b/>
          <w:bCs/>
          <w:lang w:eastAsia="zh-CN"/>
        </w:rPr>
        <w:t xml:space="preserve"> when UE </w:t>
      </w:r>
      <w:r w:rsidRPr="000B68A1">
        <w:rPr>
          <w:rFonts w:eastAsia="MS Mincho"/>
          <w:b/>
          <w:bCs/>
          <w:lang w:val="en-GB" w:eastAsia="zh-CN"/>
        </w:rPr>
        <w:t xml:space="preserve">determine candidate resource set for NR SL considering the LTE SL resources selected to be </w:t>
      </w:r>
      <w:r w:rsidRPr="000B68A1">
        <w:rPr>
          <w:rFonts w:eastAsia="MS Mincho"/>
          <w:b/>
          <w:bCs/>
          <w:lang w:val="en-GB" w:eastAsia="zh-CN"/>
        </w:rPr>
        <w:t>used for LTE SL module’s own LTE SL transmission</w:t>
      </w:r>
      <w:r w:rsidRPr="000B68A1">
        <w:rPr>
          <w:rFonts w:eastAsia="MS Mincho"/>
          <w:b/>
          <w:bCs/>
          <w:lang w:eastAsia="zh-CN"/>
        </w:rPr>
        <w:t xml:space="preserve">, </w:t>
      </w:r>
      <w:r w:rsidRPr="000B68A1">
        <w:rPr>
          <w:rFonts w:eastAsia="宋体"/>
          <w:b/>
          <w:bCs/>
          <w:lang w:val="en-GB" w:eastAsia="zh-CN"/>
        </w:rPr>
        <w:t xml:space="preserve"> </w:t>
      </w:r>
      <w:bookmarkStart w:id="63" w:name="OLE_LINK2"/>
      <w:proofErr w:type="spellStart"/>
      <w:r w:rsidRPr="000B68A1">
        <w:rPr>
          <w:rFonts w:eastAsia="宋体" w:hAnsi="Cambria Math" w:hint="eastAsia"/>
          <w:b/>
          <w:bCs/>
          <w:lang w:eastAsia="zh-CN"/>
        </w:rPr>
        <w:t>subframe</w:t>
      </w:r>
      <w:proofErr w:type="spellEnd"/>
      <w:r w:rsidRPr="000B68A1">
        <w:rPr>
          <w:rFonts w:eastAsia="宋体" w:hAnsi="Cambria Math" w:hint="eastAsia"/>
          <w:b/>
          <w:bCs/>
          <w:lang w:eastAsia="zh-CN"/>
        </w:rPr>
        <w:t xml:space="preserve"> </w:t>
      </w:r>
      <w:r w:rsidRPr="000B68A1">
        <w:rPr>
          <w:rFonts w:eastAsia="宋体" w:hAnsi="Cambria Math" w:hint="eastAsia"/>
          <w:b/>
          <w:bCs/>
          <w:i/>
          <w:iCs/>
          <w:lang w:eastAsia="zh-CN"/>
        </w:rPr>
        <w:t>d</w:t>
      </w:r>
      <w:r w:rsidRPr="000B68A1">
        <w:rPr>
          <w:rFonts w:eastAsia="宋体" w:hAnsi="Cambria Math" w:hint="eastAsia"/>
          <w:b/>
          <w:bCs/>
          <w:lang w:eastAsia="zh-CN"/>
        </w:rPr>
        <w:t xml:space="preserve"> is </w:t>
      </w:r>
      <w:r w:rsidRPr="000B68A1">
        <w:rPr>
          <w:rFonts w:eastAsia="宋体"/>
          <w:b/>
          <w:bCs/>
          <w:lang w:val="en-GB" w:eastAsia="zh-CN"/>
        </w:rPr>
        <w:t xml:space="preserve">the </w:t>
      </w:r>
      <w:proofErr w:type="spellStart"/>
      <w:r w:rsidRPr="000B68A1">
        <w:rPr>
          <w:rFonts w:eastAsia="宋体"/>
          <w:b/>
          <w:bCs/>
          <w:lang w:eastAsia="zh-CN"/>
        </w:rPr>
        <w:t>subframe</w:t>
      </w:r>
      <w:proofErr w:type="spellEnd"/>
      <w:r w:rsidRPr="000B68A1">
        <w:rPr>
          <w:rFonts w:eastAsia="宋体"/>
          <w:b/>
          <w:bCs/>
          <w:lang w:eastAsia="zh-CN"/>
        </w:rPr>
        <w:t xml:space="preserve"> </w:t>
      </w:r>
      <w:r w:rsidRPr="000B68A1">
        <w:rPr>
          <w:rFonts w:eastAsia="宋体" w:hint="eastAsia"/>
          <w:b/>
          <w:bCs/>
          <w:lang w:eastAsia="zh-CN"/>
        </w:rPr>
        <w:t>contain</w:t>
      </w:r>
      <w:r w:rsidRPr="000B68A1">
        <w:rPr>
          <w:rFonts w:eastAsia="宋体" w:hint="eastAsia"/>
          <w:b/>
          <w:bCs/>
          <w:lang w:eastAsia="zh-CN"/>
        </w:rPr>
        <w:t>ing</w:t>
      </w:r>
      <w:r w:rsidRPr="000B68A1">
        <w:rPr>
          <w:rFonts w:eastAsia="宋体" w:hint="eastAsia"/>
          <w:b/>
          <w:bCs/>
          <w:lang w:eastAsia="zh-CN"/>
        </w:rPr>
        <w:t xml:space="preserve"> slot </w:t>
      </w:r>
      <w:r w:rsidRPr="000B68A1">
        <w:rPr>
          <w:rFonts w:eastAsia="宋体" w:hint="eastAsia"/>
          <w:b/>
          <w:bCs/>
          <w:i/>
          <w:iCs/>
          <w:lang w:eastAsia="zh-CN"/>
        </w:rPr>
        <w:t>n+T2</w:t>
      </w:r>
      <w:r w:rsidRPr="000B68A1">
        <w:rPr>
          <w:rFonts w:eastAsia="宋体"/>
          <w:b/>
          <w:bCs/>
          <w:lang w:val="en-GB" w:eastAsia="zh-CN"/>
        </w:rPr>
        <w:t xml:space="preserve"> </w:t>
      </w:r>
      <w:r w:rsidRPr="000B68A1">
        <w:rPr>
          <w:rFonts w:eastAsia="宋体" w:hint="eastAsia"/>
          <w:b/>
          <w:bCs/>
          <w:lang w:eastAsia="zh-CN"/>
        </w:rPr>
        <w:t xml:space="preserve">and </w:t>
      </w:r>
      <w:r w:rsidRPr="000B68A1">
        <w:rPr>
          <w:rFonts w:eastAsia="宋体"/>
          <w:b/>
          <w:bCs/>
          <w:lang w:val="en-GB" w:eastAsia="zh-CN"/>
        </w:rPr>
        <w:t xml:space="preserve">belonging to the </w:t>
      </w:r>
      <w:r w:rsidRPr="000B68A1">
        <w:rPr>
          <w:rFonts w:eastAsia="宋体"/>
          <w:b/>
          <w:bCs/>
          <w:lang w:eastAsia="zh-CN"/>
        </w:rPr>
        <w:t xml:space="preserve">LTE SL </w:t>
      </w:r>
      <w:r w:rsidRPr="000B68A1">
        <w:rPr>
          <w:rFonts w:eastAsia="宋体"/>
          <w:b/>
          <w:bCs/>
          <w:lang w:val="en-GB" w:eastAsia="zh-CN"/>
        </w:rPr>
        <w:t>set</w:t>
      </w:r>
      <w:bookmarkEnd w:id="63"/>
      <w:r w:rsidRPr="000B68A1">
        <w:rPr>
          <w:rFonts w:eastAsia="宋体"/>
          <w:b/>
          <w:bCs/>
          <w:lang w:val="en-GB" w:eastAsia="zh-CN"/>
        </w:rPr>
        <w:t xml:space="preserve"> </w:t>
      </w:r>
      <m:oMath>
        <m:d>
          <m:dPr>
            <m:ctrlPr>
              <w:rPr>
                <w:rFonts w:ascii="Cambria Math" w:hAnsi="Cambria Math"/>
                <w:b/>
                <w:bCs/>
                <w:i/>
                <w:lang w:val="en-GB"/>
              </w:rPr>
            </m:ctrlPr>
          </m:dPr>
          <m:e>
            <m:sSubSup>
              <m:sSubSupPr>
                <m:ctrlPr>
                  <w:rPr>
                    <w:rFonts w:ascii="Cambria Math" w:hAnsi="Cambria Math"/>
                    <w:b/>
                    <w:bCs/>
                    <w:i/>
                    <w:lang w:val="en-GB"/>
                  </w:rPr>
                </m:ctrlPr>
              </m:sSubSupPr>
              <m:e>
                <m:r>
                  <m:rPr>
                    <m:sty m:val="bi"/>
                  </m:rPr>
                  <w:rPr>
                    <w:rFonts w:ascii="Cambria Math" w:hAnsi="Cambria Math"/>
                    <w:lang w:eastAsia="zh-CN"/>
                  </w:rPr>
                  <m:t>t</m:t>
                </m:r>
              </m:e>
              <m:sub>
                <m:r>
                  <m:rPr>
                    <m:sty m:val="bi"/>
                  </m:rPr>
                  <w:rPr>
                    <w:rFonts w:ascii="Cambria Math" w:hAnsi="Cambria Math"/>
                    <w:lang w:eastAsia="zh-CN"/>
                  </w:rPr>
                  <m:t>0</m:t>
                </m:r>
              </m:sub>
              <m:sup>
                <m:r>
                  <m:rPr>
                    <m:sty m:val="bi"/>
                  </m:rPr>
                  <w:rPr>
                    <w:rFonts w:ascii="Cambria Math" w:hAnsi="Cambria Math"/>
                    <w:lang w:eastAsia="zh-CN"/>
                  </w:rPr>
                  <m:t>SL</m:t>
                </m:r>
              </m:sup>
            </m:sSubSup>
            <m:r>
              <m:rPr>
                <m:sty m:val="bi"/>
              </m:rPr>
              <w:rPr>
                <w:rFonts w:ascii="Cambria Math" w:hAnsi="Cambria Math"/>
                <w:lang w:eastAsia="zh-CN"/>
              </w:rPr>
              <m:t xml:space="preserve">, </m:t>
            </m:r>
            <m:sSubSup>
              <m:sSubSupPr>
                <m:ctrlPr>
                  <w:rPr>
                    <w:rFonts w:ascii="Cambria Math" w:hAnsi="Cambria Math"/>
                    <w:b/>
                    <w:bCs/>
                    <w:i/>
                    <w:lang w:val="en-GB"/>
                  </w:rPr>
                </m:ctrlPr>
              </m:sSubSupPr>
              <m:e>
                <m:r>
                  <m:rPr>
                    <m:sty m:val="bi"/>
                  </m:rPr>
                  <w:rPr>
                    <w:rFonts w:ascii="Cambria Math" w:hAnsi="Cambria Math"/>
                    <w:lang w:eastAsia="zh-CN"/>
                  </w:rPr>
                  <m:t>t</m:t>
                </m:r>
              </m:e>
              <m:sub>
                <m:r>
                  <m:rPr>
                    <m:sty m:val="bi"/>
                  </m:rPr>
                  <w:rPr>
                    <w:rFonts w:ascii="Cambria Math" w:hAnsi="Cambria Math"/>
                    <w:lang w:eastAsia="zh-CN"/>
                  </w:rPr>
                  <m:t>1</m:t>
                </m:r>
              </m:sub>
              <m:sup>
                <m:r>
                  <m:rPr>
                    <m:sty m:val="bi"/>
                  </m:rPr>
                  <w:rPr>
                    <w:rFonts w:ascii="Cambria Math" w:hAnsi="Cambria Math"/>
                    <w:lang w:eastAsia="zh-CN"/>
                  </w:rPr>
                  <m:t>SL</m:t>
                </m:r>
              </m:sup>
            </m:sSubSup>
            <m:r>
              <m:rPr>
                <m:sty m:val="bi"/>
              </m:rPr>
              <w:rPr>
                <w:rFonts w:ascii="Cambria Math" w:hAnsi="Cambria Math"/>
                <w:lang w:eastAsia="zh-CN"/>
              </w:rPr>
              <m:t xml:space="preserve">,..., </m:t>
            </m:r>
            <m:sSubSup>
              <m:sSubSupPr>
                <m:ctrlPr>
                  <w:rPr>
                    <w:rFonts w:ascii="Cambria Math" w:hAnsi="Cambria Math"/>
                    <w:b/>
                    <w:bCs/>
                    <w:i/>
                    <w:lang w:val="en-GB"/>
                  </w:rPr>
                </m:ctrlPr>
              </m:sSubSupPr>
              <m:e>
                <m:r>
                  <m:rPr>
                    <m:sty m:val="bi"/>
                  </m:rPr>
                  <w:rPr>
                    <w:rFonts w:ascii="Cambria Math" w:hAnsi="Cambria Math"/>
                    <w:lang w:eastAsia="zh-CN"/>
                  </w:rPr>
                  <m:t>t</m:t>
                </m:r>
              </m:e>
              <m:sub>
                <m:sSub>
                  <m:sSubPr>
                    <m:ctrlPr>
                      <w:rPr>
                        <w:rFonts w:ascii="Cambria Math" w:hAnsi="Cambria Math"/>
                        <w:b/>
                        <w:bCs/>
                        <w:i/>
                        <w:lang w:val="en-GB"/>
                      </w:rPr>
                    </m:ctrlPr>
                  </m:sSubPr>
                  <m:e>
                    <m:r>
                      <m:rPr>
                        <m:sty m:val="bi"/>
                      </m:rPr>
                      <w:rPr>
                        <w:rFonts w:ascii="Cambria Math" w:hAnsi="Cambria Math"/>
                        <w:lang w:eastAsia="zh-CN"/>
                      </w:rPr>
                      <m:t>T</m:t>
                    </m:r>
                  </m:e>
                  <m:sub>
                    <m:r>
                      <m:rPr>
                        <m:sty m:val="bi"/>
                      </m:rPr>
                      <w:rPr>
                        <w:rFonts w:ascii="Cambria Math" w:hAnsi="Cambria Math"/>
                        <w:lang w:eastAsia="zh-CN"/>
                      </w:rPr>
                      <m:t>max</m:t>
                    </m:r>
                  </m:sub>
                </m:sSub>
              </m:sub>
              <m:sup>
                <m:r>
                  <m:rPr>
                    <m:sty m:val="bi"/>
                  </m:rPr>
                  <w:rPr>
                    <w:rFonts w:ascii="Cambria Math" w:hAnsi="Cambria Math"/>
                    <w:lang w:eastAsia="zh-CN"/>
                  </w:rPr>
                  <m:t>SL</m:t>
                </m:r>
              </m:sup>
            </m:sSubSup>
          </m:e>
        </m:d>
      </m:oMath>
      <w:r w:rsidRPr="000B68A1">
        <w:rPr>
          <w:rFonts w:eastAsia="宋体" w:hAnsi="Cambria Math" w:hint="eastAsia"/>
          <w:b/>
          <w:bCs/>
          <w:lang w:eastAsia="zh-CN"/>
        </w:rPr>
        <w:t xml:space="preserve">, otherwise </w:t>
      </w:r>
      <w:proofErr w:type="spellStart"/>
      <w:r w:rsidRPr="000B68A1">
        <w:rPr>
          <w:rFonts w:eastAsia="宋体" w:hAnsi="Cambria Math" w:hint="eastAsia"/>
          <w:b/>
          <w:bCs/>
          <w:lang w:eastAsia="zh-CN"/>
        </w:rPr>
        <w:t>subframe</w:t>
      </w:r>
      <w:proofErr w:type="spellEnd"/>
      <w:r w:rsidRPr="000B68A1">
        <w:rPr>
          <w:rFonts w:eastAsia="宋体" w:hAnsi="Cambria Math" w:hint="eastAsia"/>
          <w:b/>
          <w:bCs/>
          <w:lang w:eastAsia="zh-CN"/>
        </w:rPr>
        <w:t xml:space="preserve"> </w:t>
      </w:r>
      <w:r w:rsidRPr="000B68A1">
        <w:rPr>
          <w:rFonts w:eastAsia="宋体" w:hAnsi="Cambria Math" w:hint="eastAsia"/>
          <w:b/>
          <w:bCs/>
          <w:i/>
          <w:iCs/>
          <w:lang w:eastAsia="zh-CN"/>
        </w:rPr>
        <w:t>d</w:t>
      </w:r>
      <w:r w:rsidRPr="000B68A1">
        <w:rPr>
          <w:rFonts w:eastAsia="宋体" w:hAnsi="Cambria Math" w:hint="eastAsia"/>
          <w:b/>
          <w:bCs/>
          <w:lang w:eastAsia="zh-CN"/>
        </w:rPr>
        <w:t xml:space="preserve"> is </w:t>
      </w:r>
      <w:r w:rsidRPr="000B68A1">
        <w:rPr>
          <w:rFonts w:eastAsia="宋体"/>
          <w:b/>
          <w:bCs/>
          <w:lang w:val="en-GB" w:eastAsia="zh-CN"/>
        </w:rPr>
        <w:t xml:space="preserve">the first </w:t>
      </w:r>
      <w:proofErr w:type="spellStart"/>
      <w:r w:rsidRPr="000B68A1">
        <w:rPr>
          <w:rFonts w:eastAsia="宋体"/>
          <w:b/>
          <w:bCs/>
          <w:lang w:val="en-GB" w:eastAsia="zh-CN"/>
        </w:rPr>
        <w:t>subframe</w:t>
      </w:r>
      <w:proofErr w:type="spellEnd"/>
      <w:r w:rsidRPr="000B68A1">
        <w:rPr>
          <w:rFonts w:eastAsia="宋体"/>
          <w:b/>
          <w:bCs/>
          <w:lang w:val="en-GB" w:eastAsia="zh-CN"/>
        </w:rPr>
        <w:t xml:space="preserve"> </w:t>
      </w:r>
      <w:r w:rsidRPr="000B68A1">
        <w:rPr>
          <w:rFonts w:eastAsia="宋体" w:hint="eastAsia"/>
          <w:b/>
          <w:bCs/>
          <w:lang w:eastAsia="zh-CN"/>
        </w:rPr>
        <w:t xml:space="preserve">before the </w:t>
      </w:r>
      <w:proofErr w:type="spellStart"/>
      <w:r w:rsidRPr="000B68A1">
        <w:rPr>
          <w:rFonts w:eastAsia="宋体"/>
          <w:b/>
          <w:bCs/>
          <w:lang w:eastAsia="zh-CN"/>
        </w:rPr>
        <w:t>subframe</w:t>
      </w:r>
      <w:proofErr w:type="spellEnd"/>
      <w:r w:rsidRPr="000B68A1">
        <w:rPr>
          <w:rFonts w:eastAsia="宋体"/>
          <w:b/>
          <w:bCs/>
          <w:lang w:eastAsia="zh-CN"/>
        </w:rPr>
        <w:t xml:space="preserve"> </w:t>
      </w:r>
      <w:r w:rsidRPr="000B68A1">
        <w:rPr>
          <w:rFonts w:eastAsia="宋体" w:hint="eastAsia"/>
          <w:b/>
          <w:bCs/>
          <w:lang w:eastAsia="zh-CN"/>
        </w:rPr>
        <w:t>contain</w:t>
      </w:r>
      <w:r w:rsidRPr="000B68A1">
        <w:rPr>
          <w:rFonts w:eastAsia="宋体" w:hint="eastAsia"/>
          <w:b/>
          <w:bCs/>
          <w:lang w:eastAsia="zh-CN"/>
        </w:rPr>
        <w:t>ing</w:t>
      </w:r>
      <w:r w:rsidRPr="000B68A1">
        <w:rPr>
          <w:rFonts w:eastAsia="宋体" w:hint="eastAsia"/>
          <w:b/>
          <w:bCs/>
          <w:lang w:eastAsia="zh-CN"/>
        </w:rPr>
        <w:t xml:space="preserve"> slot </w:t>
      </w:r>
      <w:r w:rsidRPr="000B68A1">
        <w:rPr>
          <w:rFonts w:eastAsia="宋体" w:hint="eastAsia"/>
          <w:b/>
          <w:bCs/>
          <w:i/>
          <w:iCs/>
          <w:lang w:eastAsia="zh-CN"/>
        </w:rPr>
        <w:t>n+T2</w:t>
      </w:r>
      <w:r w:rsidRPr="000B68A1">
        <w:rPr>
          <w:rFonts w:eastAsia="宋体"/>
          <w:b/>
          <w:bCs/>
          <w:lang w:val="en-GB" w:eastAsia="zh-CN"/>
        </w:rPr>
        <w:t xml:space="preserve"> </w:t>
      </w:r>
      <w:r w:rsidRPr="000B68A1">
        <w:rPr>
          <w:rFonts w:eastAsia="宋体" w:hint="eastAsia"/>
          <w:b/>
          <w:bCs/>
          <w:lang w:eastAsia="zh-CN"/>
        </w:rPr>
        <w:t xml:space="preserve">and </w:t>
      </w:r>
      <w:r w:rsidRPr="000B68A1">
        <w:rPr>
          <w:rFonts w:eastAsia="宋体"/>
          <w:b/>
          <w:bCs/>
          <w:lang w:val="en-GB" w:eastAsia="zh-CN"/>
        </w:rPr>
        <w:t xml:space="preserve">belonging to the </w:t>
      </w:r>
      <w:r w:rsidRPr="000B68A1">
        <w:rPr>
          <w:rFonts w:eastAsia="宋体"/>
          <w:b/>
          <w:bCs/>
          <w:lang w:eastAsia="zh-CN"/>
        </w:rPr>
        <w:t xml:space="preserve">LTE SL </w:t>
      </w:r>
      <w:r w:rsidRPr="000B68A1">
        <w:rPr>
          <w:rFonts w:eastAsia="宋体"/>
          <w:b/>
          <w:bCs/>
          <w:lang w:val="en-GB" w:eastAsia="zh-CN"/>
        </w:rPr>
        <w:t xml:space="preserve">set </w:t>
      </w:r>
      <m:oMath>
        <m:d>
          <m:dPr>
            <m:ctrlPr>
              <w:rPr>
                <w:rFonts w:ascii="Cambria Math" w:hAnsi="Cambria Math"/>
                <w:b/>
                <w:bCs/>
                <w:i/>
                <w:lang w:val="en-GB"/>
              </w:rPr>
            </m:ctrlPr>
          </m:dPr>
          <m:e>
            <m:sSubSup>
              <m:sSubSupPr>
                <m:ctrlPr>
                  <w:rPr>
                    <w:rFonts w:ascii="Cambria Math" w:hAnsi="Cambria Math"/>
                    <w:b/>
                    <w:bCs/>
                    <w:i/>
                    <w:lang w:val="en-GB"/>
                  </w:rPr>
                </m:ctrlPr>
              </m:sSubSupPr>
              <m:e>
                <m:r>
                  <m:rPr>
                    <m:sty m:val="bi"/>
                  </m:rPr>
                  <w:rPr>
                    <w:rFonts w:ascii="Cambria Math" w:hAnsi="Cambria Math"/>
                    <w:lang w:eastAsia="zh-CN"/>
                  </w:rPr>
                  <m:t>t</m:t>
                </m:r>
              </m:e>
              <m:sub>
                <m:r>
                  <m:rPr>
                    <m:sty m:val="bi"/>
                  </m:rPr>
                  <w:rPr>
                    <w:rFonts w:ascii="Cambria Math" w:hAnsi="Cambria Math"/>
                    <w:lang w:eastAsia="zh-CN"/>
                  </w:rPr>
                  <m:t>0</m:t>
                </m:r>
              </m:sub>
              <m:sup>
                <m:r>
                  <m:rPr>
                    <m:sty m:val="bi"/>
                  </m:rPr>
                  <w:rPr>
                    <w:rFonts w:ascii="Cambria Math" w:hAnsi="Cambria Math"/>
                    <w:lang w:eastAsia="zh-CN"/>
                  </w:rPr>
                  <m:t>SL</m:t>
                </m:r>
              </m:sup>
            </m:sSubSup>
            <m:r>
              <m:rPr>
                <m:sty m:val="bi"/>
              </m:rPr>
              <w:rPr>
                <w:rFonts w:ascii="Cambria Math" w:hAnsi="Cambria Math"/>
                <w:lang w:eastAsia="zh-CN"/>
              </w:rPr>
              <m:t xml:space="preserve">, </m:t>
            </m:r>
            <m:sSubSup>
              <m:sSubSupPr>
                <m:ctrlPr>
                  <w:rPr>
                    <w:rFonts w:ascii="Cambria Math" w:hAnsi="Cambria Math"/>
                    <w:b/>
                    <w:bCs/>
                    <w:i/>
                    <w:lang w:val="en-GB"/>
                  </w:rPr>
                </m:ctrlPr>
              </m:sSubSupPr>
              <m:e>
                <m:r>
                  <m:rPr>
                    <m:sty m:val="bi"/>
                  </m:rPr>
                  <w:rPr>
                    <w:rFonts w:ascii="Cambria Math" w:hAnsi="Cambria Math"/>
                    <w:lang w:eastAsia="zh-CN"/>
                  </w:rPr>
                  <m:t>t</m:t>
                </m:r>
              </m:e>
              <m:sub>
                <m:r>
                  <m:rPr>
                    <m:sty m:val="bi"/>
                  </m:rPr>
                  <w:rPr>
                    <w:rFonts w:ascii="Cambria Math" w:hAnsi="Cambria Math"/>
                    <w:lang w:eastAsia="zh-CN"/>
                  </w:rPr>
                  <m:t>1</m:t>
                </m:r>
              </m:sub>
              <m:sup>
                <m:r>
                  <m:rPr>
                    <m:sty m:val="bi"/>
                  </m:rPr>
                  <w:rPr>
                    <w:rFonts w:ascii="Cambria Math" w:hAnsi="Cambria Math"/>
                    <w:lang w:eastAsia="zh-CN"/>
                  </w:rPr>
                  <m:t>SL</m:t>
                </m:r>
              </m:sup>
            </m:sSubSup>
            <m:r>
              <m:rPr>
                <m:sty m:val="bi"/>
              </m:rPr>
              <w:rPr>
                <w:rFonts w:ascii="Cambria Math" w:hAnsi="Cambria Math"/>
                <w:lang w:eastAsia="zh-CN"/>
              </w:rPr>
              <m:t xml:space="preserve">,..., </m:t>
            </m:r>
            <m:sSubSup>
              <m:sSubSupPr>
                <m:ctrlPr>
                  <w:rPr>
                    <w:rFonts w:ascii="Cambria Math" w:hAnsi="Cambria Math"/>
                    <w:b/>
                    <w:bCs/>
                    <w:i/>
                    <w:lang w:val="en-GB"/>
                  </w:rPr>
                </m:ctrlPr>
              </m:sSubSupPr>
              <m:e>
                <m:r>
                  <m:rPr>
                    <m:sty m:val="bi"/>
                  </m:rPr>
                  <w:rPr>
                    <w:rFonts w:ascii="Cambria Math" w:hAnsi="Cambria Math"/>
                    <w:lang w:eastAsia="zh-CN"/>
                  </w:rPr>
                  <m:t>t</m:t>
                </m:r>
              </m:e>
              <m:sub>
                <m:sSub>
                  <m:sSubPr>
                    <m:ctrlPr>
                      <w:rPr>
                        <w:rFonts w:ascii="Cambria Math" w:hAnsi="Cambria Math"/>
                        <w:b/>
                        <w:bCs/>
                        <w:i/>
                        <w:lang w:val="en-GB"/>
                      </w:rPr>
                    </m:ctrlPr>
                  </m:sSubPr>
                  <m:e>
                    <m:r>
                      <m:rPr>
                        <m:sty m:val="bi"/>
                      </m:rPr>
                      <w:rPr>
                        <w:rFonts w:ascii="Cambria Math" w:hAnsi="Cambria Math"/>
                        <w:lang w:eastAsia="zh-CN"/>
                      </w:rPr>
                      <m:t>T</m:t>
                    </m:r>
                  </m:e>
                  <m:sub>
                    <m:r>
                      <m:rPr>
                        <m:sty m:val="bi"/>
                      </m:rPr>
                      <w:rPr>
                        <w:rFonts w:ascii="Cambria Math" w:hAnsi="Cambria Math"/>
                        <w:lang w:eastAsia="zh-CN"/>
                      </w:rPr>
                      <m:t>max</m:t>
                    </m:r>
                  </m:sub>
                </m:sSub>
              </m:sub>
              <m:sup>
                <m:r>
                  <m:rPr>
                    <m:sty m:val="bi"/>
                  </m:rPr>
                  <w:rPr>
                    <w:rFonts w:ascii="Cambria Math" w:hAnsi="Cambria Math"/>
                    <w:lang w:eastAsia="zh-CN"/>
                  </w:rPr>
                  <m:t>SL</m:t>
                </m:r>
              </m:sup>
            </m:sSubSup>
          </m:e>
        </m:d>
      </m:oMath>
      <w:r w:rsidRPr="000B68A1">
        <w:rPr>
          <w:rFonts w:eastAsia="MS Mincho" w:hint="eastAsia"/>
          <w:b/>
          <w:lang w:eastAsia="zh-CN"/>
        </w:rPr>
        <w:t>.</w:t>
      </w:r>
    </w:p>
    <w:p w:rsidR="009C4982" w:rsidRPr="000B68A1" w:rsidRDefault="00244FCA">
      <w:pPr>
        <w:spacing w:afterLines="50" w:after="120"/>
        <w:jc w:val="both"/>
        <w:rPr>
          <w:b/>
          <w:lang w:val="en-GB"/>
        </w:rPr>
      </w:pPr>
      <w:r w:rsidRPr="000B68A1">
        <w:rPr>
          <w:rFonts w:hint="eastAsia"/>
          <w:b/>
          <w:lang w:val="en-GB" w:eastAsia="zh-CN"/>
        </w:rPr>
        <w:t>Proposal 1</w:t>
      </w:r>
      <w:r w:rsidRPr="000B68A1">
        <w:rPr>
          <w:rFonts w:hint="eastAsia"/>
          <w:b/>
          <w:lang w:eastAsia="zh-CN"/>
        </w:rPr>
        <w:t>7</w:t>
      </w:r>
      <w:r w:rsidRPr="000B68A1">
        <w:rPr>
          <w:rFonts w:hint="eastAsia"/>
          <w:b/>
          <w:lang w:val="en-GB" w:eastAsia="zh-CN"/>
        </w:rPr>
        <w:t>:</w:t>
      </w:r>
      <w:r w:rsidRPr="000B68A1">
        <w:rPr>
          <w:b/>
          <w:lang w:val="en-GB" w:eastAsia="zh-CN"/>
        </w:rPr>
        <w:t xml:space="preserve"> Both IUC scheme 1 and scheme 2 should be enhanced to support to </w:t>
      </w:r>
      <w:r w:rsidRPr="000B68A1">
        <w:rPr>
          <w:b/>
          <w:lang w:eastAsia="zh-CN"/>
        </w:rPr>
        <w:t>alleviate</w:t>
      </w:r>
      <w:r w:rsidRPr="000B68A1">
        <w:rPr>
          <w:b/>
          <w:lang w:val="en-GB" w:eastAsia="zh-CN"/>
        </w:rPr>
        <w:t xml:space="preserve"> expected/potential resource conflict(s) between LTE SL and NR SL in dynamic resource pool sharin</w:t>
      </w:r>
      <w:r w:rsidRPr="000B68A1">
        <w:rPr>
          <w:b/>
          <w:lang w:val="en-GB" w:eastAsia="zh-CN"/>
        </w:rPr>
        <w:t>g.</w:t>
      </w:r>
    </w:p>
    <w:p w:rsidR="009C4982" w:rsidRDefault="009C4982">
      <w:pPr>
        <w:spacing w:beforeLines="50" w:before="120" w:afterLines="50" w:after="120"/>
        <w:jc w:val="both"/>
        <w:rPr>
          <w:rFonts w:eastAsia="宋体"/>
          <w:lang w:val="en-GB" w:eastAsia="zh-CN"/>
        </w:rPr>
      </w:pPr>
    </w:p>
    <w:p w:rsidR="009C4982" w:rsidRDefault="00244FCA">
      <w:pPr>
        <w:pStyle w:val="1"/>
        <w:ind w:left="431" w:hanging="431"/>
      </w:pPr>
      <w:r>
        <w:t>References</w:t>
      </w:r>
    </w:p>
    <w:p w:rsidR="009C4982" w:rsidRDefault="00244FCA">
      <w:pPr>
        <w:pStyle w:val="a1"/>
        <w:numPr>
          <w:ilvl w:val="1"/>
          <w:numId w:val="26"/>
        </w:numPr>
        <w:tabs>
          <w:tab w:val="clear" w:pos="1545"/>
        </w:tabs>
        <w:spacing w:line="240" w:lineRule="atLeast"/>
        <w:ind w:left="540" w:hangingChars="270" w:hanging="540"/>
        <w:rPr>
          <w:rFonts w:eastAsia="宋体"/>
          <w:lang w:eastAsia="zh-CN"/>
        </w:rPr>
      </w:pPr>
      <w:bookmarkStart w:id="64" w:name="_Ref108528885"/>
      <w:bookmarkStart w:id="65" w:name="_Ref67497235"/>
      <w:r>
        <w:t>RAN1 Chairman’s Notes, 3GPP TSG RAN WG1 Meeting #1</w:t>
      </w:r>
      <w:r>
        <w:rPr>
          <w:rFonts w:hint="eastAsia"/>
        </w:rPr>
        <w:t>1</w:t>
      </w:r>
      <w:r>
        <w:rPr>
          <w:rFonts w:eastAsiaTheme="minorEastAsia" w:hint="eastAsia"/>
          <w:lang w:eastAsia="zh-CN"/>
        </w:rPr>
        <w:t>2</w:t>
      </w:r>
      <w:r>
        <w:t>.</w:t>
      </w:r>
      <w:bookmarkEnd w:id="64"/>
    </w:p>
    <w:p w:rsidR="009C4982" w:rsidRDefault="00244FCA">
      <w:pPr>
        <w:pStyle w:val="a1"/>
        <w:numPr>
          <w:ilvl w:val="1"/>
          <w:numId w:val="26"/>
        </w:numPr>
        <w:tabs>
          <w:tab w:val="clear" w:pos="1545"/>
        </w:tabs>
        <w:spacing w:line="240" w:lineRule="atLeast"/>
        <w:ind w:left="540" w:hangingChars="270" w:hanging="540"/>
        <w:rPr>
          <w:rFonts w:eastAsia="宋体"/>
          <w:lang w:eastAsia="zh-CN"/>
        </w:rPr>
      </w:pPr>
      <w:bookmarkStart w:id="66" w:name="_Ref114063144"/>
      <w:bookmarkStart w:id="67" w:name="_Ref61267987"/>
      <w:bookmarkStart w:id="68" w:name="_Ref60582750"/>
      <w:bookmarkEnd w:id="65"/>
      <w:r>
        <w:rPr>
          <w:rFonts w:eastAsia="宋体"/>
          <w:lang w:eastAsia="zh-CN"/>
        </w:rPr>
        <w:t>RWS</w:t>
      </w:r>
      <w:r>
        <w:rPr>
          <w:rFonts w:eastAsia="宋体" w:hint="eastAsia"/>
          <w:lang w:eastAsia="zh-CN"/>
        </w:rPr>
        <w:t>-</w:t>
      </w:r>
      <w:r>
        <w:rPr>
          <w:rFonts w:eastAsia="宋体"/>
          <w:lang w:eastAsia="zh-CN"/>
        </w:rPr>
        <w:t>2</w:t>
      </w:r>
      <w:r>
        <w:rPr>
          <w:rFonts w:eastAsia="宋体" w:hint="eastAsia"/>
          <w:lang w:eastAsia="zh-CN"/>
        </w:rPr>
        <w:t xml:space="preserve">10360, </w:t>
      </w:r>
      <w:r>
        <w:rPr>
          <w:rFonts w:eastAsia="宋体"/>
          <w:lang w:eastAsia="zh-CN"/>
        </w:rPr>
        <w:t>“5GAA input to 3GPP Rel.18 Workshop”</w:t>
      </w:r>
      <w:r>
        <w:rPr>
          <w:rFonts w:eastAsia="宋体" w:hint="eastAsia"/>
          <w:lang w:eastAsia="zh-CN"/>
        </w:rPr>
        <w:t xml:space="preserve">, </w:t>
      </w:r>
      <w:r>
        <w:t xml:space="preserve">3GPP TSG RAN </w:t>
      </w:r>
      <w:r>
        <w:rPr>
          <w:rFonts w:eastAsiaTheme="minorEastAsia" w:hint="eastAsia"/>
          <w:lang w:eastAsia="zh-CN"/>
        </w:rPr>
        <w:t>e-</w:t>
      </w:r>
      <w:r>
        <w:t>Meeting #</w:t>
      </w:r>
      <w:r>
        <w:rPr>
          <w:rFonts w:eastAsia="宋体" w:hint="eastAsia"/>
          <w:lang w:eastAsia="zh-CN"/>
        </w:rPr>
        <w:t>92-e.</w:t>
      </w:r>
      <w:bookmarkEnd w:id="66"/>
    </w:p>
    <w:p w:rsidR="009C4982" w:rsidRDefault="00244FCA">
      <w:pPr>
        <w:pStyle w:val="a1"/>
        <w:numPr>
          <w:ilvl w:val="1"/>
          <w:numId w:val="26"/>
        </w:numPr>
        <w:tabs>
          <w:tab w:val="clear" w:pos="1545"/>
        </w:tabs>
        <w:spacing w:line="240" w:lineRule="atLeast"/>
        <w:ind w:left="540" w:hangingChars="270" w:hanging="540"/>
        <w:rPr>
          <w:rFonts w:eastAsia="宋体"/>
          <w:lang w:eastAsia="zh-CN"/>
        </w:rPr>
      </w:pPr>
      <w:bookmarkStart w:id="69" w:name="_Ref114063263"/>
      <w:r>
        <w:t>RAN1 Chairman’s Notes, 3GPP TSG RAN WG1 Meeting #10</w:t>
      </w:r>
      <w:r>
        <w:rPr>
          <w:rFonts w:eastAsiaTheme="minorEastAsia" w:hint="eastAsia"/>
          <w:lang w:eastAsia="zh-CN"/>
        </w:rPr>
        <w:t>9-e</w:t>
      </w:r>
      <w:r>
        <w:t>.</w:t>
      </w:r>
      <w:bookmarkEnd w:id="69"/>
    </w:p>
    <w:p w:rsidR="009C4982" w:rsidRDefault="00244FCA">
      <w:pPr>
        <w:pStyle w:val="a1"/>
        <w:numPr>
          <w:ilvl w:val="1"/>
          <w:numId w:val="26"/>
        </w:numPr>
        <w:tabs>
          <w:tab w:val="clear" w:pos="1545"/>
        </w:tabs>
        <w:spacing w:line="240" w:lineRule="atLeast"/>
        <w:ind w:left="540" w:hangingChars="270" w:hanging="540"/>
        <w:rPr>
          <w:rFonts w:eastAsia="宋体"/>
          <w:lang w:eastAsia="zh-CN"/>
        </w:rPr>
      </w:pPr>
      <w:bookmarkStart w:id="70" w:name="_Ref114063378"/>
      <w:bookmarkStart w:id="71" w:name="_Ref114061686"/>
      <w:r>
        <w:rPr>
          <w:rFonts w:eastAsia="宋体"/>
          <w:lang w:eastAsia="zh-CN"/>
        </w:rPr>
        <w:t>R</w:t>
      </w:r>
      <w:r>
        <w:rPr>
          <w:rFonts w:eastAsia="宋体" w:hint="eastAsia"/>
          <w:lang w:eastAsia="zh-CN"/>
        </w:rPr>
        <w:t>1-</w:t>
      </w:r>
      <w:r>
        <w:rPr>
          <w:rFonts w:eastAsia="宋体"/>
          <w:lang w:eastAsia="zh-CN"/>
        </w:rPr>
        <w:t>2</w:t>
      </w:r>
      <w:r>
        <w:rPr>
          <w:rFonts w:eastAsia="宋体" w:hint="eastAsia"/>
          <w:lang w:eastAsia="zh-CN"/>
        </w:rPr>
        <w:t xml:space="preserve">208096, </w:t>
      </w:r>
      <w:r>
        <w:rPr>
          <w:rFonts w:eastAsia="宋体"/>
          <w:lang w:eastAsia="zh-CN"/>
        </w:rPr>
        <w:t xml:space="preserve">“FL Summary </w:t>
      </w:r>
      <w:proofErr w:type="spellStart"/>
      <w:r>
        <w:rPr>
          <w:rFonts w:eastAsia="宋体"/>
          <w:lang w:eastAsia="zh-CN"/>
        </w:rPr>
        <w:t>EoM</w:t>
      </w:r>
      <w:proofErr w:type="spellEnd"/>
      <w:r>
        <w:rPr>
          <w:rFonts w:eastAsia="宋体"/>
          <w:lang w:eastAsia="zh-CN"/>
        </w:rPr>
        <w:t xml:space="preserve"> of AI 9.4.2 - </w:t>
      </w:r>
      <w:r>
        <w:rPr>
          <w:rFonts w:eastAsia="宋体"/>
          <w:lang w:eastAsia="zh-CN"/>
        </w:rPr>
        <w:t>Co-Channel Coexistence for LTE and NR Sidelink”</w:t>
      </w:r>
      <w:r>
        <w:rPr>
          <w:rFonts w:eastAsia="宋体" w:hint="eastAsia"/>
          <w:lang w:eastAsia="zh-CN"/>
        </w:rPr>
        <w:t xml:space="preserve">, </w:t>
      </w:r>
      <w:r>
        <w:t xml:space="preserve">3GPP TSG </w:t>
      </w:r>
      <w:r>
        <w:rPr>
          <w:rFonts w:eastAsia="宋体"/>
          <w:lang w:eastAsia="zh-CN"/>
        </w:rPr>
        <w:t>RAN WG1 Meeting #110.</w:t>
      </w:r>
      <w:bookmarkEnd w:id="70"/>
    </w:p>
    <w:p w:rsidR="009C4982" w:rsidRDefault="00244FCA">
      <w:pPr>
        <w:pStyle w:val="a1"/>
        <w:widowControl w:val="0"/>
        <w:numPr>
          <w:ilvl w:val="1"/>
          <w:numId w:val="26"/>
        </w:numPr>
        <w:tabs>
          <w:tab w:val="clear" w:pos="1545"/>
        </w:tabs>
        <w:autoSpaceDN w:val="0"/>
        <w:spacing w:after="60" w:line="240" w:lineRule="atLeast"/>
        <w:ind w:left="540" w:hangingChars="270" w:hanging="540"/>
      </w:pPr>
      <w:bookmarkStart w:id="72" w:name="_Ref114428595"/>
      <w:r>
        <w:rPr>
          <w:rFonts w:eastAsia="宋体"/>
          <w:lang w:eastAsia="zh-CN"/>
        </w:rPr>
        <w:t>3GPP TS 38.21</w:t>
      </w:r>
      <w:r>
        <w:rPr>
          <w:rFonts w:eastAsia="宋体" w:hint="eastAsia"/>
          <w:lang w:eastAsia="zh-CN"/>
        </w:rPr>
        <w:t>3</w:t>
      </w:r>
      <w:r>
        <w:rPr>
          <w:rFonts w:eastAsia="宋体"/>
          <w:lang w:eastAsia="zh-CN"/>
        </w:rPr>
        <w:t xml:space="preserve">, “NR; </w:t>
      </w:r>
      <w:r>
        <w:t>Physical layer procedures for control</w:t>
      </w:r>
      <w:r>
        <w:rPr>
          <w:rFonts w:eastAsia="宋体"/>
          <w:lang w:eastAsia="zh-CN"/>
        </w:rPr>
        <w:t xml:space="preserve"> (Release 17)”, v17.</w:t>
      </w:r>
      <w:r>
        <w:rPr>
          <w:rFonts w:eastAsia="宋体" w:hint="eastAsia"/>
          <w:lang w:eastAsia="zh-CN"/>
        </w:rPr>
        <w:t>5</w:t>
      </w:r>
      <w:r>
        <w:rPr>
          <w:rFonts w:eastAsia="宋体"/>
          <w:lang w:eastAsia="zh-CN"/>
        </w:rPr>
        <w:t xml:space="preserve">.0, </w:t>
      </w:r>
      <w:r>
        <w:rPr>
          <w:rFonts w:eastAsia="宋体"/>
          <w:lang w:eastAsia="zh-CN"/>
        </w:rPr>
        <w:t>202</w:t>
      </w:r>
      <w:r>
        <w:rPr>
          <w:rFonts w:eastAsia="宋体" w:hint="eastAsia"/>
          <w:lang w:eastAsia="zh-CN"/>
        </w:rPr>
        <w:t>3</w:t>
      </w:r>
      <w:r>
        <w:rPr>
          <w:rFonts w:eastAsia="宋体"/>
          <w:lang w:eastAsia="zh-CN"/>
        </w:rPr>
        <w:t>-</w:t>
      </w:r>
      <w:r>
        <w:rPr>
          <w:rFonts w:eastAsia="宋体"/>
          <w:lang w:eastAsia="zh-CN"/>
        </w:rPr>
        <w:t>0</w:t>
      </w:r>
      <w:r>
        <w:rPr>
          <w:rFonts w:eastAsia="宋体" w:hint="eastAsia"/>
          <w:lang w:eastAsia="zh-CN"/>
        </w:rPr>
        <w:t>3</w:t>
      </w:r>
      <w:r>
        <w:rPr>
          <w:rFonts w:eastAsia="宋体"/>
          <w:lang w:eastAsia="zh-CN"/>
        </w:rPr>
        <w:t>.</w:t>
      </w:r>
    </w:p>
    <w:p w:rsidR="009C4982" w:rsidRDefault="00244FCA">
      <w:pPr>
        <w:pStyle w:val="a1"/>
        <w:widowControl w:val="0"/>
        <w:numPr>
          <w:ilvl w:val="1"/>
          <w:numId w:val="26"/>
        </w:numPr>
        <w:tabs>
          <w:tab w:val="clear" w:pos="1545"/>
        </w:tabs>
        <w:autoSpaceDN w:val="0"/>
        <w:spacing w:after="60" w:line="240" w:lineRule="atLeast"/>
        <w:ind w:left="540" w:hangingChars="270" w:hanging="540"/>
      </w:pPr>
      <w:bookmarkStart w:id="73" w:name="_Ref118224770"/>
      <w:bookmarkStart w:id="74" w:name="_Ref118224632"/>
      <w:r>
        <w:t>R1-221</w:t>
      </w:r>
      <w:r>
        <w:rPr>
          <w:rFonts w:eastAsia="宋体" w:hint="eastAsia"/>
          <w:lang w:eastAsia="zh-CN"/>
        </w:rPr>
        <w:t>2540</w:t>
      </w:r>
      <w:r>
        <w:rPr>
          <w:rFonts w:eastAsiaTheme="minorEastAsia" w:hint="eastAsia"/>
          <w:lang w:eastAsia="zh-CN"/>
        </w:rPr>
        <w:t>,</w:t>
      </w:r>
      <w:r>
        <w:t xml:space="preserve"> </w:t>
      </w:r>
      <w:r>
        <w:rPr>
          <w:rFonts w:eastAsiaTheme="minorEastAsia"/>
          <w:lang w:eastAsia="zh-CN"/>
        </w:rPr>
        <w:t>“</w:t>
      </w:r>
      <w:r>
        <w:t xml:space="preserve">FL Summary </w:t>
      </w:r>
      <w:proofErr w:type="spellStart"/>
      <w:r>
        <w:t>EoM</w:t>
      </w:r>
      <w:proofErr w:type="spellEnd"/>
      <w:r>
        <w:t xml:space="preserve"> of AI 9.4.2 - Co-channel coexistence for LTE side</w:t>
      </w:r>
      <w:r>
        <w:t>link and NR sideli</w:t>
      </w:r>
      <w:r>
        <w:rPr>
          <w:rFonts w:eastAsiaTheme="minorEastAsia" w:hint="eastAsia"/>
          <w:lang w:eastAsia="zh-CN"/>
        </w:rPr>
        <w:t>nk</w:t>
      </w:r>
      <w:r>
        <w:rPr>
          <w:rFonts w:eastAsiaTheme="minorEastAsia"/>
          <w:lang w:eastAsia="zh-CN"/>
        </w:rPr>
        <w:t>”</w:t>
      </w:r>
      <w:r>
        <w:rPr>
          <w:rFonts w:eastAsiaTheme="minorEastAsia" w:hint="eastAsia"/>
          <w:lang w:eastAsia="zh-CN"/>
        </w:rPr>
        <w:t xml:space="preserve">, </w:t>
      </w:r>
      <w:r>
        <w:t xml:space="preserve">3GPP TSG </w:t>
      </w:r>
      <w:r>
        <w:rPr>
          <w:rFonts w:eastAsia="宋体"/>
          <w:lang w:eastAsia="zh-CN"/>
        </w:rPr>
        <w:t>RAN WG1 Meeting #11</w:t>
      </w:r>
      <w:r>
        <w:rPr>
          <w:rFonts w:eastAsia="宋体" w:hint="eastAsia"/>
          <w:lang w:eastAsia="zh-CN"/>
        </w:rPr>
        <w:t>1</w:t>
      </w:r>
      <w:r>
        <w:rPr>
          <w:rFonts w:eastAsia="宋体"/>
          <w:lang w:eastAsia="zh-CN"/>
        </w:rPr>
        <w:t>.</w:t>
      </w:r>
      <w:bookmarkEnd w:id="73"/>
    </w:p>
    <w:p w:rsidR="009C4982" w:rsidRDefault="00244FCA">
      <w:pPr>
        <w:pStyle w:val="a1"/>
        <w:widowControl w:val="0"/>
        <w:numPr>
          <w:ilvl w:val="1"/>
          <w:numId w:val="26"/>
        </w:numPr>
        <w:tabs>
          <w:tab w:val="clear" w:pos="1545"/>
        </w:tabs>
        <w:autoSpaceDN w:val="0"/>
        <w:spacing w:after="60" w:line="240" w:lineRule="atLeast"/>
        <w:ind w:left="540" w:hangingChars="270" w:hanging="540"/>
        <w:rPr>
          <w:rFonts w:eastAsia="宋体"/>
          <w:lang w:eastAsia="zh-CN"/>
        </w:rPr>
      </w:pPr>
      <w:bookmarkStart w:id="75" w:name="_Ref131535456"/>
      <w:bookmarkStart w:id="76" w:name="_Ref118729773"/>
      <w:r>
        <w:rPr>
          <w:rFonts w:eastAsia="宋体"/>
          <w:lang w:eastAsia="zh-CN"/>
        </w:rPr>
        <w:t>RP-230077</w:t>
      </w:r>
      <w:r>
        <w:rPr>
          <w:rFonts w:eastAsia="宋体" w:hint="eastAsia"/>
          <w:lang w:eastAsia="zh-CN"/>
        </w:rPr>
        <w:t xml:space="preserve">, </w:t>
      </w:r>
      <w:r>
        <w:rPr>
          <w:rFonts w:eastAsia="宋体"/>
          <w:lang w:eastAsia="zh-CN"/>
        </w:rPr>
        <w:t>“WID revision: NR sidelink evolution”</w:t>
      </w:r>
      <w:r>
        <w:rPr>
          <w:rFonts w:eastAsia="宋体" w:hint="eastAsia"/>
          <w:lang w:eastAsia="zh-CN"/>
        </w:rPr>
        <w:t>, RAN#9</w:t>
      </w:r>
      <w:r>
        <w:rPr>
          <w:rFonts w:eastAsia="宋体"/>
          <w:lang w:eastAsia="zh-CN"/>
        </w:rPr>
        <w:t>9</w:t>
      </w:r>
      <w:r>
        <w:rPr>
          <w:rFonts w:eastAsia="宋体" w:hint="eastAsia"/>
          <w:lang w:eastAsia="zh-CN"/>
        </w:rPr>
        <w:t xml:space="preserve"> meeting.</w:t>
      </w:r>
      <w:bookmarkEnd w:id="75"/>
    </w:p>
    <w:p w:rsidR="009C4982" w:rsidRDefault="00244FCA">
      <w:pPr>
        <w:pStyle w:val="a1"/>
        <w:numPr>
          <w:ilvl w:val="1"/>
          <w:numId w:val="26"/>
        </w:numPr>
        <w:tabs>
          <w:tab w:val="clear" w:pos="1545"/>
        </w:tabs>
        <w:spacing w:line="240" w:lineRule="atLeast"/>
        <w:ind w:left="540" w:hangingChars="270" w:hanging="540"/>
        <w:rPr>
          <w:rFonts w:eastAsia="宋体"/>
          <w:lang w:eastAsia="zh-CN"/>
        </w:rPr>
      </w:pPr>
      <w:bookmarkStart w:id="77" w:name="_Ref131535619"/>
      <w:r>
        <w:rPr>
          <w:rFonts w:eastAsia="宋体"/>
          <w:lang w:eastAsia="zh-CN"/>
        </w:rPr>
        <w:t>R</w:t>
      </w:r>
      <w:r>
        <w:rPr>
          <w:rFonts w:eastAsia="宋体" w:hint="eastAsia"/>
          <w:lang w:eastAsia="zh-CN"/>
        </w:rPr>
        <w:t>1-</w:t>
      </w:r>
      <w:r>
        <w:rPr>
          <w:rFonts w:eastAsia="宋体"/>
          <w:lang w:eastAsia="zh-CN"/>
        </w:rPr>
        <w:t>2</w:t>
      </w:r>
      <w:r>
        <w:rPr>
          <w:rFonts w:eastAsia="宋体" w:hint="eastAsia"/>
          <w:lang w:eastAsia="zh-CN"/>
        </w:rPr>
        <w:t xml:space="preserve">301855, </w:t>
      </w:r>
      <w:r>
        <w:rPr>
          <w:rFonts w:eastAsia="宋体"/>
          <w:lang w:eastAsia="zh-CN"/>
        </w:rPr>
        <w:t xml:space="preserve">“FL Summary </w:t>
      </w:r>
      <w:proofErr w:type="spellStart"/>
      <w:r>
        <w:rPr>
          <w:rFonts w:eastAsia="宋体"/>
          <w:lang w:eastAsia="zh-CN"/>
        </w:rPr>
        <w:t>EoM</w:t>
      </w:r>
      <w:proofErr w:type="spellEnd"/>
      <w:r>
        <w:rPr>
          <w:rFonts w:eastAsia="宋体"/>
          <w:lang w:eastAsia="zh-CN"/>
        </w:rPr>
        <w:t xml:space="preserve"> of AI 9.4.2 - Co-Channel Coexistence for LTE and NR Sidelink”</w:t>
      </w:r>
      <w:r>
        <w:rPr>
          <w:rFonts w:eastAsia="宋体" w:hint="eastAsia"/>
          <w:lang w:eastAsia="zh-CN"/>
        </w:rPr>
        <w:t xml:space="preserve">, </w:t>
      </w:r>
      <w:r>
        <w:t xml:space="preserve">3GPP TSG </w:t>
      </w:r>
      <w:r>
        <w:rPr>
          <w:rFonts w:eastAsia="宋体"/>
          <w:lang w:eastAsia="zh-CN"/>
        </w:rPr>
        <w:t>RAN WG1 Meeting #11</w:t>
      </w:r>
      <w:r>
        <w:rPr>
          <w:rFonts w:eastAsia="宋体" w:hint="eastAsia"/>
          <w:lang w:eastAsia="zh-CN"/>
        </w:rPr>
        <w:t>2</w:t>
      </w:r>
      <w:r>
        <w:rPr>
          <w:rFonts w:eastAsia="宋体"/>
          <w:lang w:eastAsia="zh-CN"/>
        </w:rPr>
        <w:t>.</w:t>
      </w:r>
      <w:bookmarkEnd w:id="77"/>
    </w:p>
    <w:p w:rsidR="009C4982" w:rsidRDefault="00244FCA">
      <w:pPr>
        <w:pStyle w:val="a1"/>
        <w:numPr>
          <w:ilvl w:val="1"/>
          <w:numId w:val="26"/>
        </w:numPr>
        <w:tabs>
          <w:tab w:val="clear" w:pos="1545"/>
        </w:tabs>
        <w:spacing w:line="240" w:lineRule="atLeast"/>
        <w:ind w:left="540" w:hangingChars="270" w:hanging="540"/>
        <w:rPr>
          <w:rFonts w:eastAsia="宋体"/>
          <w:lang w:eastAsia="zh-CN"/>
        </w:rPr>
      </w:pPr>
      <w:bookmarkStart w:id="78" w:name="_Ref131535705"/>
      <w:r>
        <w:t xml:space="preserve">RAN1 </w:t>
      </w:r>
      <w:r>
        <w:t>Chairman’s Notes, 3GPP TSG RAN WG1 Meeting #1</w:t>
      </w:r>
      <w:r>
        <w:rPr>
          <w:rFonts w:hint="eastAsia"/>
        </w:rPr>
        <w:t>1</w:t>
      </w:r>
      <w:r>
        <w:rPr>
          <w:rFonts w:eastAsia="宋体" w:hint="eastAsia"/>
          <w:lang w:eastAsia="zh-CN"/>
        </w:rPr>
        <w:t>1</w:t>
      </w:r>
      <w:r>
        <w:t>.</w:t>
      </w:r>
      <w:bookmarkEnd w:id="78"/>
    </w:p>
    <w:p w:rsidR="009C4982" w:rsidRDefault="00244FCA">
      <w:pPr>
        <w:pStyle w:val="a1"/>
        <w:numPr>
          <w:ilvl w:val="1"/>
          <w:numId w:val="26"/>
        </w:numPr>
        <w:tabs>
          <w:tab w:val="clear" w:pos="1545"/>
        </w:tabs>
        <w:spacing w:line="240" w:lineRule="atLeast"/>
        <w:ind w:left="540" w:hangingChars="270" w:hanging="540"/>
        <w:rPr>
          <w:rFonts w:eastAsia="宋体"/>
          <w:lang w:eastAsia="zh-CN"/>
        </w:rPr>
      </w:pPr>
      <w:r>
        <w:t>RAN1 Chairman’s Notes, 3GPP TSG RAN WG1 Meeting #1</w:t>
      </w:r>
      <w:r>
        <w:rPr>
          <w:rFonts w:hint="eastAsia"/>
        </w:rPr>
        <w:t>1</w:t>
      </w:r>
      <w:r>
        <w:rPr>
          <w:rFonts w:eastAsia="宋体" w:hint="eastAsia"/>
          <w:lang w:eastAsia="zh-CN"/>
        </w:rPr>
        <w:t>0</w:t>
      </w:r>
      <w:r>
        <w:t>.</w:t>
      </w:r>
    </w:p>
    <w:p w:rsidR="009C4982" w:rsidRDefault="009C4982">
      <w:pPr>
        <w:pStyle w:val="a1"/>
        <w:widowControl w:val="0"/>
        <w:numPr>
          <w:ilvl w:val="255"/>
          <w:numId w:val="0"/>
        </w:numPr>
        <w:autoSpaceDN w:val="0"/>
        <w:spacing w:after="60" w:line="240" w:lineRule="atLeast"/>
        <w:ind w:leftChars="-270" w:left="-540"/>
        <w:rPr>
          <w:rFonts w:eastAsia="宋体"/>
          <w:lang w:eastAsia="zh-CN"/>
        </w:rPr>
      </w:pPr>
    </w:p>
    <w:bookmarkEnd w:id="67"/>
    <w:bookmarkEnd w:id="68"/>
    <w:bookmarkEnd w:id="71"/>
    <w:bookmarkEnd w:id="72"/>
    <w:bookmarkEnd w:id="74"/>
    <w:bookmarkEnd w:id="76"/>
    <w:p w:rsidR="009C4982" w:rsidRDefault="009C4982">
      <w:pPr>
        <w:pStyle w:val="a1"/>
        <w:tabs>
          <w:tab w:val="left" w:pos="0"/>
          <w:tab w:val="left" w:pos="540"/>
        </w:tabs>
        <w:spacing w:line="240" w:lineRule="atLeast"/>
        <w:rPr>
          <w:rFonts w:eastAsia="宋体"/>
          <w:lang w:eastAsia="zh-CN"/>
        </w:rPr>
      </w:pPr>
    </w:p>
    <w:sectPr w:rsidR="009C4982">
      <w:pgSz w:w="11906" w:h="16838"/>
      <w:pgMar w:top="1021" w:right="1021" w:bottom="1021" w:left="1021" w:header="709" w:footer="709"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0A64A6F" w15:done="0"/>
  <w15:commentEx w15:paraId="454675FA" w15:done="0"/>
  <w15:commentEx w15:paraId="370D76FC" w15:done="0"/>
  <w15:commentEx w15:paraId="3C9F08C0" w15:done="0"/>
  <w15:commentEx w15:paraId="78DD5E3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4FCA" w:rsidRDefault="00244FCA" w:rsidP="00083EFF">
      <w:r>
        <w:separator/>
      </w:r>
    </w:p>
  </w:endnote>
  <w:endnote w:type="continuationSeparator" w:id="0">
    <w:p w:rsidR="00244FCA" w:rsidRDefault="00244FCA" w:rsidP="00083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4FCA" w:rsidRDefault="00244FCA" w:rsidP="00083EFF">
      <w:r>
        <w:separator/>
      </w:r>
    </w:p>
  </w:footnote>
  <w:footnote w:type="continuationSeparator" w:id="0">
    <w:p w:rsidR="00244FCA" w:rsidRDefault="00244FCA" w:rsidP="00083E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60A0302"/>
    <w:multiLevelType w:val="singleLevel"/>
    <w:tmpl w:val="B60A0302"/>
    <w:lvl w:ilvl="0">
      <w:start w:val="1"/>
      <w:numFmt w:val="bullet"/>
      <w:lvlText w:val=""/>
      <w:lvlJc w:val="left"/>
      <w:pPr>
        <w:tabs>
          <w:tab w:val="left" w:pos="420"/>
        </w:tabs>
        <w:ind w:left="840" w:hanging="420"/>
      </w:pPr>
      <w:rPr>
        <w:rFonts w:ascii="Wingdings" w:hAnsi="Wingdings" w:hint="default"/>
        <w:sz w:val="13"/>
        <w:szCs w:val="13"/>
      </w:rPr>
    </w:lvl>
  </w:abstractNum>
  <w:abstractNum w:abstractNumId="1">
    <w:nsid w:val="00000001"/>
    <w:multiLevelType w:val="multilevel"/>
    <w:tmpl w:val="00000001"/>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2">
    <w:nsid w:val="00000013"/>
    <w:multiLevelType w:val="singleLevel"/>
    <w:tmpl w:val="00000013"/>
    <w:lvl w:ilvl="0">
      <w:start w:val="1"/>
      <w:numFmt w:val="decimal"/>
      <w:pStyle w:val="References"/>
      <w:lvlText w:val="[%1]"/>
      <w:lvlJc w:val="left"/>
      <w:pPr>
        <w:tabs>
          <w:tab w:val="left" w:pos="6031"/>
        </w:tabs>
        <w:ind w:left="6031" w:hanging="360"/>
      </w:pPr>
    </w:lvl>
  </w:abstractNum>
  <w:abstractNum w:abstractNumId="3">
    <w:nsid w:val="00000016"/>
    <w:multiLevelType w:val="multilevel"/>
    <w:tmpl w:val="0000001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000001E"/>
    <w:multiLevelType w:val="singleLevel"/>
    <w:tmpl w:val="0000001E"/>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
    <w:nsid w:val="00000023"/>
    <w:multiLevelType w:val="multilevel"/>
    <w:tmpl w:val="00000023"/>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0C35B06"/>
    <w:multiLevelType w:val="multilevel"/>
    <w:tmpl w:val="00C35B06"/>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C206BBA"/>
    <w:multiLevelType w:val="multilevel"/>
    <w:tmpl w:val="0C206BBA"/>
    <w:lvl w:ilvl="0">
      <w:start w:val="1"/>
      <w:numFmt w:val="bullet"/>
      <w:lvlText w:val=""/>
      <w:lvlJc w:val="left"/>
      <w:pPr>
        <w:ind w:left="1140" w:hanging="420"/>
      </w:pPr>
      <w:rPr>
        <w:rFonts w:ascii="Wingdings" w:hAnsi="Wingdings"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1980" w:hanging="420"/>
      </w:pPr>
      <w:rPr>
        <w:rFonts w:ascii="Times" w:eastAsia="Batang" w:hAnsi="Times" w:cs="Time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3A765A0"/>
    <w:multiLevelType w:val="multilevel"/>
    <w:tmpl w:val="23A765A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38E43BB9"/>
    <w:multiLevelType w:val="multilevel"/>
    <w:tmpl w:val="38E43BB9"/>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numFmt w:val="bullet"/>
      <w:lvlText w:val="–"/>
      <w:lvlJc w:val="left"/>
      <w:pPr>
        <w:ind w:left="1200" w:hanging="400"/>
      </w:pPr>
      <w:rPr>
        <w:rFonts w:ascii="Arial" w:hAnsi="Arial" w:cs="Arial" w:hint="default"/>
      </w:rPr>
    </w:lvl>
    <w:lvl w:ilvl="3">
      <w:start w:val="1"/>
      <w:numFmt w:val="bullet"/>
      <w:lvlText w:val="•"/>
      <w:lvlJc w:val="left"/>
      <w:pPr>
        <w:ind w:left="1600" w:hanging="400"/>
      </w:pPr>
      <w:rPr>
        <w:rFonts w:ascii="Arial" w:hAnsi="Arial" w:cs="Arial" w:hint="default"/>
      </w:rPr>
    </w:lvl>
    <w:lvl w:ilvl="4">
      <w:numFmt w:val="bullet"/>
      <w:lvlText w:val="›"/>
      <w:lvlJc w:val="left"/>
      <w:pPr>
        <w:ind w:left="2000" w:hanging="400"/>
      </w:pPr>
      <w:rPr>
        <w:rFonts w:ascii="Ericsson Capital TT" w:hAnsi="Ericsson Capital TT" w:hint="default"/>
      </w:rPr>
    </w:lvl>
    <w:lvl w:ilvl="5">
      <w:start w:val="1"/>
      <w:numFmt w:val="bullet"/>
      <w:lvlText w:val="-"/>
      <w:lvlJc w:val="left"/>
      <w:pPr>
        <w:ind w:left="2400" w:hanging="400"/>
      </w:pPr>
      <w:rPr>
        <w:rFonts w:ascii="Times New Roman" w:eastAsia="宋体" w:hAnsi="Times New Roman" w:cs="Times New Roman"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nsid w:val="43695192"/>
    <w:multiLevelType w:val="multilevel"/>
    <w:tmpl w:val="43695192"/>
    <w:lvl w:ilvl="0">
      <w:start w:val="4"/>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4">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5">
    <w:nsid w:val="4DA33BD9"/>
    <w:multiLevelType w:val="multilevel"/>
    <w:tmpl w:val="4DA33BD9"/>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numFmt w:val="bullet"/>
      <w:lvlText w:val="–"/>
      <w:lvlJc w:val="left"/>
      <w:pPr>
        <w:ind w:left="1200" w:hanging="400"/>
      </w:pPr>
      <w:rPr>
        <w:rFonts w:ascii="Arial" w:hAnsi="Arial" w:cs="Arial" w:hint="default"/>
      </w:rPr>
    </w:lvl>
    <w:lvl w:ilvl="3">
      <w:start w:val="1"/>
      <w:numFmt w:val="bullet"/>
      <w:lvlText w:val="•"/>
      <w:lvlJc w:val="left"/>
      <w:pPr>
        <w:ind w:left="1600" w:hanging="400"/>
      </w:pPr>
      <w:rPr>
        <w:rFonts w:ascii="Arial" w:hAnsi="Arial" w:cs="Arial" w:hint="default"/>
      </w:rPr>
    </w:lvl>
    <w:lvl w:ilvl="4">
      <w:numFmt w:val="bullet"/>
      <w:lvlText w:val="›"/>
      <w:lvlJc w:val="left"/>
      <w:pPr>
        <w:ind w:left="2000" w:hanging="400"/>
      </w:pPr>
      <w:rPr>
        <w:rFonts w:ascii="Ericsson Capital TT" w:hAnsi="Ericsson Capital TT" w:hint="default"/>
      </w:rPr>
    </w:lvl>
    <w:lvl w:ilvl="5">
      <w:start w:val="1"/>
      <w:numFmt w:val="bullet"/>
      <w:lvlText w:val="-"/>
      <w:lvlJc w:val="left"/>
      <w:pPr>
        <w:ind w:left="2400" w:hanging="400"/>
      </w:pPr>
      <w:rPr>
        <w:rFonts w:ascii="Times New Roman" w:eastAsia="宋体" w:hAnsi="Times New Roman" w:cs="Times New Roman"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6">
    <w:nsid w:val="4F000A9E"/>
    <w:multiLevelType w:val="multilevel"/>
    <w:tmpl w:val="4F000A9E"/>
    <w:lvl w:ilvl="0">
      <w:start w:val="1"/>
      <w:numFmt w:val="bullet"/>
      <w:lvlText w:val="•"/>
      <w:lvlJc w:val="left"/>
      <w:pPr>
        <w:ind w:left="840" w:hanging="420"/>
      </w:pPr>
      <w:rPr>
        <w:rFonts w:ascii="Arial" w:hAnsi="Arial" w:cs="Times New Roman" w:hint="default"/>
        <w:b w:val="0"/>
        <w:bCs w:val="0"/>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nsid w:val="4F320A46"/>
    <w:multiLevelType w:val="multilevel"/>
    <w:tmpl w:val="4F320A46"/>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551F58E9"/>
    <w:multiLevelType w:val="multilevel"/>
    <w:tmpl w:val="551F58E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nsid w:val="607369EA"/>
    <w:multiLevelType w:val="singleLevel"/>
    <w:tmpl w:val="607369EA"/>
    <w:lvl w:ilvl="0">
      <w:start w:val="1"/>
      <w:numFmt w:val="bullet"/>
      <w:pStyle w:val="a"/>
      <w:lvlText w:val=""/>
      <w:lvlJc w:val="left"/>
      <w:pPr>
        <w:tabs>
          <w:tab w:val="left" w:pos="360"/>
        </w:tabs>
        <w:ind w:left="360" w:hanging="360"/>
      </w:pPr>
      <w:rPr>
        <w:rFonts w:ascii="Symbol" w:hAnsi="Symbol" w:hint="default"/>
      </w:rPr>
    </w:lvl>
  </w:abstractNum>
  <w:abstractNum w:abstractNumId="22">
    <w:nsid w:val="72062814"/>
    <w:multiLevelType w:val="multilevel"/>
    <w:tmpl w:val="72062814"/>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nsid w:val="72EF0970"/>
    <w:multiLevelType w:val="multilevel"/>
    <w:tmpl w:val="72EF0970"/>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Arial" w:hAnsi="Arial" w:cs="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Times New Roman" w:eastAsia="宋体" w:hAnsi="Times New Roman"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nsid w:val="7901629B"/>
    <w:multiLevelType w:val="multilevel"/>
    <w:tmpl w:val="7901629B"/>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B6D5F3C"/>
    <w:multiLevelType w:val="multilevel"/>
    <w:tmpl w:val="7B6D5F3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1"/>
  </w:num>
  <w:num w:numId="3">
    <w:abstractNumId w:val="4"/>
  </w:num>
  <w:num w:numId="4">
    <w:abstractNumId w:val="5"/>
  </w:num>
  <w:num w:numId="5">
    <w:abstractNumId w:val="2"/>
  </w:num>
  <w:num w:numId="6">
    <w:abstractNumId w:val="6"/>
  </w:num>
  <w:num w:numId="7">
    <w:abstractNumId w:val="3"/>
  </w:num>
  <w:num w:numId="8">
    <w:abstractNumId w:val="14"/>
  </w:num>
  <w:num w:numId="9">
    <w:abstractNumId w:val="10"/>
  </w:num>
  <w:num w:numId="10">
    <w:abstractNumId w:val="19"/>
  </w:num>
  <w:num w:numId="11">
    <w:abstractNumId w:val="13"/>
  </w:num>
  <w:num w:numId="12">
    <w:abstractNumId w:val="24"/>
  </w:num>
  <w:num w:numId="13">
    <w:abstractNumId w:val="25"/>
  </w:num>
  <w:num w:numId="14">
    <w:abstractNumId w:val="20"/>
  </w:num>
  <w:num w:numId="15">
    <w:abstractNumId w:val="16"/>
  </w:num>
  <w:num w:numId="16">
    <w:abstractNumId w:val="8"/>
  </w:num>
  <w:num w:numId="17">
    <w:abstractNumId w:val="18"/>
  </w:num>
  <w:num w:numId="18">
    <w:abstractNumId w:val="17"/>
  </w:num>
  <w:num w:numId="19">
    <w:abstractNumId w:val="0"/>
  </w:num>
  <w:num w:numId="20">
    <w:abstractNumId w:val="12"/>
  </w:num>
  <w:num w:numId="21">
    <w:abstractNumId w:val="15"/>
  </w:num>
  <w:num w:numId="22">
    <w:abstractNumId w:val="23"/>
  </w:num>
  <w:num w:numId="23">
    <w:abstractNumId w:val="7"/>
  </w:num>
  <w:num w:numId="24">
    <w:abstractNumId w:val="9"/>
  </w:num>
  <w:num w:numId="25">
    <w:abstractNumId w:val="22"/>
  </w:num>
  <w:num w:numId="2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艳强">
    <w15:presenceInfo w15:providerId="WPS Office" w15:userId="3638918996"/>
  </w15:person>
  <w15:person w15:author="RXT">
    <w15:presenceInfo w15:providerId="None" w15:userId="RX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mOTBjODE2YTkzYTNlYWU2ZGVhMjYxM2Q5ZTM5NzcifQ=="/>
  </w:docVars>
  <w:rsids>
    <w:rsidRoot w:val="00172A27"/>
    <w:rsid w:val="00000AE0"/>
    <w:rsid w:val="000015AE"/>
    <w:rsid w:val="00005FBC"/>
    <w:rsid w:val="0000645D"/>
    <w:rsid w:val="0000676F"/>
    <w:rsid w:val="00010550"/>
    <w:rsid w:val="0001127D"/>
    <w:rsid w:val="000113FB"/>
    <w:rsid w:val="00020461"/>
    <w:rsid w:val="000207E5"/>
    <w:rsid w:val="00021B66"/>
    <w:rsid w:val="0002333C"/>
    <w:rsid w:val="0002456C"/>
    <w:rsid w:val="00024946"/>
    <w:rsid w:val="000259B8"/>
    <w:rsid w:val="00031338"/>
    <w:rsid w:val="00032142"/>
    <w:rsid w:val="0003347F"/>
    <w:rsid w:val="00034D6C"/>
    <w:rsid w:val="0004027F"/>
    <w:rsid w:val="00041424"/>
    <w:rsid w:val="00044F12"/>
    <w:rsid w:val="00047D06"/>
    <w:rsid w:val="0005114C"/>
    <w:rsid w:val="000521CC"/>
    <w:rsid w:val="000523C1"/>
    <w:rsid w:val="00055355"/>
    <w:rsid w:val="000559CF"/>
    <w:rsid w:val="00056B6B"/>
    <w:rsid w:val="00060386"/>
    <w:rsid w:val="00060448"/>
    <w:rsid w:val="0006107E"/>
    <w:rsid w:val="00061DCA"/>
    <w:rsid w:val="0006236C"/>
    <w:rsid w:val="0006439C"/>
    <w:rsid w:val="0006444B"/>
    <w:rsid w:val="000649AD"/>
    <w:rsid w:val="00064C07"/>
    <w:rsid w:val="00066E4B"/>
    <w:rsid w:val="000717DD"/>
    <w:rsid w:val="000718F0"/>
    <w:rsid w:val="000723E2"/>
    <w:rsid w:val="00072983"/>
    <w:rsid w:val="00074917"/>
    <w:rsid w:val="000755BF"/>
    <w:rsid w:val="0007578C"/>
    <w:rsid w:val="00075BD5"/>
    <w:rsid w:val="000767EC"/>
    <w:rsid w:val="00076E16"/>
    <w:rsid w:val="00080821"/>
    <w:rsid w:val="00083EFF"/>
    <w:rsid w:val="00084346"/>
    <w:rsid w:val="00085123"/>
    <w:rsid w:val="00087391"/>
    <w:rsid w:val="00087EC6"/>
    <w:rsid w:val="00091161"/>
    <w:rsid w:val="00093211"/>
    <w:rsid w:val="000A23A0"/>
    <w:rsid w:val="000A3E76"/>
    <w:rsid w:val="000A4CAE"/>
    <w:rsid w:val="000A56F8"/>
    <w:rsid w:val="000A58CF"/>
    <w:rsid w:val="000A5AB9"/>
    <w:rsid w:val="000A5C44"/>
    <w:rsid w:val="000A7C3B"/>
    <w:rsid w:val="000B123D"/>
    <w:rsid w:val="000B2028"/>
    <w:rsid w:val="000B2928"/>
    <w:rsid w:val="000B2C85"/>
    <w:rsid w:val="000B3573"/>
    <w:rsid w:val="000B54A9"/>
    <w:rsid w:val="000B5C52"/>
    <w:rsid w:val="000B68A1"/>
    <w:rsid w:val="000C0D05"/>
    <w:rsid w:val="000C23CB"/>
    <w:rsid w:val="000C3FE7"/>
    <w:rsid w:val="000C42E6"/>
    <w:rsid w:val="000C528D"/>
    <w:rsid w:val="000C663B"/>
    <w:rsid w:val="000C76F3"/>
    <w:rsid w:val="000D4D0F"/>
    <w:rsid w:val="000D6301"/>
    <w:rsid w:val="000D66AF"/>
    <w:rsid w:val="000D7C85"/>
    <w:rsid w:val="000E04BC"/>
    <w:rsid w:val="000E3120"/>
    <w:rsid w:val="000E3140"/>
    <w:rsid w:val="000E3A35"/>
    <w:rsid w:val="000E77AD"/>
    <w:rsid w:val="000F149C"/>
    <w:rsid w:val="000F1873"/>
    <w:rsid w:val="000F188A"/>
    <w:rsid w:val="000F6568"/>
    <w:rsid w:val="000F660B"/>
    <w:rsid w:val="000F697E"/>
    <w:rsid w:val="000F6B7A"/>
    <w:rsid w:val="001022D8"/>
    <w:rsid w:val="001049D7"/>
    <w:rsid w:val="001062C3"/>
    <w:rsid w:val="00106511"/>
    <w:rsid w:val="001072E1"/>
    <w:rsid w:val="0011142E"/>
    <w:rsid w:val="00113316"/>
    <w:rsid w:val="00114881"/>
    <w:rsid w:val="00116098"/>
    <w:rsid w:val="00116512"/>
    <w:rsid w:val="00116DCE"/>
    <w:rsid w:val="001174A6"/>
    <w:rsid w:val="001175AD"/>
    <w:rsid w:val="00117930"/>
    <w:rsid w:val="00122386"/>
    <w:rsid w:val="00122E85"/>
    <w:rsid w:val="0012347A"/>
    <w:rsid w:val="0012381C"/>
    <w:rsid w:val="00124DA8"/>
    <w:rsid w:val="00125E1E"/>
    <w:rsid w:val="00126932"/>
    <w:rsid w:val="00126A95"/>
    <w:rsid w:val="00126C42"/>
    <w:rsid w:val="0012723E"/>
    <w:rsid w:val="00127500"/>
    <w:rsid w:val="00130290"/>
    <w:rsid w:val="0013042B"/>
    <w:rsid w:val="001318D3"/>
    <w:rsid w:val="001318F9"/>
    <w:rsid w:val="00131919"/>
    <w:rsid w:val="00133C00"/>
    <w:rsid w:val="00133D01"/>
    <w:rsid w:val="00134666"/>
    <w:rsid w:val="00134C46"/>
    <w:rsid w:val="0013545D"/>
    <w:rsid w:val="001358DA"/>
    <w:rsid w:val="00135F61"/>
    <w:rsid w:val="00137BEC"/>
    <w:rsid w:val="00140580"/>
    <w:rsid w:val="001450F1"/>
    <w:rsid w:val="001464E0"/>
    <w:rsid w:val="00147F3C"/>
    <w:rsid w:val="00150E9C"/>
    <w:rsid w:val="001516CB"/>
    <w:rsid w:val="00151C23"/>
    <w:rsid w:val="00153CC3"/>
    <w:rsid w:val="00153FC8"/>
    <w:rsid w:val="0015451C"/>
    <w:rsid w:val="001549D9"/>
    <w:rsid w:val="0015695A"/>
    <w:rsid w:val="0016072E"/>
    <w:rsid w:val="00163288"/>
    <w:rsid w:val="00164FA8"/>
    <w:rsid w:val="00172A27"/>
    <w:rsid w:val="00173503"/>
    <w:rsid w:val="00173AB7"/>
    <w:rsid w:val="0017532B"/>
    <w:rsid w:val="00176599"/>
    <w:rsid w:val="00176F2F"/>
    <w:rsid w:val="00180187"/>
    <w:rsid w:val="00180704"/>
    <w:rsid w:val="0018126A"/>
    <w:rsid w:val="001818DD"/>
    <w:rsid w:val="001819D1"/>
    <w:rsid w:val="001866A6"/>
    <w:rsid w:val="00187219"/>
    <w:rsid w:val="00187EAB"/>
    <w:rsid w:val="0019407D"/>
    <w:rsid w:val="00194857"/>
    <w:rsid w:val="001961CA"/>
    <w:rsid w:val="00197C8A"/>
    <w:rsid w:val="001A4C73"/>
    <w:rsid w:val="001A67A2"/>
    <w:rsid w:val="001A6A14"/>
    <w:rsid w:val="001A73FC"/>
    <w:rsid w:val="001B0DCE"/>
    <w:rsid w:val="001B266F"/>
    <w:rsid w:val="001B33E1"/>
    <w:rsid w:val="001B4E4D"/>
    <w:rsid w:val="001B5822"/>
    <w:rsid w:val="001B5AA7"/>
    <w:rsid w:val="001C557E"/>
    <w:rsid w:val="001C5A9C"/>
    <w:rsid w:val="001C6AE8"/>
    <w:rsid w:val="001D12A5"/>
    <w:rsid w:val="001D4387"/>
    <w:rsid w:val="001D5201"/>
    <w:rsid w:val="001E15A8"/>
    <w:rsid w:val="001E1961"/>
    <w:rsid w:val="001E1F6F"/>
    <w:rsid w:val="001E362D"/>
    <w:rsid w:val="001E3821"/>
    <w:rsid w:val="001E4496"/>
    <w:rsid w:val="001E4F42"/>
    <w:rsid w:val="001E57F7"/>
    <w:rsid w:val="001E77F8"/>
    <w:rsid w:val="001F0712"/>
    <w:rsid w:val="001F11F8"/>
    <w:rsid w:val="001F28C9"/>
    <w:rsid w:val="001F4D2C"/>
    <w:rsid w:val="002011DB"/>
    <w:rsid w:val="00202D69"/>
    <w:rsid w:val="00207729"/>
    <w:rsid w:val="00212820"/>
    <w:rsid w:val="00212B18"/>
    <w:rsid w:val="002134A4"/>
    <w:rsid w:val="00214B3D"/>
    <w:rsid w:val="0021515A"/>
    <w:rsid w:val="002155FF"/>
    <w:rsid w:val="0021680F"/>
    <w:rsid w:val="00220447"/>
    <w:rsid w:val="00220604"/>
    <w:rsid w:val="00220F66"/>
    <w:rsid w:val="0022376C"/>
    <w:rsid w:val="00224061"/>
    <w:rsid w:val="00224B55"/>
    <w:rsid w:val="00227968"/>
    <w:rsid w:val="00227B27"/>
    <w:rsid w:val="00230675"/>
    <w:rsid w:val="00231177"/>
    <w:rsid w:val="00231BA0"/>
    <w:rsid w:val="00231F9B"/>
    <w:rsid w:val="00233475"/>
    <w:rsid w:val="00233C79"/>
    <w:rsid w:val="00240229"/>
    <w:rsid w:val="00244794"/>
    <w:rsid w:val="00244D9E"/>
    <w:rsid w:val="00244FCA"/>
    <w:rsid w:val="0024559F"/>
    <w:rsid w:val="00246A63"/>
    <w:rsid w:val="002506E2"/>
    <w:rsid w:val="00252435"/>
    <w:rsid w:val="00252C10"/>
    <w:rsid w:val="00253279"/>
    <w:rsid w:val="00254BCB"/>
    <w:rsid w:val="002559DD"/>
    <w:rsid w:val="00255E18"/>
    <w:rsid w:val="00255E67"/>
    <w:rsid w:val="00256C7A"/>
    <w:rsid w:val="002603F1"/>
    <w:rsid w:val="0026073A"/>
    <w:rsid w:val="00262CF1"/>
    <w:rsid w:val="0026364E"/>
    <w:rsid w:val="00263728"/>
    <w:rsid w:val="002638EC"/>
    <w:rsid w:val="002646F3"/>
    <w:rsid w:val="00264BF8"/>
    <w:rsid w:val="002654F9"/>
    <w:rsid w:val="002657D4"/>
    <w:rsid w:val="00266025"/>
    <w:rsid w:val="00272AAB"/>
    <w:rsid w:val="00273809"/>
    <w:rsid w:val="002743F5"/>
    <w:rsid w:val="0027468D"/>
    <w:rsid w:val="00274F2E"/>
    <w:rsid w:val="0027559F"/>
    <w:rsid w:val="00276AAF"/>
    <w:rsid w:val="00276C3B"/>
    <w:rsid w:val="00281002"/>
    <w:rsid w:val="00281D09"/>
    <w:rsid w:val="002826C0"/>
    <w:rsid w:val="00283D16"/>
    <w:rsid w:val="00284176"/>
    <w:rsid w:val="002844D1"/>
    <w:rsid w:val="00285C31"/>
    <w:rsid w:val="00285E62"/>
    <w:rsid w:val="00287BC1"/>
    <w:rsid w:val="002926A5"/>
    <w:rsid w:val="002926B9"/>
    <w:rsid w:val="00296601"/>
    <w:rsid w:val="00296781"/>
    <w:rsid w:val="002972D7"/>
    <w:rsid w:val="00297D01"/>
    <w:rsid w:val="002A01E9"/>
    <w:rsid w:val="002A1035"/>
    <w:rsid w:val="002A2F9E"/>
    <w:rsid w:val="002A4967"/>
    <w:rsid w:val="002A4E5C"/>
    <w:rsid w:val="002A5554"/>
    <w:rsid w:val="002A61C9"/>
    <w:rsid w:val="002A75A0"/>
    <w:rsid w:val="002B12D0"/>
    <w:rsid w:val="002B3582"/>
    <w:rsid w:val="002B5995"/>
    <w:rsid w:val="002B634D"/>
    <w:rsid w:val="002C184F"/>
    <w:rsid w:val="002C19DA"/>
    <w:rsid w:val="002C3D62"/>
    <w:rsid w:val="002C4524"/>
    <w:rsid w:val="002C6E10"/>
    <w:rsid w:val="002C7377"/>
    <w:rsid w:val="002D1387"/>
    <w:rsid w:val="002D3DD8"/>
    <w:rsid w:val="002D5686"/>
    <w:rsid w:val="002D58FD"/>
    <w:rsid w:val="002D620C"/>
    <w:rsid w:val="002E0C94"/>
    <w:rsid w:val="002E4CC4"/>
    <w:rsid w:val="002E75BF"/>
    <w:rsid w:val="002E78C4"/>
    <w:rsid w:val="002E7E27"/>
    <w:rsid w:val="002F74E2"/>
    <w:rsid w:val="003036FA"/>
    <w:rsid w:val="00304B4C"/>
    <w:rsid w:val="003051FB"/>
    <w:rsid w:val="0030599B"/>
    <w:rsid w:val="00306F31"/>
    <w:rsid w:val="00307326"/>
    <w:rsid w:val="00307741"/>
    <w:rsid w:val="00307A06"/>
    <w:rsid w:val="0031064D"/>
    <w:rsid w:val="0031466E"/>
    <w:rsid w:val="00314EF3"/>
    <w:rsid w:val="003157C4"/>
    <w:rsid w:val="003163F9"/>
    <w:rsid w:val="00316E87"/>
    <w:rsid w:val="00323B33"/>
    <w:rsid w:val="00324163"/>
    <w:rsid w:val="00324806"/>
    <w:rsid w:val="003273E6"/>
    <w:rsid w:val="00331822"/>
    <w:rsid w:val="0033183A"/>
    <w:rsid w:val="0033340E"/>
    <w:rsid w:val="0033491A"/>
    <w:rsid w:val="003351CB"/>
    <w:rsid w:val="003358BC"/>
    <w:rsid w:val="00336ABC"/>
    <w:rsid w:val="003401AB"/>
    <w:rsid w:val="0034244A"/>
    <w:rsid w:val="0034262D"/>
    <w:rsid w:val="00343DC7"/>
    <w:rsid w:val="003446B5"/>
    <w:rsid w:val="003472B3"/>
    <w:rsid w:val="00347392"/>
    <w:rsid w:val="003502DB"/>
    <w:rsid w:val="00351D2C"/>
    <w:rsid w:val="00351F9D"/>
    <w:rsid w:val="003527BF"/>
    <w:rsid w:val="00353B54"/>
    <w:rsid w:val="00353F7C"/>
    <w:rsid w:val="00354616"/>
    <w:rsid w:val="00354BF7"/>
    <w:rsid w:val="00354D10"/>
    <w:rsid w:val="00355BBC"/>
    <w:rsid w:val="00356A33"/>
    <w:rsid w:val="0035790C"/>
    <w:rsid w:val="003633EA"/>
    <w:rsid w:val="00365899"/>
    <w:rsid w:val="003672FD"/>
    <w:rsid w:val="00370176"/>
    <w:rsid w:val="003706CA"/>
    <w:rsid w:val="0037168C"/>
    <w:rsid w:val="0037326B"/>
    <w:rsid w:val="003732D6"/>
    <w:rsid w:val="003744B8"/>
    <w:rsid w:val="00375DF8"/>
    <w:rsid w:val="0037608B"/>
    <w:rsid w:val="003763AD"/>
    <w:rsid w:val="00376F56"/>
    <w:rsid w:val="00381295"/>
    <w:rsid w:val="003812AA"/>
    <w:rsid w:val="0038278C"/>
    <w:rsid w:val="00383E68"/>
    <w:rsid w:val="00384AE1"/>
    <w:rsid w:val="00386A20"/>
    <w:rsid w:val="00386E79"/>
    <w:rsid w:val="003875A9"/>
    <w:rsid w:val="00387A54"/>
    <w:rsid w:val="00387BE2"/>
    <w:rsid w:val="00390B2B"/>
    <w:rsid w:val="00391714"/>
    <w:rsid w:val="00391F78"/>
    <w:rsid w:val="0039392C"/>
    <w:rsid w:val="003971EB"/>
    <w:rsid w:val="00397B19"/>
    <w:rsid w:val="003A0D76"/>
    <w:rsid w:val="003A109C"/>
    <w:rsid w:val="003A2228"/>
    <w:rsid w:val="003A49EE"/>
    <w:rsid w:val="003A4C83"/>
    <w:rsid w:val="003A5432"/>
    <w:rsid w:val="003A68ED"/>
    <w:rsid w:val="003A6A13"/>
    <w:rsid w:val="003A7532"/>
    <w:rsid w:val="003A7699"/>
    <w:rsid w:val="003B0663"/>
    <w:rsid w:val="003B260D"/>
    <w:rsid w:val="003B3309"/>
    <w:rsid w:val="003B3707"/>
    <w:rsid w:val="003B4136"/>
    <w:rsid w:val="003B4A99"/>
    <w:rsid w:val="003B4F15"/>
    <w:rsid w:val="003B539F"/>
    <w:rsid w:val="003B70AC"/>
    <w:rsid w:val="003C00B0"/>
    <w:rsid w:val="003C0869"/>
    <w:rsid w:val="003C0D8D"/>
    <w:rsid w:val="003C1D0A"/>
    <w:rsid w:val="003C2110"/>
    <w:rsid w:val="003C30A6"/>
    <w:rsid w:val="003C30F7"/>
    <w:rsid w:val="003C7E95"/>
    <w:rsid w:val="003D1D10"/>
    <w:rsid w:val="003D2363"/>
    <w:rsid w:val="003D347B"/>
    <w:rsid w:val="003D4D41"/>
    <w:rsid w:val="003D5821"/>
    <w:rsid w:val="003D69D8"/>
    <w:rsid w:val="003E12DD"/>
    <w:rsid w:val="003E26BF"/>
    <w:rsid w:val="003E290E"/>
    <w:rsid w:val="003E3F11"/>
    <w:rsid w:val="003E4BDB"/>
    <w:rsid w:val="003E5552"/>
    <w:rsid w:val="003E76E0"/>
    <w:rsid w:val="003E7BC0"/>
    <w:rsid w:val="003F0EE5"/>
    <w:rsid w:val="003F269B"/>
    <w:rsid w:val="003F49F3"/>
    <w:rsid w:val="003F4A93"/>
    <w:rsid w:val="003F72D0"/>
    <w:rsid w:val="004000F2"/>
    <w:rsid w:val="004008A2"/>
    <w:rsid w:val="004008CD"/>
    <w:rsid w:val="00401738"/>
    <w:rsid w:val="00401D8D"/>
    <w:rsid w:val="00402916"/>
    <w:rsid w:val="00402E06"/>
    <w:rsid w:val="0040481B"/>
    <w:rsid w:val="00404C94"/>
    <w:rsid w:val="004055F7"/>
    <w:rsid w:val="00405F30"/>
    <w:rsid w:val="00406732"/>
    <w:rsid w:val="00407401"/>
    <w:rsid w:val="00407E7E"/>
    <w:rsid w:val="00411B1D"/>
    <w:rsid w:val="00411DC0"/>
    <w:rsid w:val="004133D7"/>
    <w:rsid w:val="00413D72"/>
    <w:rsid w:val="00415C11"/>
    <w:rsid w:val="00416319"/>
    <w:rsid w:val="004163C7"/>
    <w:rsid w:val="00416768"/>
    <w:rsid w:val="00420FA7"/>
    <w:rsid w:val="00421A8C"/>
    <w:rsid w:val="00421B69"/>
    <w:rsid w:val="00422E8E"/>
    <w:rsid w:val="004246AF"/>
    <w:rsid w:val="00425F96"/>
    <w:rsid w:val="00426CFC"/>
    <w:rsid w:val="00427BDB"/>
    <w:rsid w:val="004303D9"/>
    <w:rsid w:val="00430695"/>
    <w:rsid w:val="00430A11"/>
    <w:rsid w:val="00430CEE"/>
    <w:rsid w:val="00431953"/>
    <w:rsid w:val="004335D7"/>
    <w:rsid w:val="0043419A"/>
    <w:rsid w:val="0043430A"/>
    <w:rsid w:val="004369A3"/>
    <w:rsid w:val="00441E37"/>
    <w:rsid w:val="00442008"/>
    <w:rsid w:val="00444641"/>
    <w:rsid w:val="004447BF"/>
    <w:rsid w:val="00445E67"/>
    <w:rsid w:val="004462DB"/>
    <w:rsid w:val="00450E9D"/>
    <w:rsid w:val="00451FE3"/>
    <w:rsid w:val="00454874"/>
    <w:rsid w:val="00455D39"/>
    <w:rsid w:val="004573B5"/>
    <w:rsid w:val="00462038"/>
    <w:rsid w:val="00463921"/>
    <w:rsid w:val="00463F7C"/>
    <w:rsid w:val="00464F8F"/>
    <w:rsid w:val="00465621"/>
    <w:rsid w:val="004728B0"/>
    <w:rsid w:val="004741F8"/>
    <w:rsid w:val="0047424E"/>
    <w:rsid w:val="0047558D"/>
    <w:rsid w:val="004779EC"/>
    <w:rsid w:val="0048011D"/>
    <w:rsid w:val="00483311"/>
    <w:rsid w:val="00483F8E"/>
    <w:rsid w:val="004867EC"/>
    <w:rsid w:val="0048704E"/>
    <w:rsid w:val="0048727B"/>
    <w:rsid w:val="00492AD3"/>
    <w:rsid w:val="004930ED"/>
    <w:rsid w:val="00493492"/>
    <w:rsid w:val="00494066"/>
    <w:rsid w:val="00495367"/>
    <w:rsid w:val="004968A6"/>
    <w:rsid w:val="004A0809"/>
    <w:rsid w:val="004A1B50"/>
    <w:rsid w:val="004A1D66"/>
    <w:rsid w:val="004A5892"/>
    <w:rsid w:val="004A793F"/>
    <w:rsid w:val="004B14E1"/>
    <w:rsid w:val="004B1DD9"/>
    <w:rsid w:val="004B211C"/>
    <w:rsid w:val="004B2879"/>
    <w:rsid w:val="004B28C1"/>
    <w:rsid w:val="004B2F0C"/>
    <w:rsid w:val="004B75A7"/>
    <w:rsid w:val="004C0BE1"/>
    <w:rsid w:val="004C2562"/>
    <w:rsid w:val="004C701B"/>
    <w:rsid w:val="004D0921"/>
    <w:rsid w:val="004D44DE"/>
    <w:rsid w:val="004D48A9"/>
    <w:rsid w:val="004D5B2C"/>
    <w:rsid w:val="004D5CE9"/>
    <w:rsid w:val="004D60F8"/>
    <w:rsid w:val="004E0282"/>
    <w:rsid w:val="004E1663"/>
    <w:rsid w:val="004E1813"/>
    <w:rsid w:val="004E1A66"/>
    <w:rsid w:val="004E2006"/>
    <w:rsid w:val="004E3AC3"/>
    <w:rsid w:val="004E4EAF"/>
    <w:rsid w:val="004E60B6"/>
    <w:rsid w:val="004E64CD"/>
    <w:rsid w:val="004E6A64"/>
    <w:rsid w:val="004E7A46"/>
    <w:rsid w:val="004F0FDD"/>
    <w:rsid w:val="004F22C6"/>
    <w:rsid w:val="004F3BFA"/>
    <w:rsid w:val="004F60EC"/>
    <w:rsid w:val="004F67B7"/>
    <w:rsid w:val="004F71E8"/>
    <w:rsid w:val="004F793D"/>
    <w:rsid w:val="004F7A46"/>
    <w:rsid w:val="005003F7"/>
    <w:rsid w:val="005051E9"/>
    <w:rsid w:val="00507954"/>
    <w:rsid w:val="005129A9"/>
    <w:rsid w:val="005139C1"/>
    <w:rsid w:val="00514318"/>
    <w:rsid w:val="00514FA5"/>
    <w:rsid w:val="005162A3"/>
    <w:rsid w:val="00517616"/>
    <w:rsid w:val="005226ED"/>
    <w:rsid w:val="0052286D"/>
    <w:rsid w:val="00523353"/>
    <w:rsid w:val="00525467"/>
    <w:rsid w:val="00525719"/>
    <w:rsid w:val="0052606D"/>
    <w:rsid w:val="00527ABA"/>
    <w:rsid w:val="0053008C"/>
    <w:rsid w:val="00530579"/>
    <w:rsid w:val="00532631"/>
    <w:rsid w:val="0053615E"/>
    <w:rsid w:val="0053731D"/>
    <w:rsid w:val="00537426"/>
    <w:rsid w:val="00541005"/>
    <w:rsid w:val="00541B6F"/>
    <w:rsid w:val="00542C86"/>
    <w:rsid w:val="00543255"/>
    <w:rsid w:val="0054374F"/>
    <w:rsid w:val="00544825"/>
    <w:rsid w:val="00547B15"/>
    <w:rsid w:val="005507E5"/>
    <w:rsid w:val="0055146E"/>
    <w:rsid w:val="00554629"/>
    <w:rsid w:val="00555EB9"/>
    <w:rsid w:val="00557D65"/>
    <w:rsid w:val="00560ADE"/>
    <w:rsid w:val="00565AD1"/>
    <w:rsid w:val="005662BC"/>
    <w:rsid w:val="00566DC4"/>
    <w:rsid w:val="005672E2"/>
    <w:rsid w:val="00570688"/>
    <w:rsid w:val="00570B3B"/>
    <w:rsid w:val="00573126"/>
    <w:rsid w:val="00574F47"/>
    <w:rsid w:val="0058096B"/>
    <w:rsid w:val="005817C2"/>
    <w:rsid w:val="00584F93"/>
    <w:rsid w:val="005850CC"/>
    <w:rsid w:val="005857D5"/>
    <w:rsid w:val="0058699E"/>
    <w:rsid w:val="00590407"/>
    <w:rsid w:val="005926F1"/>
    <w:rsid w:val="00592A2F"/>
    <w:rsid w:val="00593EFA"/>
    <w:rsid w:val="00595B88"/>
    <w:rsid w:val="005A138A"/>
    <w:rsid w:val="005A2C2A"/>
    <w:rsid w:val="005A3248"/>
    <w:rsid w:val="005A54DF"/>
    <w:rsid w:val="005A5562"/>
    <w:rsid w:val="005A5855"/>
    <w:rsid w:val="005A59F7"/>
    <w:rsid w:val="005B25FC"/>
    <w:rsid w:val="005B4018"/>
    <w:rsid w:val="005B4EB6"/>
    <w:rsid w:val="005B6F07"/>
    <w:rsid w:val="005C1F79"/>
    <w:rsid w:val="005C223A"/>
    <w:rsid w:val="005C3CB8"/>
    <w:rsid w:val="005C46AC"/>
    <w:rsid w:val="005C6B5E"/>
    <w:rsid w:val="005C74BF"/>
    <w:rsid w:val="005C7AED"/>
    <w:rsid w:val="005D3EDA"/>
    <w:rsid w:val="005D44DB"/>
    <w:rsid w:val="005D63DC"/>
    <w:rsid w:val="005D6956"/>
    <w:rsid w:val="005E490D"/>
    <w:rsid w:val="005E64DB"/>
    <w:rsid w:val="005F2475"/>
    <w:rsid w:val="005F4380"/>
    <w:rsid w:val="005F4CD5"/>
    <w:rsid w:val="005F59B6"/>
    <w:rsid w:val="005F7E8E"/>
    <w:rsid w:val="00600946"/>
    <w:rsid w:val="00601409"/>
    <w:rsid w:val="00603DFC"/>
    <w:rsid w:val="00610B8B"/>
    <w:rsid w:val="00612F70"/>
    <w:rsid w:val="00614877"/>
    <w:rsid w:val="00614E34"/>
    <w:rsid w:val="0061621A"/>
    <w:rsid w:val="006164D4"/>
    <w:rsid w:val="006217E9"/>
    <w:rsid w:val="00623228"/>
    <w:rsid w:val="00625786"/>
    <w:rsid w:val="00626DE6"/>
    <w:rsid w:val="00626F28"/>
    <w:rsid w:val="00627F75"/>
    <w:rsid w:val="006311BE"/>
    <w:rsid w:val="00632078"/>
    <w:rsid w:val="00633C06"/>
    <w:rsid w:val="00634F13"/>
    <w:rsid w:val="006354F2"/>
    <w:rsid w:val="006422DE"/>
    <w:rsid w:val="006438EA"/>
    <w:rsid w:val="0064455C"/>
    <w:rsid w:val="006450E7"/>
    <w:rsid w:val="00645BD0"/>
    <w:rsid w:val="00646701"/>
    <w:rsid w:val="006467C5"/>
    <w:rsid w:val="00647335"/>
    <w:rsid w:val="00647DCC"/>
    <w:rsid w:val="00650474"/>
    <w:rsid w:val="00650864"/>
    <w:rsid w:val="00655D99"/>
    <w:rsid w:val="00656A87"/>
    <w:rsid w:val="00656BE3"/>
    <w:rsid w:val="00657271"/>
    <w:rsid w:val="006611B6"/>
    <w:rsid w:val="00661A92"/>
    <w:rsid w:val="00663541"/>
    <w:rsid w:val="0066377B"/>
    <w:rsid w:val="00663B54"/>
    <w:rsid w:val="0066425B"/>
    <w:rsid w:val="00671996"/>
    <w:rsid w:val="00674109"/>
    <w:rsid w:val="00675A69"/>
    <w:rsid w:val="00677C8A"/>
    <w:rsid w:val="006819E4"/>
    <w:rsid w:val="0068542A"/>
    <w:rsid w:val="00691727"/>
    <w:rsid w:val="0069298F"/>
    <w:rsid w:val="00694236"/>
    <w:rsid w:val="00694C5F"/>
    <w:rsid w:val="00696F03"/>
    <w:rsid w:val="00697591"/>
    <w:rsid w:val="00697D4A"/>
    <w:rsid w:val="00697F25"/>
    <w:rsid w:val="006A0EF5"/>
    <w:rsid w:val="006A1165"/>
    <w:rsid w:val="006A3C5F"/>
    <w:rsid w:val="006A5EDE"/>
    <w:rsid w:val="006A6312"/>
    <w:rsid w:val="006A63C3"/>
    <w:rsid w:val="006A67D8"/>
    <w:rsid w:val="006A6D3C"/>
    <w:rsid w:val="006B0016"/>
    <w:rsid w:val="006B103D"/>
    <w:rsid w:val="006B2682"/>
    <w:rsid w:val="006B2EE2"/>
    <w:rsid w:val="006B3302"/>
    <w:rsid w:val="006B6D50"/>
    <w:rsid w:val="006C05B9"/>
    <w:rsid w:val="006C143D"/>
    <w:rsid w:val="006C2351"/>
    <w:rsid w:val="006C27EA"/>
    <w:rsid w:val="006C602A"/>
    <w:rsid w:val="006D0698"/>
    <w:rsid w:val="006D104A"/>
    <w:rsid w:val="006D1A7B"/>
    <w:rsid w:val="006D2108"/>
    <w:rsid w:val="006D38F4"/>
    <w:rsid w:val="006D423B"/>
    <w:rsid w:val="006D4815"/>
    <w:rsid w:val="006D513F"/>
    <w:rsid w:val="006D6051"/>
    <w:rsid w:val="006D6D9A"/>
    <w:rsid w:val="006E003E"/>
    <w:rsid w:val="006E0899"/>
    <w:rsid w:val="006E1BD3"/>
    <w:rsid w:val="006E2765"/>
    <w:rsid w:val="006E30E1"/>
    <w:rsid w:val="006E46FA"/>
    <w:rsid w:val="006E5198"/>
    <w:rsid w:val="006E5BAB"/>
    <w:rsid w:val="006E5E6E"/>
    <w:rsid w:val="006E5F29"/>
    <w:rsid w:val="006F0933"/>
    <w:rsid w:val="006F26FD"/>
    <w:rsid w:val="006F3446"/>
    <w:rsid w:val="006F3C59"/>
    <w:rsid w:val="006F498A"/>
    <w:rsid w:val="006F49D2"/>
    <w:rsid w:val="006F5762"/>
    <w:rsid w:val="00701845"/>
    <w:rsid w:val="00701D32"/>
    <w:rsid w:val="00702226"/>
    <w:rsid w:val="00706546"/>
    <w:rsid w:val="00707916"/>
    <w:rsid w:val="00711CFA"/>
    <w:rsid w:val="00713819"/>
    <w:rsid w:val="007138E2"/>
    <w:rsid w:val="00717FF9"/>
    <w:rsid w:val="0072191D"/>
    <w:rsid w:val="00723101"/>
    <w:rsid w:val="007239BC"/>
    <w:rsid w:val="00725852"/>
    <w:rsid w:val="00725CF6"/>
    <w:rsid w:val="00725FDD"/>
    <w:rsid w:val="0072619C"/>
    <w:rsid w:val="00727B63"/>
    <w:rsid w:val="00730361"/>
    <w:rsid w:val="0073209D"/>
    <w:rsid w:val="0073240D"/>
    <w:rsid w:val="007329DE"/>
    <w:rsid w:val="00733269"/>
    <w:rsid w:val="007340B1"/>
    <w:rsid w:val="00734F75"/>
    <w:rsid w:val="0073573E"/>
    <w:rsid w:val="00735AAB"/>
    <w:rsid w:val="0073772E"/>
    <w:rsid w:val="00740316"/>
    <w:rsid w:val="007403C6"/>
    <w:rsid w:val="00740657"/>
    <w:rsid w:val="0074084D"/>
    <w:rsid w:val="00740AEC"/>
    <w:rsid w:val="00740D0F"/>
    <w:rsid w:val="0074202D"/>
    <w:rsid w:val="00742A5C"/>
    <w:rsid w:val="0074328D"/>
    <w:rsid w:val="007439EF"/>
    <w:rsid w:val="007447F0"/>
    <w:rsid w:val="00745293"/>
    <w:rsid w:val="00750F2D"/>
    <w:rsid w:val="00753ECD"/>
    <w:rsid w:val="00754425"/>
    <w:rsid w:val="007559D0"/>
    <w:rsid w:val="00755B3F"/>
    <w:rsid w:val="0075639B"/>
    <w:rsid w:val="00756806"/>
    <w:rsid w:val="0076131D"/>
    <w:rsid w:val="00761593"/>
    <w:rsid w:val="00761DEA"/>
    <w:rsid w:val="00764570"/>
    <w:rsid w:val="00765439"/>
    <w:rsid w:val="00767CED"/>
    <w:rsid w:val="007701C6"/>
    <w:rsid w:val="00770514"/>
    <w:rsid w:val="007707B6"/>
    <w:rsid w:val="00770F30"/>
    <w:rsid w:val="00771C5B"/>
    <w:rsid w:val="00773386"/>
    <w:rsid w:val="00773D98"/>
    <w:rsid w:val="00773DBC"/>
    <w:rsid w:val="00780340"/>
    <w:rsid w:val="007818EE"/>
    <w:rsid w:val="0078322B"/>
    <w:rsid w:val="00783D51"/>
    <w:rsid w:val="00785B6F"/>
    <w:rsid w:val="007861C5"/>
    <w:rsid w:val="0079163C"/>
    <w:rsid w:val="00793291"/>
    <w:rsid w:val="007932C6"/>
    <w:rsid w:val="00793E5C"/>
    <w:rsid w:val="007941EF"/>
    <w:rsid w:val="00794BBE"/>
    <w:rsid w:val="007953B4"/>
    <w:rsid w:val="007A2C33"/>
    <w:rsid w:val="007A433A"/>
    <w:rsid w:val="007B04F0"/>
    <w:rsid w:val="007B29FA"/>
    <w:rsid w:val="007B2E04"/>
    <w:rsid w:val="007B3D23"/>
    <w:rsid w:val="007B3E22"/>
    <w:rsid w:val="007B7078"/>
    <w:rsid w:val="007B7227"/>
    <w:rsid w:val="007C2840"/>
    <w:rsid w:val="007C4609"/>
    <w:rsid w:val="007C7071"/>
    <w:rsid w:val="007C7E38"/>
    <w:rsid w:val="007D1252"/>
    <w:rsid w:val="007D49DD"/>
    <w:rsid w:val="007D69DC"/>
    <w:rsid w:val="007D6CB9"/>
    <w:rsid w:val="007E3E88"/>
    <w:rsid w:val="007E4398"/>
    <w:rsid w:val="007E602D"/>
    <w:rsid w:val="007F0530"/>
    <w:rsid w:val="007F0B84"/>
    <w:rsid w:val="007F1939"/>
    <w:rsid w:val="007F1960"/>
    <w:rsid w:val="007F2894"/>
    <w:rsid w:val="007F2DF9"/>
    <w:rsid w:val="007F3583"/>
    <w:rsid w:val="007F52AB"/>
    <w:rsid w:val="007F5885"/>
    <w:rsid w:val="007F6D02"/>
    <w:rsid w:val="007F7BF4"/>
    <w:rsid w:val="00803487"/>
    <w:rsid w:val="00804A20"/>
    <w:rsid w:val="00804A56"/>
    <w:rsid w:val="00804ABC"/>
    <w:rsid w:val="00804EBF"/>
    <w:rsid w:val="00805ECA"/>
    <w:rsid w:val="00807022"/>
    <w:rsid w:val="008077A8"/>
    <w:rsid w:val="0081008D"/>
    <w:rsid w:val="00811B33"/>
    <w:rsid w:val="00812878"/>
    <w:rsid w:val="0081298F"/>
    <w:rsid w:val="00812C80"/>
    <w:rsid w:val="00812E4C"/>
    <w:rsid w:val="008141D8"/>
    <w:rsid w:val="008146E3"/>
    <w:rsid w:val="00815914"/>
    <w:rsid w:val="008167DE"/>
    <w:rsid w:val="00816B93"/>
    <w:rsid w:val="008171D7"/>
    <w:rsid w:val="00822683"/>
    <w:rsid w:val="00824039"/>
    <w:rsid w:val="0082405B"/>
    <w:rsid w:val="00825C44"/>
    <w:rsid w:val="008303E6"/>
    <w:rsid w:val="0083080B"/>
    <w:rsid w:val="008310D2"/>
    <w:rsid w:val="00832D5B"/>
    <w:rsid w:val="0083341A"/>
    <w:rsid w:val="0083380A"/>
    <w:rsid w:val="00834AA8"/>
    <w:rsid w:val="00836DCA"/>
    <w:rsid w:val="008371E5"/>
    <w:rsid w:val="00837902"/>
    <w:rsid w:val="008403B2"/>
    <w:rsid w:val="008412C7"/>
    <w:rsid w:val="008445FB"/>
    <w:rsid w:val="008452EE"/>
    <w:rsid w:val="00845444"/>
    <w:rsid w:val="00846083"/>
    <w:rsid w:val="00846856"/>
    <w:rsid w:val="008500D3"/>
    <w:rsid w:val="00850B1C"/>
    <w:rsid w:val="00853B38"/>
    <w:rsid w:val="00854252"/>
    <w:rsid w:val="008554C0"/>
    <w:rsid w:val="008563A2"/>
    <w:rsid w:val="00856972"/>
    <w:rsid w:val="0086003C"/>
    <w:rsid w:val="008602B5"/>
    <w:rsid w:val="00861EA9"/>
    <w:rsid w:val="008629DA"/>
    <w:rsid w:val="008668D5"/>
    <w:rsid w:val="00866D0B"/>
    <w:rsid w:val="008674FE"/>
    <w:rsid w:val="0087031C"/>
    <w:rsid w:val="0087178A"/>
    <w:rsid w:val="00873D9C"/>
    <w:rsid w:val="0087642B"/>
    <w:rsid w:val="00876A18"/>
    <w:rsid w:val="008809B0"/>
    <w:rsid w:val="00882809"/>
    <w:rsid w:val="00885C81"/>
    <w:rsid w:val="00885FA2"/>
    <w:rsid w:val="00887E73"/>
    <w:rsid w:val="008902B8"/>
    <w:rsid w:val="008911B9"/>
    <w:rsid w:val="0089154B"/>
    <w:rsid w:val="00891765"/>
    <w:rsid w:val="008917A3"/>
    <w:rsid w:val="00892233"/>
    <w:rsid w:val="0089229D"/>
    <w:rsid w:val="00892794"/>
    <w:rsid w:val="00892FA0"/>
    <w:rsid w:val="00894E4D"/>
    <w:rsid w:val="00895688"/>
    <w:rsid w:val="008979DD"/>
    <w:rsid w:val="008A0890"/>
    <w:rsid w:val="008A0ADC"/>
    <w:rsid w:val="008A3962"/>
    <w:rsid w:val="008A3AC7"/>
    <w:rsid w:val="008A3DD5"/>
    <w:rsid w:val="008A6BE6"/>
    <w:rsid w:val="008A6F70"/>
    <w:rsid w:val="008A7A7D"/>
    <w:rsid w:val="008B11DD"/>
    <w:rsid w:val="008B5FAB"/>
    <w:rsid w:val="008B63ED"/>
    <w:rsid w:val="008B68D6"/>
    <w:rsid w:val="008C01A6"/>
    <w:rsid w:val="008C093F"/>
    <w:rsid w:val="008C1477"/>
    <w:rsid w:val="008C2675"/>
    <w:rsid w:val="008C2783"/>
    <w:rsid w:val="008C4924"/>
    <w:rsid w:val="008C49FB"/>
    <w:rsid w:val="008C52CE"/>
    <w:rsid w:val="008C6654"/>
    <w:rsid w:val="008D2A4B"/>
    <w:rsid w:val="008D2AFE"/>
    <w:rsid w:val="008D33B6"/>
    <w:rsid w:val="008D4F29"/>
    <w:rsid w:val="008D5148"/>
    <w:rsid w:val="008D59AE"/>
    <w:rsid w:val="008D5F84"/>
    <w:rsid w:val="008E18BF"/>
    <w:rsid w:val="008E1B45"/>
    <w:rsid w:val="008E314F"/>
    <w:rsid w:val="008E4D8C"/>
    <w:rsid w:val="008E7B8B"/>
    <w:rsid w:val="008F011F"/>
    <w:rsid w:val="008F02EA"/>
    <w:rsid w:val="008F0677"/>
    <w:rsid w:val="008F0D60"/>
    <w:rsid w:val="008F17A0"/>
    <w:rsid w:val="00901359"/>
    <w:rsid w:val="0090357F"/>
    <w:rsid w:val="00903817"/>
    <w:rsid w:val="00903EC0"/>
    <w:rsid w:val="0090544E"/>
    <w:rsid w:val="00905AA1"/>
    <w:rsid w:val="009066DD"/>
    <w:rsid w:val="009069B4"/>
    <w:rsid w:val="009074B1"/>
    <w:rsid w:val="00913421"/>
    <w:rsid w:val="00915237"/>
    <w:rsid w:val="009170AE"/>
    <w:rsid w:val="00917909"/>
    <w:rsid w:val="00917DC5"/>
    <w:rsid w:val="009203FB"/>
    <w:rsid w:val="00920516"/>
    <w:rsid w:val="00920A3E"/>
    <w:rsid w:val="009210C0"/>
    <w:rsid w:val="009228D0"/>
    <w:rsid w:val="0092367A"/>
    <w:rsid w:val="00924D80"/>
    <w:rsid w:val="0092672A"/>
    <w:rsid w:val="00927F0C"/>
    <w:rsid w:val="00931716"/>
    <w:rsid w:val="00933128"/>
    <w:rsid w:val="009333F7"/>
    <w:rsid w:val="0093350D"/>
    <w:rsid w:val="009349E0"/>
    <w:rsid w:val="00935339"/>
    <w:rsid w:val="0093546A"/>
    <w:rsid w:val="00936704"/>
    <w:rsid w:val="009369F9"/>
    <w:rsid w:val="00936BC9"/>
    <w:rsid w:val="009370BC"/>
    <w:rsid w:val="009372A1"/>
    <w:rsid w:val="00937360"/>
    <w:rsid w:val="0093783A"/>
    <w:rsid w:val="00940144"/>
    <w:rsid w:val="00941595"/>
    <w:rsid w:val="00946365"/>
    <w:rsid w:val="00946678"/>
    <w:rsid w:val="00947042"/>
    <w:rsid w:val="00947D08"/>
    <w:rsid w:val="00947FF4"/>
    <w:rsid w:val="00950288"/>
    <w:rsid w:val="009509F1"/>
    <w:rsid w:val="0095329F"/>
    <w:rsid w:val="00954612"/>
    <w:rsid w:val="009569A2"/>
    <w:rsid w:val="00956FE8"/>
    <w:rsid w:val="0095772D"/>
    <w:rsid w:val="009604E5"/>
    <w:rsid w:val="00960AAB"/>
    <w:rsid w:val="009618C2"/>
    <w:rsid w:val="00962995"/>
    <w:rsid w:val="00962A92"/>
    <w:rsid w:val="00963ACC"/>
    <w:rsid w:val="00963AD6"/>
    <w:rsid w:val="00966349"/>
    <w:rsid w:val="00971387"/>
    <w:rsid w:val="0097347F"/>
    <w:rsid w:val="00973AD4"/>
    <w:rsid w:val="009745FD"/>
    <w:rsid w:val="009755AA"/>
    <w:rsid w:val="00975897"/>
    <w:rsid w:val="009801A1"/>
    <w:rsid w:val="00980416"/>
    <w:rsid w:val="0098365E"/>
    <w:rsid w:val="009856AA"/>
    <w:rsid w:val="00986DE5"/>
    <w:rsid w:val="00987118"/>
    <w:rsid w:val="00990AF8"/>
    <w:rsid w:val="00991756"/>
    <w:rsid w:val="00991DFA"/>
    <w:rsid w:val="00994E0C"/>
    <w:rsid w:val="009974BB"/>
    <w:rsid w:val="0099760A"/>
    <w:rsid w:val="009977D5"/>
    <w:rsid w:val="009A0148"/>
    <w:rsid w:val="009A0ED4"/>
    <w:rsid w:val="009A136D"/>
    <w:rsid w:val="009A22DC"/>
    <w:rsid w:val="009A41F8"/>
    <w:rsid w:val="009A4C7A"/>
    <w:rsid w:val="009A530E"/>
    <w:rsid w:val="009A5ED8"/>
    <w:rsid w:val="009A6B1C"/>
    <w:rsid w:val="009B19C8"/>
    <w:rsid w:val="009B2043"/>
    <w:rsid w:val="009B42B4"/>
    <w:rsid w:val="009B5154"/>
    <w:rsid w:val="009B687A"/>
    <w:rsid w:val="009C022B"/>
    <w:rsid w:val="009C0EE1"/>
    <w:rsid w:val="009C1FEB"/>
    <w:rsid w:val="009C26CA"/>
    <w:rsid w:val="009C297B"/>
    <w:rsid w:val="009C40B5"/>
    <w:rsid w:val="009C4982"/>
    <w:rsid w:val="009C5DBD"/>
    <w:rsid w:val="009C65D4"/>
    <w:rsid w:val="009D0B61"/>
    <w:rsid w:val="009D0C00"/>
    <w:rsid w:val="009D37C6"/>
    <w:rsid w:val="009D52AE"/>
    <w:rsid w:val="009D5B6C"/>
    <w:rsid w:val="009D64ED"/>
    <w:rsid w:val="009E00CC"/>
    <w:rsid w:val="009E08AB"/>
    <w:rsid w:val="009E1BCF"/>
    <w:rsid w:val="009E21C5"/>
    <w:rsid w:val="009E4738"/>
    <w:rsid w:val="009E601D"/>
    <w:rsid w:val="009E6BDD"/>
    <w:rsid w:val="009E7AA1"/>
    <w:rsid w:val="009E7D13"/>
    <w:rsid w:val="009F2541"/>
    <w:rsid w:val="009F2570"/>
    <w:rsid w:val="009F568E"/>
    <w:rsid w:val="009F76C2"/>
    <w:rsid w:val="00A01BE1"/>
    <w:rsid w:val="00A03589"/>
    <w:rsid w:val="00A049C5"/>
    <w:rsid w:val="00A04BAF"/>
    <w:rsid w:val="00A05D27"/>
    <w:rsid w:val="00A0758C"/>
    <w:rsid w:val="00A11D54"/>
    <w:rsid w:val="00A11F12"/>
    <w:rsid w:val="00A1392D"/>
    <w:rsid w:val="00A14CAF"/>
    <w:rsid w:val="00A153B3"/>
    <w:rsid w:val="00A15DFA"/>
    <w:rsid w:val="00A16A91"/>
    <w:rsid w:val="00A20E9E"/>
    <w:rsid w:val="00A21083"/>
    <w:rsid w:val="00A21199"/>
    <w:rsid w:val="00A220FE"/>
    <w:rsid w:val="00A24D8D"/>
    <w:rsid w:val="00A252A9"/>
    <w:rsid w:val="00A2563A"/>
    <w:rsid w:val="00A25683"/>
    <w:rsid w:val="00A30016"/>
    <w:rsid w:val="00A300C0"/>
    <w:rsid w:val="00A30211"/>
    <w:rsid w:val="00A32785"/>
    <w:rsid w:val="00A33F07"/>
    <w:rsid w:val="00A34E38"/>
    <w:rsid w:val="00A42600"/>
    <w:rsid w:val="00A43E5C"/>
    <w:rsid w:val="00A4597F"/>
    <w:rsid w:val="00A4713C"/>
    <w:rsid w:val="00A477BF"/>
    <w:rsid w:val="00A47D1F"/>
    <w:rsid w:val="00A47DA1"/>
    <w:rsid w:val="00A514AD"/>
    <w:rsid w:val="00A53713"/>
    <w:rsid w:val="00A53C6A"/>
    <w:rsid w:val="00A55142"/>
    <w:rsid w:val="00A5591B"/>
    <w:rsid w:val="00A55C54"/>
    <w:rsid w:val="00A56ACF"/>
    <w:rsid w:val="00A572A8"/>
    <w:rsid w:val="00A57480"/>
    <w:rsid w:val="00A577D0"/>
    <w:rsid w:val="00A57DBB"/>
    <w:rsid w:val="00A62B5B"/>
    <w:rsid w:val="00A63D29"/>
    <w:rsid w:val="00A6501E"/>
    <w:rsid w:val="00A705E8"/>
    <w:rsid w:val="00A76DE9"/>
    <w:rsid w:val="00A800B1"/>
    <w:rsid w:val="00A81591"/>
    <w:rsid w:val="00A81AA9"/>
    <w:rsid w:val="00A84DF1"/>
    <w:rsid w:val="00A85250"/>
    <w:rsid w:val="00A85797"/>
    <w:rsid w:val="00A86CF3"/>
    <w:rsid w:val="00A87DF6"/>
    <w:rsid w:val="00A901B3"/>
    <w:rsid w:val="00A91FB5"/>
    <w:rsid w:val="00A93236"/>
    <w:rsid w:val="00A96B0F"/>
    <w:rsid w:val="00AA1819"/>
    <w:rsid w:val="00AA1DE4"/>
    <w:rsid w:val="00AA24EB"/>
    <w:rsid w:val="00AA2B93"/>
    <w:rsid w:val="00AA3653"/>
    <w:rsid w:val="00AA5668"/>
    <w:rsid w:val="00AA5C62"/>
    <w:rsid w:val="00AA7E92"/>
    <w:rsid w:val="00AA7F14"/>
    <w:rsid w:val="00AB2618"/>
    <w:rsid w:val="00AB2678"/>
    <w:rsid w:val="00AB31F9"/>
    <w:rsid w:val="00AB3413"/>
    <w:rsid w:val="00AB79FA"/>
    <w:rsid w:val="00AC0798"/>
    <w:rsid w:val="00AC07C0"/>
    <w:rsid w:val="00AC290E"/>
    <w:rsid w:val="00AC70EF"/>
    <w:rsid w:val="00AC722D"/>
    <w:rsid w:val="00AC76CC"/>
    <w:rsid w:val="00AD072B"/>
    <w:rsid w:val="00AD14E6"/>
    <w:rsid w:val="00AD181C"/>
    <w:rsid w:val="00AD3155"/>
    <w:rsid w:val="00AD3B73"/>
    <w:rsid w:val="00AD5A4D"/>
    <w:rsid w:val="00AD65CF"/>
    <w:rsid w:val="00AD732F"/>
    <w:rsid w:val="00AE0749"/>
    <w:rsid w:val="00AE3FAB"/>
    <w:rsid w:val="00AE5000"/>
    <w:rsid w:val="00AE58CB"/>
    <w:rsid w:val="00AF0B22"/>
    <w:rsid w:val="00AF1BE9"/>
    <w:rsid w:val="00AF37F3"/>
    <w:rsid w:val="00AF42CC"/>
    <w:rsid w:val="00AF5BAD"/>
    <w:rsid w:val="00AF6B75"/>
    <w:rsid w:val="00AF6D8D"/>
    <w:rsid w:val="00AF72CD"/>
    <w:rsid w:val="00AF7FA8"/>
    <w:rsid w:val="00B01C6F"/>
    <w:rsid w:val="00B023C3"/>
    <w:rsid w:val="00B02430"/>
    <w:rsid w:val="00B025FB"/>
    <w:rsid w:val="00B0321C"/>
    <w:rsid w:val="00B0322C"/>
    <w:rsid w:val="00B03C7F"/>
    <w:rsid w:val="00B056F1"/>
    <w:rsid w:val="00B07FE5"/>
    <w:rsid w:val="00B11266"/>
    <w:rsid w:val="00B1242D"/>
    <w:rsid w:val="00B12E44"/>
    <w:rsid w:val="00B13647"/>
    <w:rsid w:val="00B146BF"/>
    <w:rsid w:val="00B15915"/>
    <w:rsid w:val="00B21A2E"/>
    <w:rsid w:val="00B22115"/>
    <w:rsid w:val="00B22358"/>
    <w:rsid w:val="00B23B07"/>
    <w:rsid w:val="00B23B26"/>
    <w:rsid w:val="00B3136D"/>
    <w:rsid w:val="00B3383B"/>
    <w:rsid w:val="00B351AB"/>
    <w:rsid w:val="00B36A3C"/>
    <w:rsid w:val="00B40CE0"/>
    <w:rsid w:val="00B4366D"/>
    <w:rsid w:val="00B44206"/>
    <w:rsid w:val="00B4763B"/>
    <w:rsid w:val="00B50854"/>
    <w:rsid w:val="00B50915"/>
    <w:rsid w:val="00B51DFD"/>
    <w:rsid w:val="00B51EF6"/>
    <w:rsid w:val="00B53859"/>
    <w:rsid w:val="00B54A76"/>
    <w:rsid w:val="00B56CC5"/>
    <w:rsid w:val="00B576CB"/>
    <w:rsid w:val="00B57FB4"/>
    <w:rsid w:val="00B604F3"/>
    <w:rsid w:val="00B614D7"/>
    <w:rsid w:val="00B617E9"/>
    <w:rsid w:val="00B624C5"/>
    <w:rsid w:val="00B626E2"/>
    <w:rsid w:val="00B66D51"/>
    <w:rsid w:val="00B708B7"/>
    <w:rsid w:val="00B7152C"/>
    <w:rsid w:val="00B717E6"/>
    <w:rsid w:val="00B71EEF"/>
    <w:rsid w:val="00B73387"/>
    <w:rsid w:val="00B733AF"/>
    <w:rsid w:val="00B73918"/>
    <w:rsid w:val="00B754F0"/>
    <w:rsid w:val="00B76216"/>
    <w:rsid w:val="00B76864"/>
    <w:rsid w:val="00B770BD"/>
    <w:rsid w:val="00B77E96"/>
    <w:rsid w:val="00B80455"/>
    <w:rsid w:val="00B808E5"/>
    <w:rsid w:val="00B80C40"/>
    <w:rsid w:val="00B81F3C"/>
    <w:rsid w:val="00B8253A"/>
    <w:rsid w:val="00B83B4D"/>
    <w:rsid w:val="00B86750"/>
    <w:rsid w:val="00B91314"/>
    <w:rsid w:val="00B91FFE"/>
    <w:rsid w:val="00B941CB"/>
    <w:rsid w:val="00B94D99"/>
    <w:rsid w:val="00B96F28"/>
    <w:rsid w:val="00BA0945"/>
    <w:rsid w:val="00BA1588"/>
    <w:rsid w:val="00BA2D4E"/>
    <w:rsid w:val="00BA37B0"/>
    <w:rsid w:val="00BA4119"/>
    <w:rsid w:val="00BA4649"/>
    <w:rsid w:val="00BA4910"/>
    <w:rsid w:val="00BA4ABB"/>
    <w:rsid w:val="00BA4EAF"/>
    <w:rsid w:val="00BA578D"/>
    <w:rsid w:val="00BA5A2E"/>
    <w:rsid w:val="00BA64B2"/>
    <w:rsid w:val="00BB111B"/>
    <w:rsid w:val="00BB1203"/>
    <w:rsid w:val="00BB4993"/>
    <w:rsid w:val="00BB4CBF"/>
    <w:rsid w:val="00BB5078"/>
    <w:rsid w:val="00BC1571"/>
    <w:rsid w:val="00BC19F9"/>
    <w:rsid w:val="00BC2B97"/>
    <w:rsid w:val="00BC35F4"/>
    <w:rsid w:val="00BC4FDF"/>
    <w:rsid w:val="00BC560C"/>
    <w:rsid w:val="00BD57F3"/>
    <w:rsid w:val="00BD5CF6"/>
    <w:rsid w:val="00BD67EE"/>
    <w:rsid w:val="00BD6BF3"/>
    <w:rsid w:val="00BD74D9"/>
    <w:rsid w:val="00BD7E8B"/>
    <w:rsid w:val="00BE098A"/>
    <w:rsid w:val="00BE179E"/>
    <w:rsid w:val="00BE1844"/>
    <w:rsid w:val="00BE2D82"/>
    <w:rsid w:val="00BE4ACD"/>
    <w:rsid w:val="00BE5DA8"/>
    <w:rsid w:val="00BF0EBB"/>
    <w:rsid w:val="00BF1AE7"/>
    <w:rsid w:val="00BF1D98"/>
    <w:rsid w:val="00BF259E"/>
    <w:rsid w:val="00BF3971"/>
    <w:rsid w:val="00BF3A74"/>
    <w:rsid w:val="00BF4374"/>
    <w:rsid w:val="00C00E4F"/>
    <w:rsid w:val="00C00F6E"/>
    <w:rsid w:val="00C02405"/>
    <w:rsid w:val="00C0382B"/>
    <w:rsid w:val="00C03DF9"/>
    <w:rsid w:val="00C04581"/>
    <w:rsid w:val="00C06643"/>
    <w:rsid w:val="00C151B5"/>
    <w:rsid w:val="00C15993"/>
    <w:rsid w:val="00C16F2B"/>
    <w:rsid w:val="00C225D3"/>
    <w:rsid w:val="00C2427A"/>
    <w:rsid w:val="00C24A9B"/>
    <w:rsid w:val="00C35C6F"/>
    <w:rsid w:val="00C3725A"/>
    <w:rsid w:val="00C374D9"/>
    <w:rsid w:val="00C37715"/>
    <w:rsid w:val="00C37CC2"/>
    <w:rsid w:val="00C405C9"/>
    <w:rsid w:val="00C409A5"/>
    <w:rsid w:val="00C41B3F"/>
    <w:rsid w:val="00C43AA7"/>
    <w:rsid w:val="00C45004"/>
    <w:rsid w:val="00C45C93"/>
    <w:rsid w:val="00C52577"/>
    <w:rsid w:val="00C52A30"/>
    <w:rsid w:val="00C5359C"/>
    <w:rsid w:val="00C538DC"/>
    <w:rsid w:val="00C53DDA"/>
    <w:rsid w:val="00C5619A"/>
    <w:rsid w:val="00C61EAB"/>
    <w:rsid w:val="00C638B7"/>
    <w:rsid w:val="00C665BE"/>
    <w:rsid w:val="00C707F8"/>
    <w:rsid w:val="00C7118E"/>
    <w:rsid w:val="00C71F60"/>
    <w:rsid w:val="00C725BA"/>
    <w:rsid w:val="00C73AAF"/>
    <w:rsid w:val="00C74C06"/>
    <w:rsid w:val="00C76200"/>
    <w:rsid w:val="00C776DA"/>
    <w:rsid w:val="00C82465"/>
    <w:rsid w:val="00C843CA"/>
    <w:rsid w:val="00C86B16"/>
    <w:rsid w:val="00C90B4E"/>
    <w:rsid w:val="00C91A82"/>
    <w:rsid w:val="00C92A32"/>
    <w:rsid w:val="00C93C02"/>
    <w:rsid w:val="00C94177"/>
    <w:rsid w:val="00CA0576"/>
    <w:rsid w:val="00CA0FD3"/>
    <w:rsid w:val="00CA2964"/>
    <w:rsid w:val="00CA6737"/>
    <w:rsid w:val="00CB1181"/>
    <w:rsid w:val="00CB1C32"/>
    <w:rsid w:val="00CB1EA5"/>
    <w:rsid w:val="00CB3AA4"/>
    <w:rsid w:val="00CB415B"/>
    <w:rsid w:val="00CB552A"/>
    <w:rsid w:val="00CB5590"/>
    <w:rsid w:val="00CB6FA6"/>
    <w:rsid w:val="00CB7BD8"/>
    <w:rsid w:val="00CB7DB8"/>
    <w:rsid w:val="00CC0473"/>
    <w:rsid w:val="00CC05A7"/>
    <w:rsid w:val="00CC1011"/>
    <w:rsid w:val="00CC405B"/>
    <w:rsid w:val="00CC4E89"/>
    <w:rsid w:val="00CC5CEC"/>
    <w:rsid w:val="00CC6D52"/>
    <w:rsid w:val="00CC7DFF"/>
    <w:rsid w:val="00CD0D5C"/>
    <w:rsid w:val="00CD1627"/>
    <w:rsid w:val="00CD169C"/>
    <w:rsid w:val="00CD1F0C"/>
    <w:rsid w:val="00CD37B3"/>
    <w:rsid w:val="00CD3A81"/>
    <w:rsid w:val="00CD4967"/>
    <w:rsid w:val="00CD625B"/>
    <w:rsid w:val="00CE0817"/>
    <w:rsid w:val="00CE2905"/>
    <w:rsid w:val="00CE66A6"/>
    <w:rsid w:val="00CE6CE3"/>
    <w:rsid w:val="00CF1FD9"/>
    <w:rsid w:val="00CF4C75"/>
    <w:rsid w:val="00CF6ED9"/>
    <w:rsid w:val="00CF70B2"/>
    <w:rsid w:val="00CF7E99"/>
    <w:rsid w:val="00D01FA7"/>
    <w:rsid w:val="00D0280B"/>
    <w:rsid w:val="00D02D04"/>
    <w:rsid w:val="00D04927"/>
    <w:rsid w:val="00D067A7"/>
    <w:rsid w:val="00D06D2B"/>
    <w:rsid w:val="00D07E61"/>
    <w:rsid w:val="00D10DBE"/>
    <w:rsid w:val="00D10EC2"/>
    <w:rsid w:val="00D12668"/>
    <w:rsid w:val="00D12DCA"/>
    <w:rsid w:val="00D12F23"/>
    <w:rsid w:val="00D13203"/>
    <w:rsid w:val="00D14918"/>
    <w:rsid w:val="00D14A6F"/>
    <w:rsid w:val="00D15072"/>
    <w:rsid w:val="00D15C4F"/>
    <w:rsid w:val="00D17545"/>
    <w:rsid w:val="00D17D75"/>
    <w:rsid w:val="00D20C49"/>
    <w:rsid w:val="00D21B33"/>
    <w:rsid w:val="00D220ED"/>
    <w:rsid w:val="00D22EF8"/>
    <w:rsid w:val="00D2329F"/>
    <w:rsid w:val="00D25B3E"/>
    <w:rsid w:val="00D25D71"/>
    <w:rsid w:val="00D25DA0"/>
    <w:rsid w:val="00D25E17"/>
    <w:rsid w:val="00D26482"/>
    <w:rsid w:val="00D26940"/>
    <w:rsid w:val="00D27042"/>
    <w:rsid w:val="00D27BEA"/>
    <w:rsid w:val="00D352E7"/>
    <w:rsid w:val="00D45FD4"/>
    <w:rsid w:val="00D47206"/>
    <w:rsid w:val="00D539A0"/>
    <w:rsid w:val="00D6223B"/>
    <w:rsid w:val="00D62A24"/>
    <w:rsid w:val="00D64F18"/>
    <w:rsid w:val="00D65212"/>
    <w:rsid w:val="00D65685"/>
    <w:rsid w:val="00D66574"/>
    <w:rsid w:val="00D67E22"/>
    <w:rsid w:val="00D71AAD"/>
    <w:rsid w:val="00D74F4F"/>
    <w:rsid w:val="00D7597F"/>
    <w:rsid w:val="00D7656E"/>
    <w:rsid w:val="00D76AFE"/>
    <w:rsid w:val="00D76FAB"/>
    <w:rsid w:val="00D7726A"/>
    <w:rsid w:val="00D774B5"/>
    <w:rsid w:val="00D800AB"/>
    <w:rsid w:val="00D837A3"/>
    <w:rsid w:val="00D851F2"/>
    <w:rsid w:val="00D85F71"/>
    <w:rsid w:val="00D874AA"/>
    <w:rsid w:val="00D90D0C"/>
    <w:rsid w:val="00D92592"/>
    <w:rsid w:val="00D94B31"/>
    <w:rsid w:val="00D96B52"/>
    <w:rsid w:val="00D97326"/>
    <w:rsid w:val="00D97F32"/>
    <w:rsid w:val="00DA215D"/>
    <w:rsid w:val="00DA2927"/>
    <w:rsid w:val="00DA2A45"/>
    <w:rsid w:val="00DA2E3C"/>
    <w:rsid w:val="00DA73AB"/>
    <w:rsid w:val="00DB1954"/>
    <w:rsid w:val="00DB217F"/>
    <w:rsid w:val="00DB26BB"/>
    <w:rsid w:val="00DB548D"/>
    <w:rsid w:val="00DC05BA"/>
    <w:rsid w:val="00DC68BC"/>
    <w:rsid w:val="00DC76B8"/>
    <w:rsid w:val="00DD4FC2"/>
    <w:rsid w:val="00DD724E"/>
    <w:rsid w:val="00DD79CC"/>
    <w:rsid w:val="00DD7B5F"/>
    <w:rsid w:val="00DE1CF1"/>
    <w:rsid w:val="00DE3ACD"/>
    <w:rsid w:val="00DE3E15"/>
    <w:rsid w:val="00DE5124"/>
    <w:rsid w:val="00DE603B"/>
    <w:rsid w:val="00DE64A0"/>
    <w:rsid w:val="00DE75D6"/>
    <w:rsid w:val="00DF043E"/>
    <w:rsid w:val="00DF04DA"/>
    <w:rsid w:val="00DF1A78"/>
    <w:rsid w:val="00DF2D51"/>
    <w:rsid w:val="00DF337E"/>
    <w:rsid w:val="00DF3542"/>
    <w:rsid w:val="00DF3655"/>
    <w:rsid w:val="00DF3A55"/>
    <w:rsid w:val="00DF59AD"/>
    <w:rsid w:val="00DF6532"/>
    <w:rsid w:val="00DF736E"/>
    <w:rsid w:val="00E014A1"/>
    <w:rsid w:val="00E026F7"/>
    <w:rsid w:val="00E03378"/>
    <w:rsid w:val="00E03A2F"/>
    <w:rsid w:val="00E06D06"/>
    <w:rsid w:val="00E10D77"/>
    <w:rsid w:val="00E144CD"/>
    <w:rsid w:val="00E14AE7"/>
    <w:rsid w:val="00E151A1"/>
    <w:rsid w:val="00E16BCD"/>
    <w:rsid w:val="00E17048"/>
    <w:rsid w:val="00E2080D"/>
    <w:rsid w:val="00E2219A"/>
    <w:rsid w:val="00E23470"/>
    <w:rsid w:val="00E244AB"/>
    <w:rsid w:val="00E27687"/>
    <w:rsid w:val="00E27A9E"/>
    <w:rsid w:val="00E27DC2"/>
    <w:rsid w:val="00E31782"/>
    <w:rsid w:val="00E32180"/>
    <w:rsid w:val="00E3310C"/>
    <w:rsid w:val="00E3365A"/>
    <w:rsid w:val="00E34A52"/>
    <w:rsid w:val="00E34C2F"/>
    <w:rsid w:val="00E3597E"/>
    <w:rsid w:val="00E40DA1"/>
    <w:rsid w:val="00E41607"/>
    <w:rsid w:val="00E42D0E"/>
    <w:rsid w:val="00E43E4E"/>
    <w:rsid w:val="00E43F7C"/>
    <w:rsid w:val="00E44902"/>
    <w:rsid w:val="00E44B26"/>
    <w:rsid w:val="00E47651"/>
    <w:rsid w:val="00E5252E"/>
    <w:rsid w:val="00E52F21"/>
    <w:rsid w:val="00E5588D"/>
    <w:rsid w:val="00E57416"/>
    <w:rsid w:val="00E5761A"/>
    <w:rsid w:val="00E57C4D"/>
    <w:rsid w:val="00E57F4B"/>
    <w:rsid w:val="00E60539"/>
    <w:rsid w:val="00E61B6D"/>
    <w:rsid w:val="00E669D0"/>
    <w:rsid w:val="00E706AA"/>
    <w:rsid w:val="00E72FBE"/>
    <w:rsid w:val="00E73276"/>
    <w:rsid w:val="00E73C40"/>
    <w:rsid w:val="00E73F43"/>
    <w:rsid w:val="00E747FB"/>
    <w:rsid w:val="00E765BF"/>
    <w:rsid w:val="00E80754"/>
    <w:rsid w:val="00E81851"/>
    <w:rsid w:val="00E81AD2"/>
    <w:rsid w:val="00E835D2"/>
    <w:rsid w:val="00E85113"/>
    <w:rsid w:val="00E8655E"/>
    <w:rsid w:val="00E90779"/>
    <w:rsid w:val="00E90883"/>
    <w:rsid w:val="00E91320"/>
    <w:rsid w:val="00E9142F"/>
    <w:rsid w:val="00E94339"/>
    <w:rsid w:val="00E95FEA"/>
    <w:rsid w:val="00E96BFA"/>
    <w:rsid w:val="00E96E69"/>
    <w:rsid w:val="00E978D7"/>
    <w:rsid w:val="00EA03E5"/>
    <w:rsid w:val="00EA21A6"/>
    <w:rsid w:val="00EA5A87"/>
    <w:rsid w:val="00EA5CA7"/>
    <w:rsid w:val="00EA61FF"/>
    <w:rsid w:val="00EA636E"/>
    <w:rsid w:val="00EB0D86"/>
    <w:rsid w:val="00EB5323"/>
    <w:rsid w:val="00EB55E6"/>
    <w:rsid w:val="00EB5C89"/>
    <w:rsid w:val="00EB64F7"/>
    <w:rsid w:val="00EB6D5C"/>
    <w:rsid w:val="00EB7A90"/>
    <w:rsid w:val="00EC00CF"/>
    <w:rsid w:val="00EC0CF8"/>
    <w:rsid w:val="00EC1464"/>
    <w:rsid w:val="00EC4F7B"/>
    <w:rsid w:val="00EC57D0"/>
    <w:rsid w:val="00EC641B"/>
    <w:rsid w:val="00EC6A9C"/>
    <w:rsid w:val="00ED08A4"/>
    <w:rsid w:val="00ED17DF"/>
    <w:rsid w:val="00ED307F"/>
    <w:rsid w:val="00ED4421"/>
    <w:rsid w:val="00ED4708"/>
    <w:rsid w:val="00ED6625"/>
    <w:rsid w:val="00ED76D4"/>
    <w:rsid w:val="00EE0333"/>
    <w:rsid w:val="00EE2914"/>
    <w:rsid w:val="00EE30FD"/>
    <w:rsid w:val="00EE3C70"/>
    <w:rsid w:val="00EF0B74"/>
    <w:rsid w:val="00EF188B"/>
    <w:rsid w:val="00EF4B50"/>
    <w:rsid w:val="00EF5E47"/>
    <w:rsid w:val="00EF7EBF"/>
    <w:rsid w:val="00F006FE"/>
    <w:rsid w:val="00F0287F"/>
    <w:rsid w:val="00F03A7C"/>
    <w:rsid w:val="00F047EE"/>
    <w:rsid w:val="00F04B23"/>
    <w:rsid w:val="00F15125"/>
    <w:rsid w:val="00F217EA"/>
    <w:rsid w:val="00F2240D"/>
    <w:rsid w:val="00F22D64"/>
    <w:rsid w:val="00F2447D"/>
    <w:rsid w:val="00F254F3"/>
    <w:rsid w:val="00F26C63"/>
    <w:rsid w:val="00F27638"/>
    <w:rsid w:val="00F276F2"/>
    <w:rsid w:val="00F27D00"/>
    <w:rsid w:val="00F3438E"/>
    <w:rsid w:val="00F36064"/>
    <w:rsid w:val="00F37101"/>
    <w:rsid w:val="00F449F1"/>
    <w:rsid w:val="00F44AC0"/>
    <w:rsid w:val="00F45943"/>
    <w:rsid w:val="00F459E9"/>
    <w:rsid w:val="00F47871"/>
    <w:rsid w:val="00F5014D"/>
    <w:rsid w:val="00F50D35"/>
    <w:rsid w:val="00F51082"/>
    <w:rsid w:val="00F523FC"/>
    <w:rsid w:val="00F5338E"/>
    <w:rsid w:val="00F54498"/>
    <w:rsid w:val="00F555D1"/>
    <w:rsid w:val="00F55A23"/>
    <w:rsid w:val="00F56C1A"/>
    <w:rsid w:val="00F571E9"/>
    <w:rsid w:val="00F64743"/>
    <w:rsid w:val="00F6502B"/>
    <w:rsid w:val="00F658BD"/>
    <w:rsid w:val="00F6694C"/>
    <w:rsid w:val="00F6743F"/>
    <w:rsid w:val="00F67CA2"/>
    <w:rsid w:val="00F67F46"/>
    <w:rsid w:val="00F73510"/>
    <w:rsid w:val="00F7385C"/>
    <w:rsid w:val="00F74821"/>
    <w:rsid w:val="00F758E3"/>
    <w:rsid w:val="00F76E0A"/>
    <w:rsid w:val="00F779B8"/>
    <w:rsid w:val="00F808D9"/>
    <w:rsid w:val="00F81824"/>
    <w:rsid w:val="00F81A95"/>
    <w:rsid w:val="00F8383D"/>
    <w:rsid w:val="00F84A58"/>
    <w:rsid w:val="00F872F7"/>
    <w:rsid w:val="00F872FB"/>
    <w:rsid w:val="00F90B91"/>
    <w:rsid w:val="00F914D4"/>
    <w:rsid w:val="00F94F19"/>
    <w:rsid w:val="00F9514A"/>
    <w:rsid w:val="00F96FCE"/>
    <w:rsid w:val="00F97A38"/>
    <w:rsid w:val="00FA0249"/>
    <w:rsid w:val="00FA2490"/>
    <w:rsid w:val="00FA280F"/>
    <w:rsid w:val="00FA2888"/>
    <w:rsid w:val="00FA39FC"/>
    <w:rsid w:val="00FA3E74"/>
    <w:rsid w:val="00FA4B37"/>
    <w:rsid w:val="00FA5BF9"/>
    <w:rsid w:val="00FA63D0"/>
    <w:rsid w:val="00FB11CE"/>
    <w:rsid w:val="00FB1EDF"/>
    <w:rsid w:val="00FB3286"/>
    <w:rsid w:val="00FB409A"/>
    <w:rsid w:val="00FB5BCA"/>
    <w:rsid w:val="00FB5D8C"/>
    <w:rsid w:val="00FB7077"/>
    <w:rsid w:val="00FC0483"/>
    <w:rsid w:val="00FC1224"/>
    <w:rsid w:val="00FC54B3"/>
    <w:rsid w:val="00FC65D2"/>
    <w:rsid w:val="00FD0477"/>
    <w:rsid w:val="00FD184F"/>
    <w:rsid w:val="00FD26CC"/>
    <w:rsid w:val="00FD5B42"/>
    <w:rsid w:val="00FD5F35"/>
    <w:rsid w:val="00FD666A"/>
    <w:rsid w:val="00FD721E"/>
    <w:rsid w:val="00FE1415"/>
    <w:rsid w:val="00FE1A87"/>
    <w:rsid w:val="00FE24C0"/>
    <w:rsid w:val="00FE3CC6"/>
    <w:rsid w:val="00FE42E9"/>
    <w:rsid w:val="00FE490A"/>
    <w:rsid w:val="00FE4E30"/>
    <w:rsid w:val="00FE60BE"/>
    <w:rsid w:val="00FE66A4"/>
    <w:rsid w:val="00FF0E03"/>
    <w:rsid w:val="00FF17BD"/>
    <w:rsid w:val="00FF19B9"/>
    <w:rsid w:val="00FF19EF"/>
    <w:rsid w:val="00FF71F7"/>
    <w:rsid w:val="032F0323"/>
    <w:rsid w:val="04275653"/>
    <w:rsid w:val="0461182B"/>
    <w:rsid w:val="04D806FC"/>
    <w:rsid w:val="04DD07A2"/>
    <w:rsid w:val="056F7F78"/>
    <w:rsid w:val="05781604"/>
    <w:rsid w:val="05E80E12"/>
    <w:rsid w:val="067909B6"/>
    <w:rsid w:val="068368A8"/>
    <w:rsid w:val="07161930"/>
    <w:rsid w:val="073275AA"/>
    <w:rsid w:val="08233B6E"/>
    <w:rsid w:val="08493DEA"/>
    <w:rsid w:val="09B15027"/>
    <w:rsid w:val="0A0106F5"/>
    <w:rsid w:val="0A3341C7"/>
    <w:rsid w:val="0A6C0BA3"/>
    <w:rsid w:val="0AC6542B"/>
    <w:rsid w:val="0D2E7C64"/>
    <w:rsid w:val="0E417312"/>
    <w:rsid w:val="0E4A7B87"/>
    <w:rsid w:val="10AD4248"/>
    <w:rsid w:val="10D4446D"/>
    <w:rsid w:val="10F10B4F"/>
    <w:rsid w:val="11D43F21"/>
    <w:rsid w:val="12723F3D"/>
    <w:rsid w:val="130059ED"/>
    <w:rsid w:val="136A0337"/>
    <w:rsid w:val="142E1C3D"/>
    <w:rsid w:val="144D4C62"/>
    <w:rsid w:val="17A56B63"/>
    <w:rsid w:val="17B723E1"/>
    <w:rsid w:val="18A9166B"/>
    <w:rsid w:val="19495508"/>
    <w:rsid w:val="199C6AA9"/>
    <w:rsid w:val="1BA17641"/>
    <w:rsid w:val="1C8256C5"/>
    <w:rsid w:val="1D0C0E90"/>
    <w:rsid w:val="1D7F3AA1"/>
    <w:rsid w:val="1D8A6839"/>
    <w:rsid w:val="1DBD336A"/>
    <w:rsid w:val="1E5F4A1F"/>
    <w:rsid w:val="1F420355"/>
    <w:rsid w:val="240D4C93"/>
    <w:rsid w:val="25226E2D"/>
    <w:rsid w:val="25ED1E01"/>
    <w:rsid w:val="25FF38E2"/>
    <w:rsid w:val="266D2F42"/>
    <w:rsid w:val="28852773"/>
    <w:rsid w:val="294F7AFC"/>
    <w:rsid w:val="2C4B584C"/>
    <w:rsid w:val="2CBB1B4C"/>
    <w:rsid w:val="2E2460D8"/>
    <w:rsid w:val="2EDD15E3"/>
    <w:rsid w:val="300C37CC"/>
    <w:rsid w:val="301E198A"/>
    <w:rsid w:val="30A0098A"/>
    <w:rsid w:val="3169680A"/>
    <w:rsid w:val="31EC50C0"/>
    <w:rsid w:val="32313D63"/>
    <w:rsid w:val="32F329C2"/>
    <w:rsid w:val="33244988"/>
    <w:rsid w:val="336B25B7"/>
    <w:rsid w:val="33EA2A53"/>
    <w:rsid w:val="34B45B69"/>
    <w:rsid w:val="34DB19BE"/>
    <w:rsid w:val="3566572C"/>
    <w:rsid w:val="35D5579D"/>
    <w:rsid w:val="35F60710"/>
    <w:rsid w:val="37150891"/>
    <w:rsid w:val="3734370D"/>
    <w:rsid w:val="3817190C"/>
    <w:rsid w:val="38CF183A"/>
    <w:rsid w:val="38D5276B"/>
    <w:rsid w:val="3B0A0908"/>
    <w:rsid w:val="3B2530C2"/>
    <w:rsid w:val="3B911029"/>
    <w:rsid w:val="3B933A68"/>
    <w:rsid w:val="3D435B07"/>
    <w:rsid w:val="3DD51A0A"/>
    <w:rsid w:val="3E174099"/>
    <w:rsid w:val="3E210442"/>
    <w:rsid w:val="3F3E3276"/>
    <w:rsid w:val="3F757CB3"/>
    <w:rsid w:val="419672AA"/>
    <w:rsid w:val="41A30FB7"/>
    <w:rsid w:val="426F3A82"/>
    <w:rsid w:val="42FC1463"/>
    <w:rsid w:val="4379487C"/>
    <w:rsid w:val="44504C3C"/>
    <w:rsid w:val="44C71617"/>
    <w:rsid w:val="48C93BB0"/>
    <w:rsid w:val="48F97C0E"/>
    <w:rsid w:val="49DA1752"/>
    <w:rsid w:val="4A167490"/>
    <w:rsid w:val="4A582880"/>
    <w:rsid w:val="4BBC79FC"/>
    <w:rsid w:val="4F1F09CE"/>
    <w:rsid w:val="4FE670E6"/>
    <w:rsid w:val="4FED287A"/>
    <w:rsid w:val="4FF27E90"/>
    <w:rsid w:val="50631DD2"/>
    <w:rsid w:val="51FF2E0E"/>
    <w:rsid w:val="5294521D"/>
    <w:rsid w:val="53C8379B"/>
    <w:rsid w:val="53F87A3F"/>
    <w:rsid w:val="56130B60"/>
    <w:rsid w:val="56735739"/>
    <w:rsid w:val="57AA2DFF"/>
    <w:rsid w:val="57CA16F3"/>
    <w:rsid w:val="57E34E85"/>
    <w:rsid w:val="599975CF"/>
    <w:rsid w:val="59A33FA9"/>
    <w:rsid w:val="59D00383"/>
    <w:rsid w:val="5AB301F3"/>
    <w:rsid w:val="5B7812E7"/>
    <w:rsid w:val="5DC8029B"/>
    <w:rsid w:val="5F2F1CBC"/>
    <w:rsid w:val="5F6366B5"/>
    <w:rsid w:val="60D64C64"/>
    <w:rsid w:val="61B83929"/>
    <w:rsid w:val="635A7DCF"/>
    <w:rsid w:val="63B82D47"/>
    <w:rsid w:val="643E3351"/>
    <w:rsid w:val="64A77044"/>
    <w:rsid w:val="65193C6C"/>
    <w:rsid w:val="654448F7"/>
    <w:rsid w:val="68A815DC"/>
    <w:rsid w:val="691035DC"/>
    <w:rsid w:val="69451323"/>
    <w:rsid w:val="69A55B1C"/>
    <w:rsid w:val="6AC1096C"/>
    <w:rsid w:val="6B2111D2"/>
    <w:rsid w:val="6B6F018F"/>
    <w:rsid w:val="6D217ADC"/>
    <w:rsid w:val="6EC46A44"/>
    <w:rsid w:val="6F9B4D50"/>
    <w:rsid w:val="703E39BC"/>
    <w:rsid w:val="71010301"/>
    <w:rsid w:val="71033333"/>
    <w:rsid w:val="727F142E"/>
    <w:rsid w:val="729130E1"/>
    <w:rsid w:val="72F971C4"/>
    <w:rsid w:val="74A14E9C"/>
    <w:rsid w:val="74F813CC"/>
    <w:rsid w:val="75F25C45"/>
    <w:rsid w:val="777C2DF8"/>
    <w:rsid w:val="78C81C51"/>
    <w:rsid w:val="78D211F0"/>
    <w:rsid w:val="78F87DC4"/>
    <w:rsid w:val="7906679F"/>
    <w:rsid w:val="79BB2205"/>
    <w:rsid w:val="7ACE4ED2"/>
    <w:rsid w:val="7BCE0944"/>
    <w:rsid w:val="7BF10452"/>
    <w:rsid w:val="7C4411C4"/>
    <w:rsid w:val="7D4A280A"/>
    <w:rsid w:val="7D925AE6"/>
    <w:rsid w:val="7EEC2133"/>
    <w:rsid w:val="7FC75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qFormat="1"/>
    <w:lsdException w:name="header"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lang w:eastAsia="en-US"/>
    </w:rPr>
  </w:style>
  <w:style w:type="paragraph" w:styleId="1">
    <w:name w:val="heading 1"/>
    <w:basedOn w:val="a0"/>
    <w:next w:val="a1"/>
    <w:link w:val="1Char"/>
    <w:qFormat/>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pPr>
      <w:keepNext/>
      <w:numPr>
        <w:ilvl w:val="2"/>
        <w:numId w:val="1"/>
      </w:numPr>
      <w:tabs>
        <w:tab w:val="left" w:pos="-5500"/>
      </w:tabs>
      <w:spacing w:before="120" w:after="180"/>
      <w:outlineLvl w:val="2"/>
    </w:pPr>
    <w:rPr>
      <w:rFonts w:ascii="Arial" w:eastAsia="MS Mincho" w:hAnsi="Arial"/>
      <w:sz w:val="28"/>
      <w:szCs w:val="28"/>
      <w:lang w:eastAsia="zh-CN"/>
    </w:rPr>
  </w:style>
  <w:style w:type="paragraph" w:styleId="4">
    <w:name w:val="heading 4"/>
    <w:basedOn w:val="a0"/>
    <w:next w:val="a0"/>
    <w:qFormat/>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pPr>
      <w:spacing w:after="120"/>
      <w:jc w:val="both"/>
    </w:pPr>
    <w:rPr>
      <w:rFonts w:eastAsia="MS Mincho"/>
    </w:rPr>
  </w:style>
  <w:style w:type="paragraph" w:styleId="30">
    <w:name w:val="List 3"/>
    <w:basedOn w:val="a0"/>
    <w:qFormat/>
    <w:pPr>
      <w:ind w:leftChars="400" w:left="100" w:hangingChars="200" w:hanging="200"/>
      <w:contextualSpacing/>
    </w:pPr>
  </w:style>
  <w:style w:type="paragraph" w:styleId="a5">
    <w:name w:val="caption"/>
    <w:basedOn w:val="a0"/>
    <w:next w:val="a0"/>
    <w:link w:val="Char0"/>
    <w:qFormat/>
    <w:pPr>
      <w:overflowPunct w:val="0"/>
      <w:autoSpaceDE w:val="0"/>
      <w:autoSpaceDN w:val="0"/>
      <w:adjustRightInd w:val="0"/>
      <w:spacing w:before="120" w:after="120"/>
      <w:textAlignment w:val="baseline"/>
    </w:pPr>
    <w:rPr>
      <w:lang w:val="en-GB"/>
    </w:rPr>
  </w:style>
  <w:style w:type="paragraph" w:styleId="a">
    <w:name w:val="List Bullet"/>
    <w:basedOn w:val="a0"/>
    <w:qFormat/>
    <w:pPr>
      <w:numPr>
        <w:numId w:val="2"/>
      </w:numPr>
    </w:pPr>
    <w:rPr>
      <w:rFonts w:eastAsia="MS Gothic"/>
      <w:sz w:val="24"/>
      <w:szCs w:val="24"/>
      <w:lang w:val="en-GB"/>
    </w:rPr>
  </w:style>
  <w:style w:type="paragraph" w:styleId="a6">
    <w:name w:val="Document Map"/>
    <w:basedOn w:val="a0"/>
    <w:qFormat/>
    <w:pPr>
      <w:shd w:val="clear" w:color="auto" w:fill="000080"/>
    </w:pPr>
  </w:style>
  <w:style w:type="paragraph" w:styleId="a7">
    <w:name w:val="annotation text"/>
    <w:basedOn w:val="a0"/>
    <w:link w:val="Char1"/>
    <w:uiPriority w:val="99"/>
    <w:qFormat/>
  </w:style>
  <w:style w:type="paragraph" w:styleId="20">
    <w:name w:val="List 2"/>
    <w:basedOn w:val="a8"/>
    <w:qFormat/>
    <w:pPr>
      <w:tabs>
        <w:tab w:val="left" w:pos="2041"/>
      </w:tabs>
      <w:spacing w:before="180"/>
      <w:ind w:left="2041" w:hanging="737"/>
    </w:pPr>
    <w:rPr>
      <w:rFonts w:ascii="Arial" w:hAnsi="Arial"/>
      <w:sz w:val="22"/>
    </w:rPr>
  </w:style>
  <w:style w:type="paragraph" w:styleId="a8">
    <w:name w:val="List"/>
    <w:basedOn w:val="a0"/>
    <w:qFormat/>
    <w:pPr>
      <w:ind w:left="283" w:hanging="283"/>
    </w:pPr>
  </w:style>
  <w:style w:type="paragraph" w:styleId="a9">
    <w:name w:val="Plain Text"/>
    <w:basedOn w:val="a0"/>
    <w:link w:val="Char2"/>
    <w:uiPriority w:val="99"/>
    <w:qFormat/>
    <w:pPr>
      <w:widowControl w:val="0"/>
    </w:pPr>
    <w:rPr>
      <w:rFonts w:ascii="Calibri" w:eastAsia="宋体" w:hAnsi="Courier New" w:cs="Courier New"/>
      <w:kern w:val="2"/>
      <w:sz w:val="21"/>
      <w:szCs w:val="21"/>
      <w:lang w:eastAsia="zh-CN"/>
    </w:rPr>
  </w:style>
  <w:style w:type="paragraph" w:styleId="aa">
    <w:name w:val="Date"/>
    <w:basedOn w:val="a0"/>
    <w:next w:val="a0"/>
    <w:link w:val="Char3"/>
    <w:qFormat/>
    <w:pPr>
      <w:ind w:leftChars="2500" w:left="100"/>
    </w:pPr>
  </w:style>
  <w:style w:type="paragraph" w:styleId="21">
    <w:name w:val="Body Text Indent 2"/>
    <w:basedOn w:val="a0"/>
    <w:qFormat/>
    <w:pPr>
      <w:ind w:left="1247" w:hanging="1247"/>
    </w:pPr>
    <w:rPr>
      <w:rFonts w:ascii="Arial" w:eastAsia="宋体" w:hAnsi="Arial"/>
      <w:b/>
      <w:bCs/>
      <w:szCs w:val="24"/>
      <w:lang w:val="en-GB"/>
    </w:rPr>
  </w:style>
  <w:style w:type="paragraph" w:styleId="ab">
    <w:name w:val="Balloon Text"/>
    <w:basedOn w:val="a0"/>
    <w:qFormat/>
    <w:rPr>
      <w:sz w:val="18"/>
    </w:rPr>
  </w:style>
  <w:style w:type="paragraph" w:styleId="ac">
    <w:name w:val="footer"/>
    <w:basedOn w:val="a0"/>
    <w:link w:val="Char4"/>
    <w:uiPriority w:val="99"/>
    <w:qFormat/>
    <w:pPr>
      <w:tabs>
        <w:tab w:val="center" w:pos="4153"/>
        <w:tab w:val="right" w:pos="8306"/>
      </w:tabs>
      <w:snapToGrid w:val="0"/>
    </w:pPr>
    <w:rPr>
      <w:sz w:val="18"/>
    </w:rPr>
  </w:style>
  <w:style w:type="paragraph" w:styleId="ad">
    <w:name w:val="header"/>
    <w:basedOn w:val="a0"/>
    <w:link w:val="Char5"/>
    <w:uiPriority w:val="99"/>
    <w:qFormat/>
    <w:pPr>
      <w:tabs>
        <w:tab w:val="center" w:pos="4536"/>
        <w:tab w:val="right" w:pos="9072"/>
      </w:tabs>
    </w:pPr>
    <w:rPr>
      <w:rFonts w:ascii="Arial" w:eastAsia="MS Mincho" w:hAnsi="Arial"/>
      <w:b/>
    </w:rPr>
  </w:style>
  <w:style w:type="paragraph" w:styleId="ae">
    <w:name w:val="footnote text"/>
    <w:basedOn w:val="a0"/>
    <w:link w:val="Char6"/>
    <w:qFormat/>
    <w:pPr>
      <w:snapToGrid w:val="0"/>
    </w:pPr>
    <w:rPr>
      <w:sz w:val="18"/>
    </w:rPr>
  </w:style>
  <w:style w:type="paragraph" w:styleId="af">
    <w:name w:val="table of figures"/>
    <w:basedOn w:val="a0"/>
    <w:next w:val="a0"/>
    <w:uiPriority w:val="99"/>
    <w:unhideWhenUsed/>
    <w:qFormat/>
  </w:style>
  <w:style w:type="paragraph" w:styleId="40">
    <w:name w:val="List 4"/>
    <w:basedOn w:val="a0"/>
    <w:qFormat/>
    <w:pPr>
      <w:ind w:leftChars="600" w:left="100" w:hangingChars="200" w:hanging="200"/>
      <w:contextualSpacing/>
    </w:pPr>
  </w:style>
  <w:style w:type="paragraph" w:styleId="af0">
    <w:name w:val="Normal (Web)"/>
    <w:basedOn w:val="a0"/>
    <w:uiPriority w:val="99"/>
    <w:qFormat/>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Pr>
      <w:b/>
    </w:rPr>
  </w:style>
  <w:style w:type="table" w:styleId="af3">
    <w:name w:val="Table Grid"/>
    <w:basedOn w:val="a3"/>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Pr>
      <w:rFonts w:ascii="Arial" w:eastAsia="宋体" w:hAnsi="Arial" w:cs="Arial"/>
      <w:b/>
      <w:bCs/>
      <w:color w:val="0000FF"/>
      <w:kern w:val="2"/>
      <w:lang w:val="en-GB" w:eastAsia="zh-CN" w:bidi="ar-SA"/>
    </w:rPr>
  </w:style>
  <w:style w:type="character" w:styleId="af5">
    <w:name w:val="page number"/>
    <w:basedOn w:val="a2"/>
    <w:qFormat/>
  </w:style>
  <w:style w:type="character" w:styleId="af6">
    <w:name w:val="Emphasis"/>
    <w:basedOn w:val="a2"/>
    <w:uiPriority w:val="20"/>
    <w:qFormat/>
    <w:rPr>
      <w:i/>
      <w:iCs/>
    </w:rPr>
  </w:style>
  <w:style w:type="character" w:styleId="af7">
    <w:name w:val="Hyperlink"/>
    <w:basedOn w:val="a2"/>
    <w:uiPriority w:val="99"/>
    <w:qFormat/>
    <w:rPr>
      <w:color w:val="0000FF"/>
      <w:u w:val="single"/>
    </w:rPr>
  </w:style>
  <w:style w:type="character" w:styleId="af8">
    <w:name w:val="annotation reference"/>
    <w:basedOn w:val="a2"/>
    <w:uiPriority w:val="99"/>
    <w:qFormat/>
    <w:rPr>
      <w:sz w:val="21"/>
    </w:rPr>
  </w:style>
  <w:style w:type="character" w:styleId="af9">
    <w:name w:val="footnote reference"/>
    <w:basedOn w:val="a2"/>
    <w:qFormat/>
    <w:rPr>
      <w:vertAlign w:val="superscript"/>
    </w:rPr>
  </w:style>
  <w:style w:type="character" w:customStyle="1" w:styleId="Char">
    <w:name w:val="正文文本 Char"/>
    <w:basedOn w:val="a2"/>
    <w:link w:val="a1"/>
    <w:qFormat/>
    <w:rPr>
      <w:rFonts w:eastAsia="MS Mincho"/>
      <w:lang w:val="en-US" w:eastAsia="en-US"/>
    </w:rPr>
  </w:style>
  <w:style w:type="character" w:customStyle="1" w:styleId="Char0">
    <w:name w:val="题注 Char"/>
    <w:basedOn w:val="a2"/>
    <w:link w:val="a5"/>
    <w:qFormat/>
    <w:rPr>
      <w:lang w:val="en-GB" w:eastAsia="en-US"/>
    </w:rPr>
  </w:style>
  <w:style w:type="paragraph" w:customStyle="1" w:styleId="TH">
    <w:name w:val="TH"/>
    <w:basedOn w:val="a0"/>
    <w:link w:val="THChar"/>
    <w:qFormat/>
    <w:pPr>
      <w:keepNext/>
      <w:keepLines/>
      <w:spacing w:before="60" w:after="180"/>
      <w:jc w:val="center"/>
    </w:pPr>
    <w:rPr>
      <w:rFonts w:ascii="Arial" w:eastAsia="宋体" w:hAnsi="Arial"/>
      <w:b/>
      <w:lang w:val="en-GB"/>
    </w:rPr>
  </w:style>
  <w:style w:type="paragraph" w:customStyle="1" w:styleId="TAH">
    <w:name w:val="TAH"/>
    <w:basedOn w:val="a0"/>
    <w:link w:val="TAHCar"/>
    <w:qFormat/>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pPr>
      <w:keepNext/>
      <w:keepLines/>
    </w:pPr>
    <w:rPr>
      <w:rFonts w:ascii="Arial" w:eastAsia="宋体" w:hAnsi="Arial"/>
      <w:sz w:val="18"/>
      <w:lang w:val="en-GB"/>
    </w:rPr>
  </w:style>
  <w:style w:type="paragraph" w:customStyle="1" w:styleId="0">
    <w:name w:val="0"/>
    <w:basedOn w:val="a0"/>
    <w:qFormat/>
    <w:pPr>
      <w:snapToGrid w:val="0"/>
      <w:jc w:val="both"/>
    </w:pPr>
    <w:rPr>
      <w:rFonts w:eastAsia="宋体"/>
      <w:sz w:val="21"/>
      <w:szCs w:val="21"/>
      <w:lang w:eastAsia="zh-CN"/>
    </w:rPr>
  </w:style>
  <w:style w:type="character" w:customStyle="1" w:styleId="Char5">
    <w:name w:val="页眉 Char"/>
    <w:basedOn w:val="a2"/>
    <w:link w:val="ad"/>
    <w:uiPriority w:val="99"/>
    <w:qFormat/>
    <w:rPr>
      <w:rFonts w:ascii="Arial" w:eastAsia="MS Mincho" w:hAnsi="Arial"/>
      <w:b/>
      <w:lang w:eastAsia="en-US"/>
    </w:rPr>
  </w:style>
  <w:style w:type="paragraph" w:customStyle="1" w:styleId="CRCoverPage">
    <w:name w:val="CR Cover Page"/>
    <w:qFormat/>
    <w:pPr>
      <w:spacing w:after="120"/>
    </w:pPr>
    <w:rPr>
      <w:rFonts w:ascii="Arial" w:hAnsi="Arial"/>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EQ">
    <w:name w:val="EQ"/>
    <w:basedOn w:val="a0"/>
    <w:next w:val="a0"/>
    <w:uiPriority w:val="99"/>
    <w:qFormat/>
    <w:pPr>
      <w:keepLines/>
      <w:tabs>
        <w:tab w:val="center" w:pos="4536"/>
        <w:tab w:val="right" w:pos="9072"/>
      </w:tabs>
      <w:spacing w:after="180"/>
    </w:pPr>
    <w:rPr>
      <w:rFonts w:eastAsia="宋体"/>
      <w:lang w:val="en-GB"/>
    </w:rPr>
  </w:style>
  <w:style w:type="paragraph" w:customStyle="1" w:styleId="B1">
    <w:name w:val="B1"/>
    <w:basedOn w:val="a8"/>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basedOn w:val="a2"/>
    <w:link w:val="TH"/>
    <w:qFormat/>
    <w:rPr>
      <w:rFonts w:ascii="Arial" w:hAnsi="Arial"/>
      <w:b/>
      <w:lang w:val="en-GB" w:eastAsia="en-US"/>
    </w:rPr>
  </w:style>
  <w:style w:type="character" w:customStyle="1" w:styleId="B10">
    <w:name w:val="B1 (文字)"/>
    <w:basedOn w:val="a2"/>
    <w:link w:val="B1"/>
    <w:qFormat/>
    <w:rPr>
      <w:lang w:val="en-GB" w:eastAsia="en-US"/>
    </w:rPr>
  </w:style>
  <w:style w:type="character" w:customStyle="1" w:styleId="TACChar">
    <w:name w:val="TAC Char"/>
    <w:basedOn w:val="a2"/>
    <w:link w:val="TAC"/>
    <w:qFormat/>
    <w:rPr>
      <w:rFonts w:ascii="Arial" w:hAnsi="Arial"/>
      <w:sz w:val="18"/>
      <w:lang w:val="en-GB" w:eastAsia="en-US"/>
    </w:rPr>
  </w:style>
  <w:style w:type="paragraph" w:styleId="afa">
    <w:name w:val="List Paragraph"/>
    <w:basedOn w:val="a0"/>
    <w:link w:val="Char8"/>
    <w:uiPriority w:val="34"/>
    <w:qFormat/>
    <w:pPr>
      <w:ind w:firstLineChars="200" w:firstLine="420"/>
    </w:pPr>
    <w:rPr>
      <w:rFonts w:ascii="宋体" w:eastAsia="宋体" w:hAnsi="宋体" w:cs="宋体"/>
      <w:sz w:val="24"/>
      <w:szCs w:val="24"/>
      <w:lang w:eastAsia="zh-CN"/>
    </w:rPr>
  </w:style>
  <w:style w:type="character" w:customStyle="1" w:styleId="Char6">
    <w:name w:val="脚注文本 Char"/>
    <w:link w:val="ae"/>
    <w:qFormat/>
    <w:rPr>
      <w:rFonts w:eastAsia="Times New Roman"/>
      <w:sz w:val="18"/>
      <w:lang w:eastAsia="en-US"/>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Pr>
      <w:rFonts w:ascii="Arial" w:eastAsia="MS Mincho" w:hAnsi="Arial"/>
      <w:b/>
      <w:sz w:val="24"/>
    </w:rPr>
  </w:style>
  <w:style w:type="paragraph" w:customStyle="1" w:styleId="10">
    <w:name w:val="修订1"/>
    <w:uiPriority w:val="99"/>
    <w:qFormat/>
    <w:rPr>
      <w:rFonts w:eastAsia="Times New Roman"/>
      <w:lang w:eastAsia="en-US"/>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qFormat/>
    <w:rPr>
      <w:rFonts w:ascii="Arial" w:hAnsi="Arial"/>
      <w:b/>
      <w:kern w:val="32"/>
      <w:sz w:val="28"/>
    </w:rPr>
  </w:style>
  <w:style w:type="paragraph" w:customStyle="1" w:styleId="EX">
    <w:name w:val="EX"/>
    <w:basedOn w:val="a0"/>
    <w:qFormat/>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Pr>
      <w:rFonts w:eastAsia="Times New Roman"/>
      <w:lang w:eastAsia="en-US"/>
    </w:rPr>
  </w:style>
  <w:style w:type="character" w:customStyle="1" w:styleId="6Char">
    <w:name w:val="标题 6 Char"/>
    <w:basedOn w:val="a2"/>
    <w:link w:val="6"/>
    <w:qFormat/>
    <w:rPr>
      <w:rFonts w:ascii="Cambria" w:hAnsi="Cambria" w:cs="宋体"/>
      <w:b/>
      <w:bCs/>
      <w:sz w:val="24"/>
      <w:szCs w:val="24"/>
      <w:lang w:eastAsia="en-US"/>
    </w:rPr>
  </w:style>
  <w:style w:type="character" w:customStyle="1" w:styleId="7Char">
    <w:name w:val="标题 7 Char"/>
    <w:basedOn w:val="a2"/>
    <w:link w:val="7"/>
    <w:qFormat/>
    <w:rPr>
      <w:rFonts w:eastAsia="Times New Roman"/>
      <w:b/>
      <w:bCs/>
      <w:sz w:val="24"/>
      <w:szCs w:val="24"/>
      <w:lang w:eastAsia="en-US"/>
    </w:rPr>
  </w:style>
  <w:style w:type="character" w:customStyle="1" w:styleId="8Char">
    <w:name w:val="标题 8 Char"/>
    <w:basedOn w:val="a2"/>
    <w:link w:val="8"/>
    <w:qFormat/>
    <w:rPr>
      <w:rFonts w:ascii="Cambria" w:hAnsi="Cambria" w:cs="宋体"/>
      <w:sz w:val="24"/>
      <w:szCs w:val="24"/>
      <w:lang w:eastAsia="en-US"/>
    </w:rPr>
  </w:style>
  <w:style w:type="character" w:customStyle="1" w:styleId="9Char">
    <w:name w:val="标题 9 Char"/>
    <w:basedOn w:val="a2"/>
    <w:link w:val="9"/>
    <w:qFormat/>
    <w:rPr>
      <w:rFonts w:ascii="Cambria" w:hAnsi="Cambria" w:cs="宋体"/>
      <w:sz w:val="21"/>
      <w:szCs w:val="21"/>
      <w:lang w:eastAsia="en-US"/>
    </w:rPr>
  </w:style>
  <w:style w:type="character" w:customStyle="1" w:styleId="Char7">
    <w:name w:val="标题 Char"/>
    <w:basedOn w:val="a2"/>
    <w:link w:val="af1"/>
    <w:qFormat/>
    <w:rPr>
      <w:rFonts w:ascii="Arial" w:hAnsi="Arial" w:cs="Arial"/>
      <w:b/>
      <w:bCs/>
      <w:kern w:val="2"/>
      <w:sz w:val="32"/>
      <w:szCs w:val="32"/>
    </w:rPr>
  </w:style>
  <w:style w:type="character" w:customStyle="1" w:styleId="Char8">
    <w:name w:val="列出段落 Char"/>
    <w:link w:val="afa"/>
    <w:uiPriority w:val="34"/>
    <w:qFormat/>
    <w:rPr>
      <w:rFonts w:ascii="宋体" w:hAnsi="宋体" w:cs="宋体"/>
      <w:sz w:val="24"/>
      <w:szCs w:val="24"/>
    </w:rPr>
  </w:style>
  <w:style w:type="paragraph" w:customStyle="1" w:styleId="IvDbodytext">
    <w:name w:val="IvD bodytext"/>
    <w:basedOn w:val="a1"/>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Char2">
    <w:name w:val="纯文本 Char"/>
    <w:basedOn w:val="a2"/>
    <w:link w:val="a9"/>
    <w:uiPriority w:val="99"/>
    <w:qFormat/>
    <w:rPr>
      <w:rFonts w:ascii="Calibri" w:hAnsi="Courier New" w:cs="Courier New"/>
      <w:kern w:val="2"/>
      <w:sz w:val="21"/>
      <w:szCs w:val="21"/>
    </w:rPr>
  </w:style>
  <w:style w:type="paragraph" w:customStyle="1" w:styleId="FP">
    <w:name w:val="FP"/>
    <w:basedOn w:val="a0"/>
    <w:uiPriority w:val="99"/>
    <w:qFormat/>
    <w:pPr>
      <w:overflowPunct w:val="0"/>
      <w:autoSpaceDE w:val="0"/>
      <w:autoSpaceDN w:val="0"/>
      <w:adjustRightInd w:val="0"/>
      <w:textAlignment w:val="baseline"/>
    </w:pPr>
    <w:rPr>
      <w:rFonts w:eastAsia="宋体"/>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pPr>
      <w:spacing w:after="180"/>
      <w:ind w:leftChars="0" w:left="1135" w:firstLineChars="0" w:hanging="284"/>
      <w:contextualSpacing w:val="0"/>
    </w:pPr>
    <w:rPr>
      <w:rFonts w:eastAsia="Malgun Gothic"/>
      <w:lang w:val="en-GB"/>
    </w:rPr>
  </w:style>
  <w:style w:type="paragraph" w:customStyle="1" w:styleId="B4">
    <w:name w:val="B4"/>
    <w:basedOn w:val="40"/>
    <w:qFormat/>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pPr>
      <w:numPr>
        <w:numId w:val="0"/>
      </w:numPr>
      <w:spacing w:beforeLines="50" w:afterLines="50"/>
      <w:ind w:left="-1"/>
      <w:jc w:val="both"/>
    </w:pPr>
    <w:rPr>
      <w:sz w:val="22"/>
      <w:szCs w:val="24"/>
    </w:rPr>
  </w:style>
  <w:style w:type="character" w:customStyle="1" w:styleId="111Char">
    <w:name w:val="1.1.1三级标题 Char"/>
    <w:basedOn w:val="1Char"/>
    <w:link w:val="111"/>
    <w:qFormat/>
    <w:rPr>
      <w:rFonts w:ascii="Arial" w:hAnsi="Arial"/>
      <w:b/>
      <w:kern w:val="32"/>
      <w:sz w:val="22"/>
      <w:szCs w:val="24"/>
    </w:rPr>
  </w:style>
  <w:style w:type="character" w:customStyle="1" w:styleId="Char10">
    <w:name w:val="列出段落 Char1"/>
    <w:uiPriority w:val="34"/>
    <w:qFormat/>
    <w:rPr>
      <w:rFonts w:eastAsia="宋体"/>
      <w:lang w:eastAsia="ja-JP"/>
    </w:rPr>
  </w:style>
  <w:style w:type="paragraph" w:customStyle="1" w:styleId="bullet1">
    <w:name w:val="bullet1"/>
    <w:basedOn w:val="a0"/>
    <w:link w:val="bullet1Char"/>
    <w:qFormat/>
    <w:pPr>
      <w:numPr>
        <w:numId w:val="4"/>
      </w:numPr>
    </w:pPr>
    <w:rPr>
      <w:rFonts w:ascii="Times" w:eastAsia="Batang" w:hAnsi="Times"/>
      <w:szCs w:val="24"/>
      <w:lang w:val="en-GB"/>
    </w:rPr>
  </w:style>
  <w:style w:type="paragraph" w:customStyle="1" w:styleId="bullet2">
    <w:name w:val="bullet2"/>
    <w:basedOn w:val="a0"/>
    <w:link w:val="bullet2Char"/>
    <w:qFormat/>
    <w:pPr>
      <w:numPr>
        <w:ilvl w:val="1"/>
        <w:numId w:val="4"/>
      </w:numPr>
    </w:pPr>
    <w:rPr>
      <w:rFonts w:ascii="Times" w:eastAsia="Batang" w:hAnsi="Times"/>
      <w:szCs w:val="24"/>
      <w:lang w:val="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3">
    <w:name w:val="bullet3"/>
    <w:basedOn w:val="a0"/>
    <w:qFormat/>
    <w:pPr>
      <w:numPr>
        <w:ilvl w:val="2"/>
        <w:numId w:val="4"/>
      </w:numPr>
      <w:ind w:hanging="180"/>
    </w:pPr>
    <w:rPr>
      <w:rFonts w:ascii="Times" w:eastAsia="Batang" w:hAnsi="Times"/>
      <w:szCs w:val="24"/>
      <w:lang w:val="en-GB"/>
    </w:rPr>
  </w:style>
  <w:style w:type="paragraph" w:customStyle="1" w:styleId="bullet4">
    <w:name w:val="bullet4"/>
    <w:basedOn w:val="a0"/>
    <w:qFormat/>
    <w:pPr>
      <w:numPr>
        <w:ilvl w:val="3"/>
        <w:numId w:val="4"/>
      </w:numPr>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paragraph" w:customStyle="1" w:styleId="References">
    <w:name w:val="References"/>
    <w:basedOn w:val="a0"/>
    <w:qFormat/>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Pr>
      <w:color w:val="808080"/>
    </w:rPr>
  </w:style>
  <w:style w:type="character" w:customStyle="1" w:styleId="B1Char1">
    <w:name w:val="B1 Char1"/>
    <w:qFormat/>
    <w:rPr>
      <w:rFonts w:ascii="Times New Roman" w:eastAsia="宋体" w:hAnsi="Times New Roman" w:cs="Times New Roman"/>
      <w:kern w:val="0"/>
      <w:sz w:val="20"/>
      <w:szCs w:val="20"/>
      <w:lang w:val="en-GB" w:eastAsia="en-US"/>
    </w:rPr>
  </w:style>
  <w:style w:type="paragraph" w:customStyle="1" w:styleId="RAN1bullet3">
    <w:name w:val="RAN1 bullet3"/>
    <w:basedOn w:val="a0"/>
    <w:qFormat/>
    <w:pPr>
      <w:numPr>
        <w:ilvl w:val="2"/>
        <w:numId w:val="6"/>
      </w:numPr>
      <w:tabs>
        <w:tab w:val="left" w:pos="1440"/>
      </w:tabs>
    </w:pPr>
    <w:rPr>
      <w:rFonts w:ascii="Times" w:eastAsia="Batang" w:hAnsi="Times"/>
    </w:rPr>
  </w:style>
  <w:style w:type="character" w:customStyle="1" w:styleId="B2Char">
    <w:name w:val="B2 Char"/>
    <w:link w:val="B2"/>
    <w:qFormat/>
    <w:rPr>
      <w:rFonts w:eastAsia="Malgun Gothic"/>
      <w:lang w:val="en-GB" w:eastAsia="en-US"/>
    </w:rPr>
  </w:style>
  <w:style w:type="character" w:customStyle="1" w:styleId="Char4">
    <w:name w:val="页脚 Char"/>
    <w:basedOn w:val="a2"/>
    <w:link w:val="ac"/>
    <w:uiPriority w:val="99"/>
    <w:qFormat/>
    <w:rPr>
      <w:rFonts w:eastAsia="Times New Roman"/>
      <w:sz w:val="18"/>
      <w:lang w:eastAsia="en-US"/>
    </w:rPr>
  </w:style>
  <w:style w:type="character" w:customStyle="1" w:styleId="3GPPTextChar">
    <w:name w:val="3GPP Text Char"/>
    <w:link w:val="3GPPText"/>
    <w:qFormat/>
    <w:rPr>
      <w:lang w:eastAsia="en-US"/>
    </w:rPr>
  </w:style>
  <w:style w:type="paragraph" w:customStyle="1" w:styleId="3GPPText">
    <w:name w:val="3GPP Text"/>
    <w:basedOn w:val="a0"/>
    <w:link w:val="3GPPTextChar"/>
    <w:qFormat/>
    <w:pPr>
      <w:overflowPunct w:val="0"/>
      <w:autoSpaceDE w:val="0"/>
      <w:autoSpaceDN w:val="0"/>
      <w:spacing w:before="120" w:after="120"/>
      <w:jc w:val="both"/>
    </w:pPr>
    <w:rPr>
      <w:rFonts w:eastAsia="宋体"/>
    </w:rPr>
  </w:style>
  <w:style w:type="character" w:customStyle="1" w:styleId="TAHCar">
    <w:name w:val="TAH Car"/>
    <w:link w:val="TAH"/>
    <w:qFormat/>
    <w:rPr>
      <w:rFonts w:ascii="Arial" w:hAnsi="Arial"/>
      <w:b/>
      <w:sz w:val="18"/>
      <w:lang w:val="en-GB" w:eastAsia="en-US"/>
    </w:rPr>
  </w:style>
  <w:style w:type="paragraph" w:customStyle="1" w:styleId="NO">
    <w:name w:val="NO"/>
    <w:basedOn w:val="a0"/>
    <w:link w:val="NOChar1"/>
    <w:uiPriority w:val="99"/>
    <w:qFormat/>
    <w:pPr>
      <w:keepLines/>
      <w:ind w:left="1135" w:hanging="851"/>
    </w:pPr>
    <w:rPr>
      <w:rFonts w:eastAsia="宋体"/>
      <w:sz w:val="24"/>
      <w:lang w:eastAsia="zh-CN"/>
    </w:rPr>
  </w:style>
  <w:style w:type="character" w:customStyle="1" w:styleId="TALChar">
    <w:name w:val="TAL Char"/>
    <w:link w:val="TAL"/>
    <w:qFormat/>
    <w:rPr>
      <w:rFonts w:ascii="Arial" w:hAnsi="Arial"/>
      <w:sz w:val="18"/>
      <w:lang w:val="en-GB" w:eastAsia="en-US"/>
    </w:rPr>
  </w:style>
  <w:style w:type="character" w:customStyle="1" w:styleId="NOChar1">
    <w:name w:val="NO Char1"/>
    <w:link w:val="NO"/>
    <w:uiPriority w:val="99"/>
    <w:qFormat/>
    <w:rPr>
      <w:sz w:val="24"/>
    </w:rPr>
  </w:style>
  <w:style w:type="paragraph" w:customStyle="1" w:styleId="xxmsolistparagraph">
    <w:name w:val="x_xmsolistparagraph"/>
    <w:basedOn w:val="a0"/>
    <w:qFormat/>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Pr>
      <w:sz w:val="22"/>
      <w:lang w:eastAsia="en-US"/>
    </w:rPr>
  </w:style>
  <w:style w:type="table" w:customStyle="1" w:styleId="11">
    <w:name w:val="网格型1"/>
    <w:basedOn w:val="a3"/>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style>
  <w:style w:type="character" w:customStyle="1" w:styleId="Char3">
    <w:name w:val="日期 Char"/>
    <w:basedOn w:val="a2"/>
    <w:link w:val="aa"/>
    <w:qFormat/>
    <w:rPr>
      <w:rFonts w:eastAsia="Times New Roman"/>
      <w:lang w:eastAsia="en-US"/>
    </w:rPr>
  </w:style>
  <w:style w:type="character" w:customStyle="1" w:styleId="Doc-text2Char">
    <w:name w:val="Doc-text2 Char"/>
    <w:link w:val="Doc-text2"/>
    <w:qFormat/>
    <w:rPr>
      <w:rFonts w:ascii="Arial" w:eastAsia="MS Mincho" w:hAnsi="Arial" w:cs="Arial"/>
      <w:szCs w:val="24"/>
    </w:rPr>
  </w:style>
  <w:style w:type="paragraph" w:customStyle="1" w:styleId="Doc-text2">
    <w:name w:val="Doc-text2"/>
    <w:basedOn w:val="a0"/>
    <w:link w:val="Doc-text2Char"/>
    <w:qFormat/>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Pr>
      <w:rFonts w:ascii="Times" w:eastAsia="Batang" w:hAnsi="Times"/>
      <w:szCs w:val="24"/>
      <w:lang w:val="en-GB"/>
    </w:rPr>
  </w:style>
  <w:style w:type="paragraph" w:customStyle="1" w:styleId="3GPPNormalText">
    <w:name w:val="3GPP Normal Text"/>
    <w:basedOn w:val="a1"/>
    <w:link w:val="3GPPNormalTextChar"/>
    <w:qFormat/>
    <w:pPr>
      <w:spacing w:line="259" w:lineRule="auto"/>
    </w:pPr>
    <w:rPr>
      <w:sz w:val="22"/>
      <w:szCs w:val="24"/>
    </w:rPr>
  </w:style>
  <w:style w:type="character" w:customStyle="1" w:styleId="3GPPNormalTextChar">
    <w:name w:val="3GPP Normal Text Char"/>
    <w:link w:val="3GPPNormalText"/>
    <w:qFormat/>
    <w:rPr>
      <w:rFonts w:eastAsia="MS Mincho"/>
      <w:sz w:val="22"/>
      <w:szCs w:val="24"/>
      <w:lang w:eastAsia="en-US"/>
    </w:rPr>
  </w:style>
  <w:style w:type="paragraph" w:customStyle="1" w:styleId="H6">
    <w:name w:val="H6"/>
    <w:basedOn w:val="5"/>
    <w:next w:val="a0"/>
    <w:qFormat/>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qFormat/>
  </w:style>
  <w:style w:type="paragraph" w:customStyle="1" w:styleId="22">
    <w:name w:val="修订2"/>
    <w:hidden/>
    <w:uiPriority w:val="99"/>
    <w:semiHidden/>
    <w:qFormat/>
    <w:rPr>
      <w:rFonts w:eastAsia="Times New Roman"/>
      <w:lang w:eastAsia="en-US"/>
    </w:rPr>
  </w:style>
  <w:style w:type="character" w:customStyle="1" w:styleId="B1Zchn">
    <w:name w:val="B1 Zchn"/>
    <w:qFormat/>
    <w:rPr>
      <w:rFonts w:ascii="Times New Roman" w:hAnsi="Times New Roman" w:cs="Times New Roman"/>
      <w:kern w:val="0"/>
      <w:sz w:val="20"/>
      <w:szCs w:val="20"/>
      <w:lang w:eastAsia="en-US"/>
    </w:r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31">
    <w:name w:val="修订3"/>
    <w:hidden/>
    <w:uiPriority w:val="99"/>
    <w:semiHidden/>
    <w:qFormat/>
    <w:rPr>
      <w:rFonts w:eastAsia="Times New Roman"/>
      <w:lang w:eastAsia="en-US"/>
    </w:rPr>
  </w:style>
  <w:style w:type="paragraph" w:customStyle="1" w:styleId="41">
    <w:name w:val="修订4"/>
    <w:hidden/>
    <w:uiPriority w:val="99"/>
    <w:semiHidden/>
    <w:qFormat/>
    <w:rPr>
      <w:rFonts w:eastAsia="Times New Roman"/>
      <w:lang w:eastAsia="en-US"/>
    </w:rPr>
  </w:style>
  <w:style w:type="paragraph" w:customStyle="1" w:styleId="50">
    <w:name w:val="修订5"/>
    <w:hidden/>
    <w:uiPriority w:val="99"/>
    <w:unhideWhenUsed/>
    <w:qFormat/>
    <w:rPr>
      <w:rFonts w:eastAsia="Times New Roman"/>
      <w:lang w:eastAsia="en-US"/>
    </w:rPr>
  </w:style>
  <w:style w:type="paragraph" w:customStyle="1" w:styleId="60">
    <w:name w:val="修订6"/>
    <w:hidden/>
    <w:uiPriority w:val="99"/>
    <w:unhideWhenUsed/>
    <w:qFormat/>
    <w:rPr>
      <w:rFonts w:eastAsia="Times New Roman"/>
      <w:lang w:eastAsia="en-US"/>
    </w:rPr>
  </w:style>
  <w:style w:type="paragraph" w:customStyle="1" w:styleId="70">
    <w:name w:val="修订7"/>
    <w:hidden/>
    <w:uiPriority w:val="99"/>
    <w:semiHidden/>
    <w:qFormat/>
    <w:rPr>
      <w:rFonts w:eastAsia="Times New Roman"/>
      <w:lang w:eastAsia="en-US"/>
    </w:rPr>
  </w:style>
  <w:style w:type="paragraph" w:customStyle="1" w:styleId="ListParagraph1">
    <w:name w:val="List Paragraph1"/>
    <w:basedOn w:val="a0"/>
    <w:qFormat/>
    <w:pPr>
      <w:spacing w:before="100" w:beforeAutospacing="1" w:after="160" w:line="256" w:lineRule="auto"/>
      <w:ind w:leftChars="400" w:left="840"/>
    </w:pPr>
    <w:rPr>
      <w:rFonts w:ascii="Times" w:eastAsia="Batang" w:hAnsi="Times"/>
      <w:sz w:val="24"/>
      <w:szCs w:val="24"/>
      <w:lang w:eastAsia="zh-CN"/>
    </w:rPr>
  </w:style>
  <w:style w:type="character" w:customStyle="1" w:styleId="15">
    <w:name w:val="15"/>
    <w:basedOn w:val="a2"/>
    <w:qFormat/>
    <w:rPr>
      <w:rFonts w:ascii="Times New Roman" w:hAnsi="Times New Roman" w:cs="Times New Roman" w:hint="default"/>
      <w:b/>
      <w:bCs/>
    </w:rPr>
  </w:style>
  <w:style w:type="paragraph" w:customStyle="1" w:styleId="80">
    <w:name w:val="修订8"/>
    <w:hidden/>
    <w:uiPriority w:val="99"/>
    <w:semiHidden/>
    <w:qFormat/>
    <w:rPr>
      <w:rFonts w:eastAsia="Times New Roman"/>
      <w:lang w:eastAsia="en-US"/>
    </w:rPr>
  </w:style>
  <w:style w:type="paragraph" w:customStyle="1" w:styleId="90">
    <w:name w:val="修订9"/>
    <w:hidden/>
    <w:uiPriority w:val="99"/>
    <w:unhideWhenUsed/>
    <w:qFormat/>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qFormat="1"/>
    <w:lsdException w:name="header"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lang w:eastAsia="en-US"/>
    </w:rPr>
  </w:style>
  <w:style w:type="paragraph" w:styleId="1">
    <w:name w:val="heading 1"/>
    <w:basedOn w:val="a0"/>
    <w:next w:val="a1"/>
    <w:link w:val="1Char"/>
    <w:qFormat/>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pPr>
      <w:keepNext/>
      <w:numPr>
        <w:ilvl w:val="2"/>
        <w:numId w:val="1"/>
      </w:numPr>
      <w:tabs>
        <w:tab w:val="left" w:pos="-5500"/>
      </w:tabs>
      <w:spacing w:before="120" w:after="180"/>
      <w:outlineLvl w:val="2"/>
    </w:pPr>
    <w:rPr>
      <w:rFonts w:ascii="Arial" w:eastAsia="MS Mincho" w:hAnsi="Arial"/>
      <w:sz w:val="28"/>
      <w:szCs w:val="28"/>
      <w:lang w:eastAsia="zh-CN"/>
    </w:rPr>
  </w:style>
  <w:style w:type="paragraph" w:styleId="4">
    <w:name w:val="heading 4"/>
    <w:basedOn w:val="a0"/>
    <w:next w:val="a0"/>
    <w:qFormat/>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pPr>
      <w:spacing w:after="120"/>
      <w:jc w:val="both"/>
    </w:pPr>
    <w:rPr>
      <w:rFonts w:eastAsia="MS Mincho"/>
    </w:rPr>
  </w:style>
  <w:style w:type="paragraph" w:styleId="30">
    <w:name w:val="List 3"/>
    <w:basedOn w:val="a0"/>
    <w:qFormat/>
    <w:pPr>
      <w:ind w:leftChars="400" w:left="100" w:hangingChars="200" w:hanging="200"/>
      <w:contextualSpacing/>
    </w:pPr>
  </w:style>
  <w:style w:type="paragraph" w:styleId="a5">
    <w:name w:val="caption"/>
    <w:basedOn w:val="a0"/>
    <w:next w:val="a0"/>
    <w:link w:val="Char0"/>
    <w:qFormat/>
    <w:pPr>
      <w:overflowPunct w:val="0"/>
      <w:autoSpaceDE w:val="0"/>
      <w:autoSpaceDN w:val="0"/>
      <w:adjustRightInd w:val="0"/>
      <w:spacing w:before="120" w:after="120"/>
      <w:textAlignment w:val="baseline"/>
    </w:pPr>
    <w:rPr>
      <w:lang w:val="en-GB"/>
    </w:rPr>
  </w:style>
  <w:style w:type="paragraph" w:styleId="a">
    <w:name w:val="List Bullet"/>
    <w:basedOn w:val="a0"/>
    <w:qFormat/>
    <w:pPr>
      <w:numPr>
        <w:numId w:val="2"/>
      </w:numPr>
    </w:pPr>
    <w:rPr>
      <w:rFonts w:eastAsia="MS Gothic"/>
      <w:sz w:val="24"/>
      <w:szCs w:val="24"/>
      <w:lang w:val="en-GB"/>
    </w:rPr>
  </w:style>
  <w:style w:type="paragraph" w:styleId="a6">
    <w:name w:val="Document Map"/>
    <w:basedOn w:val="a0"/>
    <w:qFormat/>
    <w:pPr>
      <w:shd w:val="clear" w:color="auto" w:fill="000080"/>
    </w:pPr>
  </w:style>
  <w:style w:type="paragraph" w:styleId="a7">
    <w:name w:val="annotation text"/>
    <w:basedOn w:val="a0"/>
    <w:link w:val="Char1"/>
    <w:uiPriority w:val="99"/>
    <w:qFormat/>
  </w:style>
  <w:style w:type="paragraph" w:styleId="20">
    <w:name w:val="List 2"/>
    <w:basedOn w:val="a8"/>
    <w:qFormat/>
    <w:pPr>
      <w:tabs>
        <w:tab w:val="left" w:pos="2041"/>
      </w:tabs>
      <w:spacing w:before="180"/>
      <w:ind w:left="2041" w:hanging="737"/>
    </w:pPr>
    <w:rPr>
      <w:rFonts w:ascii="Arial" w:hAnsi="Arial"/>
      <w:sz w:val="22"/>
    </w:rPr>
  </w:style>
  <w:style w:type="paragraph" w:styleId="a8">
    <w:name w:val="List"/>
    <w:basedOn w:val="a0"/>
    <w:qFormat/>
    <w:pPr>
      <w:ind w:left="283" w:hanging="283"/>
    </w:pPr>
  </w:style>
  <w:style w:type="paragraph" w:styleId="a9">
    <w:name w:val="Plain Text"/>
    <w:basedOn w:val="a0"/>
    <w:link w:val="Char2"/>
    <w:uiPriority w:val="99"/>
    <w:qFormat/>
    <w:pPr>
      <w:widowControl w:val="0"/>
    </w:pPr>
    <w:rPr>
      <w:rFonts w:ascii="Calibri" w:eastAsia="宋体" w:hAnsi="Courier New" w:cs="Courier New"/>
      <w:kern w:val="2"/>
      <w:sz w:val="21"/>
      <w:szCs w:val="21"/>
      <w:lang w:eastAsia="zh-CN"/>
    </w:rPr>
  </w:style>
  <w:style w:type="paragraph" w:styleId="aa">
    <w:name w:val="Date"/>
    <w:basedOn w:val="a0"/>
    <w:next w:val="a0"/>
    <w:link w:val="Char3"/>
    <w:qFormat/>
    <w:pPr>
      <w:ind w:leftChars="2500" w:left="100"/>
    </w:pPr>
  </w:style>
  <w:style w:type="paragraph" w:styleId="21">
    <w:name w:val="Body Text Indent 2"/>
    <w:basedOn w:val="a0"/>
    <w:qFormat/>
    <w:pPr>
      <w:ind w:left="1247" w:hanging="1247"/>
    </w:pPr>
    <w:rPr>
      <w:rFonts w:ascii="Arial" w:eastAsia="宋体" w:hAnsi="Arial"/>
      <w:b/>
      <w:bCs/>
      <w:szCs w:val="24"/>
      <w:lang w:val="en-GB"/>
    </w:rPr>
  </w:style>
  <w:style w:type="paragraph" w:styleId="ab">
    <w:name w:val="Balloon Text"/>
    <w:basedOn w:val="a0"/>
    <w:qFormat/>
    <w:rPr>
      <w:sz w:val="18"/>
    </w:rPr>
  </w:style>
  <w:style w:type="paragraph" w:styleId="ac">
    <w:name w:val="footer"/>
    <w:basedOn w:val="a0"/>
    <w:link w:val="Char4"/>
    <w:uiPriority w:val="99"/>
    <w:qFormat/>
    <w:pPr>
      <w:tabs>
        <w:tab w:val="center" w:pos="4153"/>
        <w:tab w:val="right" w:pos="8306"/>
      </w:tabs>
      <w:snapToGrid w:val="0"/>
    </w:pPr>
    <w:rPr>
      <w:sz w:val="18"/>
    </w:rPr>
  </w:style>
  <w:style w:type="paragraph" w:styleId="ad">
    <w:name w:val="header"/>
    <w:basedOn w:val="a0"/>
    <w:link w:val="Char5"/>
    <w:uiPriority w:val="99"/>
    <w:qFormat/>
    <w:pPr>
      <w:tabs>
        <w:tab w:val="center" w:pos="4536"/>
        <w:tab w:val="right" w:pos="9072"/>
      </w:tabs>
    </w:pPr>
    <w:rPr>
      <w:rFonts w:ascii="Arial" w:eastAsia="MS Mincho" w:hAnsi="Arial"/>
      <w:b/>
    </w:rPr>
  </w:style>
  <w:style w:type="paragraph" w:styleId="ae">
    <w:name w:val="footnote text"/>
    <w:basedOn w:val="a0"/>
    <w:link w:val="Char6"/>
    <w:qFormat/>
    <w:pPr>
      <w:snapToGrid w:val="0"/>
    </w:pPr>
    <w:rPr>
      <w:sz w:val="18"/>
    </w:rPr>
  </w:style>
  <w:style w:type="paragraph" w:styleId="af">
    <w:name w:val="table of figures"/>
    <w:basedOn w:val="a0"/>
    <w:next w:val="a0"/>
    <w:uiPriority w:val="99"/>
    <w:unhideWhenUsed/>
    <w:qFormat/>
  </w:style>
  <w:style w:type="paragraph" w:styleId="40">
    <w:name w:val="List 4"/>
    <w:basedOn w:val="a0"/>
    <w:qFormat/>
    <w:pPr>
      <w:ind w:leftChars="600" w:left="100" w:hangingChars="200" w:hanging="200"/>
      <w:contextualSpacing/>
    </w:pPr>
  </w:style>
  <w:style w:type="paragraph" w:styleId="af0">
    <w:name w:val="Normal (Web)"/>
    <w:basedOn w:val="a0"/>
    <w:uiPriority w:val="99"/>
    <w:qFormat/>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Pr>
      <w:b/>
    </w:rPr>
  </w:style>
  <w:style w:type="table" w:styleId="af3">
    <w:name w:val="Table Grid"/>
    <w:basedOn w:val="a3"/>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Pr>
      <w:rFonts w:ascii="Arial" w:eastAsia="宋体" w:hAnsi="Arial" w:cs="Arial"/>
      <w:b/>
      <w:bCs/>
      <w:color w:val="0000FF"/>
      <w:kern w:val="2"/>
      <w:lang w:val="en-GB" w:eastAsia="zh-CN" w:bidi="ar-SA"/>
    </w:rPr>
  </w:style>
  <w:style w:type="character" w:styleId="af5">
    <w:name w:val="page number"/>
    <w:basedOn w:val="a2"/>
    <w:qFormat/>
  </w:style>
  <w:style w:type="character" w:styleId="af6">
    <w:name w:val="Emphasis"/>
    <w:basedOn w:val="a2"/>
    <w:uiPriority w:val="20"/>
    <w:qFormat/>
    <w:rPr>
      <w:i/>
      <w:iCs/>
    </w:rPr>
  </w:style>
  <w:style w:type="character" w:styleId="af7">
    <w:name w:val="Hyperlink"/>
    <w:basedOn w:val="a2"/>
    <w:uiPriority w:val="99"/>
    <w:qFormat/>
    <w:rPr>
      <w:color w:val="0000FF"/>
      <w:u w:val="single"/>
    </w:rPr>
  </w:style>
  <w:style w:type="character" w:styleId="af8">
    <w:name w:val="annotation reference"/>
    <w:basedOn w:val="a2"/>
    <w:uiPriority w:val="99"/>
    <w:qFormat/>
    <w:rPr>
      <w:sz w:val="21"/>
    </w:rPr>
  </w:style>
  <w:style w:type="character" w:styleId="af9">
    <w:name w:val="footnote reference"/>
    <w:basedOn w:val="a2"/>
    <w:qFormat/>
    <w:rPr>
      <w:vertAlign w:val="superscript"/>
    </w:rPr>
  </w:style>
  <w:style w:type="character" w:customStyle="1" w:styleId="Char">
    <w:name w:val="正文文本 Char"/>
    <w:basedOn w:val="a2"/>
    <w:link w:val="a1"/>
    <w:qFormat/>
    <w:rPr>
      <w:rFonts w:eastAsia="MS Mincho"/>
      <w:lang w:val="en-US" w:eastAsia="en-US"/>
    </w:rPr>
  </w:style>
  <w:style w:type="character" w:customStyle="1" w:styleId="Char0">
    <w:name w:val="题注 Char"/>
    <w:basedOn w:val="a2"/>
    <w:link w:val="a5"/>
    <w:qFormat/>
    <w:rPr>
      <w:lang w:val="en-GB" w:eastAsia="en-US"/>
    </w:rPr>
  </w:style>
  <w:style w:type="paragraph" w:customStyle="1" w:styleId="TH">
    <w:name w:val="TH"/>
    <w:basedOn w:val="a0"/>
    <w:link w:val="THChar"/>
    <w:qFormat/>
    <w:pPr>
      <w:keepNext/>
      <w:keepLines/>
      <w:spacing w:before="60" w:after="180"/>
      <w:jc w:val="center"/>
    </w:pPr>
    <w:rPr>
      <w:rFonts w:ascii="Arial" w:eastAsia="宋体" w:hAnsi="Arial"/>
      <w:b/>
      <w:lang w:val="en-GB"/>
    </w:rPr>
  </w:style>
  <w:style w:type="paragraph" w:customStyle="1" w:styleId="TAH">
    <w:name w:val="TAH"/>
    <w:basedOn w:val="a0"/>
    <w:link w:val="TAHCar"/>
    <w:qFormat/>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pPr>
      <w:keepNext/>
      <w:keepLines/>
    </w:pPr>
    <w:rPr>
      <w:rFonts w:ascii="Arial" w:eastAsia="宋体" w:hAnsi="Arial"/>
      <w:sz w:val="18"/>
      <w:lang w:val="en-GB"/>
    </w:rPr>
  </w:style>
  <w:style w:type="paragraph" w:customStyle="1" w:styleId="0">
    <w:name w:val="0"/>
    <w:basedOn w:val="a0"/>
    <w:qFormat/>
    <w:pPr>
      <w:snapToGrid w:val="0"/>
      <w:jc w:val="both"/>
    </w:pPr>
    <w:rPr>
      <w:rFonts w:eastAsia="宋体"/>
      <w:sz w:val="21"/>
      <w:szCs w:val="21"/>
      <w:lang w:eastAsia="zh-CN"/>
    </w:rPr>
  </w:style>
  <w:style w:type="character" w:customStyle="1" w:styleId="Char5">
    <w:name w:val="页眉 Char"/>
    <w:basedOn w:val="a2"/>
    <w:link w:val="ad"/>
    <w:uiPriority w:val="99"/>
    <w:qFormat/>
    <w:rPr>
      <w:rFonts w:ascii="Arial" w:eastAsia="MS Mincho" w:hAnsi="Arial"/>
      <w:b/>
      <w:lang w:eastAsia="en-US"/>
    </w:rPr>
  </w:style>
  <w:style w:type="paragraph" w:customStyle="1" w:styleId="CRCoverPage">
    <w:name w:val="CR Cover Page"/>
    <w:qFormat/>
    <w:pPr>
      <w:spacing w:after="120"/>
    </w:pPr>
    <w:rPr>
      <w:rFonts w:ascii="Arial" w:hAnsi="Arial"/>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EQ">
    <w:name w:val="EQ"/>
    <w:basedOn w:val="a0"/>
    <w:next w:val="a0"/>
    <w:uiPriority w:val="99"/>
    <w:qFormat/>
    <w:pPr>
      <w:keepLines/>
      <w:tabs>
        <w:tab w:val="center" w:pos="4536"/>
        <w:tab w:val="right" w:pos="9072"/>
      </w:tabs>
      <w:spacing w:after="180"/>
    </w:pPr>
    <w:rPr>
      <w:rFonts w:eastAsia="宋体"/>
      <w:lang w:val="en-GB"/>
    </w:rPr>
  </w:style>
  <w:style w:type="paragraph" w:customStyle="1" w:styleId="B1">
    <w:name w:val="B1"/>
    <w:basedOn w:val="a8"/>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basedOn w:val="a2"/>
    <w:link w:val="TH"/>
    <w:qFormat/>
    <w:rPr>
      <w:rFonts w:ascii="Arial" w:hAnsi="Arial"/>
      <w:b/>
      <w:lang w:val="en-GB" w:eastAsia="en-US"/>
    </w:rPr>
  </w:style>
  <w:style w:type="character" w:customStyle="1" w:styleId="B10">
    <w:name w:val="B1 (文字)"/>
    <w:basedOn w:val="a2"/>
    <w:link w:val="B1"/>
    <w:qFormat/>
    <w:rPr>
      <w:lang w:val="en-GB" w:eastAsia="en-US"/>
    </w:rPr>
  </w:style>
  <w:style w:type="character" w:customStyle="1" w:styleId="TACChar">
    <w:name w:val="TAC Char"/>
    <w:basedOn w:val="a2"/>
    <w:link w:val="TAC"/>
    <w:qFormat/>
    <w:rPr>
      <w:rFonts w:ascii="Arial" w:hAnsi="Arial"/>
      <w:sz w:val="18"/>
      <w:lang w:val="en-GB" w:eastAsia="en-US"/>
    </w:rPr>
  </w:style>
  <w:style w:type="paragraph" w:styleId="afa">
    <w:name w:val="List Paragraph"/>
    <w:basedOn w:val="a0"/>
    <w:link w:val="Char8"/>
    <w:uiPriority w:val="34"/>
    <w:qFormat/>
    <w:pPr>
      <w:ind w:firstLineChars="200" w:firstLine="420"/>
    </w:pPr>
    <w:rPr>
      <w:rFonts w:ascii="宋体" w:eastAsia="宋体" w:hAnsi="宋体" w:cs="宋体"/>
      <w:sz w:val="24"/>
      <w:szCs w:val="24"/>
      <w:lang w:eastAsia="zh-CN"/>
    </w:rPr>
  </w:style>
  <w:style w:type="character" w:customStyle="1" w:styleId="Char6">
    <w:name w:val="脚注文本 Char"/>
    <w:link w:val="ae"/>
    <w:qFormat/>
    <w:rPr>
      <w:rFonts w:eastAsia="Times New Roman"/>
      <w:sz w:val="18"/>
      <w:lang w:eastAsia="en-US"/>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Pr>
      <w:rFonts w:ascii="Arial" w:eastAsia="MS Mincho" w:hAnsi="Arial"/>
      <w:b/>
      <w:sz w:val="24"/>
    </w:rPr>
  </w:style>
  <w:style w:type="paragraph" w:customStyle="1" w:styleId="10">
    <w:name w:val="修订1"/>
    <w:uiPriority w:val="99"/>
    <w:qFormat/>
    <w:rPr>
      <w:rFonts w:eastAsia="Times New Roman"/>
      <w:lang w:eastAsia="en-US"/>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qFormat/>
    <w:rPr>
      <w:rFonts w:ascii="Arial" w:hAnsi="Arial"/>
      <w:b/>
      <w:kern w:val="32"/>
      <w:sz w:val="28"/>
    </w:rPr>
  </w:style>
  <w:style w:type="paragraph" w:customStyle="1" w:styleId="EX">
    <w:name w:val="EX"/>
    <w:basedOn w:val="a0"/>
    <w:qFormat/>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Pr>
      <w:rFonts w:eastAsia="Times New Roman"/>
      <w:lang w:eastAsia="en-US"/>
    </w:rPr>
  </w:style>
  <w:style w:type="character" w:customStyle="1" w:styleId="6Char">
    <w:name w:val="标题 6 Char"/>
    <w:basedOn w:val="a2"/>
    <w:link w:val="6"/>
    <w:qFormat/>
    <w:rPr>
      <w:rFonts w:ascii="Cambria" w:hAnsi="Cambria" w:cs="宋体"/>
      <w:b/>
      <w:bCs/>
      <w:sz w:val="24"/>
      <w:szCs w:val="24"/>
      <w:lang w:eastAsia="en-US"/>
    </w:rPr>
  </w:style>
  <w:style w:type="character" w:customStyle="1" w:styleId="7Char">
    <w:name w:val="标题 7 Char"/>
    <w:basedOn w:val="a2"/>
    <w:link w:val="7"/>
    <w:qFormat/>
    <w:rPr>
      <w:rFonts w:eastAsia="Times New Roman"/>
      <w:b/>
      <w:bCs/>
      <w:sz w:val="24"/>
      <w:szCs w:val="24"/>
      <w:lang w:eastAsia="en-US"/>
    </w:rPr>
  </w:style>
  <w:style w:type="character" w:customStyle="1" w:styleId="8Char">
    <w:name w:val="标题 8 Char"/>
    <w:basedOn w:val="a2"/>
    <w:link w:val="8"/>
    <w:qFormat/>
    <w:rPr>
      <w:rFonts w:ascii="Cambria" w:hAnsi="Cambria" w:cs="宋体"/>
      <w:sz w:val="24"/>
      <w:szCs w:val="24"/>
      <w:lang w:eastAsia="en-US"/>
    </w:rPr>
  </w:style>
  <w:style w:type="character" w:customStyle="1" w:styleId="9Char">
    <w:name w:val="标题 9 Char"/>
    <w:basedOn w:val="a2"/>
    <w:link w:val="9"/>
    <w:qFormat/>
    <w:rPr>
      <w:rFonts w:ascii="Cambria" w:hAnsi="Cambria" w:cs="宋体"/>
      <w:sz w:val="21"/>
      <w:szCs w:val="21"/>
      <w:lang w:eastAsia="en-US"/>
    </w:rPr>
  </w:style>
  <w:style w:type="character" w:customStyle="1" w:styleId="Char7">
    <w:name w:val="标题 Char"/>
    <w:basedOn w:val="a2"/>
    <w:link w:val="af1"/>
    <w:qFormat/>
    <w:rPr>
      <w:rFonts w:ascii="Arial" w:hAnsi="Arial" w:cs="Arial"/>
      <w:b/>
      <w:bCs/>
      <w:kern w:val="2"/>
      <w:sz w:val="32"/>
      <w:szCs w:val="32"/>
    </w:rPr>
  </w:style>
  <w:style w:type="character" w:customStyle="1" w:styleId="Char8">
    <w:name w:val="列出段落 Char"/>
    <w:link w:val="afa"/>
    <w:uiPriority w:val="34"/>
    <w:qFormat/>
    <w:rPr>
      <w:rFonts w:ascii="宋体" w:hAnsi="宋体" w:cs="宋体"/>
      <w:sz w:val="24"/>
      <w:szCs w:val="24"/>
    </w:rPr>
  </w:style>
  <w:style w:type="paragraph" w:customStyle="1" w:styleId="IvDbodytext">
    <w:name w:val="IvD bodytext"/>
    <w:basedOn w:val="a1"/>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Char2">
    <w:name w:val="纯文本 Char"/>
    <w:basedOn w:val="a2"/>
    <w:link w:val="a9"/>
    <w:uiPriority w:val="99"/>
    <w:qFormat/>
    <w:rPr>
      <w:rFonts w:ascii="Calibri" w:hAnsi="Courier New" w:cs="Courier New"/>
      <w:kern w:val="2"/>
      <w:sz w:val="21"/>
      <w:szCs w:val="21"/>
    </w:rPr>
  </w:style>
  <w:style w:type="paragraph" w:customStyle="1" w:styleId="FP">
    <w:name w:val="FP"/>
    <w:basedOn w:val="a0"/>
    <w:uiPriority w:val="99"/>
    <w:qFormat/>
    <w:pPr>
      <w:overflowPunct w:val="0"/>
      <w:autoSpaceDE w:val="0"/>
      <w:autoSpaceDN w:val="0"/>
      <w:adjustRightInd w:val="0"/>
      <w:textAlignment w:val="baseline"/>
    </w:pPr>
    <w:rPr>
      <w:rFonts w:eastAsia="宋体"/>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pPr>
      <w:spacing w:after="180"/>
      <w:ind w:leftChars="0" w:left="1135" w:firstLineChars="0" w:hanging="284"/>
      <w:contextualSpacing w:val="0"/>
    </w:pPr>
    <w:rPr>
      <w:rFonts w:eastAsia="Malgun Gothic"/>
      <w:lang w:val="en-GB"/>
    </w:rPr>
  </w:style>
  <w:style w:type="paragraph" w:customStyle="1" w:styleId="B4">
    <w:name w:val="B4"/>
    <w:basedOn w:val="40"/>
    <w:qFormat/>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pPr>
      <w:numPr>
        <w:numId w:val="0"/>
      </w:numPr>
      <w:spacing w:beforeLines="50" w:afterLines="50"/>
      <w:ind w:left="-1"/>
      <w:jc w:val="both"/>
    </w:pPr>
    <w:rPr>
      <w:sz w:val="22"/>
      <w:szCs w:val="24"/>
    </w:rPr>
  </w:style>
  <w:style w:type="character" w:customStyle="1" w:styleId="111Char">
    <w:name w:val="1.1.1三级标题 Char"/>
    <w:basedOn w:val="1Char"/>
    <w:link w:val="111"/>
    <w:qFormat/>
    <w:rPr>
      <w:rFonts w:ascii="Arial" w:hAnsi="Arial"/>
      <w:b/>
      <w:kern w:val="32"/>
      <w:sz w:val="22"/>
      <w:szCs w:val="24"/>
    </w:rPr>
  </w:style>
  <w:style w:type="character" w:customStyle="1" w:styleId="Char10">
    <w:name w:val="列出段落 Char1"/>
    <w:uiPriority w:val="34"/>
    <w:qFormat/>
    <w:rPr>
      <w:rFonts w:eastAsia="宋体"/>
      <w:lang w:eastAsia="ja-JP"/>
    </w:rPr>
  </w:style>
  <w:style w:type="paragraph" w:customStyle="1" w:styleId="bullet1">
    <w:name w:val="bullet1"/>
    <w:basedOn w:val="a0"/>
    <w:link w:val="bullet1Char"/>
    <w:qFormat/>
    <w:pPr>
      <w:numPr>
        <w:numId w:val="4"/>
      </w:numPr>
    </w:pPr>
    <w:rPr>
      <w:rFonts w:ascii="Times" w:eastAsia="Batang" w:hAnsi="Times"/>
      <w:szCs w:val="24"/>
      <w:lang w:val="en-GB"/>
    </w:rPr>
  </w:style>
  <w:style w:type="paragraph" w:customStyle="1" w:styleId="bullet2">
    <w:name w:val="bullet2"/>
    <w:basedOn w:val="a0"/>
    <w:link w:val="bullet2Char"/>
    <w:qFormat/>
    <w:pPr>
      <w:numPr>
        <w:ilvl w:val="1"/>
        <w:numId w:val="4"/>
      </w:numPr>
    </w:pPr>
    <w:rPr>
      <w:rFonts w:ascii="Times" w:eastAsia="Batang" w:hAnsi="Times"/>
      <w:szCs w:val="24"/>
      <w:lang w:val="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3">
    <w:name w:val="bullet3"/>
    <w:basedOn w:val="a0"/>
    <w:qFormat/>
    <w:pPr>
      <w:numPr>
        <w:ilvl w:val="2"/>
        <w:numId w:val="4"/>
      </w:numPr>
      <w:ind w:hanging="180"/>
    </w:pPr>
    <w:rPr>
      <w:rFonts w:ascii="Times" w:eastAsia="Batang" w:hAnsi="Times"/>
      <w:szCs w:val="24"/>
      <w:lang w:val="en-GB"/>
    </w:rPr>
  </w:style>
  <w:style w:type="paragraph" w:customStyle="1" w:styleId="bullet4">
    <w:name w:val="bullet4"/>
    <w:basedOn w:val="a0"/>
    <w:qFormat/>
    <w:pPr>
      <w:numPr>
        <w:ilvl w:val="3"/>
        <w:numId w:val="4"/>
      </w:numPr>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paragraph" w:customStyle="1" w:styleId="References">
    <w:name w:val="References"/>
    <w:basedOn w:val="a0"/>
    <w:qFormat/>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Pr>
      <w:color w:val="808080"/>
    </w:rPr>
  </w:style>
  <w:style w:type="character" w:customStyle="1" w:styleId="B1Char1">
    <w:name w:val="B1 Char1"/>
    <w:qFormat/>
    <w:rPr>
      <w:rFonts w:ascii="Times New Roman" w:eastAsia="宋体" w:hAnsi="Times New Roman" w:cs="Times New Roman"/>
      <w:kern w:val="0"/>
      <w:sz w:val="20"/>
      <w:szCs w:val="20"/>
      <w:lang w:val="en-GB" w:eastAsia="en-US"/>
    </w:rPr>
  </w:style>
  <w:style w:type="paragraph" w:customStyle="1" w:styleId="RAN1bullet3">
    <w:name w:val="RAN1 bullet3"/>
    <w:basedOn w:val="a0"/>
    <w:qFormat/>
    <w:pPr>
      <w:numPr>
        <w:ilvl w:val="2"/>
        <w:numId w:val="6"/>
      </w:numPr>
      <w:tabs>
        <w:tab w:val="left" w:pos="1440"/>
      </w:tabs>
    </w:pPr>
    <w:rPr>
      <w:rFonts w:ascii="Times" w:eastAsia="Batang" w:hAnsi="Times"/>
    </w:rPr>
  </w:style>
  <w:style w:type="character" w:customStyle="1" w:styleId="B2Char">
    <w:name w:val="B2 Char"/>
    <w:link w:val="B2"/>
    <w:qFormat/>
    <w:rPr>
      <w:rFonts w:eastAsia="Malgun Gothic"/>
      <w:lang w:val="en-GB" w:eastAsia="en-US"/>
    </w:rPr>
  </w:style>
  <w:style w:type="character" w:customStyle="1" w:styleId="Char4">
    <w:name w:val="页脚 Char"/>
    <w:basedOn w:val="a2"/>
    <w:link w:val="ac"/>
    <w:uiPriority w:val="99"/>
    <w:qFormat/>
    <w:rPr>
      <w:rFonts w:eastAsia="Times New Roman"/>
      <w:sz w:val="18"/>
      <w:lang w:eastAsia="en-US"/>
    </w:rPr>
  </w:style>
  <w:style w:type="character" w:customStyle="1" w:styleId="3GPPTextChar">
    <w:name w:val="3GPP Text Char"/>
    <w:link w:val="3GPPText"/>
    <w:qFormat/>
    <w:rPr>
      <w:lang w:eastAsia="en-US"/>
    </w:rPr>
  </w:style>
  <w:style w:type="paragraph" w:customStyle="1" w:styleId="3GPPText">
    <w:name w:val="3GPP Text"/>
    <w:basedOn w:val="a0"/>
    <w:link w:val="3GPPTextChar"/>
    <w:qFormat/>
    <w:pPr>
      <w:overflowPunct w:val="0"/>
      <w:autoSpaceDE w:val="0"/>
      <w:autoSpaceDN w:val="0"/>
      <w:spacing w:before="120" w:after="120"/>
      <w:jc w:val="both"/>
    </w:pPr>
    <w:rPr>
      <w:rFonts w:eastAsia="宋体"/>
    </w:rPr>
  </w:style>
  <w:style w:type="character" w:customStyle="1" w:styleId="TAHCar">
    <w:name w:val="TAH Car"/>
    <w:link w:val="TAH"/>
    <w:qFormat/>
    <w:rPr>
      <w:rFonts w:ascii="Arial" w:hAnsi="Arial"/>
      <w:b/>
      <w:sz w:val="18"/>
      <w:lang w:val="en-GB" w:eastAsia="en-US"/>
    </w:rPr>
  </w:style>
  <w:style w:type="paragraph" w:customStyle="1" w:styleId="NO">
    <w:name w:val="NO"/>
    <w:basedOn w:val="a0"/>
    <w:link w:val="NOChar1"/>
    <w:uiPriority w:val="99"/>
    <w:qFormat/>
    <w:pPr>
      <w:keepLines/>
      <w:ind w:left="1135" w:hanging="851"/>
    </w:pPr>
    <w:rPr>
      <w:rFonts w:eastAsia="宋体"/>
      <w:sz w:val="24"/>
      <w:lang w:eastAsia="zh-CN"/>
    </w:rPr>
  </w:style>
  <w:style w:type="character" w:customStyle="1" w:styleId="TALChar">
    <w:name w:val="TAL Char"/>
    <w:link w:val="TAL"/>
    <w:qFormat/>
    <w:rPr>
      <w:rFonts w:ascii="Arial" w:hAnsi="Arial"/>
      <w:sz w:val="18"/>
      <w:lang w:val="en-GB" w:eastAsia="en-US"/>
    </w:rPr>
  </w:style>
  <w:style w:type="character" w:customStyle="1" w:styleId="NOChar1">
    <w:name w:val="NO Char1"/>
    <w:link w:val="NO"/>
    <w:uiPriority w:val="99"/>
    <w:qFormat/>
    <w:rPr>
      <w:sz w:val="24"/>
    </w:rPr>
  </w:style>
  <w:style w:type="paragraph" w:customStyle="1" w:styleId="xxmsolistparagraph">
    <w:name w:val="x_xmsolistparagraph"/>
    <w:basedOn w:val="a0"/>
    <w:qFormat/>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Pr>
      <w:sz w:val="22"/>
      <w:lang w:eastAsia="en-US"/>
    </w:rPr>
  </w:style>
  <w:style w:type="table" w:customStyle="1" w:styleId="11">
    <w:name w:val="网格型1"/>
    <w:basedOn w:val="a3"/>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style>
  <w:style w:type="character" w:customStyle="1" w:styleId="Char3">
    <w:name w:val="日期 Char"/>
    <w:basedOn w:val="a2"/>
    <w:link w:val="aa"/>
    <w:qFormat/>
    <w:rPr>
      <w:rFonts w:eastAsia="Times New Roman"/>
      <w:lang w:eastAsia="en-US"/>
    </w:rPr>
  </w:style>
  <w:style w:type="character" w:customStyle="1" w:styleId="Doc-text2Char">
    <w:name w:val="Doc-text2 Char"/>
    <w:link w:val="Doc-text2"/>
    <w:qFormat/>
    <w:rPr>
      <w:rFonts w:ascii="Arial" w:eastAsia="MS Mincho" w:hAnsi="Arial" w:cs="Arial"/>
      <w:szCs w:val="24"/>
    </w:rPr>
  </w:style>
  <w:style w:type="paragraph" w:customStyle="1" w:styleId="Doc-text2">
    <w:name w:val="Doc-text2"/>
    <w:basedOn w:val="a0"/>
    <w:link w:val="Doc-text2Char"/>
    <w:qFormat/>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Pr>
      <w:rFonts w:ascii="Times" w:eastAsia="Batang" w:hAnsi="Times"/>
      <w:szCs w:val="24"/>
      <w:lang w:val="en-GB"/>
    </w:rPr>
  </w:style>
  <w:style w:type="paragraph" w:customStyle="1" w:styleId="3GPPNormalText">
    <w:name w:val="3GPP Normal Text"/>
    <w:basedOn w:val="a1"/>
    <w:link w:val="3GPPNormalTextChar"/>
    <w:qFormat/>
    <w:pPr>
      <w:spacing w:line="259" w:lineRule="auto"/>
    </w:pPr>
    <w:rPr>
      <w:sz w:val="22"/>
      <w:szCs w:val="24"/>
    </w:rPr>
  </w:style>
  <w:style w:type="character" w:customStyle="1" w:styleId="3GPPNormalTextChar">
    <w:name w:val="3GPP Normal Text Char"/>
    <w:link w:val="3GPPNormalText"/>
    <w:qFormat/>
    <w:rPr>
      <w:rFonts w:eastAsia="MS Mincho"/>
      <w:sz w:val="22"/>
      <w:szCs w:val="24"/>
      <w:lang w:eastAsia="en-US"/>
    </w:rPr>
  </w:style>
  <w:style w:type="paragraph" w:customStyle="1" w:styleId="H6">
    <w:name w:val="H6"/>
    <w:basedOn w:val="5"/>
    <w:next w:val="a0"/>
    <w:qFormat/>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qFormat/>
  </w:style>
  <w:style w:type="paragraph" w:customStyle="1" w:styleId="22">
    <w:name w:val="修订2"/>
    <w:hidden/>
    <w:uiPriority w:val="99"/>
    <w:semiHidden/>
    <w:qFormat/>
    <w:rPr>
      <w:rFonts w:eastAsia="Times New Roman"/>
      <w:lang w:eastAsia="en-US"/>
    </w:rPr>
  </w:style>
  <w:style w:type="character" w:customStyle="1" w:styleId="B1Zchn">
    <w:name w:val="B1 Zchn"/>
    <w:qFormat/>
    <w:rPr>
      <w:rFonts w:ascii="Times New Roman" w:hAnsi="Times New Roman" w:cs="Times New Roman"/>
      <w:kern w:val="0"/>
      <w:sz w:val="20"/>
      <w:szCs w:val="20"/>
      <w:lang w:eastAsia="en-US"/>
    </w:r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31">
    <w:name w:val="修订3"/>
    <w:hidden/>
    <w:uiPriority w:val="99"/>
    <w:semiHidden/>
    <w:qFormat/>
    <w:rPr>
      <w:rFonts w:eastAsia="Times New Roman"/>
      <w:lang w:eastAsia="en-US"/>
    </w:rPr>
  </w:style>
  <w:style w:type="paragraph" w:customStyle="1" w:styleId="41">
    <w:name w:val="修订4"/>
    <w:hidden/>
    <w:uiPriority w:val="99"/>
    <w:semiHidden/>
    <w:qFormat/>
    <w:rPr>
      <w:rFonts w:eastAsia="Times New Roman"/>
      <w:lang w:eastAsia="en-US"/>
    </w:rPr>
  </w:style>
  <w:style w:type="paragraph" w:customStyle="1" w:styleId="50">
    <w:name w:val="修订5"/>
    <w:hidden/>
    <w:uiPriority w:val="99"/>
    <w:unhideWhenUsed/>
    <w:qFormat/>
    <w:rPr>
      <w:rFonts w:eastAsia="Times New Roman"/>
      <w:lang w:eastAsia="en-US"/>
    </w:rPr>
  </w:style>
  <w:style w:type="paragraph" w:customStyle="1" w:styleId="60">
    <w:name w:val="修订6"/>
    <w:hidden/>
    <w:uiPriority w:val="99"/>
    <w:unhideWhenUsed/>
    <w:qFormat/>
    <w:rPr>
      <w:rFonts w:eastAsia="Times New Roman"/>
      <w:lang w:eastAsia="en-US"/>
    </w:rPr>
  </w:style>
  <w:style w:type="paragraph" w:customStyle="1" w:styleId="70">
    <w:name w:val="修订7"/>
    <w:hidden/>
    <w:uiPriority w:val="99"/>
    <w:semiHidden/>
    <w:qFormat/>
    <w:rPr>
      <w:rFonts w:eastAsia="Times New Roman"/>
      <w:lang w:eastAsia="en-US"/>
    </w:rPr>
  </w:style>
  <w:style w:type="paragraph" w:customStyle="1" w:styleId="ListParagraph1">
    <w:name w:val="List Paragraph1"/>
    <w:basedOn w:val="a0"/>
    <w:qFormat/>
    <w:pPr>
      <w:spacing w:before="100" w:beforeAutospacing="1" w:after="160" w:line="256" w:lineRule="auto"/>
      <w:ind w:leftChars="400" w:left="840"/>
    </w:pPr>
    <w:rPr>
      <w:rFonts w:ascii="Times" w:eastAsia="Batang" w:hAnsi="Times"/>
      <w:sz w:val="24"/>
      <w:szCs w:val="24"/>
      <w:lang w:eastAsia="zh-CN"/>
    </w:rPr>
  </w:style>
  <w:style w:type="character" w:customStyle="1" w:styleId="15">
    <w:name w:val="15"/>
    <w:basedOn w:val="a2"/>
    <w:qFormat/>
    <w:rPr>
      <w:rFonts w:ascii="Times New Roman" w:hAnsi="Times New Roman" w:cs="Times New Roman" w:hint="default"/>
      <w:b/>
      <w:bCs/>
    </w:rPr>
  </w:style>
  <w:style w:type="paragraph" w:customStyle="1" w:styleId="80">
    <w:name w:val="修订8"/>
    <w:hidden/>
    <w:uiPriority w:val="99"/>
    <w:semiHidden/>
    <w:qFormat/>
    <w:rPr>
      <w:rFonts w:eastAsia="Times New Roman"/>
      <w:lang w:eastAsia="en-US"/>
    </w:rPr>
  </w:style>
  <w:style w:type="paragraph" w:customStyle="1" w:styleId="90">
    <w:name w:val="修订9"/>
    <w:hidden/>
    <w:uiPriority w:val="99"/>
    <w:unhideWhenUsed/>
    <w:qFormat/>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javascrip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javascript:;" TargetMode="Externa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85866-7D48-4A60-B8FC-2DAC4E7BF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17</Pages>
  <Words>9531</Words>
  <Characters>54333</Characters>
  <Application>Microsoft Office Word</Application>
  <DocSecurity>0</DocSecurity>
  <Lines>452</Lines>
  <Paragraphs>127</Paragraphs>
  <ScaleCrop>false</ScaleCrop>
  <Company>CATT</Company>
  <LinksUpToDate>false</LinksUpToDate>
  <CharactersWithSpaces>63737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85</cp:revision>
  <dcterms:created xsi:type="dcterms:W3CDTF">2023-04-04T13:03:00Z</dcterms:created>
  <dcterms:modified xsi:type="dcterms:W3CDTF">2023-04-07T08:37:00Z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D4BD3C4DCA6B4BCBA09F770E510E6323</vt:lpwstr>
  </property>
  <property fmtid="{D5CDD505-2E9C-101B-9397-08002B2CF9AE}" pid="3" name="KSOProductBuildVer">
    <vt:lpwstr>2052-11.1.0.14036</vt:lpwstr>
  </property>
  <property fmtid="{D5CDD505-2E9C-101B-9397-08002B2CF9AE}" pid="4" name="commondata">
    <vt:lpwstr>eyJoZGlkIjoiNzg0NGIxNWY1YTA1Y2ZjOTE0MDVlNTJlZWI2NTM2ZTcifQ==</vt:lpwstr>
  </property>
  <property fmtid="{D5CDD505-2E9C-101B-9397-08002B2CF9AE}" pid="5" name="GrammarlyDocumentId">
    <vt:lpwstr>78d476e6156beb2dc9aac35fc741dc85f412f6cdc189cfeef749915ea5063deb</vt:lpwstr>
  </property>
</Properties>
</file>