
<file path=[Content_Types].xml><?xml version="1.0" encoding="utf-8"?>
<Types xmlns="http://schemas.openxmlformats.org/package/2006/content-types">
  <Default Extension="png" ContentType="image/png"/>
  <Default Extension="bmp" ContentType="image/bmp"/>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C346C5" w14:textId="5ED4604E" w:rsidR="000F62F9" w:rsidRPr="000F62F9" w:rsidRDefault="000F62F9" w:rsidP="000F62F9">
      <w:pPr>
        <w:widowControl/>
        <w:tabs>
          <w:tab w:val="center" w:pos="4536"/>
          <w:tab w:val="right" w:pos="9072"/>
        </w:tabs>
        <w:jc w:val="left"/>
        <w:rPr>
          <w:rFonts w:ascii="Arial" w:eastAsia="MS Mincho" w:hAnsi="Arial" w:cs="Arial"/>
          <w:b/>
          <w:kern w:val="0"/>
          <w:sz w:val="22"/>
          <w:lang w:eastAsia="en-US"/>
        </w:rPr>
      </w:pPr>
      <w:bookmarkStart w:id="0" w:name="_Hlk110460279"/>
      <w:r w:rsidRPr="000F62F9">
        <w:rPr>
          <w:rFonts w:ascii="Arial" w:eastAsia="MS Mincho" w:hAnsi="Arial" w:cs="Arial"/>
          <w:b/>
          <w:kern w:val="0"/>
          <w:sz w:val="22"/>
          <w:lang w:eastAsia="en-US"/>
        </w:rPr>
        <w:t>3GPP TSG RAN WG1 #112bis-e</w:t>
      </w:r>
      <w:r w:rsidRPr="000F62F9">
        <w:rPr>
          <w:rFonts w:ascii="Arial" w:eastAsia="MS Mincho" w:hAnsi="Arial" w:cs="Arial"/>
          <w:b/>
          <w:kern w:val="0"/>
          <w:sz w:val="22"/>
          <w:lang w:eastAsia="en-US"/>
        </w:rPr>
        <w:tab/>
      </w:r>
      <w:r w:rsidRPr="000F62F9">
        <w:rPr>
          <w:rFonts w:ascii="Arial" w:eastAsia="MS Mincho" w:hAnsi="Arial" w:cs="Arial"/>
          <w:b/>
          <w:kern w:val="0"/>
          <w:sz w:val="22"/>
          <w:lang w:eastAsia="en-US"/>
        </w:rPr>
        <w:tab/>
        <w:t>R1-230250</w:t>
      </w:r>
      <w:r>
        <w:rPr>
          <w:rFonts w:ascii="Arial" w:eastAsia="MS Mincho" w:hAnsi="Arial" w:cs="Arial"/>
          <w:b/>
          <w:kern w:val="0"/>
          <w:sz w:val="22"/>
          <w:lang w:eastAsia="en-US"/>
        </w:rPr>
        <w:t>8</w:t>
      </w:r>
    </w:p>
    <w:p w14:paraId="177EA7DF" w14:textId="77777777" w:rsidR="000F62F9" w:rsidRPr="000F62F9" w:rsidRDefault="000F62F9" w:rsidP="00E338B6">
      <w:pPr>
        <w:widowControl/>
        <w:tabs>
          <w:tab w:val="center" w:pos="4536"/>
          <w:tab w:val="right" w:pos="9072"/>
        </w:tabs>
        <w:jc w:val="left"/>
        <w:rPr>
          <w:rFonts w:ascii="Arial" w:eastAsia="宋体" w:hAnsi="Arial" w:cs="Arial"/>
          <w:b/>
          <w:bCs/>
          <w:kern w:val="0"/>
          <w:sz w:val="22"/>
        </w:rPr>
      </w:pPr>
      <w:r w:rsidRPr="000F62F9">
        <w:rPr>
          <w:rFonts w:ascii="Arial" w:eastAsia="MS Mincho" w:hAnsi="Arial" w:cs="Arial"/>
          <w:b/>
          <w:kern w:val="0"/>
          <w:sz w:val="22"/>
          <w:lang w:eastAsia="en-US"/>
        </w:rPr>
        <w:t>e-Meeting, April 17</w:t>
      </w:r>
      <w:r w:rsidRPr="000F62F9">
        <w:rPr>
          <w:rFonts w:ascii="Arial" w:eastAsia="MS Mincho" w:hAnsi="Arial" w:cs="Arial"/>
          <w:b/>
          <w:kern w:val="0"/>
          <w:sz w:val="22"/>
          <w:vertAlign w:val="superscript"/>
          <w:lang w:eastAsia="en-US"/>
        </w:rPr>
        <w:t>th</w:t>
      </w:r>
      <w:r w:rsidRPr="000F62F9">
        <w:rPr>
          <w:rFonts w:ascii="Arial" w:eastAsia="MS Mincho" w:hAnsi="Arial" w:cs="Arial"/>
          <w:b/>
          <w:kern w:val="0"/>
          <w:sz w:val="22"/>
          <w:lang w:eastAsia="en-US"/>
        </w:rPr>
        <w:t xml:space="preserve"> – April 26</w:t>
      </w:r>
      <w:r w:rsidRPr="000F62F9">
        <w:rPr>
          <w:rFonts w:ascii="Arial" w:eastAsia="MS Mincho" w:hAnsi="Arial" w:cs="Arial"/>
          <w:b/>
          <w:kern w:val="0"/>
          <w:sz w:val="22"/>
          <w:vertAlign w:val="superscript"/>
          <w:lang w:eastAsia="en-US"/>
        </w:rPr>
        <w:t>th</w:t>
      </w:r>
      <w:r w:rsidRPr="000F62F9">
        <w:rPr>
          <w:rFonts w:ascii="Arial" w:eastAsia="MS Mincho" w:hAnsi="Arial" w:cs="Arial"/>
          <w:b/>
          <w:kern w:val="0"/>
          <w:sz w:val="22"/>
          <w:lang w:eastAsia="en-US"/>
        </w:rPr>
        <w:t>, 2023</w:t>
      </w:r>
    </w:p>
    <w:p w14:paraId="7421DEBA" w14:textId="77777777" w:rsidR="00B02027" w:rsidRPr="00B02027" w:rsidRDefault="00B02027" w:rsidP="00B02027">
      <w:pPr>
        <w:widowControl/>
        <w:tabs>
          <w:tab w:val="center" w:pos="4536"/>
          <w:tab w:val="right" w:pos="9072"/>
        </w:tabs>
        <w:jc w:val="left"/>
        <w:rPr>
          <w:rFonts w:ascii="Arial" w:eastAsia="宋体" w:hAnsi="Arial" w:cs="Arial"/>
          <w:b/>
          <w:bCs/>
          <w:kern w:val="0"/>
          <w:sz w:val="22"/>
        </w:rPr>
      </w:pPr>
    </w:p>
    <w:p w14:paraId="09C2571B" w14:textId="77777777" w:rsidR="00B02027" w:rsidRPr="00B02027" w:rsidRDefault="00B02027" w:rsidP="00B02027">
      <w:pPr>
        <w:widowControl/>
        <w:tabs>
          <w:tab w:val="left" w:pos="1800"/>
          <w:tab w:val="right" w:pos="9072"/>
        </w:tabs>
        <w:ind w:left="1800" w:hanging="1800"/>
        <w:jc w:val="left"/>
        <w:rPr>
          <w:rFonts w:ascii="Arial" w:eastAsia="宋体" w:hAnsi="Arial" w:cs="Times New Roman"/>
          <w:b/>
          <w:kern w:val="0"/>
          <w:sz w:val="22"/>
        </w:rPr>
      </w:pPr>
      <w:r w:rsidRPr="00B02027">
        <w:rPr>
          <w:rFonts w:ascii="Arial" w:eastAsia="MS Mincho" w:hAnsi="Arial" w:cs="Arial"/>
          <w:b/>
          <w:kern w:val="0"/>
          <w:sz w:val="22"/>
          <w:lang w:eastAsia="en-US"/>
        </w:rPr>
        <w:t>Source:</w:t>
      </w:r>
      <w:r w:rsidRPr="00B02027">
        <w:rPr>
          <w:rFonts w:ascii="Arial" w:eastAsia="MS Mincho" w:hAnsi="Arial" w:cs="Arial"/>
          <w:b/>
          <w:kern w:val="0"/>
          <w:sz w:val="22"/>
          <w:lang w:eastAsia="en-US"/>
        </w:rPr>
        <w:tab/>
      </w:r>
      <w:r w:rsidRPr="00B02027">
        <w:rPr>
          <w:rFonts w:ascii="Arial" w:eastAsia="宋体" w:hAnsi="Arial" w:cs="Times New Roman" w:hint="eastAsia"/>
          <w:b/>
          <w:kern w:val="0"/>
          <w:sz w:val="22"/>
        </w:rPr>
        <w:t>vivo</w:t>
      </w:r>
    </w:p>
    <w:p w14:paraId="7F944FB7" w14:textId="77777777" w:rsidR="00B02027" w:rsidRPr="00B02027" w:rsidRDefault="00B02027" w:rsidP="00B02027">
      <w:pPr>
        <w:widowControl/>
        <w:tabs>
          <w:tab w:val="left" w:pos="1800"/>
          <w:tab w:val="right" w:pos="9072"/>
        </w:tabs>
        <w:ind w:left="1798" w:hangingChars="814" w:hanging="1798"/>
        <w:jc w:val="left"/>
        <w:rPr>
          <w:rFonts w:ascii="Arial" w:eastAsia="宋体" w:hAnsi="Arial" w:cs="Arial"/>
          <w:b/>
          <w:kern w:val="0"/>
          <w:sz w:val="22"/>
        </w:rPr>
      </w:pPr>
      <w:r w:rsidRPr="00B02027">
        <w:rPr>
          <w:rFonts w:ascii="Arial" w:eastAsia="MS Mincho" w:hAnsi="Arial" w:cs="Arial"/>
          <w:b/>
          <w:kern w:val="0"/>
          <w:sz w:val="22"/>
          <w:lang w:eastAsia="en-US"/>
        </w:rPr>
        <w:t>Title:</w:t>
      </w:r>
      <w:bookmarkStart w:id="1" w:name="Title"/>
      <w:bookmarkEnd w:id="1"/>
      <w:r w:rsidRPr="00B02027">
        <w:rPr>
          <w:rFonts w:ascii="Arial" w:eastAsia="MS Mincho" w:hAnsi="Arial" w:cs="Arial"/>
          <w:b/>
          <w:kern w:val="0"/>
          <w:sz w:val="22"/>
          <w:lang w:eastAsia="en-US"/>
        </w:rPr>
        <w:tab/>
        <w:t>Discussion on physical signal and procedure for low power WUS</w:t>
      </w:r>
    </w:p>
    <w:p w14:paraId="77C3266C" w14:textId="4138A4AB" w:rsidR="00B02027" w:rsidRPr="00B02027" w:rsidRDefault="00B02027" w:rsidP="00B02027">
      <w:pPr>
        <w:widowControl/>
        <w:tabs>
          <w:tab w:val="left" w:pos="1800"/>
          <w:tab w:val="center" w:pos="4536"/>
          <w:tab w:val="right" w:pos="9072"/>
        </w:tabs>
        <w:jc w:val="left"/>
        <w:rPr>
          <w:rFonts w:ascii="Arial" w:eastAsia="宋体" w:hAnsi="Arial" w:cs="Times New Roman"/>
          <w:b/>
          <w:kern w:val="0"/>
          <w:sz w:val="22"/>
        </w:rPr>
      </w:pPr>
      <w:r w:rsidRPr="00B02027">
        <w:rPr>
          <w:rFonts w:ascii="Arial" w:eastAsia="MS Mincho" w:hAnsi="Arial" w:cs="Arial"/>
          <w:b/>
          <w:kern w:val="0"/>
          <w:sz w:val="22"/>
          <w:lang w:eastAsia="en-US"/>
        </w:rPr>
        <w:t>Agenda Item:</w:t>
      </w:r>
      <w:bookmarkStart w:id="2" w:name="Source"/>
      <w:bookmarkEnd w:id="2"/>
      <w:r w:rsidRPr="00B02027">
        <w:rPr>
          <w:rFonts w:ascii="Arial" w:eastAsia="MS Mincho" w:hAnsi="Arial" w:cs="Arial"/>
          <w:b/>
          <w:kern w:val="0"/>
          <w:sz w:val="22"/>
          <w:lang w:eastAsia="en-US"/>
        </w:rPr>
        <w:tab/>
      </w:r>
      <w:r w:rsidRPr="00B02027">
        <w:rPr>
          <w:rFonts w:ascii="Arial" w:eastAsia="宋体" w:hAnsi="Arial" w:cs="Arial"/>
          <w:b/>
          <w:kern w:val="0"/>
          <w:sz w:val="22"/>
        </w:rPr>
        <w:t>9.1</w:t>
      </w:r>
      <w:r w:rsidR="00DB0EF9">
        <w:rPr>
          <w:rFonts w:ascii="Arial" w:eastAsia="宋体" w:hAnsi="Arial" w:cs="Arial"/>
          <w:b/>
          <w:kern w:val="0"/>
          <w:sz w:val="22"/>
        </w:rPr>
        <w:t>1</w:t>
      </w:r>
      <w:r w:rsidRPr="00B02027">
        <w:rPr>
          <w:rFonts w:ascii="Arial" w:eastAsia="宋体" w:hAnsi="Arial" w:cs="Arial"/>
          <w:b/>
          <w:kern w:val="0"/>
          <w:sz w:val="22"/>
        </w:rPr>
        <w:t>.3</w:t>
      </w:r>
    </w:p>
    <w:p w14:paraId="14A602AF" w14:textId="77777777" w:rsidR="00B02027" w:rsidRPr="00B02027" w:rsidRDefault="00B02027" w:rsidP="00B02027">
      <w:pPr>
        <w:widowControl/>
        <w:tabs>
          <w:tab w:val="left" w:pos="1800"/>
          <w:tab w:val="center" w:pos="4536"/>
          <w:tab w:val="right" w:pos="9072"/>
        </w:tabs>
        <w:jc w:val="left"/>
        <w:rPr>
          <w:rFonts w:ascii="Arial" w:eastAsia="宋体" w:hAnsi="Arial" w:cs="Arial"/>
          <w:b/>
          <w:kern w:val="0"/>
          <w:sz w:val="22"/>
        </w:rPr>
      </w:pPr>
      <w:r w:rsidRPr="00B02027">
        <w:rPr>
          <w:rFonts w:ascii="Arial" w:eastAsia="MS Mincho" w:hAnsi="Arial" w:cs="Arial"/>
          <w:b/>
          <w:kern w:val="0"/>
          <w:sz w:val="22"/>
          <w:lang w:eastAsia="en-US"/>
        </w:rPr>
        <w:t>Document for:</w:t>
      </w:r>
      <w:r w:rsidRPr="00B02027">
        <w:rPr>
          <w:rFonts w:ascii="Arial" w:eastAsia="MS Mincho" w:hAnsi="Arial" w:cs="Arial"/>
          <w:b/>
          <w:kern w:val="0"/>
          <w:sz w:val="22"/>
          <w:lang w:eastAsia="en-US"/>
        </w:rPr>
        <w:tab/>
        <w:t>Discussion</w:t>
      </w:r>
      <w:r w:rsidRPr="00B02027">
        <w:rPr>
          <w:rFonts w:ascii="Arial" w:eastAsia="宋体" w:hAnsi="Arial" w:cs="Arial"/>
          <w:b/>
          <w:kern w:val="0"/>
          <w:sz w:val="22"/>
        </w:rPr>
        <w:t xml:space="preserve"> and Decision</w:t>
      </w:r>
    </w:p>
    <w:p w14:paraId="3FC1BA62" w14:textId="77777777" w:rsidR="00B02027" w:rsidRPr="00B02027" w:rsidRDefault="00B02027" w:rsidP="00B02027">
      <w:pPr>
        <w:keepNext/>
        <w:keepLines/>
        <w:widowControl/>
        <w:numPr>
          <w:ilvl w:val="0"/>
          <w:numId w:val="17"/>
        </w:numPr>
        <w:pBdr>
          <w:top w:val="single" w:sz="12" w:space="3" w:color="auto"/>
        </w:pBdr>
        <w:overflowPunct w:val="0"/>
        <w:autoSpaceDE w:val="0"/>
        <w:autoSpaceDN w:val="0"/>
        <w:adjustRightInd w:val="0"/>
        <w:spacing w:before="240" w:after="180"/>
        <w:jc w:val="left"/>
        <w:textAlignment w:val="baseline"/>
        <w:outlineLvl w:val="0"/>
        <w:rPr>
          <w:rFonts w:ascii="Arial" w:eastAsia="宋体" w:hAnsi="Arial" w:cs="Times New Roman"/>
          <w:kern w:val="0"/>
          <w:sz w:val="36"/>
          <w:szCs w:val="20"/>
          <w:lang w:val="en-GB"/>
        </w:rPr>
      </w:pPr>
      <w:r w:rsidRPr="00B02027">
        <w:rPr>
          <w:rFonts w:ascii="Arial" w:eastAsia="宋体" w:hAnsi="Arial" w:cs="Times New Roman" w:hint="eastAsia"/>
          <w:kern w:val="0"/>
          <w:sz w:val="36"/>
          <w:szCs w:val="20"/>
          <w:lang w:val="en-GB" w:eastAsia="en-GB"/>
        </w:rPr>
        <w:t>Introduction</w:t>
      </w:r>
    </w:p>
    <w:p w14:paraId="06180E08" w14:textId="261C35BD" w:rsidR="00B02027" w:rsidRPr="00B02027" w:rsidRDefault="00B02027" w:rsidP="00B02027">
      <w:pPr>
        <w:widowControl/>
        <w:spacing w:before="120" w:after="120" w:line="276" w:lineRule="auto"/>
        <w:rPr>
          <w:rFonts w:ascii="Arial" w:eastAsia="宋体" w:hAnsi="Arial" w:cs="Times New Roman"/>
          <w:kern w:val="0"/>
          <w:sz w:val="36"/>
          <w:szCs w:val="20"/>
          <w:lang w:val="en-GB"/>
        </w:rPr>
      </w:pPr>
      <w:r w:rsidRPr="00B02027">
        <w:rPr>
          <w:rFonts w:ascii="Times New Roman" w:eastAsia="宋体" w:hAnsi="Times New Roman" w:cs="Times New Roman"/>
          <w:kern w:val="0"/>
          <w:sz w:val="20"/>
          <w:szCs w:val="20"/>
        </w:rPr>
        <w:t>In RAN1#</w:t>
      </w:r>
      <w:r w:rsidR="00BF273A" w:rsidRPr="00B02027">
        <w:rPr>
          <w:rFonts w:ascii="Times New Roman" w:eastAsia="宋体" w:hAnsi="Times New Roman" w:cs="Times New Roman"/>
          <w:kern w:val="0"/>
          <w:sz w:val="20"/>
          <w:szCs w:val="20"/>
        </w:rPr>
        <w:t>11</w:t>
      </w:r>
      <w:r w:rsidR="00BF273A">
        <w:rPr>
          <w:rFonts w:ascii="Times New Roman" w:eastAsia="宋体" w:hAnsi="Times New Roman" w:cs="Times New Roman"/>
          <w:kern w:val="0"/>
          <w:sz w:val="20"/>
          <w:szCs w:val="20"/>
        </w:rPr>
        <w:t>2</w:t>
      </w:r>
      <w:r w:rsidRPr="00B02027">
        <w:rPr>
          <w:rFonts w:ascii="Times New Roman" w:eastAsia="宋体" w:hAnsi="Times New Roman" w:cs="Times New Roman"/>
          <w:kern w:val="0"/>
          <w:sz w:val="20"/>
          <w:szCs w:val="20"/>
        </w:rPr>
        <w:t xml:space="preserve"> meeting, physical signal design and procedure for low power WUS was discussed, and some agreements were made </w:t>
      </w:r>
      <w:r w:rsidRPr="00B02027">
        <w:rPr>
          <w:rFonts w:ascii="Times New Roman" w:eastAsia="宋体" w:hAnsi="Times New Roman" w:cs="Times New Roman"/>
          <w:kern w:val="0"/>
          <w:sz w:val="20"/>
          <w:szCs w:val="20"/>
        </w:rPr>
        <w:fldChar w:fldCharType="begin"/>
      </w:r>
      <w:r w:rsidRPr="00B02027">
        <w:rPr>
          <w:rFonts w:ascii="Times New Roman" w:eastAsia="宋体" w:hAnsi="Times New Roman" w:cs="Times New Roman"/>
          <w:kern w:val="0"/>
          <w:sz w:val="20"/>
          <w:szCs w:val="20"/>
        </w:rPr>
        <w:instrText xml:space="preserve"> REF _Hlk115169067 \r \h </w:instrText>
      </w:r>
      <w:r w:rsidRPr="00B02027">
        <w:rPr>
          <w:rFonts w:ascii="Times New Roman" w:eastAsia="宋体" w:hAnsi="Times New Roman" w:cs="Times New Roman"/>
          <w:kern w:val="0"/>
          <w:sz w:val="20"/>
          <w:szCs w:val="20"/>
        </w:rPr>
      </w:r>
      <w:r w:rsidRPr="00B02027">
        <w:rPr>
          <w:rFonts w:ascii="Times New Roman" w:eastAsia="宋体" w:hAnsi="Times New Roman" w:cs="Times New Roman"/>
          <w:kern w:val="0"/>
          <w:sz w:val="20"/>
          <w:szCs w:val="20"/>
        </w:rPr>
        <w:fldChar w:fldCharType="separate"/>
      </w:r>
      <w:r w:rsidR="00290432">
        <w:rPr>
          <w:rFonts w:ascii="Times New Roman" w:eastAsia="宋体" w:hAnsi="Times New Roman" w:cs="Times New Roman"/>
          <w:kern w:val="0"/>
          <w:sz w:val="20"/>
          <w:szCs w:val="20"/>
        </w:rPr>
        <w:t>[1]</w:t>
      </w:r>
      <w:r w:rsidRPr="00B02027">
        <w:rPr>
          <w:rFonts w:ascii="Times New Roman" w:eastAsia="宋体" w:hAnsi="Times New Roman" w:cs="Times New Roman"/>
          <w:kern w:val="0"/>
          <w:sz w:val="20"/>
          <w:szCs w:val="20"/>
        </w:rPr>
        <w:fldChar w:fldCharType="end"/>
      </w:r>
      <w:r w:rsidRPr="00B02027">
        <w:rPr>
          <w:rFonts w:ascii="Times New Roman" w:eastAsia="宋体" w:hAnsi="Times New Roman" w:cs="Times New Roman"/>
          <w:kern w:val="0"/>
          <w:sz w:val="20"/>
          <w:szCs w:val="20"/>
        </w:rPr>
        <w:t>.</w:t>
      </w:r>
      <w:r w:rsidRPr="00B02027" w:rsidDel="00DA73D1">
        <w:rPr>
          <w:rFonts w:ascii="Times New Roman" w:eastAsia="宋体" w:hAnsi="Times New Roman" w:cs="Times New Roman"/>
          <w:kern w:val="0"/>
          <w:sz w:val="20"/>
          <w:szCs w:val="20"/>
        </w:rPr>
        <w:t xml:space="preserve"> </w:t>
      </w:r>
      <w:r w:rsidRPr="00B02027">
        <w:rPr>
          <w:rFonts w:ascii="Times New Roman" w:eastAsia="宋体" w:hAnsi="Times New Roman" w:cs="Times New Roman"/>
          <w:kern w:val="0"/>
          <w:sz w:val="20"/>
          <w:szCs w:val="20"/>
        </w:rPr>
        <w:t xml:space="preserve">In this contribution, </w:t>
      </w:r>
      <w:r w:rsidRPr="00B02027">
        <w:rPr>
          <w:rFonts w:ascii="Times New Roman" w:eastAsia="宋体" w:hAnsi="Times New Roman" w:cs="Times New Roman" w:hint="eastAsia"/>
          <w:kern w:val="0"/>
          <w:sz w:val="20"/>
          <w:szCs w:val="20"/>
        </w:rPr>
        <w:t>w</w:t>
      </w:r>
      <w:r w:rsidRPr="00B02027">
        <w:rPr>
          <w:rFonts w:ascii="Times New Roman" w:eastAsia="宋体" w:hAnsi="Times New Roman" w:cs="Times New Roman"/>
          <w:kern w:val="0"/>
          <w:sz w:val="20"/>
          <w:szCs w:val="20"/>
        </w:rPr>
        <w:t xml:space="preserve">e will provide our </w:t>
      </w:r>
      <w:r w:rsidR="00857D9E">
        <w:rPr>
          <w:rFonts w:ascii="Times New Roman" w:eastAsia="宋体" w:hAnsi="Times New Roman" w:cs="Times New Roman"/>
          <w:kern w:val="0"/>
          <w:sz w:val="20"/>
          <w:szCs w:val="20"/>
        </w:rPr>
        <w:t xml:space="preserve">further </w:t>
      </w:r>
      <w:r w:rsidRPr="00B02027">
        <w:rPr>
          <w:rFonts w:ascii="Times New Roman" w:eastAsia="宋体" w:hAnsi="Times New Roman" w:cs="Times New Roman"/>
          <w:kern w:val="0"/>
          <w:sz w:val="20"/>
          <w:szCs w:val="20"/>
        </w:rPr>
        <w:t>considerations on the physical channel design, and potential functionalities and procedures for LP-WUS.</w:t>
      </w:r>
    </w:p>
    <w:p w14:paraId="63DF06DF" w14:textId="77777777" w:rsidR="00B02027" w:rsidRPr="00B02027" w:rsidRDefault="00B02027" w:rsidP="00B02027">
      <w:pPr>
        <w:keepNext/>
        <w:keepLines/>
        <w:widowControl/>
        <w:numPr>
          <w:ilvl w:val="0"/>
          <w:numId w:val="17"/>
        </w:numPr>
        <w:pBdr>
          <w:top w:val="single" w:sz="12" w:space="3" w:color="auto"/>
        </w:pBdr>
        <w:tabs>
          <w:tab w:val="left" w:pos="567"/>
        </w:tabs>
        <w:overflowPunct w:val="0"/>
        <w:autoSpaceDE w:val="0"/>
        <w:autoSpaceDN w:val="0"/>
        <w:adjustRightInd w:val="0"/>
        <w:spacing w:before="240" w:after="180"/>
        <w:jc w:val="left"/>
        <w:textAlignment w:val="baseline"/>
        <w:outlineLvl w:val="0"/>
        <w:rPr>
          <w:rFonts w:ascii="CG Times (WN)" w:eastAsia="Times New Roman" w:hAnsi="CG Times (WN)" w:cs="Times New Roman"/>
          <w:kern w:val="0"/>
          <w:sz w:val="36"/>
          <w:szCs w:val="20"/>
          <w:lang w:val="fr-FR" w:eastAsia="en-US"/>
        </w:rPr>
      </w:pPr>
      <w:r w:rsidRPr="00B02027">
        <w:rPr>
          <w:rFonts w:ascii="CG Times (WN)" w:eastAsia="Times New Roman" w:hAnsi="CG Times (WN)" w:cs="Times New Roman"/>
          <w:kern w:val="0"/>
          <w:sz w:val="36"/>
          <w:szCs w:val="20"/>
          <w:lang w:val="fr-FR" w:eastAsia="en-US"/>
        </w:rPr>
        <w:t xml:space="preserve">Physical signal </w:t>
      </w:r>
      <w:r w:rsidRPr="00B02027">
        <w:rPr>
          <w:rFonts w:ascii="CG Times (WN)" w:eastAsia="Times New Roman" w:hAnsi="CG Times (WN)" w:cs="Times New Roman" w:hint="eastAsia"/>
          <w:kern w:val="0"/>
          <w:sz w:val="36"/>
          <w:szCs w:val="20"/>
          <w:lang w:val="fr-FR" w:eastAsia="en-US"/>
        </w:rPr>
        <w:t>Design</w:t>
      </w:r>
    </w:p>
    <w:p w14:paraId="7E177B2A" w14:textId="77777777" w:rsidR="00B02027" w:rsidRPr="00B02027" w:rsidRDefault="00B02027" w:rsidP="00060D7A">
      <w:pPr>
        <w:keepNext/>
        <w:keepLines/>
        <w:widowControl/>
        <w:numPr>
          <w:ilvl w:val="0"/>
          <w:numId w:val="18"/>
        </w:numPr>
        <w:spacing w:before="240" w:after="240"/>
        <w:jc w:val="left"/>
        <w:outlineLvl w:val="1"/>
        <w:rPr>
          <w:rFonts w:ascii="Arial" w:eastAsia="微软雅黑" w:hAnsi="Arial" w:cs="Arial"/>
          <w:bCs/>
          <w:iCs/>
          <w:vanish/>
          <w:kern w:val="0"/>
          <w:sz w:val="28"/>
          <w:szCs w:val="28"/>
        </w:rPr>
      </w:pPr>
    </w:p>
    <w:p w14:paraId="65DCF883" w14:textId="77777777" w:rsidR="00B02027" w:rsidRPr="00B02027" w:rsidRDefault="00B02027" w:rsidP="00060D7A">
      <w:pPr>
        <w:keepNext/>
        <w:keepLines/>
        <w:widowControl/>
        <w:numPr>
          <w:ilvl w:val="0"/>
          <w:numId w:val="18"/>
        </w:numPr>
        <w:spacing w:before="240" w:after="240"/>
        <w:jc w:val="left"/>
        <w:outlineLvl w:val="1"/>
        <w:rPr>
          <w:rFonts w:ascii="Arial" w:eastAsia="微软雅黑" w:hAnsi="Arial" w:cs="Arial"/>
          <w:bCs/>
          <w:iCs/>
          <w:vanish/>
          <w:kern w:val="0"/>
          <w:sz w:val="28"/>
          <w:szCs w:val="28"/>
        </w:rPr>
      </w:pPr>
    </w:p>
    <w:p w14:paraId="2589325C" w14:textId="23461770" w:rsidR="00B02027" w:rsidRDefault="00B02027" w:rsidP="00060D7A">
      <w:pPr>
        <w:keepNext/>
        <w:keepLines/>
        <w:widowControl/>
        <w:numPr>
          <w:ilvl w:val="1"/>
          <w:numId w:val="18"/>
        </w:numPr>
        <w:spacing w:before="240" w:after="240"/>
        <w:jc w:val="left"/>
        <w:outlineLvl w:val="1"/>
        <w:rPr>
          <w:rFonts w:ascii="Arial" w:eastAsia="微软雅黑" w:hAnsi="Arial" w:cs="Arial"/>
          <w:bCs/>
          <w:iCs/>
          <w:kern w:val="0"/>
          <w:sz w:val="28"/>
          <w:szCs w:val="28"/>
        </w:rPr>
      </w:pPr>
      <w:r w:rsidRPr="00B02027">
        <w:rPr>
          <w:rFonts w:ascii="Arial" w:eastAsia="微软雅黑" w:hAnsi="Arial" w:cs="Arial"/>
          <w:bCs/>
          <w:iCs/>
          <w:kern w:val="0"/>
          <w:sz w:val="28"/>
          <w:szCs w:val="28"/>
          <w:lang w:eastAsia="en-US"/>
        </w:rPr>
        <w:t>Waveform/Modulation</w:t>
      </w:r>
      <w:r w:rsidR="00ED0440">
        <w:rPr>
          <w:rFonts w:ascii="Arial" w:eastAsia="微软雅黑" w:hAnsi="Arial" w:cs="Arial"/>
          <w:bCs/>
          <w:iCs/>
          <w:kern w:val="0"/>
          <w:sz w:val="28"/>
          <w:szCs w:val="28"/>
          <w:lang w:eastAsia="en-US"/>
        </w:rPr>
        <w:t xml:space="preserve"> </w:t>
      </w:r>
    </w:p>
    <w:p w14:paraId="3300CEBF" w14:textId="524F35B9" w:rsidR="00C679DA" w:rsidRPr="00B02027" w:rsidRDefault="00C679DA" w:rsidP="00C679DA">
      <w:pPr>
        <w:keepNext/>
        <w:keepLines/>
        <w:widowControl/>
        <w:numPr>
          <w:ilvl w:val="2"/>
          <w:numId w:val="18"/>
        </w:numPr>
        <w:spacing w:before="240" w:after="240"/>
        <w:jc w:val="left"/>
        <w:outlineLvl w:val="2"/>
        <w:rPr>
          <w:rFonts w:ascii="Arial" w:eastAsia="微软雅黑" w:hAnsi="Arial" w:cs="Arial"/>
          <w:bCs/>
          <w:iCs/>
          <w:kern w:val="0"/>
          <w:sz w:val="28"/>
          <w:szCs w:val="28"/>
        </w:rPr>
      </w:pPr>
      <w:r>
        <w:rPr>
          <w:rFonts w:ascii="Arial" w:eastAsia="微软雅黑" w:hAnsi="Arial" w:cs="Arial" w:hint="eastAsia"/>
          <w:bCs/>
          <w:iCs/>
          <w:kern w:val="0"/>
          <w:sz w:val="28"/>
          <w:szCs w:val="28"/>
        </w:rPr>
        <w:t xml:space="preserve"> OOK</w:t>
      </w:r>
      <w:r>
        <w:rPr>
          <w:rFonts w:ascii="Arial" w:eastAsia="微软雅黑" w:hAnsi="Arial" w:cs="Arial"/>
          <w:bCs/>
          <w:iCs/>
          <w:kern w:val="0"/>
          <w:sz w:val="28"/>
          <w:szCs w:val="28"/>
        </w:rPr>
        <w:t xml:space="preserve"> </w:t>
      </w:r>
      <w:r>
        <w:rPr>
          <w:rFonts w:ascii="Arial" w:eastAsia="微软雅黑" w:hAnsi="Arial" w:cs="Arial" w:hint="eastAsia"/>
          <w:bCs/>
          <w:iCs/>
          <w:kern w:val="0"/>
          <w:sz w:val="28"/>
          <w:szCs w:val="28"/>
        </w:rPr>
        <w:t>waveform</w:t>
      </w:r>
    </w:p>
    <w:tbl>
      <w:tblPr>
        <w:tblStyle w:val="afffa"/>
        <w:tblW w:w="0" w:type="auto"/>
        <w:tblLook w:val="04A0" w:firstRow="1" w:lastRow="0" w:firstColumn="1" w:lastColumn="0" w:noHBand="0" w:noVBand="1"/>
      </w:tblPr>
      <w:tblGrid>
        <w:gridCol w:w="9060"/>
      </w:tblGrid>
      <w:tr w:rsidR="00C07820" w14:paraId="31C5C2BB" w14:textId="77777777" w:rsidTr="00E338B6">
        <w:tc>
          <w:tcPr>
            <w:tcW w:w="9060" w:type="dxa"/>
            <w:shd w:val="clear" w:color="auto" w:fill="auto"/>
          </w:tcPr>
          <w:p w14:paraId="693AC68B" w14:textId="77777777" w:rsidR="00C07820" w:rsidRPr="00C07820" w:rsidRDefault="00C07820" w:rsidP="00C07820">
            <w:pPr>
              <w:rPr>
                <w:b/>
                <w:bCs/>
                <w:color w:val="000000"/>
                <w:highlight w:val="green"/>
              </w:rPr>
            </w:pPr>
            <w:r w:rsidRPr="00C07820">
              <w:rPr>
                <w:b/>
                <w:bCs/>
                <w:color w:val="000000"/>
                <w:highlight w:val="green"/>
              </w:rPr>
              <w:t>Agreement</w:t>
            </w:r>
          </w:p>
          <w:p w14:paraId="0EDF9ED0" w14:textId="77777777" w:rsidR="00C07820" w:rsidRPr="00C07820" w:rsidRDefault="00C07820" w:rsidP="00C07820">
            <w:r w:rsidRPr="00C07820">
              <w:t xml:space="preserve">For MC-ASK waveform generation, where K is size of </w:t>
            </w:r>
            <w:proofErr w:type="spellStart"/>
            <w:r w:rsidRPr="00C07820">
              <w:t>iFFT</w:t>
            </w:r>
            <w:proofErr w:type="spellEnd"/>
            <w:r w:rsidRPr="00C07820">
              <w:t xml:space="preserve"> of CP-OFDMA, N is number of SCs used by LP-WUS including potential guard-bands, study further </w:t>
            </w:r>
          </w:p>
          <w:p w14:paraId="33DC3CA6" w14:textId="77777777" w:rsidR="00C07820" w:rsidRPr="00C07820" w:rsidRDefault="00C07820" w:rsidP="001278EC">
            <w:pPr>
              <w:pStyle w:val="57"/>
              <w:numPr>
                <w:ilvl w:val="0"/>
                <w:numId w:val="39"/>
              </w:numPr>
              <w:adjustRightInd w:val="0"/>
              <w:snapToGrid w:val="0"/>
              <w:spacing w:before="0" w:beforeAutospacing="0" w:after="0" w:afterAutospacing="0"/>
              <w:ind w:leftChars="0" w:hanging="357"/>
              <w:rPr>
                <w:rFonts w:ascii="Times New Roman" w:hAnsi="Times New Roman" w:cs="Times New Roman"/>
                <w:sz w:val="20"/>
                <w:szCs w:val="20"/>
              </w:rPr>
            </w:pPr>
            <w:r w:rsidRPr="00C07820">
              <w:rPr>
                <w:rFonts w:ascii="Times New Roman" w:hAnsi="Times New Roman" w:cs="Times New Roman"/>
                <w:sz w:val="20"/>
                <w:szCs w:val="20"/>
              </w:rPr>
              <w:t xml:space="preserve">Option OOK-1: Single-bit in 1 OFDM symbol, SCs of LP-WUS are </w:t>
            </w:r>
          </w:p>
          <w:p w14:paraId="230F70CB" w14:textId="77777777" w:rsidR="00C07820" w:rsidRPr="00C07820" w:rsidRDefault="00C07820" w:rsidP="001278EC">
            <w:pPr>
              <w:pStyle w:val="57"/>
              <w:numPr>
                <w:ilvl w:val="1"/>
                <w:numId w:val="40"/>
              </w:numPr>
              <w:adjustRightInd w:val="0"/>
              <w:snapToGrid w:val="0"/>
              <w:spacing w:before="0" w:beforeAutospacing="0" w:after="0" w:afterAutospacing="0"/>
              <w:ind w:leftChars="0" w:hanging="357"/>
              <w:rPr>
                <w:rFonts w:ascii="Times New Roman" w:hAnsi="Times New Roman" w:cs="Times New Roman"/>
                <w:sz w:val="20"/>
                <w:szCs w:val="20"/>
              </w:rPr>
            </w:pPr>
            <w:r w:rsidRPr="00C07820">
              <w:rPr>
                <w:rFonts w:ascii="Times New Roman" w:hAnsi="Times New Roman" w:cs="Times New Roman"/>
                <w:sz w:val="20"/>
                <w:szCs w:val="20"/>
              </w:rPr>
              <w:t>OOK=1 means all SCs are modulated</w:t>
            </w:r>
          </w:p>
          <w:p w14:paraId="2266CFF9" w14:textId="77777777" w:rsidR="00C07820" w:rsidRPr="00C07820" w:rsidRDefault="00C07820" w:rsidP="001278EC">
            <w:pPr>
              <w:pStyle w:val="57"/>
              <w:numPr>
                <w:ilvl w:val="1"/>
                <w:numId w:val="40"/>
              </w:numPr>
              <w:ind w:leftChars="0"/>
              <w:rPr>
                <w:rFonts w:ascii="Times New Roman" w:hAnsi="Times New Roman" w:cs="Times New Roman"/>
                <w:sz w:val="20"/>
                <w:szCs w:val="20"/>
              </w:rPr>
            </w:pPr>
            <w:r w:rsidRPr="00C07820">
              <w:rPr>
                <w:rFonts w:ascii="Times New Roman" w:hAnsi="Times New Roman" w:cs="Times New Roman"/>
                <w:sz w:val="20"/>
                <w:szCs w:val="20"/>
              </w:rPr>
              <w:t>OOK=0 means all SCs are zero power (from base-band point of view)</w:t>
            </w:r>
          </w:p>
          <w:p w14:paraId="6D09F1BD" w14:textId="03878828" w:rsidR="00C07820" w:rsidRPr="00C07820" w:rsidRDefault="00C07820" w:rsidP="00C07820">
            <w:pPr>
              <w:jc w:val="center"/>
            </w:pPr>
            <w:r w:rsidRPr="00C07820">
              <w:rPr>
                <w:noProof/>
              </w:rPr>
              <w:drawing>
                <wp:inline distT="0" distB="0" distL="0" distR="0" wp14:anchorId="04FEB1EB" wp14:editId="577AF68F">
                  <wp:extent cx="1997710" cy="838200"/>
                  <wp:effectExtent l="0" t="0" r="2540" b="0"/>
                  <wp:docPr id="10" name="图片 10" descr="C:\Users\11057001\AppData\Local\Temp\ksohtml\wpsCCBE.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1057001\AppData\Local\Temp\ksohtml\wpsCCBE.tmp.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97710" cy="838200"/>
                          </a:xfrm>
                          <a:prstGeom prst="rect">
                            <a:avLst/>
                          </a:prstGeom>
                          <a:noFill/>
                          <a:ln>
                            <a:noFill/>
                          </a:ln>
                        </pic:spPr>
                      </pic:pic>
                    </a:graphicData>
                  </a:graphic>
                </wp:inline>
              </w:drawing>
            </w:r>
          </w:p>
          <w:p w14:paraId="318BD4ED" w14:textId="77777777" w:rsidR="00C07820" w:rsidRPr="00C07820" w:rsidRDefault="00C07820" w:rsidP="001278EC">
            <w:pPr>
              <w:pStyle w:val="57"/>
              <w:numPr>
                <w:ilvl w:val="0"/>
                <w:numId w:val="40"/>
              </w:numPr>
              <w:ind w:leftChars="0"/>
              <w:rPr>
                <w:rFonts w:ascii="Times New Roman" w:hAnsi="Times New Roman" w:cs="Times New Roman"/>
                <w:sz w:val="20"/>
                <w:szCs w:val="20"/>
              </w:rPr>
            </w:pPr>
            <w:r w:rsidRPr="00C07820">
              <w:rPr>
                <w:rFonts w:ascii="Times New Roman" w:hAnsi="Times New Roman" w:cs="Times New Roman"/>
                <w:sz w:val="20"/>
                <w:szCs w:val="20"/>
              </w:rPr>
              <w:t xml:space="preserve">Option OOK-2: Parallel M-bit OOK in frequency domain, </w:t>
            </w:r>
          </w:p>
          <w:p w14:paraId="5C7445E9" w14:textId="77777777" w:rsidR="00C07820" w:rsidRPr="00C07820" w:rsidRDefault="00C07820" w:rsidP="001278EC">
            <w:pPr>
              <w:pStyle w:val="57"/>
              <w:numPr>
                <w:ilvl w:val="1"/>
                <w:numId w:val="40"/>
              </w:numPr>
              <w:ind w:leftChars="0"/>
              <w:rPr>
                <w:rFonts w:ascii="Times New Roman" w:hAnsi="Times New Roman" w:cs="Times New Roman"/>
                <w:sz w:val="20"/>
                <w:szCs w:val="20"/>
              </w:rPr>
            </w:pPr>
            <w:r w:rsidRPr="00C07820">
              <w:rPr>
                <w:rFonts w:ascii="Times New Roman" w:hAnsi="Times New Roman" w:cs="Times New Roman"/>
                <w:sz w:val="20"/>
                <w:szCs w:val="20"/>
              </w:rPr>
              <w:t xml:space="preserve">N SCs of LP-WUS is further separated into M segments (M=2 in Figure) possibly with guard-bands in-between and/or around </w:t>
            </w:r>
          </w:p>
          <w:p w14:paraId="73AAF639" w14:textId="77777777" w:rsidR="00C07820" w:rsidRPr="00C07820" w:rsidRDefault="00C07820" w:rsidP="001278EC">
            <w:pPr>
              <w:pStyle w:val="57"/>
              <w:numPr>
                <w:ilvl w:val="1"/>
                <w:numId w:val="40"/>
              </w:numPr>
              <w:ind w:leftChars="0"/>
              <w:rPr>
                <w:rFonts w:ascii="Times New Roman" w:hAnsi="Times New Roman" w:cs="Times New Roman"/>
                <w:sz w:val="20"/>
                <w:szCs w:val="20"/>
              </w:rPr>
            </w:pPr>
            <w:r w:rsidRPr="00C07820">
              <w:rPr>
                <w:rFonts w:ascii="Times New Roman" w:hAnsi="Times New Roman" w:cs="Times New Roman"/>
                <w:sz w:val="20"/>
                <w:szCs w:val="20"/>
              </w:rPr>
              <w:t>OOK=1 means all SCs in segment are modulated</w:t>
            </w:r>
          </w:p>
          <w:p w14:paraId="00B4EF35" w14:textId="77777777" w:rsidR="00C07820" w:rsidRPr="00C07820" w:rsidRDefault="00C07820" w:rsidP="001278EC">
            <w:pPr>
              <w:pStyle w:val="57"/>
              <w:numPr>
                <w:ilvl w:val="1"/>
                <w:numId w:val="40"/>
              </w:numPr>
              <w:ind w:leftChars="0"/>
              <w:rPr>
                <w:rFonts w:ascii="Times New Roman" w:hAnsi="Times New Roman" w:cs="Times New Roman"/>
                <w:sz w:val="20"/>
                <w:szCs w:val="20"/>
              </w:rPr>
            </w:pPr>
            <w:r w:rsidRPr="00C07820">
              <w:rPr>
                <w:rFonts w:ascii="Times New Roman" w:hAnsi="Times New Roman" w:cs="Times New Roman"/>
                <w:sz w:val="20"/>
                <w:szCs w:val="20"/>
              </w:rPr>
              <w:t>OOK=0 means all SCs in segment are zero power (from base-band point of view)</w:t>
            </w:r>
          </w:p>
          <w:p w14:paraId="526A74C3" w14:textId="7E6345FB" w:rsidR="00C07820" w:rsidRPr="00C07820" w:rsidRDefault="00C07820" w:rsidP="00E338B6">
            <w:pPr>
              <w:pStyle w:val="57"/>
              <w:numPr>
                <w:ilvl w:val="1"/>
                <w:numId w:val="40"/>
              </w:numPr>
              <w:ind w:leftChars="0"/>
            </w:pPr>
            <w:r w:rsidRPr="00C07820">
              <w:rPr>
                <w:rFonts w:ascii="Times New Roman" w:hAnsi="Times New Roman" w:cs="Times New Roman"/>
                <w:sz w:val="20"/>
                <w:szCs w:val="20"/>
              </w:rPr>
              <w:t>FFS architecture.</w:t>
            </w:r>
          </w:p>
          <w:p w14:paraId="590E4BF5" w14:textId="35BF3EE9" w:rsidR="00C07820" w:rsidRPr="00C07820" w:rsidRDefault="00C07820" w:rsidP="00E338B6">
            <w:pPr>
              <w:jc w:val="center"/>
            </w:pPr>
            <w:r w:rsidRPr="00C07820">
              <w:rPr>
                <w:noProof/>
              </w:rPr>
              <w:drawing>
                <wp:inline distT="0" distB="0" distL="0" distR="0" wp14:anchorId="39FC2A6F" wp14:editId="23110CFF">
                  <wp:extent cx="2819400" cy="1382395"/>
                  <wp:effectExtent l="0" t="0" r="0" b="8255"/>
                  <wp:docPr id="12" name="图片 12" descr="C:\Users\11057001\AppData\Local\Temp\ksohtml\wpsCCCE.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1057001\AppData\Local\Temp\ksohtml\wpsCCCE.tmp.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19400" cy="1382395"/>
                          </a:xfrm>
                          <a:prstGeom prst="rect">
                            <a:avLst/>
                          </a:prstGeom>
                          <a:noFill/>
                          <a:ln>
                            <a:noFill/>
                          </a:ln>
                        </pic:spPr>
                      </pic:pic>
                    </a:graphicData>
                  </a:graphic>
                </wp:inline>
              </w:drawing>
            </w:r>
            <w:r w:rsidRPr="00C07820">
              <w:t xml:space="preserve"> </w:t>
            </w:r>
          </w:p>
          <w:p w14:paraId="078A853D" w14:textId="77777777" w:rsidR="00C07820" w:rsidRPr="00C07820" w:rsidRDefault="00C07820" w:rsidP="001278EC">
            <w:pPr>
              <w:pStyle w:val="57"/>
              <w:numPr>
                <w:ilvl w:val="0"/>
                <w:numId w:val="40"/>
              </w:numPr>
              <w:ind w:leftChars="0"/>
              <w:rPr>
                <w:rFonts w:ascii="Times New Roman" w:hAnsi="Times New Roman" w:cs="Times New Roman"/>
                <w:sz w:val="20"/>
                <w:szCs w:val="20"/>
              </w:rPr>
            </w:pPr>
            <w:r w:rsidRPr="00C07820">
              <w:rPr>
                <w:rFonts w:ascii="Times New Roman" w:hAnsi="Times New Roman" w:cs="Times New Roman"/>
                <w:sz w:val="20"/>
                <w:szCs w:val="20"/>
              </w:rPr>
              <w:t>Option OOK-3: Multi-tone single-bit OOK</w:t>
            </w:r>
          </w:p>
          <w:p w14:paraId="682629AF" w14:textId="77777777" w:rsidR="00C07820" w:rsidRPr="00C07820" w:rsidRDefault="00C07820" w:rsidP="001278EC">
            <w:pPr>
              <w:pStyle w:val="57"/>
              <w:numPr>
                <w:ilvl w:val="1"/>
                <w:numId w:val="40"/>
              </w:numPr>
              <w:ind w:leftChars="0"/>
              <w:rPr>
                <w:rFonts w:ascii="Times New Roman" w:hAnsi="Times New Roman" w:cs="Times New Roman"/>
                <w:sz w:val="20"/>
                <w:szCs w:val="20"/>
              </w:rPr>
            </w:pPr>
            <w:r w:rsidRPr="00C07820">
              <w:rPr>
                <w:rFonts w:ascii="Times New Roman" w:hAnsi="Times New Roman" w:cs="Times New Roman"/>
                <w:sz w:val="20"/>
                <w:szCs w:val="20"/>
              </w:rPr>
              <w:t>N SCs of LP-WUS is separated into L segments (L=2 on Figure) without guard-bands in-between segment, but possibly around</w:t>
            </w:r>
          </w:p>
          <w:p w14:paraId="1B1A0514" w14:textId="77777777" w:rsidR="00C07820" w:rsidRPr="00C07820" w:rsidRDefault="00C07820" w:rsidP="001278EC">
            <w:pPr>
              <w:pStyle w:val="57"/>
              <w:numPr>
                <w:ilvl w:val="1"/>
                <w:numId w:val="40"/>
              </w:numPr>
              <w:ind w:leftChars="0"/>
              <w:rPr>
                <w:rFonts w:ascii="Times New Roman" w:hAnsi="Times New Roman" w:cs="Times New Roman"/>
                <w:sz w:val="20"/>
                <w:szCs w:val="20"/>
              </w:rPr>
            </w:pPr>
            <w:r w:rsidRPr="00C07820">
              <w:rPr>
                <w:rFonts w:ascii="Times New Roman" w:hAnsi="Times New Roman" w:cs="Times New Roman"/>
                <w:sz w:val="20"/>
                <w:szCs w:val="20"/>
              </w:rPr>
              <w:lastRenderedPageBreak/>
              <w:t>OOK=1 means 1 sub-carrier (known by UE) of each segment is modulated, rest of SC is zero power (from base-band point of view)</w:t>
            </w:r>
          </w:p>
          <w:p w14:paraId="50419653" w14:textId="77777777" w:rsidR="00C07820" w:rsidRPr="00C07820" w:rsidRDefault="00C07820" w:rsidP="001278EC">
            <w:pPr>
              <w:pStyle w:val="57"/>
              <w:numPr>
                <w:ilvl w:val="1"/>
                <w:numId w:val="40"/>
              </w:numPr>
              <w:ind w:leftChars="0"/>
              <w:rPr>
                <w:rFonts w:ascii="Times New Roman" w:hAnsi="Times New Roman" w:cs="Times New Roman"/>
                <w:sz w:val="20"/>
                <w:szCs w:val="20"/>
              </w:rPr>
            </w:pPr>
            <w:r w:rsidRPr="00C07820">
              <w:rPr>
                <w:rFonts w:ascii="Times New Roman" w:hAnsi="Times New Roman" w:cs="Times New Roman"/>
                <w:sz w:val="20"/>
                <w:szCs w:val="20"/>
              </w:rPr>
              <w:t>OOK=0 means all SCs in all segments are zero power (from base-band point of view)</w:t>
            </w:r>
          </w:p>
          <w:p w14:paraId="7F30C19E" w14:textId="77777777" w:rsidR="00C07820" w:rsidRPr="00C07820" w:rsidRDefault="00C07820" w:rsidP="001278EC">
            <w:pPr>
              <w:pStyle w:val="57"/>
              <w:numPr>
                <w:ilvl w:val="1"/>
                <w:numId w:val="40"/>
              </w:numPr>
              <w:ind w:leftChars="0"/>
              <w:rPr>
                <w:rFonts w:ascii="Times New Roman" w:hAnsi="Times New Roman" w:cs="Times New Roman"/>
                <w:sz w:val="20"/>
                <w:szCs w:val="20"/>
              </w:rPr>
            </w:pPr>
            <w:r w:rsidRPr="00C07820">
              <w:rPr>
                <w:rFonts w:ascii="Times New Roman" w:hAnsi="Times New Roman" w:cs="Times New Roman"/>
                <w:sz w:val="20"/>
                <w:szCs w:val="20"/>
              </w:rPr>
              <w:t>FFS architecture</w:t>
            </w:r>
          </w:p>
          <w:p w14:paraId="0C80D7F1" w14:textId="372F3070" w:rsidR="00C07820" w:rsidRPr="00C07820" w:rsidRDefault="00C07820" w:rsidP="00C07820">
            <w:pPr>
              <w:jc w:val="center"/>
            </w:pPr>
            <w:r w:rsidRPr="00C07820">
              <w:rPr>
                <w:noProof/>
              </w:rPr>
              <w:drawing>
                <wp:inline distT="0" distB="0" distL="0" distR="0" wp14:anchorId="19F4C8A8" wp14:editId="0F547C3F">
                  <wp:extent cx="3189605" cy="1562100"/>
                  <wp:effectExtent l="0" t="0" r="0" b="0"/>
                  <wp:docPr id="13" name="图片 13" descr="C:\Users\11057001\AppData\Local\Temp\ksohtml\wpsCCCF.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1057001\AppData\Local\Temp\ksohtml\wpsCCCF.tmp.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89605" cy="1562100"/>
                          </a:xfrm>
                          <a:prstGeom prst="rect">
                            <a:avLst/>
                          </a:prstGeom>
                          <a:noFill/>
                          <a:ln>
                            <a:noFill/>
                          </a:ln>
                        </pic:spPr>
                      </pic:pic>
                    </a:graphicData>
                  </a:graphic>
                </wp:inline>
              </w:drawing>
            </w:r>
            <w:r w:rsidRPr="00C07820">
              <w:t xml:space="preserve"> </w:t>
            </w:r>
          </w:p>
          <w:p w14:paraId="45E8F0AC" w14:textId="77777777" w:rsidR="00C07820" w:rsidRPr="00C07820" w:rsidRDefault="00C07820" w:rsidP="001278EC">
            <w:pPr>
              <w:pStyle w:val="57"/>
              <w:numPr>
                <w:ilvl w:val="0"/>
                <w:numId w:val="40"/>
              </w:numPr>
              <w:ind w:leftChars="0"/>
              <w:rPr>
                <w:rFonts w:ascii="Times New Roman" w:eastAsia="宋体" w:hAnsi="Times New Roman" w:cs="Times New Roman"/>
                <w:sz w:val="20"/>
                <w:szCs w:val="20"/>
              </w:rPr>
            </w:pPr>
            <w:r w:rsidRPr="00C07820">
              <w:rPr>
                <w:rFonts w:ascii="Times New Roman" w:hAnsi="Times New Roman" w:cs="Times New Roman"/>
                <w:sz w:val="20"/>
                <w:szCs w:val="20"/>
              </w:rPr>
              <w:t xml:space="preserve">Option OOK-4: Transform M-bit OOK in time domain </w:t>
            </w:r>
          </w:p>
          <w:p w14:paraId="1465D233" w14:textId="77777777" w:rsidR="00C07820" w:rsidRPr="00C07820" w:rsidRDefault="00C07820" w:rsidP="001278EC">
            <w:pPr>
              <w:pStyle w:val="57"/>
              <w:numPr>
                <w:ilvl w:val="1"/>
                <w:numId w:val="40"/>
              </w:numPr>
              <w:ind w:leftChars="0"/>
              <w:rPr>
                <w:rFonts w:ascii="Times New Roman" w:eastAsia="宋体" w:hAnsi="Times New Roman" w:cs="Times New Roman"/>
                <w:sz w:val="20"/>
                <w:szCs w:val="20"/>
              </w:rPr>
            </w:pPr>
            <w:r w:rsidRPr="00C07820">
              <w:rPr>
                <w:rFonts w:ascii="Times New Roman" w:eastAsia="宋体" w:hAnsi="Times New Roman" w:cs="Times New Roman"/>
                <w:sz w:val="20"/>
                <w:szCs w:val="20"/>
              </w:rPr>
              <w:t>N SCs of OOK-1 are generated by a transformation (DFT/Least square)</w:t>
            </w:r>
          </w:p>
          <w:p w14:paraId="213DAE98" w14:textId="77777777" w:rsidR="00C07820" w:rsidRPr="00C07820" w:rsidRDefault="00C07820" w:rsidP="001278EC">
            <w:pPr>
              <w:pStyle w:val="57"/>
              <w:numPr>
                <w:ilvl w:val="2"/>
                <w:numId w:val="40"/>
              </w:numPr>
              <w:ind w:leftChars="0"/>
              <w:rPr>
                <w:rFonts w:ascii="Times New Roman" w:eastAsia="宋体" w:hAnsi="Times New Roman" w:cs="Times New Roman"/>
                <w:sz w:val="20"/>
                <w:szCs w:val="20"/>
              </w:rPr>
            </w:pPr>
            <w:r w:rsidRPr="00C07820">
              <w:rPr>
                <w:rFonts w:ascii="Times New Roman" w:eastAsia="宋体" w:hAnsi="Times New Roman" w:cs="Times New Roman"/>
                <w:sz w:val="20"/>
                <w:szCs w:val="20"/>
              </w:rPr>
              <w:t xml:space="preserve">N’ samples are generated from M-bits </w:t>
            </w:r>
          </w:p>
          <w:p w14:paraId="565FBC4F" w14:textId="77777777" w:rsidR="00C07820" w:rsidRPr="00C07820" w:rsidRDefault="00C07820" w:rsidP="001278EC">
            <w:pPr>
              <w:pStyle w:val="57"/>
              <w:numPr>
                <w:ilvl w:val="2"/>
                <w:numId w:val="40"/>
              </w:numPr>
              <w:ind w:leftChars="0"/>
              <w:rPr>
                <w:rFonts w:ascii="Times New Roman" w:eastAsia="宋体" w:hAnsi="Times New Roman" w:cs="Times New Roman"/>
                <w:sz w:val="20"/>
                <w:szCs w:val="20"/>
              </w:rPr>
            </w:pPr>
            <w:r w:rsidRPr="00C07820">
              <w:rPr>
                <w:rFonts w:ascii="Times New Roman" w:eastAsia="宋体" w:hAnsi="Times New Roman" w:cs="Times New Roman"/>
                <w:sz w:val="20"/>
                <w:szCs w:val="20"/>
              </w:rPr>
              <w:t>signal modification may or may NOT be used</w:t>
            </w:r>
          </w:p>
          <w:p w14:paraId="31C7FA4B" w14:textId="77777777" w:rsidR="00C07820" w:rsidRPr="00C07820" w:rsidRDefault="00C07820" w:rsidP="001278EC">
            <w:pPr>
              <w:pStyle w:val="57"/>
              <w:numPr>
                <w:ilvl w:val="2"/>
                <w:numId w:val="40"/>
              </w:numPr>
              <w:ind w:leftChars="0"/>
              <w:rPr>
                <w:rFonts w:ascii="Times New Roman" w:eastAsia="宋体" w:hAnsi="Times New Roman" w:cs="Times New Roman"/>
                <w:sz w:val="20"/>
                <w:szCs w:val="20"/>
              </w:rPr>
            </w:pPr>
            <w:r w:rsidRPr="00C07820">
              <w:rPr>
                <w:rFonts w:ascii="Times New Roman" w:eastAsia="宋体" w:hAnsi="Times New Roman" w:cs="Times New Roman"/>
                <w:sz w:val="20"/>
                <w:szCs w:val="20"/>
              </w:rPr>
              <w:t>truncation or other additional modification may or may NOT be used, if not used, N is the same as N’</w:t>
            </w:r>
          </w:p>
          <w:p w14:paraId="1484DE28" w14:textId="1035291D" w:rsidR="00C07820" w:rsidRPr="00C07820" w:rsidRDefault="00C07820" w:rsidP="00E338B6">
            <w:pPr>
              <w:pStyle w:val="57"/>
              <w:numPr>
                <w:ilvl w:val="1"/>
                <w:numId w:val="40"/>
              </w:numPr>
              <w:ind w:leftChars="0"/>
              <w:rPr>
                <w:rFonts w:ascii="Times New Roman" w:eastAsia="宋体" w:hAnsi="Times New Roman" w:cs="Times New Roman"/>
                <w:sz w:val="20"/>
                <w:szCs w:val="20"/>
              </w:rPr>
            </w:pPr>
            <w:r w:rsidRPr="00C07820">
              <w:rPr>
                <w:rFonts w:ascii="Times New Roman" w:eastAsia="宋体" w:hAnsi="Times New Roman" w:cs="Times New Roman"/>
                <w:sz w:val="20"/>
                <w:szCs w:val="20"/>
              </w:rPr>
              <w:t>N’ can be the same as K</w:t>
            </w:r>
          </w:p>
          <w:p w14:paraId="472D9436" w14:textId="701D053B" w:rsidR="00C07820" w:rsidRPr="00C07820" w:rsidRDefault="00C07820" w:rsidP="00C07820">
            <w:pPr>
              <w:pStyle w:val="57"/>
              <w:ind w:leftChars="0" w:left="720"/>
              <w:jc w:val="center"/>
              <w:rPr>
                <w:rFonts w:ascii="Times New Roman" w:eastAsia="宋体" w:hAnsi="Times New Roman" w:cs="Times New Roman"/>
                <w:sz w:val="20"/>
                <w:szCs w:val="20"/>
              </w:rPr>
            </w:pPr>
            <w:r w:rsidRPr="00C07820">
              <w:rPr>
                <w:rFonts w:ascii="Times New Roman" w:hAnsi="Times New Roman" w:cs="Times New Roman"/>
                <w:noProof/>
                <w:sz w:val="20"/>
                <w:szCs w:val="20"/>
              </w:rPr>
              <w:drawing>
                <wp:inline distT="0" distB="0" distL="0" distR="0" wp14:anchorId="5EC290D3" wp14:editId="43996DFB">
                  <wp:extent cx="4974590" cy="1311910"/>
                  <wp:effectExtent l="0" t="0" r="0" b="2540"/>
                  <wp:docPr id="14" name="图片 14" descr="C:\Users\11057001\AppData\Local\Temp\ksohtml\wpsCCD0.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11057001\AppData\Local\Temp\ksohtml\wpsCCD0.tmp.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74590" cy="1311910"/>
                          </a:xfrm>
                          <a:prstGeom prst="rect">
                            <a:avLst/>
                          </a:prstGeom>
                          <a:noFill/>
                          <a:ln>
                            <a:noFill/>
                          </a:ln>
                        </pic:spPr>
                      </pic:pic>
                    </a:graphicData>
                  </a:graphic>
                </wp:inline>
              </w:drawing>
            </w:r>
            <w:r w:rsidRPr="00C07820">
              <w:rPr>
                <w:rFonts w:ascii="Times New Roman" w:eastAsia="宋体" w:hAnsi="Times New Roman" w:cs="Times New Roman"/>
                <w:sz w:val="20"/>
                <w:szCs w:val="20"/>
              </w:rPr>
              <w:t xml:space="preserve"> </w:t>
            </w:r>
          </w:p>
          <w:p w14:paraId="3A9BC44B" w14:textId="77777777" w:rsidR="00C07820" w:rsidRPr="00C07820" w:rsidRDefault="00C07820" w:rsidP="001278EC">
            <w:pPr>
              <w:pStyle w:val="57"/>
              <w:numPr>
                <w:ilvl w:val="0"/>
                <w:numId w:val="40"/>
              </w:numPr>
              <w:ind w:leftChars="0"/>
              <w:jc w:val="both"/>
              <w:rPr>
                <w:rFonts w:ascii="Times New Roman" w:eastAsia="Malgun Gothic" w:hAnsi="Times New Roman" w:cs="Times New Roman"/>
                <w:sz w:val="20"/>
                <w:szCs w:val="20"/>
              </w:rPr>
            </w:pPr>
            <w:r w:rsidRPr="00C07820">
              <w:rPr>
                <w:rFonts w:ascii="Times New Roman" w:eastAsia="宋体" w:hAnsi="Times New Roman" w:cs="Times New Roman"/>
                <w:sz w:val="20"/>
                <w:szCs w:val="20"/>
              </w:rPr>
              <w:t xml:space="preserve">FFS modulated SCs are e.g. QAM symbols, sequences or other signals </w:t>
            </w:r>
          </w:p>
          <w:p w14:paraId="04C64193" w14:textId="77777777" w:rsidR="00C07820" w:rsidRPr="00C07820" w:rsidRDefault="00C07820" w:rsidP="001278EC">
            <w:pPr>
              <w:pStyle w:val="57"/>
              <w:numPr>
                <w:ilvl w:val="1"/>
                <w:numId w:val="40"/>
              </w:numPr>
              <w:ind w:leftChars="0"/>
              <w:jc w:val="both"/>
              <w:rPr>
                <w:rFonts w:ascii="Times New Roman" w:eastAsia="Malgun Gothic" w:hAnsi="Times New Roman" w:cs="Times New Roman"/>
                <w:sz w:val="20"/>
                <w:szCs w:val="20"/>
              </w:rPr>
            </w:pPr>
            <w:r w:rsidRPr="00C07820">
              <w:rPr>
                <w:rFonts w:ascii="Times New Roman" w:eastAsia="宋体" w:hAnsi="Times New Roman" w:cs="Times New Roman"/>
                <w:sz w:val="20"/>
                <w:szCs w:val="20"/>
              </w:rPr>
              <w:t>Companies to report their assumptions</w:t>
            </w:r>
          </w:p>
          <w:p w14:paraId="44CE4D17" w14:textId="77777777" w:rsidR="00C07820" w:rsidRPr="00C07820" w:rsidRDefault="00C07820" w:rsidP="001278EC">
            <w:pPr>
              <w:pStyle w:val="57"/>
              <w:numPr>
                <w:ilvl w:val="0"/>
                <w:numId w:val="40"/>
              </w:numPr>
              <w:ind w:leftChars="0"/>
              <w:rPr>
                <w:rFonts w:ascii="Times New Roman" w:hAnsi="Times New Roman" w:cs="Times New Roman"/>
                <w:sz w:val="20"/>
                <w:szCs w:val="20"/>
              </w:rPr>
            </w:pPr>
            <w:r w:rsidRPr="00C07820">
              <w:rPr>
                <w:rFonts w:ascii="Times New Roman" w:hAnsi="Times New Roman" w:cs="Times New Roman"/>
                <w:sz w:val="20"/>
                <w:szCs w:val="20"/>
              </w:rPr>
              <w:t>potential guard-band SCs are zero power (from base-band point of view)</w:t>
            </w:r>
          </w:p>
          <w:p w14:paraId="39703709" w14:textId="77777777" w:rsidR="00C07820" w:rsidRPr="00C07820" w:rsidRDefault="00C07820" w:rsidP="001278EC">
            <w:pPr>
              <w:pStyle w:val="57"/>
              <w:numPr>
                <w:ilvl w:val="0"/>
                <w:numId w:val="40"/>
              </w:numPr>
              <w:ind w:leftChars="0"/>
              <w:jc w:val="both"/>
              <w:rPr>
                <w:rFonts w:ascii="Times New Roman" w:eastAsia="Malgun Gothic" w:hAnsi="Times New Roman" w:cs="Times New Roman"/>
                <w:color w:val="FF0000"/>
                <w:sz w:val="20"/>
                <w:szCs w:val="20"/>
              </w:rPr>
            </w:pPr>
            <w:r w:rsidRPr="00C07820">
              <w:rPr>
                <w:rFonts w:ascii="Times New Roman" w:eastAsia="Malgun Gothic" w:hAnsi="Times New Roman" w:cs="Times New Roman"/>
                <w:color w:val="FF0000"/>
                <w:sz w:val="20"/>
                <w:szCs w:val="20"/>
              </w:rPr>
              <w:t>[optionally, 2 additional segments, one always modulated and one always zero</w:t>
            </w:r>
            <w:r w:rsidRPr="00C07820">
              <w:rPr>
                <w:rFonts w:ascii="Times New Roman" w:hAnsi="Times New Roman" w:cs="Times New Roman"/>
                <w:color w:val="FF0000"/>
                <w:sz w:val="20"/>
                <w:szCs w:val="20"/>
              </w:rPr>
              <w:t xml:space="preserve"> power (from base-band point of view) can be transmitted]</w:t>
            </w:r>
          </w:p>
          <w:p w14:paraId="484B6A70" w14:textId="20373CE7" w:rsidR="00C07820" w:rsidRPr="00C07820" w:rsidRDefault="00C07820" w:rsidP="00C07820">
            <w:pPr>
              <w:rPr>
                <w:b/>
                <w:bCs/>
                <w:color w:val="000000"/>
                <w:highlight w:val="green"/>
              </w:rPr>
            </w:pPr>
            <w:r w:rsidRPr="00C07820">
              <w:t>Other options are not precluded (e.g. OOK-1 with multiple bits in one OFDM symbol)</w:t>
            </w:r>
          </w:p>
        </w:tc>
      </w:tr>
    </w:tbl>
    <w:p w14:paraId="103F3696" w14:textId="77777777" w:rsidR="003F2749" w:rsidRPr="0049604A" w:rsidRDefault="003F2749" w:rsidP="003F2749">
      <w:pPr>
        <w:widowControl/>
        <w:numPr>
          <w:ilvl w:val="0"/>
          <w:numId w:val="20"/>
        </w:numPr>
        <w:adjustRightInd w:val="0"/>
        <w:snapToGrid w:val="0"/>
        <w:spacing w:beforeLines="50" w:before="120"/>
        <w:jc w:val="left"/>
        <w:rPr>
          <w:rFonts w:ascii="Times New Roman" w:eastAsia="宋体" w:hAnsi="Times New Roman" w:cs="Times New Roman"/>
          <w:b/>
          <w:sz w:val="18"/>
          <w:szCs w:val="20"/>
        </w:rPr>
      </w:pPr>
      <w:r w:rsidRPr="0049604A">
        <w:rPr>
          <w:rFonts w:ascii="Times New Roman" w:hAnsi="Times New Roman" w:cs="Times New Roman"/>
          <w:b/>
          <w:sz w:val="20"/>
        </w:rPr>
        <w:lastRenderedPageBreak/>
        <w:t>Option OOK-1: Single-bit in 1 OFDM symbol</w:t>
      </w:r>
    </w:p>
    <w:p w14:paraId="15929782" w14:textId="237683BA" w:rsidR="00B02027" w:rsidRPr="00B02027" w:rsidRDefault="004D3DF1" w:rsidP="00B02027">
      <w:pPr>
        <w:widowControl/>
        <w:adjustRightInd w:val="0"/>
        <w:snapToGrid w:val="0"/>
        <w:spacing w:beforeLines="50" w:before="120"/>
        <w:rPr>
          <w:rFonts w:ascii="Times New Roman" w:eastAsia="等线" w:hAnsi="Times New Roman" w:cs="Times New Roman"/>
          <w:kern w:val="0"/>
          <w:sz w:val="20"/>
          <w:szCs w:val="24"/>
        </w:rPr>
      </w:pPr>
      <w:r>
        <w:rPr>
          <w:rFonts w:ascii="Times New Roman" w:eastAsia="等线" w:hAnsi="Times New Roman" w:cs="Times New Roman"/>
          <w:kern w:val="0"/>
          <w:sz w:val="20"/>
          <w:szCs w:val="24"/>
        </w:rPr>
        <w:t xml:space="preserve">For </w:t>
      </w:r>
      <w:r w:rsidR="007803CE" w:rsidRPr="007803CE">
        <w:rPr>
          <w:rFonts w:ascii="Times New Roman" w:eastAsia="等线" w:hAnsi="Times New Roman" w:cs="Times New Roman"/>
          <w:kern w:val="0"/>
          <w:sz w:val="20"/>
          <w:szCs w:val="24"/>
        </w:rPr>
        <w:t>option OOK-1</w:t>
      </w:r>
      <w:r>
        <w:rPr>
          <w:rFonts w:ascii="Times New Roman" w:eastAsia="等线" w:hAnsi="Times New Roman" w:cs="Times New Roman"/>
          <w:kern w:val="0"/>
          <w:sz w:val="20"/>
          <w:szCs w:val="24"/>
        </w:rPr>
        <w:t>,</w:t>
      </w:r>
      <w:r w:rsidR="00B02027" w:rsidRPr="00B02027">
        <w:rPr>
          <w:rFonts w:ascii="Times New Roman" w:eastAsia="等线" w:hAnsi="Times New Roman" w:cs="Times New Roman"/>
          <w:kern w:val="0"/>
          <w:sz w:val="20"/>
          <w:szCs w:val="24"/>
        </w:rPr>
        <w:t xml:space="preserve"> </w:t>
      </w:r>
      <w:r w:rsidR="00D80481">
        <w:rPr>
          <w:rFonts w:ascii="Times New Roman" w:eastAsia="等线" w:hAnsi="Times New Roman" w:cs="Times New Roman"/>
          <w:kern w:val="0"/>
          <w:sz w:val="20"/>
          <w:szCs w:val="24"/>
        </w:rPr>
        <w:t>one</w:t>
      </w:r>
      <w:r w:rsidR="00B02027" w:rsidRPr="00B02027">
        <w:rPr>
          <w:rFonts w:ascii="Times New Roman" w:eastAsia="等线" w:hAnsi="Times New Roman" w:cs="Times New Roman"/>
          <w:kern w:val="0"/>
          <w:sz w:val="20"/>
          <w:szCs w:val="24"/>
        </w:rPr>
        <w:t xml:space="preserve"> on/off chip </w:t>
      </w:r>
      <w:r w:rsidR="001E7161">
        <w:rPr>
          <w:rFonts w:ascii="Times New Roman" w:eastAsia="等线" w:hAnsi="Times New Roman" w:cs="Times New Roman"/>
          <w:kern w:val="0"/>
          <w:sz w:val="20"/>
          <w:szCs w:val="24"/>
        </w:rPr>
        <w:t xml:space="preserve">is mapped </w:t>
      </w:r>
      <w:r w:rsidR="00B02027" w:rsidRPr="00B02027">
        <w:rPr>
          <w:rFonts w:ascii="Times New Roman" w:eastAsia="等线" w:hAnsi="Times New Roman" w:cs="Times New Roman"/>
          <w:kern w:val="0"/>
          <w:sz w:val="20"/>
          <w:szCs w:val="24"/>
        </w:rPr>
        <w:t xml:space="preserve">to </w:t>
      </w:r>
      <w:r w:rsidR="00D80481">
        <w:rPr>
          <w:rFonts w:ascii="Times New Roman" w:eastAsia="等线" w:hAnsi="Times New Roman" w:cs="Times New Roman"/>
          <w:kern w:val="0"/>
          <w:sz w:val="20"/>
          <w:szCs w:val="24"/>
        </w:rPr>
        <w:t>one</w:t>
      </w:r>
      <w:r w:rsidR="00C87EF4">
        <w:rPr>
          <w:rFonts w:ascii="Times New Roman" w:eastAsia="等线" w:hAnsi="Times New Roman" w:cs="Times New Roman"/>
          <w:kern w:val="0"/>
          <w:sz w:val="20"/>
          <w:szCs w:val="24"/>
        </w:rPr>
        <w:t xml:space="preserve"> </w:t>
      </w:r>
      <w:r w:rsidR="00B02027" w:rsidRPr="00B02027">
        <w:rPr>
          <w:rFonts w:ascii="Times New Roman" w:eastAsia="等线" w:hAnsi="Times New Roman" w:cs="Times New Roman"/>
          <w:kern w:val="0"/>
          <w:sz w:val="20"/>
          <w:szCs w:val="24"/>
        </w:rPr>
        <w:t>OFDM symbol. A predefined sequence, e.g., ZC sequence, can be mapped to REs to modulate ‘</w:t>
      </w:r>
      <w:r w:rsidR="00C87EF4">
        <w:rPr>
          <w:rFonts w:ascii="Times New Roman" w:eastAsia="等线" w:hAnsi="Times New Roman" w:cs="Times New Roman"/>
          <w:kern w:val="0"/>
          <w:sz w:val="20"/>
          <w:szCs w:val="24"/>
        </w:rPr>
        <w:t>o</w:t>
      </w:r>
      <w:r w:rsidR="00B02027" w:rsidRPr="00B02027">
        <w:rPr>
          <w:rFonts w:ascii="Times New Roman" w:eastAsia="等线" w:hAnsi="Times New Roman" w:cs="Times New Roman"/>
          <w:kern w:val="0"/>
          <w:sz w:val="20"/>
          <w:szCs w:val="24"/>
        </w:rPr>
        <w:t xml:space="preserve">n’ </w:t>
      </w:r>
      <w:r w:rsidR="00C87EF4">
        <w:rPr>
          <w:rFonts w:ascii="Times New Roman" w:eastAsia="等线" w:hAnsi="Times New Roman" w:cs="Times New Roman"/>
          <w:kern w:val="0"/>
          <w:sz w:val="20"/>
          <w:szCs w:val="24"/>
        </w:rPr>
        <w:t>chip</w:t>
      </w:r>
      <w:r w:rsidR="00C87EF4" w:rsidRPr="00B02027">
        <w:rPr>
          <w:rFonts w:ascii="Times New Roman" w:eastAsia="等线" w:hAnsi="Times New Roman" w:cs="Times New Roman"/>
          <w:kern w:val="0"/>
          <w:sz w:val="20"/>
          <w:szCs w:val="24"/>
        </w:rPr>
        <w:t xml:space="preserve"> </w:t>
      </w:r>
      <w:r w:rsidR="00B02027" w:rsidRPr="00B02027">
        <w:rPr>
          <w:rFonts w:ascii="Times New Roman" w:eastAsia="等线" w:hAnsi="Times New Roman" w:cs="Times New Roman"/>
          <w:kern w:val="0"/>
          <w:sz w:val="20"/>
          <w:szCs w:val="24"/>
        </w:rPr>
        <w:t>in time domain, and zeros are mapped to the R</w:t>
      </w:r>
      <w:r w:rsidR="00B02027" w:rsidRPr="00B02027">
        <w:rPr>
          <w:rFonts w:ascii="Times New Roman" w:eastAsia="等线" w:hAnsi="Times New Roman" w:cs="Times New Roman" w:hint="eastAsia"/>
          <w:kern w:val="0"/>
          <w:sz w:val="20"/>
          <w:szCs w:val="24"/>
        </w:rPr>
        <w:t>E</w:t>
      </w:r>
      <w:r w:rsidR="00B02027" w:rsidRPr="00B02027">
        <w:rPr>
          <w:rFonts w:ascii="Times New Roman" w:eastAsia="等线" w:hAnsi="Times New Roman" w:cs="Times New Roman"/>
          <w:kern w:val="0"/>
          <w:sz w:val="20"/>
          <w:szCs w:val="24"/>
        </w:rPr>
        <w:t>s to modulate ‘</w:t>
      </w:r>
      <w:r w:rsidR="00D80481">
        <w:rPr>
          <w:rFonts w:ascii="Times New Roman" w:eastAsia="等线" w:hAnsi="Times New Roman" w:cs="Times New Roman"/>
          <w:kern w:val="0"/>
          <w:sz w:val="20"/>
          <w:szCs w:val="24"/>
        </w:rPr>
        <w:t>o</w:t>
      </w:r>
      <w:r w:rsidR="00B02027" w:rsidRPr="00B02027">
        <w:rPr>
          <w:rFonts w:ascii="Times New Roman" w:eastAsia="等线" w:hAnsi="Times New Roman" w:cs="Times New Roman"/>
          <w:kern w:val="0"/>
          <w:sz w:val="20"/>
          <w:szCs w:val="24"/>
        </w:rPr>
        <w:t xml:space="preserve">ff’ </w:t>
      </w:r>
      <w:r w:rsidR="00D80481">
        <w:rPr>
          <w:rFonts w:ascii="Times New Roman" w:eastAsia="等线" w:hAnsi="Times New Roman" w:cs="Times New Roman"/>
          <w:kern w:val="0"/>
          <w:sz w:val="20"/>
          <w:szCs w:val="24"/>
        </w:rPr>
        <w:t>chip</w:t>
      </w:r>
      <w:r w:rsidR="00B02027" w:rsidRPr="00B02027">
        <w:rPr>
          <w:rFonts w:ascii="Times New Roman" w:eastAsia="等线" w:hAnsi="Times New Roman" w:cs="Times New Roman"/>
          <w:kern w:val="0"/>
          <w:sz w:val="20"/>
          <w:szCs w:val="24"/>
        </w:rPr>
        <w:t xml:space="preserve">. </w:t>
      </w:r>
      <w:r w:rsidR="002000C1">
        <w:rPr>
          <w:rFonts w:ascii="Times New Roman" w:eastAsia="等线" w:hAnsi="Times New Roman" w:cs="Times New Roman"/>
          <w:kern w:val="0"/>
          <w:sz w:val="20"/>
          <w:szCs w:val="24"/>
        </w:rPr>
        <w:t xml:space="preserve">The </w:t>
      </w:r>
      <w:r w:rsidR="00E14CEC" w:rsidRPr="00E14CEC">
        <w:rPr>
          <w:rFonts w:ascii="Times New Roman" w:eastAsia="等线" w:hAnsi="Times New Roman" w:cs="Times New Roman"/>
          <w:kern w:val="0"/>
          <w:sz w:val="20"/>
          <w:szCs w:val="24"/>
        </w:rPr>
        <w:t>SCS of a</w:t>
      </w:r>
      <w:r w:rsidR="002000C1">
        <w:rPr>
          <w:rFonts w:ascii="Times New Roman" w:eastAsia="等线" w:hAnsi="Times New Roman" w:cs="Times New Roman"/>
          <w:kern w:val="0"/>
          <w:sz w:val="20"/>
          <w:szCs w:val="24"/>
        </w:rPr>
        <w:t xml:space="preserve">n </w:t>
      </w:r>
      <w:r w:rsidR="00E14CEC" w:rsidRPr="00E14CEC">
        <w:rPr>
          <w:rFonts w:ascii="Times New Roman" w:eastAsia="等线" w:hAnsi="Times New Roman" w:cs="Times New Roman"/>
          <w:kern w:val="0"/>
          <w:sz w:val="20"/>
          <w:szCs w:val="24"/>
        </w:rPr>
        <w:t xml:space="preserve">OFDM symbol used for LP-WUS generation can be the same as </w:t>
      </w:r>
      <w:r w:rsidR="00AD3958">
        <w:rPr>
          <w:rFonts w:ascii="Times New Roman" w:eastAsia="等线" w:hAnsi="Times New Roman" w:cs="Times New Roman"/>
          <w:kern w:val="0"/>
          <w:sz w:val="20"/>
          <w:szCs w:val="24"/>
        </w:rPr>
        <w:t xml:space="preserve">the </w:t>
      </w:r>
      <w:r w:rsidR="00E14CEC" w:rsidRPr="00E14CEC">
        <w:rPr>
          <w:rFonts w:ascii="Times New Roman" w:eastAsia="等线" w:hAnsi="Times New Roman" w:cs="Times New Roman"/>
          <w:kern w:val="0"/>
          <w:sz w:val="20"/>
          <w:szCs w:val="24"/>
        </w:rPr>
        <w:t>SCS used for other NR transmissions in OFDM symbol overlapping in time</w:t>
      </w:r>
      <w:r w:rsidR="00B02027" w:rsidRPr="00B02027">
        <w:rPr>
          <w:rFonts w:ascii="Times New Roman" w:eastAsia="等线" w:hAnsi="Times New Roman" w:cs="Times New Roman"/>
          <w:kern w:val="0"/>
          <w:sz w:val="20"/>
          <w:szCs w:val="24"/>
        </w:rPr>
        <w:t xml:space="preserve">. Hence, LP-WUS can well co-exist with legacy NR DL channels, and the impact on existing NR OFDM generator is </w:t>
      </w:r>
      <w:r w:rsidR="005D47AD">
        <w:rPr>
          <w:rFonts w:ascii="Times New Roman" w:eastAsia="等线" w:hAnsi="Times New Roman" w:cs="Times New Roman"/>
          <w:kern w:val="0"/>
          <w:sz w:val="20"/>
          <w:szCs w:val="24"/>
        </w:rPr>
        <w:t>marginal</w:t>
      </w:r>
      <w:r w:rsidR="00B02027" w:rsidRPr="00B02027">
        <w:rPr>
          <w:rFonts w:ascii="Times New Roman" w:eastAsia="等线" w:hAnsi="Times New Roman" w:cs="Times New Roman"/>
          <w:kern w:val="0"/>
          <w:sz w:val="20"/>
          <w:szCs w:val="24"/>
        </w:rPr>
        <w:t>. However, the chip rate of the OOK signal</w:t>
      </w:r>
      <w:r w:rsidR="00D12DB1">
        <w:rPr>
          <w:rFonts w:ascii="Times New Roman" w:eastAsia="等线" w:hAnsi="Times New Roman" w:cs="Times New Roman"/>
          <w:kern w:val="0"/>
          <w:sz w:val="20"/>
          <w:szCs w:val="24"/>
        </w:rPr>
        <w:t xml:space="preserve"> </w:t>
      </w:r>
      <w:r w:rsidR="0068668E">
        <w:rPr>
          <w:rFonts w:ascii="Times New Roman" w:eastAsia="等线" w:hAnsi="Times New Roman" w:cs="Times New Roman"/>
          <w:kern w:val="0"/>
          <w:sz w:val="20"/>
          <w:szCs w:val="24"/>
        </w:rPr>
        <w:t>in</w:t>
      </w:r>
      <w:r w:rsidR="005D47AD">
        <w:rPr>
          <w:rFonts w:ascii="Times New Roman" w:eastAsia="等线" w:hAnsi="Times New Roman" w:cs="Times New Roman"/>
          <w:kern w:val="0"/>
          <w:sz w:val="20"/>
          <w:szCs w:val="24"/>
        </w:rPr>
        <w:t xml:space="preserve"> </w:t>
      </w:r>
      <w:r w:rsidR="007803CE" w:rsidRPr="007803CE">
        <w:rPr>
          <w:rFonts w:ascii="Times New Roman" w:eastAsia="等线" w:hAnsi="Times New Roman" w:cs="Times New Roman"/>
          <w:kern w:val="0"/>
          <w:sz w:val="20"/>
          <w:szCs w:val="24"/>
        </w:rPr>
        <w:t xml:space="preserve">option OOK-1, </w:t>
      </w:r>
      <w:r w:rsidR="00D12DB1">
        <w:rPr>
          <w:rFonts w:ascii="Times New Roman" w:eastAsia="等线" w:hAnsi="Times New Roman" w:cs="Times New Roman"/>
          <w:kern w:val="0"/>
          <w:sz w:val="20"/>
          <w:szCs w:val="24"/>
        </w:rPr>
        <w:t xml:space="preserve">highly depends on </w:t>
      </w:r>
      <w:r w:rsidR="00AD3958">
        <w:rPr>
          <w:rFonts w:ascii="Times New Roman" w:eastAsia="等线" w:hAnsi="Times New Roman" w:cs="Times New Roman"/>
          <w:kern w:val="0"/>
          <w:sz w:val="20"/>
          <w:szCs w:val="24"/>
        </w:rPr>
        <w:t xml:space="preserve">the </w:t>
      </w:r>
      <w:r w:rsidR="00B02027" w:rsidRPr="00B02027">
        <w:rPr>
          <w:rFonts w:ascii="Times New Roman" w:eastAsia="等线" w:hAnsi="Times New Roman" w:cs="Times New Roman"/>
          <w:kern w:val="0"/>
          <w:sz w:val="20"/>
          <w:szCs w:val="24"/>
        </w:rPr>
        <w:t>SCS</w:t>
      </w:r>
      <w:r w:rsidR="00D12DB1">
        <w:rPr>
          <w:rFonts w:ascii="Times New Roman" w:eastAsia="等线" w:hAnsi="Times New Roman" w:cs="Times New Roman"/>
          <w:kern w:val="0"/>
          <w:sz w:val="20"/>
          <w:szCs w:val="24"/>
        </w:rPr>
        <w:t xml:space="preserve"> of an OFDM symbol used for LP-WUS generation</w:t>
      </w:r>
      <w:r w:rsidR="00B02027" w:rsidRPr="00B02027">
        <w:rPr>
          <w:rFonts w:ascii="Times New Roman" w:eastAsia="等线" w:hAnsi="Times New Roman" w:cs="Times New Roman"/>
          <w:kern w:val="0"/>
          <w:sz w:val="20"/>
          <w:szCs w:val="24"/>
        </w:rPr>
        <w:t xml:space="preserve">. For example, if the SCS is 30kHz, the chip rate of the OOK signal is less than 28k chips/sec. The data rate of LP-WUS is even lower if additional overhead (e.g., Manchester </w:t>
      </w:r>
      <w:r w:rsidR="00ED29E5" w:rsidRPr="00B02027">
        <w:rPr>
          <w:rFonts w:ascii="Times New Roman" w:eastAsia="等线" w:hAnsi="Times New Roman" w:cs="Times New Roman"/>
          <w:kern w:val="0"/>
          <w:sz w:val="20"/>
          <w:szCs w:val="24"/>
        </w:rPr>
        <w:t>code,</w:t>
      </w:r>
      <w:r w:rsidR="00B02027" w:rsidRPr="00B02027">
        <w:rPr>
          <w:rFonts w:ascii="Times New Roman" w:eastAsia="等线" w:hAnsi="Times New Roman" w:cs="Times New Roman"/>
          <w:kern w:val="0"/>
          <w:sz w:val="20"/>
          <w:szCs w:val="24"/>
        </w:rPr>
        <w:t xml:space="preserve"> CRC bits, and etc.), is considered.</w:t>
      </w:r>
    </w:p>
    <w:p w14:paraId="33CB1624" w14:textId="2F29AF40" w:rsidR="00B02027" w:rsidRPr="00B02027" w:rsidRDefault="00B02027" w:rsidP="00B02027">
      <w:pPr>
        <w:adjustRightInd w:val="0"/>
        <w:snapToGrid w:val="0"/>
        <w:spacing w:beforeLines="50" w:before="120" w:afterLines="50" w:after="120"/>
        <w:rPr>
          <w:rFonts w:ascii="Times New Roman" w:eastAsia="宋体" w:hAnsi="Times New Roman" w:cs="Times New Roman"/>
          <w:b/>
          <w:sz w:val="20"/>
          <w:szCs w:val="20"/>
        </w:rPr>
      </w:pPr>
      <w:bookmarkStart w:id="3" w:name="OB1"/>
      <w:r w:rsidRPr="00B02027">
        <w:rPr>
          <w:rFonts w:ascii="Times New Roman" w:eastAsia="MS Mincho" w:hAnsi="Times New Roman" w:cs="Times New Roman"/>
          <w:b/>
          <w:sz w:val="20"/>
          <w:szCs w:val="20"/>
        </w:rPr>
        <w:t xml:space="preserve">Observation </w:t>
      </w:r>
      <w:r w:rsidRPr="00B02027">
        <w:rPr>
          <w:rFonts w:ascii="Times New Roman" w:eastAsia="MS Mincho" w:hAnsi="Times New Roman" w:cs="Times New Roman"/>
          <w:b/>
          <w:sz w:val="20"/>
          <w:szCs w:val="20"/>
        </w:rPr>
        <w:fldChar w:fldCharType="begin"/>
      </w:r>
      <w:r w:rsidRPr="00B02027">
        <w:rPr>
          <w:rFonts w:ascii="Times New Roman" w:eastAsia="MS Mincho" w:hAnsi="Times New Roman" w:cs="Times New Roman"/>
          <w:b/>
          <w:sz w:val="20"/>
          <w:szCs w:val="20"/>
        </w:rPr>
        <w:instrText xml:space="preserve"> SEQ Observation \* ARABIC </w:instrText>
      </w:r>
      <w:r w:rsidRPr="00B02027">
        <w:rPr>
          <w:rFonts w:ascii="Times New Roman" w:eastAsia="MS Mincho" w:hAnsi="Times New Roman" w:cs="Times New Roman"/>
          <w:b/>
          <w:sz w:val="20"/>
          <w:szCs w:val="20"/>
        </w:rPr>
        <w:fldChar w:fldCharType="separate"/>
      </w:r>
      <w:r w:rsidR="00290432">
        <w:rPr>
          <w:rFonts w:ascii="Times New Roman" w:eastAsia="MS Mincho" w:hAnsi="Times New Roman" w:cs="Times New Roman"/>
          <w:b/>
          <w:noProof/>
          <w:sz w:val="20"/>
          <w:szCs w:val="20"/>
        </w:rPr>
        <w:t>1</w:t>
      </w:r>
      <w:r w:rsidRPr="00B02027">
        <w:rPr>
          <w:rFonts w:ascii="Times New Roman" w:eastAsia="MS Mincho" w:hAnsi="Times New Roman" w:cs="Times New Roman"/>
          <w:b/>
          <w:sz w:val="20"/>
          <w:szCs w:val="20"/>
        </w:rPr>
        <w:fldChar w:fldCharType="end"/>
      </w:r>
      <w:r w:rsidRPr="00B02027">
        <w:rPr>
          <w:rFonts w:ascii="Times New Roman" w:eastAsia="宋体" w:hAnsi="Times New Roman" w:cs="Times New Roman"/>
          <w:b/>
          <w:sz w:val="20"/>
          <w:szCs w:val="20"/>
        </w:rPr>
        <w:t xml:space="preserve">: </w:t>
      </w:r>
      <w:r w:rsidR="00D10CF9">
        <w:rPr>
          <w:rFonts w:ascii="Times New Roman" w:eastAsia="宋体" w:hAnsi="Times New Roman" w:cs="Times New Roman"/>
          <w:b/>
          <w:sz w:val="20"/>
          <w:szCs w:val="20"/>
        </w:rPr>
        <w:t xml:space="preserve">For </w:t>
      </w:r>
      <w:r w:rsidR="007803CE" w:rsidRPr="007803CE">
        <w:rPr>
          <w:rFonts w:ascii="Times New Roman" w:eastAsia="宋体" w:hAnsi="Times New Roman" w:cs="Times New Roman"/>
          <w:b/>
          <w:sz w:val="20"/>
          <w:szCs w:val="20"/>
        </w:rPr>
        <w:t>option OOK-1</w:t>
      </w:r>
      <w:r w:rsidR="00D10CF9">
        <w:rPr>
          <w:rFonts w:ascii="Times New Roman" w:eastAsia="宋体" w:hAnsi="Times New Roman" w:cs="Times New Roman"/>
          <w:b/>
          <w:sz w:val="20"/>
          <w:szCs w:val="20"/>
        </w:rPr>
        <w:t>,</w:t>
      </w:r>
      <w:r w:rsidRPr="00B02027">
        <w:rPr>
          <w:rFonts w:ascii="Times New Roman" w:eastAsia="宋体" w:hAnsi="Times New Roman" w:cs="Times New Roman"/>
          <w:b/>
          <w:sz w:val="20"/>
          <w:szCs w:val="20"/>
        </w:rPr>
        <w:t xml:space="preserve"> </w:t>
      </w:r>
      <w:r w:rsidR="00D52BA9">
        <w:rPr>
          <w:rFonts w:ascii="Times New Roman" w:eastAsia="宋体" w:hAnsi="Times New Roman" w:cs="Times New Roman"/>
          <w:b/>
          <w:sz w:val="20"/>
          <w:szCs w:val="20"/>
        </w:rPr>
        <w:t>t</w:t>
      </w:r>
      <w:r w:rsidRPr="00B02027">
        <w:rPr>
          <w:rFonts w:ascii="Times New Roman" w:eastAsia="宋体" w:hAnsi="Times New Roman" w:cs="Times New Roman"/>
          <w:b/>
          <w:sz w:val="20"/>
          <w:szCs w:val="20"/>
        </w:rPr>
        <w:t xml:space="preserve">he data rate/chip rate </w:t>
      </w:r>
      <w:r w:rsidR="00D52BA9">
        <w:rPr>
          <w:rFonts w:ascii="Times New Roman" w:eastAsia="宋体" w:hAnsi="Times New Roman" w:cs="Times New Roman"/>
          <w:b/>
          <w:sz w:val="20"/>
          <w:szCs w:val="20"/>
        </w:rPr>
        <w:t xml:space="preserve">highly depends on the </w:t>
      </w:r>
      <w:r w:rsidR="00D52BA9" w:rsidRPr="00D52BA9">
        <w:rPr>
          <w:rFonts w:ascii="Times New Roman" w:eastAsia="宋体" w:hAnsi="Times New Roman" w:cs="Times New Roman"/>
          <w:b/>
          <w:sz w:val="20"/>
          <w:szCs w:val="20"/>
        </w:rPr>
        <w:t>SCS of an OFDM symbol used for LP-WUS generation</w:t>
      </w:r>
      <w:r w:rsidRPr="00B02027">
        <w:rPr>
          <w:rFonts w:ascii="Times New Roman" w:eastAsia="宋体" w:hAnsi="Times New Roman" w:cs="Times New Roman"/>
          <w:b/>
          <w:sz w:val="20"/>
          <w:szCs w:val="20"/>
        </w:rPr>
        <w:t>.</w:t>
      </w:r>
    </w:p>
    <w:bookmarkEnd w:id="3"/>
    <w:p w14:paraId="111D3A99" w14:textId="7DB38CC5" w:rsidR="00B02027" w:rsidRPr="00B02027" w:rsidRDefault="00B02027" w:rsidP="00B02027">
      <w:pPr>
        <w:widowControl/>
        <w:adjustRightInd w:val="0"/>
        <w:snapToGrid w:val="0"/>
        <w:spacing w:beforeLines="50" w:before="120"/>
        <w:rPr>
          <w:rFonts w:ascii="Times New Roman" w:eastAsia="等线" w:hAnsi="Times New Roman" w:cs="Times New Roman"/>
          <w:kern w:val="0"/>
          <w:sz w:val="20"/>
          <w:szCs w:val="20"/>
        </w:rPr>
      </w:pPr>
      <w:r w:rsidRPr="00B02027">
        <w:rPr>
          <w:rFonts w:ascii="Times New Roman" w:eastAsia="Times New Roman" w:hAnsi="Times New Roman" w:cs="Times New Roman"/>
          <w:kern w:val="0"/>
          <w:sz w:val="20"/>
          <w:szCs w:val="24"/>
          <w:lang w:eastAsia="en-US"/>
        </w:rPr>
        <w:t>In 802.11</w:t>
      </w:r>
      <w:r w:rsidRPr="00B02027">
        <w:rPr>
          <w:rFonts w:ascii="Times New Roman" w:eastAsia="Times New Roman" w:hAnsi="Times New Roman" w:cs="Times New Roman" w:hint="eastAsia"/>
          <w:kern w:val="0"/>
          <w:sz w:val="20"/>
          <w:szCs w:val="24"/>
          <w:lang w:eastAsia="en-US"/>
        </w:rPr>
        <w:t>ba</w:t>
      </w:r>
      <w:r w:rsidRPr="00B02027" w:rsidDel="00BA3D90">
        <w:rPr>
          <w:rFonts w:ascii="Times New Roman" w:eastAsia="Times New Roman" w:hAnsi="Times New Roman" w:cs="Times New Roman" w:hint="eastAsia"/>
          <w:kern w:val="0"/>
          <w:sz w:val="20"/>
          <w:szCs w:val="20"/>
          <w:lang w:eastAsia="en-US"/>
        </w:rPr>
        <w:t xml:space="preserve"> </w:t>
      </w:r>
      <w:r w:rsidRPr="00B02027">
        <w:rPr>
          <w:rFonts w:ascii="Times New Roman" w:eastAsia="Times New Roman" w:hAnsi="Times New Roman" w:cs="Times New Roman"/>
          <w:kern w:val="0"/>
          <w:sz w:val="20"/>
          <w:szCs w:val="20"/>
          <w:lang w:eastAsia="en-US"/>
        </w:rPr>
        <w:fldChar w:fldCharType="begin"/>
      </w:r>
      <w:r w:rsidRPr="00B02027">
        <w:rPr>
          <w:rFonts w:ascii="Times New Roman" w:eastAsia="Times New Roman" w:hAnsi="Times New Roman" w:cs="Times New Roman"/>
          <w:kern w:val="0"/>
          <w:sz w:val="20"/>
          <w:szCs w:val="20"/>
          <w:lang w:eastAsia="en-US"/>
        </w:rPr>
        <w:instrText xml:space="preserve"> </w:instrText>
      </w:r>
      <w:r w:rsidRPr="00B02027">
        <w:rPr>
          <w:rFonts w:ascii="Times New Roman" w:eastAsia="Times New Roman" w:hAnsi="Times New Roman" w:cs="Times New Roman" w:hint="eastAsia"/>
          <w:kern w:val="0"/>
          <w:sz w:val="20"/>
          <w:szCs w:val="20"/>
          <w:lang w:eastAsia="en-US"/>
        </w:rPr>
        <w:instrText>REF _Ref115038648 \r \h</w:instrText>
      </w:r>
      <w:r w:rsidRPr="00B02027">
        <w:rPr>
          <w:rFonts w:ascii="Times New Roman" w:eastAsia="Times New Roman" w:hAnsi="Times New Roman" w:cs="Times New Roman"/>
          <w:kern w:val="0"/>
          <w:sz w:val="20"/>
          <w:szCs w:val="20"/>
          <w:lang w:eastAsia="en-US"/>
        </w:rPr>
        <w:instrText xml:space="preserve"> </w:instrText>
      </w:r>
      <w:r w:rsidRPr="00B02027">
        <w:rPr>
          <w:rFonts w:ascii="Times New Roman" w:eastAsia="Times New Roman" w:hAnsi="Times New Roman" w:cs="Times New Roman"/>
          <w:kern w:val="0"/>
          <w:sz w:val="20"/>
          <w:szCs w:val="20"/>
          <w:lang w:eastAsia="en-US"/>
        </w:rPr>
      </w:r>
      <w:r w:rsidRPr="00B02027">
        <w:rPr>
          <w:rFonts w:ascii="Times New Roman" w:eastAsia="Times New Roman" w:hAnsi="Times New Roman" w:cs="Times New Roman"/>
          <w:kern w:val="0"/>
          <w:sz w:val="20"/>
          <w:szCs w:val="20"/>
          <w:lang w:eastAsia="en-US"/>
        </w:rPr>
        <w:fldChar w:fldCharType="separate"/>
      </w:r>
      <w:r w:rsidR="00290432">
        <w:rPr>
          <w:rFonts w:ascii="Times New Roman" w:eastAsia="Times New Roman" w:hAnsi="Times New Roman" w:cs="Times New Roman"/>
          <w:kern w:val="0"/>
          <w:sz w:val="20"/>
          <w:szCs w:val="20"/>
          <w:lang w:eastAsia="en-US"/>
        </w:rPr>
        <w:t>[4]</w:t>
      </w:r>
      <w:r w:rsidRPr="00B02027">
        <w:rPr>
          <w:rFonts w:ascii="Times New Roman" w:eastAsia="Times New Roman" w:hAnsi="Times New Roman" w:cs="Times New Roman"/>
          <w:kern w:val="0"/>
          <w:sz w:val="20"/>
          <w:szCs w:val="20"/>
          <w:lang w:eastAsia="en-US"/>
        </w:rPr>
        <w:fldChar w:fldCharType="end"/>
      </w:r>
      <w:r w:rsidRPr="00B02027">
        <w:rPr>
          <w:rFonts w:ascii="Times New Roman" w:eastAsia="Times New Roman" w:hAnsi="Times New Roman" w:cs="Times New Roman"/>
          <w:kern w:val="0"/>
          <w:sz w:val="20"/>
          <w:szCs w:val="20"/>
          <w:lang w:eastAsia="en-US"/>
        </w:rPr>
        <w:t>, the OOK</w:t>
      </w:r>
      <w:r w:rsidR="00EC4F5B">
        <w:rPr>
          <w:rFonts w:ascii="Times New Roman" w:eastAsia="Times New Roman" w:hAnsi="Times New Roman" w:cs="Times New Roman"/>
          <w:kern w:val="0"/>
          <w:sz w:val="20"/>
          <w:szCs w:val="20"/>
          <w:lang w:eastAsia="en-US"/>
        </w:rPr>
        <w:t xml:space="preserve"> signal</w:t>
      </w:r>
      <w:r w:rsidRPr="00B02027">
        <w:rPr>
          <w:rFonts w:ascii="Times New Roman" w:eastAsia="Times New Roman" w:hAnsi="Times New Roman" w:cs="Times New Roman"/>
          <w:kern w:val="0"/>
          <w:sz w:val="20"/>
          <w:szCs w:val="20"/>
          <w:lang w:eastAsia="en-US"/>
        </w:rPr>
        <w:t xml:space="preserve"> is generated by mapping sequences on a set of REs in comb pattern in frequency domain. The time domain signal is repeated within a</w:t>
      </w:r>
      <w:r w:rsidR="001705E2">
        <w:rPr>
          <w:rFonts w:ascii="Times New Roman" w:eastAsia="Times New Roman" w:hAnsi="Times New Roman" w:cs="Times New Roman"/>
          <w:kern w:val="0"/>
          <w:sz w:val="20"/>
          <w:szCs w:val="20"/>
          <w:lang w:eastAsia="en-US"/>
        </w:rPr>
        <w:t>n</w:t>
      </w:r>
      <w:r w:rsidRPr="00B02027">
        <w:rPr>
          <w:rFonts w:ascii="Times New Roman" w:eastAsia="Times New Roman" w:hAnsi="Times New Roman" w:cs="Times New Roman"/>
          <w:kern w:val="0"/>
          <w:sz w:val="20"/>
          <w:szCs w:val="20"/>
          <w:lang w:eastAsia="en-US"/>
        </w:rPr>
        <w:t xml:space="preserve"> OFDM symbol. Multiple on/off chips can be generated by setting part of the time domain repetitions to zero. In 802.11ba, the </w:t>
      </w:r>
      <w:r w:rsidR="00ED29E5" w:rsidRPr="00B02027">
        <w:rPr>
          <w:rFonts w:ascii="Times New Roman" w:eastAsia="Times New Roman" w:hAnsi="Times New Roman" w:cs="Times New Roman"/>
          <w:kern w:val="0"/>
          <w:sz w:val="20"/>
          <w:szCs w:val="20"/>
          <w:lang w:eastAsia="en-US"/>
        </w:rPr>
        <w:t>wake-up</w:t>
      </w:r>
      <w:r w:rsidRPr="00B02027">
        <w:rPr>
          <w:rFonts w:ascii="Times New Roman" w:eastAsia="Times New Roman" w:hAnsi="Times New Roman" w:cs="Times New Roman"/>
          <w:kern w:val="0"/>
          <w:sz w:val="20"/>
          <w:szCs w:val="20"/>
          <w:lang w:eastAsia="en-US"/>
        </w:rPr>
        <w:t xml:space="preserve"> signal is not </w:t>
      </w:r>
      <w:r w:rsidR="008C22FD">
        <w:rPr>
          <w:rFonts w:ascii="Times New Roman" w:eastAsia="Times New Roman" w:hAnsi="Times New Roman" w:cs="Times New Roman"/>
          <w:kern w:val="0"/>
          <w:sz w:val="20"/>
          <w:szCs w:val="20"/>
          <w:lang w:eastAsia="en-US"/>
        </w:rPr>
        <w:t>designed</w:t>
      </w:r>
      <w:r w:rsidR="00EC4F5B">
        <w:rPr>
          <w:rFonts w:ascii="Times New Roman" w:eastAsia="Times New Roman" w:hAnsi="Times New Roman" w:cs="Times New Roman"/>
          <w:kern w:val="0"/>
          <w:sz w:val="20"/>
          <w:szCs w:val="20"/>
          <w:lang w:eastAsia="en-US"/>
        </w:rPr>
        <w:t xml:space="preserve"> to be </w:t>
      </w:r>
      <w:proofErr w:type="spellStart"/>
      <w:r w:rsidRPr="00B02027">
        <w:rPr>
          <w:rFonts w:ascii="Times New Roman" w:eastAsia="Times New Roman" w:hAnsi="Times New Roman" w:cs="Times New Roman"/>
          <w:kern w:val="0"/>
          <w:sz w:val="20"/>
          <w:szCs w:val="20"/>
          <w:lang w:eastAsia="en-US"/>
        </w:rPr>
        <w:t>FDMed</w:t>
      </w:r>
      <w:proofErr w:type="spellEnd"/>
      <w:r w:rsidRPr="00B02027">
        <w:rPr>
          <w:rFonts w:ascii="Times New Roman" w:eastAsia="Times New Roman" w:hAnsi="Times New Roman" w:cs="Times New Roman"/>
          <w:kern w:val="0"/>
          <w:sz w:val="20"/>
          <w:szCs w:val="20"/>
          <w:lang w:eastAsia="en-US"/>
        </w:rPr>
        <w:t xml:space="preserve"> with other DL signals, erasing part of </w:t>
      </w:r>
      <w:r w:rsidR="00F4455C">
        <w:rPr>
          <w:rFonts w:ascii="Times New Roman" w:eastAsia="Times New Roman" w:hAnsi="Times New Roman" w:cs="Times New Roman"/>
          <w:kern w:val="0"/>
          <w:sz w:val="20"/>
          <w:szCs w:val="20"/>
          <w:lang w:eastAsia="en-US"/>
        </w:rPr>
        <w:t xml:space="preserve">the </w:t>
      </w:r>
      <w:r w:rsidRPr="00B02027">
        <w:rPr>
          <w:rFonts w:ascii="Times New Roman" w:eastAsia="Times New Roman" w:hAnsi="Times New Roman" w:cs="Times New Roman"/>
          <w:kern w:val="0"/>
          <w:sz w:val="20"/>
          <w:szCs w:val="20"/>
          <w:lang w:eastAsia="en-US"/>
        </w:rPr>
        <w:t xml:space="preserve">time domain signal would not lead to any co-existence issues. </w:t>
      </w:r>
      <w:r w:rsidRPr="00B02027">
        <w:rPr>
          <w:rFonts w:ascii="Times New Roman" w:eastAsia="等线" w:hAnsi="Times New Roman" w:cs="Times New Roman"/>
          <w:kern w:val="0"/>
          <w:sz w:val="20"/>
          <w:szCs w:val="20"/>
        </w:rPr>
        <w:t xml:space="preserve">However, </w:t>
      </w:r>
      <w:r w:rsidR="00F4455C">
        <w:rPr>
          <w:rFonts w:ascii="Times New Roman" w:eastAsia="等线" w:hAnsi="Times New Roman" w:cs="Times New Roman"/>
          <w:kern w:val="0"/>
          <w:sz w:val="20"/>
          <w:szCs w:val="20"/>
        </w:rPr>
        <w:lastRenderedPageBreak/>
        <w:t>m</w:t>
      </w:r>
      <w:r w:rsidRPr="00B02027">
        <w:rPr>
          <w:rFonts w:ascii="Times New Roman" w:eastAsia="等线" w:hAnsi="Times New Roman" w:cs="Times New Roman"/>
          <w:kern w:val="0"/>
          <w:sz w:val="20"/>
          <w:szCs w:val="20"/>
        </w:rPr>
        <w:t xml:space="preserve">ultiplexing </w:t>
      </w:r>
      <w:r w:rsidR="00F4455C">
        <w:rPr>
          <w:rFonts w:ascii="Times New Roman" w:eastAsia="等线" w:hAnsi="Times New Roman" w:cs="Times New Roman"/>
          <w:kern w:val="0"/>
          <w:sz w:val="20"/>
          <w:szCs w:val="20"/>
        </w:rPr>
        <w:t>of</w:t>
      </w:r>
      <w:r w:rsidR="00F4455C" w:rsidRPr="00B02027">
        <w:rPr>
          <w:rFonts w:ascii="Times New Roman" w:eastAsia="等线" w:hAnsi="Times New Roman" w:cs="Times New Roman"/>
          <w:kern w:val="0"/>
          <w:sz w:val="20"/>
          <w:szCs w:val="20"/>
        </w:rPr>
        <w:t xml:space="preserve"> </w:t>
      </w:r>
      <w:r w:rsidRPr="00B02027">
        <w:rPr>
          <w:rFonts w:ascii="Times New Roman" w:eastAsia="等线" w:hAnsi="Times New Roman" w:cs="Times New Roman"/>
          <w:kern w:val="0"/>
          <w:sz w:val="20"/>
          <w:szCs w:val="20"/>
        </w:rPr>
        <w:t xml:space="preserve">LP-WUS and legacy NR DL signals </w:t>
      </w:r>
      <w:r w:rsidR="00F4455C">
        <w:rPr>
          <w:rFonts w:ascii="Times New Roman" w:eastAsia="等线" w:hAnsi="Times New Roman" w:cs="Times New Roman"/>
          <w:kern w:val="0"/>
          <w:sz w:val="20"/>
          <w:szCs w:val="20"/>
        </w:rPr>
        <w:t xml:space="preserve">in FDM manner </w:t>
      </w:r>
      <w:r w:rsidRPr="00B02027">
        <w:rPr>
          <w:rFonts w:ascii="Times New Roman" w:eastAsia="等线" w:hAnsi="Times New Roman" w:cs="Times New Roman"/>
          <w:kern w:val="0"/>
          <w:sz w:val="20"/>
          <w:szCs w:val="20"/>
        </w:rPr>
        <w:t>should be supported for better resource efficiency</w:t>
      </w:r>
      <w:r w:rsidR="009F3976">
        <w:rPr>
          <w:rFonts w:ascii="Times New Roman" w:eastAsia="等线" w:hAnsi="Times New Roman" w:cs="Times New Roman"/>
          <w:kern w:val="0"/>
          <w:sz w:val="20"/>
          <w:szCs w:val="20"/>
        </w:rPr>
        <w:t xml:space="preserve"> in cellular system</w:t>
      </w:r>
      <w:r w:rsidRPr="00B02027">
        <w:rPr>
          <w:rFonts w:ascii="Times New Roman" w:eastAsia="等线" w:hAnsi="Times New Roman" w:cs="Times New Roman"/>
          <w:kern w:val="0"/>
          <w:sz w:val="20"/>
          <w:szCs w:val="20"/>
        </w:rPr>
        <w:t>. Erasing the time domain signal is not feasible.</w:t>
      </w:r>
    </w:p>
    <w:p w14:paraId="295DB90E" w14:textId="2627E4B2" w:rsidR="00B02027" w:rsidRPr="00B02027" w:rsidRDefault="00B02027" w:rsidP="00B02027">
      <w:pPr>
        <w:widowControl/>
        <w:adjustRightInd w:val="0"/>
        <w:snapToGrid w:val="0"/>
        <w:spacing w:beforeLines="50" w:before="120"/>
        <w:rPr>
          <w:rFonts w:ascii="Times New Roman" w:eastAsia="等线" w:hAnsi="Times New Roman" w:cs="Times New Roman"/>
          <w:kern w:val="0"/>
          <w:sz w:val="20"/>
          <w:szCs w:val="20"/>
        </w:rPr>
      </w:pPr>
      <w:r w:rsidRPr="00B02027">
        <w:rPr>
          <w:rFonts w:ascii="Times New Roman" w:eastAsia="等线" w:hAnsi="Times New Roman" w:cs="Times New Roman" w:hint="eastAsia"/>
          <w:kern w:val="0"/>
          <w:sz w:val="20"/>
          <w:szCs w:val="20"/>
        </w:rPr>
        <w:t>A</w:t>
      </w:r>
      <w:r w:rsidRPr="00B02027">
        <w:rPr>
          <w:rFonts w:ascii="Times New Roman" w:eastAsia="等线" w:hAnsi="Times New Roman" w:cs="Times New Roman"/>
          <w:kern w:val="0"/>
          <w:sz w:val="20"/>
          <w:szCs w:val="20"/>
        </w:rPr>
        <w:t xml:space="preserve">lternatively, to </w:t>
      </w:r>
      <w:r w:rsidR="009F3976">
        <w:rPr>
          <w:rFonts w:ascii="Times New Roman" w:eastAsia="等线" w:hAnsi="Times New Roman" w:cs="Times New Roman"/>
          <w:kern w:val="0"/>
          <w:sz w:val="20"/>
          <w:szCs w:val="20"/>
        </w:rPr>
        <w:t>increase the data/chip rate</w:t>
      </w:r>
      <w:r w:rsidR="00D4148F">
        <w:rPr>
          <w:rFonts w:ascii="Times New Roman" w:eastAsia="等线" w:hAnsi="Times New Roman" w:cs="Times New Roman"/>
          <w:kern w:val="0"/>
          <w:sz w:val="20"/>
          <w:szCs w:val="20"/>
        </w:rPr>
        <w:t xml:space="preserve"> of OOK</w:t>
      </w:r>
      <w:r w:rsidR="009F3976">
        <w:rPr>
          <w:rFonts w:ascii="Times New Roman" w:eastAsia="等线" w:hAnsi="Times New Roman" w:cs="Times New Roman"/>
          <w:kern w:val="0"/>
          <w:sz w:val="20"/>
          <w:szCs w:val="20"/>
        </w:rPr>
        <w:t xml:space="preserve">, </w:t>
      </w:r>
      <w:r w:rsidRPr="00B02027">
        <w:rPr>
          <w:rFonts w:ascii="Times New Roman" w:eastAsia="等线" w:hAnsi="Times New Roman" w:cs="Times New Roman"/>
          <w:kern w:val="0"/>
          <w:sz w:val="20"/>
          <w:szCs w:val="20"/>
        </w:rPr>
        <w:t>higher SCS can be used to generated shorter on/off chips. As shown in</w:t>
      </w:r>
      <w:r w:rsidRPr="00B02027">
        <w:rPr>
          <w:rFonts w:ascii="Times New Roman" w:eastAsia="等线" w:hAnsi="Times New Roman" w:cs="Times New Roman"/>
          <w:b/>
          <w:kern w:val="0"/>
          <w:sz w:val="20"/>
          <w:szCs w:val="20"/>
        </w:rPr>
        <w:t xml:space="preserve"> </w:t>
      </w:r>
      <w:r w:rsidR="00ED29E5">
        <w:rPr>
          <w:rFonts w:ascii="Times New Roman" w:eastAsia="等线" w:hAnsi="Times New Roman" w:cs="Times New Roman"/>
          <w:b/>
          <w:kern w:val="0"/>
          <w:sz w:val="20"/>
          <w:szCs w:val="20"/>
        </w:rPr>
        <w:fldChar w:fldCharType="begin"/>
      </w:r>
      <w:r w:rsidR="00ED29E5">
        <w:rPr>
          <w:rFonts w:ascii="Times New Roman" w:eastAsia="等线" w:hAnsi="Times New Roman" w:cs="Times New Roman"/>
          <w:b/>
          <w:kern w:val="0"/>
          <w:sz w:val="20"/>
          <w:szCs w:val="20"/>
        </w:rPr>
        <w:instrText xml:space="preserve"> REF _Ref127562289 \h </w:instrText>
      </w:r>
      <w:r w:rsidR="00ED29E5">
        <w:rPr>
          <w:rFonts w:ascii="Times New Roman" w:eastAsia="等线" w:hAnsi="Times New Roman" w:cs="Times New Roman"/>
          <w:b/>
          <w:kern w:val="0"/>
          <w:sz w:val="20"/>
          <w:szCs w:val="20"/>
        </w:rPr>
      </w:r>
      <w:r w:rsidR="00ED29E5">
        <w:rPr>
          <w:rFonts w:ascii="Times New Roman" w:eastAsia="等线" w:hAnsi="Times New Roman" w:cs="Times New Roman"/>
          <w:b/>
          <w:kern w:val="0"/>
          <w:sz w:val="20"/>
          <w:szCs w:val="20"/>
        </w:rPr>
        <w:fldChar w:fldCharType="separate"/>
      </w:r>
      <w:r w:rsidR="00290432" w:rsidRPr="00B02027">
        <w:rPr>
          <w:rFonts w:ascii="Times New Roman" w:eastAsia="等线" w:hAnsi="Times New Roman" w:cs="Times New Roman"/>
          <w:b/>
          <w:kern w:val="0"/>
          <w:sz w:val="20"/>
          <w:szCs w:val="20"/>
          <w:lang w:val="en-GB"/>
        </w:rPr>
        <w:t xml:space="preserve">Figure </w:t>
      </w:r>
      <w:r w:rsidR="00290432">
        <w:rPr>
          <w:rFonts w:ascii="Times New Roman" w:eastAsia="Times New Roman" w:hAnsi="Times New Roman" w:cs="Times New Roman"/>
          <w:b/>
          <w:noProof/>
          <w:kern w:val="0"/>
          <w:sz w:val="20"/>
          <w:szCs w:val="20"/>
          <w:lang w:eastAsia="en-US"/>
        </w:rPr>
        <w:t>1</w:t>
      </w:r>
      <w:r w:rsidR="00ED29E5">
        <w:rPr>
          <w:rFonts w:ascii="Times New Roman" w:eastAsia="等线" w:hAnsi="Times New Roman" w:cs="Times New Roman"/>
          <w:b/>
          <w:kern w:val="0"/>
          <w:sz w:val="20"/>
          <w:szCs w:val="20"/>
        </w:rPr>
        <w:fldChar w:fldCharType="end"/>
      </w:r>
      <w:r w:rsidRPr="00B02027">
        <w:rPr>
          <w:rFonts w:ascii="Times New Roman" w:eastAsia="等线" w:hAnsi="Times New Roman" w:cs="Times New Roman"/>
          <w:kern w:val="0"/>
          <w:sz w:val="20"/>
          <w:szCs w:val="20"/>
        </w:rPr>
        <w:t xml:space="preserve">, additional IFFT is introduced to generate the OOK waveform, and the time domain signal of the OOK signal is added with that for the legacy DL channels. Thus, the LP-WUS can be </w:t>
      </w:r>
      <w:proofErr w:type="spellStart"/>
      <w:r w:rsidRPr="00B02027">
        <w:rPr>
          <w:rFonts w:ascii="Times New Roman" w:eastAsia="等线" w:hAnsi="Times New Roman" w:cs="Times New Roman" w:hint="eastAsia"/>
          <w:kern w:val="0"/>
          <w:sz w:val="20"/>
          <w:szCs w:val="20"/>
        </w:rPr>
        <w:t>FDM</w:t>
      </w:r>
      <w:r w:rsidRPr="00B02027">
        <w:rPr>
          <w:rFonts w:ascii="Times New Roman" w:eastAsia="等线" w:hAnsi="Times New Roman" w:cs="Times New Roman"/>
          <w:kern w:val="0"/>
          <w:sz w:val="20"/>
          <w:szCs w:val="20"/>
        </w:rPr>
        <w:t>ed</w:t>
      </w:r>
      <w:proofErr w:type="spellEnd"/>
      <w:r w:rsidRPr="00B02027">
        <w:rPr>
          <w:rFonts w:ascii="Times New Roman" w:eastAsia="等线" w:hAnsi="Times New Roman" w:cs="Times New Roman"/>
          <w:kern w:val="0"/>
          <w:sz w:val="20"/>
          <w:szCs w:val="20"/>
        </w:rPr>
        <w:t xml:space="preserve"> </w:t>
      </w:r>
      <w:r w:rsidRPr="00B02027">
        <w:rPr>
          <w:rFonts w:ascii="Times New Roman" w:eastAsia="等线" w:hAnsi="Times New Roman" w:cs="Times New Roman" w:hint="eastAsia"/>
          <w:kern w:val="0"/>
          <w:sz w:val="20"/>
          <w:szCs w:val="20"/>
        </w:rPr>
        <w:t>multiplexing</w:t>
      </w:r>
      <w:r w:rsidRPr="00B02027">
        <w:rPr>
          <w:rFonts w:ascii="Times New Roman" w:eastAsia="等线" w:hAnsi="Times New Roman" w:cs="Times New Roman"/>
          <w:kern w:val="0"/>
          <w:sz w:val="20"/>
          <w:szCs w:val="20"/>
        </w:rPr>
        <w:t xml:space="preserve"> with NR signals. However, Additional </w:t>
      </w:r>
      <w:r w:rsidR="00D4148F" w:rsidRPr="00D4148F">
        <w:rPr>
          <w:rFonts w:ascii="Times New Roman" w:eastAsia="等线" w:hAnsi="Times New Roman" w:cs="Times New Roman"/>
          <w:kern w:val="0"/>
          <w:sz w:val="20"/>
          <w:szCs w:val="20"/>
        </w:rPr>
        <w:t>IFFT</w:t>
      </w:r>
      <w:r w:rsidR="00D4148F">
        <w:rPr>
          <w:rFonts w:ascii="Times New Roman" w:eastAsia="等线" w:hAnsi="Times New Roman" w:cs="Times New Roman"/>
          <w:kern w:val="0"/>
          <w:sz w:val="20"/>
          <w:szCs w:val="20"/>
        </w:rPr>
        <w:t xml:space="preserve"> </w:t>
      </w:r>
      <w:r w:rsidRPr="00B02027">
        <w:rPr>
          <w:rFonts w:ascii="Times New Roman" w:eastAsia="等线" w:hAnsi="Times New Roman" w:cs="Times New Roman"/>
          <w:kern w:val="0"/>
          <w:sz w:val="20"/>
          <w:szCs w:val="20"/>
        </w:rPr>
        <w:t>is required.</w:t>
      </w:r>
    </w:p>
    <w:p w14:paraId="0B910DC7" w14:textId="77777777" w:rsidR="00B02027" w:rsidRPr="00B02027" w:rsidRDefault="00B02027" w:rsidP="00B02027">
      <w:pPr>
        <w:widowControl/>
        <w:adjustRightInd w:val="0"/>
        <w:snapToGrid w:val="0"/>
        <w:spacing w:beforeLines="50" w:before="120"/>
        <w:jc w:val="center"/>
        <w:rPr>
          <w:rFonts w:ascii="CG Times (WN)" w:eastAsia="Times New Roman" w:hAnsi="CG Times (WN)" w:cs="Times New Roman"/>
          <w:kern w:val="0"/>
          <w:sz w:val="20"/>
          <w:szCs w:val="24"/>
          <w:lang w:eastAsia="en-US"/>
        </w:rPr>
      </w:pPr>
      <w:r w:rsidRPr="00B02027">
        <w:rPr>
          <w:rFonts w:ascii="CG Times (WN)" w:eastAsia="Times New Roman" w:hAnsi="CG Times (WN)" w:cs="Times New Roman"/>
          <w:kern w:val="0"/>
          <w:sz w:val="20"/>
          <w:szCs w:val="24"/>
          <w:lang w:eastAsia="en-US"/>
        </w:rPr>
        <w:object w:dxaOrig="6157" w:dyaOrig="4237" w14:anchorId="3DC97D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in;height:147.45pt" o:ole="">
            <v:imagedata r:id="rId15" o:title=""/>
          </v:shape>
          <o:OLEObject Type="Embed" ProgID="Visio.Drawing.15" ShapeID="_x0000_i1025" DrawAspect="Content" ObjectID="_1742413925" r:id="rId16"/>
        </w:object>
      </w:r>
    </w:p>
    <w:p w14:paraId="56CA4DE7" w14:textId="637D509C" w:rsidR="00B02027" w:rsidRPr="00B02027" w:rsidRDefault="00B02027" w:rsidP="00B02027">
      <w:pPr>
        <w:widowControl/>
        <w:adjustRightInd w:val="0"/>
        <w:snapToGrid w:val="0"/>
        <w:spacing w:beforeLines="50" w:before="120"/>
        <w:jc w:val="center"/>
        <w:rPr>
          <w:rFonts w:ascii="Times New Roman" w:eastAsia="等线" w:hAnsi="Times New Roman" w:cs="Times New Roman"/>
          <w:kern w:val="0"/>
          <w:sz w:val="20"/>
          <w:szCs w:val="20"/>
        </w:rPr>
      </w:pPr>
      <w:bookmarkStart w:id="4" w:name="_Ref127562289"/>
      <w:r w:rsidRPr="00B02027">
        <w:rPr>
          <w:rFonts w:ascii="Times New Roman" w:eastAsia="等线" w:hAnsi="Times New Roman" w:cs="Times New Roman"/>
          <w:b/>
          <w:kern w:val="0"/>
          <w:sz w:val="20"/>
          <w:szCs w:val="20"/>
          <w:lang w:val="en-GB"/>
        </w:rPr>
        <w:t xml:space="preserve">Figure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Figure \* ARABIC </w:instrText>
      </w:r>
      <w:r w:rsidRPr="00B02027">
        <w:rPr>
          <w:rFonts w:ascii="Times New Roman" w:eastAsia="Times New Roman" w:hAnsi="Times New Roman" w:cs="Times New Roman"/>
          <w:b/>
          <w:kern w:val="0"/>
          <w:sz w:val="20"/>
          <w:szCs w:val="20"/>
          <w:lang w:eastAsia="en-US"/>
        </w:rPr>
        <w:fldChar w:fldCharType="separate"/>
      </w:r>
      <w:r w:rsidR="00290432">
        <w:rPr>
          <w:rFonts w:ascii="Times New Roman" w:eastAsia="Times New Roman" w:hAnsi="Times New Roman" w:cs="Times New Roman"/>
          <w:b/>
          <w:noProof/>
          <w:kern w:val="0"/>
          <w:sz w:val="20"/>
          <w:szCs w:val="20"/>
          <w:lang w:eastAsia="en-US"/>
        </w:rPr>
        <w:t>1</w:t>
      </w:r>
      <w:r w:rsidRPr="00B02027">
        <w:rPr>
          <w:rFonts w:ascii="Times New Roman" w:eastAsia="Times New Roman" w:hAnsi="Times New Roman" w:cs="Times New Roman"/>
          <w:b/>
          <w:kern w:val="0"/>
          <w:sz w:val="20"/>
          <w:szCs w:val="20"/>
          <w:lang w:eastAsia="en-US"/>
        </w:rPr>
        <w:fldChar w:fldCharType="end"/>
      </w:r>
      <w:bookmarkEnd w:id="4"/>
      <w:r w:rsidRPr="00B02027">
        <w:rPr>
          <w:rFonts w:ascii="Times New Roman" w:eastAsia="Times New Roman" w:hAnsi="Times New Roman" w:cs="Times New Roman"/>
          <w:b/>
          <w:kern w:val="0"/>
          <w:sz w:val="20"/>
          <w:szCs w:val="20"/>
          <w:lang w:eastAsia="en-US"/>
        </w:rPr>
        <w:t xml:space="preserve">. </w:t>
      </w:r>
      <w:r w:rsidRPr="00B02027">
        <w:rPr>
          <w:rFonts w:ascii="Times New Roman" w:eastAsia="等线" w:hAnsi="Times New Roman" w:cs="Times New Roman"/>
          <w:b/>
          <w:kern w:val="0"/>
          <w:sz w:val="20"/>
          <w:szCs w:val="20"/>
        </w:rPr>
        <w:t xml:space="preserve">Generation </w:t>
      </w:r>
      <w:r w:rsidR="00133684">
        <w:rPr>
          <w:rFonts w:ascii="Times New Roman" w:eastAsia="等线" w:hAnsi="Times New Roman" w:cs="Times New Roman"/>
          <w:b/>
          <w:kern w:val="0"/>
          <w:sz w:val="20"/>
          <w:szCs w:val="20"/>
        </w:rPr>
        <w:t xml:space="preserve">of </w:t>
      </w:r>
      <w:r w:rsidRPr="00B02027">
        <w:rPr>
          <w:rFonts w:ascii="Times New Roman" w:eastAsia="等线" w:hAnsi="Times New Roman" w:cs="Times New Roman"/>
          <w:b/>
          <w:kern w:val="0"/>
          <w:sz w:val="20"/>
          <w:szCs w:val="20"/>
        </w:rPr>
        <w:t xml:space="preserve">MC-OOK waveform </w:t>
      </w:r>
      <w:r w:rsidR="00133684">
        <w:rPr>
          <w:rFonts w:ascii="Times New Roman" w:eastAsia="等线" w:hAnsi="Times New Roman" w:cs="Times New Roman"/>
          <w:b/>
          <w:kern w:val="0"/>
          <w:sz w:val="20"/>
          <w:szCs w:val="20"/>
        </w:rPr>
        <w:t xml:space="preserve">for </w:t>
      </w:r>
      <w:r w:rsidR="00133684" w:rsidRPr="00B02027">
        <w:rPr>
          <w:rFonts w:ascii="Times New Roman" w:eastAsia="等线" w:hAnsi="Times New Roman" w:cs="Times New Roman"/>
          <w:b/>
          <w:kern w:val="0"/>
          <w:sz w:val="20"/>
          <w:szCs w:val="20"/>
        </w:rPr>
        <w:t>high chip</w:t>
      </w:r>
      <w:r w:rsidR="00133684">
        <w:rPr>
          <w:rFonts w:ascii="Times New Roman" w:eastAsia="等线" w:hAnsi="Times New Roman" w:cs="Times New Roman"/>
          <w:b/>
          <w:kern w:val="0"/>
          <w:sz w:val="20"/>
          <w:szCs w:val="20"/>
        </w:rPr>
        <w:t xml:space="preserve"> </w:t>
      </w:r>
      <w:r w:rsidR="00133684" w:rsidRPr="00B02027">
        <w:rPr>
          <w:rFonts w:ascii="Times New Roman" w:eastAsia="等线" w:hAnsi="Times New Roman" w:cs="Times New Roman"/>
          <w:b/>
          <w:kern w:val="0"/>
          <w:sz w:val="20"/>
          <w:szCs w:val="20"/>
        </w:rPr>
        <w:t xml:space="preserve">rate </w:t>
      </w:r>
      <w:r w:rsidRPr="00B02027">
        <w:rPr>
          <w:rFonts w:ascii="Times New Roman" w:eastAsia="等线" w:hAnsi="Times New Roman" w:cs="Times New Roman"/>
          <w:b/>
          <w:kern w:val="0"/>
          <w:sz w:val="20"/>
          <w:szCs w:val="20"/>
        </w:rPr>
        <w:t>using additional IFFT module</w:t>
      </w:r>
    </w:p>
    <w:p w14:paraId="2A1B831E" w14:textId="27398424" w:rsidR="00B02027" w:rsidRPr="00B02027" w:rsidRDefault="00B02027" w:rsidP="00B02027">
      <w:pPr>
        <w:widowControl/>
        <w:adjustRightInd w:val="0"/>
        <w:snapToGrid w:val="0"/>
        <w:spacing w:beforeLines="50" w:before="120" w:afterLines="50" w:after="120"/>
        <w:rPr>
          <w:rFonts w:ascii="Times New Roman" w:eastAsia="Times New Roman" w:hAnsi="Times New Roman" w:cs="Times New Roman"/>
          <w:b/>
          <w:kern w:val="0"/>
          <w:sz w:val="20"/>
          <w:szCs w:val="20"/>
          <w:lang w:eastAsia="en-US"/>
        </w:rPr>
      </w:pPr>
      <w:bookmarkStart w:id="5" w:name="OB2"/>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290432">
        <w:rPr>
          <w:rFonts w:ascii="Times New Roman" w:eastAsia="MS Mincho" w:hAnsi="Times New Roman" w:cs="Times New Roman"/>
          <w:b/>
          <w:noProof/>
          <w:kern w:val="0"/>
          <w:sz w:val="20"/>
          <w:szCs w:val="20"/>
          <w:lang w:eastAsia="en-US"/>
        </w:rPr>
        <w:t>2</w:t>
      </w:r>
      <w:r w:rsidRPr="00B02027">
        <w:rPr>
          <w:rFonts w:ascii="Times New Roman" w:eastAsia="MS Mincho" w:hAnsi="Times New Roman" w:cs="Times New Roman"/>
          <w:b/>
          <w:kern w:val="0"/>
          <w:sz w:val="20"/>
          <w:szCs w:val="20"/>
          <w:lang w:eastAsia="en-US"/>
        </w:rPr>
        <w:fldChar w:fldCharType="end"/>
      </w:r>
      <w:r w:rsidRPr="00B02027">
        <w:rPr>
          <w:rFonts w:ascii="Times New Roman" w:eastAsia="宋体" w:hAnsi="Times New Roman" w:cs="Times New Roman"/>
          <w:b/>
          <w:kern w:val="0"/>
          <w:sz w:val="20"/>
          <w:szCs w:val="20"/>
        </w:rPr>
        <w:t xml:space="preserve">: </w:t>
      </w:r>
      <w:r w:rsidR="00D10CF9">
        <w:rPr>
          <w:rFonts w:ascii="Times New Roman" w:eastAsia="宋体" w:hAnsi="Times New Roman" w:cs="Times New Roman"/>
          <w:b/>
          <w:kern w:val="0"/>
          <w:sz w:val="20"/>
          <w:szCs w:val="20"/>
        </w:rPr>
        <w:t xml:space="preserve">For OOK-1, </w:t>
      </w:r>
      <w:r w:rsidR="00D10CF9">
        <w:rPr>
          <w:rFonts w:ascii="Times New Roman" w:eastAsia="Times New Roman" w:hAnsi="Times New Roman" w:cs="Times New Roman"/>
          <w:b/>
          <w:kern w:val="0"/>
          <w:sz w:val="20"/>
          <w:szCs w:val="20"/>
          <w:lang w:eastAsia="en-US"/>
        </w:rPr>
        <w:t>n</w:t>
      </w:r>
      <w:r w:rsidRPr="00B02027">
        <w:rPr>
          <w:rFonts w:ascii="Times New Roman" w:eastAsia="Times New Roman" w:hAnsi="Times New Roman" w:cs="Times New Roman"/>
          <w:b/>
          <w:kern w:val="0"/>
          <w:sz w:val="20"/>
          <w:szCs w:val="20"/>
          <w:lang w:eastAsia="en-US"/>
        </w:rPr>
        <w:t xml:space="preserve">ew IFFT branch </w:t>
      </w:r>
      <w:r w:rsidR="00133684">
        <w:rPr>
          <w:rFonts w:ascii="Times New Roman" w:eastAsia="Times New Roman" w:hAnsi="Times New Roman" w:cs="Times New Roman"/>
          <w:b/>
          <w:kern w:val="0"/>
          <w:sz w:val="20"/>
          <w:szCs w:val="20"/>
          <w:lang w:eastAsia="en-US"/>
        </w:rPr>
        <w:t>corresponding to</w:t>
      </w:r>
      <w:r w:rsidR="00133684" w:rsidRPr="00B02027">
        <w:rPr>
          <w:rFonts w:ascii="Times New Roman" w:eastAsia="Times New Roman" w:hAnsi="Times New Roman" w:cs="Times New Roman"/>
          <w:b/>
          <w:kern w:val="0"/>
          <w:sz w:val="20"/>
          <w:szCs w:val="20"/>
          <w:lang w:eastAsia="en-US"/>
        </w:rPr>
        <w:t xml:space="preserve"> </w:t>
      </w:r>
      <w:r w:rsidRPr="00B02027">
        <w:rPr>
          <w:rFonts w:ascii="Times New Roman" w:eastAsia="Times New Roman" w:hAnsi="Times New Roman" w:cs="Times New Roman"/>
          <w:b/>
          <w:kern w:val="0"/>
          <w:sz w:val="20"/>
          <w:szCs w:val="20"/>
          <w:lang w:eastAsia="en-US"/>
        </w:rPr>
        <w:t xml:space="preserve">high SCS </w:t>
      </w:r>
      <w:r w:rsidR="004D3DF1">
        <w:rPr>
          <w:rFonts w:ascii="Times New Roman" w:eastAsia="Times New Roman" w:hAnsi="Times New Roman" w:cs="Times New Roman"/>
          <w:b/>
          <w:kern w:val="0"/>
          <w:sz w:val="20"/>
          <w:szCs w:val="20"/>
          <w:lang w:eastAsia="en-US"/>
        </w:rPr>
        <w:t>is</w:t>
      </w:r>
      <w:r w:rsidRPr="00B02027">
        <w:rPr>
          <w:rFonts w:ascii="Times New Roman" w:eastAsia="Times New Roman" w:hAnsi="Times New Roman" w:cs="Times New Roman"/>
          <w:b/>
          <w:kern w:val="0"/>
          <w:sz w:val="20"/>
          <w:szCs w:val="20"/>
          <w:lang w:eastAsia="en-US"/>
        </w:rPr>
        <w:t xml:space="preserve"> needed to achieve higher data/chip rate.</w:t>
      </w:r>
    </w:p>
    <w:bookmarkEnd w:id="5"/>
    <w:p w14:paraId="6A0AC366" w14:textId="0C97D76B" w:rsidR="00D10CF9" w:rsidRPr="00B02027" w:rsidRDefault="000C0955" w:rsidP="00E338B6">
      <w:pPr>
        <w:widowControl/>
        <w:adjustRightInd w:val="0"/>
        <w:snapToGrid w:val="0"/>
        <w:spacing w:beforeLines="50" w:before="120" w:afterLines="50" w:after="120"/>
        <w:ind w:right="210"/>
        <w:rPr>
          <w:rFonts w:ascii="Times New Roman" w:eastAsia="等线" w:hAnsi="Times New Roman" w:cs="Times New Roman"/>
          <w:kern w:val="0"/>
          <w:sz w:val="20"/>
          <w:szCs w:val="20"/>
        </w:rPr>
      </w:pPr>
      <w:r>
        <w:rPr>
          <w:rFonts w:ascii="Times New Roman" w:eastAsia="等线" w:hAnsi="Times New Roman" w:cs="Times New Roman"/>
          <w:kern w:val="0"/>
          <w:sz w:val="20"/>
          <w:szCs w:val="20"/>
        </w:rPr>
        <w:t xml:space="preserve">For </w:t>
      </w:r>
      <w:r w:rsidR="00D10CF9">
        <w:rPr>
          <w:rFonts w:ascii="Times New Roman" w:eastAsia="等线" w:hAnsi="Times New Roman" w:cs="Times New Roman"/>
          <w:kern w:val="0"/>
          <w:sz w:val="20"/>
          <w:szCs w:val="20"/>
        </w:rPr>
        <w:t>option OOK-1, the spectrum can be uniformly distributed in the allocate resources, e.g., when ZC sequence is mapped in frequency domain to create on pulse.</w:t>
      </w:r>
    </w:p>
    <w:p w14:paraId="055E31D8" w14:textId="17B5BCAF" w:rsidR="00A8040C" w:rsidRDefault="00402D1C" w:rsidP="00B02027">
      <w:pPr>
        <w:widowControl/>
        <w:adjustRightInd w:val="0"/>
        <w:snapToGrid w:val="0"/>
        <w:spacing w:beforeLines="50" w:before="120" w:afterLines="50" w:after="120"/>
        <w:rPr>
          <w:rFonts w:ascii="Times New Roman" w:eastAsia="等线" w:hAnsi="Times New Roman" w:cs="Times New Roman"/>
          <w:b/>
          <w:kern w:val="0"/>
          <w:sz w:val="20"/>
          <w:szCs w:val="20"/>
        </w:rPr>
      </w:pPr>
      <w:bookmarkStart w:id="6" w:name="OB3"/>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290432">
        <w:rPr>
          <w:rFonts w:ascii="Times New Roman" w:eastAsia="MS Mincho" w:hAnsi="Times New Roman" w:cs="Times New Roman"/>
          <w:b/>
          <w:noProof/>
          <w:kern w:val="0"/>
          <w:sz w:val="20"/>
          <w:szCs w:val="20"/>
          <w:lang w:eastAsia="en-US"/>
        </w:rPr>
        <w:t>3</w:t>
      </w:r>
      <w:r w:rsidRPr="00B02027">
        <w:rPr>
          <w:rFonts w:ascii="Times New Roman" w:eastAsia="MS Mincho" w:hAnsi="Times New Roman" w:cs="Times New Roman"/>
          <w:b/>
          <w:kern w:val="0"/>
          <w:sz w:val="20"/>
          <w:szCs w:val="20"/>
          <w:lang w:eastAsia="en-US"/>
        </w:rPr>
        <w:fldChar w:fldCharType="end"/>
      </w:r>
      <w:r w:rsidRPr="00B02027">
        <w:rPr>
          <w:rFonts w:ascii="Times New Roman" w:eastAsia="宋体" w:hAnsi="Times New Roman" w:cs="Times New Roman"/>
          <w:b/>
          <w:kern w:val="0"/>
          <w:sz w:val="20"/>
          <w:szCs w:val="20"/>
        </w:rPr>
        <w:t xml:space="preserve">: </w:t>
      </w:r>
      <w:r>
        <w:rPr>
          <w:rFonts w:ascii="Times New Roman" w:eastAsia="宋体" w:hAnsi="Times New Roman" w:cs="Times New Roman"/>
          <w:b/>
          <w:kern w:val="0"/>
          <w:sz w:val="20"/>
          <w:szCs w:val="20"/>
        </w:rPr>
        <w:t>For OOK-1,</w:t>
      </w:r>
      <w:r>
        <w:rPr>
          <w:rFonts w:ascii="Times New Roman" w:eastAsia="Times New Roman" w:hAnsi="Times New Roman" w:cs="Times New Roman"/>
          <w:b/>
          <w:kern w:val="0"/>
          <w:sz w:val="20"/>
          <w:szCs w:val="20"/>
          <w:lang w:eastAsia="en-US"/>
        </w:rPr>
        <w:t xml:space="preserve"> uniformly distributed frequency spectrum </w:t>
      </w:r>
      <w:r w:rsidR="00051369">
        <w:rPr>
          <w:rFonts w:ascii="Times New Roman" w:eastAsia="Times New Roman" w:hAnsi="Times New Roman" w:cs="Times New Roman"/>
          <w:b/>
          <w:kern w:val="0"/>
          <w:sz w:val="20"/>
          <w:szCs w:val="20"/>
          <w:lang w:eastAsia="en-US"/>
        </w:rPr>
        <w:t xml:space="preserve">density </w:t>
      </w:r>
      <w:r>
        <w:rPr>
          <w:rFonts w:ascii="Times New Roman" w:eastAsia="Times New Roman" w:hAnsi="Times New Roman" w:cs="Times New Roman"/>
          <w:b/>
          <w:kern w:val="0"/>
          <w:sz w:val="20"/>
          <w:szCs w:val="20"/>
          <w:lang w:eastAsia="en-US"/>
        </w:rPr>
        <w:t>can be achieved</w:t>
      </w:r>
      <w:r w:rsidRPr="00B02027">
        <w:rPr>
          <w:rFonts w:ascii="Times New Roman" w:eastAsia="Times New Roman" w:hAnsi="Times New Roman" w:cs="Times New Roman"/>
          <w:b/>
          <w:kern w:val="0"/>
          <w:sz w:val="20"/>
          <w:szCs w:val="20"/>
          <w:lang w:eastAsia="en-US"/>
        </w:rPr>
        <w:t>.</w:t>
      </w:r>
    </w:p>
    <w:bookmarkEnd w:id="6"/>
    <w:p w14:paraId="36D02179" w14:textId="76D2FAC7" w:rsidR="009C4827" w:rsidRPr="00E338B6" w:rsidRDefault="009C4827" w:rsidP="009C4827">
      <w:pPr>
        <w:widowControl/>
        <w:numPr>
          <w:ilvl w:val="0"/>
          <w:numId w:val="20"/>
        </w:numPr>
        <w:jc w:val="left"/>
        <w:rPr>
          <w:rFonts w:ascii="Times New Roman" w:hAnsi="Times New Roman" w:cs="Times New Roman"/>
          <w:b/>
          <w:sz w:val="20"/>
          <w:szCs w:val="20"/>
        </w:rPr>
      </w:pPr>
      <w:r w:rsidRPr="00E338B6">
        <w:rPr>
          <w:rFonts w:ascii="Times New Roman" w:hAnsi="Times New Roman" w:cs="Times New Roman"/>
          <w:b/>
          <w:sz w:val="20"/>
          <w:szCs w:val="20"/>
        </w:rPr>
        <w:t>Option OOK-2: Parallel M-bit OOK in frequency domain</w:t>
      </w:r>
    </w:p>
    <w:p w14:paraId="0ECEF5E6" w14:textId="73B7FEC5" w:rsidR="004746B7" w:rsidRPr="00E338B6" w:rsidRDefault="004746B7" w:rsidP="00E338B6">
      <w:pPr>
        <w:widowControl/>
        <w:adjustRightInd w:val="0"/>
        <w:snapToGrid w:val="0"/>
        <w:spacing w:beforeLines="50" w:before="120"/>
        <w:rPr>
          <w:rFonts w:ascii="Times New Roman" w:hAnsi="Times New Roman" w:cs="Times New Roman"/>
          <w:sz w:val="20"/>
          <w:szCs w:val="20"/>
        </w:rPr>
      </w:pPr>
      <w:r w:rsidRPr="00E338B6">
        <w:rPr>
          <w:rFonts w:ascii="Times New Roman" w:hAnsi="Times New Roman" w:cs="Times New Roman"/>
          <w:sz w:val="20"/>
          <w:szCs w:val="20"/>
        </w:rPr>
        <w:t xml:space="preserve">For </w:t>
      </w:r>
      <w:r w:rsidR="00B90342">
        <w:rPr>
          <w:rFonts w:ascii="Times New Roman" w:hAnsi="Times New Roman" w:cs="Times New Roman"/>
          <w:sz w:val="20"/>
          <w:szCs w:val="20"/>
        </w:rPr>
        <w:t xml:space="preserve">option </w:t>
      </w:r>
      <w:r w:rsidRPr="00E338B6">
        <w:rPr>
          <w:rFonts w:ascii="Times New Roman" w:hAnsi="Times New Roman" w:cs="Times New Roman"/>
          <w:sz w:val="20"/>
          <w:szCs w:val="20"/>
        </w:rPr>
        <w:t xml:space="preserve">OOK-2, OOK waveform are generated by multiple parallel generation branches. In each branch of OOK-2, the OOK waveform can be either generated by OOK-1 and OOK-4. Hence, OOK-2 provide </w:t>
      </w:r>
      <w:r w:rsidR="00824784">
        <w:rPr>
          <w:rFonts w:ascii="Times New Roman" w:hAnsi="Times New Roman" w:cs="Times New Roman"/>
          <w:sz w:val="20"/>
          <w:szCs w:val="20"/>
        </w:rPr>
        <w:t>additional degrees of fre</w:t>
      </w:r>
      <w:r w:rsidR="00D46E70">
        <w:rPr>
          <w:rFonts w:ascii="Times New Roman" w:hAnsi="Times New Roman" w:cs="Times New Roman"/>
          <w:sz w:val="20"/>
          <w:szCs w:val="20"/>
        </w:rPr>
        <w:t>e</w:t>
      </w:r>
      <w:r w:rsidR="00824784">
        <w:rPr>
          <w:rFonts w:ascii="Times New Roman" w:hAnsi="Times New Roman" w:cs="Times New Roman"/>
          <w:sz w:val="20"/>
          <w:szCs w:val="20"/>
        </w:rPr>
        <w:t>dom</w:t>
      </w:r>
      <w:r w:rsidR="004D15E3" w:rsidRPr="00E338B6">
        <w:rPr>
          <w:rFonts w:ascii="Times New Roman" w:hAnsi="Times New Roman" w:cs="Times New Roman"/>
          <w:sz w:val="20"/>
          <w:szCs w:val="20"/>
        </w:rPr>
        <w:t xml:space="preserve"> to exploit more frequency resources in our understanding. The multiple branches can be either used to achieve high data rate, or to achieve frequency diversity.</w:t>
      </w:r>
      <w:r w:rsidR="004D15E3">
        <w:rPr>
          <w:rFonts w:ascii="Times New Roman" w:hAnsi="Times New Roman" w:cs="Times New Roman"/>
          <w:sz w:val="20"/>
          <w:szCs w:val="20"/>
        </w:rPr>
        <w:t xml:space="preserve"> To achieve the benefits from OOK-2, multiple parallel receiver branches is needed to detect the parallel waveforms simultaneously.</w:t>
      </w:r>
    </w:p>
    <w:p w14:paraId="6DBD7A69" w14:textId="16EB9A75" w:rsidR="004746B7" w:rsidRPr="00E338B6" w:rsidRDefault="00824784" w:rsidP="00E338B6">
      <w:pPr>
        <w:widowControl/>
        <w:adjustRightInd w:val="0"/>
        <w:snapToGrid w:val="0"/>
        <w:spacing w:beforeLines="50" w:before="120"/>
        <w:jc w:val="left"/>
        <w:rPr>
          <w:rFonts w:ascii="Times New Roman" w:hAnsi="Times New Roman" w:cs="Times New Roman"/>
          <w:b/>
          <w:sz w:val="20"/>
          <w:szCs w:val="20"/>
        </w:rPr>
      </w:pPr>
      <w:bookmarkStart w:id="7" w:name="OB4"/>
      <w:r w:rsidRPr="00E338B6">
        <w:rPr>
          <w:rFonts w:ascii="Times New Roman" w:hAnsi="Times New Roman" w:cs="Times New Roman"/>
          <w:b/>
          <w:sz w:val="20"/>
          <w:szCs w:val="20"/>
        </w:rPr>
        <w:t xml:space="preserve">Observation </w:t>
      </w:r>
      <w:r w:rsidRPr="00E338B6">
        <w:rPr>
          <w:rFonts w:ascii="Times New Roman" w:hAnsi="Times New Roman" w:cs="Times New Roman"/>
          <w:b/>
          <w:sz w:val="20"/>
          <w:szCs w:val="20"/>
        </w:rPr>
        <w:fldChar w:fldCharType="begin"/>
      </w:r>
      <w:r w:rsidRPr="00E338B6">
        <w:rPr>
          <w:rFonts w:ascii="Times New Roman" w:hAnsi="Times New Roman" w:cs="Times New Roman"/>
          <w:b/>
          <w:sz w:val="20"/>
          <w:szCs w:val="20"/>
        </w:rPr>
        <w:instrText xml:space="preserve"> SEQ Observation \* ARABIC </w:instrText>
      </w:r>
      <w:r w:rsidRPr="00E338B6">
        <w:rPr>
          <w:rFonts w:ascii="Times New Roman" w:hAnsi="Times New Roman" w:cs="Times New Roman"/>
          <w:b/>
          <w:sz w:val="20"/>
          <w:szCs w:val="20"/>
        </w:rPr>
        <w:fldChar w:fldCharType="separate"/>
      </w:r>
      <w:r w:rsidR="00290432">
        <w:rPr>
          <w:rFonts w:ascii="Times New Roman" w:hAnsi="Times New Roman" w:cs="Times New Roman"/>
          <w:b/>
          <w:noProof/>
          <w:sz w:val="20"/>
          <w:szCs w:val="20"/>
        </w:rPr>
        <w:t>4</w:t>
      </w:r>
      <w:r w:rsidRPr="00E338B6">
        <w:rPr>
          <w:rFonts w:ascii="Times New Roman" w:hAnsi="Times New Roman" w:cs="Times New Roman"/>
          <w:b/>
          <w:sz w:val="20"/>
          <w:szCs w:val="20"/>
        </w:rPr>
        <w:fldChar w:fldCharType="end"/>
      </w:r>
      <w:r w:rsidRPr="00E338B6">
        <w:rPr>
          <w:rFonts w:ascii="Times New Roman" w:hAnsi="Times New Roman" w:cs="Times New Roman"/>
          <w:b/>
          <w:sz w:val="20"/>
          <w:szCs w:val="20"/>
        </w:rPr>
        <w:t>: OOK-2</w:t>
      </w:r>
      <w:r w:rsidR="00990F4A" w:rsidRPr="00E338B6">
        <w:rPr>
          <w:rFonts w:ascii="Times New Roman" w:hAnsi="Times New Roman" w:cs="Times New Roman"/>
          <w:b/>
          <w:sz w:val="20"/>
          <w:szCs w:val="20"/>
        </w:rPr>
        <w:t xml:space="preserve"> provides additional degrees of freedom to exploit more frequency resources, the parallel transmissions can be used to achieve either high data rate or frequency diversity</w:t>
      </w:r>
      <w:r w:rsidR="00A7499A" w:rsidRPr="00E338B6">
        <w:rPr>
          <w:rFonts w:ascii="Times New Roman" w:hAnsi="Times New Roman" w:cs="Times New Roman"/>
          <w:b/>
          <w:sz w:val="20"/>
          <w:szCs w:val="20"/>
        </w:rPr>
        <w:t>.</w:t>
      </w:r>
    </w:p>
    <w:bookmarkEnd w:id="7"/>
    <w:p w14:paraId="07E0B3CE" w14:textId="77777777" w:rsidR="004D15E3" w:rsidRPr="00E338B6" w:rsidRDefault="004D15E3" w:rsidP="00E338B6">
      <w:pPr>
        <w:widowControl/>
        <w:ind w:leftChars="5504" w:left="11558"/>
        <w:jc w:val="left"/>
        <w:rPr>
          <w:rFonts w:ascii="Times New Roman" w:hAnsi="Times New Roman" w:cs="Times New Roman"/>
          <w:b/>
          <w:color w:val="FF0000"/>
          <w:sz w:val="20"/>
          <w:szCs w:val="20"/>
        </w:rPr>
      </w:pPr>
    </w:p>
    <w:p w14:paraId="77D77B23" w14:textId="7751A90C" w:rsidR="00A8040C" w:rsidRPr="0049604A" w:rsidRDefault="009C4827" w:rsidP="009C4827">
      <w:pPr>
        <w:widowControl/>
        <w:numPr>
          <w:ilvl w:val="0"/>
          <w:numId w:val="20"/>
        </w:numPr>
        <w:jc w:val="left"/>
        <w:rPr>
          <w:rFonts w:ascii="Times New Roman" w:hAnsi="Times New Roman" w:cs="Times New Roman"/>
          <w:b/>
          <w:color w:val="000000" w:themeColor="text1"/>
          <w:sz w:val="20"/>
          <w:szCs w:val="20"/>
        </w:rPr>
      </w:pPr>
      <w:r w:rsidRPr="0049604A">
        <w:rPr>
          <w:rFonts w:ascii="Times New Roman" w:hAnsi="Times New Roman" w:cs="Times New Roman"/>
          <w:b/>
          <w:color w:val="000000" w:themeColor="text1"/>
          <w:sz w:val="20"/>
          <w:szCs w:val="20"/>
        </w:rPr>
        <w:t>Option OOK-3: Multi-tone single-bit OOK</w:t>
      </w:r>
      <w:r w:rsidR="00C549ED" w:rsidRPr="0049604A">
        <w:rPr>
          <w:rFonts w:ascii="Times New Roman" w:hAnsi="Times New Roman" w:cs="Times New Roman"/>
          <w:b/>
          <w:color w:val="000000" w:themeColor="text1"/>
          <w:sz w:val="20"/>
          <w:szCs w:val="20"/>
        </w:rPr>
        <w:t xml:space="preserve"> </w:t>
      </w:r>
    </w:p>
    <w:p w14:paraId="0A1F7100" w14:textId="77777777" w:rsidR="00A6399D" w:rsidRDefault="00D009A5" w:rsidP="0049604A">
      <w:pPr>
        <w:widowControl/>
        <w:spacing w:beforeLines="50" w:before="120"/>
        <w:rPr>
          <w:rFonts w:ascii="Times New Roman" w:hAnsi="Times New Roman" w:cs="Times New Roman"/>
          <w:color w:val="000000" w:themeColor="text1"/>
          <w:sz w:val="20"/>
          <w:szCs w:val="20"/>
        </w:rPr>
      </w:pPr>
      <w:r w:rsidRPr="00E338B6">
        <w:rPr>
          <w:rFonts w:ascii="Times New Roman" w:hAnsi="Times New Roman" w:cs="Times New Roman"/>
          <w:color w:val="000000" w:themeColor="text1"/>
          <w:sz w:val="20"/>
          <w:szCs w:val="20"/>
        </w:rPr>
        <w:t xml:space="preserve">For option OOK-3, </w:t>
      </w:r>
      <w:r w:rsidR="00A96201" w:rsidRPr="00E338B6">
        <w:rPr>
          <w:rFonts w:ascii="Times New Roman" w:hAnsi="Times New Roman" w:cs="Times New Roman"/>
          <w:color w:val="000000" w:themeColor="text1"/>
          <w:sz w:val="20"/>
          <w:szCs w:val="20"/>
        </w:rPr>
        <w:t>single sub-carrier of each segment is used for one UE</w:t>
      </w:r>
      <w:r w:rsidR="00622D32" w:rsidRPr="00E338B6">
        <w:rPr>
          <w:rFonts w:ascii="Times New Roman" w:hAnsi="Times New Roman" w:cs="Times New Roman"/>
          <w:color w:val="000000" w:themeColor="text1"/>
          <w:sz w:val="20"/>
          <w:szCs w:val="20"/>
        </w:rPr>
        <w:t xml:space="preserve">, providing </w:t>
      </w:r>
      <w:r w:rsidR="00CF1137" w:rsidRPr="00E338B6">
        <w:rPr>
          <w:rFonts w:ascii="Times New Roman" w:hAnsi="Times New Roman" w:cs="Times New Roman"/>
          <w:color w:val="000000" w:themeColor="text1"/>
          <w:sz w:val="20"/>
          <w:szCs w:val="20"/>
        </w:rPr>
        <w:t xml:space="preserve">potential </w:t>
      </w:r>
      <w:r w:rsidR="00622D32" w:rsidRPr="00E338B6">
        <w:rPr>
          <w:rFonts w:ascii="Times New Roman" w:hAnsi="Times New Roman" w:cs="Times New Roman"/>
          <w:color w:val="000000" w:themeColor="text1"/>
          <w:sz w:val="20"/>
          <w:szCs w:val="20"/>
        </w:rPr>
        <w:t xml:space="preserve">frequency diversity and </w:t>
      </w:r>
      <w:r w:rsidR="00633181" w:rsidRPr="00E338B6">
        <w:rPr>
          <w:rFonts w:ascii="Times New Roman" w:hAnsi="Times New Roman" w:cs="Times New Roman"/>
          <w:color w:val="000000" w:themeColor="text1"/>
          <w:sz w:val="20"/>
          <w:szCs w:val="20"/>
        </w:rPr>
        <w:t xml:space="preserve">enabling </w:t>
      </w:r>
      <w:r w:rsidR="00622D32" w:rsidRPr="00E338B6">
        <w:rPr>
          <w:rFonts w:ascii="Times New Roman" w:hAnsi="Times New Roman" w:cs="Times New Roman"/>
          <w:color w:val="000000" w:themeColor="text1"/>
          <w:sz w:val="20"/>
          <w:szCs w:val="20"/>
        </w:rPr>
        <w:t>multiple LP-WUS multiplex</w:t>
      </w:r>
      <w:r w:rsidR="00633181" w:rsidRPr="00E338B6">
        <w:rPr>
          <w:rFonts w:ascii="Times New Roman" w:hAnsi="Times New Roman" w:cs="Times New Roman"/>
          <w:color w:val="000000" w:themeColor="text1"/>
          <w:sz w:val="20"/>
          <w:szCs w:val="20"/>
        </w:rPr>
        <w:t>ed</w:t>
      </w:r>
      <w:r w:rsidR="00622D32" w:rsidRPr="00E338B6">
        <w:rPr>
          <w:rFonts w:ascii="Times New Roman" w:hAnsi="Times New Roman" w:cs="Times New Roman"/>
          <w:color w:val="000000" w:themeColor="text1"/>
          <w:sz w:val="20"/>
          <w:szCs w:val="20"/>
        </w:rPr>
        <w:t xml:space="preserve"> among UEs. However, at receiver side, </w:t>
      </w:r>
      <w:r w:rsidR="00633181" w:rsidRPr="00E338B6">
        <w:rPr>
          <w:rFonts w:ascii="Times New Roman" w:hAnsi="Times New Roman" w:cs="Times New Roman"/>
          <w:color w:val="000000" w:themeColor="text1"/>
          <w:sz w:val="20"/>
          <w:szCs w:val="20"/>
        </w:rPr>
        <w:t>it requires</w:t>
      </w:r>
      <w:r w:rsidR="000025D3" w:rsidRPr="00E338B6">
        <w:rPr>
          <w:rFonts w:ascii="Times New Roman" w:hAnsi="Times New Roman" w:cs="Times New Roman"/>
          <w:color w:val="000000" w:themeColor="text1"/>
          <w:sz w:val="20"/>
          <w:szCs w:val="20"/>
        </w:rPr>
        <w:t xml:space="preserve"> to subtract</w:t>
      </w:r>
      <w:r w:rsidR="00633181" w:rsidRPr="00E338B6">
        <w:rPr>
          <w:rFonts w:ascii="Times New Roman" w:hAnsi="Times New Roman" w:cs="Times New Roman"/>
          <w:color w:val="000000" w:themeColor="text1"/>
          <w:sz w:val="20"/>
          <w:szCs w:val="20"/>
        </w:rPr>
        <w:t xml:space="preserve"> the signal </w:t>
      </w:r>
      <w:r w:rsidR="00657F2A" w:rsidRPr="00E338B6">
        <w:rPr>
          <w:rFonts w:ascii="Times New Roman" w:hAnsi="Times New Roman" w:cs="Times New Roman"/>
          <w:color w:val="000000" w:themeColor="text1"/>
          <w:sz w:val="20"/>
          <w:szCs w:val="20"/>
        </w:rPr>
        <w:t>carried by single sub-carrier</w:t>
      </w:r>
      <w:r w:rsidR="000025D3" w:rsidRPr="00E338B6">
        <w:rPr>
          <w:rFonts w:ascii="Times New Roman" w:hAnsi="Times New Roman" w:cs="Times New Roman"/>
          <w:color w:val="000000" w:themeColor="text1"/>
          <w:sz w:val="20"/>
          <w:szCs w:val="20"/>
        </w:rPr>
        <w:t xml:space="preserve"> of each segment, which requires </w:t>
      </w:r>
      <w:r w:rsidR="0095117A" w:rsidRPr="00E338B6">
        <w:rPr>
          <w:rFonts w:ascii="Times New Roman" w:hAnsi="Times New Roman" w:cs="Times New Roman"/>
          <w:color w:val="000000" w:themeColor="text1"/>
          <w:sz w:val="20"/>
          <w:szCs w:val="20"/>
        </w:rPr>
        <w:t xml:space="preserve">signal processing in frequency domain. </w:t>
      </w:r>
      <w:r w:rsidR="000C62A3">
        <w:rPr>
          <w:rFonts w:ascii="Times New Roman" w:hAnsi="Times New Roman" w:cs="Times New Roman"/>
          <w:color w:val="000000" w:themeColor="text1"/>
          <w:sz w:val="20"/>
          <w:szCs w:val="20"/>
        </w:rPr>
        <w:t xml:space="preserve">When there </w:t>
      </w:r>
      <w:r w:rsidR="007A7B2F">
        <w:rPr>
          <w:rFonts w:ascii="Times New Roman" w:hAnsi="Times New Roman" w:cs="Times New Roman"/>
          <w:color w:val="000000" w:themeColor="text1"/>
          <w:sz w:val="20"/>
          <w:szCs w:val="20"/>
        </w:rPr>
        <w:t>exists</w:t>
      </w:r>
      <w:r w:rsidR="000C62A3">
        <w:rPr>
          <w:rFonts w:ascii="Times New Roman" w:hAnsi="Times New Roman" w:cs="Times New Roman"/>
          <w:color w:val="000000" w:themeColor="text1"/>
          <w:sz w:val="20"/>
          <w:szCs w:val="20"/>
        </w:rPr>
        <w:t xml:space="preserve"> frequency error,</w:t>
      </w:r>
      <w:r w:rsidR="007A7B2F">
        <w:rPr>
          <w:rFonts w:ascii="Times New Roman" w:hAnsi="Times New Roman" w:cs="Times New Roman"/>
          <w:color w:val="000000" w:themeColor="text1"/>
          <w:sz w:val="20"/>
          <w:szCs w:val="20"/>
        </w:rPr>
        <w:t xml:space="preserve"> i.e., causing a frequency shift larger than the spacing between two adjacent sub-carriers in one segment, it will cause detection error</w:t>
      </w:r>
      <w:r w:rsidR="00E27DC9">
        <w:rPr>
          <w:rFonts w:ascii="Times New Roman" w:hAnsi="Times New Roman" w:cs="Times New Roman"/>
          <w:color w:val="000000" w:themeColor="text1"/>
          <w:sz w:val="20"/>
          <w:szCs w:val="20"/>
        </w:rPr>
        <w:t xml:space="preserve"> by subtracting another sub-carrier</w:t>
      </w:r>
      <w:r w:rsidR="00196E2D">
        <w:rPr>
          <w:rFonts w:ascii="Times New Roman" w:hAnsi="Times New Roman" w:cs="Times New Roman"/>
          <w:color w:val="000000" w:themeColor="text1"/>
          <w:sz w:val="20"/>
          <w:szCs w:val="20"/>
        </w:rPr>
        <w:t xml:space="preserve"> for detection mistakenly</w:t>
      </w:r>
      <w:r w:rsidR="00E27DC9">
        <w:rPr>
          <w:rFonts w:ascii="Times New Roman" w:hAnsi="Times New Roman" w:cs="Times New Roman"/>
          <w:color w:val="000000" w:themeColor="text1"/>
          <w:sz w:val="20"/>
          <w:szCs w:val="20"/>
        </w:rPr>
        <w:t xml:space="preserve">. </w:t>
      </w:r>
    </w:p>
    <w:p w14:paraId="5F69AB79" w14:textId="3311D2EE" w:rsidR="00A6399D" w:rsidRDefault="00A6399D" w:rsidP="00CC572B">
      <w:pPr>
        <w:widowControl/>
        <w:adjustRightInd w:val="0"/>
        <w:snapToGrid w:val="0"/>
        <w:spacing w:beforeLines="50" w:before="120" w:afterLines="50" w:after="120"/>
        <w:rPr>
          <w:rFonts w:ascii="Times New Roman" w:eastAsia="宋体" w:hAnsi="Times New Roman" w:cs="Times New Roman"/>
          <w:b/>
          <w:kern w:val="0"/>
          <w:sz w:val="20"/>
          <w:szCs w:val="24"/>
        </w:rPr>
      </w:pPr>
      <w:bookmarkStart w:id="8" w:name="OB5"/>
      <w:r w:rsidRPr="00B02027">
        <w:rPr>
          <w:rFonts w:ascii="Times New Roman" w:eastAsia="MS Mincho" w:hAnsi="Times New Roman" w:cs="Times New Roman"/>
          <w:b/>
          <w:kern w:val="0"/>
          <w:sz w:val="20"/>
          <w:szCs w:val="24"/>
          <w:lang w:eastAsia="en-US"/>
        </w:rPr>
        <w:t xml:space="preserve">Observation </w:t>
      </w:r>
      <w:r w:rsidRPr="00B02027">
        <w:rPr>
          <w:rFonts w:ascii="Times New Roman" w:eastAsia="MS Mincho" w:hAnsi="Times New Roman" w:cs="Times New Roman"/>
          <w:b/>
          <w:kern w:val="0"/>
          <w:sz w:val="20"/>
          <w:szCs w:val="24"/>
          <w:lang w:eastAsia="en-US"/>
        </w:rPr>
        <w:fldChar w:fldCharType="begin"/>
      </w:r>
      <w:r w:rsidRPr="00B02027">
        <w:rPr>
          <w:rFonts w:ascii="Times New Roman" w:eastAsia="MS Mincho" w:hAnsi="Times New Roman" w:cs="Times New Roman"/>
          <w:b/>
          <w:kern w:val="0"/>
          <w:sz w:val="20"/>
          <w:szCs w:val="24"/>
          <w:lang w:eastAsia="en-US"/>
        </w:rPr>
        <w:instrText xml:space="preserve"> SEQ Observation \* ARABIC </w:instrText>
      </w:r>
      <w:r w:rsidRPr="00B02027">
        <w:rPr>
          <w:rFonts w:ascii="Times New Roman" w:eastAsia="MS Mincho" w:hAnsi="Times New Roman" w:cs="Times New Roman"/>
          <w:b/>
          <w:kern w:val="0"/>
          <w:sz w:val="20"/>
          <w:szCs w:val="24"/>
          <w:lang w:eastAsia="en-US"/>
        </w:rPr>
        <w:fldChar w:fldCharType="separate"/>
      </w:r>
      <w:r w:rsidR="00290432">
        <w:rPr>
          <w:rFonts w:ascii="Times New Roman" w:eastAsia="MS Mincho" w:hAnsi="Times New Roman" w:cs="Times New Roman"/>
          <w:b/>
          <w:noProof/>
          <w:kern w:val="0"/>
          <w:sz w:val="20"/>
          <w:szCs w:val="24"/>
          <w:lang w:eastAsia="en-US"/>
        </w:rPr>
        <w:t>5</w:t>
      </w:r>
      <w:r w:rsidRPr="00B02027">
        <w:rPr>
          <w:rFonts w:ascii="Times New Roman" w:eastAsia="MS Mincho" w:hAnsi="Times New Roman" w:cs="Times New Roman"/>
          <w:b/>
          <w:kern w:val="0"/>
          <w:sz w:val="20"/>
          <w:szCs w:val="24"/>
          <w:lang w:eastAsia="en-US"/>
        </w:rPr>
        <w:fldChar w:fldCharType="end"/>
      </w:r>
      <w:r w:rsidRPr="00B02027">
        <w:rPr>
          <w:rFonts w:ascii="Times New Roman" w:eastAsia="宋体" w:hAnsi="Times New Roman" w:cs="Times New Roman"/>
          <w:b/>
          <w:kern w:val="0"/>
          <w:sz w:val="20"/>
          <w:szCs w:val="24"/>
        </w:rPr>
        <w:t xml:space="preserve">: </w:t>
      </w:r>
      <w:r w:rsidR="00890DFD">
        <w:rPr>
          <w:rFonts w:ascii="Times New Roman" w:eastAsia="宋体" w:hAnsi="Times New Roman" w:cs="Times New Roman"/>
          <w:b/>
          <w:kern w:val="0"/>
          <w:sz w:val="20"/>
          <w:szCs w:val="24"/>
        </w:rPr>
        <w:t>Option OOK-3 detection is susceptible to frequency error</w:t>
      </w:r>
      <w:r w:rsidRPr="00B02027">
        <w:rPr>
          <w:rFonts w:ascii="Times New Roman" w:eastAsia="宋体" w:hAnsi="Times New Roman" w:cs="Times New Roman"/>
          <w:b/>
          <w:kern w:val="0"/>
          <w:sz w:val="20"/>
          <w:szCs w:val="24"/>
        </w:rPr>
        <w:t>.</w:t>
      </w:r>
    </w:p>
    <w:bookmarkEnd w:id="8"/>
    <w:p w14:paraId="43A780C8" w14:textId="1496F89A" w:rsidR="00293D4C" w:rsidRPr="00293D4C" w:rsidRDefault="00B77578" w:rsidP="00293D4C">
      <w:pPr>
        <w:widowControl/>
        <w:adjustRightInd w:val="0"/>
        <w:snapToGrid w:val="0"/>
        <w:spacing w:beforeLines="50" w:before="120"/>
        <w:ind w:right="21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Further, </w:t>
      </w:r>
      <w:r w:rsidR="008537BE" w:rsidRPr="0049604A">
        <w:rPr>
          <w:rFonts w:ascii="Times New Roman" w:hAnsi="Times New Roman" w:cs="Times New Roman"/>
          <w:color w:val="000000" w:themeColor="text1"/>
          <w:sz w:val="20"/>
          <w:szCs w:val="20"/>
        </w:rPr>
        <w:t xml:space="preserve">as </w:t>
      </w:r>
      <w:r w:rsidR="008537BE" w:rsidRPr="008537BE">
        <w:rPr>
          <w:rFonts w:ascii="Times New Roman" w:hAnsi="Times New Roman" w:cs="Times New Roman"/>
          <w:color w:val="000000" w:themeColor="text1"/>
          <w:sz w:val="20"/>
          <w:szCs w:val="20"/>
        </w:rPr>
        <w:t>single sub-carrier of each segment is used</w:t>
      </w:r>
      <w:r w:rsidR="008537BE">
        <w:rPr>
          <w:rFonts w:ascii="Times New Roman" w:hAnsi="Times New Roman" w:cs="Times New Roman"/>
          <w:color w:val="000000" w:themeColor="text1"/>
          <w:sz w:val="20"/>
          <w:szCs w:val="20"/>
        </w:rPr>
        <w:t>, t</w:t>
      </w:r>
      <w:r w:rsidR="006C52F8">
        <w:rPr>
          <w:rFonts w:ascii="Times New Roman" w:hAnsi="Times New Roman" w:cs="Times New Roman"/>
          <w:color w:val="000000" w:themeColor="text1"/>
          <w:sz w:val="20"/>
          <w:szCs w:val="20"/>
        </w:rPr>
        <w:t xml:space="preserve">he total transmission power </w:t>
      </w:r>
      <w:r w:rsidR="009C0D31">
        <w:rPr>
          <w:rFonts w:ascii="Times New Roman" w:hAnsi="Times New Roman" w:cs="Times New Roman"/>
          <w:color w:val="000000" w:themeColor="text1"/>
          <w:sz w:val="20"/>
          <w:szCs w:val="20"/>
        </w:rPr>
        <w:t xml:space="preserve">allocated for transmission </w:t>
      </w:r>
      <w:r w:rsidR="008537BE">
        <w:rPr>
          <w:rFonts w:ascii="Times New Roman" w:hAnsi="Times New Roman" w:cs="Times New Roman"/>
          <w:color w:val="000000" w:themeColor="text1"/>
          <w:sz w:val="20"/>
          <w:szCs w:val="20"/>
        </w:rPr>
        <w:t>maybe</w:t>
      </w:r>
      <w:r w:rsidR="006C52F8">
        <w:rPr>
          <w:rFonts w:ascii="Times New Roman" w:hAnsi="Times New Roman" w:cs="Times New Roman"/>
          <w:color w:val="000000" w:themeColor="text1"/>
          <w:sz w:val="20"/>
          <w:szCs w:val="20"/>
        </w:rPr>
        <w:t xml:space="preserve"> limited. Hence, the reliability of </w:t>
      </w:r>
      <w:r w:rsidR="008537BE">
        <w:rPr>
          <w:rFonts w:ascii="Times New Roman" w:hAnsi="Times New Roman" w:cs="Times New Roman"/>
          <w:color w:val="000000" w:themeColor="text1"/>
          <w:sz w:val="20"/>
          <w:szCs w:val="20"/>
        </w:rPr>
        <w:t xml:space="preserve">option </w:t>
      </w:r>
      <w:r w:rsidR="006C52F8">
        <w:rPr>
          <w:rFonts w:ascii="Times New Roman" w:hAnsi="Times New Roman" w:cs="Times New Roman"/>
          <w:color w:val="000000" w:themeColor="text1"/>
          <w:sz w:val="20"/>
          <w:szCs w:val="20"/>
        </w:rPr>
        <w:t xml:space="preserve">OOK-3 </w:t>
      </w:r>
      <w:r w:rsidR="001853EB">
        <w:rPr>
          <w:rFonts w:ascii="Times New Roman" w:hAnsi="Times New Roman" w:cs="Times New Roman"/>
          <w:color w:val="000000" w:themeColor="text1"/>
          <w:sz w:val="20"/>
          <w:szCs w:val="20"/>
        </w:rPr>
        <w:t>should be carefully considered</w:t>
      </w:r>
      <w:r w:rsidR="006C52F8">
        <w:rPr>
          <w:rFonts w:ascii="Times New Roman" w:hAnsi="Times New Roman" w:cs="Times New Roman"/>
          <w:color w:val="000000" w:themeColor="text1"/>
          <w:sz w:val="20"/>
          <w:szCs w:val="20"/>
        </w:rPr>
        <w:t>.</w:t>
      </w:r>
      <w:r w:rsidR="009E0BF5">
        <w:rPr>
          <w:rFonts w:ascii="Times New Roman" w:hAnsi="Times New Roman" w:cs="Times New Roman" w:hint="eastAsia"/>
          <w:color w:val="000000" w:themeColor="text1"/>
          <w:sz w:val="20"/>
          <w:szCs w:val="20"/>
        </w:rPr>
        <w:t xml:space="preserve"> </w:t>
      </w:r>
      <w:r w:rsidR="00EE2E6A">
        <w:rPr>
          <w:rFonts w:ascii="Times New Roman" w:hAnsi="Times New Roman" w:cs="Times New Roman"/>
          <w:color w:val="000000" w:themeColor="text1"/>
          <w:sz w:val="20"/>
          <w:szCs w:val="20"/>
        </w:rPr>
        <w:t xml:space="preserve">Besides, </w:t>
      </w:r>
      <w:r w:rsidR="00BB7051">
        <w:rPr>
          <w:rFonts w:ascii="Times New Roman" w:hAnsi="Times New Roman" w:cs="Times New Roman"/>
          <w:color w:val="000000" w:themeColor="text1"/>
          <w:sz w:val="20"/>
          <w:szCs w:val="20"/>
        </w:rPr>
        <w:t xml:space="preserve">the </w:t>
      </w:r>
      <w:r w:rsidR="00EE2E6A">
        <w:rPr>
          <w:rFonts w:ascii="Times New Roman" w:hAnsi="Times New Roman" w:cs="Times New Roman"/>
          <w:color w:val="000000" w:themeColor="text1"/>
          <w:sz w:val="20"/>
          <w:szCs w:val="20"/>
        </w:rPr>
        <w:t xml:space="preserve">waveform generated by single </w:t>
      </w:r>
      <w:r w:rsidR="00BB7051">
        <w:rPr>
          <w:rFonts w:ascii="Times New Roman" w:hAnsi="Times New Roman" w:cs="Times New Roman"/>
          <w:color w:val="000000" w:themeColor="text1"/>
          <w:sz w:val="20"/>
          <w:szCs w:val="20"/>
        </w:rPr>
        <w:t xml:space="preserve">sub-carrier </w:t>
      </w:r>
      <w:r w:rsidR="00EE2E6A">
        <w:rPr>
          <w:rFonts w:ascii="Times New Roman" w:hAnsi="Times New Roman" w:cs="Times New Roman"/>
          <w:color w:val="000000" w:themeColor="text1"/>
          <w:sz w:val="20"/>
          <w:szCs w:val="20"/>
        </w:rPr>
        <w:t>transmission within certain frequency range may viol</w:t>
      </w:r>
      <w:r w:rsidR="00BB7051">
        <w:rPr>
          <w:rFonts w:ascii="Times New Roman" w:hAnsi="Times New Roman" w:cs="Times New Roman"/>
          <w:color w:val="000000" w:themeColor="text1"/>
          <w:sz w:val="20"/>
          <w:szCs w:val="20"/>
        </w:rPr>
        <w:t>ate</w:t>
      </w:r>
      <w:r w:rsidR="00EE2E6A">
        <w:rPr>
          <w:rFonts w:ascii="Times New Roman" w:hAnsi="Times New Roman" w:cs="Times New Roman"/>
          <w:color w:val="000000" w:themeColor="text1"/>
          <w:sz w:val="20"/>
          <w:szCs w:val="20"/>
        </w:rPr>
        <w:t xml:space="preserve"> </w:t>
      </w:r>
      <w:r w:rsidR="00BB7051">
        <w:rPr>
          <w:rFonts w:ascii="Times New Roman" w:hAnsi="Times New Roman" w:cs="Times New Roman"/>
          <w:color w:val="000000" w:themeColor="text1"/>
          <w:sz w:val="20"/>
          <w:szCs w:val="20"/>
        </w:rPr>
        <w:t xml:space="preserve">the </w:t>
      </w:r>
      <w:r w:rsidR="00EE2E6A">
        <w:rPr>
          <w:rFonts w:ascii="Times New Roman" w:hAnsi="Times New Roman" w:cs="Times New Roman"/>
          <w:color w:val="000000" w:themeColor="text1"/>
          <w:sz w:val="20"/>
          <w:szCs w:val="20"/>
        </w:rPr>
        <w:t>RAN4 requirements for RE dynamic range</w:t>
      </w:r>
      <w:r w:rsidR="00BB7051">
        <w:rPr>
          <w:rFonts w:ascii="Times New Roman" w:hAnsi="Times New Roman" w:cs="Times New Roman"/>
          <w:color w:val="000000" w:themeColor="text1"/>
          <w:sz w:val="20"/>
          <w:szCs w:val="20"/>
        </w:rPr>
        <w:t xml:space="preserve"> as given in Table 1</w:t>
      </w:r>
      <w:r w:rsidR="00EE2E6A">
        <w:rPr>
          <w:rFonts w:ascii="Times New Roman" w:hAnsi="Times New Roman" w:cs="Times New Roman"/>
          <w:color w:val="000000" w:themeColor="text1"/>
          <w:sz w:val="20"/>
          <w:szCs w:val="20"/>
        </w:rPr>
        <w:t>.</w:t>
      </w:r>
      <w:r w:rsidR="00293D4C" w:rsidRPr="00293D4C">
        <w:t xml:space="preserve"> </w:t>
      </w:r>
      <w:r w:rsidR="00293D4C">
        <w:rPr>
          <w:rFonts w:ascii="Times New Roman" w:hAnsi="Times New Roman" w:cs="Times New Roman"/>
          <w:color w:val="000000" w:themeColor="text1"/>
          <w:sz w:val="20"/>
          <w:szCs w:val="20"/>
        </w:rPr>
        <w:t>W</w:t>
      </w:r>
      <w:r w:rsidR="00293D4C" w:rsidRPr="0049604A">
        <w:rPr>
          <w:rFonts w:ascii="Times New Roman" w:hAnsi="Times New Roman" w:cs="Times New Roman"/>
          <w:color w:val="000000" w:themeColor="text1"/>
          <w:sz w:val="20"/>
          <w:szCs w:val="20"/>
        </w:rPr>
        <w:t>hen</w:t>
      </w:r>
      <w:r w:rsidR="00293D4C">
        <w:rPr>
          <w:rFonts w:ascii="Times New Roman" w:hAnsi="Times New Roman" w:cs="Times New Roman"/>
          <w:color w:val="000000" w:themeColor="text1"/>
          <w:sz w:val="20"/>
          <w:szCs w:val="20"/>
        </w:rPr>
        <w:t xml:space="preserve"> </w:t>
      </w:r>
      <w:r w:rsidR="00293D4C" w:rsidRPr="00293D4C">
        <w:rPr>
          <w:rFonts w:ascii="Times New Roman" w:hAnsi="Times New Roman" w:cs="Times New Roman"/>
          <w:color w:val="000000" w:themeColor="text1"/>
          <w:sz w:val="20"/>
          <w:szCs w:val="20"/>
        </w:rPr>
        <w:t xml:space="preserve">some of the </w:t>
      </w:r>
      <w:r w:rsidR="00293D4C">
        <w:rPr>
          <w:rFonts w:ascii="Times New Roman" w:hAnsi="Times New Roman" w:cs="Times New Roman"/>
          <w:color w:val="000000" w:themeColor="text1"/>
          <w:sz w:val="20"/>
          <w:szCs w:val="20"/>
        </w:rPr>
        <w:t>subcarrier</w:t>
      </w:r>
      <w:r w:rsidR="00293D4C" w:rsidRPr="00293D4C">
        <w:rPr>
          <w:rFonts w:ascii="Times New Roman" w:hAnsi="Times New Roman" w:cs="Times New Roman"/>
          <w:color w:val="000000" w:themeColor="text1"/>
          <w:sz w:val="20"/>
          <w:szCs w:val="20"/>
        </w:rPr>
        <w:t xml:space="preserve">s are left empty, the empty RE power to average RE power </w:t>
      </w:r>
      <w:r w:rsidR="00AC7319">
        <w:rPr>
          <w:rFonts w:ascii="Times New Roman" w:hAnsi="Times New Roman" w:cs="Times New Roman"/>
          <w:color w:val="000000" w:themeColor="text1"/>
          <w:sz w:val="20"/>
          <w:szCs w:val="20"/>
        </w:rPr>
        <w:t>will</w:t>
      </w:r>
      <w:r w:rsidR="00293D4C" w:rsidRPr="00293D4C">
        <w:rPr>
          <w:rFonts w:ascii="Times New Roman" w:hAnsi="Times New Roman" w:cs="Times New Roman"/>
          <w:color w:val="000000" w:themeColor="text1"/>
          <w:sz w:val="20"/>
          <w:szCs w:val="20"/>
        </w:rPr>
        <w:t xml:space="preserve"> exceed the lower bound of dynamic range. Hence, it is not clear how </w:t>
      </w:r>
      <w:r w:rsidR="00AC7319">
        <w:rPr>
          <w:rFonts w:ascii="Times New Roman" w:hAnsi="Times New Roman" w:cs="Times New Roman"/>
          <w:color w:val="000000" w:themeColor="text1"/>
          <w:sz w:val="20"/>
          <w:szCs w:val="20"/>
        </w:rPr>
        <w:t>to maintain such</w:t>
      </w:r>
      <w:r w:rsidR="00293D4C" w:rsidRPr="00293D4C">
        <w:rPr>
          <w:rFonts w:ascii="Times New Roman" w:hAnsi="Times New Roman" w:cs="Times New Roman"/>
          <w:color w:val="000000" w:themeColor="text1"/>
          <w:sz w:val="20"/>
          <w:szCs w:val="20"/>
        </w:rPr>
        <w:t xml:space="preserve"> requirement </w:t>
      </w:r>
      <w:r w:rsidR="00FC126F">
        <w:rPr>
          <w:rFonts w:ascii="Times New Roman" w:hAnsi="Times New Roman" w:cs="Times New Roman"/>
          <w:color w:val="000000" w:themeColor="text1"/>
          <w:sz w:val="20"/>
          <w:szCs w:val="20"/>
        </w:rPr>
        <w:t>in option</w:t>
      </w:r>
      <w:r w:rsidR="00293D4C" w:rsidRPr="00293D4C">
        <w:rPr>
          <w:rFonts w:ascii="Times New Roman" w:hAnsi="Times New Roman" w:cs="Times New Roman"/>
          <w:color w:val="000000" w:themeColor="text1"/>
          <w:sz w:val="20"/>
          <w:szCs w:val="20"/>
        </w:rPr>
        <w:t xml:space="preserve"> OOK-3.</w:t>
      </w:r>
    </w:p>
    <w:p w14:paraId="35C8CD87" w14:textId="530B8EE4" w:rsidR="00EC02A6" w:rsidRPr="0049604A" w:rsidRDefault="0049604A" w:rsidP="0049604A">
      <w:pPr>
        <w:widowControl/>
        <w:adjustRightInd w:val="0"/>
        <w:snapToGrid w:val="0"/>
        <w:spacing w:beforeLines="50" w:before="120"/>
        <w:ind w:right="210"/>
        <w:rPr>
          <w:rFonts w:ascii="Times New Roman" w:hAnsi="Times New Roman" w:cs="Times New Roman"/>
          <w:b/>
          <w:color w:val="000000" w:themeColor="text1"/>
          <w:sz w:val="20"/>
          <w:szCs w:val="20"/>
        </w:rPr>
      </w:pPr>
      <w:bookmarkStart w:id="9" w:name="OB6"/>
      <w:r w:rsidRPr="00B02027">
        <w:rPr>
          <w:rFonts w:ascii="Times New Roman" w:eastAsia="MS Mincho" w:hAnsi="Times New Roman" w:cs="Times New Roman"/>
          <w:b/>
          <w:kern w:val="0"/>
          <w:sz w:val="20"/>
          <w:szCs w:val="24"/>
          <w:lang w:eastAsia="en-US"/>
        </w:rPr>
        <w:t xml:space="preserve">Observation </w:t>
      </w:r>
      <w:r w:rsidRPr="00B02027">
        <w:rPr>
          <w:rFonts w:ascii="Times New Roman" w:eastAsia="MS Mincho" w:hAnsi="Times New Roman" w:cs="Times New Roman"/>
          <w:b/>
          <w:kern w:val="0"/>
          <w:sz w:val="20"/>
          <w:szCs w:val="24"/>
          <w:lang w:eastAsia="en-US"/>
        </w:rPr>
        <w:fldChar w:fldCharType="begin"/>
      </w:r>
      <w:r w:rsidRPr="00B02027">
        <w:rPr>
          <w:rFonts w:ascii="Times New Roman" w:eastAsia="MS Mincho" w:hAnsi="Times New Roman" w:cs="Times New Roman"/>
          <w:b/>
          <w:kern w:val="0"/>
          <w:sz w:val="20"/>
          <w:szCs w:val="24"/>
          <w:lang w:eastAsia="en-US"/>
        </w:rPr>
        <w:instrText xml:space="preserve"> SEQ Observation \* ARABIC </w:instrText>
      </w:r>
      <w:r w:rsidRPr="00B02027">
        <w:rPr>
          <w:rFonts w:ascii="Times New Roman" w:eastAsia="MS Mincho" w:hAnsi="Times New Roman" w:cs="Times New Roman"/>
          <w:b/>
          <w:kern w:val="0"/>
          <w:sz w:val="20"/>
          <w:szCs w:val="24"/>
          <w:lang w:eastAsia="en-US"/>
        </w:rPr>
        <w:fldChar w:fldCharType="separate"/>
      </w:r>
      <w:r w:rsidR="009428FD">
        <w:rPr>
          <w:rFonts w:ascii="Times New Roman" w:eastAsia="MS Mincho" w:hAnsi="Times New Roman" w:cs="Times New Roman"/>
          <w:b/>
          <w:noProof/>
          <w:kern w:val="0"/>
          <w:sz w:val="20"/>
          <w:szCs w:val="24"/>
          <w:lang w:eastAsia="en-US"/>
        </w:rPr>
        <w:t>6</w:t>
      </w:r>
      <w:r w:rsidRPr="00B02027">
        <w:rPr>
          <w:rFonts w:ascii="Times New Roman" w:eastAsia="MS Mincho" w:hAnsi="Times New Roman" w:cs="Times New Roman"/>
          <w:b/>
          <w:kern w:val="0"/>
          <w:sz w:val="20"/>
          <w:szCs w:val="24"/>
          <w:lang w:eastAsia="en-US"/>
        </w:rPr>
        <w:fldChar w:fldCharType="end"/>
      </w:r>
      <w:r w:rsidRPr="00B02027">
        <w:rPr>
          <w:rFonts w:ascii="Times New Roman" w:eastAsia="宋体" w:hAnsi="Times New Roman" w:cs="Times New Roman"/>
          <w:b/>
          <w:kern w:val="0"/>
          <w:sz w:val="20"/>
          <w:szCs w:val="24"/>
        </w:rPr>
        <w:t xml:space="preserve">: </w:t>
      </w:r>
      <w:r w:rsidR="00293D4C" w:rsidRPr="0049604A">
        <w:rPr>
          <w:rFonts w:ascii="Times New Roman" w:hAnsi="Times New Roman" w:cs="Times New Roman"/>
          <w:b/>
          <w:color w:val="000000" w:themeColor="text1"/>
          <w:sz w:val="20"/>
          <w:szCs w:val="20"/>
        </w:rPr>
        <w:t xml:space="preserve">It is </w:t>
      </w:r>
      <w:r w:rsidR="00FC126F">
        <w:rPr>
          <w:rFonts w:ascii="Times New Roman" w:hAnsi="Times New Roman" w:cs="Times New Roman"/>
          <w:b/>
          <w:color w:val="000000" w:themeColor="text1"/>
          <w:sz w:val="20"/>
          <w:szCs w:val="20"/>
        </w:rPr>
        <w:t>not clear</w:t>
      </w:r>
      <w:r w:rsidR="00293D4C" w:rsidRPr="0049604A">
        <w:rPr>
          <w:rFonts w:ascii="Times New Roman" w:hAnsi="Times New Roman" w:cs="Times New Roman"/>
          <w:b/>
          <w:color w:val="000000" w:themeColor="text1"/>
          <w:sz w:val="20"/>
          <w:szCs w:val="20"/>
        </w:rPr>
        <w:t xml:space="preserve"> how </w:t>
      </w:r>
      <w:r w:rsidR="000A49F9">
        <w:rPr>
          <w:rFonts w:ascii="Times New Roman" w:hAnsi="Times New Roman" w:cs="Times New Roman"/>
          <w:b/>
          <w:color w:val="000000" w:themeColor="text1"/>
          <w:sz w:val="20"/>
          <w:szCs w:val="20"/>
        </w:rPr>
        <w:t xml:space="preserve">to fulfill </w:t>
      </w:r>
      <w:r w:rsidR="00293D4C" w:rsidRPr="0049604A">
        <w:rPr>
          <w:rFonts w:ascii="Times New Roman" w:hAnsi="Times New Roman" w:cs="Times New Roman"/>
          <w:b/>
          <w:color w:val="000000" w:themeColor="text1"/>
          <w:sz w:val="20"/>
          <w:szCs w:val="20"/>
        </w:rPr>
        <w:t xml:space="preserve">RAN4 </w:t>
      </w:r>
      <w:r w:rsidR="000A49F9" w:rsidRPr="00731CAE">
        <w:rPr>
          <w:rFonts w:ascii="Times New Roman" w:hAnsi="Times New Roman" w:cs="Times New Roman"/>
          <w:b/>
          <w:color w:val="000000" w:themeColor="text1"/>
          <w:sz w:val="20"/>
          <w:szCs w:val="20"/>
        </w:rPr>
        <w:t>requirement</w:t>
      </w:r>
      <w:r w:rsidR="000A49F9">
        <w:rPr>
          <w:rFonts w:ascii="Times New Roman" w:hAnsi="Times New Roman" w:cs="Times New Roman"/>
          <w:b/>
          <w:color w:val="000000" w:themeColor="text1"/>
          <w:sz w:val="20"/>
          <w:szCs w:val="20"/>
        </w:rPr>
        <w:t xml:space="preserve"> on</w:t>
      </w:r>
      <w:r w:rsidR="000A49F9" w:rsidRPr="00731CAE">
        <w:rPr>
          <w:rFonts w:ascii="Times New Roman" w:hAnsi="Times New Roman" w:cs="Times New Roman"/>
          <w:b/>
          <w:color w:val="000000" w:themeColor="text1"/>
          <w:sz w:val="20"/>
          <w:szCs w:val="20"/>
        </w:rPr>
        <w:t xml:space="preserve"> </w:t>
      </w:r>
      <w:r w:rsidR="00293D4C" w:rsidRPr="0049604A">
        <w:rPr>
          <w:rFonts w:ascii="Times New Roman" w:hAnsi="Times New Roman" w:cs="Times New Roman"/>
          <w:b/>
          <w:color w:val="000000" w:themeColor="text1"/>
          <w:sz w:val="20"/>
          <w:szCs w:val="20"/>
        </w:rPr>
        <w:t xml:space="preserve">RE dynamic range at </w:t>
      </w:r>
      <w:proofErr w:type="spellStart"/>
      <w:r w:rsidR="00293D4C" w:rsidRPr="0049604A">
        <w:rPr>
          <w:rFonts w:ascii="Times New Roman" w:hAnsi="Times New Roman" w:cs="Times New Roman"/>
          <w:b/>
          <w:color w:val="000000" w:themeColor="text1"/>
          <w:sz w:val="20"/>
          <w:szCs w:val="20"/>
        </w:rPr>
        <w:t>gNB</w:t>
      </w:r>
      <w:proofErr w:type="spellEnd"/>
      <w:r w:rsidR="00293D4C" w:rsidRPr="0049604A">
        <w:rPr>
          <w:rFonts w:ascii="Times New Roman" w:hAnsi="Times New Roman" w:cs="Times New Roman"/>
          <w:b/>
          <w:color w:val="000000" w:themeColor="text1"/>
          <w:sz w:val="20"/>
          <w:szCs w:val="20"/>
        </w:rPr>
        <w:t xml:space="preserve"> side</w:t>
      </w:r>
      <w:r w:rsidR="000A49F9">
        <w:rPr>
          <w:rFonts w:ascii="Times New Roman" w:hAnsi="Times New Roman" w:cs="Times New Roman"/>
          <w:b/>
          <w:color w:val="000000" w:themeColor="text1"/>
          <w:sz w:val="20"/>
          <w:szCs w:val="20"/>
        </w:rPr>
        <w:t xml:space="preserve"> in option OOK-3</w:t>
      </w:r>
      <w:r w:rsidR="00293D4C" w:rsidRPr="0049604A">
        <w:rPr>
          <w:rFonts w:ascii="Times New Roman" w:hAnsi="Times New Roman" w:cs="Times New Roman"/>
          <w:b/>
          <w:color w:val="000000" w:themeColor="text1"/>
          <w:sz w:val="20"/>
          <w:szCs w:val="20"/>
        </w:rPr>
        <w:t>.</w:t>
      </w:r>
    </w:p>
    <w:bookmarkEnd w:id="9"/>
    <w:p w14:paraId="64280B7A" w14:textId="77777777" w:rsidR="00380911" w:rsidRPr="0049604A" w:rsidRDefault="00EC02A6" w:rsidP="0049604A">
      <w:pPr>
        <w:widowControl/>
        <w:adjustRightInd w:val="0"/>
        <w:snapToGrid w:val="0"/>
        <w:spacing w:beforeLines="50" w:before="120"/>
        <w:ind w:right="210"/>
        <w:jc w:val="center"/>
        <w:rPr>
          <w:rFonts w:ascii="Times New Roman" w:hAnsi="Times New Roman" w:cs="Times New Roman"/>
          <w:b/>
          <w:color w:val="000000" w:themeColor="text1"/>
          <w:sz w:val="20"/>
          <w:szCs w:val="20"/>
        </w:rPr>
      </w:pPr>
      <w:r w:rsidRPr="0049604A">
        <w:rPr>
          <w:rFonts w:ascii="Times New Roman" w:hAnsi="Times New Roman" w:cs="Times New Roman"/>
          <w:b/>
          <w:color w:val="000000" w:themeColor="text1"/>
          <w:sz w:val="20"/>
          <w:szCs w:val="20"/>
        </w:rPr>
        <w:t>Table 1 RE power control dynamic range (in TS38.104, Table 6.3.2.2-1)</w:t>
      </w:r>
    </w:p>
    <w:tbl>
      <w:tblPr>
        <w:tblStyle w:val="92"/>
        <w:tblW w:w="0" w:type="auto"/>
        <w:jc w:val="center"/>
        <w:tblLayout w:type="fixed"/>
        <w:tblLook w:val="04A0" w:firstRow="1" w:lastRow="0" w:firstColumn="1" w:lastColumn="0" w:noHBand="0" w:noVBand="1"/>
      </w:tblPr>
      <w:tblGrid>
        <w:gridCol w:w="2410"/>
        <w:gridCol w:w="1915"/>
        <w:gridCol w:w="1771"/>
      </w:tblGrid>
      <w:tr w:rsidR="00380911" w:rsidRPr="00380911" w14:paraId="11654F68" w14:textId="77777777" w:rsidTr="001E09FE">
        <w:trPr>
          <w:cantSplit/>
          <w:jc w:val="center"/>
        </w:trPr>
        <w:tc>
          <w:tcPr>
            <w:tcW w:w="2410" w:type="dxa"/>
            <w:tcBorders>
              <w:bottom w:val="nil"/>
            </w:tcBorders>
          </w:tcPr>
          <w:p w14:paraId="42045739" w14:textId="77777777" w:rsidR="00380911" w:rsidRPr="00380911" w:rsidRDefault="00380911" w:rsidP="0049604A">
            <w:pPr>
              <w:keepNext/>
              <w:keepLines/>
              <w:widowControl/>
              <w:rPr>
                <w:rFonts w:ascii="Arial" w:hAnsi="Arial"/>
                <w:b/>
                <w:sz w:val="18"/>
                <w:lang w:eastAsia="en-US"/>
              </w:rPr>
            </w:pPr>
            <w:r w:rsidRPr="00380911">
              <w:rPr>
                <w:rFonts w:ascii="Arial" w:hAnsi="Arial" w:cs="v5.0.0"/>
                <w:b/>
                <w:sz w:val="18"/>
                <w:lang w:eastAsia="en-US"/>
              </w:rPr>
              <w:lastRenderedPageBreak/>
              <w:t>Modulation scheme used</w:t>
            </w:r>
          </w:p>
        </w:tc>
        <w:tc>
          <w:tcPr>
            <w:tcW w:w="3686" w:type="dxa"/>
            <w:gridSpan w:val="2"/>
          </w:tcPr>
          <w:p w14:paraId="3B92FF9F" w14:textId="77777777" w:rsidR="00380911" w:rsidRPr="00380911" w:rsidRDefault="00380911" w:rsidP="00380911">
            <w:pPr>
              <w:keepNext/>
              <w:keepLines/>
              <w:widowControl/>
              <w:jc w:val="center"/>
              <w:rPr>
                <w:rFonts w:ascii="Arial" w:hAnsi="Arial"/>
                <w:b/>
                <w:sz w:val="18"/>
                <w:lang w:eastAsia="en-US"/>
              </w:rPr>
            </w:pPr>
            <w:r w:rsidRPr="00380911">
              <w:rPr>
                <w:rFonts w:ascii="Arial" w:hAnsi="Arial" w:cs="v5.0.0"/>
                <w:b/>
                <w:sz w:val="18"/>
                <w:lang w:eastAsia="en-US"/>
              </w:rPr>
              <w:t>RE power control dynamic range (dB)</w:t>
            </w:r>
          </w:p>
        </w:tc>
      </w:tr>
      <w:tr w:rsidR="00380911" w:rsidRPr="00380911" w14:paraId="7DAE7C63" w14:textId="77777777" w:rsidTr="001E09FE">
        <w:trPr>
          <w:cantSplit/>
          <w:jc w:val="center"/>
        </w:trPr>
        <w:tc>
          <w:tcPr>
            <w:tcW w:w="2410" w:type="dxa"/>
            <w:tcBorders>
              <w:top w:val="nil"/>
            </w:tcBorders>
          </w:tcPr>
          <w:p w14:paraId="76A3F7AF" w14:textId="77777777" w:rsidR="00380911" w:rsidRPr="00380911" w:rsidRDefault="00380911" w:rsidP="00380911">
            <w:pPr>
              <w:keepNext/>
              <w:keepLines/>
              <w:widowControl/>
              <w:jc w:val="center"/>
              <w:rPr>
                <w:rFonts w:ascii="Arial" w:hAnsi="Arial"/>
                <w:b/>
                <w:sz w:val="18"/>
                <w:lang w:eastAsia="en-US"/>
              </w:rPr>
            </w:pPr>
            <w:r w:rsidRPr="00380911">
              <w:rPr>
                <w:rFonts w:ascii="Arial" w:hAnsi="Arial" w:cs="v5.0.0"/>
                <w:b/>
                <w:sz w:val="18"/>
                <w:lang w:eastAsia="en-US"/>
              </w:rPr>
              <w:t>on the RE</w:t>
            </w:r>
          </w:p>
        </w:tc>
        <w:tc>
          <w:tcPr>
            <w:tcW w:w="1915" w:type="dxa"/>
          </w:tcPr>
          <w:p w14:paraId="0B61E98A" w14:textId="77777777" w:rsidR="00380911" w:rsidRPr="00380911" w:rsidRDefault="00380911" w:rsidP="00380911">
            <w:pPr>
              <w:keepNext/>
              <w:keepLines/>
              <w:widowControl/>
              <w:jc w:val="center"/>
              <w:rPr>
                <w:rFonts w:ascii="Arial" w:hAnsi="Arial"/>
                <w:b/>
                <w:sz w:val="18"/>
                <w:lang w:eastAsia="en-US"/>
              </w:rPr>
            </w:pPr>
            <w:r w:rsidRPr="00380911">
              <w:rPr>
                <w:rFonts w:ascii="Arial" w:hAnsi="Arial" w:cs="v5.0.0"/>
                <w:b/>
                <w:sz w:val="18"/>
                <w:lang w:eastAsia="en-US"/>
              </w:rPr>
              <w:t>(down)</w:t>
            </w:r>
          </w:p>
        </w:tc>
        <w:tc>
          <w:tcPr>
            <w:tcW w:w="1771" w:type="dxa"/>
          </w:tcPr>
          <w:p w14:paraId="46491B70" w14:textId="77777777" w:rsidR="00380911" w:rsidRPr="00380911" w:rsidRDefault="00380911" w:rsidP="00380911">
            <w:pPr>
              <w:keepNext/>
              <w:keepLines/>
              <w:widowControl/>
              <w:jc w:val="center"/>
              <w:rPr>
                <w:rFonts w:ascii="Arial" w:hAnsi="Arial"/>
                <w:b/>
                <w:sz w:val="18"/>
                <w:lang w:eastAsia="en-US"/>
              </w:rPr>
            </w:pPr>
            <w:r w:rsidRPr="00380911">
              <w:rPr>
                <w:rFonts w:ascii="Arial" w:hAnsi="Arial" w:cs="v5.0.0"/>
                <w:b/>
                <w:sz w:val="18"/>
                <w:lang w:eastAsia="en-US"/>
              </w:rPr>
              <w:t>(up)</w:t>
            </w:r>
          </w:p>
        </w:tc>
      </w:tr>
      <w:tr w:rsidR="00380911" w:rsidRPr="00380911" w14:paraId="372CB54F" w14:textId="77777777" w:rsidTr="001E09FE">
        <w:trPr>
          <w:cantSplit/>
          <w:jc w:val="center"/>
        </w:trPr>
        <w:tc>
          <w:tcPr>
            <w:tcW w:w="2410" w:type="dxa"/>
          </w:tcPr>
          <w:p w14:paraId="29E6E6F7"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QPSK (PDCCH)</w:t>
            </w:r>
          </w:p>
        </w:tc>
        <w:tc>
          <w:tcPr>
            <w:tcW w:w="1915" w:type="dxa"/>
          </w:tcPr>
          <w:p w14:paraId="1A375518"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-6</w:t>
            </w:r>
          </w:p>
        </w:tc>
        <w:tc>
          <w:tcPr>
            <w:tcW w:w="1771" w:type="dxa"/>
          </w:tcPr>
          <w:p w14:paraId="57C83882"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+4</w:t>
            </w:r>
          </w:p>
        </w:tc>
      </w:tr>
      <w:tr w:rsidR="00380911" w:rsidRPr="00380911" w14:paraId="412BFB51" w14:textId="77777777" w:rsidTr="001E09FE">
        <w:trPr>
          <w:cantSplit/>
          <w:jc w:val="center"/>
        </w:trPr>
        <w:tc>
          <w:tcPr>
            <w:tcW w:w="2410" w:type="dxa"/>
          </w:tcPr>
          <w:p w14:paraId="4934689F"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QPSK (PDSCH)</w:t>
            </w:r>
          </w:p>
        </w:tc>
        <w:tc>
          <w:tcPr>
            <w:tcW w:w="1915" w:type="dxa"/>
          </w:tcPr>
          <w:p w14:paraId="7A9E7C31"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-6</w:t>
            </w:r>
          </w:p>
        </w:tc>
        <w:tc>
          <w:tcPr>
            <w:tcW w:w="1771" w:type="dxa"/>
          </w:tcPr>
          <w:p w14:paraId="2D0F5B3D"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+3</w:t>
            </w:r>
          </w:p>
        </w:tc>
      </w:tr>
      <w:tr w:rsidR="00380911" w:rsidRPr="00380911" w14:paraId="123F609E" w14:textId="77777777" w:rsidTr="001E09FE">
        <w:trPr>
          <w:cantSplit/>
          <w:jc w:val="center"/>
        </w:trPr>
        <w:tc>
          <w:tcPr>
            <w:tcW w:w="2410" w:type="dxa"/>
          </w:tcPr>
          <w:p w14:paraId="4F552931" w14:textId="77777777" w:rsidR="00380911" w:rsidRPr="00380911" w:rsidRDefault="00380911" w:rsidP="00380911">
            <w:pPr>
              <w:keepNext/>
              <w:keepLines/>
              <w:widowControl/>
              <w:jc w:val="center"/>
              <w:rPr>
                <w:rFonts w:ascii="Arial" w:hAnsi="Arial" w:cs="v5.0.0"/>
                <w:sz w:val="18"/>
                <w:lang w:eastAsia="en-US"/>
              </w:rPr>
            </w:pPr>
            <w:r w:rsidRPr="00380911">
              <w:rPr>
                <w:rFonts w:ascii="Arial" w:hAnsi="Arial" w:cs="v5.0.0"/>
                <w:sz w:val="18"/>
                <w:lang w:eastAsia="en-US"/>
              </w:rPr>
              <w:t>16QAM (PDSCH)</w:t>
            </w:r>
          </w:p>
        </w:tc>
        <w:tc>
          <w:tcPr>
            <w:tcW w:w="1915" w:type="dxa"/>
          </w:tcPr>
          <w:p w14:paraId="111A23AE"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-3</w:t>
            </w:r>
          </w:p>
        </w:tc>
        <w:tc>
          <w:tcPr>
            <w:tcW w:w="1771" w:type="dxa"/>
          </w:tcPr>
          <w:p w14:paraId="32D78CC0"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+3</w:t>
            </w:r>
          </w:p>
        </w:tc>
      </w:tr>
      <w:tr w:rsidR="00380911" w:rsidRPr="00380911" w14:paraId="25131924" w14:textId="77777777" w:rsidTr="001E09FE">
        <w:trPr>
          <w:cantSplit/>
          <w:jc w:val="center"/>
        </w:trPr>
        <w:tc>
          <w:tcPr>
            <w:tcW w:w="2410" w:type="dxa"/>
          </w:tcPr>
          <w:p w14:paraId="246A5016" w14:textId="77777777" w:rsidR="00380911" w:rsidRPr="00380911" w:rsidRDefault="00380911" w:rsidP="00380911">
            <w:pPr>
              <w:keepNext/>
              <w:keepLines/>
              <w:widowControl/>
              <w:jc w:val="center"/>
              <w:rPr>
                <w:rFonts w:ascii="Arial" w:hAnsi="Arial" w:cs="v5.0.0"/>
                <w:sz w:val="18"/>
                <w:lang w:eastAsia="en-US"/>
              </w:rPr>
            </w:pPr>
            <w:r w:rsidRPr="00380911">
              <w:rPr>
                <w:rFonts w:ascii="Arial" w:hAnsi="Arial" w:cs="v5.0.0"/>
                <w:sz w:val="18"/>
                <w:lang w:eastAsia="en-US"/>
              </w:rPr>
              <w:t>64QAM (PDSCH)</w:t>
            </w:r>
          </w:p>
        </w:tc>
        <w:tc>
          <w:tcPr>
            <w:tcW w:w="1915" w:type="dxa"/>
          </w:tcPr>
          <w:p w14:paraId="1D8F28CC"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0</w:t>
            </w:r>
          </w:p>
        </w:tc>
        <w:tc>
          <w:tcPr>
            <w:tcW w:w="1771" w:type="dxa"/>
          </w:tcPr>
          <w:p w14:paraId="181CD48E"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0</w:t>
            </w:r>
          </w:p>
        </w:tc>
      </w:tr>
      <w:tr w:rsidR="00380911" w:rsidRPr="00380911" w14:paraId="761ABF2B" w14:textId="77777777" w:rsidTr="001E09FE">
        <w:trPr>
          <w:cantSplit/>
          <w:jc w:val="center"/>
        </w:trPr>
        <w:tc>
          <w:tcPr>
            <w:tcW w:w="2410" w:type="dxa"/>
          </w:tcPr>
          <w:p w14:paraId="68B82D7A" w14:textId="77777777" w:rsidR="00380911" w:rsidRPr="00380911" w:rsidRDefault="00380911" w:rsidP="00380911">
            <w:pPr>
              <w:keepNext/>
              <w:keepLines/>
              <w:widowControl/>
              <w:jc w:val="center"/>
              <w:rPr>
                <w:rFonts w:ascii="Arial" w:hAnsi="Arial" w:cs="v5.0.0"/>
                <w:sz w:val="18"/>
                <w:lang w:eastAsia="en-US"/>
              </w:rPr>
            </w:pPr>
            <w:r w:rsidRPr="00380911">
              <w:rPr>
                <w:rFonts w:ascii="Arial" w:hAnsi="Arial" w:cs="v5.0.0"/>
                <w:sz w:val="18"/>
                <w:lang w:eastAsia="en-US"/>
              </w:rPr>
              <w:t>256QAM (PDSCH)</w:t>
            </w:r>
          </w:p>
        </w:tc>
        <w:tc>
          <w:tcPr>
            <w:tcW w:w="1915" w:type="dxa"/>
          </w:tcPr>
          <w:p w14:paraId="7CB59262"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0</w:t>
            </w:r>
          </w:p>
        </w:tc>
        <w:tc>
          <w:tcPr>
            <w:tcW w:w="1771" w:type="dxa"/>
          </w:tcPr>
          <w:p w14:paraId="5CBDBD79"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0</w:t>
            </w:r>
          </w:p>
        </w:tc>
      </w:tr>
      <w:tr w:rsidR="00380911" w:rsidRPr="00380911" w14:paraId="4D7026B5" w14:textId="77777777" w:rsidTr="001E09FE">
        <w:trPr>
          <w:cantSplit/>
          <w:jc w:val="center"/>
        </w:trPr>
        <w:tc>
          <w:tcPr>
            <w:tcW w:w="6096" w:type="dxa"/>
            <w:gridSpan w:val="3"/>
          </w:tcPr>
          <w:p w14:paraId="7B24CA41" w14:textId="77777777" w:rsidR="00380911" w:rsidRPr="00380911" w:rsidRDefault="00380911" w:rsidP="00380911">
            <w:pPr>
              <w:keepNext/>
              <w:keepLines/>
              <w:widowControl/>
              <w:ind w:left="851" w:hanging="851"/>
              <w:jc w:val="left"/>
              <w:rPr>
                <w:rFonts w:ascii="Arial" w:hAnsi="Arial"/>
                <w:sz w:val="18"/>
                <w:lang w:eastAsia="en-US"/>
              </w:rPr>
            </w:pPr>
            <w:r w:rsidRPr="00380911">
              <w:rPr>
                <w:rFonts w:ascii="Arial" w:hAnsi="Arial" w:cs="Arial"/>
                <w:sz w:val="18"/>
                <w:lang w:eastAsia="en-US"/>
              </w:rPr>
              <w:t>NOTE:</w:t>
            </w:r>
            <w:r w:rsidRPr="00380911">
              <w:rPr>
                <w:rFonts w:ascii="Arial" w:hAnsi="Arial" w:cs="Arial"/>
                <w:sz w:val="18"/>
                <w:lang w:eastAsia="en-US"/>
              </w:rPr>
              <w:tab/>
              <w:t xml:space="preserve">The </w:t>
            </w:r>
            <w:r w:rsidRPr="00380911">
              <w:rPr>
                <w:rFonts w:ascii="Arial" w:hAnsi="Arial" w:cs="v5.0.0"/>
                <w:snapToGrid w:val="0"/>
                <w:sz w:val="18"/>
                <w:lang w:eastAsia="en-US"/>
              </w:rPr>
              <w:t>output power</w:t>
            </w:r>
            <w:r w:rsidRPr="00380911">
              <w:rPr>
                <w:rFonts w:ascii="Arial" w:hAnsi="Arial" w:cs="Arial"/>
                <w:sz w:val="18"/>
                <w:lang w:eastAsia="en-US"/>
              </w:rPr>
              <w:t xml:space="preserve"> per carrier shall always be less or equal to the maximum</w:t>
            </w:r>
            <w:r w:rsidRPr="00380911">
              <w:rPr>
                <w:rFonts w:ascii="Arial" w:hAnsi="Arial" w:cs="v5.0.0"/>
                <w:snapToGrid w:val="0"/>
                <w:sz w:val="18"/>
                <w:lang w:eastAsia="en-US"/>
              </w:rPr>
              <w:t xml:space="preserve"> output power of the base station</w:t>
            </w:r>
            <w:r w:rsidRPr="00380911">
              <w:rPr>
                <w:rFonts w:ascii="Arial" w:hAnsi="Arial" w:cs="Arial"/>
                <w:sz w:val="18"/>
                <w:lang w:eastAsia="en-US"/>
              </w:rPr>
              <w:t>.</w:t>
            </w:r>
          </w:p>
        </w:tc>
      </w:tr>
    </w:tbl>
    <w:p w14:paraId="745B2758" w14:textId="77777777" w:rsidR="00380911" w:rsidRPr="0049604A" w:rsidRDefault="00380911" w:rsidP="0049604A">
      <w:pPr>
        <w:widowControl/>
        <w:adjustRightInd w:val="0"/>
        <w:snapToGrid w:val="0"/>
        <w:spacing w:beforeLines="50" w:before="120"/>
        <w:rPr>
          <w:rFonts w:ascii="Times New Roman" w:hAnsi="Times New Roman" w:cs="Times New Roman"/>
          <w:color w:val="000000" w:themeColor="text1"/>
          <w:sz w:val="20"/>
          <w:szCs w:val="20"/>
          <w:lang w:val="en-GB"/>
        </w:rPr>
      </w:pPr>
    </w:p>
    <w:p w14:paraId="0023A3AC" w14:textId="1C6AA771" w:rsidR="00C273A1" w:rsidRDefault="00A8040C" w:rsidP="00E338B6">
      <w:pPr>
        <w:widowControl/>
        <w:numPr>
          <w:ilvl w:val="0"/>
          <w:numId w:val="20"/>
        </w:numPr>
        <w:jc w:val="left"/>
        <w:rPr>
          <w:rFonts w:ascii="Times New Roman" w:eastAsia="宋体" w:hAnsi="Times New Roman" w:cs="Times New Roman"/>
          <w:b/>
          <w:sz w:val="20"/>
          <w:szCs w:val="20"/>
        </w:rPr>
      </w:pPr>
      <w:r w:rsidRPr="00E338B6">
        <w:rPr>
          <w:rFonts w:ascii="Times New Roman" w:hAnsi="Times New Roman" w:cs="Times New Roman"/>
          <w:b/>
          <w:sz w:val="20"/>
          <w:szCs w:val="20"/>
        </w:rPr>
        <w:t xml:space="preserve">Option OOK-4: Transform M-bit OOK in time domain </w:t>
      </w:r>
      <w:r w:rsidR="00F75701">
        <w:rPr>
          <w:rFonts w:ascii="Times New Roman" w:eastAsia="宋体" w:hAnsi="Times New Roman" w:cs="Times New Roman" w:hint="eastAsia"/>
          <w:b/>
          <w:sz w:val="20"/>
          <w:szCs w:val="20"/>
        </w:rPr>
        <w:t xml:space="preserve"> </w:t>
      </w:r>
    </w:p>
    <w:p w14:paraId="05DB6D76" w14:textId="77777777" w:rsidR="00962257" w:rsidRDefault="00962257" w:rsidP="00962257">
      <w:pPr>
        <w:widowControl/>
        <w:adjustRightInd w:val="0"/>
        <w:snapToGrid w:val="0"/>
        <w:spacing w:beforeLines="50" w:before="120"/>
        <w:rPr>
          <w:rFonts w:ascii="Times New Roman" w:eastAsia="等线" w:hAnsi="Times New Roman" w:cs="Times New Roman"/>
          <w:color w:val="000000" w:themeColor="text1"/>
          <w:kern w:val="0"/>
          <w:sz w:val="20"/>
          <w:szCs w:val="20"/>
        </w:rPr>
      </w:pPr>
      <w:r>
        <w:rPr>
          <w:rFonts w:ascii="Times New Roman" w:eastAsia="等线" w:hAnsi="Times New Roman" w:cs="Times New Roman"/>
          <w:color w:val="000000" w:themeColor="text1"/>
          <w:kern w:val="0"/>
          <w:sz w:val="20"/>
          <w:szCs w:val="20"/>
        </w:rPr>
        <w:t>Regarding</w:t>
      </w:r>
      <w:r w:rsidRPr="00E338B6">
        <w:rPr>
          <w:rFonts w:ascii="Times New Roman" w:eastAsia="等线" w:hAnsi="Times New Roman" w:cs="Times New Roman"/>
          <w:color w:val="000000" w:themeColor="text1"/>
          <w:kern w:val="0"/>
          <w:sz w:val="20"/>
          <w:szCs w:val="20"/>
        </w:rPr>
        <w:t xml:space="preserve"> the </w:t>
      </w:r>
      <w:r>
        <w:rPr>
          <w:rFonts w:ascii="Times New Roman" w:eastAsia="等线" w:hAnsi="Times New Roman" w:cs="Times New Roman"/>
          <w:color w:val="000000" w:themeColor="text1"/>
          <w:kern w:val="0"/>
          <w:sz w:val="20"/>
          <w:szCs w:val="20"/>
        </w:rPr>
        <w:t xml:space="preserve">block </w:t>
      </w:r>
      <w:r>
        <w:rPr>
          <w:rFonts w:ascii="Times New Roman" w:eastAsia="等线" w:hAnsi="Times New Roman" w:cs="Times New Roman" w:hint="eastAsia"/>
          <w:color w:val="000000" w:themeColor="text1"/>
          <w:kern w:val="0"/>
          <w:sz w:val="20"/>
          <w:szCs w:val="20"/>
        </w:rPr>
        <w:t>‘</w:t>
      </w:r>
      <w:r>
        <w:rPr>
          <w:rFonts w:ascii="Times New Roman" w:eastAsia="等线" w:hAnsi="Times New Roman" w:cs="Times New Roman"/>
          <w:color w:val="000000" w:themeColor="text1"/>
          <w:kern w:val="0"/>
          <w:sz w:val="20"/>
          <w:szCs w:val="20"/>
        </w:rPr>
        <w:t xml:space="preserve">signal generation and modification’ in option OOK-4, signal modification can be applied for the purposes below </w:t>
      </w:r>
    </w:p>
    <w:p w14:paraId="4E03054F" w14:textId="77777777" w:rsidR="00962257" w:rsidRDefault="00962257" w:rsidP="00962257">
      <w:pPr>
        <w:pStyle w:val="affff0"/>
        <w:widowControl/>
        <w:numPr>
          <w:ilvl w:val="0"/>
          <w:numId w:val="50"/>
        </w:numPr>
        <w:adjustRightInd w:val="0"/>
        <w:snapToGrid w:val="0"/>
        <w:spacing w:beforeLines="50" w:before="120"/>
        <w:ind w:leftChars="29" w:left="421" w:firstLineChars="0"/>
        <w:rPr>
          <w:rFonts w:ascii="Times New Roman" w:eastAsia="等线" w:hAnsi="Times New Roman" w:cs="Times New Roman"/>
          <w:color w:val="000000" w:themeColor="text1"/>
          <w:kern w:val="0"/>
          <w:sz w:val="20"/>
          <w:szCs w:val="20"/>
        </w:rPr>
      </w:pPr>
      <w:r>
        <w:rPr>
          <w:rFonts w:ascii="Times New Roman" w:eastAsia="等线" w:hAnsi="Times New Roman" w:cs="Times New Roman"/>
          <w:color w:val="000000" w:themeColor="text1"/>
          <w:kern w:val="0"/>
          <w:sz w:val="20"/>
          <w:szCs w:val="20"/>
        </w:rPr>
        <w:t>Reduce spectral line effect and make PSD of LP-WUS flatter</w:t>
      </w:r>
    </w:p>
    <w:p w14:paraId="52F8E06D" w14:textId="21BECEB3" w:rsidR="00962257" w:rsidRPr="0049604A" w:rsidRDefault="00962257" w:rsidP="0049604A">
      <w:pPr>
        <w:widowControl/>
        <w:adjustRightInd w:val="0"/>
        <w:snapToGrid w:val="0"/>
        <w:spacing w:beforeLines="50" w:before="120"/>
        <w:rPr>
          <w:rFonts w:ascii="Times New Roman" w:eastAsia="等线" w:hAnsi="Times New Roman" w:cs="Times New Roman"/>
          <w:kern w:val="0"/>
          <w:sz w:val="20"/>
          <w:szCs w:val="20"/>
        </w:rPr>
      </w:pPr>
      <w:r>
        <w:rPr>
          <w:rFonts w:ascii="Times New Roman" w:eastAsia="等线" w:hAnsi="Times New Roman" w:cs="Times New Roman"/>
          <w:color w:val="000000" w:themeColor="text1"/>
          <w:kern w:val="0"/>
          <w:sz w:val="20"/>
          <w:szCs w:val="20"/>
        </w:rPr>
        <w:t xml:space="preserve">Due to spectral line effect, </w:t>
      </w:r>
      <w:r w:rsidRPr="00256078">
        <w:rPr>
          <w:rFonts w:ascii="Times New Roman" w:eastAsia="等线" w:hAnsi="Times New Roman" w:cs="Times New Roman"/>
          <w:color w:val="000000" w:themeColor="text1"/>
          <w:kern w:val="0"/>
          <w:sz w:val="20"/>
          <w:szCs w:val="20"/>
        </w:rPr>
        <w:t xml:space="preserve">the power spectrum density </w:t>
      </w:r>
      <w:r>
        <w:rPr>
          <w:rFonts w:ascii="Times New Roman" w:eastAsia="等线" w:hAnsi="Times New Roman" w:cs="Times New Roman"/>
          <w:color w:val="000000" w:themeColor="text1"/>
          <w:kern w:val="0"/>
          <w:sz w:val="20"/>
          <w:szCs w:val="20"/>
        </w:rPr>
        <w:t xml:space="preserve">of LP-WUS </w:t>
      </w:r>
      <w:r w:rsidRPr="00256078">
        <w:rPr>
          <w:rFonts w:ascii="Times New Roman" w:eastAsia="等线" w:hAnsi="Times New Roman" w:cs="Times New Roman"/>
          <w:color w:val="000000" w:themeColor="text1"/>
          <w:kern w:val="0"/>
          <w:sz w:val="20"/>
          <w:szCs w:val="20"/>
        </w:rPr>
        <w:t xml:space="preserve">in frequency domain is centralized in a </w:t>
      </w:r>
      <w:r>
        <w:rPr>
          <w:rFonts w:ascii="Times New Roman" w:eastAsia="等线" w:hAnsi="Times New Roman" w:cs="Times New Roman"/>
          <w:color w:val="000000" w:themeColor="text1"/>
          <w:kern w:val="0"/>
          <w:sz w:val="20"/>
          <w:szCs w:val="20"/>
        </w:rPr>
        <w:t>super</w:t>
      </w:r>
      <w:r w:rsidRPr="00256078">
        <w:rPr>
          <w:rFonts w:ascii="Times New Roman" w:eastAsia="等线" w:hAnsi="Times New Roman" w:cs="Times New Roman"/>
          <w:color w:val="000000" w:themeColor="text1"/>
          <w:kern w:val="0"/>
          <w:sz w:val="20"/>
          <w:szCs w:val="20"/>
        </w:rPr>
        <w:t xml:space="preserve"> narrower bandwidth</w:t>
      </w:r>
      <w:r w:rsidRPr="00D848AF">
        <w:rPr>
          <w:rFonts w:ascii="Times New Roman" w:eastAsia="等线" w:hAnsi="Times New Roman" w:cs="Times New Roman"/>
          <w:kern w:val="0"/>
          <w:sz w:val="20"/>
          <w:szCs w:val="20"/>
        </w:rPr>
        <w:t xml:space="preserve"> </w:t>
      </w:r>
      <w:r w:rsidRPr="00B02027">
        <w:rPr>
          <w:rFonts w:ascii="Times New Roman" w:eastAsia="等线" w:hAnsi="Times New Roman" w:cs="Times New Roman"/>
          <w:kern w:val="0"/>
          <w:sz w:val="20"/>
          <w:szCs w:val="20"/>
        </w:rPr>
        <w:t>as shown in</w:t>
      </w:r>
      <w:r w:rsidRPr="00B02027">
        <w:rPr>
          <w:rFonts w:ascii="Times New Roman" w:eastAsia="等线" w:hAnsi="Times New Roman" w:cs="Times New Roman"/>
          <w:color w:val="FF0000"/>
          <w:kern w:val="0"/>
          <w:sz w:val="20"/>
          <w:szCs w:val="20"/>
        </w:rPr>
        <w:t xml:space="preserve"> </w:t>
      </w:r>
      <w:r w:rsidRPr="00B02027">
        <w:rPr>
          <w:rFonts w:ascii="Times New Roman" w:eastAsia="等线" w:hAnsi="Times New Roman" w:cs="Times New Roman"/>
          <w:color w:val="FF0000"/>
          <w:kern w:val="0"/>
          <w:sz w:val="20"/>
          <w:szCs w:val="20"/>
        </w:rPr>
        <w:fldChar w:fldCharType="begin"/>
      </w:r>
      <w:r w:rsidRPr="00B02027">
        <w:rPr>
          <w:rFonts w:ascii="Times New Roman" w:eastAsia="等线" w:hAnsi="Times New Roman" w:cs="Times New Roman"/>
          <w:color w:val="FF0000"/>
          <w:kern w:val="0"/>
          <w:sz w:val="20"/>
          <w:szCs w:val="20"/>
        </w:rPr>
        <w:instrText xml:space="preserve"> REF _Ref127520512 \h </w:instrText>
      </w:r>
      <w:r w:rsidRPr="00B02027">
        <w:rPr>
          <w:rFonts w:ascii="Times New Roman" w:eastAsia="等线" w:hAnsi="Times New Roman" w:cs="Times New Roman"/>
          <w:color w:val="FF0000"/>
          <w:kern w:val="0"/>
          <w:sz w:val="20"/>
          <w:szCs w:val="20"/>
        </w:rPr>
      </w:r>
      <w:r w:rsidRPr="00B02027">
        <w:rPr>
          <w:rFonts w:ascii="Times New Roman" w:eastAsia="等线" w:hAnsi="Times New Roman" w:cs="Times New Roman"/>
          <w:color w:val="FF0000"/>
          <w:kern w:val="0"/>
          <w:sz w:val="20"/>
          <w:szCs w:val="20"/>
        </w:rPr>
        <w:fldChar w:fldCharType="separate"/>
      </w:r>
      <w:r w:rsidR="00290432" w:rsidRPr="00B02027">
        <w:rPr>
          <w:rFonts w:ascii="Times New Roman" w:eastAsia="等线" w:hAnsi="Times New Roman" w:cs="Times New Roman"/>
          <w:b/>
          <w:kern w:val="0"/>
          <w:sz w:val="20"/>
          <w:szCs w:val="20"/>
          <w:lang w:val="en-GB"/>
        </w:rPr>
        <w:t xml:space="preserve">Figure </w:t>
      </w:r>
      <w:r w:rsidR="00290432">
        <w:rPr>
          <w:rFonts w:ascii="Times New Roman" w:eastAsia="Times New Roman" w:hAnsi="Times New Roman" w:cs="Times New Roman"/>
          <w:b/>
          <w:noProof/>
          <w:kern w:val="0"/>
          <w:sz w:val="20"/>
          <w:szCs w:val="20"/>
          <w:lang w:eastAsia="en-US"/>
        </w:rPr>
        <w:t>2</w:t>
      </w:r>
      <w:r w:rsidRPr="00B02027">
        <w:rPr>
          <w:rFonts w:ascii="Times New Roman" w:eastAsia="等线" w:hAnsi="Times New Roman" w:cs="Times New Roman"/>
          <w:color w:val="FF0000"/>
          <w:kern w:val="0"/>
          <w:sz w:val="20"/>
          <w:szCs w:val="20"/>
        </w:rPr>
        <w:fldChar w:fldCharType="end"/>
      </w:r>
      <w:r>
        <w:rPr>
          <w:rFonts w:ascii="Times New Roman" w:eastAsia="等线" w:hAnsi="Times New Roman" w:cs="Times New Roman"/>
          <w:color w:val="000000" w:themeColor="text1"/>
          <w:kern w:val="0"/>
          <w:sz w:val="20"/>
          <w:szCs w:val="20"/>
        </w:rPr>
        <w:t xml:space="preserve">, which is quite sensitive to the frequency selectivity. </w:t>
      </w:r>
      <w:r w:rsidRPr="00C47079">
        <w:rPr>
          <w:rFonts w:ascii="Times New Roman" w:eastAsia="等线" w:hAnsi="Times New Roman" w:cs="Times New Roman"/>
          <w:kern w:val="0"/>
          <w:sz w:val="20"/>
          <w:szCs w:val="20"/>
        </w:rPr>
        <w:t xml:space="preserve">In order to solve this problem, </w:t>
      </w:r>
      <w:r>
        <w:rPr>
          <w:rFonts w:ascii="Times New Roman" w:eastAsia="等线" w:hAnsi="Times New Roman" w:cs="Times New Roman"/>
          <w:kern w:val="0"/>
          <w:sz w:val="20"/>
          <w:szCs w:val="20"/>
        </w:rPr>
        <w:t>one solution is to</w:t>
      </w:r>
      <w:r w:rsidRPr="00C47079">
        <w:rPr>
          <w:rFonts w:ascii="Times New Roman" w:eastAsia="等线" w:hAnsi="Times New Roman" w:cs="Times New Roman"/>
          <w:kern w:val="0"/>
          <w:sz w:val="20"/>
          <w:szCs w:val="20"/>
        </w:rPr>
        <w:t xml:space="preserve"> </w:t>
      </w:r>
      <w:r>
        <w:rPr>
          <w:rFonts w:ascii="Times New Roman" w:eastAsia="等线" w:hAnsi="Times New Roman" w:cs="Times New Roman"/>
          <w:kern w:val="0"/>
          <w:sz w:val="20"/>
          <w:szCs w:val="20"/>
        </w:rPr>
        <w:t>scramble</w:t>
      </w:r>
      <w:r w:rsidRPr="00C47079">
        <w:rPr>
          <w:rFonts w:ascii="Times New Roman" w:eastAsia="等线" w:hAnsi="Times New Roman" w:cs="Times New Roman"/>
          <w:kern w:val="0"/>
          <w:sz w:val="20"/>
          <w:szCs w:val="20"/>
        </w:rPr>
        <w:t xml:space="preserve"> the phase of </w:t>
      </w:r>
      <w:r w:rsidRPr="009538E7">
        <w:rPr>
          <w:rFonts w:ascii="Times New Roman" w:eastAsia="等线" w:hAnsi="Times New Roman" w:cs="Times New Roman"/>
          <w:kern w:val="0"/>
          <w:sz w:val="20"/>
          <w:szCs w:val="20"/>
        </w:rPr>
        <w:t xml:space="preserve">the time domain signal </w:t>
      </w:r>
      <w:r>
        <w:rPr>
          <w:rFonts w:ascii="Times New Roman" w:eastAsia="等线" w:hAnsi="Times New Roman" w:cs="Times New Roman"/>
          <w:kern w:val="0"/>
          <w:sz w:val="20"/>
          <w:szCs w:val="20"/>
        </w:rPr>
        <w:t>before DFT.</w:t>
      </w:r>
      <w:r w:rsidRPr="00C47079">
        <w:rPr>
          <w:rFonts w:ascii="Times New Roman" w:eastAsia="等线" w:hAnsi="Times New Roman" w:cs="Times New Roman"/>
          <w:kern w:val="0"/>
          <w:sz w:val="20"/>
          <w:szCs w:val="20"/>
        </w:rPr>
        <w:t xml:space="preserve"> </w:t>
      </w:r>
      <w:r w:rsidRPr="00B02027">
        <w:rPr>
          <w:rFonts w:ascii="Times New Roman" w:eastAsia="等线" w:hAnsi="Times New Roman" w:cs="Times New Roman"/>
          <w:kern w:val="0"/>
          <w:sz w:val="20"/>
          <w:szCs w:val="20"/>
        </w:rPr>
        <w:t>As shown in</w:t>
      </w:r>
      <w:r w:rsidR="00CC572B">
        <w:rPr>
          <w:rFonts w:ascii="Times New Roman" w:eastAsia="等线" w:hAnsi="Times New Roman" w:cs="Times New Roman"/>
          <w:kern w:val="0"/>
          <w:sz w:val="20"/>
          <w:szCs w:val="20"/>
        </w:rPr>
        <w:t xml:space="preserve"> </w:t>
      </w:r>
      <w:r w:rsidR="00CC572B">
        <w:rPr>
          <w:rFonts w:ascii="Times New Roman" w:eastAsia="等线" w:hAnsi="Times New Roman" w:cs="Times New Roman"/>
          <w:kern w:val="0"/>
          <w:sz w:val="20"/>
          <w:szCs w:val="20"/>
        </w:rPr>
        <w:fldChar w:fldCharType="begin"/>
      </w:r>
      <w:r w:rsidR="00CC572B">
        <w:rPr>
          <w:rFonts w:ascii="Times New Roman" w:eastAsia="等线" w:hAnsi="Times New Roman" w:cs="Times New Roman"/>
          <w:kern w:val="0"/>
          <w:sz w:val="20"/>
          <w:szCs w:val="20"/>
        </w:rPr>
        <w:instrText xml:space="preserve"> REF _Ref131789781 \h </w:instrText>
      </w:r>
      <w:r w:rsidR="00CC572B">
        <w:rPr>
          <w:rFonts w:ascii="Times New Roman" w:eastAsia="等线" w:hAnsi="Times New Roman" w:cs="Times New Roman"/>
          <w:kern w:val="0"/>
          <w:sz w:val="20"/>
          <w:szCs w:val="20"/>
        </w:rPr>
      </w:r>
      <w:r w:rsidR="00CC572B">
        <w:rPr>
          <w:rFonts w:ascii="Times New Roman" w:eastAsia="等线" w:hAnsi="Times New Roman" w:cs="Times New Roman"/>
          <w:kern w:val="0"/>
          <w:sz w:val="20"/>
          <w:szCs w:val="20"/>
        </w:rPr>
        <w:fldChar w:fldCharType="separate"/>
      </w:r>
      <w:r w:rsidR="00290432" w:rsidRPr="00B02027">
        <w:rPr>
          <w:rFonts w:ascii="Times New Roman" w:eastAsia="等线" w:hAnsi="Times New Roman" w:cs="Times New Roman"/>
          <w:b/>
          <w:kern w:val="0"/>
          <w:sz w:val="20"/>
          <w:szCs w:val="20"/>
          <w:lang w:val="en-GB"/>
        </w:rPr>
        <w:t xml:space="preserve">Figure </w:t>
      </w:r>
      <w:r w:rsidR="00290432">
        <w:rPr>
          <w:rFonts w:ascii="Times New Roman" w:eastAsia="Times New Roman" w:hAnsi="Times New Roman" w:cs="Times New Roman"/>
          <w:b/>
          <w:noProof/>
          <w:kern w:val="0"/>
          <w:sz w:val="20"/>
          <w:szCs w:val="20"/>
          <w:lang w:eastAsia="en-US"/>
        </w:rPr>
        <w:t>3</w:t>
      </w:r>
      <w:r w:rsidR="00CC572B">
        <w:rPr>
          <w:rFonts w:ascii="Times New Roman" w:eastAsia="等线" w:hAnsi="Times New Roman" w:cs="Times New Roman"/>
          <w:kern w:val="0"/>
          <w:sz w:val="20"/>
          <w:szCs w:val="20"/>
        </w:rPr>
        <w:fldChar w:fldCharType="end"/>
      </w:r>
      <w:r>
        <w:rPr>
          <w:rFonts w:ascii="Times New Roman" w:eastAsia="等线" w:hAnsi="Times New Roman" w:cs="Times New Roman"/>
          <w:kern w:val="0"/>
          <w:sz w:val="20"/>
          <w:szCs w:val="20"/>
        </w:rPr>
        <w:t xml:space="preserve">, </w:t>
      </w:r>
      <w:r w:rsidRPr="00C47079">
        <w:rPr>
          <w:rFonts w:ascii="Times New Roman" w:eastAsia="等线" w:hAnsi="Times New Roman" w:cs="Times New Roman"/>
          <w:kern w:val="0"/>
          <w:sz w:val="20"/>
          <w:szCs w:val="20"/>
        </w:rPr>
        <w:t xml:space="preserve">the signal power </w:t>
      </w:r>
      <w:r w:rsidR="00A00AEE">
        <w:rPr>
          <w:rFonts w:ascii="Times New Roman" w:eastAsia="等线" w:hAnsi="Times New Roman" w:cs="Times New Roman"/>
          <w:kern w:val="0"/>
          <w:sz w:val="20"/>
          <w:szCs w:val="20"/>
        </w:rPr>
        <w:t>is</w:t>
      </w:r>
      <w:r w:rsidRPr="00C47079">
        <w:rPr>
          <w:rFonts w:ascii="Times New Roman" w:eastAsia="等线" w:hAnsi="Times New Roman" w:cs="Times New Roman"/>
          <w:kern w:val="0"/>
          <w:sz w:val="20"/>
          <w:szCs w:val="20"/>
        </w:rPr>
        <w:t xml:space="preserve"> more evenly distributed within the allocated bandwidth</w:t>
      </w:r>
      <w:r w:rsidR="00A00AEE">
        <w:rPr>
          <w:rFonts w:ascii="Times New Roman" w:eastAsia="等线" w:hAnsi="Times New Roman" w:cs="Times New Roman"/>
          <w:kern w:val="0"/>
          <w:sz w:val="20"/>
          <w:szCs w:val="20"/>
        </w:rPr>
        <w:t xml:space="preserve"> after phase scrambling</w:t>
      </w:r>
      <w:r w:rsidRPr="00C47079">
        <w:rPr>
          <w:rFonts w:ascii="Times New Roman" w:eastAsia="等线" w:hAnsi="Times New Roman" w:cs="Times New Roman"/>
          <w:kern w:val="0"/>
          <w:sz w:val="20"/>
          <w:szCs w:val="20"/>
        </w:rPr>
        <w:t>,</w:t>
      </w:r>
      <w:r>
        <w:rPr>
          <w:rFonts w:ascii="Times New Roman" w:eastAsia="等线" w:hAnsi="Times New Roman" w:cs="Times New Roman"/>
          <w:kern w:val="0"/>
          <w:sz w:val="20"/>
          <w:szCs w:val="20"/>
        </w:rPr>
        <w:t xml:space="preserve"> </w:t>
      </w:r>
      <w:r w:rsidRPr="00C47079">
        <w:rPr>
          <w:rFonts w:ascii="Times New Roman" w:eastAsia="等线" w:hAnsi="Times New Roman" w:cs="Times New Roman"/>
          <w:kern w:val="0"/>
          <w:sz w:val="20"/>
          <w:szCs w:val="20"/>
        </w:rPr>
        <w:t xml:space="preserve">and </w:t>
      </w:r>
      <w:r>
        <w:rPr>
          <w:rFonts w:ascii="Times New Roman" w:eastAsia="等线" w:hAnsi="Times New Roman" w:cs="Times New Roman"/>
          <w:kern w:val="0"/>
          <w:sz w:val="20"/>
          <w:szCs w:val="20"/>
        </w:rPr>
        <w:t xml:space="preserve">the </w:t>
      </w:r>
      <w:r w:rsidRPr="009538E7">
        <w:rPr>
          <w:rFonts w:ascii="Times New Roman" w:eastAsia="等线" w:hAnsi="Times New Roman" w:cs="Times New Roman"/>
          <w:kern w:val="0"/>
          <w:sz w:val="20"/>
          <w:szCs w:val="20"/>
        </w:rPr>
        <w:t xml:space="preserve">RE </w:t>
      </w:r>
      <w:r>
        <w:rPr>
          <w:rFonts w:ascii="Times New Roman" w:eastAsia="等线" w:hAnsi="Times New Roman" w:cs="Times New Roman"/>
          <w:kern w:val="0"/>
          <w:sz w:val="20"/>
          <w:szCs w:val="20"/>
        </w:rPr>
        <w:t>dynamic ra</w:t>
      </w:r>
      <w:r w:rsidRPr="005D2921">
        <w:rPr>
          <w:rFonts w:ascii="Times New Roman" w:eastAsia="等线" w:hAnsi="Times New Roman" w:cs="Times New Roman"/>
          <w:kern w:val="0"/>
          <w:sz w:val="20"/>
          <w:szCs w:val="20"/>
        </w:rPr>
        <w:t>nge is between {</w:t>
      </w:r>
      <w:r w:rsidRPr="00E338B6">
        <w:rPr>
          <w:rFonts w:ascii="Times New Roman" w:hAnsi="Times New Roman" w:cs="Times New Roman"/>
          <w:sz w:val="20"/>
          <w:szCs w:val="20"/>
        </w:rPr>
        <w:t xml:space="preserve">-3.42, </w:t>
      </w:r>
      <w:r w:rsidR="00A00AEE" w:rsidRPr="00E338B6">
        <w:rPr>
          <w:rFonts w:ascii="Times New Roman" w:hAnsi="Times New Roman" w:cs="Times New Roman"/>
          <w:sz w:val="20"/>
          <w:szCs w:val="20"/>
        </w:rPr>
        <w:t>1.41</w:t>
      </w:r>
      <w:r w:rsidR="00A00AEE" w:rsidRPr="005D2921">
        <w:rPr>
          <w:rFonts w:ascii="Times New Roman" w:eastAsia="等线" w:hAnsi="Times New Roman" w:cs="Times New Roman"/>
          <w:kern w:val="0"/>
          <w:sz w:val="20"/>
          <w:szCs w:val="20"/>
        </w:rPr>
        <w:t>} dB</w:t>
      </w:r>
      <w:r w:rsidRPr="005D2921">
        <w:rPr>
          <w:rFonts w:ascii="Times New Roman" w:eastAsia="等线" w:hAnsi="Times New Roman" w:cs="Times New Roman"/>
          <w:kern w:val="0"/>
          <w:sz w:val="20"/>
          <w:szCs w:val="20"/>
        </w:rPr>
        <w:t>, which fulfills</w:t>
      </w:r>
      <w:r w:rsidRPr="0084566D">
        <w:rPr>
          <w:rFonts w:ascii="Times New Roman" w:eastAsia="等线" w:hAnsi="Times New Roman" w:cs="Times New Roman"/>
          <w:kern w:val="0"/>
          <w:sz w:val="20"/>
          <w:szCs w:val="20"/>
        </w:rPr>
        <w:t xml:space="preserve"> emission requirements for exi</w:t>
      </w:r>
      <w:r>
        <w:rPr>
          <w:rFonts w:ascii="Times New Roman" w:eastAsia="等线" w:hAnsi="Times New Roman" w:cs="Times New Roman"/>
          <w:kern w:val="0"/>
          <w:sz w:val="20"/>
          <w:szCs w:val="20"/>
        </w:rPr>
        <w:t>sting</w:t>
      </w:r>
      <w:r w:rsidRPr="00C47079">
        <w:rPr>
          <w:rFonts w:ascii="Times New Roman" w:eastAsia="等线" w:hAnsi="Times New Roman" w:cs="Times New Roman"/>
          <w:kern w:val="0"/>
          <w:sz w:val="20"/>
          <w:szCs w:val="20"/>
        </w:rPr>
        <w:t xml:space="preserve"> NR </w:t>
      </w:r>
      <w:r>
        <w:rPr>
          <w:rFonts w:ascii="Times New Roman" w:eastAsia="等线" w:hAnsi="Times New Roman" w:cs="Times New Roman"/>
          <w:kern w:val="0"/>
          <w:sz w:val="20"/>
          <w:szCs w:val="20"/>
        </w:rPr>
        <w:t xml:space="preserve">DL </w:t>
      </w:r>
      <w:r w:rsidRPr="00C47079">
        <w:rPr>
          <w:rFonts w:ascii="Times New Roman" w:eastAsia="等线" w:hAnsi="Times New Roman" w:cs="Times New Roman"/>
          <w:kern w:val="0"/>
          <w:sz w:val="20"/>
          <w:szCs w:val="20"/>
        </w:rPr>
        <w:t>channels.</w:t>
      </w:r>
    </w:p>
    <w:p w14:paraId="30C68F4A" w14:textId="77777777" w:rsidR="00962257" w:rsidRDefault="00962257" w:rsidP="00962257">
      <w:pPr>
        <w:pStyle w:val="affff0"/>
        <w:widowControl/>
        <w:numPr>
          <w:ilvl w:val="0"/>
          <w:numId w:val="50"/>
        </w:numPr>
        <w:adjustRightInd w:val="0"/>
        <w:snapToGrid w:val="0"/>
        <w:spacing w:beforeLines="50" w:before="120"/>
        <w:ind w:leftChars="29" w:left="421" w:firstLineChars="0"/>
        <w:rPr>
          <w:rFonts w:ascii="Times New Roman" w:eastAsia="等线" w:hAnsi="Times New Roman" w:cs="Times New Roman"/>
          <w:color w:val="000000" w:themeColor="text1"/>
          <w:kern w:val="0"/>
          <w:sz w:val="20"/>
          <w:szCs w:val="20"/>
        </w:rPr>
      </w:pPr>
      <w:r>
        <w:rPr>
          <w:rFonts w:ascii="Times New Roman" w:eastAsia="等线" w:hAnsi="Times New Roman" w:cs="Times New Roman"/>
          <w:color w:val="000000" w:themeColor="text1"/>
          <w:kern w:val="0"/>
          <w:sz w:val="20"/>
          <w:szCs w:val="20"/>
        </w:rPr>
        <w:t>Inter-cell interference mitigation</w:t>
      </w:r>
    </w:p>
    <w:p w14:paraId="4C73CD9E" w14:textId="36DC9796" w:rsidR="00962257" w:rsidRPr="00E338B6" w:rsidRDefault="00962257" w:rsidP="0049604A">
      <w:pPr>
        <w:pStyle w:val="affff0"/>
        <w:widowControl/>
        <w:adjustRightInd w:val="0"/>
        <w:snapToGrid w:val="0"/>
        <w:spacing w:beforeLines="50" w:before="120"/>
        <w:ind w:left="61" w:firstLineChars="0" w:firstLine="0"/>
        <w:rPr>
          <w:rFonts w:ascii="Times New Roman" w:eastAsia="等线" w:hAnsi="Times New Roman" w:cs="Times New Roman"/>
          <w:color w:val="000000" w:themeColor="text1"/>
          <w:kern w:val="0"/>
          <w:sz w:val="20"/>
          <w:szCs w:val="20"/>
        </w:rPr>
      </w:pPr>
      <w:r>
        <w:rPr>
          <w:rFonts w:ascii="Times New Roman" w:eastAsia="等线" w:hAnsi="Times New Roman" w:cs="Times New Roman"/>
          <w:color w:val="000000" w:themeColor="text1"/>
          <w:kern w:val="0"/>
          <w:sz w:val="20"/>
          <w:szCs w:val="20"/>
        </w:rPr>
        <w:t>For OOK detection, signal spreading and de-spreading can be applied for inter-cell interference rejection. A spreading code can be multiplied to the LP-WUS in time domain, and the spreading code with a frequency shift is also transmitted together for reference, i.e., the input signal of the subsequent block ‘DFT/least square’ is an addition of a spreading code with a frequency shift and LP-WUS multiplied with the same spreading code. At the receiver side, LP-WUS is equivalently de-spread after envelop detector by having the received reference spreading code multiplied to the received spread LP-WUS, while the inter-cell interference is mitigated via spread by the received reference spreading code</w:t>
      </w:r>
      <w:r w:rsidR="00380911">
        <w:rPr>
          <w:rFonts w:ascii="Times New Roman" w:eastAsia="等线" w:hAnsi="Times New Roman" w:cs="Times New Roman"/>
          <w:color w:val="000000" w:themeColor="text1"/>
          <w:kern w:val="0"/>
          <w:sz w:val="20"/>
          <w:szCs w:val="20"/>
        </w:rPr>
        <w:t xml:space="preserve"> </w:t>
      </w:r>
      <w:r w:rsidR="00380911">
        <w:rPr>
          <w:rFonts w:ascii="Times New Roman" w:eastAsia="等线" w:hAnsi="Times New Roman" w:cs="Times New Roman"/>
          <w:color w:val="000000" w:themeColor="text1"/>
          <w:kern w:val="0"/>
          <w:sz w:val="20"/>
          <w:szCs w:val="20"/>
        </w:rPr>
        <w:fldChar w:fldCharType="begin"/>
      </w:r>
      <w:r w:rsidR="00380911">
        <w:rPr>
          <w:rFonts w:ascii="Times New Roman" w:eastAsia="等线" w:hAnsi="Times New Roman" w:cs="Times New Roman"/>
          <w:color w:val="000000" w:themeColor="text1"/>
          <w:kern w:val="0"/>
          <w:sz w:val="20"/>
          <w:szCs w:val="20"/>
        </w:rPr>
        <w:instrText xml:space="preserve"> REF _Ref131536524 \r \h </w:instrText>
      </w:r>
      <w:r w:rsidR="00380911">
        <w:rPr>
          <w:rFonts w:ascii="Times New Roman" w:eastAsia="等线" w:hAnsi="Times New Roman" w:cs="Times New Roman"/>
          <w:color w:val="000000" w:themeColor="text1"/>
          <w:kern w:val="0"/>
          <w:sz w:val="20"/>
          <w:szCs w:val="20"/>
        </w:rPr>
      </w:r>
      <w:r w:rsidR="00380911">
        <w:rPr>
          <w:rFonts w:ascii="Times New Roman" w:eastAsia="等线" w:hAnsi="Times New Roman" w:cs="Times New Roman"/>
          <w:color w:val="000000" w:themeColor="text1"/>
          <w:kern w:val="0"/>
          <w:sz w:val="20"/>
          <w:szCs w:val="20"/>
        </w:rPr>
        <w:fldChar w:fldCharType="separate"/>
      </w:r>
      <w:r w:rsidR="00676C67">
        <w:rPr>
          <w:rFonts w:ascii="Times New Roman" w:eastAsia="等线" w:hAnsi="Times New Roman" w:cs="Times New Roman"/>
          <w:color w:val="000000" w:themeColor="text1"/>
          <w:kern w:val="0"/>
          <w:sz w:val="20"/>
          <w:szCs w:val="20"/>
        </w:rPr>
        <w:t>[8]</w:t>
      </w:r>
      <w:r w:rsidR="00380911">
        <w:rPr>
          <w:rFonts w:ascii="Times New Roman" w:eastAsia="等线" w:hAnsi="Times New Roman" w:cs="Times New Roman"/>
          <w:color w:val="000000" w:themeColor="text1"/>
          <w:kern w:val="0"/>
          <w:sz w:val="20"/>
          <w:szCs w:val="20"/>
        </w:rPr>
        <w:fldChar w:fldCharType="end"/>
      </w:r>
      <w:r w:rsidR="00380911">
        <w:rPr>
          <w:rFonts w:ascii="Times New Roman" w:eastAsia="等线" w:hAnsi="Times New Roman" w:cs="Times New Roman"/>
          <w:color w:val="000000" w:themeColor="text1"/>
          <w:kern w:val="0"/>
          <w:sz w:val="20"/>
          <w:szCs w:val="20"/>
        </w:rPr>
        <w:t>.</w:t>
      </w:r>
      <w:r>
        <w:rPr>
          <w:rFonts w:ascii="Times New Roman" w:eastAsia="等线" w:hAnsi="Times New Roman" w:cs="Times New Roman"/>
          <w:color w:val="000000" w:themeColor="text1"/>
          <w:kern w:val="0"/>
          <w:sz w:val="20"/>
          <w:szCs w:val="20"/>
        </w:rPr>
        <w:t xml:space="preserve">   </w:t>
      </w:r>
    </w:p>
    <w:p w14:paraId="11A40808" w14:textId="12CF9F2C" w:rsidR="00962257" w:rsidRPr="00E338B6" w:rsidRDefault="00962257" w:rsidP="00962257">
      <w:pPr>
        <w:widowControl/>
        <w:adjustRightInd w:val="0"/>
        <w:snapToGrid w:val="0"/>
        <w:spacing w:beforeLines="50" w:before="120"/>
        <w:rPr>
          <w:rFonts w:ascii="Times New Roman" w:eastAsia="等线" w:hAnsi="Times New Roman" w:cs="Times New Roman"/>
          <w:color w:val="000000" w:themeColor="text1"/>
          <w:kern w:val="0"/>
          <w:sz w:val="20"/>
          <w:szCs w:val="20"/>
        </w:rPr>
      </w:pPr>
      <w:bookmarkStart w:id="10" w:name="OB7"/>
      <w:r w:rsidRPr="00E338B6">
        <w:rPr>
          <w:rFonts w:ascii="Times New Roman" w:eastAsia="MS Mincho" w:hAnsi="Times New Roman" w:cs="Times New Roman"/>
          <w:b/>
          <w:color w:val="000000" w:themeColor="text1"/>
          <w:kern w:val="0"/>
          <w:sz w:val="20"/>
          <w:szCs w:val="24"/>
          <w:lang w:eastAsia="en-US"/>
        </w:rPr>
        <w:t xml:space="preserve">Observation </w:t>
      </w:r>
      <w:r w:rsidRPr="00E338B6">
        <w:rPr>
          <w:rFonts w:ascii="Times New Roman" w:eastAsia="MS Mincho" w:hAnsi="Times New Roman" w:cs="Times New Roman"/>
          <w:b/>
          <w:color w:val="000000" w:themeColor="text1"/>
          <w:kern w:val="0"/>
          <w:sz w:val="20"/>
          <w:szCs w:val="24"/>
          <w:lang w:eastAsia="en-US"/>
        </w:rPr>
        <w:fldChar w:fldCharType="begin"/>
      </w:r>
      <w:r w:rsidRPr="00E338B6">
        <w:rPr>
          <w:rFonts w:ascii="Times New Roman" w:eastAsia="MS Mincho" w:hAnsi="Times New Roman" w:cs="Times New Roman"/>
          <w:b/>
          <w:color w:val="000000" w:themeColor="text1"/>
          <w:kern w:val="0"/>
          <w:sz w:val="20"/>
          <w:szCs w:val="24"/>
          <w:lang w:eastAsia="en-US"/>
        </w:rPr>
        <w:instrText xml:space="preserve"> SEQ Observation \* ARABIC </w:instrText>
      </w:r>
      <w:r w:rsidRPr="00E338B6">
        <w:rPr>
          <w:rFonts w:ascii="Times New Roman" w:eastAsia="MS Mincho" w:hAnsi="Times New Roman" w:cs="Times New Roman"/>
          <w:b/>
          <w:color w:val="000000" w:themeColor="text1"/>
          <w:kern w:val="0"/>
          <w:sz w:val="20"/>
          <w:szCs w:val="24"/>
          <w:lang w:eastAsia="en-US"/>
        </w:rPr>
        <w:fldChar w:fldCharType="separate"/>
      </w:r>
      <w:r w:rsidR="009428FD">
        <w:rPr>
          <w:rFonts w:ascii="Times New Roman" w:eastAsia="MS Mincho" w:hAnsi="Times New Roman" w:cs="Times New Roman"/>
          <w:b/>
          <w:noProof/>
          <w:color w:val="000000" w:themeColor="text1"/>
          <w:kern w:val="0"/>
          <w:sz w:val="20"/>
          <w:szCs w:val="24"/>
          <w:lang w:eastAsia="en-US"/>
        </w:rPr>
        <w:t>7</w:t>
      </w:r>
      <w:r w:rsidRPr="00E338B6">
        <w:rPr>
          <w:rFonts w:ascii="Times New Roman" w:eastAsia="MS Mincho" w:hAnsi="Times New Roman" w:cs="Times New Roman"/>
          <w:b/>
          <w:color w:val="000000" w:themeColor="text1"/>
          <w:kern w:val="0"/>
          <w:sz w:val="20"/>
          <w:szCs w:val="24"/>
          <w:lang w:eastAsia="en-US"/>
        </w:rPr>
        <w:fldChar w:fldCharType="end"/>
      </w:r>
      <w:r w:rsidRPr="00E338B6">
        <w:rPr>
          <w:rFonts w:ascii="Times New Roman" w:eastAsia="宋体" w:hAnsi="Times New Roman" w:cs="Times New Roman"/>
          <w:b/>
          <w:color w:val="000000" w:themeColor="text1"/>
          <w:kern w:val="0"/>
          <w:sz w:val="20"/>
          <w:szCs w:val="24"/>
        </w:rPr>
        <w:t xml:space="preserve">: </w:t>
      </w:r>
      <w:r w:rsidRPr="00E338B6">
        <w:rPr>
          <w:rFonts w:ascii="Times New Roman" w:eastAsia="等线" w:hAnsi="Times New Roman" w:cs="Times New Roman"/>
          <w:b/>
          <w:color w:val="000000" w:themeColor="text1"/>
          <w:kern w:val="0"/>
          <w:sz w:val="20"/>
          <w:szCs w:val="20"/>
        </w:rPr>
        <w:t xml:space="preserve">Regarding the block ‘signal generation and modification’ in option OOK-4, signal modification can be </w:t>
      </w:r>
      <w:r>
        <w:rPr>
          <w:rFonts w:ascii="Times New Roman" w:eastAsia="等线" w:hAnsi="Times New Roman" w:cs="Times New Roman"/>
          <w:b/>
          <w:color w:val="000000" w:themeColor="text1"/>
          <w:kern w:val="0"/>
          <w:sz w:val="20"/>
          <w:szCs w:val="20"/>
        </w:rPr>
        <w:t>used</w:t>
      </w:r>
      <w:r w:rsidRPr="00E338B6">
        <w:rPr>
          <w:rFonts w:ascii="Times New Roman" w:eastAsia="等线" w:hAnsi="Times New Roman" w:cs="Times New Roman"/>
          <w:b/>
          <w:color w:val="000000" w:themeColor="text1"/>
          <w:kern w:val="0"/>
          <w:sz w:val="20"/>
          <w:szCs w:val="20"/>
        </w:rPr>
        <w:t xml:space="preserve"> for </w:t>
      </w:r>
      <w:r w:rsidR="00A00AEE" w:rsidRPr="00A00AEE">
        <w:rPr>
          <w:rFonts w:ascii="Times New Roman" w:eastAsia="等线" w:hAnsi="Times New Roman" w:cs="Times New Roman"/>
          <w:b/>
          <w:color w:val="000000" w:themeColor="text1"/>
          <w:kern w:val="0"/>
          <w:sz w:val="20"/>
          <w:szCs w:val="20"/>
        </w:rPr>
        <w:t>mak</w:t>
      </w:r>
      <w:r w:rsidR="00A00AEE">
        <w:rPr>
          <w:rFonts w:ascii="Times New Roman" w:eastAsia="等线" w:hAnsi="Times New Roman" w:cs="Times New Roman"/>
          <w:b/>
          <w:color w:val="000000" w:themeColor="text1"/>
          <w:kern w:val="0"/>
          <w:sz w:val="20"/>
          <w:szCs w:val="20"/>
        </w:rPr>
        <w:t>ing</w:t>
      </w:r>
      <w:r w:rsidR="00A00AEE" w:rsidRPr="00A00AEE">
        <w:rPr>
          <w:rFonts w:ascii="Times New Roman" w:eastAsia="等线" w:hAnsi="Times New Roman" w:cs="Times New Roman"/>
          <w:b/>
          <w:color w:val="000000" w:themeColor="text1"/>
          <w:kern w:val="0"/>
          <w:sz w:val="20"/>
          <w:szCs w:val="20"/>
        </w:rPr>
        <w:t xml:space="preserve"> PSD of LP-WUS flatter </w:t>
      </w:r>
      <w:r w:rsidRPr="00E338B6">
        <w:rPr>
          <w:rFonts w:ascii="Times New Roman" w:eastAsia="等线" w:hAnsi="Times New Roman" w:cs="Times New Roman"/>
          <w:b/>
          <w:color w:val="000000" w:themeColor="text1"/>
          <w:kern w:val="0"/>
          <w:sz w:val="20"/>
          <w:szCs w:val="20"/>
        </w:rPr>
        <w:t xml:space="preserve">and </w:t>
      </w:r>
      <w:r w:rsidR="00A00AEE">
        <w:rPr>
          <w:rFonts w:ascii="Times New Roman" w:eastAsia="等线" w:hAnsi="Times New Roman" w:cs="Times New Roman"/>
          <w:b/>
          <w:color w:val="000000" w:themeColor="text1"/>
          <w:kern w:val="0"/>
          <w:sz w:val="20"/>
          <w:szCs w:val="20"/>
        </w:rPr>
        <w:t xml:space="preserve">mitigating </w:t>
      </w:r>
      <w:r w:rsidRPr="00E338B6">
        <w:rPr>
          <w:rFonts w:ascii="Times New Roman" w:eastAsia="等线" w:hAnsi="Times New Roman" w:cs="Times New Roman"/>
          <w:b/>
          <w:color w:val="000000" w:themeColor="text1"/>
          <w:kern w:val="0"/>
          <w:sz w:val="20"/>
          <w:szCs w:val="20"/>
        </w:rPr>
        <w:t>inter-cell interference</w:t>
      </w:r>
      <w:r w:rsidRPr="0012459F">
        <w:rPr>
          <w:rFonts w:ascii="Times New Roman" w:eastAsia="等线" w:hAnsi="Times New Roman" w:cs="Times New Roman"/>
          <w:color w:val="000000" w:themeColor="text1"/>
          <w:kern w:val="0"/>
          <w:sz w:val="20"/>
          <w:szCs w:val="20"/>
        </w:rPr>
        <w:t>.</w:t>
      </w:r>
    </w:p>
    <w:bookmarkEnd w:id="10"/>
    <w:p w14:paraId="42A66E1F" w14:textId="77777777" w:rsidR="00962257" w:rsidRPr="00A8040C" w:rsidRDefault="00962257" w:rsidP="0049604A">
      <w:pPr>
        <w:widowControl/>
        <w:ind w:left="420"/>
        <w:jc w:val="left"/>
        <w:rPr>
          <w:rFonts w:ascii="Times New Roman" w:eastAsia="宋体" w:hAnsi="Times New Roman" w:cs="Times New Roman"/>
          <w:b/>
          <w:sz w:val="20"/>
          <w:szCs w:val="20"/>
        </w:rPr>
      </w:pPr>
    </w:p>
    <w:p w14:paraId="101CF77D" w14:textId="0EA04096" w:rsidR="00B02027" w:rsidRPr="00B02027" w:rsidRDefault="00BA254F" w:rsidP="00B02027">
      <w:pPr>
        <w:jc w:val="center"/>
        <w:rPr>
          <w:rFonts w:ascii="Times New Roman" w:eastAsia="宋体" w:hAnsi="Times New Roman" w:cs="Times New Roman"/>
          <w:b/>
          <w:sz w:val="20"/>
          <w:szCs w:val="20"/>
        </w:rPr>
      </w:pPr>
      <w:r w:rsidRPr="00EA61A8">
        <w:rPr>
          <w:rFonts w:ascii="Times New Roman" w:eastAsia="宋体" w:hAnsi="Times New Roman" w:cs="Times New Roman"/>
          <w:b/>
          <w:noProof/>
          <w:sz w:val="20"/>
          <w:szCs w:val="20"/>
        </w:rPr>
        <w:drawing>
          <wp:inline distT="0" distB="0" distL="0" distR="0" wp14:anchorId="23DE4E6A" wp14:editId="0FCC4F5D">
            <wp:extent cx="3844800" cy="28800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44800" cy="2880000"/>
                    </a:xfrm>
                    <a:prstGeom prst="rect">
                      <a:avLst/>
                    </a:prstGeom>
                    <a:noFill/>
                    <a:ln>
                      <a:noFill/>
                    </a:ln>
                  </pic:spPr>
                </pic:pic>
              </a:graphicData>
            </a:graphic>
          </wp:inline>
        </w:drawing>
      </w:r>
      <w:r w:rsidR="00B02027" w:rsidRPr="00B02027" w:rsidDel="0059691B">
        <w:rPr>
          <w:rFonts w:ascii="Times New Roman" w:eastAsia="宋体" w:hAnsi="Times New Roman" w:cs="Times New Roman"/>
          <w:b/>
          <w:sz w:val="20"/>
          <w:szCs w:val="20"/>
        </w:rPr>
        <w:t xml:space="preserve"> </w:t>
      </w:r>
    </w:p>
    <w:p w14:paraId="4028AA22" w14:textId="1FF3C15D" w:rsidR="00B02027" w:rsidRPr="00B02027" w:rsidRDefault="00B02027" w:rsidP="00B02027">
      <w:pPr>
        <w:widowControl/>
        <w:jc w:val="center"/>
        <w:rPr>
          <w:rFonts w:ascii="Times New Roman" w:eastAsia="微软雅黑" w:hAnsi="Times New Roman" w:cs="Times New Roman"/>
          <w:bCs/>
          <w:iCs/>
          <w:kern w:val="0"/>
          <w:sz w:val="28"/>
          <w:szCs w:val="28"/>
          <w:lang w:eastAsia="en-US"/>
        </w:rPr>
      </w:pPr>
      <w:bookmarkStart w:id="11" w:name="_Ref127520512"/>
      <w:r w:rsidRPr="00B02027">
        <w:rPr>
          <w:rFonts w:ascii="Times New Roman" w:eastAsia="等线" w:hAnsi="Times New Roman" w:cs="Times New Roman"/>
          <w:b/>
          <w:kern w:val="0"/>
          <w:sz w:val="20"/>
          <w:szCs w:val="20"/>
          <w:lang w:val="en-GB"/>
        </w:rPr>
        <w:t xml:space="preserve">Figure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Figure \* ARABIC </w:instrText>
      </w:r>
      <w:r w:rsidRPr="00B02027">
        <w:rPr>
          <w:rFonts w:ascii="Times New Roman" w:eastAsia="Times New Roman" w:hAnsi="Times New Roman" w:cs="Times New Roman"/>
          <w:b/>
          <w:kern w:val="0"/>
          <w:sz w:val="20"/>
          <w:szCs w:val="20"/>
          <w:lang w:eastAsia="en-US"/>
        </w:rPr>
        <w:fldChar w:fldCharType="separate"/>
      </w:r>
      <w:r w:rsidR="00290432">
        <w:rPr>
          <w:rFonts w:ascii="Times New Roman" w:eastAsia="Times New Roman" w:hAnsi="Times New Roman" w:cs="Times New Roman"/>
          <w:b/>
          <w:noProof/>
          <w:kern w:val="0"/>
          <w:sz w:val="20"/>
          <w:szCs w:val="20"/>
          <w:lang w:eastAsia="en-US"/>
        </w:rPr>
        <w:t>2</w:t>
      </w:r>
      <w:r w:rsidRPr="00B02027">
        <w:rPr>
          <w:rFonts w:ascii="Times New Roman" w:eastAsia="Times New Roman" w:hAnsi="Times New Roman" w:cs="Times New Roman"/>
          <w:b/>
          <w:kern w:val="0"/>
          <w:sz w:val="20"/>
          <w:szCs w:val="20"/>
          <w:lang w:eastAsia="en-US"/>
        </w:rPr>
        <w:fldChar w:fldCharType="end"/>
      </w:r>
      <w:bookmarkEnd w:id="11"/>
      <w:r w:rsidRPr="00B02027">
        <w:rPr>
          <w:rFonts w:ascii="Times New Roman" w:eastAsia="Times New Roman" w:hAnsi="Times New Roman" w:cs="Times New Roman"/>
          <w:b/>
          <w:kern w:val="0"/>
          <w:sz w:val="20"/>
          <w:szCs w:val="20"/>
          <w:lang w:eastAsia="en-US"/>
        </w:rPr>
        <w:t xml:space="preserve">. PSD and time domain waveform of MC-OOK signal generated through </w:t>
      </w:r>
      <w:r w:rsidR="00140E46">
        <w:rPr>
          <w:rFonts w:ascii="Times New Roman" w:eastAsia="Times New Roman" w:hAnsi="Times New Roman" w:cs="Times New Roman"/>
          <w:b/>
          <w:kern w:val="0"/>
          <w:sz w:val="20"/>
          <w:szCs w:val="20"/>
          <w:lang w:eastAsia="en-US"/>
        </w:rPr>
        <w:t>o</w:t>
      </w:r>
      <w:r w:rsidRPr="00B02027">
        <w:rPr>
          <w:rFonts w:ascii="Times New Roman" w:eastAsia="Times New Roman" w:hAnsi="Times New Roman" w:cs="Times New Roman"/>
          <w:b/>
          <w:kern w:val="0"/>
          <w:sz w:val="20"/>
          <w:szCs w:val="20"/>
          <w:lang w:eastAsia="en-US"/>
        </w:rPr>
        <w:t>pt</w:t>
      </w:r>
      <w:r w:rsidR="00140E46">
        <w:rPr>
          <w:rFonts w:ascii="Times New Roman" w:eastAsia="Times New Roman" w:hAnsi="Times New Roman" w:cs="Times New Roman"/>
          <w:b/>
          <w:kern w:val="0"/>
          <w:sz w:val="20"/>
          <w:szCs w:val="20"/>
          <w:lang w:eastAsia="en-US"/>
        </w:rPr>
        <w:t xml:space="preserve"> OOK-4</w:t>
      </w:r>
    </w:p>
    <w:p w14:paraId="40739DD9" w14:textId="77777777" w:rsidR="00BA254F" w:rsidRDefault="00BA254F" w:rsidP="00BA254F">
      <w:pPr>
        <w:widowControl/>
        <w:adjustRightInd w:val="0"/>
        <w:snapToGrid w:val="0"/>
        <w:spacing w:beforeLines="50" w:before="120"/>
        <w:ind w:leftChars="860" w:left="1806"/>
        <w:rPr>
          <w:rFonts w:ascii="Times New Roman" w:eastAsia="Times New Roman" w:hAnsi="Times New Roman" w:cs="Times New Roman"/>
          <w:kern w:val="0"/>
          <w:sz w:val="20"/>
          <w:szCs w:val="20"/>
          <w:lang w:eastAsia="en-US"/>
        </w:rPr>
      </w:pPr>
    </w:p>
    <w:p w14:paraId="2E7B5444" w14:textId="77777777" w:rsidR="00BA254F" w:rsidRDefault="00BA254F" w:rsidP="00E338B6">
      <w:pPr>
        <w:widowControl/>
        <w:adjustRightInd w:val="0"/>
        <w:snapToGrid w:val="0"/>
        <w:spacing w:beforeLines="50" w:before="120"/>
        <w:jc w:val="center"/>
        <w:rPr>
          <w:rFonts w:ascii="Times New Roman" w:hAnsi="Times New Roman" w:cs="Times New Roman"/>
          <w:kern w:val="0"/>
          <w:sz w:val="20"/>
          <w:szCs w:val="20"/>
        </w:rPr>
      </w:pPr>
      <w:r w:rsidRPr="00EA61A8">
        <w:rPr>
          <w:rFonts w:ascii="Times New Roman" w:hAnsi="Times New Roman" w:cs="Times New Roman"/>
          <w:noProof/>
          <w:kern w:val="0"/>
          <w:sz w:val="20"/>
          <w:szCs w:val="20"/>
        </w:rPr>
        <w:lastRenderedPageBreak/>
        <w:drawing>
          <wp:inline distT="0" distB="0" distL="0" distR="0" wp14:anchorId="1459CD3E" wp14:editId="2C0D59C9">
            <wp:extent cx="3794400" cy="28800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94400" cy="2880000"/>
                    </a:xfrm>
                    <a:prstGeom prst="rect">
                      <a:avLst/>
                    </a:prstGeom>
                    <a:noFill/>
                    <a:ln>
                      <a:noFill/>
                    </a:ln>
                  </pic:spPr>
                </pic:pic>
              </a:graphicData>
            </a:graphic>
          </wp:inline>
        </w:drawing>
      </w:r>
    </w:p>
    <w:p w14:paraId="1B432635" w14:textId="4DD7F983" w:rsidR="00BA254F" w:rsidRPr="00E338B6" w:rsidDel="002054ED" w:rsidRDefault="00CC572B" w:rsidP="00E338B6">
      <w:pPr>
        <w:widowControl/>
        <w:ind w:leftChars="344" w:left="722"/>
        <w:jc w:val="center"/>
        <w:rPr>
          <w:rFonts w:ascii="Times New Roman" w:eastAsia="微软雅黑" w:hAnsi="Times New Roman" w:cs="Times New Roman"/>
          <w:bCs/>
          <w:iCs/>
          <w:kern w:val="0"/>
          <w:sz w:val="28"/>
          <w:szCs w:val="28"/>
        </w:rPr>
      </w:pPr>
      <w:bookmarkStart w:id="12" w:name="_Ref131789781"/>
      <w:r w:rsidRPr="00B02027">
        <w:rPr>
          <w:rFonts w:ascii="Times New Roman" w:eastAsia="等线" w:hAnsi="Times New Roman" w:cs="Times New Roman"/>
          <w:b/>
          <w:kern w:val="0"/>
          <w:sz w:val="20"/>
          <w:szCs w:val="20"/>
          <w:lang w:val="en-GB"/>
        </w:rPr>
        <w:t xml:space="preserve">Figure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Figure \* ARABIC </w:instrText>
      </w:r>
      <w:r w:rsidRPr="00B02027">
        <w:rPr>
          <w:rFonts w:ascii="Times New Roman" w:eastAsia="Times New Roman" w:hAnsi="Times New Roman" w:cs="Times New Roman"/>
          <w:b/>
          <w:kern w:val="0"/>
          <w:sz w:val="20"/>
          <w:szCs w:val="20"/>
          <w:lang w:eastAsia="en-US"/>
        </w:rPr>
        <w:fldChar w:fldCharType="separate"/>
      </w:r>
      <w:r w:rsidR="00290432">
        <w:rPr>
          <w:rFonts w:ascii="Times New Roman" w:eastAsia="Times New Roman" w:hAnsi="Times New Roman" w:cs="Times New Roman"/>
          <w:b/>
          <w:noProof/>
          <w:kern w:val="0"/>
          <w:sz w:val="20"/>
          <w:szCs w:val="20"/>
          <w:lang w:eastAsia="en-US"/>
        </w:rPr>
        <w:t>3</w:t>
      </w:r>
      <w:r w:rsidRPr="00B02027">
        <w:rPr>
          <w:rFonts w:ascii="Times New Roman" w:eastAsia="Times New Roman" w:hAnsi="Times New Roman" w:cs="Times New Roman"/>
          <w:b/>
          <w:kern w:val="0"/>
          <w:sz w:val="20"/>
          <w:szCs w:val="20"/>
          <w:lang w:eastAsia="en-US"/>
        </w:rPr>
        <w:fldChar w:fldCharType="end"/>
      </w:r>
      <w:bookmarkEnd w:id="12"/>
      <w:r w:rsidR="00BA254F" w:rsidRPr="00B02027">
        <w:rPr>
          <w:rFonts w:ascii="Times New Roman" w:eastAsia="Times New Roman" w:hAnsi="Times New Roman" w:cs="Times New Roman"/>
          <w:b/>
          <w:kern w:val="0"/>
          <w:sz w:val="20"/>
          <w:szCs w:val="20"/>
          <w:lang w:eastAsia="en-US"/>
        </w:rPr>
        <w:t xml:space="preserve">. PSD and waveform of MC-OOK signal generated through </w:t>
      </w:r>
      <w:r w:rsidR="00BA254F">
        <w:rPr>
          <w:rFonts w:ascii="Times New Roman" w:eastAsia="Times New Roman" w:hAnsi="Times New Roman" w:cs="Times New Roman"/>
          <w:b/>
          <w:kern w:val="0"/>
          <w:sz w:val="20"/>
          <w:szCs w:val="20"/>
          <w:lang w:eastAsia="en-US"/>
        </w:rPr>
        <w:t>OOK-4</w:t>
      </w:r>
    </w:p>
    <w:p w14:paraId="13BCC936" w14:textId="3C1DE0EC" w:rsidR="009B057F" w:rsidRPr="0049604A" w:rsidRDefault="009B057F" w:rsidP="0049604A">
      <w:pPr>
        <w:widowControl/>
        <w:adjustRightInd w:val="0"/>
        <w:snapToGrid w:val="0"/>
        <w:spacing w:beforeLines="50" w:before="120"/>
        <w:rPr>
          <w:rFonts w:ascii="Times New Roman" w:eastAsia="等线" w:hAnsi="Times New Roman" w:cs="Times New Roman"/>
          <w:b/>
          <w:kern w:val="0"/>
          <w:sz w:val="20"/>
          <w:szCs w:val="20"/>
        </w:rPr>
      </w:pPr>
    </w:p>
    <w:p w14:paraId="4800B866" w14:textId="04CBDF91" w:rsidR="00E32A32" w:rsidRPr="00E338B6" w:rsidRDefault="00E32A32" w:rsidP="00E338B6">
      <w:pPr>
        <w:keepNext/>
        <w:keepLines/>
        <w:widowControl/>
        <w:numPr>
          <w:ilvl w:val="2"/>
          <w:numId w:val="18"/>
        </w:numPr>
        <w:adjustRightInd w:val="0"/>
        <w:snapToGrid w:val="0"/>
        <w:spacing w:beforeLines="50" w:before="120" w:afterLines="50" w:after="120"/>
        <w:jc w:val="left"/>
        <w:outlineLvl w:val="2"/>
        <w:rPr>
          <w:rFonts w:ascii="Arial" w:eastAsia="微软雅黑" w:hAnsi="Arial" w:cs="Arial"/>
          <w:kern w:val="0"/>
          <w:sz w:val="28"/>
          <w:szCs w:val="28"/>
        </w:rPr>
      </w:pPr>
      <w:r w:rsidRPr="00E338B6">
        <w:rPr>
          <w:rFonts w:ascii="Arial" w:eastAsia="微软雅黑" w:hAnsi="Arial" w:cs="Arial"/>
          <w:kern w:val="0"/>
          <w:sz w:val="28"/>
          <w:szCs w:val="28"/>
        </w:rPr>
        <w:t>LP-WUS waveform impacted by frequency error</w:t>
      </w:r>
      <w:r w:rsidR="004308B5" w:rsidRPr="00E338B6">
        <w:rPr>
          <w:rFonts w:ascii="Arial" w:eastAsia="微软雅黑" w:hAnsi="Arial" w:cs="Arial"/>
          <w:kern w:val="0"/>
          <w:sz w:val="28"/>
          <w:szCs w:val="28"/>
        </w:rPr>
        <w:t xml:space="preserve"> </w:t>
      </w:r>
    </w:p>
    <w:p w14:paraId="28BB6C37" w14:textId="5CA36089" w:rsidR="001A6D67" w:rsidRDefault="00271A9F" w:rsidP="00E338B6">
      <w:pPr>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In order to </w:t>
      </w:r>
      <w:r w:rsidR="00927AD6">
        <w:rPr>
          <w:rFonts w:ascii="Times New Roman" w:eastAsia="宋体" w:hAnsi="Times New Roman" w:cs="Times New Roman"/>
          <w:kern w:val="0"/>
          <w:sz w:val="20"/>
          <w:szCs w:val="24"/>
        </w:rPr>
        <w:t xml:space="preserve">investigate </w:t>
      </w:r>
      <w:r>
        <w:rPr>
          <w:rFonts w:ascii="Times New Roman" w:eastAsia="宋体" w:hAnsi="Times New Roman" w:cs="Times New Roman"/>
          <w:kern w:val="0"/>
          <w:sz w:val="20"/>
          <w:szCs w:val="24"/>
        </w:rPr>
        <w:t xml:space="preserve">the impact on performance due to frequency error, </w:t>
      </w:r>
      <w:r>
        <w:rPr>
          <w:rFonts w:ascii="Times New Roman" w:eastAsia="等线" w:hAnsi="Times New Roman" w:cs="Times New Roman"/>
          <w:color w:val="000000" w:themeColor="text1"/>
          <w:kern w:val="0"/>
          <w:sz w:val="20"/>
          <w:szCs w:val="20"/>
        </w:rPr>
        <w:t>option OOK-4 waveform with envelop detector and sequence</w:t>
      </w:r>
      <w:r w:rsidR="00B806E6">
        <w:rPr>
          <w:rFonts w:ascii="Times New Roman" w:eastAsia="等线" w:hAnsi="Times New Roman" w:cs="Times New Roman"/>
          <w:color w:val="000000" w:themeColor="text1"/>
          <w:kern w:val="0"/>
          <w:sz w:val="20"/>
          <w:szCs w:val="20"/>
        </w:rPr>
        <w:t>-</w:t>
      </w:r>
      <w:r>
        <w:rPr>
          <w:rFonts w:ascii="Times New Roman" w:eastAsia="等线" w:hAnsi="Times New Roman" w:cs="Times New Roman"/>
          <w:color w:val="000000" w:themeColor="text1"/>
          <w:kern w:val="0"/>
          <w:sz w:val="20"/>
          <w:szCs w:val="20"/>
        </w:rPr>
        <w:t>based modulation</w:t>
      </w:r>
      <w:r w:rsidR="003D057F">
        <w:rPr>
          <w:rFonts w:ascii="Times New Roman" w:eastAsia="等线" w:hAnsi="Times New Roman" w:cs="Times New Roman"/>
          <w:color w:val="000000" w:themeColor="text1"/>
          <w:kern w:val="0"/>
          <w:sz w:val="20"/>
          <w:szCs w:val="20"/>
        </w:rPr>
        <w:t xml:space="preserve"> waveform</w:t>
      </w:r>
      <w:r>
        <w:rPr>
          <w:rFonts w:ascii="Times New Roman" w:eastAsia="等线" w:hAnsi="Times New Roman" w:cs="Times New Roman"/>
          <w:color w:val="000000" w:themeColor="text1"/>
          <w:kern w:val="0"/>
          <w:sz w:val="20"/>
          <w:szCs w:val="20"/>
        </w:rPr>
        <w:t xml:space="preserve"> with OFDM receiver </w:t>
      </w:r>
      <w:r w:rsidR="003D057F">
        <w:rPr>
          <w:rFonts w:ascii="Times New Roman" w:eastAsia="等线" w:hAnsi="Times New Roman" w:cs="Times New Roman"/>
          <w:color w:val="000000" w:themeColor="text1"/>
          <w:kern w:val="0"/>
          <w:sz w:val="20"/>
          <w:szCs w:val="20"/>
        </w:rPr>
        <w:t xml:space="preserve">are simulated with the evaluation assumptions listed in Appendix A Table </w:t>
      </w:r>
      <w:r w:rsidR="00866EB8">
        <w:rPr>
          <w:rFonts w:ascii="Times New Roman" w:eastAsia="等线" w:hAnsi="Times New Roman" w:cs="Times New Roman"/>
          <w:color w:val="000000" w:themeColor="text1"/>
          <w:kern w:val="0"/>
          <w:sz w:val="20"/>
          <w:szCs w:val="20"/>
        </w:rPr>
        <w:t xml:space="preserve">1 </w:t>
      </w:r>
      <w:r w:rsidR="006F165C">
        <w:rPr>
          <w:rFonts w:ascii="Times New Roman" w:eastAsia="等线" w:hAnsi="Times New Roman" w:cs="Times New Roman"/>
          <w:color w:val="000000" w:themeColor="text1"/>
          <w:kern w:val="0"/>
          <w:sz w:val="20"/>
          <w:szCs w:val="20"/>
        </w:rPr>
        <w:t xml:space="preserve">with </w:t>
      </w:r>
      <w:r w:rsidR="00866EB8" w:rsidRPr="00E5183F">
        <w:rPr>
          <w:rFonts w:ascii="Times New Roman" w:eastAsia="等线" w:hAnsi="Times New Roman" w:cs="Times New Roman"/>
          <w:color w:val="000000" w:themeColor="text1"/>
          <w:kern w:val="0"/>
          <w:sz w:val="20"/>
          <w:szCs w:val="20"/>
        </w:rPr>
        <w:t>config1</w:t>
      </w:r>
      <w:r w:rsidR="00866EB8">
        <w:rPr>
          <w:rFonts w:ascii="Times New Roman" w:eastAsia="等线" w:hAnsi="Times New Roman" w:cs="Times New Roman"/>
          <w:color w:val="000000" w:themeColor="text1"/>
          <w:kern w:val="0"/>
          <w:sz w:val="20"/>
          <w:szCs w:val="20"/>
        </w:rPr>
        <w:t xml:space="preserve"> and Appendix A Table 2, respectively</w:t>
      </w:r>
      <w:r w:rsidR="003D057F">
        <w:rPr>
          <w:rFonts w:ascii="Times New Roman" w:eastAsia="等线" w:hAnsi="Times New Roman" w:cs="Times New Roman"/>
          <w:color w:val="000000" w:themeColor="text1"/>
          <w:kern w:val="0"/>
          <w:sz w:val="20"/>
          <w:szCs w:val="20"/>
        </w:rPr>
        <w:t xml:space="preserve">. </w:t>
      </w:r>
      <w:r w:rsidR="007E73B9">
        <w:rPr>
          <w:rFonts w:ascii="Times New Roman" w:eastAsia="等线" w:hAnsi="Times New Roman" w:cs="Times New Roman"/>
          <w:color w:val="000000" w:themeColor="text1"/>
          <w:kern w:val="0"/>
          <w:sz w:val="20"/>
          <w:szCs w:val="20"/>
        </w:rPr>
        <w:t>The performance curve</w:t>
      </w:r>
      <w:r w:rsidR="00F920EF">
        <w:rPr>
          <w:rFonts w:ascii="Times New Roman" w:eastAsia="等线" w:hAnsi="Times New Roman" w:cs="Times New Roman"/>
          <w:color w:val="000000" w:themeColor="text1"/>
          <w:kern w:val="0"/>
          <w:sz w:val="20"/>
          <w:szCs w:val="20"/>
        </w:rPr>
        <w:t>s</w:t>
      </w:r>
      <w:r w:rsidR="007E73B9">
        <w:rPr>
          <w:rFonts w:ascii="Times New Roman" w:eastAsia="等线" w:hAnsi="Times New Roman" w:cs="Times New Roman"/>
          <w:color w:val="000000" w:themeColor="text1"/>
          <w:kern w:val="0"/>
          <w:sz w:val="20"/>
          <w:szCs w:val="20"/>
        </w:rPr>
        <w:t xml:space="preserve"> are depicted in </w:t>
      </w:r>
      <w:r w:rsidR="002C2296">
        <w:rPr>
          <w:rFonts w:ascii="Times New Roman" w:eastAsia="等线" w:hAnsi="Times New Roman" w:cs="Times New Roman"/>
          <w:color w:val="000000" w:themeColor="text1"/>
          <w:kern w:val="0"/>
          <w:sz w:val="20"/>
          <w:szCs w:val="20"/>
        </w:rPr>
        <w:fldChar w:fldCharType="begin"/>
      </w:r>
      <w:r w:rsidR="002C2296">
        <w:rPr>
          <w:rFonts w:ascii="Times New Roman" w:eastAsia="等线" w:hAnsi="Times New Roman" w:cs="Times New Roman"/>
          <w:color w:val="000000" w:themeColor="text1"/>
          <w:kern w:val="0"/>
          <w:sz w:val="20"/>
          <w:szCs w:val="20"/>
        </w:rPr>
        <w:instrText xml:space="preserve"> REF _Ref131789800 \h </w:instrText>
      </w:r>
      <w:r w:rsidR="002C2296">
        <w:rPr>
          <w:rFonts w:ascii="Times New Roman" w:eastAsia="等线" w:hAnsi="Times New Roman" w:cs="Times New Roman"/>
          <w:color w:val="000000" w:themeColor="text1"/>
          <w:kern w:val="0"/>
          <w:sz w:val="20"/>
          <w:szCs w:val="20"/>
        </w:rPr>
      </w:r>
      <w:r w:rsidR="002C2296">
        <w:rPr>
          <w:rFonts w:ascii="Times New Roman" w:eastAsia="等线" w:hAnsi="Times New Roman" w:cs="Times New Roman"/>
          <w:color w:val="000000" w:themeColor="text1"/>
          <w:kern w:val="0"/>
          <w:sz w:val="20"/>
          <w:szCs w:val="20"/>
        </w:rPr>
        <w:fldChar w:fldCharType="separate"/>
      </w:r>
      <w:r w:rsidR="00290432" w:rsidRPr="00B02027">
        <w:rPr>
          <w:rFonts w:ascii="Times New Roman" w:eastAsia="等线" w:hAnsi="Times New Roman" w:cs="Times New Roman"/>
          <w:b/>
          <w:kern w:val="0"/>
          <w:sz w:val="20"/>
          <w:szCs w:val="20"/>
          <w:lang w:val="en-GB"/>
        </w:rPr>
        <w:t xml:space="preserve">Figure </w:t>
      </w:r>
      <w:r w:rsidR="00290432">
        <w:rPr>
          <w:rFonts w:ascii="Times New Roman" w:eastAsia="Times New Roman" w:hAnsi="Times New Roman" w:cs="Times New Roman"/>
          <w:b/>
          <w:noProof/>
          <w:kern w:val="0"/>
          <w:sz w:val="20"/>
          <w:szCs w:val="20"/>
          <w:lang w:eastAsia="en-US"/>
        </w:rPr>
        <w:t>4</w:t>
      </w:r>
      <w:r w:rsidR="002C2296">
        <w:rPr>
          <w:rFonts w:ascii="Times New Roman" w:eastAsia="等线" w:hAnsi="Times New Roman" w:cs="Times New Roman"/>
          <w:color w:val="000000" w:themeColor="text1"/>
          <w:kern w:val="0"/>
          <w:sz w:val="20"/>
          <w:szCs w:val="20"/>
        </w:rPr>
        <w:fldChar w:fldCharType="end"/>
      </w:r>
      <w:r w:rsidR="000D3A34">
        <w:rPr>
          <w:rFonts w:ascii="Times New Roman" w:eastAsia="等线" w:hAnsi="Times New Roman" w:cs="Times New Roman" w:hint="eastAsia"/>
          <w:color w:val="000000" w:themeColor="text1"/>
          <w:kern w:val="0"/>
          <w:sz w:val="20"/>
          <w:szCs w:val="20"/>
        </w:rPr>
        <w:t>(</w:t>
      </w:r>
      <w:r w:rsidR="000D3A34">
        <w:rPr>
          <w:rFonts w:ascii="Times New Roman" w:eastAsia="等线" w:hAnsi="Times New Roman" w:cs="Times New Roman"/>
          <w:color w:val="000000" w:themeColor="text1"/>
          <w:kern w:val="0"/>
          <w:sz w:val="20"/>
          <w:szCs w:val="20"/>
        </w:rPr>
        <w:t xml:space="preserve">a) and </w:t>
      </w:r>
      <w:r w:rsidR="002C2296">
        <w:rPr>
          <w:rFonts w:ascii="Times New Roman" w:eastAsia="等线" w:hAnsi="Times New Roman" w:cs="Times New Roman"/>
          <w:color w:val="000000" w:themeColor="text1"/>
          <w:kern w:val="0"/>
          <w:sz w:val="20"/>
          <w:szCs w:val="20"/>
        </w:rPr>
        <w:fldChar w:fldCharType="begin"/>
      </w:r>
      <w:r w:rsidR="002C2296">
        <w:rPr>
          <w:rFonts w:ascii="Times New Roman" w:eastAsia="等线" w:hAnsi="Times New Roman" w:cs="Times New Roman"/>
          <w:color w:val="000000" w:themeColor="text1"/>
          <w:kern w:val="0"/>
          <w:sz w:val="20"/>
          <w:szCs w:val="20"/>
        </w:rPr>
        <w:instrText xml:space="preserve"> REF _Ref131789800 \h </w:instrText>
      </w:r>
      <w:r w:rsidR="002C2296">
        <w:rPr>
          <w:rFonts w:ascii="Times New Roman" w:eastAsia="等线" w:hAnsi="Times New Roman" w:cs="Times New Roman"/>
          <w:color w:val="000000" w:themeColor="text1"/>
          <w:kern w:val="0"/>
          <w:sz w:val="20"/>
          <w:szCs w:val="20"/>
        </w:rPr>
      </w:r>
      <w:r w:rsidR="002C2296">
        <w:rPr>
          <w:rFonts w:ascii="Times New Roman" w:eastAsia="等线" w:hAnsi="Times New Roman" w:cs="Times New Roman"/>
          <w:color w:val="000000" w:themeColor="text1"/>
          <w:kern w:val="0"/>
          <w:sz w:val="20"/>
          <w:szCs w:val="20"/>
        </w:rPr>
        <w:fldChar w:fldCharType="separate"/>
      </w:r>
      <w:r w:rsidR="00290432" w:rsidRPr="00B02027">
        <w:rPr>
          <w:rFonts w:ascii="Times New Roman" w:eastAsia="等线" w:hAnsi="Times New Roman" w:cs="Times New Roman"/>
          <w:b/>
          <w:kern w:val="0"/>
          <w:sz w:val="20"/>
          <w:szCs w:val="20"/>
          <w:lang w:val="en-GB"/>
        </w:rPr>
        <w:t xml:space="preserve">Figure </w:t>
      </w:r>
      <w:r w:rsidR="00290432">
        <w:rPr>
          <w:rFonts w:ascii="Times New Roman" w:eastAsia="Times New Roman" w:hAnsi="Times New Roman" w:cs="Times New Roman"/>
          <w:b/>
          <w:noProof/>
          <w:kern w:val="0"/>
          <w:sz w:val="20"/>
          <w:szCs w:val="20"/>
          <w:lang w:eastAsia="en-US"/>
        </w:rPr>
        <w:t>4</w:t>
      </w:r>
      <w:r w:rsidR="002C2296">
        <w:rPr>
          <w:rFonts w:ascii="Times New Roman" w:eastAsia="等线" w:hAnsi="Times New Roman" w:cs="Times New Roman"/>
          <w:color w:val="000000" w:themeColor="text1"/>
          <w:kern w:val="0"/>
          <w:sz w:val="20"/>
          <w:szCs w:val="20"/>
        </w:rPr>
        <w:fldChar w:fldCharType="end"/>
      </w:r>
      <w:r w:rsidR="000D3A34">
        <w:rPr>
          <w:rFonts w:ascii="Times New Roman" w:eastAsia="等线" w:hAnsi="Times New Roman" w:cs="Times New Roman"/>
          <w:color w:val="000000" w:themeColor="text1"/>
          <w:kern w:val="0"/>
          <w:sz w:val="20"/>
          <w:szCs w:val="20"/>
        </w:rPr>
        <w:t>(b)</w:t>
      </w:r>
      <w:r w:rsidR="00C371F3">
        <w:rPr>
          <w:rFonts w:ascii="Times New Roman" w:eastAsia="等线" w:hAnsi="Times New Roman" w:cs="Times New Roman"/>
          <w:color w:val="000000" w:themeColor="text1"/>
          <w:kern w:val="0"/>
          <w:sz w:val="20"/>
          <w:szCs w:val="20"/>
        </w:rPr>
        <w:t>.</w:t>
      </w:r>
      <w:r w:rsidR="003D057F">
        <w:rPr>
          <w:rFonts w:ascii="Times New Roman" w:eastAsia="等线" w:hAnsi="Times New Roman" w:cs="Times New Roman"/>
          <w:color w:val="000000" w:themeColor="text1"/>
          <w:kern w:val="0"/>
          <w:sz w:val="20"/>
          <w:szCs w:val="20"/>
        </w:rPr>
        <w:t xml:space="preserve"> </w:t>
      </w:r>
      <w:bookmarkStart w:id="13" w:name="_Hlk131538232"/>
      <w:bookmarkStart w:id="14" w:name="DocumentFor"/>
    </w:p>
    <w:p w14:paraId="1D39EF71" w14:textId="1F42FCB8" w:rsidR="00426B60" w:rsidRDefault="00426B60" w:rsidP="00426B60">
      <w:pPr>
        <w:widowControl/>
        <w:adjustRightInd w:val="0"/>
        <w:snapToGrid w:val="0"/>
        <w:spacing w:beforeLines="50" w:before="120" w:afterLines="50" w:after="120"/>
        <w:ind w:leftChars="172" w:left="361"/>
        <w:jc w:val="center"/>
        <w:rPr>
          <w:rFonts w:ascii="Times New Roman" w:eastAsia="宋体" w:hAnsi="Times New Roman" w:cs="Times New Roman"/>
          <w:kern w:val="0"/>
          <w:sz w:val="20"/>
          <w:szCs w:val="24"/>
        </w:rPr>
      </w:pPr>
      <w:r w:rsidRPr="00426B60">
        <w:rPr>
          <w:rFonts w:ascii="Times New Roman" w:eastAsia="宋体" w:hAnsi="Times New Roman" w:cs="Times New Roman"/>
          <w:noProof/>
          <w:kern w:val="0"/>
          <w:sz w:val="20"/>
          <w:szCs w:val="24"/>
        </w:rPr>
        <w:drawing>
          <wp:inline distT="0" distB="0" distL="0" distR="0" wp14:anchorId="08D4116B" wp14:editId="1CC7277F">
            <wp:extent cx="2635885" cy="2007952"/>
            <wp:effectExtent l="0" t="0" r="0" b="0"/>
            <wp:docPr id="20" name="图片 20" descr="C:\Users\Administrator\AppData\Roaming\vchat\ChatFiles\2023-04\d46d58dc-2c15-4d36-8da1-0ef1e52571a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istrator\AppData\Roaming\vchat\ChatFiles\2023-04\d46d58dc-2c15-4d36-8da1-0ef1e52571a5.bmp"/>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0463" cy="2026675"/>
                    </a:xfrm>
                    <a:prstGeom prst="rect">
                      <a:avLst/>
                    </a:prstGeom>
                    <a:noFill/>
                    <a:ln>
                      <a:noFill/>
                    </a:ln>
                  </pic:spPr>
                </pic:pic>
              </a:graphicData>
            </a:graphic>
          </wp:inline>
        </w:drawing>
      </w:r>
      <w:r w:rsidRPr="00426B60">
        <w:rPr>
          <w:rFonts w:ascii="Times New Roman" w:eastAsia="宋体" w:hAnsi="Times New Roman" w:cs="Times New Roman"/>
          <w:noProof/>
          <w:kern w:val="0"/>
          <w:sz w:val="20"/>
          <w:szCs w:val="24"/>
        </w:rPr>
        <w:drawing>
          <wp:inline distT="0" distB="0" distL="0" distR="0" wp14:anchorId="2A3B7F40" wp14:editId="533C3D5F">
            <wp:extent cx="2523507" cy="1987748"/>
            <wp:effectExtent l="0" t="0" r="0" b="0"/>
            <wp:docPr id="21" name="图片 10">
              <a:extLst xmlns:a="http://schemas.openxmlformats.org/drawingml/2006/main">
                <a:ext uri="{FF2B5EF4-FFF2-40B4-BE49-F238E27FC236}">
                  <a16:creationId xmlns:a16="http://schemas.microsoft.com/office/drawing/2014/main" id="{DCC3319B-025C-470E-A6A1-2E1A0CE12B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DCC3319B-025C-470E-A6A1-2E1A0CE12B0C}"/>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538354" cy="1999443"/>
                    </a:xfrm>
                    <a:prstGeom prst="rect">
                      <a:avLst/>
                    </a:prstGeom>
                  </pic:spPr>
                </pic:pic>
              </a:graphicData>
            </a:graphic>
          </wp:inline>
        </w:drawing>
      </w:r>
    </w:p>
    <w:p w14:paraId="573708DA" w14:textId="2C2D8168" w:rsidR="002B043A" w:rsidRPr="00E338B6" w:rsidRDefault="002B043A" w:rsidP="00E338B6">
      <w:pPr>
        <w:widowControl/>
        <w:adjustRightInd w:val="0"/>
        <w:snapToGrid w:val="0"/>
        <w:spacing w:beforeLines="50" w:before="120" w:afterLines="50" w:after="120"/>
        <w:ind w:firstLineChars="650" w:firstLine="1300"/>
        <w:rPr>
          <w:rFonts w:ascii="Times New Roman" w:eastAsia="宋体" w:hAnsi="Times New Roman" w:cs="Times New Roman"/>
          <w:kern w:val="0"/>
          <w:sz w:val="20"/>
          <w:szCs w:val="24"/>
        </w:rPr>
      </w:pPr>
      <w:r w:rsidRPr="002B043A">
        <w:rPr>
          <w:rFonts w:ascii="Times New Roman" w:eastAsia="宋体" w:hAnsi="Times New Roman" w:cs="Times New Roman"/>
          <w:kern w:val="0"/>
          <w:sz w:val="20"/>
          <w:szCs w:val="24"/>
        </w:rPr>
        <w:t>(a</w:t>
      </w:r>
      <w:r>
        <w:rPr>
          <w:rFonts w:ascii="Times New Roman" w:eastAsia="宋体" w:hAnsi="Times New Roman" w:cs="Times New Roman"/>
          <w:kern w:val="0"/>
          <w:sz w:val="20"/>
          <w:szCs w:val="24"/>
        </w:rPr>
        <w:t>) o</w:t>
      </w:r>
      <w:r w:rsidRPr="00E338B6">
        <w:rPr>
          <w:rFonts w:ascii="Times New Roman" w:eastAsia="宋体" w:hAnsi="Times New Roman" w:cs="Times New Roman"/>
          <w:kern w:val="0"/>
          <w:sz w:val="20"/>
          <w:szCs w:val="24"/>
        </w:rPr>
        <w:t xml:space="preserve">ption OOK-4 waveform     </w:t>
      </w:r>
      <w:r>
        <w:rPr>
          <w:rFonts w:ascii="Times New Roman" w:eastAsia="宋体" w:hAnsi="Times New Roman" w:cs="Times New Roman"/>
          <w:kern w:val="0"/>
          <w:sz w:val="20"/>
          <w:szCs w:val="24"/>
        </w:rPr>
        <w:t xml:space="preserve">       </w:t>
      </w:r>
      <w:proofErr w:type="gramStart"/>
      <w:r>
        <w:rPr>
          <w:rFonts w:ascii="Times New Roman" w:eastAsia="宋体" w:hAnsi="Times New Roman" w:cs="Times New Roman"/>
          <w:kern w:val="0"/>
          <w:sz w:val="20"/>
          <w:szCs w:val="24"/>
        </w:rPr>
        <w:t xml:space="preserve">   </w:t>
      </w:r>
      <w:r w:rsidRPr="00E338B6">
        <w:rPr>
          <w:rFonts w:ascii="Times New Roman" w:eastAsia="宋体" w:hAnsi="Times New Roman" w:cs="Times New Roman"/>
          <w:kern w:val="0"/>
          <w:sz w:val="20"/>
          <w:szCs w:val="24"/>
        </w:rPr>
        <w:t>(</w:t>
      </w:r>
      <w:proofErr w:type="gramEnd"/>
      <w:r w:rsidRPr="00E338B6">
        <w:rPr>
          <w:rFonts w:ascii="Times New Roman" w:eastAsia="宋体" w:hAnsi="Times New Roman" w:cs="Times New Roman"/>
          <w:kern w:val="0"/>
          <w:sz w:val="20"/>
          <w:szCs w:val="24"/>
        </w:rPr>
        <w:t xml:space="preserve">b) </w:t>
      </w:r>
      <w:r>
        <w:rPr>
          <w:rFonts w:ascii="Times New Roman" w:eastAsia="宋体" w:hAnsi="Times New Roman" w:cs="Times New Roman"/>
          <w:kern w:val="0"/>
          <w:sz w:val="20"/>
          <w:szCs w:val="24"/>
        </w:rPr>
        <w:t>sequence-based modulation waveform</w:t>
      </w:r>
    </w:p>
    <w:p w14:paraId="25903F7A" w14:textId="02BB5A1D" w:rsidR="00045E36" w:rsidRPr="00B02027" w:rsidRDefault="00555ABF" w:rsidP="00045E36">
      <w:pPr>
        <w:widowControl/>
        <w:jc w:val="center"/>
        <w:rPr>
          <w:rFonts w:ascii="Times New Roman" w:eastAsia="微软雅黑" w:hAnsi="Times New Roman" w:cs="Times New Roman"/>
          <w:bCs/>
          <w:iCs/>
          <w:kern w:val="0"/>
          <w:sz w:val="28"/>
          <w:szCs w:val="28"/>
          <w:lang w:eastAsia="en-US"/>
        </w:rPr>
      </w:pPr>
      <w:bookmarkStart w:id="15" w:name="_Ref131789800"/>
      <w:r w:rsidRPr="00B02027">
        <w:rPr>
          <w:rFonts w:ascii="Times New Roman" w:eastAsia="等线" w:hAnsi="Times New Roman" w:cs="Times New Roman"/>
          <w:b/>
          <w:kern w:val="0"/>
          <w:sz w:val="20"/>
          <w:szCs w:val="20"/>
          <w:lang w:val="en-GB"/>
        </w:rPr>
        <w:t xml:space="preserve">Figure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Figure \* ARABIC </w:instrText>
      </w:r>
      <w:r w:rsidRPr="00B02027">
        <w:rPr>
          <w:rFonts w:ascii="Times New Roman" w:eastAsia="Times New Roman" w:hAnsi="Times New Roman" w:cs="Times New Roman"/>
          <w:b/>
          <w:kern w:val="0"/>
          <w:sz w:val="20"/>
          <w:szCs w:val="20"/>
          <w:lang w:eastAsia="en-US"/>
        </w:rPr>
        <w:fldChar w:fldCharType="separate"/>
      </w:r>
      <w:r w:rsidR="00290432">
        <w:rPr>
          <w:rFonts w:ascii="Times New Roman" w:eastAsia="Times New Roman" w:hAnsi="Times New Roman" w:cs="Times New Roman"/>
          <w:b/>
          <w:noProof/>
          <w:kern w:val="0"/>
          <w:sz w:val="20"/>
          <w:szCs w:val="20"/>
          <w:lang w:eastAsia="en-US"/>
        </w:rPr>
        <w:t>4</w:t>
      </w:r>
      <w:r w:rsidRPr="00B02027">
        <w:rPr>
          <w:rFonts w:ascii="Times New Roman" w:eastAsia="Times New Roman" w:hAnsi="Times New Roman" w:cs="Times New Roman"/>
          <w:b/>
          <w:kern w:val="0"/>
          <w:sz w:val="20"/>
          <w:szCs w:val="20"/>
          <w:lang w:eastAsia="en-US"/>
        </w:rPr>
        <w:fldChar w:fldCharType="end"/>
      </w:r>
      <w:bookmarkEnd w:id="15"/>
      <w:r w:rsidR="00045E36" w:rsidRPr="00B02027">
        <w:rPr>
          <w:rFonts w:ascii="Times New Roman" w:eastAsia="Times New Roman" w:hAnsi="Times New Roman" w:cs="Times New Roman"/>
          <w:b/>
          <w:kern w:val="0"/>
          <w:sz w:val="20"/>
          <w:szCs w:val="20"/>
          <w:lang w:eastAsia="en-US"/>
        </w:rPr>
        <w:t>. P</w:t>
      </w:r>
      <w:r w:rsidR="00045E36">
        <w:rPr>
          <w:rFonts w:ascii="Times New Roman" w:eastAsia="Times New Roman" w:hAnsi="Times New Roman" w:cs="Times New Roman"/>
          <w:b/>
          <w:kern w:val="0"/>
          <w:sz w:val="20"/>
          <w:szCs w:val="20"/>
          <w:lang w:eastAsia="en-US"/>
        </w:rPr>
        <w:t>erformance comparison between option OOK-4 and sequence-based modulation</w:t>
      </w:r>
    </w:p>
    <w:p w14:paraId="51EA6258" w14:textId="6B2EA595" w:rsidR="00C07820" w:rsidRDefault="00257614" w:rsidP="00B02027">
      <w:pPr>
        <w:widowControl/>
        <w:adjustRightInd w:val="0"/>
        <w:snapToGrid w:val="0"/>
        <w:spacing w:beforeLines="50" w:before="120"/>
        <w:rPr>
          <w:rFonts w:ascii="Times New Roman" w:eastAsia="等线" w:hAnsi="Times New Roman" w:cs="Times New Roman"/>
          <w:kern w:val="0"/>
          <w:sz w:val="20"/>
          <w:szCs w:val="20"/>
        </w:rPr>
      </w:pPr>
      <w:r>
        <w:rPr>
          <w:rFonts w:ascii="Times New Roman" w:eastAsia="宋体" w:hAnsi="Times New Roman" w:cs="Times New Roman" w:hint="eastAsia"/>
          <w:kern w:val="0"/>
          <w:sz w:val="20"/>
          <w:szCs w:val="24"/>
        </w:rPr>
        <w:t>A</w:t>
      </w:r>
      <w:r>
        <w:rPr>
          <w:rFonts w:ascii="Times New Roman" w:eastAsia="宋体" w:hAnsi="Times New Roman" w:cs="Times New Roman"/>
          <w:kern w:val="0"/>
          <w:sz w:val="20"/>
          <w:szCs w:val="24"/>
        </w:rPr>
        <w:t xml:space="preserve">ccording to the simulation results, it is observed that </w:t>
      </w:r>
      <w:r w:rsidR="00E46979">
        <w:rPr>
          <w:rFonts w:ascii="Times New Roman" w:eastAsia="宋体" w:hAnsi="Times New Roman" w:cs="Times New Roman"/>
          <w:kern w:val="0"/>
          <w:sz w:val="20"/>
          <w:szCs w:val="24"/>
        </w:rPr>
        <w:t xml:space="preserve">performance degradation of </w:t>
      </w:r>
      <w:r w:rsidR="00E46979" w:rsidRPr="00780071">
        <w:rPr>
          <w:rFonts w:ascii="Times New Roman" w:eastAsia="宋体" w:hAnsi="Times New Roman" w:cs="Times New Roman"/>
          <w:kern w:val="0"/>
          <w:sz w:val="20"/>
          <w:szCs w:val="24"/>
        </w:rPr>
        <w:t>sequence-based modulation</w:t>
      </w:r>
      <w:r w:rsidR="00E46979">
        <w:rPr>
          <w:rFonts w:ascii="Times New Roman" w:eastAsia="宋体" w:hAnsi="Times New Roman" w:cs="Times New Roman"/>
          <w:kern w:val="0"/>
          <w:sz w:val="20"/>
          <w:szCs w:val="24"/>
        </w:rPr>
        <w:t xml:space="preserve"> waveform is significant even with the 5ppm frequency error, </w:t>
      </w:r>
      <w:r w:rsidR="002A2E8A">
        <w:rPr>
          <w:rFonts w:ascii="Times New Roman" w:eastAsia="宋体" w:hAnsi="Times New Roman" w:cs="Times New Roman"/>
          <w:kern w:val="0"/>
          <w:sz w:val="20"/>
          <w:szCs w:val="24"/>
        </w:rPr>
        <w:t xml:space="preserve">which is </w:t>
      </w:r>
      <w:r w:rsidR="00E46979">
        <w:rPr>
          <w:rFonts w:ascii="Times New Roman" w:eastAsia="宋体" w:hAnsi="Times New Roman" w:cs="Times New Roman"/>
          <w:kern w:val="0"/>
          <w:sz w:val="20"/>
          <w:szCs w:val="24"/>
        </w:rPr>
        <w:t>much lower than 50ppm and 200ppm assumed in o</w:t>
      </w:r>
      <w:r w:rsidR="00E46979" w:rsidRPr="00904A73">
        <w:rPr>
          <w:rFonts w:ascii="Times New Roman" w:eastAsia="宋体" w:hAnsi="Times New Roman" w:cs="Times New Roman"/>
          <w:kern w:val="0"/>
          <w:sz w:val="20"/>
          <w:szCs w:val="24"/>
        </w:rPr>
        <w:t>ption OOK-4 waveform</w:t>
      </w:r>
      <w:r w:rsidR="00E46979">
        <w:rPr>
          <w:rFonts w:ascii="Times New Roman" w:eastAsia="宋体" w:hAnsi="Times New Roman" w:cs="Times New Roman"/>
          <w:kern w:val="0"/>
          <w:sz w:val="20"/>
          <w:szCs w:val="24"/>
        </w:rPr>
        <w:t xml:space="preserve"> simulation. </w:t>
      </w:r>
      <w:r w:rsidR="00C25FF2">
        <w:rPr>
          <w:rFonts w:ascii="Times New Roman" w:eastAsia="宋体" w:hAnsi="Times New Roman" w:cs="Times New Roman" w:hint="eastAsia"/>
          <w:kern w:val="0"/>
          <w:sz w:val="20"/>
          <w:szCs w:val="24"/>
        </w:rPr>
        <w:t>T</w:t>
      </w:r>
      <w:r w:rsidR="00C25FF2">
        <w:rPr>
          <w:rFonts w:ascii="Times New Roman" w:eastAsia="宋体" w:hAnsi="Times New Roman" w:cs="Times New Roman"/>
          <w:kern w:val="0"/>
          <w:sz w:val="20"/>
          <w:szCs w:val="24"/>
        </w:rPr>
        <w:t xml:space="preserve">herefore, </w:t>
      </w:r>
      <w:r w:rsidR="00780071" w:rsidRPr="00780071">
        <w:rPr>
          <w:rFonts w:ascii="Times New Roman" w:eastAsia="宋体" w:hAnsi="Times New Roman" w:cs="Times New Roman"/>
          <w:kern w:val="0"/>
          <w:sz w:val="20"/>
          <w:szCs w:val="24"/>
        </w:rPr>
        <w:t>sequence-based modulation</w:t>
      </w:r>
      <w:r w:rsidR="00785044">
        <w:rPr>
          <w:rFonts w:ascii="Times New Roman" w:eastAsia="宋体" w:hAnsi="Times New Roman" w:cs="Times New Roman"/>
          <w:kern w:val="0"/>
          <w:sz w:val="20"/>
          <w:szCs w:val="24"/>
        </w:rPr>
        <w:t xml:space="preserve"> with OFDM receiver</w:t>
      </w:r>
      <w:r w:rsidR="008C03B5">
        <w:rPr>
          <w:rFonts w:ascii="Times New Roman" w:eastAsia="宋体" w:hAnsi="Times New Roman" w:cs="Times New Roman"/>
          <w:kern w:val="0"/>
          <w:sz w:val="20"/>
          <w:szCs w:val="24"/>
        </w:rPr>
        <w:t xml:space="preserve"> </w:t>
      </w:r>
      <w:r w:rsidR="00780071">
        <w:rPr>
          <w:rFonts w:ascii="Times New Roman" w:eastAsia="宋体" w:hAnsi="Times New Roman" w:cs="Times New Roman"/>
          <w:kern w:val="0"/>
          <w:sz w:val="20"/>
          <w:szCs w:val="24"/>
        </w:rPr>
        <w:t xml:space="preserve">is more sensitive to frequency error, than option OOK-4 waveform with </w:t>
      </w:r>
      <w:r w:rsidR="007A5356">
        <w:rPr>
          <w:rFonts w:ascii="Times New Roman" w:eastAsia="等线" w:hAnsi="Times New Roman" w:cs="Times New Roman"/>
          <w:color w:val="000000" w:themeColor="text1"/>
          <w:kern w:val="0"/>
          <w:sz w:val="20"/>
          <w:szCs w:val="20"/>
        </w:rPr>
        <w:t>envelop detector</w:t>
      </w:r>
      <w:r w:rsidR="00B75D4A">
        <w:rPr>
          <w:rFonts w:ascii="Times New Roman" w:eastAsia="等线" w:hAnsi="Times New Roman" w:cs="Times New Roman"/>
          <w:color w:val="000000" w:themeColor="text1"/>
          <w:kern w:val="0"/>
          <w:sz w:val="20"/>
          <w:szCs w:val="20"/>
        </w:rPr>
        <w:t xml:space="preserve">. </w:t>
      </w:r>
      <w:bookmarkEnd w:id="13"/>
      <w:bookmarkEnd w:id="14"/>
    </w:p>
    <w:p w14:paraId="427E310C" w14:textId="1A92C5DD" w:rsidR="001A58F2" w:rsidRDefault="001A58F2" w:rsidP="00E338B6">
      <w:pPr>
        <w:widowControl/>
        <w:adjustRightInd w:val="0"/>
        <w:snapToGrid w:val="0"/>
        <w:spacing w:beforeLines="50" w:before="120" w:afterLines="50" w:after="120"/>
        <w:rPr>
          <w:rFonts w:ascii="Times New Roman" w:eastAsia="宋体" w:hAnsi="Times New Roman" w:cs="Times New Roman"/>
          <w:b/>
          <w:kern w:val="0"/>
          <w:sz w:val="20"/>
          <w:szCs w:val="24"/>
        </w:rPr>
      </w:pPr>
      <w:bookmarkStart w:id="16" w:name="OB8"/>
      <w:r w:rsidRPr="00B02027">
        <w:rPr>
          <w:rFonts w:ascii="Times New Roman" w:eastAsia="MS Mincho" w:hAnsi="Times New Roman" w:cs="Times New Roman"/>
          <w:b/>
          <w:kern w:val="0"/>
          <w:sz w:val="20"/>
          <w:szCs w:val="24"/>
          <w:lang w:eastAsia="en-US"/>
        </w:rPr>
        <w:t xml:space="preserve">Observation </w:t>
      </w:r>
      <w:r w:rsidRPr="00B02027">
        <w:rPr>
          <w:rFonts w:ascii="Times New Roman" w:eastAsia="MS Mincho" w:hAnsi="Times New Roman" w:cs="Times New Roman"/>
          <w:b/>
          <w:kern w:val="0"/>
          <w:sz w:val="20"/>
          <w:szCs w:val="24"/>
          <w:lang w:eastAsia="en-US"/>
        </w:rPr>
        <w:fldChar w:fldCharType="begin"/>
      </w:r>
      <w:r w:rsidRPr="00B02027">
        <w:rPr>
          <w:rFonts w:ascii="Times New Roman" w:eastAsia="MS Mincho" w:hAnsi="Times New Roman" w:cs="Times New Roman"/>
          <w:b/>
          <w:kern w:val="0"/>
          <w:sz w:val="20"/>
          <w:szCs w:val="24"/>
          <w:lang w:eastAsia="en-US"/>
        </w:rPr>
        <w:instrText xml:space="preserve"> SEQ Observation \* ARABIC </w:instrText>
      </w:r>
      <w:r w:rsidRPr="00B02027">
        <w:rPr>
          <w:rFonts w:ascii="Times New Roman" w:eastAsia="MS Mincho" w:hAnsi="Times New Roman" w:cs="Times New Roman"/>
          <w:b/>
          <w:kern w:val="0"/>
          <w:sz w:val="20"/>
          <w:szCs w:val="24"/>
          <w:lang w:eastAsia="en-US"/>
        </w:rPr>
        <w:fldChar w:fldCharType="separate"/>
      </w:r>
      <w:r w:rsidR="009428FD">
        <w:rPr>
          <w:rFonts w:ascii="Times New Roman" w:eastAsia="MS Mincho" w:hAnsi="Times New Roman" w:cs="Times New Roman"/>
          <w:b/>
          <w:noProof/>
          <w:kern w:val="0"/>
          <w:sz w:val="20"/>
          <w:szCs w:val="24"/>
          <w:lang w:eastAsia="en-US"/>
        </w:rPr>
        <w:t>8</w:t>
      </w:r>
      <w:r w:rsidRPr="00B02027">
        <w:rPr>
          <w:rFonts w:ascii="Times New Roman" w:eastAsia="MS Mincho" w:hAnsi="Times New Roman" w:cs="Times New Roman"/>
          <w:b/>
          <w:kern w:val="0"/>
          <w:sz w:val="20"/>
          <w:szCs w:val="24"/>
          <w:lang w:eastAsia="en-US"/>
        </w:rPr>
        <w:fldChar w:fldCharType="end"/>
      </w:r>
      <w:r w:rsidRPr="00B02027">
        <w:rPr>
          <w:rFonts w:ascii="Times New Roman" w:eastAsia="宋体" w:hAnsi="Times New Roman" w:cs="Times New Roman"/>
          <w:b/>
          <w:kern w:val="0"/>
          <w:sz w:val="20"/>
          <w:szCs w:val="24"/>
        </w:rPr>
        <w:t xml:space="preserve">: </w:t>
      </w:r>
      <w:r w:rsidR="0046078C">
        <w:rPr>
          <w:rFonts w:ascii="Times New Roman" w:eastAsia="宋体" w:hAnsi="Times New Roman" w:cs="Times New Roman"/>
          <w:b/>
          <w:kern w:val="0"/>
          <w:sz w:val="20"/>
          <w:szCs w:val="24"/>
        </w:rPr>
        <w:t>For s</w:t>
      </w:r>
      <w:r w:rsidR="00F8319A" w:rsidRPr="00F8319A">
        <w:rPr>
          <w:rFonts w:ascii="Times New Roman" w:eastAsia="宋体" w:hAnsi="Times New Roman" w:cs="Times New Roman"/>
          <w:b/>
          <w:kern w:val="0"/>
          <w:sz w:val="20"/>
          <w:szCs w:val="24"/>
        </w:rPr>
        <w:t xml:space="preserve">equence-based </w:t>
      </w:r>
      <w:r w:rsidR="00F8319A">
        <w:rPr>
          <w:rFonts w:ascii="Times New Roman" w:eastAsia="宋体" w:hAnsi="Times New Roman" w:cs="Times New Roman"/>
          <w:b/>
          <w:kern w:val="0"/>
          <w:sz w:val="20"/>
          <w:szCs w:val="24"/>
        </w:rPr>
        <w:t>OFDM signal</w:t>
      </w:r>
      <w:r>
        <w:rPr>
          <w:rFonts w:ascii="Times New Roman" w:eastAsia="宋体" w:hAnsi="Times New Roman" w:cs="Times New Roman"/>
          <w:b/>
          <w:kern w:val="0"/>
          <w:sz w:val="20"/>
          <w:szCs w:val="24"/>
        </w:rPr>
        <w:t xml:space="preserve">, e.g., ZC sequence, </w:t>
      </w:r>
      <w:r w:rsidR="00D75942">
        <w:rPr>
          <w:rFonts w:ascii="Times New Roman" w:eastAsia="宋体" w:hAnsi="Times New Roman" w:cs="Times New Roman"/>
          <w:b/>
          <w:kern w:val="0"/>
          <w:sz w:val="20"/>
          <w:szCs w:val="24"/>
        </w:rPr>
        <w:t>the detection performance is more sensitive to frequency error compared with OOK waveform.</w:t>
      </w:r>
      <w:r>
        <w:rPr>
          <w:rFonts w:ascii="Times New Roman" w:eastAsia="宋体" w:hAnsi="Times New Roman" w:cs="Times New Roman"/>
          <w:b/>
          <w:kern w:val="0"/>
          <w:sz w:val="20"/>
          <w:szCs w:val="24"/>
        </w:rPr>
        <w:t xml:space="preserve"> </w:t>
      </w:r>
    </w:p>
    <w:bookmarkEnd w:id="16"/>
    <w:p w14:paraId="3A135FAB" w14:textId="77777777" w:rsidR="00B02027" w:rsidRPr="00B02027" w:rsidRDefault="00B02027" w:rsidP="00060D7A">
      <w:pPr>
        <w:keepNext/>
        <w:keepLines/>
        <w:widowControl/>
        <w:numPr>
          <w:ilvl w:val="1"/>
          <w:numId w:val="18"/>
        </w:numPr>
        <w:spacing w:before="240" w:after="240"/>
        <w:jc w:val="left"/>
        <w:outlineLvl w:val="1"/>
        <w:rPr>
          <w:rFonts w:ascii="Arial" w:eastAsia="微软雅黑" w:hAnsi="Arial" w:cs="Arial"/>
          <w:bCs/>
          <w:iCs/>
          <w:kern w:val="0"/>
          <w:sz w:val="28"/>
          <w:szCs w:val="28"/>
          <w:lang w:eastAsia="en-US"/>
        </w:rPr>
      </w:pPr>
      <w:r w:rsidRPr="00B02027">
        <w:rPr>
          <w:rFonts w:ascii="Arial" w:eastAsia="微软雅黑" w:hAnsi="Arial" w:cs="Arial"/>
          <w:bCs/>
          <w:iCs/>
          <w:kern w:val="0"/>
          <w:sz w:val="28"/>
          <w:szCs w:val="28"/>
        </w:rPr>
        <w:t>L</w:t>
      </w:r>
      <w:r w:rsidRPr="00B02027">
        <w:rPr>
          <w:rFonts w:ascii="Arial" w:eastAsia="微软雅黑" w:hAnsi="Arial" w:cs="Arial" w:hint="eastAsia"/>
          <w:bCs/>
          <w:iCs/>
          <w:kern w:val="0"/>
          <w:sz w:val="28"/>
          <w:szCs w:val="28"/>
        </w:rPr>
        <w:t>P-</w:t>
      </w:r>
      <w:r w:rsidRPr="00B02027">
        <w:rPr>
          <w:rFonts w:ascii="Arial" w:eastAsia="微软雅黑" w:hAnsi="Arial" w:cs="Arial"/>
          <w:bCs/>
          <w:iCs/>
          <w:kern w:val="0"/>
          <w:sz w:val="28"/>
          <w:szCs w:val="28"/>
        </w:rPr>
        <w:t>WUS bandwidth</w:t>
      </w:r>
    </w:p>
    <w:p w14:paraId="1449E4FC" w14:textId="217ABF78" w:rsidR="00B02027" w:rsidRPr="00B02027" w:rsidRDefault="00B02027" w:rsidP="00B02027">
      <w:pPr>
        <w:widowControl/>
        <w:numPr>
          <w:ilvl w:val="255"/>
          <w:numId w:val="0"/>
        </w:numPr>
        <w:spacing w:after="120"/>
        <w:rPr>
          <w:rFonts w:ascii="Times New Roman" w:eastAsia="微软雅黑" w:hAnsi="Times New Roman" w:cs="Times New Roman"/>
          <w:bCs/>
          <w:iCs/>
          <w:kern w:val="0"/>
          <w:sz w:val="20"/>
          <w:szCs w:val="20"/>
        </w:rPr>
      </w:pPr>
      <w:r w:rsidRPr="00B02027">
        <w:rPr>
          <w:rFonts w:ascii="Times New Roman" w:eastAsia="微软雅黑" w:hAnsi="Times New Roman" w:cs="Times New Roman"/>
          <w:bCs/>
          <w:iCs/>
          <w:kern w:val="0"/>
          <w:sz w:val="20"/>
          <w:szCs w:val="20"/>
        </w:rPr>
        <w:t>Following agreements were made on LP-WUS bandwidth.</w:t>
      </w:r>
    </w:p>
    <w:tbl>
      <w:tblPr>
        <w:tblStyle w:val="afffa"/>
        <w:tblW w:w="0" w:type="auto"/>
        <w:tblLook w:val="04A0" w:firstRow="1" w:lastRow="0" w:firstColumn="1" w:lastColumn="0" w:noHBand="0" w:noVBand="1"/>
      </w:tblPr>
      <w:tblGrid>
        <w:gridCol w:w="9060"/>
      </w:tblGrid>
      <w:tr w:rsidR="00B02027" w:rsidRPr="00B02027" w14:paraId="6D1A878F" w14:textId="77777777" w:rsidTr="00CD2456">
        <w:tc>
          <w:tcPr>
            <w:tcW w:w="9060" w:type="dxa"/>
          </w:tcPr>
          <w:p w14:paraId="71E2646C" w14:textId="77777777" w:rsidR="00B02027" w:rsidRPr="00B02027" w:rsidRDefault="00B02027" w:rsidP="00B02027">
            <w:pPr>
              <w:widowControl/>
              <w:jc w:val="left"/>
              <w:rPr>
                <w:rFonts w:eastAsia="Times New Roman"/>
                <w:b/>
                <w:bCs/>
                <w:szCs w:val="24"/>
                <w:highlight w:val="green"/>
                <w:lang w:eastAsia="en-US"/>
              </w:rPr>
            </w:pPr>
            <w:r w:rsidRPr="00B02027">
              <w:rPr>
                <w:rFonts w:eastAsia="Times New Roman"/>
                <w:b/>
                <w:bCs/>
                <w:szCs w:val="24"/>
                <w:highlight w:val="green"/>
                <w:lang w:eastAsia="en-US"/>
              </w:rPr>
              <w:t>Agreement</w:t>
            </w:r>
          </w:p>
          <w:p w14:paraId="15336B03" w14:textId="77777777" w:rsidR="00B02027" w:rsidRPr="00B02027" w:rsidRDefault="00B02027" w:rsidP="00B02027">
            <w:pPr>
              <w:widowControl/>
              <w:jc w:val="left"/>
              <w:rPr>
                <w:rFonts w:eastAsia="Times New Roman"/>
                <w:lang w:eastAsia="en-US"/>
              </w:rPr>
            </w:pPr>
            <w:r w:rsidRPr="00B02027">
              <w:rPr>
                <w:rFonts w:eastAsia="Times New Roman"/>
                <w:lang w:eastAsia="en-US"/>
              </w:rPr>
              <w:lastRenderedPageBreak/>
              <w:t xml:space="preserve">For the purpose of study, the BW of one LP-WUS is </w:t>
            </w:r>
            <w:r w:rsidRPr="00B02027">
              <w:rPr>
                <w:lang w:eastAsia="en-US"/>
              </w:rPr>
              <w:t>not greater than X (FFS X is 5 or 20) MHz for FR1</w:t>
            </w:r>
            <w:r w:rsidRPr="00B02027">
              <w:rPr>
                <w:rFonts w:eastAsia="Times New Roman"/>
                <w:lang w:eastAsia="en-US"/>
              </w:rPr>
              <w:t xml:space="preserve">, study further </w:t>
            </w:r>
          </w:p>
          <w:p w14:paraId="709D1B98" w14:textId="77777777" w:rsidR="00B02027" w:rsidRPr="00B02027" w:rsidRDefault="00B02027" w:rsidP="00060D7A">
            <w:pPr>
              <w:widowControl/>
              <w:numPr>
                <w:ilvl w:val="0"/>
                <w:numId w:val="21"/>
              </w:numPr>
              <w:ind w:firstLineChars="200" w:firstLine="400"/>
              <w:jc w:val="left"/>
            </w:pPr>
            <w:r w:rsidRPr="00B02027">
              <w:t>whether BW of LP-WUS is configurable (implicitly or explicitly)</w:t>
            </w:r>
          </w:p>
          <w:p w14:paraId="56387753" w14:textId="77777777" w:rsidR="00B02027" w:rsidRPr="00B02027" w:rsidRDefault="00B02027" w:rsidP="00060D7A">
            <w:pPr>
              <w:widowControl/>
              <w:numPr>
                <w:ilvl w:val="0"/>
                <w:numId w:val="21"/>
              </w:numPr>
              <w:ind w:firstLineChars="200" w:firstLine="400"/>
              <w:jc w:val="left"/>
            </w:pPr>
            <w:r w:rsidRPr="00B02027">
              <w:t xml:space="preserve">size of guard band [FFS: within or outside of BW X], if any </w:t>
            </w:r>
          </w:p>
          <w:p w14:paraId="4F469493" w14:textId="77777777" w:rsidR="00B02027" w:rsidRPr="00B02027" w:rsidRDefault="00B02027" w:rsidP="00060D7A">
            <w:pPr>
              <w:widowControl/>
              <w:numPr>
                <w:ilvl w:val="0"/>
                <w:numId w:val="21"/>
              </w:numPr>
              <w:ind w:firstLineChars="200" w:firstLine="400"/>
              <w:jc w:val="left"/>
            </w:pPr>
            <w:r w:rsidRPr="00B02027">
              <w:t>whether there is different X for Idle, Connected, Inactive modes</w:t>
            </w:r>
          </w:p>
          <w:p w14:paraId="61BEBB0B" w14:textId="77777777" w:rsidR="00B02027" w:rsidRPr="00B02027" w:rsidRDefault="00B02027" w:rsidP="00B02027">
            <w:pPr>
              <w:widowControl/>
              <w:jc w:val="left"/>
              <w:rPr>
                <w:rFonts w:eastAsia="微软雅黑"/>
                <w:bCs/>
                <w:iCs/>
              </w:rPr>
            </w:pPr>
            <w:r w:rsidRPr="00B02027">
              <w:rPr>
                <w:rFonts w:eastAsia="Times New Roman"/>
                <w:szCs w:val="24"/>
                <w:lang w:eastAsia="en-US"/>
              </w:rPr>
              <w:t>FFS: Whether FR2 is included in the scope of LP-WUS SI</w:t>
            </w:r>
          </w:p>
        </w:tc>
      </w:tr>
    </w:tbl>
    <w:p w14:paraId="2DCF6EBD" w14:textId="77777777" w:rsidR="00B02027" w:rsidRPr="00B02027" w:rsidRDefault="00B02027" w:rsidP="00060D7A">
      <w:pPr>
        <w:widowControl/>
        <w:numPr>
          <w:ilvl w:val="0"/>
          <w:numId w:val="29"/>
        </w:numPr>
        <w:spacing w:beforeLines="50" w:before="120" w:after="120"/>
        <w:jc w:val="left"/>
        <w:rPr>
          <w:rFonts w:ascii="Times New Roman" w:eastAsia="微软雅黑" w:hAnsi="Times New Roman" w:cs="Times New Roman"/>
          <w:b/>
          <w:bCs/>
          <w:iCs/>
          <w:szCs w:val="20"/>
        </w:rPr>
      </w:pPr>
      <w:r w:rsidRPr="00B02027">
        <w:rPr>
          <w:rFonts w:ascii="Times New Roman" w:eastAsia="宋体" w:hAnsi="Times New Roman" w:cs="Times New Roman" w:hint="eastAsia"/>
          <w:b/>
          <w:szCs w:val="20"/>
        </w:rPr>
        <w:lastRenderedPageBreak/>
        <w:t>W</w:t>
      </w:r>
      <w:r w:rsidRPr="00B02027">
        <w:rPr>
          <w:rFonts w:ascii="Times New Roman" w:eastAsia="宋体" w:hAnsi="Times New Roman" w:cs="Times New Roman"/>
          <w:b/>
          <w:szCs w:val="20"/>
        </w:rPr>
        <w:t>hether BW of LP-WUS is configurable</w:t>
      </w:r>
    </w:p>
    <w:p w14:paraId="09D810D2" w14:textId="77777777" w:rsidR="00B02027" w:rsidRPr="00B02027" w:rsidRDefault="00B02027" w:rsidP="00B02027">
      <w:pPr>
        <w:widowControl/>
        <w:numPr>
          <w:ilvl w:val="255"/>
          <w:numId w:val="0"/>
        </w:numPr>
        <w:spacing w:beforeLines="50" w:before="120" w:after="120"/>
        <w:rPr>
          <w:rFonts w:ascii="Times New Roman" w:eastAsia="微软雅黑" w:hAnsi="Times New Roman" w:cs="Times New Roman"/>
          <w:bCs/>
          <w:iCs/>
          <w:kern w:val="0"/>
          <w:sz w:val="20"/>
          <w:szCs w:val="20"/>
        </w:rPr>
      </w:pPr>
      <w:r w:rsidRPr="00B02027">
        <w:rPr>
          <w:rFonts w:ascii="Times New Roman" w:eastAsia="微软雅黑" w:hAnsi="Times New Roman" w:cs="Times New Roman"/>
          <w:bCs/>
          <w:iCs/>
          <w:kern w:val="0"/>
          <w:sz w:val="20"/>
          <w:szCs w:val="20"/>
        </w:rPr>
        <w:t>In last meeting, the question whether the bandwidth of LP-WUS is configurable was raised. According to discussion in AI 9.13.2, BPF is needed in homodyne/zero-IF architecture with baseband envelope detection and heterodyne architecture with IF envelope detection, to exclude the interference from adjacent NR signals. In our understanding, different bandwidth may imply different components in WUR to adapt each bandwidth. If the BW of LP-WUS is configurable, BPFs with different bandwidth should be implemented to better reject the interference, but resulting in higher receiver complexity.</w:t>
      </w:r>
    </w:p>
    <w:p w14:paraId="4109F8B1" w14:textId="15ECDD62" w:rsidR="00B02027" w:rsidRPr="00B02027" w:rsidRDefault="00B02027" w:rsidP="00B02027">
      <w:pPr>
        <w:autoSpaceDE w:val="0"/>
        <w:autoSpaceDN w:val="0"/>
        <w:adjustRightInd w:val="0"/>
        <w:snapToGrid w:val="0"/>
        <w:spacing w:afterLines="50" w:after="120"/>
        <w:rPr>
          <w:rFonts w:ascii="Times New Roman" w:eastAsia="微软雅黑" w:hAnsi="Times New Roman" w:cs="Times New Roman"/>
          <w:bCs/>
          <w:iCs/>
          <w:kern w:val="0"/>
          <w:sz w:val="20"/>
          <w:szCs w:val="20"/>
        </w:rPr>
      </w:pPr>
      <w:bookmarkStart w:id="17" w:name="OB9"/>
      <w:r w:rsidRPr="00B02027">
        <w:rPr>
          <w:rFonts w:ascii="Times New Roman" w:eastAsia="MS Mincho" w:hAnsi="Times New Roman" w:cs="Times New Roman"/>
          <w:b/>
          <w:color w:val="000000"/>
          <w:kern w:val="0"/>
          <w:sz w:val="20"/>
          <w:szCs w:val="20"/>
        </w:rPr>
        <w:t xml:space="preserve">Observation </w:t>
      </w:r>
      <w:r w:rsidRPr="00B02027">
        <w:rPr>
          <w:rFonts w:ascii="Times New Roman" w:eastAsia="MS Mincho" w:hAnsi="Times New Roman" w:cs="Times New Roman"/>
          <w:b/>
          <w:color w:val="000000"/>
          <w:kern w:val="0"/>
          <w:sz w:val="20"/>
          <w:szCs w:val="20"/>
        </w:rPr>
        <w:fldChar w:fldCharType="begin"/>
      </w:r>
      <w:r w:rsidRPr="00B02027">
        <w:rPr>
          <w:rFonts w:ascii="Times New Roman" w:eastAsia="MS Mincho" w:hAnsi="Times New Roman" w:cs="Times New Roman"/>
          <w:b/>
          <w:color w:val="000000"/>
          <w:kern w:val="0"/>
          <w:sz w:val="20"/>
          <w:szCs w:val="20"/>
        </w:rPr>
        <w:instrText xml:space="preserve"> SEQ Observation \* ARABIC </w:instrText>
      </w:r>
      <w:r w:rsidRPr="00B02027">
        <w:rPr>
          <w:rFonts w:ascii="Times New Roman" w:eastAsia="MS Mincho" w:hAnsi="Times New Roman" w:cs="Times New Roman"/>
          <w:b/>
          <w:color w:val="000000"/>
          <w:kern w:val="0"/>
          <w:sz w:val="20"/>
          <w:szCs w:val="20"/>
        </w:rPr>
        <w:fldChar w:fldCharType="separate"/>
      </w:r>
      <w:r w:rsidR="009428FD">
        <w:rPr>
          <w:rFonts w:ascii="Times New Roman" w:eastAsia="MS Mincho" w:hAnsi="Times New Roman" w:cs="Times New Roman"/>
          <w:b/>
          <w:noProof/>
          <w:color w:val="000000"/>
          <w:kern w:val="0"/>
          <w:sz w:val="20"/>
          <w:szCs w:val="20"/>
        </w:rPr>
        <w:t>9</w:t>
      </w:r>
      <w:r w:rsidRPr="00B02027">
        <w:rPr>
          <w:rFonts w:ascii="Times New Roman" w:eastAsia="MS Mincho" w:hAnsi="Times New Roman" w:cs="Times New Roman"/>
          <w:b/>
          <w:color w:val="000000"/>
          <w:kern w:val="0"/>
          <w:sz w:val="20"/>
          <w:szCs w:val="20"/>
        </w:rPr>
        <w:fldChar w:fldCharType="end"/>
      </w:r>
      <w:r w:rsidRPr="00B02027">
        <w:rPr>
          <w:rFonts w:ascii="Times New Roman" w:eastAsia="等线" w:hAnsi="Times New Roman" w:cs="Times New Roman"/>
          <w:b/>
          <w:color w:val="000000"/>
          <w:kern w:val="0"/>
          <w:sz w:val="20"/>
          <w:szCs w:val="20"/>
        </w:rPr>
        <w:t xml:space="preserve">: </w:t>
      </w:r>
      <w:r w:rsidRPr="00B02027">
        <w:rPr>
          <w:rFonts w:ascii="Times New Roman" w:eastAsia="微软雅黑" w:hAnsi="Times New Roman" w:cs="Times New Roman"/>
          <w:b/>
          <w:bCs/>
          <w:iCs/>
          <w:kern w:val="0"/>
          <w:sz w:val="20"/>
          <w:szCs w:val="20"/>
        </w:rPr>
        <w:t>If the BW of LP-WUS is configurable, BPFs with different bandwidth should be implemented to better reject the interference, causing higher receiver complexity.</w:t>
      </w:r>
    </w:p>
    <w:bookmarkEnd w:id="17"/>
    <w:p w14:paraId="3696852E" w14:textId="097993C8" w:rsidR="00B02027" w:rsidRPr="00B02027" w:rsidRDefault="00B02027" w:rsidP="00060D7A">
      <w:pPr>
        <w:widowControl/>
        <w:numPr>
          <w:ilvl w:val="0"/>
          <w:numId w:val="29"/>
        </w:numPr>
        <w:spacing w:beforeLines="50" w:before="120" w:after="120"/>
        <w:jc w:val="left"/>
        <w:rPr>
          <w:rFonts w:ascii="Times New Roman" w:eastAsia="宋体" w:hAnsi="Times New Roman" w:cs="Times New Roman"/>
          <w:b/>
          <w:szCs w:val="20"/>
        </w:rPr>
      </w:pPr>
      <w:r w:rsidRPr="00B02027">
        <w:rPr>
          <w:rFonts w:ascii="Times New Roman" w:eastAsia="宋体" w:hAnsi="Times New Roman" w:cs="Times New Roman"/>
          <w:b/>
          <w:szCs w:val="20"/>
        </w:rPr>
        <w:t xml:space="preserve">Size of guard </w:t>
      </w:r>
      <w:r w:rsidR="0046078C">
        <w:rPr>
          <w:rFonts w:ascii="Times New Roman" w:eastAsia="宋体" w:hAnsi="Times New Roman" w:cs="Times New Roman"/>
          <w:b/>
          <w:szCs w:val="20"/>
        </w:rPr>
        <w:t>gap</w:t>
      </w:r>
    </w:p>
    <w:p w14:paraId="6CEB59A4" w14:textId="3B43FA63" w:rsidR="00D12903" w:rsidRDefault="00D12903" w:rsidP="00D12903">
      <w:pPr>
        <w:spacing w:after="120"/>
        <w:rPr>
          <w:rFonts w:ascii="Times New Roman" w:hAnsi="Times New Roman"/>
        </w:rPr>
      </w:pPr>
      <w:r>
        <w:rPr>
          <w:rFonts w:ascii="Times New Roman" w:hAnsi="Times New Roman"/>
        </w:rPr>
        <w:t xml:space="preserve">When LP-WUS is deployed in a band same as the UE’s NR band, it may suffer from three types of interferences, interference from adjacent channels, </w:t>
      </w:r>
      <w:r w:rsidRPr="00F6028F">
        <w:rPr>
          <w:rFonts w:ascii="Times New Roman" w:hAnsi="Times New Roman"/>
        </w:rPr>
        <w:t>interference from adjacent subcarriers occupied by legacy NR signals or other LP</w:t>
      </w:r>
      <w:r>
        <w:rPr>
          <w:rFonts w:ascii="Times New Roman" w:hAnsi="Times New Roman"/>
        </w:rPr>
        <w:t>-</w:t>
      </w:r>
      <w:r w:rsidRPr="00F6028F">
        <w:rPr>
          <w:rFonts w:ascii="Times New Roman" w:hAnsi="Times New Roman"/>
        </w:rPr>
        <w:t>WUS, as well as inter-cell interference</w:t>
      </w:r>
      <w:r>
        <w:rPr>
          <w:rFonts w:ascii="Times New Roman" w:hAnsi="Times New Roman"/>
        </w:rPr>
        <w:t xml:space="preserve">. </w:t>
      </w:r>
      <w:r w:rsidRPr="008127D1">
        <w:rPr>
          <w:rFonts w:ascii="Times New Roman" w:hAnsi="Times New Roman"/>
        </w:rPr>
        <w:t xml:space="preserve">For interference from adjacent subcarriers, it comes out as the orthogonality among subcarriers </w:t>
      </w:r>
      <w:r>
        <w:rPr>
          <w:rFonts w:ascii="Times New Roman" w:hAnsi="Times New Roman"/>
        </w:rPr>
        <w:t>may</w:t>
      </w:r>
      <w:r w:rsidRPr="008127D1">
        <w:rPr>
          <w:rFonts w:ascii="Times New Roman" w:hAnsi="Times New Roman"/>
        </w:rPr>
        <w:t xml:space="preserve"> </w:t>
      </w:r>
      <w:r>
        <w:rPr>
          <w:rFonts w:ascii="Times New Roman" w:hAnsi="Times New Roman"/>
        </w:rPr>
        <w:t>not</w:t>
      </w:r>
      <w:r w:rsidRPr="008127D1">
        <w:rPr>
          <w:rFonts w:ascii="Times New Roman" w:hAnsi="Times New Roman"/>
        </w:rPr>
        <w:t xml:space="preserve"> </w:t>
      </w:r>
      <w:r>
        <w:rPr>
          <w:rFonts w:ascii="Times New Roman" w:hAnsi="Times New Roman"/>
        </w:rPr>
        <w:t xml:space="preserve">be </w:t>
      </w:r>
      <w:r w:rsidRPr="008127D1">
        <w:rPr>
          <w:rFonts w:ascii="Times New Roman" w:hAnsi="Times New Roman"/>
        </w:rPr>
        <w:t xml:space="preserve">guaranteed due to non-coherent detection of </w:t>
      </w:r>
      <w:r>
        <w:rPr>
          <w:rFonts w:ascii="Times New Roman" w:hAnsi="Times New Roman"/>
        </w:rPr>
        <w:t>LP-</w:t>
      </w:r>
      <w:r w:rsidRPr="008127D1">
        <w:rPr>
          <w:rFonts w:ascii="Times New Roman" w:hAnsi="Times New Roman"/>
        </w:rPr>
        <w:t>WUR</w:t>
      </w:r>
      <w:r>
        <w:rPr>
          <w:rFonts w:ascii="Times New Roman" w:hAnsi="Times New Roman"/>
        </w:rPr>
        <w:t>, i.e., for OOK and FSK detection</w:t>
      </w:r>
      <w:r w:rsidRPr="008127D1">
        <w:rPr>
          <w:rFonts w:ascii="Times New Roman" w:hAnsi="Times New Roman"/>
        </w:rPr>
        <w:t xml:space="preserve">. </w:t>
      </w:r>
      <w:r>
        <w:rPr>
          <w:rFonts w:ascii="Times New Roman" w:hAnsi="Times New Roman"/>
        </w:rPr>
        <w:t xml:space="preserve">For the interference from adjacent channel or adjacent subcarriers, filters as well as a guard gap between LP-WUS signal and adjacent subcarriers/channels can be applied for interference rejection. Considering the guard gap is mainly adopted for LP-WUS for interference rejection, it is better to include the guard gap within the BW of LP-WUS. </w:t>
      </w:r>
    </w:p>
    <w:p w14:paraId="1BDAE09E" w14:textId="287B62A5" w:rsidR="00D12903" w:rsidRDefault="00D12903" w:rsidP="00D12903">
      <w:pPr>
        <w:spacing w:after="120"/>
        <w:rPr>
          <w:rFonts w:ascii="Times New Roman" w:hAnsi="Times New Roman"/>
        </w:rPr>
      </w:pPr>
      <w:r>
        <w:rPr>
          <w:rFonts w:ascii="Times New Roman" w:hAnsi="Times New Roman"/>
        </w:rPr>
        <w:t xml:space="preserve">Furthermore, depending on the receiver requirements under discussion in RAN 4 for LP-WUR in terms of </w:t>
      </w:r>
      <w:r w:rsidRPr="00595495">
        <w:rPr>
          <w:rFonts w:ascii="Times New Roman" w:hAnsi="Times New Roman"/>
        </w:rPr>
        <w:t xml:space="preserve">interference </w:t>
      </w:r>
      <w:r>
        <w:rPr>
          <w:rFonts w:ascii="Times New Roman" w:hAnsi="Times New Roman"/>
        </w:rPr>
        <w:t xml:space="preserve">rejection </w:t>
      </w:r>
      <w:r w:rsidRPr="00595495">
        <w:rPr>
          <w:rFonts w:ascii="Times New Roman" w:hAnsi="Times New Roman"/>
        </w:rPr>
        <w:t>from adjacent channels</w:t>
      </w:r>
      <w:r>
        <w:rPr>
          <w:rFonts w:ascii="Times New Roman" w:hAnsi="Times New Roman"/>
        </w:rPr>
        <w:t xml:space="preserve"> and</w:t>
      </w:r>
      <w:r w:rsidRPr="00595495">
        <w:rPr>
          <w:rFonts w:ascii="Times New Roman" w:hAnsi="Times New Roman"/>
        </w:rPr>
        <w:t xml:space="preserve"> adjacent subcarriers</w:t>
      </w:r>
      <w:r>
        <w:rPr>
          <w:rFonts w:ascii="Times New Roman" w:hAnsi="Times New Roman"/>
        </w:rPr>
        <w:t xml:space="preserve">, </w:t>
      </w:r>
      <w:r w:rsidRPr="00595495">
        <w:rPr>
          <w:rFonts w:ascii="Times New Roman" w:hAnsi="Times New Roman"/>
        </w:rPr>
        <w:t>proper filter designs</w:t>
      </w:r>
      <w:r>
        <w:rPr>
          <w:rFonts w:ascii="Times New Roman" w:hAnsi="Times New Roman"/>
        </w:rPr>
        <w:t xml:space="preserve"> and the guard gap can be determined by </w:t>
      </w:r>
      <w:r w:rsidRPr="00595495">
        <w:rPr>
          <w:rFonts w:ascii="Times New Roman" w:hAnsi="Times New Roman"/>
        </w:rPr>
        <w:t xml:space="preserve">considering of both </w:t>
      </w:r>
      <w:r>
        <w:rPr>
          <w:rFonts w:ascii="Times New Roman" w:hAnsi="Times New Roman"/>
        </w:rPr>
        <w:t>the implementation complexity</w:t>
      </w:r>
      <w:r w:rsidRPr="00595495">
        <w:rPr>
          <w:rFonts w:ascii="Times New Roman" w:hAnsi="Times New Roman"/>
        </w:rPr>
        <w:t xml:space="preserve"> and the resource efficiency</w:t>
      </w:r>
      <w:r>
        <w:rPr>
          <w:rFonts w:ascii="Times New Roman" w:hAnsi="Times New Roman"/>
        </w:rPr>
        <w:t>. Therefore, it is better not to determine t</w:t>
      </w:r>
      <w:r w:rsidRPr="006B5AEB">
        <w:rPr>
          <w:rFonts w:ascii="Times New Roman" w:hAnsi="Times New Roman"/>
        </w:rPr>
        <w:t xml:space="preserve">he size of guard gap in RAN1 </w:t>
      </w:r>
      <w:r>
        <w:rPr>
          <w:rFonts w:ascii="Times New Roman" w:hAnsi="Times New Roman"/>
        </w:rPr>
        <w:t xml:space="preserve">and leave it to RAN 4 </w:t>
      </w:r>
      <w:r w:rsidRPr="006B5AEB">
        <w:rPr>
          <w:rFonts w:ascii="Times New Roman" w:hAnsi="Times New Roman"/>
        </w:rPr>
        <w:t xml:space="preserve">as it highly depends on </w:t>
      </w:r>
      <w:r>
        <w:rPr>
          <w:rFonts w:ascii="Times New Roman" w:hAnsi="Times New Roman"/>
        </w:rPr>
        <w:t xml:space="preserve">receiver </w:t>
      </w:r>
      <w:r w:rsidRPr="006B5AEB">
        <w:rPr>
          <w:rFonts w:ascii="Times New Roman" w:hAnsi="Times New Roman"/>
        </w:rPr>
        <w:t xml:space="preserve">requirements </w:t>
      </w:r>
      <w:r>
        <w:rPr>
          <w:rFonts w:ascii="Times New Roman" w:hAnsi="Times New Roman"/>
        </w:rPr>
        <w:t xml:space="preserve">on </w:t>
      </w:r>
      <w:r w:rsidRPr="006B5AEB">
        <w:rPr>
          <w:rFonts w:ascii="Times New Roman" w:hAnsi="Times New Roman"/>
        </w:rPr>
        <w:t>interference rejection and filter characteristics.</w:t>
      </w:r>
    </w:p>
    <w:p w14:paraId="3231DFBD" w14:textId="2AC29339" w:rsidR="00881B32" w:rsidRDefault="00B02027" w:rsidP="0049604A">
      <w:pPr>
        <w:widowControl/>
        <w:adjustRightInd w:val="0"/>
        <w:snapToGrid w:val="0"/>
        <w:spacing w:beforeLines="50" w:before="120" w:afterLines="50" w:after="120"/>
        <w:rPr>
          <w:rFonts w:ascii="Times New Roman" w:eastAsia="微软雅黑" w:hAnsi="Times New Roman"/>
          <w:b/>
          <w:szCs w:val="20"/>
        </w:rPr>
      </w:pPr>
      <w:bookmarkStart w:id="18" w:name="PP1"/>
      <w:r w:rsidRPr="006926DE">
        <w:rPr>
          <w:rFonts w:ascii="Times" w:eastAsia="微软雅黑" w:hAnsi="Times" w:cs="Times"/>
          <w:b/>
          <w:kern w:val="0"/>
          <w:sz w:val="20"/>
          <w:szCs w:val="20"/>
          <w:lang w:eastAsia="en-US"/>
        </w:rPr>
        <w:t xml:space="preserve">Proposal </w:t>
      </w:r>
      <w:r w:rsidRPr="006926DE">
        <w:rPr>
          <w:rFonts w:ascii="Times" w:eastAsia="微软雅黑" w:hAnsi="Times" w:cs="Times"/>
          <w:b/>
          <w:kern w:val="0"/>
          <w:sz w:val="20"/>
          <w:szCs w:val="20"/>
          <w:lang w:eastAsia="en-US"/>
        </w:rPr>
        <w:fldChar w:fldCharType="begin"/>
      </w:r>
      <w:r w:rsidRPr="006926DE">
        <w:rPr>
          <w:rFonts w:ascii="Times" w:eastAsia="微软雅黑" w:hAnsi="Times" w:cs="Times"/>
          <w:b/>
          <w:kern w:val="0"/>
          <w:sz w:val="20"/>
          <w:szCs w:val="20"/>
          <w:lang w:eastAsia="en-US"/>
        </w:rPr>
        <w:instrText xml:space="preserve"> SEQ Proposal \* ARABIC </w:instrText>
      </w:r>
      <w:r w:rsidRPr="006926DE">
        <w:rPr>
          <w:rFonts w:ascii="Times" w:eastAsia="微软雅黑" w:hAnsi="Times" w:cs="Times"/>
          <w:b/>
          <w:kern w:val="0"/>
          <w:sz w:val="20"/>
          <w:szCs w:val="20"/>
          <w:lang w:eastAsia="en-US"/>
        </w:rPr>
        <w:fldChar w:fldCharType="separate"/>
      </w:r>
      <w:r w:rsidR="00290432">
        <w:rPr>
          <w:rFonts w:ascii="Times" w:eastAsia="微软雅黑" w:hAnsi="Times" w:cs="Times"/>
          <w:b/>
          <w:noProof/>
          <w:kern w:val="0"/>
          <w:sz w:val="20"/>
          <w:szCs w:val="20"/>
          <w:lang w:eastAsia="en-US"/>
        </w:rPr>
        <w:t>1</w:t>
      </w:r>
      <w:r w:rsidRPr="006926DE">
        <w:rPr>
          <w:rFonts w:ascii="Times" w:eastAsia="微软雅黑" w:hAnsi="Times" w:cs="Times"/>
          <w:b/>
          <w:kern w:val="0"/>
          <w:sz w:val="20"/>
          <w:szCs w:val="20"/>
          <w:lang w:eastAsia="en-US"/>
        </w:rPr>
        <w:fldChar w:fldCharType="end"/>
      </w:r>
      <w:r w:rsidRPr="006926DE">
        <w:rPr>
          <w:rFonts w:ascii="Times" w:eastAsia="微软雅黑" w:hAnsi="Times" w:cs="Times"/>
          <w:b/>
          <w:kern w:val="0"/>
          <w:sz w:val="20"/>
          <w:szCs w:val="20"/>
          <w:lang w:eastAsia="en-US"/>
        </w:rPr>
        <w:t xml:space="preserve">: </w:t>
      </w:r>
      <w:r w:rsidR="00881B32">
        <w:rPr>
          <w:rFonts w:ascii="Times New Roman" w:eastAsia="微软雅黑" w:hAnsi="Times New Roman"/>
          <w:b/>
          <w:szCs w:val="20"/>
        </w:rPr>
        <w:t>Guard gap is included within LP-WUS bandwidth.</w:t>
      </w:r>
      <w:r w:rsidR="00881B32" w:rsidRPr="00881B32">
        <w:rPr>
          <w:rFonts w:ascii="Times New Roman" w:eastAsia="微软雅黑" w:hAnsi="Times New Roman"/>
          <w:b/>
          <w:szCs w:val="20"/>
        </w:rPr>
        <w:t xml:space="preserve"> </w:t>
      </w:r>
    </w:p>
    <w:p w14:paraId="54DD58F9" w14:textId="3F234918" w:rsidR="00B02027" w:rsidRPr="006926DE" w:rsidRDefault="00881B32" w:rsidP="0049604A">
      <w:pPr>
        <w:widowControl/>
        <w:adjustRightInd w:val="0"/>
        <w:snapToGrid w:val="0"/>
        <w:spacing w:beforeLines="50" w:before="120" w:afterLines="50" w:after="120"/>
        <w:rPr>
          <w:rFonts w:ascii="Times New Roman" w:eastAsia="微软雅黑" w:hAnsi="Times New Roman" w:cs="Times New Roman"/>
          <w:b/>
          <w:bCs/>
          <w:iCs/>
          <w:kern w:val="0"/>
          <w:sz w:val="20"/>
          <w:szCs w:val="20"/>
        </w:rPr>
      </w:pPr>
      <w:bookmarkStart w:id="19" w:name="PP2"/>
      <w:bookmarkEnd w:id="18"/>
      <w:r w:rsidRPr="006926DE">
        <w:rPr>
          <w:rFonts w:ascii="Times" w:eastAsia="微软雅黑" w:hAnsi="Times" w:cs="Times"/>
          <w:b/>
          <w:kern w:val="0"/>
          <w:sz w:val="20"/>
          <w:szCs w:val="20"/>
          <w:lang w:eastAsia="en-US"/>
        </w:rPr>
        <w:t xml:space="preserve">Proposal </w:t>
      </w:r>
      <w:r w:rsidRPr="006926DE">
        <w:rPr>
          <w:rFonts w:ascii="Times" w:eastAsia="微软雅黑" w:hAnsi="Times" w:cs="Times"/>
          <w:b/>
          <w:kern w:val="0"/>
          <w:sz w:val="20"/>
          <w:szCs w:val="20"/>
          <w:lang w:eastAsia="en-US"/>
        </w:rPr>
        <w:fldChar w:fldCharType="begin"/>
      </w:r>
      <w:r w:rsidRPr="006926DE">
        <w:rPr>
          <w:rFonts w:ascii="Times" w:eastAsia="微软雅黑" w:hAnsi="Times" w:cs="Times"/>
          <w:b/>
          <w:kern w:val="0"/>
          <w:sz w:val="20"/>
          <w:szCs w:val="20"/>
          <w:lang w:eastAsia="en-US"/>
        </w:rPr>
        <w:instrText xml:space="preserve"> SEQ Proposal \* ARABIC </w:instrText>
      </w:r>
      <w:r w:rsidRPr="006926DE">
        <w:rPr>
          <w:rFonts w:ascii="Times" w:eastAsia="微软雅黑" w:hAnsi="Times" w:cs="Times"/>
          <w:b/>
          <w:kern w:val="0"/>
          <w:sz w:val="20"/>
          <w:szCs w:val="20"/>
          <w:lang w:eastAsia="en-US"/>
        </w:rPr>
        <w:fldChar w:fldCharType="separate"/>
      </w:r>
      <w:r w:rsidR="00290432">
        <w:rPr>
          <w:rFonts w:ascii="Times" w:eastAsia="微软雅黑" w:hAnsi="Times" w:cs="Times"/>
          <w:b/>
          <w:noProof/>
          <w:kern w:val="0"/>
          <w:sz w:val="20"/>
          <w:szCs w:val="20"/>
          <w:lang w:eastAsia="en-US"/>
        </w:rPr>
        <w:t>2</w:t>
      </w:r>
      <w:r w:rsidRPr="006926DE">
        <w:rPr>
          <w:rFonts w:ascii="Times" w:eastAsia="微软雅黑" w:hAnsi="Times" w:cs="Times"/>
          <w:b/>
          <w:kern w:val="0"/>
          <w:sz w:val="20"/>
          <w:szCs w:val="20"/>
          <w:lang w:eastAsia="en-US"/>
        </w:rPr>
        <w:fldChar w:fldCharType="end"/>
      </w:r>
      <w:r w:rsidRPr="006926DE">
        <w:rPr>
          <w:rFonts w:ascii="Times" w:eastAsia="微软雅黑" w:hAnsi="Times" w:cs="Times"/>
          <w:b/>
          <w:kern w:val="0"/>
          <w:sz w:val="20"/>
          <w:szCs w:val="20"/>
          <w:lang w:eastAsia="en-US"/>
        </w:rPr>
        <w:t xml:space="preserve">: </w:t>
      </w:r>
      <w:r w:rsidRPr="00571B95">
        <w:rPr>
          <w:rFonts w:ascii="Times New Roman" w:eastAsia="微软雅黑" w:hAnsi="Times New Roman"/>
          <w:b/>
          <w:szCs w:val="20"/>
        </w:rPr>
        <w:t>The size of guard gap is not determined in RAN1</w:t>
      </w:r>
      <w:r>
        <w:rPr>
          <w:rFonts w:ascii="Times New Roman" w:eastAsia="微软雅黑" w:hAnsi="Times New Roman"/>
          <w:b/>
          <w:szCs w:val="20"/>
        </w:rPr>
        <w:t>.</w:t>
      </w:r>
    </w:p>
    <w:bookmarkEnd w:id="19"/>
    <w:p w14:paraId="020A3010" w14:textId="77777777" w:rsidR="00B02027" w:rsidRPr="006926DE" w:rsidRDefault="00B02027" w:rsidP="00060D7A">
      <w:pPr>
        <w:widowControl/>
        <w:numPr>
          <w:ilvl w:val="0"/>
          <w:numId w:val="29"/>
        </w:numPr>
        <w:spacing w:beforeLines="50" w:before="120" w:after="120"/>
        <w:jc w:val="left"/>
        <w:rPr>
          <w:rFonts w:ascii="Times New Roman" w:eastAsia="宋体" w:hAnsi="Times New Roman" w:cs="Times New Roman"/>
          <w:b/>
          <w:sz w:val="20"/>
          <w:szCs w:val="20"/>
        </w:rPr>
      </w:pPr>
      <w:r w:rsidRPr="006926DE">
        <w:rPr>
          <w:rFonts w:ascii="Times New Roman" w:eastAsia="宋体" w:hAnsi="Times New Roman" w:cs="Times New Roman"/>
          <w:b/>
          <w:sz w:val="20"/>
          <w:szCs w:val="20"/>
        </w:rPr>
        <w:t xml:space="preserve">Whether different LP-WUS bandwidth for </w:t>
      </w:r>
      <w:r w:rsidRPr="006926DE">
        <w:rPr>
          <w:rFonts w:ascii="Times New Roman" w:eastAsia="宋体" w:hAnsi="Times New Roman" w:cs="Times New Roman" w:hint="eastAsia"/>
          <w:b/>
          <w:sz w:val="20"/>
          <w:szCs w:val="20"/>
        </w:rPr>
        <w:t>different</w:t>
      </w:r>
      <w:r w:rsidRPr="006926DE">
        <w:rPr>
          <w:rFonts w:ascii="Times New Roman" w:eastAsia="宋体" w:hAnsi="Times New Roman" w:cs="Times New Roman"/>
          <w:b/>
          <w:sz w:val="20"/>
          <w:szCs w:val="20"/>
        </w:rPr>
        <w:t xml:space="preserve"> </w:t>
      </w:r>
      <w:r w:rsidRPr="006926DE">
        <w:rPr>
          <w:rFonts w:ascii="Times New Roman" w:eastAsia="宋体" w:hAnsi="Times New Roman" w:cs="Times New Roman" w:hint="eastAsia"/>
          <w:b/>
          <w:sz w:val="20"/>
          <w:szCs w:val="20"/>
        </w:rPr>
        <w:t>RRC</w:t>
      </w:r>
      <w:r w:rsidRPr="006926DE">
        <w:rPr>
          <w:rFonts w:ascii="Times New Roman" w:eastAsia="宋体" w:hAnsi="Times New Roman" w:cs="Times New Roman"/>
          <w:b/>
          <w:sz w:val="20"/>
          <w:szCs w:val="20"/>
        </w:rPr>
        <w:t xml:space="preserve"> </w:t>
      </w:r>
      <w:r w:rsidRPr="006926DE">
        <w:rPr>
          <w:rFonts w:ascii="Times New Roman" w:eastAsia="宋体" w:hAnsi="Times New Roman" w:cs="Times New Roman" w:hint="eastAsia"/>
          <w:b/>
          <w:sz w:val="20"/>
          <w:szCs w:val="20"/>
        </w:rPr>
        <w:t>states</w:t>
      </w:r>
    </w:p>
    <w:p w14:paraId="5BE28E75" w14:textId="77777777" w:rsidR="00B02027" w:rsidRPr="00B02027" w:rsidRDefault="00B02027" w:rsidP="00B02027">
      <w:pPr>
        <w:widowControl/>
        <w:numPr>
          <w:ilvl w:val="255"/>
          <w:numId w:val="0"/>
        </w:numPr>
        <w:spacing w:after="120"/>
        <w:rPr>
          <w:rFonts w:ascii="Arial" w:eastAsia="微软雅黑" w:hAnsi="Arial" w:cs="Arial"/>
          <w:bCs/>
          <w:iCs/>
          <w:kern w:val="0"/>
          <w:sz w:val="28"/>
          <w:szCs w:val="28"/>
        </w:rPr>
      </w:pPr>
      <w:r w:rsidRPr="00B02027">
        <w:rPr>
          <w:rFonts w:ascii="Times New Roman" w:eastAsia="微软雅黑" w:hAnsi="Times New Roman" w:cs="Times New Roman" w:hint="eastAsia"/>
          <w:bCs/>
          <w:iCs/>
          <w:kern w:val="0"/>
          <w:sz w:val="20"/>
          <w:szCs w:val="20"/>
          <w:lang w:bidi="ar"/>
        </w:rPr>
        <w:t>LP-WUS</w:t>
      </w:r>
      <w:r w:rsidRPr="00B02027">
        <w:rPr>
          <w:rFonts w:ascii="Times New Roman" w:eastAsia="微软雅黑" w:hAnsi="Times New Roman" w:cs="Times New Roman"/>
          <w:bCs/>
          <w:iCs/>
          <w:kern w:val="0"/>
          <w:sz w:val="20"/>
          <w:szCs w:val="20"/>
          <w:lang w:bidi="ar"/>
        </w:rPr>
        <w:t xml:space="preserve"> can be used for different RRC states to achieve benefits for under different traffic. As discussed previously, supporting configurable(variable) channel bandwidth may imply higher receiver complexity, that is </w:t>
      </w:r>
      <w:r w:rsidRPr="00B02027">
        <w:rPr>
          <w:rFonts w:ascii="Times New Roman" w:eastAsia="微软雅黑" w:hAnsi="Times New Roman" w:cs="Times New Roman"/>
          <w:bCs/>
          <w:iCs/>
          <w:kern w:val="0"/>
          <w:sz w:val="20"/>
          <w:szCs w:val="20"/>
          <w:lang w:eastAsia="en-US"/>
        </w:rPr>
        <w:t>BPFs with different bandwidth should be implemented to better reject the interference</w:t>
      </w:r>
      <w:r w:rsidRPr="00B02027">
        <w:rPr>
          <w:rFonts w:ascii="Times New Roman" w:eastAsia="微软雅黑" w:hAnsi="Times New Roman" w:cs="Times New Roman"/>
          <w:bCs/>
          <w:iCs/>
          <w:kern w:val="0"/>
          <w:sz w:val="20"/>
          <w:szCs w:val="20"/>
          <w:lang w:bidi="ar"/>
        </w:rPr>
        <w:t>. Hence, different bandwidth configuration for different RRC states is not preferred.</w:t>
      </w:r>
    </w:p>
    <w:p w14:paraId="1D8004A3" w14:textId="73472499" w:rsidR="00B02027" w:rsidRPr="00B02027" w:rsidRDefault="00B02027" w:rsidP="00B02027">
      <w:pPr>
        <w:autoSpaceDE w:val="0"/>
        <w:autoSpaceDN w:val="0"/>
        <w:adjustRightInd w:val="0"/>
        <w:snapToGrid w:val="0"/>
        <w:spacing w:afterLines="50" w:after="120"/>
        <w:rPr>
          <w:rFonts w:ascii="Times New Roman" w:eastAsia="微软雅黑" w:hAnsi="Times New Roman" w:cs="Times New Roman"/>
          <w:b/>
          <w:bCs/>
          <w:iCs/>
          <w:kern w:val="0"/>
          <w:sz w:val="20"/>
          <w:szCs w:val="20"/>
        </w:rPr>
      </w:pPr>
      <w:bookmarkStart w:id="20" w:name="OB10"/>
      <w:r w:rsidRPr="00B02027">
        <w:rPr>
          <w:rFonts w:ascii="Times New Roman" w:eastAsia="MS Mincho" w:hAnsi="Times New Roman" w:cs="Times New Roman"/>
          <w:b/>
          <w:color w:val="000000"/>
          <w:kern w:val="0"/>
          <w:sz w:val="20"/>
          <w:szCs w:val="20"/>
        </w:rPr>
        <w:t xml:space="preserve">Observation </w:t>
      </w:r>
      <w:r w:rsidRPr="00B02027">
        <w:rPr>
          <w:rFonts w:ascii="Times New Roman" w:eastAsia="MS Mincho" w:hAnsi="Times New Roman" w:cs="Times New Roman"/>
          <w:b/>
          <w:color w:val="000000"/>
          <w:kern w:val="0"/>
          <w:sz w:val="20"/>
          <w:szCs w:val="20"/>
        </w:rPr>
        <w:fldChar w:fldCharType="begin"/>
      </w:r>
      <w:r w:rsidRPr="00B02027">
        <w:rPr>
          <w:rFonts w:ascii="Times New Roman" w:eastAsia="MS Mincho" w:hAnsi="Times New Roman" w:cs="Times New Roman"/>
          <w:b/>
          <w:color w:val="000000"/>
          <w:kern w:val="0"/>
          <w:sz w:val="20"/>
          <w:szCs w:val="20"/>
        </w:rPr>
        <w:instrText xml:space="preserve"> SEQ Observation \* ARABIC </w:instrText>
      </w:r>
      <w:r w:rsidRPr="00B02027">
        <w:rPr>
          <w:rFonts w:ascii="Times New Roman" w:eastAsia="MS Mincho" w:hAnsi="Times New Roman" w:cs="Times New Roman"/>
          <w:b/>
          <w:color w:val="000000"/>
          <w:kern w:val="0"/>
          <w:sz w:val="20"/>
          <w:szCs w:val="20"/>
        </w:rPr>
        <w:fldChar w:fldCharType="separate"/>
      </w:r>
      <w:r w:rsidR="009428FD">
        <w:rPr>
          <w:rFonts w:ascii="Times New Roman" w:eastAsia="MS Mincho" w:hAnsi="Times New Roman" w:cs="Times New Roman"/>
          <w:b/>
          <w:noProof/>
          <w:color w:val="000000"/>
          <w:kern w:val="0"/>
          <w:sz w:val="20"/>
          <w:szCs w:val="20"/>
        </w:rPr>
        <w:t>10</w:t>
      </w:r>
      <w:r w:rsidRPr="00B02027">
        <w:rPr>
          <w:rFonts w:ascii="Times New Roman" w:eastAsia="MS Mincho" w:hAnsi="Times New Roman" w:cs="Times New Roman"/>
          <w:b/>
          <w:color w:val="000000"/>
          <w:kern w:val="0"/>
          <w:sz w:val="20"/>
          <w:szCs w:val="20"/>
        </w:rPr>
        <w:fldChar w:fldCharType="end"/>
      </w:r>
      <w:r w:rsidRPr="00B02027">
        <w:rPr>
          <w:rFonts w:ascii="Times New Roman" w:eastAsia="等线" w:hAnsi="Times New Roman" w:cs="Times New Roman"/>
          <w:b/>
          <w:color w:val="000000"/>
          <w:kern w:val="0"/>
          <w:sz w:val="20"/>
          <w:szCs w:val="20"/>
        </w:rPr>
        <w:t xml:space="preserve">: </w:t>
      </w:r>
      <w:r w:rsidRPr="00B02027">
        <w:rPr>
          <w:rFonts w:ascii="Times New Roman" w:eastAsia="微软雅黑" w:hAnsi="Times New Roman" w:cs="Times New Roman"/>
          <w:b/>
          <w:bCs/>
          <w:iCs/>
          <w:kern w:val="0"/>
          <w:sz w:val="20"/>
          <w:szCs w:val="20"/>
        </w:rPr>
        <w:t>If the BW of LP-WUS can be different for each RRC states, BPFs with different bandwidth should be implemented to better reject the interference, causing</w:t>
      </w:r>
      <w:r w:rsidRPr="00B02027" w:rsidDel="009C71FE">
        <w:rPr>
          <w:rFonts w:ascii="Times New Roman" w:eastAsia="微软雅黑" w:hAnsi="Times New Roman" w:cs="Times New Roman"/>
          <w:b/>
          <w:bCs/>
          <w:iCs/>
          <w:kern w:val="0"/>
          <w:sz w:val="20"/>
          <w:szCs w:val="20"/>
        </w:rPr>
        <w:t xml:space="preserve"> </w:t>
      </w:r>
      <w:r w:rsidRPr="00B02027">
        <w:rPr>
          <w:rFonts w:ascii="Times New Roman" w:eastAsia="微软雅黑" w:hAnsi="Times New Roman" w:cs="Times New Roman"/>
          <w:b/>
          <w:bCs/>
          <w:iCs/>
          <w:kern w:val="0"/>
          <w:sz w:val="20"/>
          <w:szCs w:val="20"/>
        </w:rPr>
        <w:t>higher WUR complexity.</w:t>
      </w:r>
    </w:p>
    <w:p w14:paraId="533E9B6F" w14:textId="441642D9" w:rsidR="00B02027" w:rsidRPr="00B02027" w:rsidRDefault="00B02027" w:rsidP="00B02027">
      <w:pPr>
        <w:widowControl/>
        <w:rPr>
          <w:rFonts w:ascii="Times New Roman" w:eastAsia="微软雅黑" w:hAnsi="Times New Roman" w:cs="Times New Roman"/>
          <w:b/>
          <w:bCs/>
          <w:iCs/>
          <w:kern w:val="0"/>
          <w:sz w:val="20"/>
          <w:szCs w:val="20"/>
        </w:rPr>
      </w:pPr>
      <w:bookmarkStart w:id="21" w:name="PP3"/>
      <w:bookmarkEnd w:id="20"/>
      <w:r w:rsidRPr="00B02027">
        <w:rPr>
          <w:rFonts w:ascii="Times" w:eastAsia="微软雅黑" w:hAnsi="Times" w:cs="Times"/>
          <w:b/>
          <w:kern w:val="0"/>
          <w:sz w:val="20"/>
          <w:szCs w:val="24"/>
          <w:lang w:eastAsia="en-US"/>
        </w:rPr>
        <w:t xml:space="preserve">Proposal </w:t>
      </w:r>
      <w:r w:rsidRPr="00B02027">
        <w:rPr>
          <w:rFonts w:ascii="Times" w:eastAsia="微软雅黑" w:hAnsi="Times" w:cs="Times"/>
          <w:b/>
          <w:kern w:val="0"/>
          <w:sz w:val="20"/>
          <w:szCs w:val="24"/>
          <w:lang w:eastAsia="en-US"/>
        </w:rPr>
        <w:fldChar w:fldCharType="begin"/>
      </w:r>
      <w:r w:rsidRPr="00B02027">
        <w:rPr>
          <w:rFonts w:ascii="Times" w:eastAsia="微软雅黑" w:hAnsi="Times" w:cs="Times"/>
          <w:b/>
          <w:kern w:val="0"/>
          <w:sz w:val="20"/>
          <w:szCs w:val="24"/>
          <w:lang w:eastAsia="en-US"/>
        </w:rPr>
        <w:instrText xml:space="preserve"> SEQ Proposal \* ARABIC </w:instrText>
      </w:r>
      <w:r w:rsidRPr="00B02027">
        <w:rPr>
          <w:rFonts w:ascii="Times" w:eastAsia="微软雅黑" w:hAnsi="Times" w:cs="Times"/>
          <w:b/>
          <w:kern w:val="0"/>
          <w:sz w:val="20"/>
          <w:szCs w:val="24"/>
          <w:lang w:eastAsia="en-US"/>
        </w:rPr>
        <w:fldChar w:fldCharType="separate"/>
      </w:r>
      <w:r w:rsidR="00290432">
        <w:rPr>
          <w:rFonts w:ascii="Times" w:eastAsia="微软雅黑" w:hAnsi="Times" w:cs="Times"/>
          <w:b/>
          <w:noProof/>
          <w:kern w:val="0"/>
          <w:sz w:val="20"/>
          <w:szCs w:val="24"/>
          <w:lang w:eastAsia="en-US"/>
        </w:rPr>
        <w:t>3</w:t>
      </w:r>
      <w:r w:rsidRPr="00B02027">
        <w:rPr>
          <w:rFonts w:ascii="Times" w:eastAsia="微软雅黑" w:hAnsi="Times" w:cs="Times"/>
          <w:b/>
          <w:kern w:val="0"/>
          <w:sz w:val="20"/>
          <w:szCs w:val="24"/>
          <w:lang w:eastAsia="en-US"/>
        </w:rPr>
        <w:fldChar w:fldCharType="end"/>
      </w:r>
      <w:r w:rsidRPr="00B02027">
        <w:rPr>
          <w:rFonts w:ascii="Times" w:eastAsia="微软雅黑" w:hAnsi="Times" w:cs="Times"/>
          <w:b/>
          <w:kern w:val="0"/>
          <w:sz w:val="20"/>
          <w:szCs w:val="24"/>
          <w:lang w:eastAsia="en-US"/>
        </w:rPr>
        <w:t>: The same BW of LP-WUS should be designed for different RRC states for simple implementation</w:t>
      </w:r>
    </w:p>
    <w:p w14:paraId="23DDD056" w14:textId="3243E6CB" w:rsidR="00B02027" w:rsidRPr="00B02027" w:rsidRDefault="00B02027" w:rsidP="00060D7A">
      <w:pPr>
        <w:keepNext/>
        <w:keepLines/>
        <w:widowControl/>
        <w:numPr>
          <w:ilvl w:val="1"/>
          <w:numId w:val="18"/>
        </w:numPr>
        <w:spacing w:before="240" w:after="240"/>
        <w:jc w:val="left"/>
        <w:outlineLvl w:val="1"/>
        <w:rPr>
          <w:rFonts w:ascii="Arial" w:eastAsia="微软雅黑" w:hAnsi="Arial" w:cs="Arial"/>
          <w:bCs/>
          <w:iCs/>
          <w:kern w:val="0"/>
          <w:sz w:val="28"/>
          <w:szCs w:val="28"/>
        </w:rPr>
      </w:pPr>
      <w:bookmarkStart w:id="22" w:name="_Ref115367481"/>
      <w:bookmarkEnd w:id="21"/>
      <w:r w:rsidRPr="00B02027">
        <w:rPr>
          <w:rFonts w:ascii="Arial" w:eastAsia="微软雅黑" w:hAnsi="Arial" w:cs="Arial"/>
          <w:bCs/>
          <w:iCs/>
          <w:kern w:val="0"/>
          <w:sz w:val="28"/>
          <w:szCs w:val="28"/>
        </w:rPr>
        <w:t>Signal</w:t>
      </w:r>
      <w:r w:rsidRPr="00B02027">
        <w:rPr>
          <w:rFonts w:ascii="Arial" w:eastAsia="微软雅黑" w:hAnsi="Arial" w:cs="Arial" w:hint="eastAsia"/>
          <w:bCs/>
          <w:iCs/>
          <w:kern w:val="0"/>
          <w:sz w:val="28"/>
          <w:szCs w:val="28"/>
        </w:rPr>
        <w:t>/</w:t>
      </w:r>
      <w:r w:rsidRPr="00B02027">
        <w:rPr>
          <w:rFonts w:ascii="Arial" w:eastAsia="微软雅黑" w:hAnsi="Arial" w:cs="Arial"/>
          <w:bCs/>
          <w:iCs/>
          <w:kern w:val="0"/>
          <w:sz w:val="28"/>
          <w:szCs w:val="28"/>
        </w:rPr>
        <w:t>channel structure for LP-WUS and LP-SS</w:t>
      </w:r>
    </w:p>
    <w:bookmarkEnd w:id="22"/>
    <w:p w14:paraId="0F8E3302" w14:textId="77777777" w:rsidR="00B02027" w:rsidRPr="00B02027" w:rsidRDefault="00B02027" w:rsidP="00060D7A">
      <w:pPr>
        <w:keepNext/>
        <w:widowControl/>
        <w:numPr>
          <w:ilvl w:val="0"/>
          <w:numId w:val="27"/>
        </w:numPr>
        <w:tabs>
          <w:tab w:val="left" w:pos="-5500"/>
        </w:tabs>
        <w:spacing w:before="240" w:after="60"/>
        <w:jc w:val="left"/>
        <w:outlineLvl w:val="2"/>
        <w:rPr>
          <w:rFonts w:ascii="Arial" w:eastAsia="MS Mincho" w:hAnsi="Arial" w:cs="Arial"/>
          <w:bCs/>
          <w:vanish/>
          <w:kern w:val="0"/>
          <w:sz w:val="26"/>
          <w:szCs w:val="26"/>
        </w:rPr>
      </w:pPr>
    </w:p>
    <w:p w14:paraId="5D479D4E" w14:textId="77777777" w:rsidR="00B02027" w:rsidRPr="00B02027" w:rsidRDefault="00B02027" w:rsidP="00060D7A">
      <w:pPr>
        <w:keepNext/>
        <w:widowControl/>
        <w:numPr>
          <w:ilvl w:val="0"/>
          <w:numId w:val="27"/>
        </w:numPr>
        <w:tabs>
          <w:tab w:val="left" w:pos="-5500"/>
        </w:tabs>
        <w:spacing w:before="240" w:after="60"/>
        <w:jc w:val="left"/>
        <w:outlineLvl w:val="2"/>
        <w:rPr>
          <w:rFonts w:ascii="Arial" w:eastAsia="MS Mincho" w:hAnsi="Arial" w:cs="Arial"/>
          <w:bCs/>
          <w:vanish/>
          <w:kern w:val="0"/>
          <w:sz w:val="26"/>
          <w:szCs w:val="26"/>
        </w:rPr>
      </w:pPr>
    </w:p>
    <w:p w14:paraId="1F6AA16A" w14:textId="77777777" w:rsidR="00B02027" w:rsidRPr="00B02027" w:rsidRDefault="00B02027" w:rsidP="00060D7A">
      <w:pPr>
        <w:keepNext/>
        <w:widowControl/>
        <w:numPr>
          <w:ilvl w:val="1"/>
          <w:numId w:val="27"/>
        </w:numPr>
        <w:tabs>
          <w:tab w:val="left" w:pos="-5500"/>
        </w:tabs>
        <w:spacing w:before="240" w:after="60"/>
        <w:jc w:val="left"/>
        <w:outlineLvl w:val="2"/>
        <w:rPr>
          <w:rFonts w:ascii="Arial" w:eastAsia="MS Mincho" w:hAnsi="Arial" w:cs="Arial"/>
          <w:bCs/>
          <w:vanish/>
          <w:kern w:val="0"/>
          <w:sz w:val="26"/>
          <w:szCs w:val="26"/>
        </w:rPr>
      </w:pPr>
    </w:p>
    <w:p w14:paraId="58BF1E72" w14:textId="77777777" w:rsidR="00B02027" w:rsidRPr="00B02027" w:rsidRDefault="00B02027" w:rsidP="00060D7A">
      <w:pPr>
        <w:keepNext/>
        <w:widowControl/>
        <w:numPr>
          <w:ilvl w:val="1"/>
          <w:numId w:val="27"/>
        </w:numPr>
        <w:tabs>
          <w:tab w:val="left" w:pos="-5500"/>
        </w:tabs>
        <w:spacing w:before="240" w:after="60"/>
        <w:jc w:val="left"/>
        <w:outlineLvl w:val="2"/>
        <w:rPr>
          <w:rFonts w:ascii="Arial" w:eastAsia="MS Mincho" w:hAnsi="Arial" w:cs="Arial"/>
          <w:bCs/>
          <w:vanish/>
          <w:kern w:val="0"/>
          <w:sz w:val="26"/>
          <w:szCs w:val="26"/>
        </w:rPr>
      </w:pPr>
    </w:p>
    <w:p w14:paraId="36FFEB6F" w14:textId="77777777" w:rsidR="00B02027" w:rsidRPr="00B02027" w:rsidRDefault="00B02027" w:rsidP="00060D7A">
      <w:pPr>
        <w:keepNext/>
        <w:widowControl/>
        <w:numPr>
          <w:ilvl w:val="1"/>
          <w:numId w:val="27"/>
        </w:numPr>
        <w:tabs>
          <w:tab w:val="left" w:pos="-5500"/>
        </w:tabs>
        <w:spacing w:before="240" w:after="60"/>
        <w:jc w:val="left"/>
        <w:outlineLvl w:val="2"/>
        <w:rPr>
          <w:rFonts w:ascii="Arial" w:eastAsia="MS Mincho" w:hAnsi="Arial" w:cs="Arial"/>
          <w:bCs/>
          <w:vanish/>
          <w:kern w:val="0"/>
          <w:sz w:val="26"/>
          <w:szCs w:val="26"/>
        </w:rPr>
      </w:pPr>
    </w:p>
    <w:p w14:paraId="12F7CA02" w14:textId="17AE004F" w:rsidR="00B02027" w:rsidRPr="00B02027" w:rsidRDefault="00B02027" w:rsidP="00B02027">
      <w:pPr>
        <w:widowControl/>
        <w:spacing w:after="120"/>
        <w:rPr>
          <w:rFonts w:ascii="Times New Roman" w:eastAsia="微软雅黑" w:hAnsi="Times New Roman" w:cs="Times New Roman"/>
          <w:bCs/>
          <w:iCs/>
          <w:kern w:val="0"/>
          <w:sz w:val="20"/>
          <w:szCs w:val="20"/>
        </w:rPr>
      </w:pPr>
      <w:r w:rsidRPr="00B02027">
        <w:rPr>
          <w:rFonts w:ascii="Times New Roman" w:eastAsia="微软雅黑" w:hAnsi="Times New Roman" w:cs="Times New Roman"/>
          <w:bCs/>
          <w:iCs/>
          <w:kern w:val="0"/>
          <w:sz w:val="20"/>
          <w:szCs w:val="20"/>
          <w:lang w:eastAsia="en-US"/>
        </w:rPr>
        <w:t>LP-WUS</w:t>
      </w:r>
      <w:r w:rsidRPr="00B02027">
        <w:rPr>
          <w:rFonts w:ascii="Times New Roman" w:eastAsia="微软雅黑" w:hAnsi="Times New Roman" w:cs="Times New Roman"/>
          <w:b/>
          <w:bCs/>
          <w:iCs/>
          <w:kern w:val="0"/>
          <w:sz w:val="20"/>
          <w:szCs w:val="20"/>
          <w:lang w:eastAsia="en-US"/>
        </w:rPr>
        <w:t xml:space="preserve"> </w:t>
      </w:r>
      <w:r w:rsidRPr="00B02027">
        <w:rPr>
          <w:rFonts w:ascii="Times New Roman" w:eastAsia="微软雅黑" w:hAnsi="Times New Roman" w:cs="Times New Roman"/>
          <w:bCs/>
          <w:iCs/>
          <w:kern w:val="0"/>
          <w:sz w:val="20"/>
          <w:szCs w:val="20"/>
        </w:rPr>
        <w:t xml:space="preserve">is expected to be able to wake up an individual UE, a subgroup of UE or all the UEs depending on wake-up purpose. Thus, the wake-up indication, </w:t>
      </w:r>
      <w:proofErr w:type="spellStart"/>
      <w:r w:rsidRPr="00B02027">
        <w:rPr>
          <w:rFonts w:ascii="Times New Roman" w:eastAsia="微软雅黑" w:hAnsi="Times New Roman" w:cs="Times New Roman"/>
          <w:bCs/>
          <w:iCs/>
          <w:kern w:val="0"/>
          <w:sz w:val="20"/>
          <w:szCs w:val="20"/>
        </w:rPr>
        <w:t>i.e</w:t>
      </w:r>
      <w:proofErr w:type="spellEnd"/>
      <w:r w:rsidRPr="00B02027">
        <w:rPr>
          <w:rFonts w:ascii="Times New Roman" w:eastAsia="微软雅黑" w:hAnsi="Times New Roman" w:cs="Times New Roman"/>
          <w:bCs/>
          <w:iCs/>
          <w:kern w:val="0"/>
          <w:sz w:val="20"/>
          <w:szCs w:val="20"/>
        </w:rPr>
        <w:t>, the identification information of the target UE(s) should be carried. Besides, some information, other than wake-up indication, can also be carried in LP-WUS</w:t>
      </w:r>
      <w:r w:rsidRPr="00B02027">
        <w:rPr>
          <w:rFonts w:ascii="CG Times (WN)" w:eastAsia="Times New Roman" w:hAnsi="CG Times (WN)" w:cs="Times New Roman"/>
          <w:kern w:val="0"/>
          <w:sz w:val="20"/>
          <w:szCs w:val="24"/>
          <w:lang w:eastAsia="en-US"/>
        </w:rPr>
        <w:t xml:space="preserve">, </w:t>
      </w:r>
      <w:r w:rsidRPr="00B02027">
        <w:rPr>
          <w:rFonts w:ascii="Times New Roman" w:eastAsia="微软雅黑" w:hAnsi="Times New Roman" w:cs="Times New Roman"/>
          <w:bCs/>
          <w:iCs/>
          <w:kern w:val="0"/>
          <w:sz w:val="20"/>
          <w:szCs w:val="20"/>
        </w:rPr>
        <w:t>e.g., necessary information to be handled in main radio but carried by LP-WUS and agnostic to LP-WUR, which facilitate main radio’s reception, e.g., system information modification. Such payload information can be carried by sequence(s) selection or encoded bits with CRC or both of them. The suitable channel structure of LP-WUS may vary when different number of payload information bits are delivered. Further, the channel structure of LP-WUS also depends on the synchronization requirements. If LP-WUR takes a low accuracy clock to keep lower power consumption, it may</w:t>
      </w:r>
      <w:r>
        <w:rPr>
          <w:rFonts w:ascii="Times New Roman" w:eastAsia="微软雅黑" w:hAnsi="Times New Roman" w:cs="Times New Roman"/>
          <w:bCs/>
          <w:iCs/>
          <w:kern w:val="0"/>
          <w:sz w:val="20"/>
          <w:szCs w:val="20"/>
        </w:rPr>
        <w:t xml:space="preserve"> </w:t>
      </w:r>
      <w:r w:rsidRPr="00B02027">
        <w:rPr>
          <w:rFonts w:ascii="Times New Roman" w:eastAsia="微软雅黑" w:hAnsi="Times New Roman" w:cs="Times New Roman"/>
          <w:bCs/>
          <w:iCs/>
          <w:kern w:val="0"/>
          <w:sz w:val="20"/>
          <w:szCs w:val="20"/>
        </w:rPr>
        <w:t>not keep synchronization to the TX side very precisely</w:t>
      </w:r>
      <w:r w:rsidRPr="00B02027">
        <w:rPr>
          <w:rFonts w:ascii="Times New Roman" w:eastAsia="微软雅黑" w:hAnsi="Times New Roman" w:cs="Times New Roman" w:hint="eastAsia"/>
          <w:bCs/>
          <w:iCs/>
          <w:kern w:val="0"/>
          <w:sz w:val="20"/>
          <w:szCs w:val="20"/>
        </w:rPr>
        <w:t>,</w:t>
      </w:r>
      <w:r w:rsidRPr="00B02027">
        <w:rPr>
          <w:rFonts w:ascii="Times New Roman" w:eastAsia="微软雅黑" w:hAnsi="Times New Roman" w:cs="Times New Roman"/>
          <w:bCs/>
          <w:iCs/>
          <w:kern w:val="0"/>
          <w:sz w:val="20"/>
          <w:szCs w:val="20"/>
        </w:rPr>
        <w:t xml:space="preserve"> and thus, at least a preamble should be included in LP-WUS channel structure, which can facilitate LP-WUR to reliably determine the start timing for the payload </w:t>
      </w:r>
      <w:r w:rsidRPr="00B02027">
        <w:rPr>
          <w:rFonts w:ascii="Times New Roman" w:eastAsia="微软雅黑" w:hAnsi="Times New Roman" w:cs="Times New Roman"/>
          <w:bCs/>
          <w:iCs/>
          <w:kern w:val="0"/>
          <w:sz w:val="20"/>
          <w:szCs w:val="20"/>
        </w:rPr>
        <w:lastRenderedPageBreak/>
        <w:t>part. On the other hand, if LP-WUR can keep synchronization to the TX side very well, a preamble may not be needed. Therefore, the following structure of LP-WUS can be studied as starting point:</w:t>
      </w:r>
    </w:p>
    <w:p w14:paraId="470D698C" w14:textId="77777777" w:rsidR="00B02027" w:rsidRPr="0049604A" w:rsidRDefault="00B02027" w:rsidP="0049604A">
      <w:pPr>
        <w:pStyle w:val="affff0"/>
        <w:widowControl/>
        <w:numPr>
          <w:ilvl w:val="0"/>
          <w:numId w:val="74"/>
        </w:numPr>
        <w:spacing w:after="120"/>
        <w:ind w:firstLineChars="0"/>
        <w:jc w:val="left"/>
        <w:rPr>
          <w:rFonts w:ascii="Times New Roman" w:eastAsia="微软雅黑" w:hAnsi="Times New Roman" w:cs="Times New Roman"/>
          <w:bCs/>
          <w:iCs/>
          <w:sz w:val="20"/>
          <w:szCs w:val="20"/>
        </w:rPr>
      </w:pPr>
      <w:r w:rsidRPr="0049604A">
        <w:rPr>
          <w:rFonts w:ascii="Times New Roman" w:eastAsia="微软雅黑" w:hAnsi="Times New Roman" w:cs="Times New Roman"/>
          <w:bCs/>
          <w:iCs/>
          <w:sz w:val="20"/>
          <w:szCs w:val="20"/>
        </w:rPr>
        <w:t xml:space="preserve">Alt 1: WUS payload only </w:t>
      </w:r>
    </w:p>
    <w:p w14:paraId="6896E9E3" w14:textId="77777777" w:rsidR="00B02027" w:rsidRPr="00B02027" w:rsidRDefault="00B02027" w:rsidP="00060D7A">
      <w:pPr>
        <w:widowControl/>
        <w:numPr>
          <w:ilvl w:val="0"/>
          <w:numId w:val="34"/>
        </w:numPr>
        <w:spacing w:after="120"/>
        <w:jc w:val="left"/>
        <w:rPr>
          <w:rFonts w:ascii="Times New Roman" w:eastAsia="微软雅黑" w:hAnsi="Times New Roman" w:cs="Times New Roman"/>
          <w:bCs/>
          <w:iCs/>
          <w:sz w:val="20"/>
          <w:szCs w:val="20"/>
        </w:rPr>
      </w:pPr>
      <w:r w:rsidRPr="00B02027">
        <w:rPr>
          <w:rFonts w:ascii="Times New Roman" w:eastAsia="微软雅黑" w:hAnsi="Times New Roman" w:cs="Times New Roman"/>
          <w:bCs/>
          <w:iCs/>
          <w:sz w:val="20"/>
          <w:szCs w:val="20"/>
        </w:rPr>
        <w:t>Alt 1a: WUS payload information is carried by sequence(s) selection</w:t>
      </w:r>
    </w:p>
    <w:p w14:paraId="009794FE" w14:textId="283FF03C" w:rsidR="00B02027" w:rsidRPr="00B02027" w:rsidRDefault="00B02027" w:rsidP="00060D7A">
      <w:pPr>
        <w:widowControl/>
        <w:numPr>
          <w:ilvl w:val="0"/>
          <w:numId w:val="34"/>
        </w:numPr>
        <w:spacing w:after="120"/>
        <w:jc w:val="left"/>
        <w:rPr>
          <w:rFonts w:ascii="Times New Roman" w:eastAsia="微软雅黑" w:hAnsi="Times New Roman" w:cs="Times New Roman"/>
          <w:bCs/>
          <w:iCs/>
          <w:sz w:val="20"/>
          <w:szCs w:val="20"/>
        </w:rPr>
      </w:pPr>
      <w:r w:rsidRPr="00B02027">
        <w:rPr>
          <w:rFonts w:ascii="Times New Roman" w:eastAsia="微软雅黑" w:hAnsi="Times New Roman" w:cs="Times New Roman"/>
          <w:bCs/>
          <w:iCs/>
          <w:sz w:val="20"/>
          <w:szCs w:val="20"/>
        </w:rPr>
        <w:t>Alt 1b: WUS payload information is carried by encoded bits</w:t>
      </w:r>
      <w:r>
        <w:rPr>
          <w:rFonts w:ascii="Times New Roman" w:eastAsia="微软雅黑" w:hAnsi="Times New Roman" w:cs="Times New Roman"/>
          <w:bCs/>
          <w:iCs/>
          <w:sz w:val="20"/>
          <w:szCs w:val="20"/>
        </w:rPr>
        <w:t xml:space="preserve"> </w:t>
      </w:r>
      <w:r w:rsidRPr="00B02027">
        <w:rPr>
          <w:rFonts w:ascii="Times New Roman" w:eastAsia="微软雅黑" w:hAnsi="Times New Roman" w:cs="Times New Roman"/>
          <w:bCs/>
          <w:iCs/>
          <w:sz w:val="20"/>
          <w:szCs w:val="20"/>
        </w:rPr>
        <w:t>(with CRC)</w:t>
      </w:r>
    </w:p>
    <w:p w14:paraId="523B7A7C" w14:textId="77777777" w:rsidR="00B02027" w:rsidRPr="0049604A" w:rsidRDefault="00B02027" w:rsidP="0049604A">
      <w:pPr>
        <w:pStyle w:val="affff0"/>
        <w:widowControl/>
        <w:numPr>
          <w:ilvl w:val="0"/>
          <w:numId w:val="74"/>
        </w:numPr>
        <w:spacing w:after="120"/>
        <w:ind w:firstLineChars="0"/>
        <w:jc w:val="left"/>
        <w:rPr>
          <w:rFonts w:ascii="Times New Roman" w:eastAsia="微软雅黑" w:hAnsi="Times New Roman" w:cs="Times New Roman"/>
          <w:bCs/>
          <w:iCs/>
          <w:sz w:val="20"/>
          <w:szCs w:val="20"/>
        </w:rPr>
      </w:pPr>
      <w:r w:rsidRPr="0049604A">
        <w:rPr>
          <w:rFonts w:ascii="Times New Roman" w:eastAsia="微软雅黑" w:hAnsi="Times New Roman" w:cs="Times New Roman"/>
          <w:bCs/>
          <w:iCs/>
          <w:sz w:val="20"/>
          <w:szCs w:val="20"/>
        </w:rPr>
        <w:t>Alt 2: a preamble (for sync) followed by WUS payload</w:t>
      </w:r>
    </w:p>
    <w:p w14:paraId="4ED6D950" w14:textId="77777777" w:rsidR="00B02027" w:rsidRPr="00B02027" w:rsidRDefault="00B02027" w:rsidP="00060D7A">
      <w:pPr>
        <w:widowControl/>
        <w:numPr>
          <w:ilvl w:val="0"/>
          <w:numId w:val="35"/>
        </w:numPr>
        <w:spacing w:after="120"/>
        <w:jc w:val="left"/>
        <w:rPr>
          <w:rFonts w:ascii="Times New Roman" w:eastAsia="微软雅黑" w:hAnsi="Times New Roman" w:cs="Times New Roman"/>
          <w:bCs/>
          <w:iCs/>
          <w:sz w:val="20"/>
          <w:szCs w:val="20"/>
        </w:rPr>
      </w:pPr>
      <w:r w:rsidRPr="00B02027">
        <w:rPr>
          <w:rFonts w:ascii="Times New Roman" w:eastAsia="微软雅黑" w:hAnsi="Times New Roman" w:cs="Times New Roman"/>
          <w:bCs/>
          <w:iCs/>
          <w:sz w:val="20"/>
          <w:szCs w:val="20"/>
        </w:rPr>
        <w:t>Alt 2a: WUS payload information is carried by sequence(s) selection</w:t>
      </w:r>
    </w:p>
    <w:p w14:paraId="235BB771" w14:textId="1CBF3442" w:rsidR="00B02027" w:rsidRPr="00B02027" w:rsidRDefault="00B02027" w:rsidP="00060D7A">
      <w:pPr>
        <w:widowControl/>
        <w:numPr>
          <w:ilvl w:val="0"/>
          <w:numId w:val="35"/>
        </w:numPr>
        <w:spacing w:after="120"/>
        <w:jc w:val="left"/>
        <w:rPr>
          <w:rFonts w:ascii="Times New Roman" w:eastAsia="微软雅黑" w:hAnsi="Times New Roman" w:cs="Times New Roman"/>
          <w:bCs/>
          <w:iCs/>
          <w:sz w:val="20"/>
          <w:szCs w:val="20"/>
        </w:rPr>
      </w:pPr>
      <w:r w:rsidRPr="00B02027">
        <w:rPr>
          <w:rFonts w:ascii="Times New Roman" w:eastAsia="微软雅黑" w:hAnsi="Times New Roman" w:cs="Times New Roman"/>
          <w:bCs/>
          <w:iCs/>
          <w:sz w:val="20"/>
          <w:szCs w:val="20"/>
        </w:rPr>
        <w:t>Alt 2b: WUS payload information is carried by encoded bits</w:t>
      </w:r>
      <w:r>
        <w:rPr>
          <w:rFonts w:ascii="Times New Roman" w:eastAsia="微软雅黑" w:hAnsi="Times New Roman" w:cs="Times New Roman"/>
          <w:bCs/>
          <w:iCs/>
          <w:sz w:val="20"/>
          <w:szCs w:val="20"/>
        </w:rPr>
        <w:t xml:space="preserve"> </w:t>
      </w:r>
      <w:r w:rsidRPr="00B02027">
        <w:rPr>
          <w:rFonts w:ascii="Times New Roman" w:eastAsia="微软雅黑" w:hAnsi="Times New Roman" w:cs="Times New Roman"/>
          <w:bCs/>
          <w:iCs/>
          <w:sz w:val="20"/>
          <w:szCs w:val="20"/>
        </w:rPr>
        <w:t xml:space="preserve">(with CRC) </w:t>
      </w:r>
    </w:p>
    <w:p w14:paraId="10993AAD" w14:textId="6C43D109" w:rsidR="00B02027" w:rsidRPr="00B02027" w:rsidRDefault="00B02027" w:rsidP="00B02027">
      <w:pPr>
        <w:widowControl/>
        <w:adjustRightInd w:val="0"/>
        <w:snapToGrid w:val="0"/>
        <w:spacing w:beforeLines="50" w:before="120"/>
        <w:jc w:val="left"/>
        <w:rPr>
          <w:rFonts w:ascii="Times New Roman" w:eastAsia="宋体" w:hAnsi="Times New Roman" w:cs="Times New Roman"/>
          <w:b/>
          <w:color w:val="FF0000"/>
          <w:kern w:val="0"/>
          <w:sz w:val="20"/>
          <w:szCs w:val="24"/>
          <w:lang w:eastAsia="en-US"/>
        </w:rPr>
      </w:pPr>
      <w:bookmarkStart w:id="23" w:name="PP4"/>
      <w:r w:rsidRPr="00B02027">
        <w:rPr>
          <w:rFonts w:ascii="Times" w:eastAsia="宋体" w:hAnsi="Times" w:cs="Times"/>
          <w:b/>
          <w:kern w:val="0"/>
          <w:sz w:val="20"/>
          <w:szCs w:val="24"/>
          <w:lang w:eastAsia="en-US"/>
        </w:rPr>
        <w:t>Proposal</w:t>
      </w:r>
      <w:r w:rsidRPr="00B02027">
        <w:rPr>
          <w:rFonts w:ascii="Times" w:eastAsia="Times New Roman" w:hAnsi="Times" w:cs="Times"/>
          <w:b/>
          <w:kern w:val="0"/>
          <w:sz w:val="20"/>
          <w:szCs w:val="24"/>
          <w:lang w:eastAsia="en-US"/>
        </w:rPr>
        <w:t xml:space="preserve">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sidR="00290432">
        <w:rPr>
          <w:rFonts w:ascii="Times" w:eastAsia="Times New Roman" w:hAnsi="Times" w:cs="Times"/>
          <w:b/>
          <w:noProof/>
          <w:kern w:val="0"/>
          <w:sz w:val="20"/>
          <w:szCs w:val="24"/>
          <w:lang w:eastAsia="en-US"/>
        </w:rPr>
        <w:t>4</w:t>
      </w:r>
      <w:r w:rsidRPr="00B02027">
        <w:rPr>
          <w:rFonts w:ascii="Times" w:eastAsia="Times New Roman" w:hAnsi="Times" w:cs="Times"/>
          <w:b/>
          <w:kern w:val="0"/>
          <w:sz w:val="20"/>
          <w:szCs w:val="24"/>
          <w:lang w:eastAsia="en-US"/>
        </w:rPr>
        <w:fldChar w:fldCharType="end"/>
      </w:r>
      <w:r w:rsidRPr="00B02027">
        <w:rPr>
          <w:rFonts w:ascii="Times New Roman" w:eastAsia="宋体" w:hAnsi="Times New Roman" w:cs="Times New Roman"/>
          <w:b/>
          <w:kern w:val="0"/>
          <w:sz w:val="20"/>
          <w:szCs w:val="24"/>
        </w:rPr>
        <w:t>:</w:t>
      </w:r>
      <w:r w:rsidRPr="00B02027">
        <w:rPr>
          <w:rFonts w:ascii="Times New Roman" w:eastAsia="宋体" w:hAnsi="Times New Roman" w:cs="Times New Roman"/>
          <w:kern w:val="0"/>
          <w:sz w:val="20"/>
          <w:szCs w:val="24"/>
        </w:rPr>
        <w:t xml:space="preserve"> </w:t>
      </w:r>
      <w:r w:rsidRPr="00B02027">
        <w:rPr>
          <w:rFonts w:ascii="Times New Roman" w:eastAsia="宋体" w:hAnsi="Times New Roman" w:cs="Times New Roman"/>
          <w:b/>
          <w:kern w:val="0"/>
          <w:sz w:val="20"/>
          <w:szCs w:val="24"/>
          <w:lang w:eastAsia="en-US"/>
        </w:rPr>
        <w:t>Study LP-WUS signal structure including:</w:t>
      </w:r>
    </w:p>
    <w:p w14:paraId="616CC368" w14:textId="77777777" w:rsidR="00B02027" w:rsidRPr="0049604A" w:rsidRDefault="00B02027" w:rsidP="0049604A">
      <w:pPr>
        <w:pStyle w:val="affff0"/>
        <w:widowControl/>
        <w:numPr>
          <w:ilvl w:val="0"/>
          <w:numId w:val="74"/>
        </w:numPr>
        <w:adjustRightInd w:val="0"/>
        <w:snapToGrid w:val="0"/>
        <w:ind w:firstLineChars="0"/>
        <w:jc w:val="left"/>
        <w:rPr>
          <w:rFonts w:ascii="Times New Roman" w:eastAsia="微软雅黑" w:hAnsi="Times New Roman" w:cs="Times New Roman"/>
          <w:b/>
          <w:bCs/>
          <w:iCs/>
          <w:sz w:val="20"/>
          <w:szCs w:val="20"/>
        </w:rPr>
      </w:pPr>
      <w:r w:rsidRPr="0049604A">
        <w:rPr>
          <w:rFonts w:ascii="Times New Roman" w:eastAsia="微软雅黑" w:hAnsi="Times New Roman" w:cs="Times New Roman"/>
          <w:b/>
          <w:bCs/>
          <w:iCs/>
          <w:sz w:val="20"/>
          <w:szCs w:val="20"/>
        </w:rPr>
        <w:t xml:space="preserve">Alt 1: WUS payload only </w:t>
      </w:r>
    </w:p>
    <w:p w14:paraId="24914E57" w14:textId="77777777" w:rsidR="00B02027" w:rsidRPr="00B02027" w:rsidRDefault="00B02027" w:rsidP="00060D7A">
      <w:pPr>
        <w:widowControl/>
        <w:numPr>
          <w:ilvl w:val="0"/>
          <w:numId w:val="34"/>
        </w:numPr>
        <w:adjustRightInd w:val="0"/>
        <w:snapToGrid w:val="0"/>
        <w:ind w:leftChars="138" w:left="647" w:hanging="357"/>
        <w:jc w:val="left"/>
        <w:rPr>
          <w:rFonts w:ascii="Times New Roman" w:eastAsia="微软雅黑" w:hAnsi="Times New Roman" w:cs="Times New Roman"/>
          <w:b/>
          <w:bCs/>
          <w:iCs/>
          <w:sz w:val="20"/>
          <w:szCs w:val="20"/>
        </w:rPr>
      </w:pPr>
      <w:r w:rsidRPr="00B02027">
        <w:rPr>
          <w:rFonts w:ascii="Times New Roman" w:eastAsia="微软雅黑" w:hAnsi="Times New Roman" w:cs="Times New Roman"/>
          <w:b/>
          <w:bCs/>
          <w:iCs/>
          <w:sz w:val="20"/>
          <w:szCs w:val="20"/>
        </w:rPr>
        <w:t>Alt 1a: WUS payload information is carried by sequence(s) selection</w:t>
      </w:r>
    </w:p>
    <w:p w14:paraId="7577261C" w14:textId="3AD6920B" w:rsidR="00B02027" w:rsidRPr="00B02027" w:rsidRDefault="00B02027" w:rsidP="00060D7A">
      <w:pPr>
        <w:widowControl/>
        <w:numPr>
          <w:ilvl w:val="0"/>
          <w:numId w:val="34"/>
        </w:numPr>
        <w:adjustRightInd w:val="0"/>
        <w:snapToGrid w:val="0"/>
        <w:ind w:leftChars="138" w:left="647" w:hanging="357"/>
        <w:jc w:val="left"/>
        <w:rPr>
          <w:rFonts w:ascii="Times New Roman" w:eastAsia="微软雅黑" w:hAnsi="Times New Roman" w:cs="Times New Roman"/>
          <w:b/>
          <w:bCs/>
          <w:iCs/>
          <w:sz w:val="20"/>
          <w:szCs w:val="20"/>
        </w:rPr>
      </w:pPr>
      <w:r w:rsidRPr="00B02027">
        <w:rPr>
          <w:rFonts w:ascii="Times New Roman" w:eastAsia="微软雅黑" w:hAnsi="Times New Roman" w:cs="Times New Roman"/>
          <w:b/>
          <w:bCs/>
          <w:iCs/>
          <w:sz w:val="20"/>
          <w:szCs w:val="20"/>
        </w:rPr>
        <w:t>Alt 1b: WUS payload information is carried by encoded bits</w:t>
      </w:r>
      <w:r>
        <w:rPr>
          <w:rFonts w:ascii="Times New Roman" w:eastAsia="微软雅黑" w:hAnsi="Times New Roman" w:cs="Times New Roman"/>
          <w:b/>
          <w:bCs/>
          <w:iCs/>
          <w:sz w:val="20"/>
          <w:szCs w:val="20"/>
        </w:rPr>
        <w:t xml:space="preserve"> </w:t>
      </w:r>
      <w:r w:rsidRPr="00B02027">
        <w:rPr>
          <w:rFonts w:ascii="Times New Roman" w:eastAsia="微软雅黑" w:hAnsi="Times New Roman" w:cs="Times New Roman"/>
          <w:b/>
          <w:bCs/>
          <w:iCs/>
          <w:sz w:val="20"/>
          <w:szCs w:val="20"/>
        </w:rPr>
        <w:t>(with CRC)</w:t>
      </w:r>
    </w:p>
    <w:p w14:paraId="76FDFD73" w14:textId="3A17B70F" w:rsidR="00B02027" w:rsidRPr="0049604A" w:rsidRDefault="00B02027" w:rsidP="0049604A">
      <w:pPr>
        <w:pStyle w:val="affff0"/>
        <w:widowControl/>
        <w:numPr>
          <w:ilvl w:val="0"/>
          <w:numId w:val="74"/>
        </w:numPr>
        <w:adjustRightInd w:val="0"/>
        <w:snapToGrid w:val="0"/>
        <w:ind w:firstLineChars="0"/>
        <w:jc w:val="left"/>
        <w:rPr>
          <w:rFonts w:ascii="Times New Roman" w:eastAsia="微软雅黑" w:hAnsi="Times New Roman" w:cs="Times New Roman"/>
          <w:b/>
          <w:bCs/>
          <w:iCs/>
          <w:sz w:val="20"/>
          <w:szCs w:val="20"/>
        </w:rPr>
      </w:pPr>
      <w:r w:rsidRPr="0049604A">
        <w:rPr>
          <w:rFonts w:ascii="Times New Roman" w:eastAsia="微软雅黑" w:hAnsi="Times New Roman" w:cs="Times New Roman"/>
          <w:b/>
          <w:bCs/>
          <w:iCs/>
          <w:sz w:val="20"/>
          <w:szCs w:val="20"/>
        </w:rPr>
        <w:t>Alt 2: a preamble (for sync) followed by WUS payload</w:t>
      </w:r>
    </w:p>
    <w:p w14:paraId="08F11998" w14:textId="77777777" w:rsidR="00B02027" w:rsidRPr="00B02027" w:rsidRDefault="00B02027" w:rsidP="00060D7A">
      <w:pPr>
        <w:widowControl/>
        <w:numPr>
          <w:ilvl w:val="0"/>
          <w:numId w:val="35"/>
        </w:numPr>
        <w:adjustRightInd w:val="0"/>
        <w:snapToGrid w:val="0"/>
        <w:ind w:leftChars="138" w:left="647" w:hanging="357"/>
        <w:jc w:val="left"/>
        <w:rPr>
          <w:rFonts w:ascii="Times New Roman" w:eastAsia="微软雅黑" w:hAnsi="Times New Roman" w:cs="Times New Roman"/>
          <w:b/>
          <w:bCs/>
          <w:iCs/>
          <w:sz w:val="20"/>
          <w:szCs w:val="20"/>
        </w:rPr>
      </w:pPr>
      <w:r w:rsidRPr="00B02027">
        <w:rPr>
          <w:rFonts w:ascii="Times New Roman" w:eastAsia="微软雅黑" w:hAnsi="Times New Roman" w:cs="Times New Roman"/>
          <w:b/>
          <w:bCs/>
          <w:iCs/>
          <w:sz w:val="20"/>
          <w:szCs w:val="20"/>
        </w:rPr>
        <w:t>Alt 2a: WUS payload information is carried by sequence(s) selection</w:t>
      </w:r>
    </w:p>
    <w:p w14:paraId="246F9697" w14:textId="54AD706F" w:rsidR="00B02027" w:rsidRPr="00B02027" w:rsidRDefault="00B02027" w:rsidP="00060D7A">
      <w:pPr>
        <w:widowControl/>
        <w:numPr>
          <w:ilvl w:val="0"/>
          <w:numId w:val="35"/>
        </w:numPr>
        <w:adjustRightInd w:val="0"/>
        <w:snapToGrid w:val="0"/>
        <w:ind w:leftChars="138" w:left="647" w:hanging="357"/>
        <w:jc w:val="left"/>
        <w:rPr>
          <w:rFonts w:ascii="Times New Roman" w:eastAsia="微软雅黑" w:hAnsi="Times New Roman" w:cs="Times New Roman"/>
          <w:b/>
          <w:bCs/>
          <w:iCs/>
          <w:sz w:val="20"/>
          <w:szCs w:val="20"/>
        </w:rPr>
      </w:pPr>
      <w:r w:rsidRPr="00B02027">
        <w:rPr>
          <w:rFonts w:ascii="Times New Roman" w:eastAsia="微软雅黑" w:hAnsi="Times New Roman" w:cs="Times New Roman"/>
          <w:b/>
          <w:bCs/>
          <w:iCs/>
          <w:sz w:val="20"/>
          <w:szCs w:val="20"/>
        </w:rPr>
        <w:t>Alt 2b: WUS payload information is carried by encoded bits</w:t>
      </w:r>
      <w:r>
        <w:rPr>
          <w:rFonts w:ascii="Times New Roman" w:eastAsia="微软雅黑" w:hAnsi="Times New Roman" w:cs="Times New Roman"/>
          <w:b/>
          <w:bCs/>
          <w:iCs/>
          <w:sz w:val="20"/>
          <w:szCs w:val="20"/>
        </w:rPr>
        <w:t xml:space="preserve"> </w:t>
      </w:r>
      <w:r w:rsidRPr="00B02027">
        <w:rPr>
          <w:rFonts w:ascii="Times New Roman" w:eastAsia="微软雅黑" w:hAnsi="Times New Roman" w:cs="Times New Roman"/>
          <w:b/>
          <w:bCs/>
          <w:iCs/>
          <w:sz w:val="20"/>
          <w:szCs w:val="20"/>
        </w:rPr>
        <w:t xml:space="preserve">(with CRC) </w:t>
      </w:r>
    </w:p>
    <w:bookmarkEnd w:id="23"/>
    <w:p w14:paraId="67F0E570" w14:textId="094E96B1" w:rsidR="00B02027" w:rsidRPr="00B02027" w:rsidRDefault="00B02027" w:rsidP="00B02027">
      <w:pPr>
        <w:widowControl/>
        <w:spacing w:beforeLines="50" w:before="120"/>
        <w:rPr>
          <w:rFonts w:ascii="Times New Roman" w:eastAsia="微软雅黑" w:hAnsi="Times New Roman" w:cs="Times New Roman"/>
          <w:bCs/>
          <w:iCs/>
          <w:kern w:val="0"/>
          <w:sz w:val="20"/>
          <w:szCs w:val="20"/>
        </w:rPr>
      </w:pPr>
      <w:r w:rsidRPr="00B02027">
        <w:rPr>
          <w:rFonts w:ascii="Times New Roman" w:eastAsia="微软雅黑" w:hAnsi="Times New Roman" w:cs="Times New Roman"/>
          <w:bCs/>
          <w:iCs/>
          <w:kern w:val="0"/>
          <w:sz w:val="20"/>
          <w:szCs w:val="20"/>
          <w:lang w:eastAsia="en-US"/>
        </w:rPr>
        <w:t>LP-WUS</w:t>
      </w:r>
      <w:r w:rsidRPr="00B02027">
        <w:rPr>
          <w:rFonts w:ascii="Times New Roman" w:eastAsia="微软雅黑" w:hAnsi="Times New Roman" w:cs="Times New Roman"/>
          <w:b/>
          <w:bCs/>
          <w:iCs/>
          <w:kern w:val="0"/>
          <w:sz w:val="20"/>
          <w:szCs w:val="20"/>
          <w:lang w:eastAsia="en-US"/>
        </w:rPr>
        <w:t xml:space="preserve"> </w:t>
      </w:r>
      <w:r w:rsidRPr="00B02027">
        <w:rPr>
          <w:rFonts w:ascii="Times New Roman" w:eastAsia="微软雅黑" w:hAnsi="Times New Roman" w:cs="Times New Roman"/>
          <w:bCs/>
          <w:iCs/>
          <w:kern w:val="0"/>
          <w:sz w:val="20"/>
          <w:szCs w:val="20"/>
        </w:rPr>
        <w:t>is transmitted on demand for waking up purpose.</w:t>
      </w:r>
      <w:r>
        <w:rPr>
          <w:rFonts w:ascii="Times New Roman" w:eastAsia="微软雅黑" w:hAnsi="Times New Roman" w:cs="Times New Roman"/>
          <w:bCs/>
          <w:iCs/>
          <w:kern w:val="0"/>
          <w:sz w:val="20"/>
          <w:szCs w:val="20"/>
        </w:rPr>
        <w:t xml:space="preserve"> </w:t>
      </w:r>
      <w:r w:rsidRPr="00B02027">
        <w:rPr>
          <w:rFonts w:ascii="Times New Roman" w:eastAsia="微软雅黑" w:hAnsi="Times New Roman" w:cs="Times New Roman"/>
          <w:bCs/>
          <w:iCs/>
          <w:kern w:val="0"/>
          <w:sz w:val="20"/>
          <w:szCs w:val="20"/>
        </w:rPr>
        <w:t>When a UE doesn’t detect a LP-WUS successfully for a period, it may not determine whether WUS is not transmitted, or the channel quality of low power link is poor for reception. Therefore, a reference signal transmitted periodically can be considered for RRM purpose. Furthermore, such signal can be also used to provide timing for LP-WUS reception. Therefore, a periodic signal at least for RRM and sync purpose can be also studied, e.g., low-power synchronization signal (LP-SS). The following structure of LP-SS can be studied as starting point:</w:t>
      </w:r>
    </w:p>
    <w:p w14:paraId="1F9ED793" w14:textId="77777777" w:rsidR="00B02027" w:rsidRPr="00B02027" w:rsidRDefault="00B02027" w:rsidP="00060D7A">
      <w:pPr>
        <w:widowControl/>
        <w:numPr>
          <w:ilvl w:val="0"/>
          <w:numId w:val="31"/>
        </w:numPr>
        <w:adjustRightInd w:val="0"/>
        <w:snapToGrid w:val="0"/>
        <w:spacing w:beforeLines="50" w:before="120"/>
        <w:jc w:val="left"/>
        <w:rPr>
          <w:rFonts w:ascii="Times New Roman" w:eastAsia="微软雅黑" w:hAnsi="Times New Roman" w:cs="Times New Roman"/>
          <w:bCs/>
          <w:iCs/>
          <w:sz w:val="20"/>
          <w:szCs w:val="20"/>
        </w:rPr>
      </w:pPr>
      <w:r w:rsidRPr="00B02027">
        <w:rPr>
          <w:rFonts w:ascii="Times New Roman" w:eastAsia="微软雅黑" w:hAnsi="Times New Roman" w:cs="Times New Roman"/>
          <w:bCs/>
          <w:iCs/>
          <w:sz w:val="20"/>
          <w:szCs w:val="20"/>
        </w:rPr>
        <w:t xml:space="preserve">Alt 1: sequence(s) </w:t>
      </w:r>
    </w:p>
    <w:p w14:paraId="2BC0ECBC" w14:textId="77777777" w:rsidR="00B02027" w:rsidRPr="00B02027" w:rsidRDefault="00B02027" w:rsidP="00060D7A">
      <w:pPr>
        <w:widowControl/>
        <w:numPr>
          <w:ilvl w:val="0"/>
          <w:numId w:val="31"/>
        </w:numPr>
        <w:adjustRightInd w:val="0"/>
        <w:snapToGrid w:val="0"/>
        <w:spacing w:beforeLines="50" w:before="120"/>
        <w:jc w:val="left"/>
        <w:rPr>
          <w:rFonts w:ascii="Times New Roman" w:eastAsia="微软雅黑" w:hAnsi="Times New Roman" w:cs="Times New Roman"/>
          <w:bCs/>
          <w:iCs/>
          <w:sz w:val="20"/>
          <w:szCs w:val="20"/>
        </w:rPr>
      </w:pPr>
      <w:r w:rsidRPr="00B02027">
        <w:rPr>
          <w:rFonts w:ascii="Times New Roman" w:eastAsia="微软雅黑" w:hAnsi="Times New Roman" w:cs="Times New Roman"/>
          <w:bCs/>
          <w:iCs/>
          <w:sz w:val="20"/>
          <w:szCs w:val="20"/>
        </w:rPr>
        <w:t>Alt 2: sequence(s) followed by additional message</w:t>
      </w:r>
    </w:p>
    <w:p w14:paraId="2346A2F8" w14:textId="77777777" w:rsidR="00B02027" w:rsidRPr="00B02027" w:rsidRDefault="00B02027" w:rsidP="00060D7A">
      <w:pPr>
        <w:widowControl/>
        <w:numPr>
          <w:ilvl w:val="0"/>
          <w:numId w:val="32"/>
        </w:numPr>
        <w:adjustRightInd w:val="0"/>
        <w:snapToGrid w:val="0"/>
        <w:spacing w:beforeLines="50" w:before="120"/>
        <w:jc w:val="left"/>
        <w:rPr>
          <w:rFonts w:ascii="Times New Roman" w:eastAsia="微软雅黑" w:hAnsi="Times New Roman" w:cs="Times New Roman"/>
          <w:bCs/>
          <w:iCs/>
          <w:sz w:val="20"/>
          <w:szCs w:val="20"/>
        </w:rPr>
      </w:pPr>
      <w:r w:rsidRPr="00B02027">
        <w:rPr>
          <w:rFonts w:ascii="Times New Roman" w:eastAsia="微软雅黑" w:hAnsi="Times New Roman" w:cs="Times New Roman"/>
          <w:bCs/>
          <w:iCs/>
          <w:sz w:val="20"/>
          <w:szCs w:val="20"/>
        </w:rPr>
        <w:t>Alt 2a: additional message is carried by sequence(s) selection</w:t>
      </w:r>
    </w:p>
    <w:p w14:paraId="67E6C02F" w14:textId="06886858" w:rsidR="00B02027" w:rsidRPr="00B02027" w:rsidRDefault="00B02027" w:rsidP="00060D7A">
      <w:pPr>
        <w:widowControl/>
        <w:numPr>
          <w:ilvl w:val="0"/>
          <w:numId w:val="32"/>
        </w:numPr>
        <w:adjustRightInd w:val="0"/>
        <w:snapToGrid w:val="0"/>
        <w:spacing w:beforeLines="50" w:before="120"/>
        <w:jc w:val="left"/>
        <w:rPr>
          <w:rFonts w:ascii="Times New Roman" w:eastAsia="微软雅黑" w:hAnsi="Times New Roman" w:cs="Times New Roman"/>
          <w:bCs/>
          <w:iCs/>
          <w:sz w:val="20"/>
          <w:szCs w:val="20"/>
        </w:rPr>
      </w:pPr>
      <w:r w:rsidRPr="00B02027">
        <w:rPr>
          <w:rFonts w:ascii="Times New Roman" w:eastAsia="微软雅黑" w:hAnsi="Times New Roman" w:cs="Times New Roman"/>
          <w:bCs/>
          <w:iCs/>
          <w:sz w:val="20"/>
          <w:szCs w:val="20"/>
        </w:rPr>
        <w:t>Alt 2b: additional message is carried by encoded bits</w:t>
      </w:r>
      <w:r>
        <w:rPr>
          <w:rFonts w:ascii="Times New Roman" w:eastAsia="微软雅黑" w:hAnsi="Times New Roman" w:cs="Times New Roman"/>
          <w:bCs/>
          <w:iCs/>
          <w:sz w:val="20"/>
          <w:szCs w:val="20"/>
        </w:rPr>
        <w:t xml:space="preserve"> </w:t>
      </w:r>
      <w:r w:rsidRPr="00B02027">
        <w:rPr>
          <w:rFonts w:ascii="Times New Roman" w:eastAsia="微软雅黑" w:hAnsi="Times New Roman" w:cs="Times New Roman"/>
          <w:bCs/>
          <w:iCs/>
          <w:sz w:val="20"/>
          <w:szCs w:val="20"/>
        </w:rPr>
        <w:t>(with CRC)</w:t>
      </w:r>
    </w:p>
    <w:p w14:paraId="1A67BED7" w14:textId="6946A409" w:rsidR="00B02027" w:rsidRPr="006926DE" w:rsidRDefault="00B02027" w:rsidP="00B02027">
      <w:pPr>
        <w:widowControl/>
        <w:adjustRightInd w:val="0"/>
        <w:snapToGrid w:val="0"/>
        <w:spacing w:beforeLines="50" w:before="120"/>
        <w:jc w:val="left"/>
        <w:rPr>
          <w:rFonts w:ascii="Times New Roman" w:eastAsia="微软雅黑" w:hAnsi="Times New Roman" w:cs="Times New Roman"/>
          <w:b/>
          <w:bCs/>
          <w:iCs/>
          <w:kern w:val="0"/>
          <w:sz w:val="20"/>
          <w:szCs w:val="20"/>
          <w:lang w:eastAsia="en-US"/>
        </w:rPr>
      </w:pPr>
      <w:bookmarkStart w:id="24" w:name="PP5"/>
      <w:r w:rsidRPr="006926DE">
        <w:rPr>
          <w:rFonts w:ascii="Times" w:eastAsia="微软雅黑" w:hAnsi="Times" w:cs="Times"/>
          <w:b/>
          <w:kern w:val="0"/>
          <w:sz w:val="20"/>
          <w:szCs w:val="20"/>
          <w:lang w:eastAsia="en-US"/>
        </w:rPr>
        <w:t xml:space="preserve">Proposal </w:t>
      </w:r>
      <w:r w:rsidRPr="006926DE">
        <w:rPr>
          <w:rFonts w:ascii="Times" w:eastAsia="Times New Roman" w:hAnsi="Times" w:cs="Times"/>
          <w:b/>
          <w:kern w:val="0"/>
          <w:sz w:val="20"/>
          <w:szCs w:val="20"/>
          <w:lang w:eastAsia="en-US"/>
        </w:rPr>
        <w:fldChar w:fldCharType="begin"/>
      </w:r>
      <w:r w:rsidRPr="006926DE">
        <w:rPr>
          <w:rFonts w:ascii="Times" w:eastAsia="Times New Roman" w:hAnsi="Times" w:cs="Times"/>
          <w:b/>
          <w:kern w:val="0"/>
          <w:sz w:val="20"/>
          <w:szCs w:val="20"/>
          <w:lang w:eastAsia="en-US"/>
        </w:rPr>
        <w:instrText xml:space="preserve"> SEQ Proposal \* ARABIC </w:instrText>
      </w:r>
      <w:r w:rsidRPr="006926DE">
        <w:rPr>
          <w:rFonts w:ascii="Times" w:eastAsia="Times New Roman" w:hAnsi="Times" w:cs="Times"/>
          <w:b/>
          <w:kern w:val="0"/>
          <w:sz w:val="20"/>
          <w:szCs w:val="20"/>
          <w:lang w:eastAsia="en-US"/>
        </w:rPr>
        <w:fldChar w:fldCharType="separate"/>
      </w:r>
      <w:r w:rsidR="00290432">
        <w:rPr>
          <w:rFonts w:ascii="Times" w:eastAsia="Times New Roman" w:hAnsi="Times" w:cs="Times"/>
          <w:b/>
          <w:noProof/>
          <w:kern w:val="0"/>
          <w:sz w:val="20"/>
          <w:szCs w:val="20"/>
          <w:lang w:eastAsia="en-US"/>
        </w:rPr>
        <w:t>5</w:t>
      </w:r>
      <w:r w:rsidRPr="006926DE">
        <w:rPr>
          <w:rFonts w:ascii="Times" w:eastAsia="Times New Roman" w:hAnsi="Times" w:cs="Times"/>
          <w:b/>
          <w:kern w:val="0"/>
          <w:sz w:val="20"/>
          <w:szCs w:val="20"/>
          <w:lang w:eastAsia="en-US"/>
        </w:rPr>
        <w:fldChar w:fldCharType="end"/>
      </w:r>
      <w:r w:rsidRPr="006926DE">
        <w:rPr>
          <w:rFonts w:ascii="Times" w:eastAsia="Times New Roman" w:hAnsi="Times" w:cs="Times"/>
          <w:b/>
          <w:kern w:val="0"/>
          <w:sz w:val="20"/>
          <w:szCs w:val="20"/>
          <w:lang w:eastAsia="en-US"/>
        </w:rPr>
        <w:t xml:space="preserve">: Study </w:t>
      </w:r>
      <w:r w:rsidRPr="006926DE">
        <w:rPr>
          <w:rFonts w:ascii="Times New Roman" w:eastAsia="微软雅黑" w:hAnsi="Times New Roman" w:cs="Times New Roman"/>
          <w:b/>
          <w:bCs/>
          <w:iCs/>
          <w:kern w:val="0"/>
          <w:sz w:val="20"/>
          <w:szCs w:val="20"/>
          <w:lang w:eastAsia="en-US"/>
        </w:rPr>
        <w:t>LP-SS signal structure including:</w:t>
      </w:r>
    </w:p>
    <w:p w14:paraId="191109F0" w14:textId="77777777" w:rsidR="00B02027" w:rsidRPr="006926DE" w:rsidRDefault="00B02027" w:rsidP="00060D7A">
      <w:pPr>
        <w:widowControl/>
        <w:numPr>
          <w:ilvl w:val="0"/>
          <w:numId w:val="31"/>
        </w:numPr>
        <w:adjustRightInd w:val="0"/>
        <w:snapToGrid w:val="0"/>
        <w:ind w:leftChars="81" w:left="527" w:hanging="357"/>
        <w:jc w:val="left"/>
        <w:rPr>
          <w:rFonts w:ascii="Times New Roman" w:eastAsia="微软雅黑" w:hAnsi="Times New Roman" w:cs="Times New Roman"/>
          <w:b/>
          <w:bCs/>
          <w:iCs/>
          <w:sz w:val="20"/>
          <w:szCs w:val="20"/>
        </w:rPr>
      </w:pPr>
      <w:r w:rsidRPr="006926DE">
        <w:rPr>
          <w:rFonts w:ascii="Times New Roman" w:eastAsia="微软雅黑" w:hAnsi="Times New Roman" w:cs="Times New Roman"/>
          <w:b/>
          <w:bCs/>
          <w:iCs/>
          <w:sz w:val="20"/>
          <w:szCs w:val="20"/>
        </w:rPr>
        <w:t xml:space="preserve">Alt 1: sequence(s) </w:t>
      </w:r>
    </w:p>
    <w:p w14:paraId="3DB6E8C5" w14:textId="77777777" w:rsidR="00B02027" w:rsidRPr="006926DE" w:rsidRDefault="00B02027" w:rsidP="00060D7A">
      <w:pPr>
        <w:widowControl/>
        <w:numPr>
          <w:ilvl w:val="0"/>
          <w:numId w:val="31"/>
        </w:numPr>
        <w:adjustRightInd w:val="0"/>
        <w:snapToGrid w:val="0"/>
        <w:ind w:leftChars="81" w:left="527" w:hanging="357"/>
        <w:jc w:val="left"/>
        <w:rPr>
          <w:rFonts w:ascii="Times New Roman" w:eastAsia="微软雅黑" w:hAnsi="Times New Roman" w:cs="Times New Roman"/>
          <w:b/>
          <w:bCs/>
          <w:iCs/>
          <w:sz w:val="20"/>
          <w:szCs w:val="20"/>
        </w:rPr>
      </w:pPr>
      <w:r w:rsidRPr="006926DE">
        <w:rPr>
          <w:rFonts w:ascii="Times New Roman" w:eastAsia="微软雅黑" w:hAnsi="Times New Roman" w:cs="Times New Roman"/>
          <w:b/>
          <w:bCs/>
          <w:iCs/>
          <w:sz w:val="20"/>
          <w:szCs w:val="20"/>
        </w:rPr>
        <w:t>Alt 2: sequence(s) followed by additional message</w:t>
      </w:r>
    </w:p>
    <w:p w14:paraId="2D0CAA54" w14:textId="77777777" w:rsidR="00B02027" w:rsidRPr="006926DE" w:rsidRDefault="00B02027" w:rsidP="00060D7A">
      <w:pPr>
        <w:widowControl/>
        <w:numPr>
          <w:ilvl w:val="0"/>
          <w:numId w:val="32"/>
        </w:numPr>
        <w:adjustRightInd w:val="0"/>
        <w:snapToGrid w:val="0"/>
        <w:ind w:leftChars="256" w:left="895" w:hanging="357"/>
        <w:jc w:val="left"/>
        <w:rPr>
          <w:rFonts w:ascii="Times New Roman" w:eastAsia="微软雅黑" w:hAnsi="Times New Roman" w:cs="Times New Roman"/>
          <w:b/>
          <w:bCs/>
          <w:iCs/>
          <w:sz w:val="20"/>
          <w:szCs w:val="20"/>
        </w:rPr>
      </w:pPr>
      <w:r w:rsidRPr="006926DE">
        <w:rPr>
          <w:rFonts w:ascii="Times New Roman" w:eastAsia="微软雅黑" w:hAnsi="Times New Roman" w:cs="Times New Roman"/>
          <w:b/>
          <w:bCs/>
          <w:iCs/>
          <w:sz w:val="20"/>
          <w:szCs w:val="20"/>
        </w:rPr>
        <w:t>Alt 2a: additional message is carried by sequence(s) selection</w:t>
      </w:r>
    </w:p>
    <w:p w14:paraId="59EF2D68" w14:textId="52095F3A" w:rsidR="00B02027" w:rsidRPr="006926DE" w:rsidRDefault="00B02027" w:rsidP="00060D7A">
      <w:pPr>
        <w:widowControl/>
        <w:numPr>
          <w:ilvl w:val="0"/>
          <w:numId w:val="32"/>
        </w:numPr>
        <w:adjustRightInd w:val="0"/>
        <w:snapToGrid w:val="0"/>
        <w:ind w:leftChars="256" w:left="895" w:hanging="357"/>
        <w:jc w:val="left"/>
        <w:rPr>
          <w:rFonts w:ascii="Times New Roman" w:eastAsia="微软雅黑" w:hAnsi="Times New Roman" w:cs="Times New Roman"/>
          <w:b/>
          <w:bCs/>
          <w:iCs/>
          <w:sz w:val="20"/>
          <w:szCs w:val="20"/>
        </w:rPr>
      </w:pPr>
      <w:r w:rsidRPr="006926DE">
        <w:rPr>
          <w:rFonts w:ascii="Times New Roman" w:eastAsia="微软雅黑" w:hAnsi="Times New Roman" w:cs="Times New Roman"/>
          <w:b/>
          <w:bCs/>
          <w:iCs/>
          <w:sz w:val="20"/>
          <w:szCs w:val="20"/>
        </w:rPr>
        <w:t>Alt 2b: additional message is carried by encoded bits</w:t>
      </w:r>
      <w:r w:rsidR="00925CCF" w:rsidRPr="006926DE">
        <w:rPr>
          <w:rFonts w:ascii="Times New Roman" w:eastAsia="微软雅黑" w:hAnsi="Times New Roman" w:cs="Times New Roman"/>
          <w:b/>
          <w:bCs/>
          <w:iCs/>
          <w:sz w:val="20"/>
          <w:szCs w:val="20"/>
        </w:rPr>
        <w:t xml:space="preserve"> </w:t>
      </w:r>
      <w:r w:rsidRPr="006926DE">
        <w:rPr>
          <w:rFonts w:ascii="Times New Roman" w:eastAsia="微软雅黑" w:hAnsi="Times New Roman" w:cs="Times New Roman"/>
          <w:b/>
          <w:bCs/>
          <w:iCs/>
          <w:sz w:val="20"/>
          <w:szCs w:val="20"/>
        </w:rPr>
        <w:t>(with CRC)</w:t>
      </w:r>
    </w:p>
    <w:bookmarkEnd w:id="24"/>
    <w:p w14:paraId="47ADE744" w14:textId="16D585BA" w:rsidR="00B02027" w:rsidRPr="00E338B6" w:rsidRDefault="00B02027" w:rsidP="00060D7A">
      <w:pPr>
        <w:keepNext/>
        <w:keepLines/>
        <w:widowControl/>
        <w:numPr>
          <w:ilvl w:val="1"/>
          <w:numId w:val="18"/>
        </w:numPr>
        <w:spacing w:before="240" w:after="240"/>
        <w:jc w:val="left"/>
        <w:outlineLvl w:val="1"/>
        <w:rPr>
          <w:rFonts w:ascii="Arial" w:eastAsia="微软雅黑" w:hAnsi="Arial" w:cs="Arial"/>
          <w:bCs/>
          <w:iCs/>
          <w:kern w:val="0"/>
          <w:sz w:val="28"/>
          <w:szCs w:val="28"/>
        </w:rPr>
      </w:pPr>
      <w:r w:rsidRPr="00B90C03">
        <w:rPr>
          <w:rFonts w:ascii="Arial" w:eastAsia="微软雅黑" w:hAnsi="Arial" w:cs="Arial"/>
          <w:bCs/>
          <w:iCs/>
          <w:kern w:val="0"/>
          <w:sz w:val="28"/>
          <w:szCs w:val="28"/>
        </w:rPr>
        <w:t>Sequence Length for LP-WUS structure with preamble</w:t>
      </w:r>
    </w:p>
    <w:p w14:paraId="758DF889" w14:textId="77777777" w:rsidR="00B02027" w:rsidRPr="00B02027" w:rsidRDefault="00B02027" w:rsidP="00B02027">
      <w:pPr>
        <w:widowControl/>
        <w:spacing w:after="120"/>
        <w:rPr>
          <w:rFonts w:ascii="Times New Roman" w:eastAsia="宋体" w:hAnsi="Times New Roman" w:cs="Times New Roman"/>
          <w:kern w:val="0"/>
          <w:sz w:val="20"/>
          <w:szCs w:val="24"/>
        </w:rPr>
      </w:pPr>
      <w:r w:rsidRPr="00B02027">
        <w:rPr>
          <w:rFonts w:ascii="Times New Roman" w:eastAsia="宋体" w:hAnsi="Times New Roman" w:cs="Times New Roman"/>
          <w:kern w:val="0"/>
          <w:sz w:val="20"/>
          <w:szCs w:val="24"/>
        </w:rPr>
        <w:t>For sequence detection, e.g., the preamble sequence of the LP-WUS for the purpose of sync or identification, it is always beneficial to have a longer OOK sequence with the overhead increas</w:t>
      </w:r>
      <w:r w:rsidRPr="00B02027">
        <w:rPr>
          <w:rFonts w:ascii="Times New Roman" w:eastAsia="宋体" w:hAnsi="Times New Roman" w:cs="Times New Roman" w:hint="eastAsia"/>
          <w:kern w:val="0"/>
          <w:sz w:val="20"/>
          <w:szCs w:val="24"/>
        </w:rPr>
        <w:t>ing</w:t>
      </w:r>
      <w:r w:rsidRPr="00B02027">
        <w:rPr>
          <w:rFonts w:ascii="Times New Roman" w:eastAsia="宋体" w:hAnsi="Times New Roman" w:cs="Times New Roman"/>
          <w:kern w:val="0"/>
          <w:sz w:val="20"/>
          <w:szCs w:val="24"/>
        </w:rPr>
        <w:t xml:space="preserve">. With the support of better detection accuracy, e.g., multiple-level ADC, it is expected </w:t>
      </w:r>
      <w:r w:rsidRPr="00B02027">
        <w:rPr>
          <w:rFonts w:ascii="Times New Roman" w:eastAsia="宋体" w:hAnsi="Times New Roman" w:cs="Times New Roman" w:hint="eastAsia"/>
          <w:kern w:val="0"/>
          <w:sz w:val="20"/>
          <w:szCs w:val="24"/>
        </w:rPr>
        <w:t>that</w:t>
      </w:r>
      <w:r w:rsidRPr="00B02027">
        <w:rPr>
          <w:rFonts w:ascii="Times New Roman" w:eastAsia="宋体" w:hAnsi="Times New Roman" w:cs="Times New Roman"/>
          <w:kern w:val="0"/>
          <w:sz w:val="20"/>
          <w:szCs w:val="24"/>
        </w:rPr>
        <w:t xml:space="preserve"> the OOK sequence can suffer from the interference.</w:t>
      </w:r>
    </w:p>
    <w:p w14:paraId="6284A1FE" w14:textId="2B81ECD0" w:rsidR="00B02027" w:rsidRPr="00B02027" w:rsidRDefault="00A84119" w:rsidP="00B02027">
      <w:pPr>
        <w:widowControl/>
        <w:jc w:val="center"/>
        <w:rPr>
          <w:rFonts w:ascii="CG Times (WN)" w:eastAsia="Times New Roman" w:hAnsi="CG Times (WN)" w:cs="Times New Roman"/>
          <w:kern w:val="0"/>
          <w:sz w:val="20"/>
          <w:szCs w:val="24"/>
          <w:lang w:eastAsia="en-US"/>
        </w:rPr>
      </w:pPr>
      <w:r>
        <w:rPr>
          <w:noProof/>
        </w:rPr>
        <w:drawing>
          <wp:inline distT="0" distB="0" distL="0" distR="0" wp14:anchorId="74A12DF5" wp14:editId="666D08F0">
            <wp:extent cx="2538000" cy="19440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38000" cy="1944000"/>
                    </a:xfrm>
                    <a:prstGeom prst="rect">
                      <a:avLst/>
                    </a:prstGeom>
                    <a:noFill/>
                    <a:ln>
                      <a:noFill/>
                    </a:ln>
                  </pic:spPr>
                </pic:pic>
              </a:graphicData>
            </a:graphic>
          </wp:inline>
        </w:drawing>
      </w:r>
      <w:r>
        <w:rPr>
          <w:noProof/>
        </w:rPr>
        <w:drawing>
          <wp:inline distT="0" distB="0" distL="0" distR="0" wp14:anchorId="65BBC466" wp14:editId="6F6A5A0A">
            <wp:extent cx="2502000" cy="1944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02000" cy="1944000"/>
                    </a:xfrm>
                    <a:prstGeom prst="rect">
                      <a:avLst/>
                    </a:prstGeom>
                    <a:noFill/>
                    <a:ln>
                      <a:noFill/>
                    </a:ln>
                  </pic:spPr>
                </pic:pic>
              </a:graphicData>
            </a:graphic>
          </wp:inline>
        </w:drawing>
      </w:r>
    </w:p>
    <w:p w14:paraId="154781CA" w14:textId="2AF18D68" w:rsidR="00B02027" w:rsidRPr="00B02027" w:rsidRDefault="00B02027" w:rsidP="00E338B6">
      <w:pPr>
        <w:widowControl/>
        <w:ind w:left="840" w:firstLine="420"/>
        <w:jc w:val="left"/>
        <w:rPr>
          <w:rFonts w:ascii="Times New Roman" w:eastAsia="Times New Roman" w:hAnsi="Times New Roman" w:cs="Times New Roman"/>
          <w:b/>
          <w:color w:val="FF0000"/>
          <w:kern w:val="0"/>
          <w:sz w:val="20"/>
          <w:szCs w:val="20"/>
          <w:lang w:eastAsia="en-US"/>
        </w:rPr>
      </w:pPr>
      <w:r w:rsidRPr="00B02027">
        <w:rPr>
          <w:rFonts w:ascii="Times New Roman" w:eastAsia="宋体" w:hAnsi="Times New Roman" w:cs="Times New Roman"/>
          <w:b/>
          <w:bCs/>
          <w:kern w:val="0"/>
          <w:sz w:val="20"/>
          <w:szCs w:val="24"/>
        </w:rPr>
        <w:t xml:space="preserve">(a)  </w:t>
      </w:r>
      <w:r w:rsidRPr="00B02027">
        <w:rPr>
          <w:rFonts w:ascii="Times New Roman" w:eastAsia="Times New Roman" w:hAnsi="Times New Roman" w:cs="Times New Roman"/>
          <w:b/>
          <w:bCs/>
          <w:kern w:val="0"/>
          <w:sz w:val="20"/>
          <w:szCs w:val="24"/>
          <w:lang w:eastAsia="en-US"/>
        </w:rPr>
        <w:t>Config1-56kbps</w:t>
      </w:r>
      <w:r w:rsidRPr="00B02027">
        <w:rPr>
          <w:rFonts w:ascii="Times New Roman" w:eastAsia="Times New Roman" w:hAnsi="Times New Roman" w:cs="Times New Roman"/>
          <w:b/>
          <w:kern w:val="0"/>
          <w:sz w:val="20"/>
          <w:szCs w:val="20"/>
          <w:lang w:eastAsia="en-US"/>
        </w:rPr>
        <w:t xml:space="preserve"> </w:t>
      </w:r>
      <w:proofErr w:type="spellStart"/>
      <w:r w:rsidRPr="00B02027">
        <w:rPr>
          <w:rFonts w:ascii="Times New Roman" w:eastAsia="Times New Roman" w:hAnsi="Times New Roman" w:cs="Times New Roman"/>
          <w:b/>
          <w:kern w:val="0"/>
          <w:sz w:val="20"/>
          <w:szCs w:val="20"/>
          <w:lang w:eastAsia="en-US"/>
        </w:rPr>
        <w:t>chiprate</w:t>
      </w:r>
      <w:proofErr w:type="spellEnd"/>
      <w:r w:rsidRPr="00B02027">
        <w:rPr>
          <w:rFonts w:ascii="Times New Roman" w:eastAsia="Times New Roman" w:hAnsi="Times New Roman" w:cs="Times New Roman"/>
          <w:b/>
          <w:kern w:val="0"/>
          <w:sz w:val="20"/>
          <w:szCs w:val="20"/>
          <w:lang w:eastAsia="en-US"/>
        </w:rPr>
        <w:t xml:space="preserve">  </w:t>
      </w:r>
      <w:r w:rsidRPr="00B02027">
        <w:rPr>
          <w:rFonts w:ascii="Times New Roman" w:eastAsia="宋体" w:hAnsi="Times New Roman" w:cs="Times New Roman"/>
          <w:b/>
          <w:kern w:val="0"/>
          <w:sz w:val="20"/>
          <w:szCs w:val="20"/>
          <w:lang w:eastAsia="en-US"/>
        </w:rPr>
        <w:t xml:space="preserve">      </w:t>
      </w:r>
      <w:r w:rsidR="00673C9E">
        <w:rPr>
          <w:rFonts w:ascii="Times New Roman" w:eastAsia="宋体" w:hAnsi="Times New Roman" w:cs="Times New Roman"/>
          <w:b/>
          <w:kern w:val="0"/>
          <w:sz w:val="20"/>
          <w:szCs w:val="20"/>
          <w:lang w:eastAsia="en-US"/>
        </w:rPr>
        <w:tab/>
      </w:r>
      <w:r w:rsidR="00673C9E">
        <w:rPr>
          <w:rFonts w:ascii="Times New Roman" w:eastAsia="宋体" w:hAnsi="Times New Roman" w:cs="Times New Roman"/>
          <w:b/>
          <w:kern w:val="0"/>
          <w:sz w:val="20"/>
          <w:szCs w:val="20"/>
          <w:lang w:eastAsia="en-US"/>
        </w:rPr>
        <w:tab/>
      </w:r>
      <w:r w:rsidRPr="00B02027">
        <w:rPr>
          <w:rFonts w:ascii="Times New Roman" w:eastAsia="宋体" w:hAnsi="Times New Roman" w:cs="Times New Roman"/>
          <w:b/>
          <w:kern w:val="0"/>
          <w:sz w:val="20"/>
          <w:szCs w:val="20"/>
          <w:lang w:eastAsia="en-US"/>
        </w:rPr>
        <w:t xml:space="preserve"> </w:t>
      </w:r>
      <w:r w:rsidRPr="00B02027">
        <w:rPr>
          <w:rFonts w:ascii="Times New Roman" w:eastAsia="Times New Roman" w:hAnsi="Times New Roman" w:cs="Times New Roman"/>
          <w:b/>
          <w:kern w:val="0"/>
          <w:sz w:val="20"/>
          <w:szCs w:val="20"/>
          <w:lang w:eastAsia="en-US"/>
        </w:rPr>
        <w:t xml:space="preserve">(b) </w:t>
      </w:r>
      <w:r w:rsidRPr="00B02027">
        <w:rPr>
          <w:rFonts w:ascii="Times New Roman" w:eastAsia="Times New Roman" w:hAnsi="Times New Roman" w:cs="Times New Roman"/>
          <w:b/>
          <w:kern w:val="0"/>
          <w:sz w:val="20"/>
          <w:szCs w:val="20"/>
          <w:lang w:eastAsia="en-US"/>
        </w:rPr>
        <w:tab/>
      </w:r>
      <w:r w:rsidRPr="00B02027">
        <w:rPr>
          <w:rFonts w:ascii="Times New Roman" w:eastAsia="Times New Roman" w:hAnsi="Times New Roman" w:cs="Times New Roman" w:hint="eastAsia"/>
          <w:b/>
          <w:bCs/>
          <w:kern w:val="0"/>
          <w:sz w:val="20"/>
          <w:szCs w:val="24"/>
          <w:lang w:eastAsia="en-US"/>
        </w:rPr>
        <w:t>Config</w:t>
      </w:r>
      <w:r w:rsidRPr="00B02027">
        <w:rPr>
          <w:rFonts w:ascii="Times New Roman" w:eastAsia="Times New Roman" w:hAnsi="Times New Roman" w:cs="Times New Roman"/>
          <w:b/>
          <w:bCs/>
          <w:kern w:val="0"/>
          <w:sz w:val="20"/>
          <w:szCs w:val="24"/>
          <w:lang w:eastAsia="en-US"/>
        </w:rPr>
        <w:t xml:space="preserve">1-112kbps </w:t>
      </w:r>
      <w:proofErr w:type="spellStart"/>
      <w:r w:rsidRPr="00B02027">
        <w:rPr>
          <w:rFonts w:ascii="Times New Roman" w:eastAsia="Times New Roman" w:hAnsi="Times New Roman" w:cs="Times New Roman"/>
          <w:b/>
          <w:bCs/>
          <w:kern w:val="0"/>
          <w:sz w:val="20"/>
          <w:szCs w:val="24"/>
          <w:lang w:eastAsia="en-US"/>
        </w:rPr>
        <w:t>chiprate</w:t>
      </w:r>
      <w:proofErr w:type="spellEnd"/>
    </w:p>
    <w:p w14:paraId="749E3599" w14:textId="77777777" w:rsidR="00726D9B" w:rsidRDefault="00726D9B" w:rsidP="00B02027">
      <w:pPr>
        <w:widowControl/>
        <w:spacing w:after="120"/>
        <w:jc w:val="center"/>
        <w:rPr>
          <w:rFonts w:ascii="Times New Roman" w:eastAsia="等线" w:hAnsi="Times New Roman" w:cs="Times New Roman"/>
          <w:b/>
          <w:kern w:val="0"/>
          <w:sz w:val="20"/>
          <w:szCs w:val="20"/>
          <w:lang w:val="en-GB"/>
        </w:rPr>
      </w:pPr>
      <w:bookmarkStart w:id="25" w:name="_Ref131789455"/>
    </w:p>
    <w:p w14:paraId="734AE72A" w14:textId="4406CE3C" w:rsidR="00B02027" w:rsidRPr="00B02027" w:rsidRDefault="00B02027" w:rsidP="00B02027">
      <w:pPr>
        <w:widowControl/>
        <w:spacing w:after="120"/>
        <w:jc w:val="center"/>
        <w:rPr>
          <w:rFonts w:ascii="Times New Roman" w:eastAsia="宋体" w:hAnsi="Times New Roman" w:cs="Times New Roman"/>
          <w:kern w:val="0"/>
          <w:sz w:val="20"/>
          <w:szCs w:val="24"/>
        </w:rPr>
      </w:pPr>
      <w:r w:rsidRPr="00B02027">
        <w:rPr>
          <w:rFonts w:ascii="Times New Roman" w:eastAsia="等线" w:hAnsi="Times New Roman" w:cs="Times New Roman"/>
          <w:b/>
          <w:kern w:val="0"/>
          <w:sz w:val="20"/>
          <w:szCs w:val="20"/>
          <w:lang w:val="en-GB"/>
        </w:rPr>
        <w:lastRenderedPageBreak/>
        <w:t xml:space="preserve">Figure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Figure \* ARABIC </w:instrText>
      </w:r>
      <w:r w:rsidRPr="00B02027">
        <w:rPr>
          <w:rFonts w:ascii="Times New Roman" w:eastAsia="Times New Roman" w:hAnsi="Times New Roman" w:cs="Times New Roman"/>
          <w:b/>
          <w:kern w:val="0"/>
          <w:sz w:val="20"/>
          <w:szCs w:val="20"/>
          <w:lang w:eastAsia="en-US"/>
        </w:rPr>
        <w:fldChar w:fldCharType="separate"/>
      </w:r>
      <w:r w:rsidR="00290432">
        <w:rPr>
          <w:rFonts w:ascii="Times New Roman" w:eastAsia="Times New Roman" w:hAnsi="Times New Roman" w:cs="Times New Roman"/>
          <w:b/>
          <w:noProof/>
          <w:kern w:val="0"/>
          <w:sz w:val="20"/>
          <w:szCs w:val="20"/>
          <w:lang w:eastAsia="en-US"/>
        </w:rPr>
        <w:t>5</w:t>
      </w:r>
      <w:r w:rsidRPr="00B02027">
        <w:rPr>
          <w:rFonts w:ascii="Times New Roman" w:eastAsia="Times New Roman" w:hAnsi="Times New Roman" w:cs="Times New Roman"/>
          <w:b/>
          <w:kern w:val="0"/>
          <w:sz w:val="20"/>
          <w:szCs w:val="20"/>
          <w:lang w:eastAsia="en-US"/>
        </w:rPr>
        <w:fldChar w:fldCharType="end"/>
      </w:r>
      <w:bookmarkEnd w:id="25"/>
      <w:r w:rsidRPr="00B02027">
        <w:rPr>
          <w:rFonts w:ascii="Times New Roman" w:eastAsia="Times New Roman" w:hAnsi="Times New Roman" w:cs="Times New Roman"/>
          <w:b/>
          <w:kern w:val="0"/>
          <w:sz w:val="20"/>
          <w:szCs w:val="20"/>
          <w:lang w:eastAsia="en-US"/>
        </w:rPr>
        <w:t>. Performance of LP-WUS with different preamble length</w:t>
      </w:r>
    </w:p>
    <w:p w14:paraId="1B932CB9" w14:textId="15CA673C" w:rsidR="00B02027" w:rsidRPr="00B02027" w:rsidRDefault="00B02027" w:rsidP="00B02027">
      <w:pPr>
        <w:widowControl/>
        <w:spacing w:after="120"/>
        <w:rPr>
          <w:rFonts w:ascii="Times New Roman" w:eastAsia="宋体" w:hAnsi="Times New Roman" w:cs="Times New Roman"/>
          <w:b/>
          <w:kern w:val="0"/>
          <w:sz w:val="20"/>
          <w:szCs w:val="20"/>
        </w:rPr>
      </w:pPr>
      <w:bookmarkStart w:id="26" w:name="OB11"/>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9428FD">
        <w:rPr>
          <w:rFonts w:ascii="Times New Roman" w:eastAsia="MS Mincho" w:hAnsi="Times New Roman" w:cs="Times New Roman"/>
          <w:b/>
          <w:noProof/>
          <w:kern w:val="0"/>
          <w:sz w:val="20"/>
          <w:szCs w:val="20"/>
          <w:lang w:eastAsia="en-US"/>
        </w:rPr>
        <w:t>11</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 For LP-WUS structure with preamble using OOK waveform, the preamble with at least 16</w:t>
      </w:r>
      <w:r w:rsidRPr="00B02027">
        <w:rPr>
          <w:rFonts w:ascii="Times New Roman" w:eastAsia="宋体" w:hAnsi="Times New Roman" w:cs="Times New Roman"/>
          <w:b/>
          <w:kern w:val="0"/>
          <w:sz w:val="20"/>
          <w:szCs w:val="20"/>
        </w:rPr>
        <w:t xml:space="preserve"> chips can achieve reliable synchronization performance.</w:t>
      </w:r>
    </w:p>
    <w:bookmarkEnd w:id="26"/>
    <w:p w14:paraId="03A17E06" w14:textId="18CFFB7D" w:rsidR="00E3538D" w:rsidRDefault="00B02027" w:rsidP="00B02027">
      <w:pPr>
        <w:widowControl/>
        <w:spacing w:after="120"/>
        <w:rPr>
          <w:rFonts w:ascii="Times New Roman" w:eastAsia="宋体" w:hAnsi="Times New Roman" w:cs="Times New Roman"/>
          <w:kern w:val="0"/>
          <w:sz w:val="20"/>
          <w:szCs w:val="24"/>
        </w:rPr>
      </w:pPr>
      <w:r w:rsidRPr="00B02027">
        <w:rPr>
          <w:rFonts w:ascii="Times New Roman" w:eastAsia="宋体" w:hAnsi="Times New Roman" w:cs="Times New Roman"/>
          <w:kern w:val="0"/>
          <w:sz w:val="20"/>
          <w:szCs w:val="24"/>
        </w:rPr>
        <w:t xml:space="preserve">The preamble sequence may be transmitted across multiple OFDM symbols, with CP part every M </w:t>
      </w:r>
      <w:proofErr w:type="gramStart"/>
      <w:r w:rsidRPr="00B02027">
        <w:rPr>
          <w:rFonts w:ascii="Times New Roman" w:eastAsia="宋体" w:hAnsi="Times New Roman" w:cs="Times New Roman"/>
          <w:kern w:val="0"/>
          <w:sz w:val="20"/>
          <w:szCs w:val="24"/>
        </w:rPr>
        <w:t>chips</w:t>
      </w:r>
      <w:proofErr w:type="gramEnd"/>
      <w:r w:rsidRPr="00B02027">
        <w:rPr>
          <w:rFonts w:ascii="Times New Roman" w:eastAsia="宋体" w:hAnsi="Times New Roman" w:cs="Times New Roman"/>
          <w:kern w:val="0"/>
          <w:sz w:val="20"/>
          <w:szCs w:val="24"/>
        </w:rPr>
        <w:t>, where M is the number of segments within one OFDM symbol. To avoid impacted by the CP parts when performing synchronization at WUR, the local sequence used for correlation with the received signal, can be padded with a number of zeros samples corresponding to the CP length. Thus, the impact of CP part in timing search can be eliminated.</w:t>
      </w:r>
    </w:p>
    <w:p w14:paraId="3AB310AB" w14:textId="34F9477F" w:rsidR="00D84627" w:rsidRDefault="00D84627" w:rsidP="00D84627">
      <w:pPr>
        <w:keepNext/>
        <w:keepLines/>
        <w:widowControl/>
        <w:numPr>
          <w:ilvl w:val="1"/>
          <w:numId w:val="18"/>
        </w:numPr>
        <w:spacing w:before="240" w:after="240"/>
        <w:jc w:val="left"/>
        <w:outlineLvl w:val="1"/>
        <w:rPr>
          <w:rFonts w:ascii="Arial" w:eastAsia="微软雅黑" w:hAnsi="Arial" w:cs="Arial"/>
          <w:bCs/>
          <w:iCs/>
          <w:kern w:val="0"/>
          <w:sz w:val="28"/>
          <w:szCs w:val="28"/>
        </w:rPr>
      </w:pPr>
      <w:r>
        <w:rPr>
          <w:rFonts w:ascii="Arial" w:eastAsia="微软雅黑" w:hAnsi="Arial" w:cs="Arial" w:hint="eastAsia"/>
          <w:bCs/>
          <w:iCs/>
          <w:kern w:val="0"/>
          <w:sz w:val="28"/>
          <w:szCs w:val="28"/>
        </w:rPr>
        <w:t>L</w:t>
      </w:r>
      <w:r>
        <w:rPr>
          <w:rFonts w:ascii="Arial" w:eastAsia="微软雅黑" w:hAnsi="Arial" w:cs="Arial"/>
          <w:bCs/>
          <w:iCs/>
          <w:kern w:val="0"/>
          <w:sz w:val="28"/>
          <w:szCs w:val="28"/>
        </w:rPr>
        <w:t>LS simulation methodologies and details</w:t>
      </w:r>
    </w:p>
    <w:p w14:paraId="35C4815F" w14:textId="7DEFADB1" w:rsidR="00297D8C" w:rsidRPr="00E338B6" w:rsidRDefault="00297D8C" w:rsidP="00E338B6">
      <w:pPr>
        <w:pStyle w:val="affff0"/>
        <w:widowControl/>
        <w:numPr>
          <w:ilvl w:val="0"/>
          <w:numId w:val="67"/>
        </w:numPr>
        <w:adjustRightInd w:val="0"/>
        <w:snapToGrid w:val="0"/>
        <w:spacing w:afterLines="50" w:after="120"/>
        <w:ind w:firstLineChars="0"/>
        <w:rPr>
          <w:rFonts w:ascii="Times New Roman" w:eastAsia="等线" w:hAnsi="Times New Roman" w:cs="Times New Roman"/>
          <w:b/>
          <w:kern w:val="0"/>
          <w:sz w:val="20"/>
          <w:szCs w:val="24"/>
        </w:rPr>
      </w:pPr>
      <w:r w:rsidRPr="00E338B6">
        <w:rPr>
          <w:rFonts w:ascii="Times New Roman" w:eastAsia="等线" w:hAnsi="Times New Roman" w:cs="Times New Roman"/>
          <w:b/>
          <w:kern w:val="0"/>
          <w:sz w:val="20"/>
          <w:szCs w:val="24"/>
        </w:rPr>
        <w:t>Whether to align parameter for different schemes</w:t>
      </w:r>
    </w:p>
    <w:p w14:paraId="1CF2C0C2" w14:textId="0673BA62" w:rsidR="0014365A" w:rsidRDefault="008F408A">
      <w:pPr>
        <w:widowControl/>
        <w:adjustRightInd w:val="0"/>
        <w:snapToGrid w:val="0"/>
        <w:spacing w:afterLines="50" w:after="120"/>
        <w:rPr>
          <w:rFonts w:ascii="Times New Roman" w:eastAsia="等线" w:hAnsi="Times New Roman" w:cs="Times New Roman"/>
          <w:kern w:val="0"/>
          <w:sz w:val="20"/>
          <w:szCs w:val="24"/>
        </w:rPr>
      </w:pPr>
      <w:r>
        <w:rPr>
          <w:rFonts w:ascii="Times New Roman" w:eastAsia="等线" w:hAnsi="Times New Roman" w:cs="Times New Roman"/>
          <w:kern w:val="0"/>
          <w:sz w:val="20"/>
          <w:szCs w:val="24"/>
        </w:rPr>
        <w:t>The followings are agreed and some are for further discussion.</w:t>
      </w:r>
    </w:p>
    <w:tbl>
      <w:tblPr>
        <w:tblStyle w:val="afffa"/>
        <w:tblW w:w="0" w:type="auto"/>
        <w:tblLook w:val="04A0" w:firstRow="1" w:lastRow="0" w:firstColumn="1" w:lastColumn="0" w:noHBand="0" w:noVBand="1"/>
      </w:tblPr>
      <w:tblGrid>
        <w:gridCol w:w="9060"/>
      </w:tblGrid>
      <w:tr w:rsidR="00920CFB" w:rsidRPr="00B02027" w14:paraId="6CAF1A3F" w14:textId="77777777" w:rsidTr="00E72420">
        <w:tc>
          <w:tcPr>
            <w:tcW w:w="9060" w:type="dxa"/>
          </w:tcPr>
          <w:p w14:paraId="02118A64" w14:textId="77777777" w:rsidR="00920CFB" w:rsidRPr="00E338B6" w:rsidRDefault="00920CFB" w:rsidP="00920CFB">
            <w:pPr>
              <w:widowControl/>
              <w:jc w:val="left"/>
              <w:rPr>
                <w:rFonts w:ascii="Times" w:eastAsia="Batang" w:hAnsi="Times" w:cs="Times"/>
                <w:highlight w:val="green"/>
              </w:rPr>
            </w:pPr>
            <w:r w:rsidRPr="00E338B6">
              <w:rPr>
                <w:rFonts w:ascii="Times" w:eastAsia="Batang" w:hAnsi="Times" w:cs="Times"/>
                <w:b/>
                <w:bCs/>
                <w:sz w:val="21"/>
                <w:szCs w:val="22"/>
                <w:highlight w:val="green"/>
              </w:rPr>
              <w:t>Agreement</w:t>
            </w:r>
          </w:p>
          <w:p w14:paraId="75F6E1D6" w14:textId="77777777" w:rsidR="00920CFB" w:rsidRPr="00E338B6" w:rsidRDefault="00920CFB" w:rsidP="00E338B6">
            <w:pPr>
              <w:pStyle w:val="affff0"/>
              <w:widowControl/>
              <w:numPr>
                <w:ilvl w:val="1"/>
                <w:numId w:val="33"/>
              </w:numPr>
              <w:ind w:firstLineChars="0"/>
              <w:jc w:val="left"/>
              <w:rPr>
                <w:rFonts w:eastAsia="Batang"/>
              </w:rPr>
            </w:pPr>
            <w:r w:rsidRPr="00E338B6">
              <w:rPr>
                <w:rFonts w:ascii="Times New Roman" w:eastAsia="Batang" w:hAnsi="Times New Roman"/>
                <w:iCs/>
              </w:rPr>
              <w:t>When evaluating and/or comparing link performance of MC-ASK, MC-FSK, and CP-OFDMA waveforms of LP-WUS at least</w:t>
            </w:r>
          </w:p>
          <w:p w14:paraId="1B42C1D6" w14:textId="77777777" w:rsidR="00920CFB" w:rsidRPr="00E338B6" w:rsidRDefault="00920CFB" w:rsidP="00E338B6">
            <w:pPr>
              <w:pStyle w:val="affff0"/>
              <w:widowControl/>
              <w:numPr>
                <w:ilvl w:val="2"/>
                <w:numId w:val="33"/>
              </w:numPr>
              <w:ind w:firstLineChars="0"/>
              <w:jc w:val="left"/>
              <w:rPr>
                <w:rFonts w:eastAsia="Batang"/>
              </w:rPr>
            </w:pPr>
            <w:r w:rsidRPr="00E338B6">
              <w:rPr>
                <w:rFonts w:ascii="Times New Roman" w:eastAsia="Batang" w:hAnsi="Times New Roman"/>
                <w:iCs/>
              </w:rPr>
              <w:t>raw information bit-size</w:t>
            </w:r>
          </w:p>
          <w:p w14:paraId="6B12F94B" w14:textId="77777777" w:rsidR="00920CFB" w:rsidRPr="00E338B6" w:rsidRDefault="00920CFB" w:rsidP="00E338B6">
            <w:pPr>
              <w:pStyle w:val="affff0"/>
              <w:widowControl/>
              <w:numPr>
                <w:ilvl w:val="2"/>
                <w:numId w:val="33"/>
              </w:numPr>
              <w:ind w:firstLineChars="0"/>
              <w:jc w:val="left"/>
              <w:rPr>
                <w:rFonts w:eastAsia="Batang"/>
              </w:rPr>
            </w:pPr>
            <w:r w:rsidRPr="00E338B6">
              <w:rPr>
                <w:rFonts w:ascii="Times New Roman" w:eastAsia="Batang" w:hAnsi="Times New Roman"/>
                <w:iCs/>
              </w:rPr>
              <w:t>[time/frequency resources (including any guard bands), if applicable]</w:t>
            </w:r>
          </w:p>
          <w:p w14:paraId="51F2A82F" w14:textId="77777777" w:rsidR="00920CFB" w:rsidRPr="00E338B6" w:rsidRDefault="00920CFB" w:rsidP="00E338B6">
            <w:pPr>
              <w:pStyle w:val="affff0"/>
              <w:widowControl/>
              <w:numPr>
                <w:ilvl w:val="2"/>
                <w:numId w:val="33"/>
              </w:numPr>
              <w:ind w:firstLineChars="0"/>
              <w:jc w:val="left"/>
              <w:rPr>
                <w:rFonts w:eastAsia="Batang"/>
              </w:rPr>
            </w:pPr>
            <w:r w:rsidRPr="00E338B6">
              <w:rPr>
                <w:rFonts w:ascii="Times New Roman" w:eastAsia="Batang" w:hAnsi="Times New Roman"/>
                <w:iCs/>
              </w:rPr>
              <w:t>[total energy of LP-WUS across the time/frequency resources]</w:t>
            </w:r>
          </w:p>
          <w:p w14:paraId="652AE951" w14:textId="77777777" w:rsidR="00920CFB" w:rsidRPr="00BA5013" w:rsidRDefault="00920CFB" w:rsidP="00E338B6">
            <w:pPr>
              <w:pStyle w:val="affff0"/>
              <w:widowControl/>
              <w:numPr>
                <w:ilvl w:val="2"/>
                <w:numId w:val="33"/>
              </w:numPr>
              <w:ind w:firstLineChars="0"/>
              <w:rPr>
                <w:rFonts w:eastAsia="Malgun Gothic"/>
                <w:iCs/>
              </w:rPr>
            </w:pPr>
            <w:r w:rsidRPr="00E338B6">
              <w:rPr>
                <w:rFonts w:ascii="Times New Roman" w:eastAsia="Batang" w:hAnsi="Times New Roman"/>
                <w:iCs/>
              </w:rPr>
              <w:t>FFS: false alarm probability/rate</w:t>
            </w:r>
          </w:p>
          <w:p w14:paraId="3A45A4E3" w14:textId="1DA8DB64" w:rsidR="00920CFB" w:rsidRPr="00E338B6" w:rsidRDefault="00920CFB" w:rsidP="00E338B6">
            <w:pPr>
              <w:pStyle w:val="affff0"/>
              <w:widowControl/>
              <w:numPr>
                <w:ilvl w:val="2"/>
                <w:numId w:val="33"/>
              </w:numPr>
              <w:ind w:firstLineChars="0"/>
              <w:rPr>
                <w:rFonts w:eastAsia="Batang"/>
                <w:iCs/>
              </w:rPr>
            </w:pPr>
            <w:r w:rsidRPr="00E338B6">
              <w:rPr>
                <w:rFonts w:ascii="Times New Roman" w:eastAsia="Batang" w:hAnsi="Times New Roman"/>
                <w:iCs/>
              </w:rPr>
              <w:t>FFS: misdetection probability/rate</w:t>
            </w:r>
            <w:r>
              <w:rPr>
                <w:rFonts w:ascii="Times New Roman" w:eastAsia="Batang" w:hAnsi="Times New Roman"/>
                <w:iCs/>
              </w:rPr>
              <w:t xml:space="preserve"> </w:t>
            </w:r>
          </w:p>
          <w:p w14:paraId="41860425" w14:textId="77777777" w:rsidR="00920CFB" w:rsidRPr="00E338B6" w:rsidRDefault="00920CFB" w:rsidP="00920CFB">
            <w:pPr>
              <w:pStyle w:val="affff0"/>
              <w:widowControl/>
              <w:numPr>
                <w:ilvl w:val="2"/>
                <w:numId w:val="33"/>
              </w:numPr>
              <w:ind w:firstLineChars="0"/>
              <w:jc w:val="left"/>
              <w:rPr>
                <w:rFonts w:ascii="Times New Roman" w:eastAsia="Batang" w:hAnsi="Times New Roman"/>
              </w:rPr>
            </w:pPr>
            <w:r w:rsidRPr="00E338B6">
              <w:rPr>
                <w:rFonts w:ascii="Times New Roman" w:eastAsia="Batang" w:hAnsi="Times New Roman"/>
                <w:iCs/>
              </w:rPr>
              <w:t xml:space="preserve">are kept [comparable or fixed]. </w:t>
            </w:r>
          </w:p>
          <w:p w14:paraId="1CD377DA" w14:textId="6974D115" w:rsidR="00920CFB" w:rsidRPr="00E338B6" w:rsidRDefault="00920CFB" w:rsidP="00E338B6">
            <w:pPr>
              <w:pStyle w:val="affff0"/>
              <w:widowControl/>
              <w:numPr>
                <w:ilvl w:val="1"/>
                <w:numId w:val="33"/>
              </w:numPr>
              <w:ind w:firstLineChars="0"/>
              <w:jc w:val="left"/>
              <w:rPr>
                <w:rFonts w:eastAsia="Batang"/>
              </w:rPr>
            </w:pPr>
            <w:r w:rsidRPr="00E338B6">
              <w:rPr>
                <w:rFonts w:ascii="Times New Roman" w:eastAsia="Batang" w:hAnsi="Times New Roman"/>
                <w:iCs/>
              </w:rPr>
              <w:t>Study at least</w:t>
            </w:r>
          </w:p>
          <w:p w14:paraId="77A9A26F" w14:textId="77777777" w:rsidR="00920CFB" w:rsidRPr="00E338B6" w:rsidRDefault="00920CFB" w:rsidP="00E338B6">
            <w:pPr>
              <w:pStyle w:val="affff0"/>
              <w:widowControl/>
              <w:numPr>
                <w:ilvl w:val="2"/>
                <w:numId w:val="33"/>
              </w:numPr>
              <w:ind w:firstLineChars="0"/>
              <w:jc w:val="left"/>
              <w:rPr>
                <w:rFonts w:eastAsia="Batang"/>
                <w:iCs/>
              </w:rPr>
            </w:pPr>
            <w:r w:rsidRPr="00E338B6">
              <w:rPr>
                <w:rFonts w:ascii="Times New Roman" w:eastAsia="Batang" w:hAnsi="Times New Roman"/>
                <w:iCs/>
              </w:rPr>
              <w:t>impact of timing error</w:t>
            </w:r>
          </w:p>
          <w:p w14:paraId="41C97E06" w14:textId="77777777" w:rsidR="00920CFB" w:rsidRPr="00E338B6" w:rsidRDefault="00920CFB" w:rsidP="00E338B6">
            <w:pPr>
              <w:pStyle w:val="affff0"/>
              <w:widowControl/>
              <w:numPr>
                <w:ilvl w:val="2"/>
                <w:numId w:val="33"/>
              </w:numPr>
              <w:ind w:firstLineChars="0"/>
              <w:jc w:val="left"/>
              <w:rPr>
                <w:rFonts w:eastAsia="Batang"/>
                <w:iCs/>
              </w:rPr>
            </w:pPr>
            <w:r w:rsidRPr="00E338B6">
              <w:rPr>
                <w:rFonts w:ascii="Times New Roman" w:eastAsia="Batang" w:hAnsi="Times New Roman"/>
                <w:iCs/>
              </w:rPr>
              <w:t>impact of frequency error</w:t>
            </w:r>
          </w:p>
          <w:p w14:paraId="69F49633" w14:textId="77777777" w:rsidR="00920CFB" w:rsidRPr="00E338B6" w:rsidRDefault="00920CFB" w:rsidP="00E338B6">
            <w:pPr>
              <w:pStyle w:val="affff0"/>
              <w:widowControl/>
              <w:numPr>
                <w:ilvl w:val="2"/>
                <w:numId w:val="33"/>
              </w:numPr>
              <w:ind w:firstLineChars="0"/>
              <w:jc w:val="left"/>
              <w:rPr>
                <w:rFonts w:eastAsia="Batang"/>
                <w:iCs/>
              </w:rPr>
            </w:pPr>
            <w:r w:rsidRPr="00E338B6">
              <w:rPr>
                <w:rFonts w:ascii="Times New Roman" w:eastAsia="Batang" w:hAnsi="Times New Roman"/>
                <w:iCs/>
              </w:rPr>
              <w:t>impact of phase noise and I/Q imbalance, if applicable</w:t>
            </w:r>
          </w:p>
          <w:p w14:paraId="6733238D" w14:textId="77777777" w:rsidR="00920CFB" w:rsidRPr="00E338B6" w:rsidRDefault="00920CFB" w:rsidP="00E338B6">
            <w:pPr>
              <w:pStyle w:val="affff0"/>
              <w:widowControl/>
              <w:numPr>
                <w:ilvl w:val="2"/>
                <w:numId w:val="33"/>
              </w:numPr>
              <w:ind w:firstLineChars="0"/>
              <w:jc w:val="left"/>
              <w:rPr>
                <w:rFonts w:eastAsia="Batang"/>
                <w:iCs/>
              </w:rPr>
            </w:pPr>
            <w:r w:rsidRPr="00E338B6">
              <w:rPr>
                <w:rFonts w:ascii="Times New Roman" w:eastAsia="Batang" w:hAnsi="Times New Roman"/>
                <w:iCs/>
              </w:rPr>
              <w:t>impact of ADC resolution and sampling rate</w:t>
            </w:r>
          </w:p>
          <w:p w14:paraId="2FE7D02F" w14:textId="77777777" w:rsidR="00920CFB" w:rsidRPr="00E338B6" w:rsidRDefault="00920CFB" w:rsidP="00E338B6">
            <w:pPr>
              <w:pStyle w:val="affff0"/>
              <w:widowControl/>
              <w:numPr>
                <w:ilvl w:val="2"/>
                <w:numId w:val="33"/>
              </w:numPr>
              <w:ind w:firstLineChars="0"/>
              <w:jc w:val="left"/>
              <w:rPr>
                <w:rFonts w:eastAsia="Batang"/>
                <w:iCs/>
              </w:rPr>
            </w:pPr>
            <w:r w:rsidRPr="00E338B6">
              <w:rPr>
                <w:rFonts w:ascii="Times New Roman" w:eastAsia="Batang" w:hAnsi="Times New Roman"/>
                <w:iCs/>
              </w:rPr>
              <w:t>impact of interference</w:t>
            </w:r>
          </w:p>
          <w:p w14:paraId="6B2A6D7E" w14:textId="77777777" w:rsidR="00920CFB" w:rsidRPr="00E338B6" w:rsidRDefault="00920CFB" w:rsidP="00E338B6">
            <w:pPr>
              <w:pStyle w:val="affff0"/>
              <w:widowControl/>
              <w:numPr>
                <w:ilvl w:val="2"/>
                <w:numId w:val="33"/>
              </w:numPr>
              <w:ind w:firstLineChars="0"/>
              <w:jc w:val="left"/>
              <w:rPr>
                <w:rFonts w:eastAsia="Batang"/>
                <w:iCs/>
              </w:rPr>
            </w:pPr>
            <w:r w:rsidRPr="00E338B6">
              <w:rPr>
                <w:rFonts w:ascii="Times New Roman" w:eastAsia="Batang" w:hAnsi="Times New Roman"/>
                <w:iCs/>
              </w:rPr>
              <w:t>impact of delay spread</w:t>
            </w:r>
          </w:p>
          <w:p w14:paraId="55B7737B" w14:textId="77777777" w:rsidR="00920CFB" w:rsidRPr="00E338B6" w:rsidRDefault="00920CFB" w:rsidP="00E338B6">
            <w:pPr>
              <w:pStyle w:val="affff0"/>
              <w:widowControl/>
              <w:numPr>
                <w:ilvl w:val="2"/>
                <w:numId w:val="33"/>
              </w:numPr>
              <w:ind w:firstLineChars="0"/>
              <w:jc w:val="left"/>
              <w:rPr>
                <w:rFonts w:eastAsia="Batang"/>
              </w:rPr>
            </w:pPr>
            <w:r w:rsidRPr="00E338B6">
              <w:rPr>
                <w:rFonts w:ascii="Times New Roman" w:eastAsia="Batang" w:hAnsi="Times New Roman"/>
                <w:iCs/>
              </w:rPr>
              <w:t>impact of doppler spread</w:t>
            </w:r>
          </w:p>
          <w:p w14:paraId="79D6277F" w14:textId="77777777" w:rsidR="00920CFB" w:rsidRPr="00E338B6" w:rsidRDefault="00920CFB" w:rsidP="00E338B6">
            <w:pPr>
              <w:pStyle w:val="affff0"/>
              <w:widowControl/>
              <w:numPr>
                <w:ilvl w:val="1"/>
                <w:numId w:val="33"/>
              </w:numPr>
              <w:ind w:firstLineChars="0"/>
              <w:jc w:val="left"/>
              <w:rPr>
                <w:rFonts w:eastAsia="Batang"/>
              </w:rPr>
            </w:pPr>
            <w:r w:rsidRPr="00E338B6">
              <w:rPr>
                <w:rFonts w:ascii="Times New Roman" w:eastAsia="Batang" w:hAnsi="Times New Roman"/>
                <w:iCs/>
              </w:rPr>
              <w:t>Companies to report</w:t>
            </w:r>
          </w:p>
          <w:p w14:paraId="27B62FF8" w14:textId="77777777" w:rsidR="00920CFB" w:rsidRPr="00E338B6" w:rsidRDefault="00920CFB" w:rsidP="00E338B6">
            <w:pPr>
              <w:pStyle w:val="affff0"/>
              <w:widowControl/>
              <w:numPr>
                <w:ilvl w:val="2"/>
                <w:numId w:val="33"/>
              </w:numPr>
              <w:ind w:firstLineChars="0"/>
              <w:jc w:val="left"/>
              <w:rPr>
                <w:rFonts w:eastAsia="Batang"/>
              </w:rPr>
            </w:pPr>
            <w:r w:rsidRPr="00E338B6">
              <w:rPr>
                <w:rFonts w:ascii="Times New Roman" w:eastAsia="Batang" w:hAnsi="Times New Roman"/>
                <w:iCs/>
              </w:rPr>
              <w:t>how they modelled SINR</w:t>
            </w:r>
          </w:p>
          <w:p w14:paraId="135B0840" w14:textId="77777777" w:rsidR="00920CFB" w:rsidRPr="00E338B6" w:rsidRDefault="00920CFB" w:rsidP="00E338B6">
            <w:pPr>
              <w:pStyle w:val="affff0"/>
              <w:widowControl/>
              <w:numPr>
                <w:ilvl w:val="2"/>
                <w:numId w:val="33"/>
              </w:numPr>
              <w:ind w:firstLineChars="0"/>
              <w:jc w:val="left"/>
              <w:rPr>
                <w:rFonts w:eastAsia="Batang"/>
              </w:rPr>
            </w:pPr>
            <w:r w:rsidRPr="00E338B6">
              <w:rPr>
                <w:rFonts w:ascii="Times New Roman" w:eastAsia="Batang" w:hAnsi="Times New Roman"/>
                <w:iCs/>
              </w:rPr>
              <w:t>time/frequency resources (including any guard bands) for the scheme</w:t>
            </w:r>
          </w:p>
          <w:p w14:paraId="265839D9" w14:textId="77777777" w:rsidR="00920CFB" w:rsidRPr="00E338B6" w:rsidRDefault="00920CFB" w:rsidP="00E338B6">
            <w:pPr>
              <w:pStyle w:val="affff0"/>
              <w:widowControl/>
              <w:numPr>
                <w:ilvl w:val="2"/>
                <w:numId w:val="33"/>
              </w:numPr>
              <w:ind w:firstLineChars="0"/>
              <w:jc w:val="left"/>
              <w:rPr>
                <w:rFonts w:eastAsia="Batang"/>
              </w:rPr>
            </w:pPr>
            <w:r w:rsidRPr="00E338B6">
              <w:rPr>
                <w:rFonts w:ascii="Times New Roman" w:eastAsia="Batang" w:hAnsi="Times New Roman"/>
                <w:iCs/>
              </w:rPr>
              <w:t>false alarm probability/rate and misdetection probability/rate</w:t>
            </w:r>
          </w:p>
          <w:p w14:paraId="21AFEEF5" w14:textId="77777777" w:rsidR="00920CFB" w:rsidRPr="00E338B6" w:rsidRDefault="00920CFB" w:rsidP="00E338B6">
            <w:pPr>
              <w:pStyle w:val="affff0"/>
              <w:widowControl/>
              <w:numPr>
                <w:ilvl w:val="2"/>
                <w:numId w:val="33"/>
              </w:numPr>
              <w:ind w:firstLineChars="0"/>
              <w:jc w:val="left"/>
              <w:rPr>
                <w:rFonts w:eastAsia="Batang"/>
              </w:rPr>
            </w:pPr>
            <w:r w:rsidRPr="00E338B6">
              <w:rPr>
                <w:rFonts w:ascii="Times New Roman" w:eastAsia="Batang" w:hAnsi="Times New Roman"/>
                <w:iCs/>
              </w:rPr>
              <w:t>power consumption of the MR if false alarm probability/rate not fixed across MC-ASK, MC-FSK, and CP-OFDMA waveforms</w:t>
            </w:r>
          </w:p>
          <w:p w14:paraId="100A0D5B" w14:textId="733043E0" w:rsidR="00920CFB" w:rsidRPr="00E338B6" w:rsidRDefault="00920CFB" w:rsidP="00E338B6">
            <w:pPr>
              <w:pStyle w:val="affff0"/>
              <w:widowControl/>
              <w:numPr>
                <w:ilvl w:val="2"/>
                <w:numId w:val="33"/>
              </w:numPr>
              <w:ind w:firstLineChars="0"/>
              <w:jc w:val="left"/>
              <w:rPr>
                <w:rFonts w:eastAsia="Batang"/>
              </w:rPr>
            </w:pPr>
            <w:r w:rsidRPr="00E338B6">
              <w:rPr>
                <w:rFonts w:ascii="Times New Roman" w:eastAsia="Batang" w:hAnsi="Times New Roman"/>
                <w:iCs/>
              </w:rPr>
              <w:t xml:space="preserve">When comparing waveforms of LP-WUS, consider the impact to </w:t>
            </w:r>
            <w:proofErr w:type="spellStart"/>
            <w:r w:rsidRPr="00E338B6">
              <w:rPr>
                <w:rFonts w:ascii="Times New Roman" w:eastAsia="Batang" w:hAnsi="Times New Roman"/>
                <w:iCs/>
              </w:rPr>
              <w:t>gNB</w:t>
            </w:r>
            <w:proofErr w:type="spellEnd"/>
            <w:r w:rsidRPr="00E338B6">
              <w:rPr>
                <w:rFonts w:ascii="Times New Roman" w:eastAsia="Batang" w:hAnsi="Times New Roman"/>
                <w:iCs/>
              </w:rPr>
              <w:t xml:space="preserve"> for each of the waveform generation schemes. Consider whether there is impact to PAPR and a need for additional hardware for WUS.</w:t>
            </w:r>
          </w:p>
        </w:tc>
      </w:tr>
    </w:tbl>
    <w:p w14:paraId="5328660F" w14:textId="613D3907" w:rsidR="00920CFB" w:rsidRDefault="00920CFB" w:rsidP="00E338B6">
      <w:pPr>
        <w:widowControl/>
        <w:adjustRightInd w:val="0"/>
        <w:snapToGrid w:val="0"/>
        <w:spacing w:beforeLines="50" w:before="120" w:afterLines="50" w:after="120"/>
        <w:ind w:left="210" w:right="210"/>
        <w:rPr>
          <w:rFonts w:ascii="Times New Roman" w:eastAsia="等线" w:hAnsi="Times New Roman" w:cs="Times New Roman"/>
          <w:kern w:val="0"/>
          <w:sz w:val="20"/>
          <w:szCs w:val="24"/>
        </w:rPr>
      </w:pPr>
    </w:p>
    <w:p w14:paraId="656C6ECA" w14:textId="77777777" w:rsidR="00920CFB" w:rsidRDefault="00920CFB" w:rsidP="00E338B6">
      <w:pPr>
        <w:widowControl/>
        <w:adjustRightInd w:val="0"/>
        <w:snapToGrid w:val="0"/>
        <w:spacing w:beforeLines="50" w:before="120" w:afterLines="50" w:after="120"/>
        <w:rPr>
          <w:rFonts w:ascii="Times New Roman" w:eastAsia="等线" w:hAnsi="Times New Roman" w:cs="Times New Roman"/>
          <w:kern w:val="0"/>
          <w:sz w:val="20"/>
          <w:szCs w:val="24"/>
        </w:rPr>
      </w:pPr>
      <w:r>
        <w:rPr>
          <w:rFonts w:ascii="Times New Roman" w:eastAsia="等线" w:hAnsi="Times New Roman" w:cs="Times New Roman" w:hint="eastAsia"/>
          <w:kern w:val="0"/>
          <w:sz w:val="20"/>
          <w:szCs w:val="24"/>
        </w:rPr>
        <w:t>For</w:t>
      </w:r>
      <w:r>
        <w:rPr>
          <w:rFonts w:ascii="Times New Roman" w:eastAsia="等线" w:hAnsi="Times New Roman" w:cs="Times New Roman"/>
          <w:kern w:val="0"/>
          <w:sz w:val="20"/>
          <w:szCs w:val="24"/>
        </w:rPr>
        <w:t xml:space="preserve"> </w:t>
      </w:r>
      <w:r>
        <w:rPr>
          <w:rFonts w:ascii="Times New Roman" w:eastAsia="等线" w:hAnsi="Times New Roman" w:cs="Times New Roman" w:hint="eastAsia"/>
          <w:kern w:val="0"/>
          <w:sz w:val="20"/>
          <w:szCs w:val="24"/>
        </w:rPr>
        <w:t>different</w:t>
      </w:r>
      <w:r>
        <w:rPr>
          <w:rFonts w:ascii="Times New Roman" w:eastAsia="等线" w:hAnsi="Times New Roman" w:cs="Times New Roman"/>
          <w:kern w:val="0"/>
          <w:sz w:val="20"/>
          <w:szCs w:val="24"/>
        </w:rPr>
        <w:t xml:space="preserve"> waveform types, it is not possible to assume the same time-frequency resources considering their designs can be quite different. Keeping T-F resources as the same for different designs within one waveform type is reasonable. </w:t>
      </w:r>
      <w:r w:rsidR="00E72420">
        <w:rPr>
          <w:rFonts w:ascii="Times New Roman" w:eastAsia="等线" w:hAnsi="Times New Roman" w:cs="Times New Roman"/>
          <w:kern w:val="0"/>
          <w:sz w:val="20"/>
          <w:szCs w:val="24"/>
        </w:rPr>
        <w:t>Companies can report the T-F resources they assumed to be used.</w:t>
      </w:r>
    </w:p>
    <w:p w14:paraId="55C02A77" w14:textId="0034786B" w:rsidR="00920CFB" w:rsidRDefault="00E72420">
      <w:pPr>
        <w:widowControl/>
        <w:adjustRightInd w:val="0"/>
        <w:snapToGrid w:val="0"/>
        <w:spacing w:afterLines="50" w:after="120"/>
        <w:rPr>
          <w:rFonts w:ascii="Times New Roman" w:eastAsia="等线" w:hAnsi="Times New Roman" w:cs="Times New Roman"/>
          <w:kern w:val="0"/>
          <w:sz w:val="20"/>
          <w:szCs w:val="24"/>
        </w:rPr>
      </w:pPr>
      <w:r>
        <w:rPr>
          <w:rFonts w:ascii="Times New Roman" w:eastAsia="等线" w:hAnsi="Times New Roman" w:cs="Times New Roman"/>
          <w:kern w:val="0"/>
          <w:sz w:val="20"/>
          <w:szCs w:val="24"/>
        </w:rPr>
        <w:t xml:space="preserve">Meanwhile, considering their T-F resources can be different, </w:t>
      </w:r>
      <w:r>
        <w:rPr>
          <w:rFonts w:ascii="Times New Roman" w:eastAsia="等线" w:hAnsi="Times New Roman" w:cs="Times New Roman" w:hint="eastAsia"/>
          <w:kern w:val="0"/>
          <w:sz w:val="20"/>
          <w:szCs w:val="24"/>
        </w:rPr>
        <w:t>the</w:t>
      </w:r>
      <w:r>
        <w:rPr>
          <w:rFonts w:ascii="Times New Roman" w:eastAsia="等线" w:hAnsi="Times New Roman" w:cs="Times New Roman"/>
          <w:kern w:val="0"/>
          <w:sz w:val="20"/>
          <w:szCs w:val="24"/>
        </w:rPr>
        <w:t xml:space="preserve"> total energy can be different for different waveform types. Instead, keeping the EPRE as the same for different waveforms is more reasonable.</w:t>
      </w:r>
    </w:p>
    <w:p w14:paraId="261F73B2" w14:textId="51C0E43C" w:rsidR="00E72420" w:rsidRDefault="00E72420" w:rsidP="00E72420">
      <w:pPr>
        <w:widowControl/>
        <w:adjustRightInd w:val="0"/>
        <w:snapToGrid w:val="0"/>
        <w:spacing w:afterLines="50" w:after="120"/>
        <w:rPr>
          <w:rFonts w:ascii="Times New Roman" w:eastAsia="Times New Roman" w:hAnsi="Times New Roman" w:cs="Times New Roman"/>
          <w:b/>
          <w:kern w:val="0"/>
          <w:sz w:val="20"/>
          <w:szCs w:val="24"/>
          <w:lang w:eastAsia="en-US"/>
        </w:rPr>
      </w:pPr>
      <w:bookmarkStart w:id="27" w:name="PP6"/>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sidR="002662CF">
        <w:rPr>
          <w:rFonts w:ascii="Times" w:eastAsia="Times New Roman" w:hAnsi="Times" w:cs="Times"/>
          <w:b/>
          <w:noProof/>
          <w:kern w:val="0"/>
          <w:sz w:val="20"/>
          <w:szCs w:val="24"/>
          <w:lang w:eastAsia="en-US"/>
        </w:rPr>
        <w:t>6</w:t>
      </w:r>
      <w:r w:rsidRPr="00B02027">
        <w:rPr>
          <w:rFonts w:ascii="Times" w:eastAsia="Times New Roman" w:hAnsi="Times" w:cs="Times"/>
          <w:b/>
          <w:kern w:val="0"/>
          <w:sz w:val="20"/>
          <w:szCs w:val="24"/>
          <w:lang w:eastAsia="en-US"/>
        </w:rPr>
        <w:fldChar w:fldCharType="end"/>
      </w:r>
      <w:r w:rsidRPr="00B02027">
        <w:rPr>
          <w:rFonts w:ascii="Times New Roman" w:eastAsia="Times New Roman" w:hAnsi="Times New Roman" w:cs="Times New Roman"/>
          <w:b/>
          <w:kern w:val="0"/>
          <w:sz w:val="20"/>
          <w:szCs w:val="24"/>
          <w:lang w:eastAsia="en-US"/>
        </w:rPr>
        <w:t xml:space="preserve">: </w:t>
      </w:r>
    </w:p>
    <w:p w14:paraId="723E91FC" w14:textId="77777777" w:rsidR="00E72420" w:rsidRPr="0049604A" w:rsidRDefault="00E72420" w:rsidP="00E72420">
      <w:pPr>
        <w:pStyle w:val="affff0"/>
        <w:widowControl/>
        <w:numPr>
          <w:ilvl w:val="1"/>
          <w:numId w:val="33"/>
        </w:numPr>
        <w:ind w:firstLineChars="0"/>
        <w:jc w:val="left"/>
        <w:rPr>
          <w:rFonts w:ascii="Times New Roman" w:eastAsia="Batang" w:hAnsi="Times New Roman" w:cs="Times New Roman"/>
          <w:b/>
          <w:kern w:val="0"/>
          <w:sz w:val="20"/>
          <w:szCs w:val="20"/>
        </w:rPr>
      </w:pPr>
      <w:r w:rsidRPr="0049604A">
        <w:rPr>
          <w:rFonts w:ascii="Times New Roman" w:eastAsia="Batang" w:hAnsi="Times New Roman" w:cs="Times New Roman"/>
          <w:b/>
          <w:iCs/>
          <w:kern w:val="0"/>
          <w:sz w:val="20"/>
          <w:szCs w:val="20"/>
        </w:rPr>
        <w:t>When evaluating and/or comparing link performance of MC-ASK, MC-FSK, and CP-OFDMA waveforms of LP-WUS at least</w:t>
      </w:r>
    </w:p>
    <w:p w14:paraId="6573765E" w14:textId="77777777" w:rsidR="00E72420" w:rsidRPr="0049604A" w:rsidRDefault="00E72420" w:rsidP="00E72420">
      <w:pPr>
        <w:pStyle w:val="affff0"/>
        <w:widowControl/>
        <w:numPr>
          <w:ilvl w:val="2"/>
          <w:numId w:val="33"/>
        </w:numPr>
        <w:ind w:firstLineChars="0"/>
        <w:jc w:val="left"/>
        <w:rPr>
          <w:rFonts w:ascii="Times New Roman" w:eastAsia="Batang" w:hAnsi="Times New Roman" w:cs="Times New Roman"/>
          <w:b/>
          <w:kern w:val="0"/>
          <w:sz w:val="20"/>
          <w:szCs w:val="20"/>
        </w:rPr>
      </w:pPr>
      <w:r w:rsidRPr="0049604A">
        <w:rPr>
          <w:rFonts w:ascii="Times New Roman" w:eastAsia="Batang" w:hAnsi="Times New Roman" w:cs="Times New Roman"/>
          <w:b/>
          <w:iCs/>
          <w:kern w:val="0"/>
          <w:sz w:val="20"/>
          <w:szCs w:val="20"/>
        </w:rPr>
        <w:t>raw information bit-size</w:t>
      </w:r>
    </w:p>
    <w:p w14:paraId="1990DDE0" w14:textId="77777777" w:rsidR="00E72420" w:rsidRPr="0049604A" w:rsidRDefault="00E72420" w:rsidP="00E72420">
      <w:pPr>
        <w:pStyle w:val="affff0"/>
        <w:widowControl/>
        <w:numPr>
          <w:ilvl w:val="2"/>
          <w:numId w:val="33"/>
        </w:numPr>
        <w:ind w:firstLineChars="0"/>
        <w:jc w:val="left"/>
        <w:rPr>
          <w:rFonts w:ascii="Times New Roman" w:eastAsia="Batang" w:hAnsi="Times New Roman" w:cs="Times New Roman"/>
          <w:b/>
          <w:strike/>
          <w:color w:val="FF0000"/>
          <w:kern w:val="0"/>
          <w:sz w:val="20"/>
          <w:szCs w:val="20"/>
        </w:rPr>
      </w:pPr>
      <w:r w:rsidRPr="0049604A">
        <w:rPr>
          <w:rFonts w:ascii="Times New Roman" w:eastAsia="Batang" w:hAnsi="Times New Roman" w:cs="Times New Roman"/>
          <w:b/>
          <w:iCs/>
          <w:strike/>
          <w:color w:val="FF0000"/>
          <w:kern w:val="0"/>
          <w:sz w:val="20"/>
          <w:szCs w:val="20"/>
        </w:rPr>
        <w:t>[time/frequency resources (including any guard bands), if applicable]</w:t>
      </w:r>
    </w:p>
    <w:p w14:paraId="659C992A" w14:textId="1CCD15AE" w:rsidR="00E72420" w:rsidRPr="0049604A" w:rsidRDefault="00E72420" w:rsidP="00E72420">
      <w:pPr>
        <w:pStyle w:val="affff0"/>
        <w:widowControl/>
        <w:numPr>
          <w:ilvl w:val="2"/>
          <w:numId w:val="33"/>
        </w:numPr>
        <w:ind w:firstLineChars="0"/>
        <w:jc w:val="left"/>
        <w:rPr>
          <w:rFonts w:ascii="Times New Roman" w:eastAsia="Batang" w:hAnsi="Times New Roman" w:cs="Times New Roman"/>
          <w:b/>
          <w:strike/>
          <w:color w:val="FF0000"/>
          <w:kern w:val="0"/>
          <w:sz w:val="20"/>
          <w:szCs w:val="20"/>
        </w:rPr>
      </w:pPr>
      <w:r w:rsidRPr="0049604A">
        <w:rPr>
          <w:rFonts w:ascii="Times New Roman" w:eastAsia="Batang" w:hAnsi="Times New Roman" w:cs="Times New Roman"/>
          <w:b/>
          <w:iCs/>
          <w:strike/>
          <w:color w:val="FF0000"/>
          <w:kern w:val="0"/>
          <w:sz w:val="20"/>
          <w:szCs w:val="20"/>
        </w:rPr>
        <w:t xml:space="preserve">[total </w:t>
      </w:r>
      <w:proofErr w:type="spellStart"/>
      <w:r w:rsidRPr="0049604A">
        <w:rPr>
          <w:rFonts w:ascii="Times New Roman" w:eastAsia="Batang" w:hAnsi="Times New Roman" w:cs="Times New Roman"/>
          <w:b/>
          <w:iCs/>
          <w:strike/>
          <w:color w:val="FF0000"/>
          <w:kern w:val="0"/>
          <w:sz w:val="20"/>
          <w:szCs w:val="20"/>
        </w:rPr>
        <w:t>energy</w:t>
      </w:r>
      <w:r w:rsidRPr="0049604A">
        <w:rPr>
          <w:rFonts w:ascii="Times New Roman" w:eastAsia="Batang" w:hAnsi="Times New Roman" w:cs="Times New Roman"/>
          <w:b/>
          <w:iCs/>
          <w:kern w:val="0"/>
          <w:sz w:val="20"/>
          <w:szCs w:val="20"/>
        </w:rPr>
        <w:t>EPRE</w:t>
      </w:r>
      <w:proofErr w:type="spellEnd"/>
      <w:r w:rsidRPr="0049604A">
        <w:rPr>
          <w:rFonts w:ascii="Times New Roman" w:eastAsia="Batang" w:hAnsi="Times New Roman" w:cs="Times New Roman"/>
          <w:b/>
          <w:iCs/>
          <w:kern w:val="0"/>
          <w:sz w:val="20"/>
          <w:szCs w:val="20"/>
        </w:rPr>
        <w:t xml:space="preserve"> of LP-WUS across the time/frequency resources</w:t>
      </w:r>
      <w:r w:rsidRPr="0049604A">
        <w:rPr>
          <w:rFonts w:ascii="Times New Roman" w:eastAsia="Batang" w:hAnsi="Times New Roman" w:cs="Times New Roman"/>
          <w:b/>
          <w:iCs/>
          <w:strike/>
          <w:color w:val="FF0000"/>
          <w:kern w:val="0"/>
          <w:sz w:val="20"/>
          <w:szCs w:val="20"/>
        </w:rPr>
        <w:t>]</w:t>
      </w:r>
    </w:p>
    <w:p w14:paraId="43ACC257" w14:textId="77777777" w:rsidR="00E72420" w:rsidRPr="0049604A" w:rsidRDefault="00E72420" w:rsidP="00E72420">
      <w:pPr>
        <w:pStyle w:val="affff0"/>
        <w:widowControl/>
        <w:numPr>
          <w:ilvl w:val="2"/>
          <w:numId w:val="33"/>
        </w:numPr>
        <w:ind w:firstLineChars="0"/>
        <w:rPr>
          <w:rFonts w:ascii="Times New Roman" w:eastAsia="Malgun Gothic" w:hAnsi="Times New Roman" w:cs="Times New Roman"/>
          <w:b/>
          <w:iCs/>
          <w:kern w:val="0"/>
          <w:sz w:val="20"/>
          <w:szCs w:val="20"/>
        </w:rPr>
      </w:pPr>
      <w:r w:rsidRPr="0049604A">
        <w:rPr>
          <w:rFonts w:ascii="Times New Roman" w:eastAsia="Batang" w:hAnsi="Times New Roman" w:cs="Times New Roman"/>
          <w:b/>
          <w:iCs/>
          <w:strike/>
          <w:color w:val="FF0000"/>
          <w:kern w:val="0"/>
          <w:sz w:val="20"/>
          <w:szCs w:val="20"/>
        </w:rPr>
        <w:t xml:space="preserve">FFS: </w:t>
      </w:r>
      <w:r w:rsidRPr="0049604A">
        <w:rPr>
          <w:rFonts w:ascii="Times New Roman" w:eastAsia="Batang" w:hAnsi="Times New Roman" w:cs="Times New Roman"/>
          <w:b/>
          <w:iCs/>
          <w:kern w:val="0"/>
          <w:sz w:val="20"/>
          <w:szCs w:val="20"/>
        </w:rPr>
        <w:t>false alarm probability/rate</w:t>
      </w:r>
    </w:p>
    <w:p w14:paraId="55A85487" w14:textId="77777777" w:rsidR="00E72420" w:rsidRPr="0049604A" w:rsidRDefault="00E72420" w:rsidP="00E72420">
      <w:pPr>
        <w:pStyle w:val="affff0"/>
        <w:widowControl/>
        <w:numPr>
          <w:ilvl w:val="2"/>
          <w:numId w:val="33"/>
        </w:numPr>
        <w:ind w:firstLineChars="0"/>
        <w:rPr>
          <w:rFonts w:ascii="Times New Roman" w:eastAsia="Batang" w:hAnsi="Times New Roman" w:cs="Times New Roman"/>
          <w:b/>
          <w:iCs/>
          <w:kern w:val="0"/>
          <w:sz w:val="20"/>
          <w:szCs w:val="20"/>
        </w:rPr>
      </w:pPr>
      <w:r w:rsidRPr="0049604A">
        <w:rPr>
          <w:rFonts w:ascii="Times New Roman" w:eastAsia="Batang" w:hAnsi="Times New Roman" w:cs="Times New Roman"/>
          <w:b/>
          <w:iCs/>
          <w:strike/>
          <w:color w:val="FF0000"/>
          <w:kern w:val="0"/>
          <w:sz w:val="20"/>
          <w:szCs w:val="20"/>
        </w:rPr>
        <w:t xml:space="preserve">FFS: </w:t>
      </w:r>
      <w:r w:rsidRPr="0049604A">
        <w:rPr>
          <w:rFonts w:ascii="Times New Roman" w:eastAsia="Batang" w:hAnsi="Times New Roman" w:cs="Times New Roman"/>
          <w:b/>
          <w:iCs/>
          <w:kern w:val="0"/>
          <w:sz w:val="20"/>
          <w:szCs w:val="20"/>
        </w:rPr>
        <w:t>misdetection probability/rate</w:t>
      </w:r>
      <w:r w:rsidRPr="0049604A">
        <w:rPr>
          <w:rFonts w:ascii="Times New Roman" w:eastAsia="Batang" w:hAnsi="Times New Roman"/>
          <w:b/>
          <w:iCs/>
        </w:rPr>
        <w:t xml:space="preserve"> </w:t>
      </w:r>
    </w:p>
    <w:p w14:paraId="35BF9F7A" w14:textId="77777777" w:rsidR="00E72420" w:rsidRPr="0049604A" w:rsidRDefault="00E72420" w:rsidP="00E72420">
      <w:pPr>
        <w:pStyle w:val="affff0"/>
        <w:widowControl/>
        <w:numPr>
          <w:ilvl w:val="2"/>
          <w:numId w:val="33"/>
        </w:numPr>
        <w:ind w:firstLineChars="0"/>
        <w:jc w:val="left"/>
        <w:rPr>
          <w:rFonts w:ascii="Times New Roman" w:eastAsia="Batang" w:hAnsi="Times New Roman"/>
          <w:b/>
          <w:sz w:val="20"/>
          <w:szCs w:val="20"/>
        </w:rPr>
      </w:pPr>
      <w:r w:rsidRPr="0049604A">
        <w:rPr>
          <w:rFonts w:ascii="Times New Roman" w:eastAsia="Batang" w:hAnsi="Times New Roman" w:cs="Times New Roman"/>
          <w:b/>
          <w:iCs/>
          <w:kern w:val="0"/>
          <w:sz w:val="20"/>
          <w:szCs w:val="20"/>
        </w:rPr>
        <w:t xml:space="preserve">are kept [comparable or fixed]. </w:t>
      </w:r>
    </w:p>
    <w:p w14:paraId="0BE32795" w14:textId="7D36A3C2" w:rsidR="00575695" w:rsidRPr="0049604A" w:rsidRDefault="00E72420" w:rsidP="00E338B6">
      <w:pPr>
        <w:widowControl/>
        <w:adjustRightInd w:val="0"/>
        <w:snapToGrid w:val="0"/>
        <w:spacing w:afterLines="50" w:after="120"/>
        <w:ind w:left="840"/>
        <w:rPr>
          <w:rFonts w:ascii="Times New Roman" w:eastAsia="等线" w:hAnsi="Times New Roman" w:cs="Times New Roman"/>
          <w:b/>
          <w:kern w:val="0"/>
          <w:sz w:val="20"/>
          <w:szCs w:val="24"/>
        </w:rPr>
      </w:pPr>
      <w:r w:rsidRPr="0049604A">
        <w:rPr>
          <w:rFonts w:ascii="Times New Roman" w:hAnsi="Times New Roman" w:cs="Times New Roman"/>
          <w:b/>
          <w:color w:val="FF0000"/>
          <w:kern w:val="0"/>
          <w:sz w:val="20"/>
          <w:szCs w:val="24"/>
        </w:rPr>
        <w:t xml:space="preserve">Companies to report the </w:t>
      </w:r>
      <w:r w:rsidRPr="0049604A">
        <w:rPr>
          <w:rFonts w:ascii="Times New Roman" w:eastAsia="Batang" w:hAnsi="Times New Roman" w:cs="Times New Roman"/>
          <w:b/>
          <w:iCs/>
          <w:color w:val="FF0000"/>
          <w:kern w:val="0"/>
          <w:sz w:val="20"/>
          <w:szCs w:val="20"/>
        </w:rPr>
        <w:t>time/frequency resources (including any guard bands), if applicable</w:t>
      </w:r>
    </w:p>
    <w:bookmarkEnd w:id="27"/>
    <w:p w14:paraId="0C6A02B1" w14:textId="19C3CF3B" w:rsidR="00E3538D" w:rsidRPr="00E338B6" w:rsidRDefault="00E3538D" w:rsidP="00E338B6">
      <w:pPr>
        <w:pStyle w:val="affff0"/>
        <w:widowControl/>
        <w:numPr>
          <w:ilvl w:val="0"/>
          <w:numId w:val="67"/>
        </w:numPr>
        <w:adjustRightInd w:val="0"/>
        <w:snapToGrid w:val="0"/>
        <w:spacing w:afterLines="50" w:after="120"/>
        <w:ind w:firstLineChars="0"/>
        <w:rPr>
          <w:rFonts w:ascii="Times New Roman" w:eastAsia="等线" w:hAnsi="Times New Roman" w:cs="Times New Roman"/>
          <w:b/>
          <w:kern w:val="0"/>
          <w:sz w:val="20"/>
          <w:szCs w:val="24"/>
        </w:rPr>
      </w:pPr>
      <w:r w:rsidRPr="00E338B6">
        <w:rPr>
          <w:rFonts w:ascii="Times New Roman" w:eastAsia="等线" w:hAnsi="Times New Roman" w:cs="Times New Roman"/>
          <w:b/>
          <w:kern w:val="0"/>
          <w:sz w:val="20"/>
          <w:szCs w:val="24"/>
        </w:rPr>
        <w:lastRenderedPageBreak/>
        <w:t>How to model SINR</w:t>
      </w:r>
    </w:p>
    <w:p w14:paraId="035C3B43" w14:textId="77777777" w:rsidR="00400764" w:rsidRDefault="00F05188" w:rsidP="00E338B6">
      <w:pPr>
        <w:widowControl/>
        <w:adjustRightInd w:val="0"/>
        <w:snapToGrid w:val="0"/>
        <w:spacing w:afterLines="50" w:after="120"/>
        <w:rPr>
          <w:rFonts w:ascii="Times New Roman" w:eastAsia="等线" w:hAnsi="Times New Roman" w:cs="Times New Roman"/>
          <w:kern w:val="0"/>
          <w:sz w:val="20"/>
          <w:szCs w:val="24"/>
        </w:rPr>
      </w:pPr>
      <w:r>
        <w:rPr>
          <w:rFonts w:ascii="Times New Roman" w:eastAsia="等线" w:hAnsi="Times New Roman" w:cs="Times New Roman"/>
          <w:kern w:val="0"/>
          <w:sz w:val="20"/>
          <w:szCs w:val="24"/>
        </w:rPr>
        <w:t xml:space="preserve">In LLS for NR signal/channels, the SINR is defined per RE level, </w:t>
      </w:r>
      <w:r w:rsidR="00400764">
        <w:rPr>
          <w:rFonts w:ascii="Times New Roman" w:eastAsia="等线" w:hAnsi="Times New Roman" w:cs="Times New Roman"/>
          <w:kern w:val="0"/>
          <w:sz w:val="20"/>
          <w:szCs w:val="24"/>
        </w:rPr>
        <w:t xml:space="preserve">i.e., per RE signal power divided by per RE interference and noise power. Similarly, for LP-WUS reusing OFDM generator, the SINR can be defined per RE level. </w:t>
      </w:r>
    </w:p>
    <w:p w14:paraId="1336B6F0" w14:textId="63F66732" w:rsidR="00400764" w:rsidRDefault="00400764" w:rsidP="00E338B6">
      <w:pPr>
        <w:widowControl/>
        <w:adjustRightInd w:val="0"/>
        <w:snapToGrid w:val="0"/>
        <w:spacing w:afterLines="50" w:after="120"/>
        <w:rPr>
          <w:rFonts w:ascii="Times New Roman" w:eastAsia="等线" w:hAnsi="Times New Roman" w:cs="Times New Roman"/>
          <w:kern w:val="0"/>
          <w:sz w:val="20"/>
          <w:szCs w:val="24"/>
        </w:rPr>
      </w:pPr>
      <w:r>
        <w:rPr>
          <w:rFonts w:ascii="Times New Roman" w:eastAsia="等线" w:hAnsi="Times New Roman" w:cs="Times New Roman" w:hint="eastAsia"/>
          <w:kern w:val="0"/>
          <w:sz w:val="20"/>
          <w:szCs w:val="24"/>
        </w:rPr>
        <w:t>F</w:t>
      </w:r>
      <w:r>
        <w:rPr>
          <w:rFonts w:ascii="Times New Roman" w:eastAsia="等线" w:hAnsi="Times New Roman" w:cs="Times New Roman"/>
          <w:kern w:val="0"/>
          <w:sz w:val="20"/>
          <w:szCs w:val="24"/>
        </w:rPr>
        <w:t xml:space="preserve">or </w:t>
      </w:r>
      <w:r w:rsidR="00F83263">
        <w:rPr>
          <w:rFonts w:ascii="Times New Roman" w:eastAsia="等线" w:hAnsi="Times New Roman" w:cs="Times New Roman"/>
          <w:kern w:val="0"/>
          <w:sz w:val="20"/>
          <w:szCs w:val="24"/>
        </w:rPr>
        <w:t xml:space="preserve">OOK-1, each OFDM symbol is used to </w:t>
      </w:r>
      <w:r w:rsidR="00DC668B">
        <w:rPr>
          <w:rFonts w:ascii="Times New Roman" w:eastAsia="等线" w:hAnsi="Times New Roman" w:cs="Times New Roman" w:hint="eastAsia"/>
          <w:kern w:val="0"/>
          <w:sz w:val="20"/>
          <w:szCs w:val="24"/>
        </w:rPr>
        <w:t>create</w:t>
      </w:r>
      <w:r w:rsidR="00DC668B">
        <w:rPr>
          <w:rFonts w:ascii="Times New Roman" w:eastAsia="等线" w:hAnsi="Times New Roman" w:cs="Times New Roman"/>
          <w:kern w:val="0"/>
          <w:sz w:val="20"/>
          <w:szCs w:val="24"/>
        </w:rPr>
        <w:t xml:space="preserve"> </w:t>
      </w:r>
      <w:r w:rsidR="00DC668B">
        <w:rPr>
          <w:rFonts w:ascii="Times New Roman" w:eastAsia="等线" w:hAnsi="Times New Roman" w:cs="Times New Roman" w:hint="eastAsia"/>
          <w:kern w:val="0"/>
          <w:sz w:val="20"/>
          <w:szCs w:val="24"/>
        </w:rPr>
        <w:t>one</w:t>
      </w:r>
      <w:r w:rsidR="00F83263">
        <w:rPr>
          <w:rFonts w:ascii="Times New Roman" w:eastAsia="等线" w:hAnsi="Times New Roman" w:cs="Times New Roman"/>
          <w:kern w:val="0"/>
          <w:sz w:val="20"/>
          <w:szCs w:val="24"/>
        </w:rPr>
        <w:t xml:space="preserve"> on/off </w:t>
      </w:r>
      <w:r w:rsidR="005E610B">
        <w:rPr>
          <w:rFonts w:ascii="Times New Roman" w:eastAsia="等线" w:hAnsi="Times New Roman" w:cs="Times New Roman"/>
          <w:kern w:val="0"/>
          <w:sz w:val="20"/>
          <w:szCs w:val="24"/>
        </w:rPr>
        <w:t>chip</w:t>
      </w:r>
      <w:r w:rsidR="00F83263">
        <w:rPr>
          <w:rFonts w:ascii="Times New Roman" w:eastAsia="等线" w:hAnsi="Times New Roman" w:cs="Times New Roman"/>
          <w:kern w:val="0"/>
          <w:sz w:val="20"/>
          <w:szCs w:val="24"/>
        </w:rPr>
        <w:t xml:space="preserve">, assuming </w:t>
      </w:r>
      <w:r w:rsidR="00DC668B">
        <w:rPr>
          <w:rFonts w:ascii="Times New Roman" w:eastAsia="等线" w:hAnsi="Times New Roman" w:cs="Times New Roman" w:hint="eastAsia"/>
          <w:kern w:val="0"/>
          <w:sz w:val="20"/>
          <w:szCs w:val="24"/>
        </w:rPr>
        <w:t>on</w:t>
      </w:r>
      <w:r w:rsidR="00DC668B">
        <w:rPr>
          <w:rFonts w:ascii="Times New Roman" w:eastAsia="等线" w:hAnsi="Times New Roman" w:cs="Times New Roman"/>
          <w:kern w:val="0"/>
          <w:sz w:val="20"/>
          <w:szCs w:val="24"/>
        </w:rPr>
        <w:t xml:space="preserve"> and off </w:t>
      </w:r>
      <w:r w:rsidR="00887D8D">
        <w:rPr>
          <w:rFonts w:ascii="Times New Roman" w:eastAsia="等线" w:hAnsi="Times New Roman" w:cs="Times New Roman"/>
          <w:kern w:val="0"/>
          <w:sz w:val="20"/>
          <w:szCs w:val="24"/>
        </w:rPr>
        <w:t xml:space="preserve">chips </w:t>
      </w:r>
      <w:r w:rsidR="00DC668B">
        <w:rPr>
          <w:rFonts w:ascii="Times New Roman" w:eastAsia="等线" w:hAnsi="Times New Roman" w:cs="Times New Roman"/>
          <w:kern w:val="0"/>
          <w:sz w:val="20"/>
          <w:szCs w:val="24"/>
        </w:rPr>
        <w:t>are equally distributed, e.g., when Manchester code is used, the power allocated to on pulse can be doubled on the average RE power to achieve certain average SINR.</w:t>
      </w:r>
    </w:p>
    <w:p w14:paraId="0F7059B6" w14:textId="41AC1DCA" w:rsidR="009A7C70" w:rsidRDefault="00400764" w:rsidP="00E338B6">
      <w:pPr>
        <w:widowControl/>
        <w:adjustRightInd w:val="0"/>
        <w:snapToGrid w:val="0"/>
        <w:spacing w:afterLines="50" w:after="120"/>
        <w:rPr>
          <w:rFonts w:ascii="Times New Roman" w:eastAsia="等线" w:hAnsi="Times New Roman" w:cs="Times New Roman"/>
          <w:kern w:val="0"/>
          <w:sz w:val="20"/>
          <w:szCs w:val="24"/>
        </w:rPr>
      </w:pPr>
      <w:r>
        <w:rPr>
          <w:rFonts w:ascii="Times New Roman" w:eastAsia="等线" w:hAnsi="Times New Roman" w:cs="Times New Roman"/>
          <w:kern w:val="0"/>
          <w:sz w:val="20"/>
          <w:szCs w:val="24"/>
        </w:rPr>
        <w:t xml:space="preserve">For </w:t>
      </w:r>
      <w:r w:rsidR="00DC668B">
        <w:rPr>
          <w:rFonts w:ascii="Times New Roman" w:eastAsia="等线" w:hAnsi="Times New Roman" w:cs="Times New Roman"/>
          <w:kern w:val="0"/>
          <w:sz w:val="20"/>
          <w:szCs w:val="24"/>
        </w:rPr>
        <w:t xml:space="preserve">OOK-4, </w:t>
      </w:r>
      <w:r w:rsidR="00307992">
        <w:rPr>
          <w:rFonts w:ascii="Times New Roman" w:eastAsia="等线" w:hAnsi="Times New Roman" w:cs="Times New Roman" w:hint="eastAsia"/>
          <w:kern w:val="0"/>
          <w:sz w:val="20"/>
          <w:szCs w:val="24"/>
        </w:rPr>
        <w:t>multiple</w:t>
      </w:r>
      <w:r w:rsidR="00307992">
        <w:rPr>
          <w:rFonts w:ascii="Times New Roman" w:eastAsia="等线" w:hAnsi="Times New Roman" w:cs="Times New Roman"/>
          <w:kern w:val="0"/>
          <w:sz w:val="20"/>
          <w:szCs w:val="24"/>
        </w:rPr>
        <w:t xml:space="preserve"> </w:t>
      </w:r>
      <w:r>
        <w:rPr>
          <w:rFonts w:ascii="Times New Roman" w:eastAsia="等线" w:hAnsi="Times New Roman" w:cs="Times New Roman"/>
          <w:kern w:val="0"/>
          <w:sz w:val="20"/>
          <w:szCs w:val="24"/>
        </w:rPr>
        <w:t>o</w:t>
      </w:r>
      <w:r>
        <w:rPr>
          <w:rFonts w:ascii="Times New Roman" w:eastAsia="等线" w:hAnsi="Times New Roman" w:cs="Times New Roman" w:hint="eastAsia"/>
          <w:kern w:val="0"/>
          <w:sz w:val="20"/>
          <w:szCs w:val="24"/>
        </w:rPr>
        <w:t>n</w:t>
      </w:r>
      <w:r>
        <w:rPr>
          <w:rFonts w:ascii="Times New Roman" w:eastAsia="等线" w:hAnsi="Times New Roman" w:cs="Times New Roman"/>
          <w:kern w:val="0"/>
          <w:sz w:val="20"/>
          <w:szCs w:val="24"/>
        </w:rPr>
        <w:t xml:space="preserve">/off </w:t>
      </w:r>
      <w:r w:rsidR="00887D8D">
        <w:rPr>
          <w:rFonts w:ascii="Times New Roman" w:eastAsia="等线" w:hAnsi="Times New Roman" w:cs="Times New Roman"/>
          <w:kern w:val="0"/>
          <w:sz w:val="20"/>
          <w:szCs w:val="24"/>
        </w:rPr>
        <w:t xml:space="preserve">chips </w:t>
      </w:r>
      <w:r w:rsidR="00307992">
        <w:rPr>
          <w:rFonts w:ascii="Times New Roman" w:eastAsia="等线" w:hAnsi="Times New Roman" w:cs="Times New Roman"/>
          <w:kern w:val="0"/>
          <w:sz w:val="20"/>
          <w:szCs w:val="24"/>
        </w:rPr>
        <w:t xml:space="preserve">are </w:t>
      </w:r>
      <w:r w:rsidR="00307992">
        <w:rPr>
          <w:rFonts w:ascii="Times New Roman" w:eastAsia="等线" w:hAnsi="Times New Roman" w:cs="Times New Roman" w:hint="eastAsia"/>
          <w:kern w:val="0"/>
          <w:sz w:val="20"/>
          <w:szCs w:val="24"/>
        </w:rPr>
        <w:t>transmitted</w:t>
      </w:r>
      <w:r w:rsidR="00307992">
        <w:rPr>
          <w:rFonts w:ascii="Times New Roman" w:eastAsia="等线" w:hAnsi="Times New Roman" w:cs="Times New Roman"/>
          <w:kern w:val="0"/>
          <w:sz w:val="20"/>
          <w:szCs w:val="24"/>
        </w:rPr>
        <w:t xml:space="preserve"> </w:t>
      </w:r>
      <w:r w:rsidR="00DC668B">
        <w:rPr>
          <w:rFonts w:ascii="Times New Roman" w:eastAsia="等线" w:hAnsi="Times New Roman" w:cs="Times New Roman"/>
          <w:kern w:val="0"/>
          <w:sz w:val="20"/>
          <w:szCs w:val="24"/>
        </w:rPr>
        <w:t xml:space="preserve">within </w:t>
      </w:r>
      <w:r w:rsidR="00307992">
        <w:rPr>
          <w:rFonts w:ascii="Times New Roman" w:eastAsia="等线" w:hAnsi="Times New Roman" w:cs="Times New Roman"/>
          <w:kern w:val="0"/>
          <w:sz w:val="20"/>
          <w:szCs w:val="24"/>
        </w:rPr>
        <w:t xml:space="preserve">each </w:t>
      </w:r>
      <w:r w:rsidR="00307992">
        <w:rPr>
          <w:rFonts w:ascii="Times New Roman" w:eastAsia="等线" w:hAnsi="Times New Roman" w:cs="Times New Roman" w:hint="eastAsia"/>
          <w:kern w:val="0"/>
          <w:sz w:val="20"/>
          <w:szCs w:val="24"/>
        </w:rPr>
        <w:t>OFDM</w:t>
      </w:r>
      <w:r w:rsidR="00307992">
        <w:rPr>
          <w:rFonts w:ascii="Times New Roman" w:eastAsia="等线" w:hAnsi="Times New Roman" w:cs="Times New Roman"/>
          <w:kern w:val="0"/>
          <w:sz w:val="20"/>
          <w:szCs w:val="24"/>
        </w:rPr>
        <w:t xml:space="preserve"> symbol, </w:t>
      </w:r>
      <w:r w:rsidR="006E2AA6">
        <w:rPr>
          <w:rFonts w:ascii="Times New Roman" w:eastAsia="等线" w:hAnsi="Times New Roman" w:cs="Times New Roman"/>
          <w:kern w:val="0"/>
          <w:sz w:val="20"/>
          <w:szCs w:val="24"/>
        </w:rPr>
        <w:t xml:space="preserve">and different combinations of on/off </w:t>
      </w:r>
      <w:r w:rsidR="00887D8D">
        <w:rPr>
          <w:rFonts w:ascii="Times New Roman" w:eastAsia="等线" w:hAnsi="Times New Roman" w:cs="Times New Roman"/>
          <w:kern w:val="0"/>
          <w:sz w:val="20"/>
          <w:szCs w:val="24"/>
        </w:rPr>
        <w:t>chip</w:t>
      </w:r>
      <w:r w:rsidR="006E2AA6">
        <w:rPr>
          <w:rFonts w:ascii="Times New Roman" w:eastAsia="等线" w:hAnsi="Times New Roman" w:cs="Times New Roman"/>
          <w:kern w:val="0"/>
          <w:sz w:val="20"/>
          <w:szCs w:val="24"/>
        </w:rPr>
        <w:t xml:space="preserve">s can be generated by using the same RE resources. If on/off </w:t>
      </w:r>
      <w:r w:rsidR="00887D8D">
        <w:rPr>
          <w:rFonts w:ascii="Times New Roman" w:eastAsia="等线" w:hAnsi="Times New Roman" w:cs="Times New Roman"/>
          <w:kern w:val="0"/>
          <w:sz w:val="20"/>
          <w:szCs w:val="24"/>
        </w:rPr>
        <w:t xml:space="preserve">chips </w:t>
      </w:r>
      <w:r w:rsidR="006E2AA6">
        <w:rPr>
          <w:rFonts w:ascii="Times New Roman" w:eastAsia="等线" w:hAnsi="Times New Roman" w:cs="Times New Roman"/>
          <w:kern w:val="0"/>
          <w:sz w:val="20"/>
          <w:szCs w:val="24"/>
        </w:rPr>
        <w:t>are equally distributed within one OFDM symbol, e.g., when Manchester code is used, the amplitude</w:t>
      </w:r>
      <w:r w:rsidR="007C57B5">
        <w:rPr>
          <w:rFonts w:ascii="Times New Roman" w:eastAsia="等线" w:hAnsi="Times New Roman" w:cs="Times New Roman"/>
          <w:kern w:val="0"/>
          <w:sz w:val="20"/>
          <w:szCs w:val="24"/>
        </w:rPr>
        <w:t xml:space="preserve">/power for on </w:t>
      </w:r>
      <w:r w:rsidR="00887D8D">
        <w:rPr>
          <w:rFonts w:ascii="Times New Roman" w:eastAsia="等线" w:hAnsi="Times New Roman" w:cs="Times New Roman"/>
          <w:kern w:val="0"/>
          <w:sz w:val="20"/>
          <w:szCs w:val="24"/>
        </w:rPr>
        <w:t>chip</w:t>
      </w:r>
      <w:r w:rsidR="00F911A0">
        <w:rPr>
          <w:rFonts w:ascii="Times New Roman" w:eastAsia="等线" w:hAnsi="Times New Roman" w:cs="Times New Roman"/>
          <w:kern w:val="0"/>
          <w:sz w:val="20"/>
          <w:szCs w:val="24"/>
        </w:rPr>
        <w:t>s</w:t>
      </w:r>
      <w:r w:rsidR="00887D8D">
        <w:rPr>
          <w:rFonts w:ascii="Times New Roman" w:eastAsia="等线" w:hAnsi="Times New Roman" w:cs="Times New Roman"/>
          <w:kern w:val="0"/>
          <w:sz w:val="20"/>
          <w:szCs w:val="24"/>
        </w:rPr>
        <w:t xml:space="preserve"> </w:t>
      </w:r>
      <w:r w:rsidR="007C57B5">
        <w:rPr>
          <w:rFonts w:ascii="Times New Roman" w:eastAsia="等线" w:hAnsi="Times New Roman" w:cs="Times New Roman"/>
          <w:kern w:val="0"/>
          <w:sz w:val="20"/>
          <w:szCs w:val="24"/>
        </w:rPr>
        <w:t>is consistent</w:t>
      </w:r>
      <w:r w:rsidR="00DB1BA3">
        <w:rPr>
          <w:rFonts w:ascii="Times New Roman" w:eastAsia="等线" w:hAnsi="Times New Roman" w:cs="Times New Roman"/>
          <w:kern w:val="0"/>
          <w:sz w:val="20"/>
          <w:szCs w:val="24"/>
        </w:rPr>
        <w:t xml:space="preserve"> across OFDM symbols</w:t>
      </w:r>
      <w:r w:rsidR="006C5603">
        <w:rPr>
          <w:rFonts w:ascii="Times New Roman" w:eastAsia="等线" w:hAnsi="Times New Roman" w:cs="Times New Roman"/>
          <w:kern w:val="0"/>
          <w:sz w:val="20"/>
          <w:szCs w:val="24"/>
        </w:rPr>
        <w:t>, the SINR in each OFDM symbol is equivalent to average SINR</w:t>
      </w:r>
      <w:r w:rsidR="007C57B5">
        <w:rPr>
          <w:rFonts w:ascii="Times New Roman" w:eastAsia="等线" w:hAnsi="Times New Roman" w:cs="Times New Roman"/>
          <w:kern w:val="0"/>
          <w:sz w:val="20"/>
          <w:szCs w:val="24"/>
        </w:rPr>
        <w:t xml:space="preserve">. </w:t>
      </w:r>
    </w:p>
    <w:p w14:paraId="45A32DE8" w14:textId="36E32D00" w:rsidR="00F05188" w:rsidRDefault="007C57B5" w:rsidP="00E338B6">
      <w:pPr>
        <w:widowControl/>
        <w:adjustRightInd w:val="0"/>
        <w:snapToGrid w:val="0"/>
        <w:spacing w:afterLines="50" w:after="120"/>
        <w:rPr>
          <w:rFonts w:ascii="Times New Roman" w:eastAsia="等线" w:hAnsi="Times New Roman" w:cs="Times New Roman"/>
          <w:kern w:val="0"/>
          <w:sz w:val="20"/>
          <w:szCs w:val="24"/>
        </w:rPr>
      </w:pPr>
      <w:r>
        <w:rPr>
          <w:rFonts w:ascii="Times New Roman" w:eastAsia="等线" w:hAnsi="Times New Roman" w:cs="Times New Roman"/>
          <w:kern w:val="0"/>
          <w:sz w:val="20"/>
          <w:szCs w:val="24"/>
        </w:rPr>
        <w:t xml:space="preserve">However, if </w:t>
      </w:r>
      <w:r w:rsidR="00F911A0">
        <w:rPr>
          <w:rFonts w:ascii="Times New Roman" w:eastAsia="等线" w:hAnsi="Times New Roman" w:cs="Times New Roman"/>
          <w:kern w:val="0"/>
          <w:sz w:val="20"/>
          <w:szCs w:val="24"/>
        </w:rPr>
        <w:t xml:space="preserve">the number of </w:t>
      </w:r>
      <w:r>
        <w:rPr>
          <w:rFonts w:ascii="Times New Roman" w:eastAsia="等线" w:hAnsi="Times New Roman" w:cs="Times New Roman"/>
          <w:kern w:val="0"/>
          <w:sz w:val="20"/>
          <w:szCs w:val="24"/>
        </w:rPr>
        <w:t xml:space="preserve">on </w:t>
      </w:r>
      <w:r w:rsidR="00F911A0">
        <w:rPr>
          <w:rFonts w:ascii="Times New Roman" w:eastAsia="等线" w:hAnsi="Times New Roman" w:cs="Times New Roman"/>
          <w:kern w:val="0"/>
          <w:sz w:val="20"/>
          <w:szCs w:val="24"/>
        </w:rPr>
        <w:t>chip and that of off chip</w:t>
      </w:r>
      <w:r>
        <w:rPr>
          <w:rFonts w:ascii="Times New Roman" w:eastAsia="等线" w:hAnsi="Times New Roman" w:cs="Times New Roman"/>
          <w:kern w:val="0"/>
          <w:sz w:val="20"/>
          <w:szCs w:val="24"/>
        </w:rPr>
        <w:t xml:space="preserve"> is not equal in each OFDM</w:t>
      </w:r>
      <w:r w:rsidR="00F911A0">
        <w:rPr>
          <w:rFonts w:ascii="Times New Roman" w:eastAsia="等线" w:hAnsi="Times New Roman" w:cs="Times New Roman"/>
          <w:kern w:val="0"/>
          <w:sz w:val="20"/>
          <w:szCs w:val="24"/>
        </w:rPr>
        <w:t xml:space="preserve"> symbol</w:t>
      </w:r>
      <w:r w:rsidR="009A7C70">
        <w:rPr>
          <w:rFonts w:ascii="Times New Roman" w:eastAsia="等线" w:hAnsi="Times New Roman" w:cs="Times New Roman"/>
          <w:kern w:val="0"/>
          <w:sz w:val="20"/>
          <w:szCs w:val="24"/>
        </w:rPr>
        <w:t xml:space="preserve"> for </w:t>
      </w:r>
      <w:r w:rsidR="00F911A0">
        <w:rPr>
          <w:rFonts w:ascii="Times New Roman" w:eastAsia="等线" w:hAnsi="Times New Roman" w:cs="Times New Roman"/>
          <w:kern w:val="0"/>
          <w:sz w:val="20"/>
          <w:szCs w:val="24"/>
        </w:rPr>
        <w:t xml:space="preserve">option </w:t>
      </w:r>
      <w:r w:rsidR="009A7C70">
        <w:rPr>
          <w:rFonts w:ascii="Times New Roman" w:eastAsia="等线" w:hAnsi="Times New Roman" w:cs="Times New Roman"/>
          <w:kern w:val="0"/>
          <w:sz w:val="20"/>
          <w:szCs w:val="24"/>
        </w:rPr>
        <w:t>OOK-4</w:t>
      </w:r>
      <w:r>
        <w:rPr>
          <w:rFonts w:ascii="Times New Roman" w:eastAsia="等线" w:hAnsi="Times New Roman" w:cs="Times New Roman"/>
          <w:kern w:val="0"/>
          <w:sz w:val="20"/>
          <w:szCs w:val="24"/>
        </w:rPr>
        <w:t xml:space="preserve">, e.g., 3 on </w:t>
      </w:r>
      <w:r w:rsidR="00744938">
        <w:rPr>
          <w:rFonts w:ascii="Times New Roman" w:eastAsia="等线" w:hAnsi="Times New Roman" w:cs="Times New Roman"/>
          <w:kern w:val="0"/>
          <w:sz w:val="20"/>
          <w:szCs w:val="24"/>
        </w:rPr>
        <w:t xml:space="preserve">chips </w:t>
      </w:r>
      <w:r>
        <w:rPr>
          <w:rFonts w:ascii="Times New Roman" w:eastAsia="等线" w:hAnsi="Times New Roman" w:cs="Times New Roman"/>
          <w:kern w:val="0"/>
          <w:sz w:val="20"/>
          <w:szCs w:val="24"/>
        </w:rPr>
        <w:t xml:space="preserve">with 1 off </w:t>
      </w:r>
      <w:r w:rsidR="00744938">
        <w:rPr>
          <w:rFonts w:ascii="Times New Roman" w:eastAsia="等线" w:hAnsi="Times New Roman" w:cs="Times New Roman"/>
          <w:kern w:val="0"/>
          <w:sz w:val="20"/>
          <w:szCs w:val="24"/>
        </w:rPr>
        <w:t>chip</w:t>
      </w:r>
      <w:r>
        <w:rPr>
          <w:rFonts w:ascii="Times New Roman" w:eastAsia="等线" w:hAnsi="Times New Roman" w:cs="Times New Roman"/>
          <w:kern w:val="0"/>
          <w:sz w:val="20"/>
          <w:szCs w:val="24"/>
        </w:rPr>
        <w:t xml:space="preserve">, or 1 on </w:t>
      </w:r>
      <w:r w:rsidR="00744938">
        <w:rPr>
          <w:rFonts w:ascii="Times New Roman" w:eastAsia="等线" w:hAnsi="Times New Roman" w:cs="Times New Roman"/>
          <w:kern w:val="0"/>
          <w:sz w:val="20"/>
          <w:szCs w:val="24"/>
        </w:rPr>
        <w:t xml:space="preserve">chip </w:t>
      </w:r>
      <w:r>
        <w:rPr>
          <w:rFonts w:ascii="Times New Roman" w:eastAsia="等线" w:hAnsi="Times New Roman" w:cs="Times New Roman"/>
          <w:kern w:val="0"/>
          <w:sz w:val="20"/>
          <w:szCs w:val="24"/>
        </w:rPr>
        <w:t xml:space="preserve">with 3 off </w:t>
      </w:r>
      <w:r w:rsidR="00744938">
        <w:rPr>
          <w:rFonts w:ascii="Times New Roman" w:eastAsia="等线" w:hAnsi="Times New Roman" w:cs="Times New Roman"/>
          <w:kern w:val="0"/>
          <w:sz w:val="20"/>
          <w:szCs w:val="24"/>
        </w:rPr>
        <w:t xml:space="preserve">chips </w:t>
      </w:r>
      <w:r>
        <w:rPr>
          <w:rFonts w:ascii="Times New Roman" w:eastAsia="等线" w:hAnsi="Times New Roman" w:cs="Times New Roman"/>
          <w:kern w:val="0"/>
          <w:sz w:val="20"/>
          <w:szCs w:val="24"/>
        </w:rPr>
        <w:t xml:space="preserve">within one OFDM symbol, the amplitude/power for on </w:t>
      </w:r>
      <w:r w:rsidR="00744938">
        <w:rPr>
          <w:rFonts w:ascii="Times New Roman" w:eastAsia="等线" w:hAnsi="Times New Roman" w:cs="Times New Roman"/>
          <w:kern w:val="0"/>
          <w:sz w:val="20"/>
          <w:szCs w:val="24"/>
        </w:rPr>
        <w:t xml:space="preserve">chip </w:t>
      </w:r>
      <w:r>
        <w:rPr>
          <w:rFonts w:ascii="Times New Roman" w:eastAsia="等线" w:hAnsi="Times New Roman" w:cs="Times New Roman"/>
          <w:kern w:val="0"/>
          <w:sz w:val="20"/>
          <w:szCs w:val="24"/>
        </w:rPr>
        <w:t xml:space="preserve">is not consistent across OFDM symbols if the transmission power for each OFDM symbol is </w:t>
      </w:r>
      <w:r w:rsidR="00176C63">
        <w:rPr>
          <w:rFonts w:ascii="Times New Roman" w:eastAsia="等线" w:hAnsi="Times New Roman" w:cs="Times New Roman"/>
          <w:kern w:val="0"/>
          <w:sz w:val="20"/>
          <w:szCs w:val="24"/>
        </w:rPr>
        <w:t>consistent</w:t>
      </w:r>
      <w:r>
        <w:rPr>
          <w:rFonts w:ascii="Times New Roman" w:eastAsia="等线" w:hAnsi="Times New Roman" w:cs="Times New Roman"/>
          <w:kern w:val="0"/>
          <w:sz w:val="20"/>
          <w:szCs w:val="24"/>
        </w:rPr>
        <w:t xml:space="preserve">, additional scaling on each OFDM symbol is needed to align the amplitude/power for on </w:t>
      </w:r>
      <w:r w:rsidR="00744938">
        <w:rPr>
          <w:rFonts w:ascii="Times New Roman" w:eastAsia="等线" w:hAnsi="Times New Roman" w:cs="Times New Roman"/>
          <w:kern w:val="0"/>
          <w:sz w:val="20"/>
          <w:szCs w:val="24"/>
        </w:rPr>
        <w:t>chips</w:t>
      </w:r>
      <w:r>
        <w:rPr>
          <w:rFonts w:ascii="Times New Roman" w:eastAsia="等线" w:hAnsi="Times New Roman" w:cs="Times New Roman"/>
          <w:kern w:val="0"/>
          <w:sz w:val="20"/>
          <w:szCs w:val="24"/>
        </w:rPr>
        <w:t xml:space="preserve">. Hence, for </w:t>
      </w:r>
      <w:r w:rsidR="00744938">
        <w:rPr>
          <w:rFonts w:ascii="Times New Roman" w:eastAsia="等线" w:hAnsi="Times New Roman" w:cs="Times New Roman"/>
          <w:kern w:val="0"/>
          <w:sz w:val="20"/>
          <w:szCs w:val="24"/>
        </w:rPr>
        <w:t xml:space="preserve">option </w:t>
      </w:r>
      <w:r>
        <w:rPr>
          <w:rFonts w:ascii="Times New Roman" w:eastAsia="等线" w:hAnsi="Times New Roman" w:cs="Times New Roman"/>
          <w:kern w:val="0"/>
          <w:sz w:val="20"/>
          <w:szCs w:val="24"/>
        </w:rPr>
        <w:t>OOK-4</w:t>
      </w:r>
      <w:r w:rsidR="00744938">
        <w:rPr>
          <w:rFonts w:ascii="Times New Roman" w:eastAsia="等线" w:hAnsi="Times New Roman" w:cs="Times New Roman"/>
          <w:kern w:val="0"/>
          <w:sz w:val="20"/>
          <w:szCs w:val="24"/>
        </w:rPr>
        <w:t xml:space="preserve">, </w:t>
      </w:r>
      <w:r>
        <w:rPr>
          <w:rFonts w:ascii="Times New Roman" w:eastAsia="等线" w:hAnsi="Times New Roman" w:cs="Times New Roman"/>
          <w:kern w:val="0"/>
          <w:sz w:val="20"/>
          <w:szCs w:val="24"/>
        </w:rPr>
        <w:t xml:space="preserve">in which multiple on/off </w:t>
      </w:r>
      <w:r w:rsidR="00744938">
        <w:rPr>
          <w:rFonts w:ascii="Times New Roman" w:eastAsia="等线" w:hAnsi="Times New Roman" w:cs="Times New Roman"/>
          <w:kern w:val="0"/>
          <w:sz w:val="20"/>
          <w:szCs w:val="24"/>
        </w:rPr>
        <w:t>chip</w:t>
      </w:r>
      <w:r>
        <w:rPr>
          <w:rFonts w:ascii="Times New Roman" w:eastAsia="等线" w:hAnsi="Times New Roman" w:cs="Times New Roman"/>
          <w:kern w:val="0"/>
          <w:sz w:val="20"/>
          <w:szCs w:val="24"/>
        </w:rPr>
        <w:t xml:space="preserve">s </w:t>
      </w:r>
      <w:r w:rsidR="00036793">
        <w:rPr>
          <w:rFonts w:ascii="Times New Roman" w:eastAsia="等线" w:hAnsi="Times New Roman" w:cs="Times New Roman"/>
          <w:kern w:val="0"/>
          <w:sz w:val="20"/>
          <w:szCs w:val="24"/>
        </w:rPr>
        <w:t>are</w:t>
      </w:r>
      <w:r>
        <w:rPr>
          <w:rFonts w:ascii="Times New Roman" w:eastAsia="等线" w:hAnsi="Times New Roman" w:cs="Times New Roman"/>
          <w:kern w:val="0"/>
          <w:sz w:val="20"/>
          <w:szCs w:val="24"/>
        </w:rPr>
        <w:t xml:space="preserve"> transmitted within one OFDM symbol, equally distributed on/off </w:t>
      </w:r>
      <w:r w:rsidR="00744938">
        <w:rPr>
          <w:rFonts w:ascii="Times New Roman" w:eastAsia="等线" w:hAnsi="Times New Roman" w:cs="Times New Roman"/>
          <w:kern w:val="0"/>
          <w:sz w:val="20"/>
          <w:szCs w:val="24"/>
        </w:rPr>
        <w:t xml:space="preserve">chips </w:t>
      </w:r>
      <w:r>
        <w:rPr>
          <w:rFonts w:ascii="Times New Roman" w:eastAsia="等线" w:hAnsi="Times New Roman" w:cs="Times New Roman"/>
          <w:kern w:val="0"/>
          <w:sz w:val="20"/>
          <w:szCs w:val="24"/>
        </w:rPr>
        <w:t>within one OFDM symbol is preferred.</w:t>
      </w:r>
    </w:p>
    <w:p w14:paraId="548C2BA3" w14:textId="3DD0AF4A" w:rsidR="006C5603" w:rsidRDefault="006C5603" w:rsidP="00E338B6">
      <w:pPr>
        <w:widowControl/>
        <w:spacing w:after="120"/>
        <w:rPr>
          <w:rFonts w:ascii="Times New Roman" w:eastAsia="等线" w:hAnsi="Times New Roman" w:cs="Times New Roman"/>
          <w:b/>
          <w:kern w:val="0"/>
          <w:sz w:val="20"/>
          <w:szCs w:val="24"/>
        </w:rPr>
      </w:pPr>
      <w:bookmarkStart w:id="28" w:name="OB12"/>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9428FD">
        <w:rPr>
          <w:rFonts w:ascii="Times New Roman" w:eastAsia="MS Mincho" w:hAnsi="Times New Roman" w:cs="Times New Roman"/>
          <w:b/>
          <w:noProof/>
          <w:kern w:val="0"/>
          <w:sz w:val="20"/>
          <w:szCs w:val="20"/>
          <w:lang w:eastAsia="en-US"/>
        </w:rPr>
        <w:t>12</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Pr="00DF0C2D">
        <w:rPr>
          <w:rFonts w:ascii="Times New Roman" w:eastAsia="Times New Roman" w:hAnsi="Times New Roman" w:cs="Times New Roman"/>
          <w:b/>
          <w:kern w:val="0"/>
          <w:sz w:val="20"/>
          <w:szCs w:val="20"/>
          <w:lang w:eastAsia="en-US"/>
        </w:rPr>
        <w:t xml:space="preserve"> </w:t>
      </w:r>
      <w:r w:rsidRPr="00E338B6">
        <w:rPr>
          <w:rFonts w:ascii="Times New Roman" w:eastAsia="等线" w:hAnsi="Times New Roman" w:cs="Times New Roman"/>
          <w:b/>
          <w:kern w:val="0"/>
          <w:sz w:val="20"/>
          <w:szCs w:val="24"/>
        </w:rPr>
        <w:t>For LP-WUS generated by reusing OFDM generator, the SINR can be defined per RE level, as that for OFDM based signal/channels.</w:t>
      </w:r>
    </w:p>
    <w:p w14:paraId="4E2A2209" w14:textId="5231C39D" w:rsidR="006C5603" w:rsidRPr="00E338B6" w:rsidRDefault="006C5603" w:rsidP="00E338B6">
      <w:pPr>
        <w:widowControl/>
        <w:spacing w:after="120"/>
        <w:rPr>
          <w:rFonts w:ascii="Times New Roman" w:eastAsia="宋体" w:hAnsi="Times New Roman" w:cs="Times New Roman"/>
          <w:b/>
          <w:kern w:val="0"/>
          <w:sz w:val="20"/>
          <w:szCs w:val="20"/>
        </w:rPr>
      </w:pPr>
      <w:bookmarkStart w:id="29" w:name="OB13"/>
      <w:bookmarkEnd w:id="28"/>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9428FD">
        <w:rPr>
          <w:rFonts w:ascii="Times New Roman" w:eastAsia="MS Mincho" w:hAnsi="Times New Roman" w:cs="Times New Roman"/>
          <w:b/>
          <w:noProof/>
          <w:kern w:val="0"/>
          <w:sz w:val="20"/>
          <w:szCs w:val="20"/>
          <w:lang w:eastAsia="en-US"/>
        </w:rPr>
        <w:t>13</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Pr="00B43663">
        <w:rPr>
          <w:rFonts w:ascii="Times New Roman" w:eastAsia="Times New Roman" w:hAnsi="Times New Roman" w:cs="Times New Roman"/>
          <w:b/>
          <w:kern w:val="0"/>
          <w:sz w:val="20"/>
          <w:szCs w:val="20"/>
          <w:lang w:eastAsia="en-US"/>
        </w:rPr>
        <w:t xml:space="preserve"> </w:t>
      </w:r>
      <w:r w:rsidRPr="00E338B6">
        <w:rPr>
          <w:rFonts w:ascii="Times New Roman" w:eastAsia="宋体" w:hAnsi="Times New Roman" w:cs="Times New Roman"/>
          <w:b/>
          <w:kern w:val="0"/>
          <w:sz w:val="20"/>
          <w:szCs w:val="20"/>
        </w:rPr>
        <w:t>For</w:t>
      </w:r>
      <w:r w:rsidR="00E96305">
        <w:rPr>
          <w:rFonts w:ascii="Times New Roman" w:eastAsia="宋体" w:hAnsi="Times New Roman" w:cs="Times New Roman"/>
          <w:b/>
          <w:kern w:val="0"/>
          <w:sz w:val="20"/>
          <w:szCs w:val="20"/>
        </w:rPr>
        <w:t xml:space="preserve"> option</w:t>
      </w:r>
      <w:r w:rsidRPr="00E338B6">
        <w:rPr>
          <w:rFonts w:ascii="Times New Roman" w:eastAsia="宋体" w:hAnsi="Times New Roman" w:cs="Times New Roman"/>
          <w:b/>
          <w:kern w:val="0"/>
          <w:sz w:val="20"/>
          <w:szCs w:val="20"/>
        </w:rPr>
        <w:t xml:space="preserve"> OOK-1, </w:t>
      </w:r>
      <w:r w:rsidRPr="00E338B6">
        <w:rPr>
          <w:rFonts w:ascii="Times New Roman" w:eastAsia="等线" w:hAnsi="Times New Roman" w:cs="Times New Roman"/>
          <w:b/>
          <w:kern w:val="0"/>
          <w:sz w:val="20"/>
          <w:szCs w:val="24"/>
        </w:rPr>
        <w:t xml:space="preserve">assuming </w:t>
      </w:r>
      <w:r w:rsidR="00036793">
        <w:rPr>
          <w:rFonts w:ascii="Times New Roman" w:eastAsia="等线" w:hAnsi="Times New Roman" w:cs="Times New Roman"/>
          <w:b/>
          <w:kern w:val="0"/>
          <w:sz w:val="20"/>
          <w:szCs w:val="24"/>
        </w:rPr>
        <w:t>‘</w:t>
      </w:r>
      <w:r w:rsidRPr="00E338B6">
        <w:rPr>
          <w:rFonts w:ascii="Times New Roman" w:eastAsia="等线" w:hAnsi="Times New Roman" w:cs="Times New Roman"/>
          <w:b/>
          <w:kern w:val="0"/>
          <w:sz w:val="20"/>
          <w:szCs w:val="24"/>
        </w:rPr>
        <w:t>on</w:t>
      </w:r>
      <w:r w:rsidR="00036793">
        <w:rPr>
          <w:rFonts w:ascii="Times New Roman" w:eastAsia="等线" w:hAnsi="Times New Roman" w:cs="Times New Roman"/>
          <w:b/>
          <w:kern w:val="0"/>
          <w:sz w:val="20"/>
          <w:szCs w:val="24"/>
        </w:rPr>
        <w:t>’</w:t>
      </w:r>
      <w:r w:rsidRPr="00E338B6">
        <w:rPr>
          <w:rFonts w:ascii="Times New Roman" w:eastAsia="等线" w:hAnsi="Times New Roman" w:cs="Times New Roman"/>
          <w:b/>
          <w:kern w:val="0"/>
          <w:sz w:val="20"/>
          <w:szCs w:val="24"/>
        </w:rPr>
        <w:t xml:space="preserve"> and </w:t>
      </w:r>
      <w:r w:rsidR="00036793">
        <w:rPr>
          <w:rFonts w:ascii="Times New Roman" w:eastAsia="等线" w:hAnsi="Times New Roman" w:cs="Times New Roman"/>
          <w:b/>
          <w:kern w:val="0"/>
          <w:sz w:val="20"/>
          <w:szCs w:val="24"/>
        </w:rPr>
        <w:t>‘off’</w:t>
      </w:r>
      <w:r w:rsidRPr="00E338B6">
        <w:rPr>
          <w:rFonts w:ascii="Times New Roman" w:eastAsia="等线" w:hAnsi="Times New Roman" w:cs="Times New Roman"/>
          <w:b/>
          <w:kern w:val="0"/>
          <w:sz w:val="20"/>
          <w:szCs w:val="24"/>
        </w:rPr>
        <w:t xml:space="preserve"> </w:t>
      </w:r>
      <w:r w:rsidR="00036793">
        <w:rPr>
          <w:rFonts w:ascii="Times New Roman" w:eastAsia="等线" w:hAnsi="Times New Roman" w:cs="Times New Roman"/>
          <w:b/>
          <w:kern w:val="0"/>
          <w:sz w:val="20"/>
          <w:szCs w:val="24"/>
        </w:rPr>
        <w:t>chips</w:t>
      </w:r>
      <w:r w:rsidR="00036793" w:rsidRPr="00E338B6">
        <w:rPr>
          <w:rFonts w:ascii="Times New Roman" w:eastAsia="等线" w:hAnsi="Times New Roman" w:cs="Times New Roman"/>
          <w:b/>
          <w:kern w:val="0"/>
          <w:sz w:val="20"/>
          <w:szCs w:val="24"/>
        </w:rPr>
        <w:t xml:space="preserve"> </w:t>
      </w:r>
      <w:r w:rsidRPr="00E338B6">
        <w:rPr>
          <w:rFonts w:ascii="Times New Roman" w:eastAsia="等线" w:hAnsi="Times New Roman" w:cs="Times New Roman"/>
          <w:b/>
          <w:kern w:val="0"/>
          <w:sz w:val="20"/>
          <w:szCs w:val="24"/>
        </w:rPr>
        <w:t xml:space="preserve">are equally distributed, the power allocated to </w:t>
      </w:r>
      <w:r w:rsidR="00036793">
        <w:rPr>
          <w:rFonts w:ascii="Times New Roman" w:eastAsia="等线" w:hAnsi="Times New Roman" w:cs="Times New Roman"/>
          <w:b/>
          <w:kern w:val="0"/>
          <w:sz w:val="20"/>
          <w:szCs w:val="24"/>
        </w:rPr>
        <w:t>‘on’ chip</w:t>
      </w:r>
      <w:r w:rsidRPr="00E338B6">
        <w:rPr>
          <w:rFonts w:ascii="Times New Roman" w:eastAsia="等线" w:hAnsi="Times New Roman" w:cs="Times New Roman"/>
          <w:b/>
          <w:kern w:val="0"/>
          <w:sz w:val="20"/>
          <w:szCs w:val="24"/>
        </w:rPr>
        <w:t xml:space="preserve"> can be doubled on the average RE power to achieve certain average SINR.</w:t>
      </w:r>
    </w:p>
    <w:p w14:paraId="391B9965" w14:textId="45C354A2" w:rsidR="006C5603" w:rsidRDefault="006C5603" w:rsidP="00E338B6">
      <w:pPr>
        <w:widowControl/>
        <w:spacing w:after="120"/>
        <w:rPr>
          <w:rFonts w:ascii="Times New Roman" w:eastAsia="等线" w:hAnsi="Times New Roman" w:cs="Times New Roman"/>
          <w:b/>
          <w:kern w:val="0"/>
          <w:sz w:val="20"/>
          <w:szCs w:val="24"/>
        </w:rPr>
      </w:pPr>
      <w:bookmarkStart w:id="30" w:name="OB14"/>
      <w:bookmarkEnd w:id="29"/>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9428FD">
        <w:rPr>
          <w:rFonts w:ascii="Times New Roman" w:eastAsia="MS Mincho" w:hAnsi="Times New Roman" w:cs="Times New Roman"/>
          <w:b/>
          <w:noProof/>
          <w:kern w:val="0"/>
          <w:sz w:val="20"/>
          <w:szCs w:val="20"/>
          <w:lang w:eastAsia="en-US"/>
        </w:rPr>
        <w:t>14</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Pr="00B43663">
        <w:rPr>
          <w:rFonts w:ascii="Times New Roman" w:eastAsia="Times New Roman" w:hAnsi="Times New Roman" w:cs="Times New Roman"/>
          <w:b/>
          <w:kern w:val="0"/>
          <w:sz w:val="20"/>
          <w:szCs w:val="20"/>
          <w:lang w:eastAsia="en-US"/>
        </w:rPr>
        <w:t xml:space="preserve"> </w:t>
      </w:r>
      <w:r w:rsidRPr="00B43663">
        <w:rPr>
          <w:rFonts w:ascii="Times New Roman" w:eastAsia="宋体" w:hAnsi="Times New Roman" w:cs="Times New Roman"/>
          <w:b/>
          <w:kern w:val="0"/>
          <w:sz w:val="20"/>
          <w:szCs w:val="20"/>
        </w:rPr>
        <w:t>For</w:t>
      </w:r>
      <w:r w:rsidR="00036793">
        <w:rPr>
          <w:rFonts w:ascii="Times New Roman" w:eastAsia="宋体" w:hAnsi="Times New Roman" w:cs="Times New Roman"/>
          <w:b/>
          <w:kern w:val="0"/>
          <w:sz w:val="20"/>
          <w:szCs w:val="20"/>
        </w:rPr>
        <w:t xml:space="preserve"> option</w:t>
      </w:r>
      <w:r w:rsidRPr="00B43663">
        <w:rPr>
          <w:rFonts w:ascii="Times New Roman" w:eastAsia="宋体" w:hAnsi="Times New Roman" w:cs="Times New Roman"/>
          <w:b/>
          <w:kern w:val="0"/>
          <w:sz w:val="20"/>
          <w:szCs w:val="20"/>
        </w:rPr>
        <w:t xml:space="preserve"> OOK-</w:t>
      </w:r>
      <w:r>
        <w:rPr>
          <w:rFonts w:ascii="Times New Roman" w:eastAsia="宋体" w:hAnsi="Times New Roman" w:cs="Times New Roman"/>
          <w:b/>
          <w:kern w:val="0"/>
          <w:sz w:val="20"/>
          <w:szCs w:val="20"/>
        </w:rPr>
        <w:t>4</w:t>
      </w:r>
      <w:r w:rsidRPr="00B43663">
        <w:rPr>
          <w:rFonts w:ascii="Times New Roman" w:eastAsia="宋体" w:hAnsi="Times New Roman" w:cs="Times New Roman"/>
          <w:b/>
          <w:kern w:val="0"/>
          <w:sz w:val="20"/>
          <w:szCs w:val="20"/>
        </w:rPr>
        <w:t xml:space="preserve">, </w:t>
      </w:r>
      <w:r w:rsidR="009A7C70" w:rsidRPr="00E338B6">
        <w:rPr>
          <w:rFonts w:ascii="Times New Roman" w:eastAsia="等线" w:hAnsi="Times New Roman" w:cs="Times New Roman"/>
          <w:b/>
          <w:kern w:val="0"/>
          <w:sz w:val="20"/>
          <w:szCs w:val="24"/>
        </w:rPr>
        <w:t xml:space="preserve">if </w:t>
      </w:r>
      <w:r w:rsidR="00036793">
        <w:rPr>
          <w:rFonts w:ascii="Times New Roman" w:eastAsia="等线" w:hAnsi="Times New Roman" w:cs="Times New Roman"/>
          <w:b/>
          <w:kern w:val="0"/>
          <w:sz w:val="20"/>
          <w:szCs w:val="24"/>
        </w:rPr>
        <w:t>‘</w:t>
      </w:r>
      <w:r w:rsidR="00036793" w:rsidRPr="00E338B6">
        <w:rPr>
          <w:rFonts w:ascii="Times New Roman" w:eastAsia="等线" w:hAnsi="Times New Roman" w:cs="Times New Roman"/>
          <w:b/>
          <w:kern w:val="0"/>
          <w:sz w:val="20"/>
          <w:szCs w:val="24"/>
        </w:rPr>
        <w:t>on</w:t>
      </w:r>
      <w:r w:rsidR="00036793">
        <w:rPr>
          <w:rFonts w:ascii="Times New Roman" w:eastAsia="等线" w:hAnsi="Times New Roman" w:cs="Times New Roman"/>
          <w:b/>
          <w:kern w:val="0"/>
          <w:sz w:val="20"/>
          <w:szCs w:val="24"/>
        </w:rPr>
        <w:t>’</w:t>
      </w:r>
      <w:r w:rsidR="00036793" w:rsidRPr="00E338B6">
        <w:rPr>
          <w:rFonts w:ascii="Times New Roman" w:eastAsia="等线" w:hAnsi="Times New Roman" w:cs="Times New Roman"/>
          <w:b/>
          <w:kern w:val="0"/>
          <w:sz w:val="20"/>
          <w:szCs w:val="24"/>
        </w:rPr>
        <w:t xml:space="preserve"> and </w:t>
      </w:r>
      <w:r w:rsidR="00036793">
        <w:rPr>
          <w:rFonts w:ascii="Times New Roman" w:eastAsia="等线" w:hAnsi="Times New Roman" w:cs="Times New Roman"/>
          <w:b/>
          <w:kern w:val="0"/>
          <w:sz w:val="20"/>
          <w:szCs w:val="24"/>
        </w:rPr>
        <w:t>‘off’</w:t>
      </w:r>
      <w:r w:rsidR="00036793" w:rsidRPr="00E338B6">
        <w:rPr>
          <w:rFonts w:ascii="Times New Roman" w:eastAsia="等线" w:hAnsi="Times New Roman" w:cs="Times New Roman"/>
          <w:b/>
          <w:kern w:val="0"/>
          <w:sz w:val="20"/>
          <w:szCs w:val="24"/>
        </w:rPr>
        <w:t xml:space="preserve"> </w:t>
      </w:r>
      <w:r w:rsidR="00036793">
        <w:rPr>
          <w:rFonts w:ascii="Times New Roman" w:eastAsia="等线" w:hAnsi="Times New Roman" w:cs="Times New Roman"/>
          <w:b/>
          <w:kern w:val="0"/>
          <w:sz w:val="20"/>
          <w:szCs w:val="24"/>
        </w:rPr>
        <w:t>chips</w:t>
      </w:r>
      <w:r w:rsidR="00036793" w:rsidRPr="00E338B6">
        <w:rPr>
          <w:rFonts w:ascii="Times New Roman" w:eastAsia="等线" w:hAnsi="Times New Roman" w:cs="Times New Roman"/>
          <w:b/>
          <w:kern w:val="0"/>
          <w:sz w:val="20"/>
          <w:szCs w:val="24"/>
        </w:rPr>
        <w:t xml:space="preserve"> </w:t>
      </w:r>
      <w:r w:rsidR="009A7C70" w:rsidRPr="00E338B6">
        <w:rPr>
          <w:rFonts w:ascii="Times New Roman" w:eastAsia="等线" w:hAnsi="Times New Roman" w:cs="Times New Roman"/>
          <w:b/>
          <w:kern w:val="0"/>
          <w:sz w:val="20"/>
          <w:szCs w:val="24"/>
        </w:rPr>
        <w:t xml:space="preserve">are equally distributed within one OFDM symbol, the amplitude/power for </w:t>
      </w:r>
      <w:r w:rsidR="00FD1235">
        <w:rPr>
          <w:rFonts w:ascii="Times New Roman" w:eastAsia="等线" w:hAnsi="Times New Roman" w:cs="Times New Roman"/>
          <w:b/>
          <w:kern w:val="0"/>
          <w:sz w:val="20"/>
          <w:szCs w:val="24"/>
        </w:rPr>
        <w:t>‘on’ chip</w:t>
      </w:r>
      <w:r w:rsidR="00FD1235" w:rsidDel="00FD1235">
        <w:rPr>
          <w:rFonts w:ascii="Times New Roman" w:eastAsia="等线" w:hAnsi="Times New Roman" w:cs="Times New Roman"/>
          <w:b/>
          <w:kern w:val="0"/>
          <w:sz w:val="20"/>
          <w:szCs w:val="24"/>
        </w:rPr>
        <w:t xml:space="preserve"> </w:t>
      </w:r>
      <w:r w:rsidR="009A7C70" w:rsidRPr="00E338B6">
        <w:rPr>
          <w:rFonts w:ascii="Times New Roman" w:eastAsia="等线" w:hAnsi="Times New Roman" w:cs="Times New Roman"/>
          <w:b/>
          <w:kern w:val="0"/>
          <w:sz w:val="20"/>
          <w:szCs w:val="24"/>
        </w:rPr>
        <w:t>is consistent</w:t>
      </w:r>
      <w:r w:rsidR="00B63F3B">
        <w:rPr>
          <w:rFonts w:ascii="Times New Roman" w:eastAsia="等线" w:hAnsi="Times New Roman" w:cs="Times New Roman"/>
          <w:b/>
          <w:kern w:val="0"/>
          <w:sz w:val="20"/>
          <w:szCs w:val="24"/>
        </w:rPr>
        <w:t xml:space="preserve"> across OFDM symbols</w:t>
      </w:r>
      <w:r w:rsidR="009A7C70" w:rsidRPr="00E338B6">
        <w:rPr>
          <w:rFonts w:ascii="Times New Roman" w:eastAsia="等线" w:hAnsi="Times New Roman" w:cs="Times New Roman"/>
          <w:b/>
          <w:kern w:val="0"/>
          <w:sz w:val="20"/>
          <w:szCs w:val="24"/>
        </w:rPr>
        <w:t>, the SINR in each OFDM symbol is equivalent to average SINR.</w:t>
      </w:r>
    </w:p>
    <w:p w14:paraId="3DA7DAAE" w14:textId="1AD9EABE" w:rsidR="007533A4" w:rsidRPr="00B43663" w:rsidRDefault="007533A4" w:rsidP="00E338B6">
      <w:pPr>
        <w:widowControl/>
        <w:spacing w:after="120"/>
        <w:rPr>
          <w:rFonts w:ascii="Times New Roman" w:eastAsia="宋体" w:hAnsi="Times New Roman" w:cs="Times New Roman"/>
          <w:b/>
          <w:kern w:val="0"/>
          <w:sz w:val="20"/>
          <w:szCs w:val="20"/>
        </w:rPr>
      </w:pPr>
      <w:bookmarkStart w:id="31" w:name="OB15"/>
      <w:bookmarkEnd w:id="30"/>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9428FD">
        <w:rPr>
          <w:rFonts w:ascii="Times New Roman" w:eastAsia="MS Mincho" w:hAnsi="Times New Roman" w:cs="Times New Roman"/>
          <w:b/>
          <w:noProof/>
          <w:kern w:val="0"/>
          <w:sz w:val="20"/>
          <w:szCs w:val="20"/>
          <w:lang w:eastAsia="en-US"/>
        </w:rPr>
        <w:t>15</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Pr="00B43663">
        <w:rPr>
          <w:rFonts w:ascii="Times New Roman" w:eastAsia="Times New Roman" w:hAnsi="Times New Roman" w:cs="Times New Roman"/>
          <w:b/>
          <w:kern w:val="0"/>
          <w:sz w:val="20"/>
          <w:szCs w:val="20"/>
          <w:lang w:eastAsia="en-US"/>
        </w:rPr>
        <w:t xml:space="preserve"> </w:t>
      </w:r>
      <w:r w:rsidRPr="00B43663">
        <w:rPr>
          <w:rFonts w:ascii="Times New Roman" w:eastAsia="宋体" w:hAnsi="Times New Roman" w:cs="Times New Roman"/>
          <w:b/>
          <w:kern w:val="0"/>
          <w:sz w:val="20"/>
          <w:szCs w:val="20"/>
        </w:rPr>
        <w:t xml:space="preserve">For </w:t>
      </w:r>
      <w:r w:rsidR="00FD1235">
        <w:rPr>
          <w:rFonts w:ascii="Times New Roman" w:eastAsia="宋体" w:hAnsi="Times New Roman" w:cs="Times New Roman"/>
          <w:b/>
          <w:kern w:val="0"/>
          <w:sz w:val="20"/>
          <w:szCs w:val="20"/>
        </w:rPr>
        <w:t xml:space="preserve">option </w:t>
      </w:r>
      <w:r w:rsidRPr="00B43663">
        <w:rPr>
          <w:rFonts w:ascii="Times New Roman" w:eastAsia="宋体" w:hAnsi="Times New Roman" w:cs="Times New Roman"/>
          <w:b/>
          <w:kern w:val="0"/>
          <w:sz w:val="20"/>
          <w:szCs w:val="20"/>
        </w:rPr>
        <w:t>OOK-</w:t>
      </w:r>
      <w:r>
        <w:rPr>
          <w:rFonts w:ascii="Times New Roman" w:eastAsia="宋体" w:hAnsi="Times New Roman" w:cs="Times New Roman"/>
          <w:b/>
          <w:kern w:val="0"/>
          <w:sz w:val="20"/>
          <w:szCs w:val="20"/>
        </w:rPr>
        <w:t>4</w:t>
      </w:r>
      <w:r w:rsidRPr="00B43663">
        <w:rPr>
          <w:rFonts w:ascii="Times New Roman" w:eastAsia="宋体" w:hAnsi="Times New Roman" w:cs="Times New Roman"/>
          <w:b/>
          <w:kern w:val="0"/>
          <w:sz w:val="20"/>
          <w:szCs w:val="20"/>
        </w:rPr>
        <w:t xml:space="preserve">, </w:t>
      </w:r>
      <w:r w:rsidRPr="00B43663">
        <w:rPr>
          <w:rFonts w:ascii="Times New Roman" w:eastAsia="等线" w:hAnsi="Times New Roman" w:cs="Times New Roman"/>
          <w:b/>
          <w:kern w:val="0"/>
          <w:sz w:val="20"/>
          <w:szCs w:val="24"/>
        </w:rPr>
        <w:t xml:space="preserve">if </w:t>
      </w:r>
      <w:bookmarkStart w:id="32" w:name="_Hlk131757150"/>
      <w:r w:rsidR="00FD1235">
        <w:rPr>
          <w:rFonts w:ascii="Times New Roman" w:eastAsia="等线" w:hAnsi="Times New Roman" w:cs="Times New Roman"/>
          <w:b/>
          <w:kern w:val="0"/>
          <w:sz w:val="20"/>
          <w:szCs w:val="24"/>
        </w:rPr>
        <w:t>‘</w:t>
      </w:r>
      <w:r w:rsidR="00FD1235" w:rsidRPr="00E338B6">
        <w:rPr>
          <w:rFonts w:ascii="Times New Roman" w:eastAsia="等线" w:hAnsi="Times New Roman" w:cs="Times New Roman"/>
          <w:b/>
          <w:kern w:val="0"/>
          <w:sz w:val="20"/>
          <w:szCs w:val="24"/>
        </w:rPr>
        <w:t>on</w:t>
      </w:r>
      <w:r w:rsidR="00FD1235">
        <w:rPr>
          <w:rFonts w:ascii="Times New Roman" w:eastAsia="等线" w:hAnsi="Times New Roman" w:cs="Times New Roman"/>
          <w:b/>
          <w:kern w:val="0"/>
          <w:sz w:val="20"/>
          <w:szCs w:val="24"/>
        </w:rPr>
        <w:t>’</w:t>
      </w:r>
      <w:r w:rsidR="00FD1235" w:rsidRPr="00E338B6">
        <w:rPr>
          <w:rFonts w:ascii="Times New Roman" w:eastAsia="等线" w:hAnsi="Times New Roman" w:cs="Times New Roman"/>
          <w:b/>
          <w:kern w:val="0"/>
          <w:sz w:val="20"/>
          <w:szCs w:val="24"/>
        </w:rPr>
        <w:t xml:space="preserve"> and </w:t>
      </w:r>
      <w:r w:rsidR="00FD1235">
        <w:rPr>
          <w:rFonts w:ascii="Times New Roman" w:eastAsia="等线" w:hAnsi="Times New Roman" w:cs="Times New Roman"/>
          <w:b/>
          <w:kern w:val="0"/>
          <w:sz w:val="20"/>
          <w:szCs w:val="24"/>
        </w:rPr>
        <w:t>‘off’</w:t>
      </w:r>
      <w:r w:rsidR="00FD1235" w:rsidRPr="00E338B6">
        <w:rPr>
          <w:rFonts w:ascii="Times New Roman" w:eastAsia="等线" w:hAnsi="Times New Roman" w:cs="Times New Roman"/>
          <w:b/>
          <w:kern w:val="0"/>
          <w:sz w:val="20"/>
          <w:szCs w:val="24"/>
        </w:rPr>
        <w:t xml:space="preserve"> </w:t>
      </w:r>
      <w:r w:rsidR="00FD1235">
        <w:rPr>
          <w:rFonts w:ascii="Times New Roman" w:eastAsia="等线" w:hAnsi="Times New Roman" w:cs="Times New Roman"/>
          <w:b/>
          <w:kern w:val="0"/>
          <w:sz w:val="20"/>
          <w:szCs w:val="24"/>
        </w:rPr>
        <w:t>chips</w:t>
      </w:r>
      <w:r w:rsidR="00FD1235" w:rsidRPr="00E338B6">
        <w:rPr>
          <w:rFonts w:ascii="Times New Roman" w:eastAsia="等线" w:hAnsi="Times New Roman" w:cs="Times New Roman"/>
          <w:b/>
          <w:kern w:val="0"/>
          <w:sz w:val="20"/>
          <w:szCs w:val="24"/>
        </w:rPr>
        <w:t xml:space="preserve"> </w:t>
      </w:r>
      <w:bookmarkEnd w:id="32"/>
      <w:r w:rsidRPr="00B43663">
        <w:rPr>
          <w:rFonts w:ascii="Times New Roman" w:eastAsia="等线" w:hAnsi="Times New Roman" w:cs="Times New Roman"/>
          <w:b/>
          <w:kern w:val="0"/>
          <w:sz w:val="20"/>
          <w:szCs w:val="24"/>
        </w:rPr>
        <w:t>are</w:t>
      </w:r>
      <w:r>
        <w:rPr>
          <w:rFonts w:ascii="Times New Roman" w:eastAsia="等线" w:hAnsi="Times New Roman" w:cs="Times New Roman"/>
          <w:b/>
          <w:kern w:val="0"/>
          <w:sz w:val="20"/>
          <w:szCs w:val="24"/>
        </w:rPr>
        <w:t xml:space="preserve"> not</w:t>
      </w:r>
      <w:r w:rsidRPr="00B43663">
        <w:rPr>
          <w:rFonts w:ascii="Times New Roman" w:eastAsia="等线" w:hAnsi="Times New Roman" w:cs="Times New Roman"/>
          <w:b/>
          <w:kern w:val="0"/>
          <w:sz w:val="20"/>
          <w:szCs w:val="24"/>
        </w:rPr>
        <w:t xml:space="preserve"> equally distributed within one OFDM symbol, the amplitude/power for </w:t>
      </w:r>
      <w:r w:rsidR="00FD1235">
        <w:rPr>
          <w:rFonts w:ascii="Times New Roman" w:eastAsia="等线" w:hAnsi="Times New Roman" w:cs="Times New Roman"/>
          <w:b/>
          <w:kern w:val="0"/>
          <w:sz w:val="20"/>
          <w:szCs w:val="24"/>
        </w:rPr>
        <w:t>‘on’ chip</w:t>
      </w:r>
      <w:r w:rsidR="00FD1235" w:rsidDel="00FD1235">
        <w:rPr>
          <w:rFonts w:ascii="Times New Roman" w:eastAsia="等线" w:hAnsi="Times New Roman" w:cs="Times New Roman"/>
          <w:b/>
          <w:kern w:val="0"/>
          <w:sz w:val="20"/>
          <w:szCs w:val="24"/>
        </w:rPr>
        <w:t xml:space="preserve"> </w:t>
      </w:r>
      <w:r w:rsidRPr="00B43663">
        <w:rPr>
          <w:rFonts w:ascii="Times New Roman" w:eastAsia="等线" w:hAnsi="Times New Roman" w:cs="Times New Roman"/>
          <w:b/>
          <w:kern w:val="0"/>
          <w:sz w:val="20"/>
          <w:szCs w:val="24"/>
        </w:rPr>
        <w:t xml:space="preserve">is </w:t>
      </w:r>
      <w:r>
        <w:rPr>
          <w:rFonts w:ascii="Times New Roman" w:eastAsia="等线" w:hAnsi="Times New Roman" w:cs="Times New Roman"/>
          <w:b/>
          <w:kern w:val="0"/>
          <w:sz w:val="20"/>
          <w:szCs w:val="24"/>
        </w:rPr>
        <w:t xml:space="preserve">not </w:t>
      </w:r>
      <w:r w:rsidRPr="00B43663">
        <w:rPr>
          <w:rFonts w:ascii="Times New Roman" w:eastAsia="等线" w:hAnsi="Times New Roman" w:cs="Times New Roman"/>
          <w:b/>
          <w:kern w:val="0"/>
          <w:sz w:val="20"/>
          <w:szCs w:val="24"/>
        </w:rPr>
        <w:t>consistent</w:t>
      </w:r>
      <w:r w:rsidR="00B63F3B">
        <w:rPr>
          <w:rFonts w:ascii="Times New Roman" w:eastAsia="等线" w:hAnsi="Times New Roman" w:cs="Times New Roman"/>
          <w:b/>
          <w:kern w:val="0"/>
          <w:sz w:val="20"/>
          <w:szCs w:val="24"/>
        </w:rPr>
        <w:t xml:space="preserve"> across OFDM symbols</w:t>
      </w:r>
      <w:r w:rsidRPr="00B43663">
        <w:rPr>
          <w:rFonts w:ascii="Times New Roman" w:eastAsia="等线" w:hAnsi="Times New Roman" w:cs="Times New Roman"/>
          <w:b/>
          <w:kern w:val="0"/>
          <w:sz w:val="20"/>
          <w:szCs w:val="24"/>
        </w:rPr>
        <w:t xml:space="preserve">, </w:t>
      </w:r>
      <w:r w:rsidRPr="00E338B6">
        <w:rPr>
          <w:rFonts w:ascii="Times New Roman" w:eastAsia="等线" w:hAnsi="Times New Roman" w:cs="Times New Roman"/>
          <w:b/>
          <w:kern w:val="0"/>
          <w:sz w:val="20"/>
          <w:szCs w:val="24"/>
        </w:rPr>
        <w:t xml:space="preserve">additional scaling on each OFDM symbol is needed to align the amplitude/power for </w:t>
      </w:r>
      <w:r w:rsidR="00FD1235">
        <w:rPr>
          <w:rFonts w:ascii="Times New Roman" w:eastAsia="等线" w:hAnsi="Times New Roman" w:cs="Times New Roman"/>
          <w:b/>
          <w:kern w:val="0"/>
          <w:sz w:val="20"/>
          <w:szCs w:val="24"/>
        </w:rPr>
        <w:t>‘on’ chip</w:t>
      </w:r>
      <w:r w:rsidRPr="00DF0C2D">
        <w:rPr>
          <w:rFonts w:ascii="Times New Roman" w:eastAsia="等线" w:hAnsi="Times New Roman" w:cs="Times New Roman"/>
          <w:b/>
          <w:kern w:val="0"/>
          <w:sz w:val="20"/>
          <w:szCs w:val="24"/>
        </w:rPr>
        <w:t>.</w:t>
      </w:r>
    </w:p>
    <w:bookmarkEnd w:id="31"/>
    <w:p w14:paraId="13B750A8" w14:textId="1C316713" w:rsidR="00B02027" w:rsidRPr="00B02027" w:rsidRDefault="00B02027" w:rsidP="00E338B6">
      <w:pPr>
        <w:keepNext/>
        <w:keepLines/>
        <w:widowControl/>
        <w:numPr>
          <w:ilvl w:val="1"/>
          <w:numId w:val="18"/>
        </w:numPr>
        <w:adjustRightInd w:val="0"/>
        <w:snapToGrid w:val="0"/>
        <w:spacing w:before="120" w:after="120"/>
        <w:jc w:val="left"/>
        <w:outlineLvl w:val="1"/>
        <w:rPr>
          <w:rFonts w:ascii="Arial" w:eastAsia="微软雅黑" w:hAnsi="Arial" w:cs="Arial"/>
          <w:bCs/>
          <w:iCs/>
          <w:kern w:val="0"/>
          <w:sz w:val="28"/>
          <w:szCs w:val="28"/>
        </w:rPr>
      </w:pPr>
      <w:r w:rsidRPr="00B02027">
        <w:rPr>
          <w:rFonts w:ascii="Arial" w:eastAsia="微软雅黑" w:hAnsi="Arial" w:cs="Arial"/>
          <w:bCs/>
          <w:iCs/>
          <w:kern w:val="0"/>
          <w:sz w:val="28"/>
          <w:szCs w:val="28"/>
        </w:rPr>
        <w:t>Adaptive scalable sampling rate</w:t>
      </w:r>
    </w:p>
    <w:p w14:paraId="0F612B70" w14:textId="0A3957B4" w:rsidR="00B02027" w:rsidRPr="00B02027" w:rsidRDefault="00B02027" w:rsidP="00B02027">
      <w:pPr>
        <w:widowControl/>
        <w:adjustRightInd w:val="0"/>
        <w:snapToGrid w:val="0"/>
        <w:spacing w:afterLines="50" w:after="120"/>
        <w:rPr>
          <w:rFonts w:ascii="Times New Roman" w:eastAsia="等线" w:hAnsi="Times New Roman" w:cs="Times New Roman"/>
          <w:kern w:val="0"/>
          <w:sz w:val="20"/>
          <w:szCs w:val="24"/>
        </w:rPr>
      </w:pPr>
      <w:r w:rsidRPr="00B02027">
        <w:rPr>
          <w:rFonts w:ascii="Times New Roman" w:eastAsia="等线" w:hAnsi="Times New Roman" w:cs="Times New Roman" w:hint="eastAsia"/>
          <w:kern w:val="0"/>
          <w:sz w:val="20"/>
          <w:szCs w:val="24"/>
        </w:rPr>
        <w:t>T</w:t>
      </w:r>
      <w:r w:rsidRPr="00B02027">
        <w:rPr>
          <w:rFonts w:ascii="Times New Roman" w:eastAsia="等线" w:hAnsi="Times New Roman" w:cs="Times New Roman"/>
          <w:kern w:val="0"/>
          <w:sz w:val="20"/>
          <w:szCs w:val="24"/>
        </w:rPr>
        <w:t xml:space="preserve">he increased LP-WUS sampling rate could lead to higher power consumption to ADC, digital processing and etc. These aspects </w:t>
      </w:r>
      <w:r w:rsidR="0062666E" w:rsidRPr="00B02027">
        <w:rPr>
          <w:rFonts w:ascii="Times New Roman" w:eastAsia="等线" w:hAnsi="Times New Roman" w:cs="Times New Roman"/>
          <w:kern w:val="0"/>
          <w:sz w:val="20"/>
          <w:szCs w:val="24"/>
        </w:rPr>
        <w:t>contribute</w:t>
      </w:r>
      <w:r w:rsidRPr="00B02027">
        <w:rPr>
          <w:rFonts w:ascii="Times New Roman" w:eastAsia="等线" w:hAnsi="Times New Roman" w:cs="Times New Roman"/>
          <w:kern w:val="0"/>
          <w:sz w:val="20"/>
          <w:szCs w:val="24"/>
        </w:rPr>
        <w:t xml:space="preserve"> as one of the main power consuming components. Hence, it is always beneficial to lower down the sampling rate. However, without enough feedback to the </w:t>
      </w:r>
      <w:proofErr w:type="spellStart"/>
      <w:r w:rsidRPr="00B02027">
        <w:rPr>
          <w:rFonts w:ascii="Times New Roman" w:eastAsia="等线" w:hAnsi="Times New Roman" w:cs="Times New Roman"/>
          <w:kern w:val="0"/>
          <w:sz w:val="20"/>
          <w:szCs w:val="24"/>
        </w:rPr>
        <w:t>gNB</w:t>
      </w:r>
      <w:proofErr w:type="spellEnd"/>
      <w:r w:rsidRPr="00B02027">
        <w:rPr>
          <w:rFonts w:ascii="Times New Roman" w:eastAsia="等线" w:hAnsi="Times New Roman" w:cs="Times New Roman"/>
          <w:kern w:val="0"/>
          <w:sz w:val="20"/>
          <w:szCs w:val="24"/>
        </w:rPr>
        <w:t xml:space="preserve">, it is not easy to let the </w:t>
      </w:r>
      <w:proofErr w:type="spellStart"/>
      <w:r w:rsidRPr="00B02027">
        <w:rPr>
          <w:rFonts w:ascii="Times New Roman" w:eastAsia="等线" w:hAnsi="Times New Roman" w:cs="Times New Roman"/>
          <w:kern w:val="0"/>
          <w:sz w:val="20"/>
          <w:szCs w:val="24"/>
        </w:rPr>
        <w:t>gNB</w:t>
      </w:r>
      <w:proofErr w:type="spellEnd"/>
      <w:r w:rsidRPr="00B02027">
        <w:rPr>
          <w:rFonts w:ascii="Times New Roman" w:eastAsia="等线" w:hAnsi="Times New Roman" w:cs="Times New Roman"/>
          <w:kern w:val="0"/>
          <w:sz w:val="20"/>
          <w:szCs w:val="24"/>
        </w:rPr>
        <w:t xml:space="preserve"> indicate UE the received signal sampling rate. A more </w:t>
      </w:r>
      <w:r w:rsidR="009535A0" w:rsidRPr="009535A0">
        <w:rPr>
          <w:rFonts w:ascii="Times New Roman" w:eastAsia="等线" w:hAnsi="Times New Roman" w:cs="Times New Roman"/>
          <w:kern w:val="0"/>
          <w:sz w:val="20"/>
          <w:szCs w:val="24"/>
        </w:rPr>
        <w:t xml:space="preserve">sophisticated </w:t>
      </w:r>
      <w:r w:rsidRPr="00B02027">
        <w:rPr>
          <w:rFonts w:ascii="Times New Roman" w:eastAsia="等线" w:hAnsi="Times New Roman" w:cs="Times New Roman"/>
          <w:kern w:val="0"/>
          <w:sz w:val="20"/>
          <w:szCs w:val="24"/>
        </w:rPr>
        <w:t>way is to let the LP-WUS receiver decide which sampling rate is enough to decode. This can be based on the aforementioned ‘</w:t>
      </w:r>
      <w:r w:rsidRPr="00B02027">
        <w:rPr>
          <w:rFonts w:ascii="Times New Roman" w:eastAsia="等线" w:hAnsi="Times New Roman" w:cs="Times New Roman" w:hint="eastAsia"/>
          <w:kern w:val="0"/>
          <w:sz w:val="20"/>
          <w:szCs w:val="24"/>
        </w:rPr>
        <w:t>LP-SS</w:t>
      </w:r>
      <w:r w:rsidRPr="00B02027">
        <w:rPr>
          <w:rFonts w:ascii="Times New Roman" w:eastAsia="等线" w:hAnsi="Times New Roman" w:cs="Times New Roman"/>
          <w:kern w:val="0"/>
          <w:sz w:val="20"/>
          <w:szCs w:val="24"/>
        </w:rPr>
        <w:t>’ signal to provide the ability to let the LP-WUS receiver autonomously detect the appropriate sampling rate, which can be then used for detecting LP-WUS preamble and message(s) part.</w:t>
      </w:r>
    </w:p>
    <w:p w14:paraId="1DCC3145" w14:textId="2483C5EF" w:rsidR="00B02027" w:rsidRPr="00B02027" w:rsidRDefault="00B02027" w:rsidP="00B02027">
      <w:pPr>
        <w:widowControl/>
        <w:adjustRightInd w:val="0"/>
        <w:snapToGrid w:val="0"/>
        <w:spacing w:afterLines="50" w:after="120"/>
        <w:rPr>
          <w:rFonts w:ascii="Times New Roman" w:eastAsia="等线" w:hAnsi="Times New Roman" w:cs="Times New Roman"/>
          <w:kern w:val="0"/>
          <w:sz w:val="20"/>
          <w:szCs w:val="24"/>
        </w:rPr>
      </w:pPr>
      <w:r w:rsidRPr="00B02027">
        <w:rPr>
          <w:rFonts w:ascii="Times New Roman" w:eastAsia="等线" w:hAnsi="Times New Roman" w:cs="Times New Roman" w:hint="eastAsia"/>
          <w:kern w:val="0"/>
          <w:sz w:val="20"/>
          <w:szCs w:val="24"/>
        </w:rPr>
        <w:t>F</w:t>
      </w:r>
      <w:r w:rsidRPr="00B02027">
        <w:rPr>
          <w:rFonts w:ascii="Times New Roman" w:eastAsia="等线" w:hAnsi="Times New Roman" w:cs="Times New Roman"/>
          <w:kern w:val="0"/>
          <w:sz w:val="20"/>
          <w:szCs w:val="24"/>
        </w:rPr>
        <w:t>or example, the LP-WUS receiver can under sampling the ‘</w:t>
      </w:r>
      <w:r w:rsidRPr="00B02027">
        <w:rPr>
          <w:rFonts w:ascii="Times New Roman" w:eastAsia="等线" w:hAnsi="Times New Roman" w:cs="Times New Roman" w:hint="eastAsia"/>
          <w:kern w:val="0"/>
          <w:sz w:val="20"/>
          <w:szCs w:val="24"/>
        </w:rPr>
        <w:t>LP-SS</w:t>
      </w:r>
      <w:r w:rsidRPr="00B02027">
        <w:rPr>
          <w:rFonts w:ascii="Times New Roman" w:eastAsia="等线" w:hAnsi="Times New Roman" w:cs="Times New Roman"/>
          <w:kern w:val="0"/>
          <w:sz w:val="20"/>
          <w:szCs w:val="24"/>
        </w:rPr>
        <w:t>’ sequence to save power. However, such operation requires the sequence for the ‘</w:t>
      </w:r>
      <w:r w:rsidRPr="00B02027">
        <w:rPr>
          <w:rFonts w:ascii="Times New Roman" w:eastAsia="等线" w:hAnsi="Times New Roman" w:cs="Times New Roman" w:hint="eastAsia"/>
          <w:kern w:val="0"/>
          <w:sz w:val="20"/>
          <w:szCs w:val="24"/>
        </w:rPr>
        <w:t>LP-SS</w:t>
      </w:r>
      <w:r w:rsidRPr="00B02027">
        <w:rPr>
          <w:rFonts w:ascii="Times New Roman" w:eastAsia="等线" w:hAnsi="Times New Roman" w:cs="Times New Roman"/>
          <w:kern w:val="0"/>
          <w:sz w:val="20"/>
          <w:szCs w:val="24"/>
        </w:rPr>
        <w:t xml:space="preserve">’ signal </w:t>
      </w:r>
      <w:r w:rsidRPr="00B02027">
        <w:rPr>
          <w:rFonts w:ascii="Times New Roman" w:eastAsia="等线" w:hAnsi="Times New Roman" w:cs="Times New Roman" w:hint="eastAsia"/>
          <w:kern w:val="0"/>
          <w:sz w:val="20"/>
          <w:szCs w:val="24"/>
        </w:rPr>
        <w:t>having</w:t>
      </w:r>
      <w:r w:rsidRPr="00B02027">
        <w:rPr>
          <w:rFonts w:ascii="Times New Roman" w:eastAsia="等线" w:hAnsi="Times New Roman" w:cs="Times New Roman"/>
          <w:kern w:val="0"/>
          <w:sz w:val="20"/>
          <w:szCs w:val="24"/>
        </w:rPr>
        <w:t xml:space="preserve"> </w:t>
      </w:r>
      <w:r w:rsidRPr="00B02027">
        <w:rPr>
          <w:rFonts w:ascii="Times New Roman" w:eastAsia="等线" w:hAnsi="Times New Roman" w:cs="Times New Roman" w:hint="eastAsia"/>
          <w:kern w:val="0"/>
          <w:sz w:val="20"/>
          <w:szCs w:val="24"/>
        </w:rPr>
        <w:t>special</w:t>
      </w:r>
      <w:r w:rsidRPr="00B02027">
        <w:rPr>
          <w:rFonts w:ascii="Times New Roman" w:eastAsia="等线" w:hAnsi="Times New Roman" w:cs="Times New Roman"/>
          <w:kern w:val="0"/>
          <w:sz w:val="20"/>
          <w:szCs w:val="24"/>
        </w:rPr>
        <w:t xml:space="preserve"> characteristics, i.e., for different under sampling rate, </w:t>
      </w:r>
      <w:r w:rsidRPr="00B02027">
        <w:rPr>
          <w:rFonts w:ascii="Times New Roman" w:eastAsia="等线" w:hAnsi="Times New Roman" w:cs="Times New Roman" w:hint="eastAsia"/>
          <w:kern w:val="0"/>
          <w:sz w:val="20"/>
          <w:szCs w:val="24"/>
        </w:rPr>
        <w:t>the</w:t>
      </w:r>
      <w:r w:rsidRPr="00B02027">
        <w:rPr>
          <w:rFonts w:ascii="Times New Roman" w:eastAsia="等线" w:hAnsi="Times New Roman" w:cs="Times New Roman"/>
          <w:kern w:val="0"/>
          <w:sz w:val="20"/>
          <w:szCs w:val="24"/>
        </w:rPr>
        <w:t xml:space="preserve"> sequences of length s for which the autocorrelations are collectively as small as possible.</w:t>
      </w:r>
    </w:p>
    <w:p w14:paraId="3D8AE5C7" w14:textId="1D5C8ADB" w:rsidR="00B02027" w:rsidRDefault="00B02027" w:rsidP="00B02027">
      <w:pPr>
        <w:widowControl/>
        <w:adjustRightInd w:val="0"/>
        <w:snapToGrid w:val="0"/>
        <w:spacing w:afterLines="50" w:after="120"/>
        <w:rPr>
          <w:rFonts w:ascii="Times New Roman" w:eastAsia="Times New Roman" w:hAnsi="Times New Roman" w:cs="Times New Roman"/>
          <w:b/>
          <w:kern w:val="0"/>
          <w:sz w:val="20"/>
          <w:szCs w:val="24"/>
          <w:lang w:eastAsia="en-US"/>
        </w:rPr>
      </w:pPr>
      <w:bookmarkStart w:id="33" w:name="PP7"/>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sidR="00290432">
        <w:rPr>
          <w:rFonts w:ascii="Times" w:eastAsia="Times New Roman" w:hAnsi="Times" w:cs="Times"/>
          <w:b/>
          <w:noProof/>
          <w:kern w:val="0"/>
          <w:sz w:val="20"/>
          <w:szCs w:val="24"/>
          <w:lang w:eastAsia="en-US"/>
        </w:rPr>
        <w:t>7</w:t>
      </w:r>
      <w:r w:rsidRPr="00B02027">
        <w:rPr>
          <w:rFonts w:ascii="Times" w:eastAsia="Times New Roman" w:hAnsi="Times" w:cs="Times"/>
          <w:b/>
          <w:kern w:val="0"/>
          <w:sz w:val="20"/>
          <w:szCs w:val="24"/>
          <w:lang w:eastAsia="en-US"/>
        </w:rPr>
        <w:fldChar w:fldCharType="end"/>
      </w:r>
      <w:r w:rsidRPr="00B02027">
        <w:rPr>
          <w:rFonts w:ascii="Times New Roman" w:eastAsia="Times New Roman" w:hAnsi="Times New Roman" w:cs="Times New Roman"/>
          <w:b/>
          <w:kern w:val="0"/>
          <w:sz w:val="20"/>
          <w:szCs w:val="24"/>
          <w:lang w:eastAsia="en-US"/>
        </w:rPr>
        <w:t>: Study LP-WUS receiver autonomously determine the sampling rate, which can be beneficial from reducing power consumption perspective.</w:t>
      </w:r>
    </w:p>
    <w:bookmarkEnd w:id="33"/>
    <w:p w14:paraId="7A9E003D" w14:textId="77777777" w:rsidR="00B02027" w:rsidRPr="00B02027" w:rsidRDefault="00B02027" w:rsidP="00B02027">
      <w:pPr>
        <w:keepNext/>
        <w:keepLines/>
        <w:widowControl/>
        <w:numPr>
          <w:ilvl w:val="0"/>
          <w:numId w:val="17"/>
        </w:numPr>
        <w:pBdr>
          <w:top w:val="single" w:sz="12" w:space="3" w:color="auto"/>
        </w:pBdr>
        <w:tabs>
          <w:tab w:val="left" w:pos="567"/>
        </w:tabs>
        <w:overflowPunct w:val="0"/>
        <w:autoSpaceDE w:val="0"/>
        <w:autoSpaceDN w:val="0"/>
        <w:adjustRightInd w:val="0"/>
        <w:spacing w:before="240" w:after="180"/>
        <w:jc w:val="left"/>
        <w:textAlignment w:val="baseline"/>
        <w:outlineLvl w:val="0"/>
        <w:rPr>
          <w:rFonts w:ascii="Arial" w:eastAsia="宋体" w:hAnsi="Arial" w:cs="Arial"/>
          <w:bCs/>
          <w:kern w:val="32"/>
          <w:sz w:val="36"/>
          <w:szCs w:val="20"/>
          <w:lang w:val="fr-FR"/>
        </w:rPr>
      </w:pPr>
      <w:r w:rsidRPr="00B02027">
        <w:rPr>
          <w:rFonts w:ascii="CG Times (WN)" w:eastAsia="Times New Roman" w:hAnsi="CG Times (WN)" w:cs="Times New Roman"/>
          <w:kern w:val="0"/>
          <w:sz w:val="36"/>
          <w:szCs w:val="20"/>
          <w:lang w:val="fr-FR" w:eastAsia="en-US"/>
        </w:rPr>
        <w:t>Physical functionalities and procedures</w:t>
      </w:r>
    </w:p>
    <w:p w14:paraId="08F0FF3D" w14:textId="77777777" w:rsidR="00B02027" w:rsidRPr="00B02027" w:rsidRDefault="00B02027" w:rsidP="00060D7A">
      <w:pPr>
        <w:keepNext/>
        <w:keepLines/>
        <w:widowControl/>
        <w:numPr>
          <w:ilvl w:val="0"/>
          <w:numId w:val="18"/>
        </w:numPr>
        <w:spacing w:before="240" w:after="240"/>
        <w:jc w:val="left"/>
        <w:outlineLvl w:val="1"/>
        <w:rPr>
          <w:rFonts w:ascii="Arial" w:eastAsia="微软雅黑" w:hAnsi="Arial" w:cs="Arial"/>
          <w:bCs/>
          <w:iCs/>
          <w:vanish/>
          <w:kern w:val="0"/>
          <w:sz w:val="28"/>
          <w:szCs w:val="28"/>
        </w:rPr>
      </w:pPr>
    </w:p>
    <w:p w14:paraId="27B1285B" w14:textId="3727C712" w:rsidR="007A09A7" w:rsidRPr="0049604A" w:rsidRDefault="00B02027" w:rsidP="0049604A">
      <w:pPr>
        <w:keepNext/>
        <w:keepLines/>
        <w:widowControl/>
        <w:numPr>
          <w:ilvl w:val="1"/>
          <w:numId w:val="18"/>
        </w:numPr>
        <w:spacing w:before="240" w:after="240"/>
        <w:jc w:val="left"/>
        <w:outlineLvl w:val="1"/>
        <w:rPr>
          <w:rFonts w:ascii="Times New Roman" w:eastAsia="宋体" w:hAnsi="Times New Roman" w:cs="Times New Roman"/>
          <w:kern w:val="0"/>
          <w:sz w:val="20"/>
          <w:szCs w:val="20"/>
          <w:lang w:val="en-GB"/>
        </w:rPr>
      </w:pPr>
      <w:bookmarkStart w:id="34" w:name="_GoBack"/>
      <w:bookmarkEnd w:id="34"/>
      <w:r w:rsidRPr="00B02027">
        <w:rPr>
          <w:rFonts w:ascii="Arial" w:eastAsia="微软雅黑" w:hAnsi="Arial" w:cs="Arial"/>
          <w:bCs/>
          <w:iCs/>
          <w:kern w:val="0"/>
          <w:sz w:val="28"/>
          <w:szCs w:val="28"/>
        </w:rPr>
        <w:t>DRX reception</w:t>
      </w:r>
      <w:r w:rsidR="002C32A3">
        <w:rPr>
          <w:rFonts w:ascii="Arial" w:eastAsia="微软雅黑" w:hAnsi="Arial" w:cs="Arial"/>
          <w:bCs/>
          <w:iCs/>
          <w:kern w:val="0"/>
          <w:sz w:val="28"/>
          <w:szCs w:val="28"/>
        </w:rPr>
        <w:t xml:space="preserve"> of LP-WUS</w:t>
      </w:r>
      <w:r w:rsidRPr="00B02027">
        <w:rPr>
          <w:rFonts w:ascii="Arial" w:eastAsia="微软雅黑" w:hAnsi="Arial" w:cs="Arial"/>
          <w:bCs/>
          <w:iCs/>
          <w:kern w:val="0"/>
          <w:sz w:val="28"/>
          <w:szCs w:val="28"/>
        </w:rPr>
        <w:t xml:space="preserve"> </w:t>
      </w:r>
      <w:r w:rsidR="002C32A3">
        <w:rPr>
          <w:rFonts w:ascii="Arial" w:eastAsia="微软雅黑" w:hAnsi="Arial" w:cs="Arial"/>
          <w:bCs/>
          <w:iCs/>
          <w:kern w:val="0"/>
          <w:sz w:val="28"/>
          <w:szCs w:val="28"/>
        </w:rPr>
        <w:t xml:space="preserve">for RRC idle/inactive mode </w:t>
      </w:r>
    </w:p>
    <w:tbl>
      <w:tblPr>
        <w:tblStyle w:val="afffa"/>
        <w:tblW w:w="0" w:type="auto"/>
        <w:tblLook w:val="04A0" w:firstRow="1" w:lastRow="0" w:firstColumn="1" w:lastColumn="0" w:noHBand="0" w:noVBand="1"/>
      </w:tblPr>
      <w:tblGrid>
        <w:gridCol w:w="9060"/>
      </w:tblGrid>
      <w:tr w:rsidR="00C07820" w14:paraId="4E743F96" w14:textId="77777777" w:rsidTr="00C07820">
        <w:tc>
          <w:tcPr>
            <w:tcW w:w="9060" w:type="dxa"/>
          </w:tcPr>
          <w:p w14:paraId="683980E3" w14:textId="77777777" w:rsidR="00C07820" w:rsidRPr="00E338B6" w:rsidRDefault="00C07820" w:rsidP="00C07820">
            <w:pPr>
              <w:rPr>
                <w:color w:val="000000" w:themeColor="text1"/>
                <w:highlight w:val="green"/>
              </w:rPr>
            </w:pPr>
            <w:r w:rsidRPr="00E338B6">
              <w:rPr>
                <w:b/>
                <w:color w:val="000000" w:themeColor="text1"/>
                <w:highlight w:val="green"/>
              </w:rPr>
              <w:t>Agreement</w:t>
            </w:r>
          </w:p>
          <w:p w14:paraId="011266A0" w14:textId="77777777" w:rsidR="00C07820" w:rsidRPr="00E338B6" w:rsidRDefault="00C07820" w:rsidP="00C07820">
            <w:pPr>
              <w:adjustRightInd w:val="0"/>
              <w:snapToGrid w:val="0"/>
              <w:rPr>
                <w:color w:val="000000" w:themeColor="text1"/>
              </w:rPr>
            </w:pPr>
            <w:r w:rsidRPr="00E338B6">
              <w:rPr>
                <w:color w:val="000000" w:themeColor="text1"/>
              </w:rPr>
              <w:t>Study further</w:t>
            </w:r>
            <w:r w:rsidRPr="00E338B6">
              <w:rPr>
                <w:b/>
                <w:color w:val="000000" w:themeColor="text1"/>
              </w:rPr>
              <w:t xml:space="preserve"> pros and cons </w:t>
            </w:r>
            <w:r w:rsidRPr="00E338B6">
              <w:rPr>
                <w:color w:val="000000" w:themeColor="text1"/>
              </w:rPr>
              <w:t>of the following monitoring behaviors of LP-WUR</w:t>
            </w:r>
          </w:p>
          <w:p w14:paraId="39F7B9A7" w14:textId="77777777" w:rsidR="00C07820" w:rsidRPr="00E338B6" w:rsidRDefault="00C07820" w:rsidP="001278EC">
            <w:pPr>
              <w:pStyle w:val="57"/>
              <w:numPr>
                <w:ilvl w:val="0"/>
                <w:numId w:val="38"/>
              </w:numPr>
              <w:adjustRightInd w:val="0"/>
              <w:snapToGrid w:val="0"/>
              <w:spacing w:before="0" w:beforeAutospacing="0" w:after="0" w:afterAutospacing="0"/>
              <w:ind w:leftChars="0" w:left="720" w:hanging="360"/>
              <w:rPr>
                <w:rFonts w:ascii="Times New Roman" w:hAnsi="Times New Roman" w:cs="Times New Roman"/>
                <w:color w:val="000000" w:themeColor="text1"/>
                <w:sz w:val="20"/>
                <w:szCs w:val="20"/>
              </w:rPr>
            </w:pPr>
            <w:r w:rsidRPr="00E338B6">
              <w:rPr>
                <w:rFonts w:ascii="Times New Roman" w:hAnsi="Times New Roman" w:cs="Times New Roman"/>
                <w:color w:val="000000" w:themeColor="text1"/>
                <w:sz w:val="20"/>
                <w:szCs w:val="20"/>
              </w:rPr>
              <w:t xml:space="preserve">Option1: Duty cycle, corresponds to LP-WUR switches between ON/OFF states </w:t>
            </w:r>
          </w:p>
          <w:p w14:paraId="0C204E9B" w14:textId="345CE69E" w:rsidR="00C07820" w:rsidRPr="00C07820" w:rsidRDefault="00C07820" w:rsidP="001278EC">
            <w:pPr>
              <w:pStyle w:val="57"/>
              <w:numPr>
                <w:ilvl w:val="0"/>
                <w:numId w:val="38"/>
              </w:numPr>
              <w:adjustRightInd w:val="0"/>
              <w:snapToGrid w:val="0"/>
              <w:spacing w:before="0" w:beforeAutospacing="0" w:after="0" w:afterAutospacing="0"/>
              <w:ind w:leftChars="0" w:left="720" w:hanging="360"/>
            </w:pPr>
            <w:r w:rsidRPr="00E338B6">
              <w:rPr>
                <w:rFonts w:ascii="Times New Roman" w:hAnsi="Times New Roman" w:cs="Times New Roman"/>
                <w:color w:val="000000" w:themeColor="text1"/>
                <w:sz w:val="20"/>
                <w:szCs w:val="20"/>
              </w:rPr>
              <w:t>Option2: Continuous monitoring, corresponds to LP-WUR is ON all the time</w:t>
            </w:r>
            <w:r w:rsidRPr="00E338B6">
              <w:rPr>
                <w:rFonts w:ascii="Times New Roman" w:hAnsi="Times New Roman" w:cs="Times New Roman"/>
                <w:color w:val="000000" w:themeColor="text1"/>
              </w:rPr>
              <w:t xml:space="preserve"> </w:t>
            </w:r>
          </w:p>
        </w:tc>
      </w:tr>
    </w:tbl>
    <w:p w14:paraId="7B38C560" w14:textId="3B47DA46" w:rsidR="009303AA" w:rsidRPr="009303AA" w:rsidRDefault="001A4ADE" w:rsidP="00E338B6">
      <w:pPr>
        <w:widowControl/>
        <w:adjustRightInd w:val="0"/>
        <w:snapToGrid w:val="0"/>
        <w:spacing w:beforeLines="50" w:before="120" w:afterLines="50" w:after="12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Monitoring </w:t>
      </w:r>
      <w:r w:rsidR="000F39C8">
        <w:rPr>
          <w:rFonts w:ascii="Times New Roman" w:eastAsia="宋体" w:hAnsi="Times New Roman" w:cs="Times New Roman"/>
          <w:kern w:val="0"/>
          <w:sz w:val="20"/>
          <w:szCs w:val="20"/>
          <w:lang w:val="en-GB"/>
        </w:rPr>
        <w:t>behaviours</w:t>
      </w:r>
      <w:r>
        <w:rPr>
          <w:rFonts w:ascii="Times New Roman" w:eastAsia="宋体" w:hAnsi="Times New Roman" w:cs="Times New Roman"/>
          <w:kern w:val="0"/>
          <w:sz w:val="20"/>
          <w:szCs w:val="20"/>
          <w:lang w:val="en-GB"/>
        </w:rPr>
        <w:t xml:space="preserve"> of LP-WUR can be d</w:t>
      </w:r>
      <w:r>
        <w:rPr>
          <w:rFonts w:ascii="Times New Roman" w:eastAsia="宋体" w:hAnsi="Times New Roman" w:cs="Times New Roman" w:hint="eastAsia"/>
          <w:kern w:val="0"/>
          <w:sz w:val="20"/>
          <w:szCs w:val="20"/>
          <w:lang w:val="en-GB"/>
        </w:rPr>
        <w:t>uty</w:t>
      </w:r>
      <w:r>
        <w:rPr>
          <w:rFonts w:ascii="Times New Roman" w:eastAsia="宋体" w:hAnsi="Times New Roman" w:cs="Times New Roman"/>
          <w:kern w:val="0"/>
          <w:sz w:val="20"/>
          <w:szCs w:val="20"/>
          <w:lang w:val="en-GB"/>
        </w:rPr>
        <w:t xml:space="preserve"> cycle or continuous monitoring. </w:t>
      </w:r>
      <w:r w:rsidR="007F07AD">
        <w:rPr>
          <w:rFonts w:ascii="Times New Roman" w:eastAsia="宋体" w:hAnsi="Times New Roman" w:cs="Times New Roman"/>
          <w:kern w:val="0"/>
          <w:sz w:val="20"/>
          <w:szCs w:val="20"/>
          <w:lang w:val="en-GB"/>
        </w:rPr>
        <w:t xml:space="preserve">For duty cycle </w:t>
      </w:r>
      <w:proofErr w:type="gramStart"/>
      <w:r w:rsidR="007F07AD">
        <w:rPr>
          <w:rFonts w:ascii="Times New Roman" w:eastAsia="宋体" w:hAnsi="Times New Roman" w:cs="Times New Roman"/>
          <w:kern w:val="0"/>
          <w:sz w:val="20"/>
          <w:szCs w:val="20"/>
          <w:lang w:val="en-GB"/>
        </w:rPr>
        <w:t>monitoring ,</w:t>
      </w:r>
      <w:proofErr w:type="gramEnd"/>
      <w:r w:rsidR="00CD5212">
        <w:rPr>
          <w:rFonts w:ascii="Times New Roman" w:eastAsia="宋体" w:hAnsi="Times New Roman" w:cs="Times New Roman"/>
          <w:kern w:val="0"/>
          <w:sz w:val="20"/>
          <w:szCs w:val="20"/>
          <w:lang w:val="en-GB"/>
        </w:rPr>
        <w:t xml:space="preserve"> LP-WUR switches between ON/OFF states</w:t>
      </w:r>
      <w:r w:rsidR="00454604">
        <w:rPr>
          <w:rFonts w:ascii="Times New Roman" w:eastAsia="宋体" w:hAnsi="Times New Roman" w:cs="Times New Roman"/>
          <w:kern w:val="0"/>
          <w:sz w:val="20"/>
          <w:szCs w:val="20"/>
          <w:lang w:val="en-GB"/>
        </w:rPr>
        <w:t xml:space="preserve">, </w:t>
      </w:r>
      <w:r w:rsidR="00D916D3">
        <w:rPr>
          <w:rFonts w:ascii="Times New Roman" w:eastAsia="宋体" w:hAnsi="Times New Roman" w:cs="Times New Roman"/>
          <w:kern w:val="0"/>
          <w:sz w:val="20"/>
          <w:szCs w:val="20"/>
          <w:lang w:val="en-GB"/>
        </w:rPr>
        <w:t xml:space="preserve">and </w:t>
      </w:r>
      <w:r w:rsidR="00CD5212">
        <w:rPr>
          <w:rFonts w:ascii="Times New Roman" w:eastAsia="宋体" w:hAnsi="Times New Roman" w:cs="Times New Roman"/>
          <w:kern w:val="0"/>
          <w:sz w:val="20"/>
          <w:szCs w:val="20"/>
          <w:lang w:val="en-GB"/>
        </w:rPr>
        <w:t xml:space="preserve">the LP-WUS or LP-SS can only be received when LP-WUR is ON </w:t>
      </w:r>
      <w:r w:rsidR="00CD5212">
        <w:rPr>
          <w:rFonts w:ascii="Times New Roman" w:eastAsia="宋体" w:hAnsi="Times New Roman" w:cs="Times New Roman"/>
          <w:kern w:val="0"/>
          <w:sz w:val="20"/>
          <w:szCs w:val="20"/>
          <w:lang w:val="en-GB"/>
        </w:rPr>
        <w:lastRenderedPageBreak/>
        <w:t>state</w:t>
      </w:r>
      <w:r w:rsidR="00D4271D">
        <w:rPr>
          <w:rFonts w:ascii="Times New Roman" w:eastAsia="宋体" w:hAnsi="Times New Roman" w:cs="Times New Roman"/>
          <w:kern w:val="0"/>
          <w:sz w:val="20"/>
          <w:szCs w:val="20"/>
          <w:lang w:val="en-GB"/>
        </w:rPr>
        <w:t>. In this case, the</w:t>
      </w:r>
      <w:r w:rsidR="00CD5212">
        <w:rPr>
          <w:rFonts w:ascii="Times New Roman" w:eastAsia="宋体" w:hAnsi="Times New Roman" w:cs="Times New Roman"/>
          <w:kern w:val="0"/>
          <w:sz w:val="20"/>
          <w:szCs w:val="20"/>
          <w:lang w:val="en-GB"/>
        </w:rPr>
        <w:t xml:space="preserve"> </w:t>
      </w:r>
      <w:r w:rsidR="007F07AD">
        <w:rPr>
          <w:rFonts w:ascii="Times New Roman" w:eastAsia="宋体" w:hAnsi="Times New Roman" w:cs="Times New Roman"/>
          <w:kern w:val="0"/>
          <w:sz w:val="20"/>
          <w:szCs w:val="20"/>
          <w:lang w:val="en-GB"/>
        </w:rPr>
        <w:t xml:space="preserve">false alarm rate and power </w:t>
      </w:r>
      <w:r w:rsidR="00D4271D">
        <w:rPr>
          <w:rFonts w:ascii="Times New Roman" w:eastAsia="宋体" w:hAnsi="Times New Roman" w:cs="Times New Roman"/>
          <w:kern w:val="0"/>
          <w:sz w:val="20"/>
          <w:szCs w:val="20"/>
          <w:lang w:val="en-GB"/>
        </w:rPr>
        <w:t xml:space="preserve">consumption will </w:t>
      </w:r>
      <w:r w:rsidR="007F07AD">
        <w:rPr>
          <w:rFonts w:ascii="Times New Roman" w:eastAsia="宋体" w:hAnsi="Times New Roman" w:cs="Times New Roman"/>
          <w:kern w:val="0"/>
          <w:sz w:val="20"/>
          <w:szCs w:val="20"/>
          <w:lang w:val="en-GB"/>
        </w:rPr>
        <w:t xml:space="preserve">decrease as </w:t>
      </w:r>
      <w:r w:rsidR="009F11A6">
        <w:rPr>
          <w:rFonts w:ascii="Times New Roman" w:eastAsia="宋体" w:hAnsi="Times New Roman" w:cs="Times New Roman"/>
          <w:kern w:val="0"/>
          <w:sz w:val="20"/>
          <w:szCs w:val="20"/>
          <w:lang w:val="en-GB"/>
        </w:rPr>
        <w:t xml:space="preserve">the number of </w:t>
      </w:r>
      <w:r w:rsidR="007F07AD">
        <w:rPr>
          <w:rFonts w:ascii="Times New Roman" w:eastAsia="宋体" w:hAnsi="Times New Roman" w:cs="Times New Roman"/>
          <w:kern w:val="0"/>
          <w:sz w:val="20"/>
          <w:szCs w:val="20"/>
          <w:lang w:val="en-GB"/>
        </w:rPr>
        <w:t>monitoring occasion</w:t>
      </w:r>
      <w:r w:rsidR="009F11A6">
        <w:rPr>
          <w:rFonts w:ascii="Times New Roman" w:eastAsia="宋体" w:hAnsi="Times New Roman" w:cs="Times New Roman"/>
          <w:kern w:val="0"/>
          <w:sz w:val="20"/>
          <w:szCs w:val="20"/>
          <w:lang w:val="en-GB"/>
        </w:rPr>
        <w:t>s</w:t>
      </w:r>
      <w:r w:rsidR="007F07AD">
        <w:rPr>
          <w:rFonts w:ascii="Times New Roman" w:eastAsia="宋体" w:hAnsi="Times New Roman" w:cs="Times New Roman"/>
          <w:kern w:val="0"/>
          <w:sz w:val="20"/>
          <w:szCs w:val="20"/>
          <w:lang w:val="en-GB"/>
        </w:rPr>
        <w:t xml:space="preserve"> of LP-WUS/LP-SS decreases. The power saving gain</w:t>
      </w:r>
      <w:r w:rsidR="00AC194A">
        <w:rPr>
          <w:rFonts w:ascii="Times New Roman" w:eastAsia="宋体" w:hAnsi="Times New Roman" w:cs="Times New Roman"/>
          <w:kern w:val="0"/>
          <w:sz w:val="20"/>
          <w:szCs w:val="20"/>
          <w:lang w:val="en-GB"/>
        </w:rPr>
        <w:t xml:space="preserve"> and latency</w:t>
      </w:r>
      <w:r w:rsidR="007F07AD">
        <w:rPr>
          <w:rFonts w:ascii="Times New Roman" w:eastAsia="宋体" w:hAnsi="Times New Roman" w:cs="Times New Roman"/>
          <w:kern w:val="0"/>
          <w:sz w:val="20"/>
          <w:szCs w:val="20"/>
          <w:lang w:val="en-GB"/>
        </w:rPr>
        <w:t xml:space="preserve"> </w:t>
      </w:r>
      <w:r w:rsidR="00D4271D">
        <w:rPr>
          <w:rFonts w:ascii="Times New Roman" w:eastAsia="宋体" w:hAnsi="Times New Roman" w:cs="Times New Roman"/>
          <w:kern w:val="0"/>
          <w:sz w:val="20"/>
          <w:szCs w:val="20"/>
          <w:lang w:val="en-GB"/>
        </w:rPr>
        <w:t>varies</w:t>
      </w:r>
      <w:r w:rsidR="007F07AD">
        <w:rPr>
          <w:rFonts w:ascii="Times New Roman" w:eastAsia="宋体" w:hAnsi="Times New Roman" w:cs="Times New Roman"/>
          <w:kern w:val="0"/>
          <w:sz w:val="20"/>
          <w:szCs w:val="20"/>
          <w:lang w:val="en-GB"/>
        </w:rPr>
        <w:t xml:space="preserve"> with various duty cycle ratio</w:t>
      </w:r>
      <w:r w:rsidR="00836574">
        <w:rPr>
          <w:rFonts w:ascii="Times New Roman" w:eastAsia="宋体" w:hAnsi="Times New Roman" w:cs="Times New Roman"/>
          <w:kern w:val="0"/>
          <w:sz w:val="20"/>
          <w:szCs w:val="20"/>
          <w:lang w:val="en-GB"/>
        </w:rPr>
        <w:t>. T</w:t>
      </w:r>
      <w:r w:rsidR="00AC194A">
        <w:rPr>
          <w:rFonts w:ascii="Times New Roman" w:eastAsia="宋体" w:hAnsi="Times New Roman" w:cs="Times New Roman"/>
          <w:kern w:val="0"/>
          <w:sz w:val="20"/>
          <w:szCs w:val="20"/>
          <w:lang w:val="en-GB"/>
        </w:rPr>
        <w:t>here is a trade</w:t>
      </w:r>
      <w:r w:rsidR="00F03579">
        <w:rPr>
          <w:rFonts w:ascii="Times New Roman" w:eastAsia="宋体" w:hAnsi="Times New Roman" w:cs="Times New Roman"/>
          <w:kern w:val="0"/>
          <w:sz w:val="20"/>
          <w:szCs w:val="20"/>
          <w:lang w:val="en-GB"/>
        </w:rPr>
        <w:t>-</w:t>
      </w:r>
      <w:r w:rsidR="00AC194A">
        <w:rPr>
          <w:rFonts w:ascii="Times New Roman" w:eastAsia="宋体" w:hAnsi="Times New Roman" w:cs="Times New Roman"/>
          <w:kern w:val="0"/>
          <w:sz w:val="20"/>
          <w:szCs w:val="20"/>
          <w:lang w:val="en-GB"/>
        </w:rPr>
        <w:t>off between power</w:t>
      </w:r>
      <w:r w:rsidR="00836574">
        <w:rPr>
          <w:rFonts w:ascii="Times New Roman" w:eastAsia="宋体" w:hAnsi="Times New Roman" w:cs="Times New Roman"/>
          <w:kern w:val="0"/>
          <w:sz w:val="20"/>
          <w:szCs w:val="20"/>
          <w:lang w:val="en-GB"/>
        </w:rPr>
        <w:t xml:space="preserve"> saving gain</w:t>
      </w:r>
      <w:r w:rsidR="00AC194A">
        <w:rPr>
          <w:rFonts w:ascii="Times New Roman" w:eastAsia="宋体" w:hAnsi="Times New Roman" w:cs="Times New Roman"/>
          <w:kern w:val="0"/>
          <w:sz w:val="20"/>
          <w:szCs w:val="20"/>
          <w:lang w:val="en-GB"/>
        </w:rPr>
        <w:t xml:space="preserve"> and latency. For continuous monitoring, </w:t>
      </w:r>
      <w:r w:rsidR="009029B5">
        <w:rPr>
          <w:rFonts w:ascii="Times New Roman" w:eastAsia="宋体" w:hAnsi="Times New Roman" w:cs="Times New Roman"/>
          <w:kern w:val="0"/>
          <w:sz w:val="20"/>
          <w:szCs w:val="20"/>
          <w:lang w:val="en-GB"/>
        </w:rPr>
        <w:t>there is more flexibility</w:t>
      </w:r>
      <w:r w:rsidR="00CD5212">
        <w:rPr>
          <w:rFonts w:ascii="Times New Roman" w:eastAsia="宋体" w:hAnsi="Times New Roman" w:cs="Times New Roman"/>
          <w:kern w:val="0"/>
          <w:sz w:val="20"/>
          <w:szCs w:val="20"/>
          <w:lang w:val="en-GB"/>
        </w:rPr>
        <w:t xml:space="preserve"> to </w:t>
      </w:r>
      <w:r w:rsidR="00416FD0">
        <w:rPr>
          <w:rFonts w:ascii="Times New Roman" w:eastAsia="宋体" w:hAnsi="Times New Roman" w:cs="Times New Roman"/>
          <w:kern w:val="0"/>
          <w:sz w:val="20"/>
          <w:szCs w:val="20"/>
          <w:lang w:val="en-GB"/>
        </w:rPr>
        <w:t xml:space="preserve">send </w:t>
      </w:r>
      <w:r w:rsidR="00CD5212">
        <w:rPr>
          <w:rFonts w:ascii="Times New Roman" w:eastAsia="宋体" w:hAnsi="Times New Roman" w:cs="Times New Roman"/>
          <w:kern w:val="0"/>
          <w:sz w:val="20"/>
          <w:szCs w:val="20"/>
          <w:lang w:val="en-GB"/>
        </w:rPr>
        <w:t xml:space="preserve">the LP-WUS or LP-SS at any moment. </w:t>
      </w:r>
      <w:r w:rsidR="00F761F0">
        <w:rPr>
          <w:rFonts w:ascii="Times New Roman" w:eastAsia="宋体" w:hAnsi="Times New Roman" w:cs="Times New Roman"/>
          <w:kern w:val="0"/>
          <w:sz w:val="20"/>
          <w:szCs w:val="20"/>
          <w:lang w:val="en-GB"/>
        </w:rPr>
        <w:t>The f</w:t>
      </w:r>
      <w:r w:rsidR="00AC194A">
        <w:rPr>
          <w:rFonts w:ascii="Times New Roman" w:eastAsia="宋体" w:hAnsi="Times New Roman" w:cs="Times New Roman"/>
          <w:kern w:val="0"/>
          <w:sz w:val="20"/>
          <w:szCs w:val="20"/>
          <w:lang w:val="en-GB"/>
        </w:rPr>
        <w:t xml:space="preserve">alse alarm rate and </w:t>
      </w:r>
      <w:r w:rsidR="00F761F0">
        <w:rPr>
          <w:rFonts w:ascii="Times New Roman" w:eastAsia="宋体" w:hAnsi="Times New Roman" w:cs="Times New Roman"/>
          <w:kern w:val="0"/>
          <w:sz w:val="20"/>
          <w:szCs w:val="20"/>
          <w:lang w:val="en-GB"/>
        </w:rPr>
        <w:t xml:space="preserve">the </w:t>
      </w:r>
      <w:r w:rsidR="00AC194A">
        <w:rPr>
          <w:rFonts w:ascii="Times New Roman" w:eastAsia="宋体" w:hAnsi="Times New Roman" w:cs="Times New Roman"/>
          <w:kern w:val="0"/>
          <w:sz w:val="20"/>
          <w:szCs w:val="20"/>
          <w:lang w:val="en-GB"/>
        </w:rPr>
        <w:t>power</w:t>
      </w:r>
      <w:r w:rsidR="009F11A6">
        <w:rPr>
          <w:rFonts w:ascii="Times New Roman" w:eastAsia="宋体" w:hAnsi="Times New Roman" w:cs="Times New Roman"/>
          <w:kern w:val="0"/>
          <w:sz w:val="20"/>
          <w:szCs w:val="20"/>
          <w:lang w:val="en-GB"/>
        </w:rPr>
        <w:t xml:space="preserve"> consumption</w:t>
      </w:r>
      <w:r w:rsidR="00AC194A">
        <w:rPr>
          <w:rFonts w:ascii="Times New Roman" w:eastAsia="宋体" w:hAnsi="Times New Roman" w:cs="Times New Roman"/>
          <w:kern w:val="0"/>
          <w:sz w:val="20"/>
          <w:szCs w:val="20"/>
          <w:lang w:val="en-GB"/>
        </w:rPr>
        <w:t xml:space="preserve"> </w:t>
      </w:r>
      <w:r w:rsidR="00F761F0">
        <w:rPr>
          <w:rFonts w:ascii="Times New Roman" w:eastAsia="宋体" w:hAnsi="Times New Roman" w:cs="Times New Roman"/>
          <w:kern w:val="0"/>
          <w:sz w:val="20"/>
          <w:szCs w:val="20"/>
          <w:lang w:val="en-GB"/>
        </w:rPr>
        <w:t xml:space="preserve">will </w:t>
      </w:r>
      <w:r w:rsidR="00AC194A">
        <w:rPr>
          <w:rFonts w:ascii="Times New Roman" w:eastAsia="宋体" w:hAnsi="Times New Roman" w:cs="Times New Roman"/>
          <w:kern w:val="0"/>
          <w:sz w:val="20"/>
          <w:szCs w:val="20"/>
          <w:lang w:val="en-GB"/>
        </w:rPr>
        <w:t xml:space="preserve">increase as </w:t>
      </w:r>
      <w:r w:rsidR="009F11A6">
        <w:rPr>
          <w:rFonts w:ascii="Times New Roman" w:eastAsia="宋体" w:hAnsi="Times New Roman" w:cs="Times New Roman"/>
          <w:kern w:val="0"/>
          <w:sz w:val="20"/>
          <w:szCs w:val="20"/>
          <w:lang w:val="en-GB"/>
        </w:rPr>
        <w:t xml:space="preserve">the number of </w:t>
      </w:r>
      <w:r w:rsidR="00AC194A">
        <w:rPr>
          <w:rFonts w:ascii="Times New Roman" w:eastAsia="宋体" w:hAnsi="Times New Roman" w:cs="Times New Roman"/>
          <w:kern w:val="0"/>
          <w:sz w:val="20"/>
          <w:szCs w:val="20"/>
          <w:lang w:val="en-GB"/>
        </w:rPr>
        <w:t>monitoring occasion</w:t>
      </w:r>
      <w:r w:rsidR="009F11A6">
        <w:rPr>
          <w:rFonts w:ascii="Times New Roman" w:eastAsia="宋体" w:hAnsi="Times New Roman" w:cs="Times New Roman"/>
          <w:kern w:val="0"/>
          <w:sz w:val="20"/>
          <w:szCs w:val="20"/>
          <w:lang w:val="en-GB"/>
        </w:rPr>
        <w:t>s</w:t>
      </w:r>
      <w:r w:rsidR="00AC194A">
        <w:rPr>
          <w:rFonts w:ascii="Times New Roman" w:eastAsia="宋体" w:hAnsi="Times New Roman" w:cs="Times New Roman"/>
          <w:kern w:val="0"/>
          <w:sz w:val="20"/>
          <w:szCs w:val="20"/>
          <w:lang w:val="en-GB"/>
        </w:rPr>
        <w:t xml:space="preserve"> of </w:t>
      </w:r>
      <w:r w:rsidR="009F11A6">
        <w:rPr>
          <w:rFonts w:ascii="Times New Roman" w:eastAsia="宋体" w:hAnsi="Times New Roman" w:cs="Times New Roman"/>
          <w:kern w:val="0"/>
          <w:sz w:val="20"/>
          <w:szCs w:val="20"/>
          <w:lang w:val="en-GB"/>
        </w:rPr>
        <w:t xml:space="preserve">LP-WUS/LP-SS </w:t>
      </w:r>
      <w:r w:rsidR="00AC194A">
        <w:rPr>
          <w:rFonts w:ascii="Times New Roman" w:eastAsia="宋体" w:hAnsi="Times New Roman" w:cs="Times New Roman"/>
          <w:kern w:val="0"/>
          <w:sz w:val="20"/>
          <w:szCs w:val="20"/>
          <w:lang w:val="en-GB"/>
        </w:rPr>
        <w:t>increases</w:t>
      </w:r>
      <w:r w:rsidR="009F11A6">
        <w:rPr>
          <w:rFonts w:ascii="Times New Roman" w:eastAsia="宋体" w:hAnsi="Times New Roman" w:cs="Times New Roman"/>
          <w:kern w:val="0"/>
          <w:sz w:val="20"/>
          <w:szCs w:val="20"/>
          <w:lang w:val="en-GB"/>
        </w:rPr>
        <w:t>, but</w:t>
      </w:r>
      <w:r w:rsidR="00AC194A">
        <w:rPr>
          <w:rFonts w:ascii="Times New Roman" w:eastAsia="宋体" w:hAnsi="Times New Roman" w:cs="Times New Roman"/>
          <w:kern w:val="0"/>
          <w:sz w:val="20"/>
          <w:szCs w:val="20"/>
          <w:lang w:val="en-GB"/>
        </w:rPr>
        <w:t xml:space="preserve"> latency will decrease. </w:t>
      </w:r>
      <w:r w:rsidR="00D1504E">
        <w:rPr>
          <w:rFonts w:ascii="Times New Roman" w:eastAsia="宋体" w:hAnsi="Times New Roman" w:cs="Times New Roman"/>
          <w:kern w:val="0"/>
          <w:sz w:val="20"/>
          <w:szCs w:val="20"/>
          <w:lang w:val="en-GB"/>
        </w:rPr>
        <w:t xml:space="preserve">To </w:t>
      </w:r>
      <w:r w:rsidR="00F03579">
        <w:rPr>
          <w:rFonts w:ascii="Times New Roman" w:eastAsia="宋体" w:hAnsi="Times New Roman" w:cs="Times New Roman"/>
          <w:kern w:val="0"/>
          <w:sz w:val="20"/>
          <w:szCs w:val="20"/>
          <w:lang w:val="en-GB"/>
        </w:rPr>
        <w:t>fulfil</w:t>
      </w:r>
      <w:r w:rsidR="00D1504E">
        <w:rPr>
          <w:rFonts w:ascii="Times New Roman" w:eastAsia="宋体" w:hAnsi="Times New Roman" w:cs="Times New Roman"/>
          <w:kern w:val="0"/>
          <w:sz w:val="20"/>
          <w:szCs w:val="20"/>
          <w:lang w:val="en-GB"/>
        </w:rPr>
        <w:t xml:space="preserve"> FAR target </w:t>
      </w:r>
      <w:r w:rsidR="00AA7C3F">
        <w:rPr>
          <w:rFonts w:ascii="Times New Roman" w:eastAsia="宋体" w:hAnsi="Times New Roman" w:cs="Times New Roman"/>
          <w:kern w:val="0"/>
          <w:sz w:val="20"/>
          <w:szCs w:val="20"/>
          <w:lang w:val="en-GB"/>
        </w:rPr>
        <w:t xml:space="preserve">with </w:t>
      </w:r>
      <w:r w:rsidR="0045203F">
        <w:rPr>
          <w:rFonts w:ascii="Times New Roman" w:eastAsia="宋体" w:hAnsi="Times New Roman" w:cs="Times New Roman"/>
          <w:kern w:val="0"/>
          <w:sz w:val="20"/>
          <w:szCs w:val="20"/>
          <w:lang w:val="en-GB"/>
        </w:rPr>
        <w:t>reliable MDR performance, the more resource for LP-WUS is required, e.g., longer sequences or CRC attachments</w:t>
      </w:r>
      <w:r w:rsidR="00DF0C2D">
        <w:rPr>
          <w:rFonts w:ascii="Times New Roman" w:eastAsia="宋体" w:hAnsi="Times New Roman" w:cs="Times New Roman"/>
          <w:kern w:val="0"/>
          <w:sz w:val="20"/>
          <w:szCs w:val="20"/>
          <w:lang w:val="en-GB"/>
        </w:rPr>
        <w:t>.</w:t>
      </w:r>
      <w:r w:rsidR="00DF0C2D">
        <w:rPr>
          <w:rFonts w:ascii="Times New Roman" w:eastAsia="宋体" w:hAnsi="Times New Roman" w:cs="Times New Roman" w:hint="eastAsia"/>
          <w:kern w:val="0"/>
          <w:sz w:val="20"/>
          <w:szCs w:val="20"/>
          <w:lang w:val="en-GB"/>
        </w:rPr>
        <w:t xml:space="preserve"> </w:t>
      </w:r>
      <w:r w:rsidR="00AC194A" w:rsidRPr="00850671">
        <w:rPr>
          <w:rFonts w:ascii="Times New Roman" w:eastAsia="宋体" w:hAnsi="Times New Roman" w:cs="Times New Roman"/>
          <w:kern w:val="0"/>
          <w:sz w:val="20"/>
          <w:szCs w:val="20"/>
          <w:lang w:val="en-GB"/>
        </w:rPr>
        <w:t>T</w:t>
      </w:r>
      <w:r w:rsidR="007F07AD" w:rsidRPr="00850671">
        <w:rPr>
          <w:rFonts w:ascii="Times New Roman" w:eastAsia="宋体" w:hAnsi="Times New Roman" w:cs="Times New Roman"/>
          <w:kern w:val="0"/>
          <w:sz w:val="20"/>
          <w:szCs w:val="20"/>
          <w:lang w:val="en-GB"/>
        </w:rPr>
        <w:t>he detail</w:t>
      </w:r>
      <w:r w:rsidR="00DF0C2D" w:rsidRPr="00E338B6">
        <w:rPr>
          <w:rFonts w:ascii="Times New Roman" w:eastAsia="宋体" w:hAnsi="Times New Roman" w:cs="Times New Roman"/>
          <w:kern w:val="0"/>
          <w:sz w:val="20"/>
          <w:szCs w:val="20"/>
          <w:lang w:val="en-GB"/>
        </w:rPr>
        <w:t>ed</w:t>
      </w:r>
      <w:r w:rsidR="007F07AD" w:rsidRPr="00850671">
        <w:rPr>
          <w:rFonts w:ascii="Times New Roman" w:eastAsia="宋体" w:hAnsi="Times New Roman" w:cs="Times New Roman"/>
          <w:kern w:val="0"/>
          <w:sz w:val="20"/>
          <w:szCs w:val="20"/>
          <w:lang w:val="en-GB"/>
        </w:rPr>
        <w:t xml:space="preserve"> </w:t>
      </w:r>
      <w:r w:rsidR="00DF0C2D" w:rsidRPr="00E338B6">
        <w:rPr>
          <w:rFonts w:ascii="Times New Roman" w:eastAsia="宋体" w:hAnsi="Times New Roman" w:cs="Times New Roman"/>
          <w:kern w:val="0"/>
          <w:sz w:val="20"/>
          <w:szCs w:val="20"/>
          <w:lang w:val="en-GB"/>
        </w:rPr>
        <w:t>discussion</w:t>
      </w:r>
      <w:r w:rsidR="007F07AD" w:rsidRPr="00850671">
        <w:rPr>
          <w:rFonts w:ascii="Times New Roman" w:eastAsia="宋体" w:hAnsi="Times New Roman" w:cs="Times New Roman"/>
          <w:kern w:val="0"/>
          <w:sz w:val="20"/>
          <w:szCs w:val="20"/>
          <w:lang w:val="en-GB"/>
        </w:rPr>
        <w:t xml:space="preserve"> can be found in</w:t>
      </w:r>
      <w:r w:rsidR="00AA7C3F">
        <w:rPr>
          <w:rFonts w:ascii="Times New Roman" w:eastAsia="宋体" w:hAnsi="Times New Roman" w:cs="Times New Roman"/>
          <w:kern w:val="0"/>
          <w:sz w:val="20"/>
          <w:szCs w:val="20"/>
          <w:lang w:val="en-GB"/>
        </w:rPr>
        <w:t xml:space="preserve"> our companion paper</w:t>
      </w:r>
      <w:r w:rsidR="007F07AD" w:rsidRPr="00850671">
        <w:rPr>
          <w:rFonts w:ascii="Times New Roman" w:eastAsia="宋体" w:hAnsi="Times New Roman" w:cs="Times New Roman"/>
          <w:kern w:val="0"/>
          <w:sz w:val="20"/>
          <w:szCs w:val="20"/>
          <w:lang w:val="en-GB"/>
        </w:rPr>
        <w:t xml:space="preserve"> </w:t>
      </w:r>
      <w:r w:rsidR="00127366">
        <w:rPr>
          <w:rFonts w:ascii="Times New Roman" w:eastAsia="宋体" w:hAnsi="Times New Roman" w:cs="Times New Roman"/>
          <w:kern w:val="0"/>
          <w:sz w:val="20"/>
          <w:szCs w:val="20"/>
          <w:lang w:val="en-GB"/>
        </w:rPr>
        <w:fldChar w:fldCharType="begin"/>
      </w:r>
      <w:r w:rsidR="00127366">
        <w:rPr>
          <w:rFonts w:ascii="Times New Roman" w:eastAsia="宋体" w:hAnsi="Times New Roman" w:cs="Times New Roman"/>
          <w:kern w:val="0"/>
          <w:sz w:val="20"/>
          <w:szCs w:val="20"/>
          <w:lang w:val="en-GB"/>
        </w:rPr>
        <w:instrText xml:space="preserve"> REF _Ref131798330 \r \h </w:instrText>
      </w:r>
      <w:r w:rsidR="00127366">
        <w:rPr>
          <w:rFonts w:ascii="Times New Roman" w:eastAsia="宋体" w:hAnsi="Times New Roman" w:cs="Times New Roman"/>
          <w:kern w:val="0"/>
          <w:sz w:val="20"/>
          <w:szCs w:val="20"/>
          <w:lang w:val="en-GB"/>
        </w:rPr>
      </w:r>
      <w:r w:rsidR="00127366">
        <w:rPr>
          <w:rFonts w:ascii="Times New Roman" w:eastAsia="宋体" w:hAnsi="Times New Roman" w:cs="Times New Roman"/>
          <w:kern w:val="0"/>
          <w:sz w:val="20"/>
          <w:szCs w:val="20"/>
          <w:lang w:val="en-GB"/>
        </w:rPr>
        <w:fldChar w:fldCharType="separate"/>
      </w:r>
      <w:r w:rsidR="005C117F">
        <w:rPr>
          <w:rFonts w:ascii="Times New Roman" w:eastAsia="宋体" w:hAnsi="Times New Roman" w:cs="Times New Roman"/>
          <w:kern w:val="0"/>
          <w:sz w:val="20"/>
          <w:szCs w:val="20"/>
          <w:lang w:val="en-GB"/>
        </w:rPr>
        <w:t>[3]</w:t>
      </w:r>
      <w:r w:rsidR="00127366">
        <w:rPr>
          <w:rFonts w:ascii="Times New Roman" w:eastAsia="宋体" w:hAnsi="Times New Roman" w:cs="Times New Roman"/>
          <w:kern w:val="0"/>
          <w:sz w:val="20"/>
          <w:szCs w:val="20"/>
          <w:lang w:val="en-GB"/>
        </w:rPr>
        <w:fldChar w:fldCharType="end"/>
      </w:r>
      <w:r w:rsidR="00AC194A" w:rsidRPr="00850671">
        <w:rPr>
          <w:rFonts w:ascii="Times New Roman" w:eastAsia="宋体" w:hAnsi="Times New Roman" w:cs="Times New Roman"/>
          <w:kern w:val="0"/>
          <w:sz w:val="20"/>
          <w:szCs w:val="20"/>
          <w:lang w:val="en-GB"/>
        </w:rPr>
        <w:t>.</w:t>
      </w:r>
      <w:r w:rsidR="00AC194A">
        <w:rPr>
          <w:rFonts w:ascii="Times New Roman" w:eastAsia="宋体" w:hAnsi="Times New Roman" w:cs="Times New Roman"/>
          <w:kern w:val="0"/>
          <w:sz w:val="20"/>
          <w:szCs w:val="20"/>
          <w:lang w:val="en-GB"/>
        </w:rPr>
        <w:t xml:space="preserve"> </w:t>
      </w:r>
    </w:p>
    <w:p w14:paraId="5BF4F15F" w14:textId="7CD75743" w:rsidR="000F39C8" w:rsidRDefault="000F39C8" w:rsidP="00E338B6">
      <w:pPr>
        <w:widowControl/>
        <w:adjustRightInd w:val="0"/>
        <w:snapToGrid w:val="0"/>
        <w:spacing w:beforeLines="50" w:before="120"/>
        <w:rPr>
          <w:rFonts w:ascii="Times New Roman" w:eastAsia="等线" w:hAnsi="Times New Roman" w:cs="Times New Roman"/>
          <w:b/>
          <w:kern w:val="0"/>
          <w:sz w:val="20"/>
          <w:szCs w:val="24"/>
        </w:rPr>
      </w:pPr>
      <w:bookmarkStart w:id="35" w:name="OB16"/>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E43EC1">
        <w:rPr>
          <w:rFonts w:ascii="Times New Roman" w:eastAsia="MS Mincho" w:hAnsi="Times New Roman" w:cs="Times New Roman"/>
          <w:b/>
          <w:noProof/>
          <w:kern w:val="0"/>
          <w:sz w:val="20"/>
          <w:szCs w:val="20"/>
          <w:lang w:eastAsia="en-US"/>
        </w:rPr>
        <w:t>16</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Pr>
          <w:rFonts w:ascii="Times New Roman" w:eastAsia="Times New Roman" w:hAnsi="Times New Roman" w:cs="Times New Roman"/>
          <w:b/>
          <w:kern w:val="0"/>
          <w:sz w:val="20"/>
          <w:szCs w:val="20"/>
          <w:lang w:eastAsia="en-US"/>
        </w:rPr>
        <w:t xml:space="preserve"> For</w:t>
      </w:r>
      <w:r w:rsidRPr="00DF0C2D">
        <w:rPr>
          <w:rFonts w:ascii="Times New Roman" w:eastAsia="Times New Roman" w:hAnsi="Times New Roman" w:cs="Times New Roman"/>
          <w:b/>
          <w:kern w:val="0"/>
          <w:sz w:val="20"/>
          <w:szCs w:val="20"/>
          <w:lang w:eastAsia="en-US"/>
        </w:rPr>
        <w:t xml:space="preserve"> </w:t>
      </w:r>
      <w:r>
        <w:rPr>
          <w:rFonts w:ascii="Times New Roman" w:eastAsia="等线" w:hAnsi="Times New Roman" w:cs="Times New Roman"/>
          <w:b/>
          <w:kern w:val="0"/>
          <w:sz w:val="20"/>
          <w:szCs w:val="24"/>
        </w:rPr>
        <w:t>d</w:t>
      </w:r>
      <w:r>
        <w:rPr>
          <w:rFonts w:ascii="Times New Roman" w:eastAsia="等线" w:hAnsi="Times New Roman" w:cs="Times New Roman" w:hint="eastAsia"/>
          <w:b/>
          <w:kern w:val="0"/>
          <w:sz w:val="20"/>
          <w:szCs w:val="24"/>
        </w:rPr>
        <w:t>uty</w:t>
      </w:r>
      <w:r>
        <w:rPr>
          <w:rFonts w:ascii="Times New Roman" w:eastAsia="等线" w:hAnsi="Times New Roman" w:cs="Times New Roman"/>
          <w:b/>
          <w:kern w:val="0"/>
          <w:sz w:val="20"/>
          <w:szCs w:val="24"/>
        </w:rPr>
        <w:t xml:space="preserve"> </w:t>
      </w:r>
      <w:r>
        <w:rPr>
          <w:rFonts w:ascii="Times New Roman" w:eastAsia="等线" w:hAnsi="Times New Roman" w:cs="Times New Roman" w:hint="eastAsia"/>
          <w:b/>
          <w:kern w:val="0"/>
          <w:sz w:val="20"/>
          <w:szCs w:val="24"/>
        </w:rPr>
        <w:t>cycle</w:t>
      </w:r>
      <w:r>
        <w:rPr>
          <w:rFonts w:ascii="Times New Roman" w:eastAsia="等线" w:hAnsi="Times New Roman" w:cs="Times New Roman"/>
          <w:b/>
          <w:kern w:val="0"/>
          <w:sz w:val="20"/>
          <w:szCs w:val="24"/>
        </w:rPr>
        <w:t xml:space="preserve"> </w:t>
      </w:r>
      <w:r>
        <w:rPr>
          <w:rFonts w:ascii="Times New Roman" w:eastAsia="等线" w:hAnsi="Times New Roman" w:cs="Times New Roman" w:hint="eastAsia"/>
          <w:b/>
          <w:kern w:val="0"/>
          <w:sz w:val="20"/>
          <w:szCs w:val="24"/>
        </w:rPr>
        <w:t>LP-WUS</w:t>
      </w:r>
      <w:r>
        <w:rPr>
          <w:rFonts w:ascii="Times New Roman" w:eastAsia="等线" w:hAnsi="Times New Roman" w:cs="Times New Roman"/>
          <w:b/>
          <w:kern w:val="0"/>
          <w:sz w:val="20"/>
          <w:szCs w:val="24"/>
        </w:rPr>
        <w:t xml:space="preserve"> </w:t>
      </w:r>
      <w:r>
        <w:rPr>
          <w:rFonts w:ascii="Times New Roman" w:eastAsia="等线" w:hAnsi="Times New Roman" w:cs="Times New Roman" w:hint="eastAsia"/>
          <w:b/>
          <w:kern w:val="0"/>
          <w:sz w:val="20"/>
          <w:szCs w:val="24"/>
        </w:rPr>
        <w:t>monitoring</w:t>
      </w:r>
    </w:p>
    <w:p w14:paraId="050B827A" w14:textId="158D630A" w:rsidR="000F39C8" w:rsidRDefault="000F39C8" w:rsidP="00E338B6">
      <w:pPr>
        <w:pStyle w:val="affff0"/>
        <w:widowControl/>
        <w:numPr>
          <w:ilvl w:val="0"/>
          <w:numId w:val="38"/>
        </w:numPr>
        <w:adjustRightInd w:val="0"/>
        <w:snapToGrid w:val="0"/>
        <w:ind w:firstLineChars="0"/>
        <w:rPr>
          <w:rFonts w:ascii="Times New Roman" w:eastAsia="等线" w:hAnsi="Times New Roman" w:cs="Times New Roman"/>
          <w:b/>
          <w:kern w:val="0"/>
          <w:sz w:val="20"/>
          <w:szCs w:val="24"/>
        </w:rPr>
      </w:pPr>
      <w:r>
        <w:rPr>
          <w:rFonts w:ascii="Times New Roman" w:eastAsia="等线" w:hAnsi="Times New Roman" w:cs="Times New Roman"/>
          <w:b/>
          <w:kern w:val="0"/>
          <w:sz w:val="20"/>
          <w:szCs w:val="24"/>
        </w:rPr>
        <w:t>Pros: better MDR performance under certain FAR</w:t>
      </w:r>
      <w:r w:rsidR="00436C1C">
        <w:rPr>
          <w:rFonts w:ascii="Times New Roman" w:eastAsia="等线" w:hAnsi="Times New Roman" w:cs="Times New Roman"/>
          <w:b/>
          <w:kern w:val="0"/>
          <w:sz w:val="20"/>
          <w:szCs w:val="24"/>
        </w:rPr>
        <w:t xml:space="preserve"> </w:t>
      </w:r>
      <w:r w:rsidR="00436C1C">
        <w:rPr>
          <w:rFonts w:ascii="Times New Roman" w:eastAsia="等线" w:hAnsi="Times New Roman" w:cs="Times New Roman" w:hint="eastAsia"/>
          <w:b/>
          <w:kern w:val="0"/>
          <w:sz w:val="20"/>
          <w:szCs w:val="24"/>
        </w:rPr>
        <w:t>and</w:t>
      </w:r>
      <w:r w:rsidR="00436C1C">
        <w:rPr>
          <w:rFonts w:ascii="Times New Roman" w:eastAsia="等线" w:hAnsi="Times New Roman" w:cs="Times New Roman"/>
          <w:b/>
          <w:kern w:val="0"/>
          <w:sz w:val="20"/>
          <w:szCs w:val="24"/>
        </w:rPr>
        <w:t xml:space="preserve"> higher power saving gain</w:t>
      </w:r>
    </w:p>
    <w:p w14:paraId="34CA8823" w14:textId="58B196A6" w:rsidR="000F39C8" w:rsidRDefault="000F39C8" w:rsidP="00E338B6">
      <w:pPr>
        <w:pStyle w:val="affff0"/>
        <w:widowControl/>
        <w:numPr>
          <w:ilvl w:val="0"/>
          <w:numId w:val="38"/>
        </w:numPr>
        <w:adjustRightInd w:val="0"/>
        <w:snapToGrid w:val="0"/>
        <w:ind w:firstLineChars="0"/>
        <w:rPr>
          <w:rFonts w:ascii="Times New Roman" w:eastAsia="等线" w:hAnsi="Times New Roman" w:cs="Times New Roman"/>
          <w:b/>
          <w:kern w:val="0"/>
          <w:sz w:val="20"/>
          <w:szCs w:val="24"/>
        </w:rPr>
      </w:pPr>
      <w:r>
        <w:rPr>
          <w:rFonts w:ascii="Times New Roman" w:eastAsia="等线" w:hAnsi="Times New Roman" w:cs="Times New Roman"/>
          <w:b/>
          <w:kern w:val="0"/>
          <w:sz w:val="20"/>
          <w:szCs w:val="24"/>
        </w:rPr>
        <w:t>Cons: less NW flexibility and larger latency</w:t>
      </w:r>
    </w:p>
    <w:p w14:paraId="36CB6330" w14:textId="13185C40" w:rsidR="000F39C8" w:rsidRDefault="00FD1235" w:rsidP="00E338B6">
      <w:pPr>
        <w:widowControl/>
        <w:adjustRightInd w:val="0"/>
        <w:snapToGrid w:val="0"/>
        <w:spacing w:beforeLines="50" w:before="120"/>
        <w:rPr>
          <w:rFonts w:ascii="Times New Roman" w:eastAsia="等线" w:hAnsi="Times New Roman" w:cs="Times New Roman"/>
          <w:b/>
          <w:kern w:val="0"/>
          <w:sz w:val="20"/>
          <w:szCs w:val="24"/>
        </w:rPr>
      </w:pPr>
      <w:bookmarkStart w:id="36" w:name="OB17"/>
      <w:bookmarkEnd w:id="35"/>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E43EC1">
        <w:rPr>
          <w:rFonts w:ascii="Times New Roman" w:eastAsia="MS Mincho" w:hAnsi="Times New Roman" w:cs="Times New Roman"/>
          <w:b/>
          <w:noProof/>
          <w:kern w:val="0"/>
          <w:sz w:val="20"/>
          <w:szCs w:val="20"/>
          <w:lang w:eastAsia="en-US"/>
        </w:rPr>
        <w:t>17</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Pr>
          <w:rFonts w:ascii="Times New Roman" w:eastAsia="Times New Roman" w:hAnsi="Times New Roman" w:cs="Times New Roman"/>
          <w:b/>
          <w:kern w:val="0"/>
          <w:sz w:val="20"/>
          <w:szCs w:val="20"/>
          <w:lang w:eastAsia="en-US"/>
        </w:rPr>
        <w:t xml:space="preserve"> </w:t>
      </w:r>
      <w:r w:rsidR="000F39C8">
        <w:rPr>
          <w:rFonts w:ascii="Times New Roman" w:eastAsia="Times New Roman" w:hAnsi="Times New Roman" w:cs="Times New Roman"/>
          <w:b/>
          <w:kern w:val="0"/>
          <w:sz w:val="20"/>
          <w:szCs w:val="20"/>
          <w:lang w:eastAsia="en-US"/>
        </w:rPr>
        <w:t>Following pros and cons are observed for</w:t>
      </w:r>
      <w:r w:rsidR="000F39C8" w:rsidRPr="00DF0C2D">
        <w:rPr>
          <w:rFonts w:ascii="Times New Roman" w:eastAsia="Times New Roman" w:hAnsi="Times New Roman" w:cs="Times New Roman"/>
          <w:b/>
          <w:kern w:val="0"/>
          <w:sz w:val="20"/>
          <w:szCs w:val="20"/>
          <w:lang w:eastAsia="en-US"/>
        </w:rPr>
        <w:t xml:space="preserve"> </w:t>
      </w:r>
      <w:r w:rsidR="000F39C8">
        <w:rPr>
          <w:rFonts w:ascii="Times New Roman" w:eastAsia="等线" w:hAnsi="Times New Roman" w:cs="Times New Roman"/>
          <w:b/>
          <w:kern w:val="0"/>
          <w:sz w:val="20"/>
          <w:szCs w:val="24"/>
        </w:rPr>
        <w:t xml:space="preserve">continuous </w:t>
      </w:r>
      <w:r w:rsidR="000F39C8">
        <w:rPr>
          <w:rFonts w:ascii="Times New Roman" w:eastAsia="等线" w:hAnsi="Times New Roman" w:cs="Times New Roman" w:hint="eastAsia"/>
          <w:b/>
          <w:kern w:val="0"/>
          <w:sz w:val="20"/>
          <w:szCs w:val="24"/>
        </w:rPr>
        <w:t>LP-WUS</w:t>
      </w:r>
      <w:r w:rsidR="000F39C8">
        <w:rPr>
          <w:rFonts w:ascii="Times New Roman" w:eastAsia="等线" w:hAnsi="Times New Roman" w:cs="Times New Roman"/>
          <w:b/>
          <w:kern w:val="0"/>
          <w:sz w:val="20"/>
          <w:szCs w:val="24"/>
        </w:rPr>
        <w:t xml:space="preserve"> </w:t>
      </w:r>
      <w:r w:rsidR="000F39C8">
        <w:rPr>
          <w:rFonts w:ascii="Times New Roman" w:eastAsia="等线" w:hAnsi="Times New Roman" w:cs="Times New Roman" w:hint="eastAsia"/>
          <w:b/>
          <w:kern w:val="0"/>
          <w:sz w:val="20"/>
          <w:szCs w:val="24"/>
        </w:rPr>
        <w:t>monitoring</w:t>
      </w:r>
    </w:p>
    <w:p w14:paraId="33A8F610" w14:textId="016DB4DC" w:rsidR="000F39C8" w:rsidRDefault="000F39C8" w:rsidP="00E338B6">
      <w:pPr>
        <w:pStyle w:val="affff0"/>
        <w:widowControl/>
        <w:numPr>
          <w:ilvl w:val="0"/>
          <w:numId w:val="38"/>
        </w:numPr>
        <w:adjustRightInd w:val="0"/>
        <w:snapToGrid w:val="0"/>
        <w:ind w:firstLineChars="0"/>
        <w:rPr>
          <w:rFonts w:ascii="Times New Roman" w:eastAsia="等线" w:hAnsi="Times New Roman" w:cs="Times New Roman"/>
          <w:b/>
          <w:kern w:val="0"/>
          <w:sz w:val="20"/>
          <w:szCs w:val="24"/>
        </w:rPr>
      </w:pPr>
      <w:r>
        <w:rPr>
          <w:rFonts w:ascii="Times New Roman" w:eastAsia="等线" w:hAnsi="Times New Roman" w:cs="Times New Roman"/>
          <w:b/>
          <w:kern w:val="0"/>
          <w:sz w:val="20"/>
          <w:szCs w:val="24"/>
        </w:rPr>
        <w:t xml:space="preserve">Pros: </w:t>
      </w:r>
      <w:r w:rsidR="00460B6E">
        <w:rPr>
          <w:rFonts w:ascii="Times New Roman" w:eastAsia="等线" w:hAnsi="Times New Roman" w:cs="Times New Roman" w:hint="eastAsia"/>
          <w:b/>
          <w:kern w:val="0"/>
          <w:sz w:val="20"/>
          <w:szCs w:val="24"/>
        </w:rPr>
        <w:t>h</w:t>
      </w:r>
      <w:r w:rsidR="001527FF">
        <w:rPr>
          <w:rFonts w:ascii="Times New Roman" w:eastAsia="等线" w:hAnsi="Times New Roman" w:cs="Times New Roman"/>
          <w:b/>
          <w:kern w:val="0"/>
          <w:sz w:val="20"/>
          <w:szCs w:val="24"/>
        </w:rPr>
        <w:t>igher NW flexibility and lower latency</w:t>
      </w:r>
    </w:p>
    <w:p w14:paraId="51ADD5E7" w14:textId="2CE4992B" w:rsidR="00B02027" w:rsidRPr="00127366" w:rsidRDefault="000F39C8" w:rsidP="0049604A">
      <w:pPr>
        <w:pStyle w:val="affff0"/>
        <w:numPr>
          <w:ilvl w:val="0"/>
          <w:numId w:val="76"/>
        </w:numPr>
        <w:ind w:firstLineChars="0"/>
        <w:rPr>
          <w:szCs w:val="24"/>
        </w:rPr>
      </w:pPr>
      <w:r w:rsidRPr="0049604A">
        <w:rPr>
          <w:rFonts w:ascii="Times New Roman" w:eastAsia="等线" w:hAnsi="Times New Roman" w:cs="Times New Roman"/>
          <w:b/>
          <w:kern w:val="0"/>
          <w:sz w:val="20"/>
          <w:szCs w:val="24"/>
        </w:rPr>
        <w:t xml:space="preserve">Cons: </w:t>
      </w:r>
      <w:r w:rsidR="00460B6E">
        <w:rPr>
          <w:rFonts w:ascii="Times New Roman" w:eastAsia="等线" w:hAnsi="Times New Roman" w:cs="Times New Roman"/>
          <w:b/>
          <w:kern w:val="0"/>
          <w:sz w:val="20"/>
          <w:szCs w:val="24"/>
        </w:rPr>
        <w:t>d</w:t>
      </w:r>
      <w:r w:rsidR="001527FF" w:rsidRPr="0049604A">
        <w:rPr>
          <w:rFonts w:ascii="Times New Roman" w:eastAsia="等线" w:hAnsi="Times New Roman" w:cs="Times New Roman"/>
          <w:b/>
          <w:kern w:val="0"/>
          <w:sz w:val="20"/>
          <w:szCs w:val="24"/>
        </w:rPr>
        <w:t>egraded</w:t>
      </w:r>
      <w:r w:rsidRPr="0049604A">
        <w:rPr>
          <w:rFonts w:ascii="Times New Roman" w:eastAsia="等线" w:hAnsi="Times New Roman" w:cs="Times New Roman"/>
          <w:b/>
          <w:kern w:val="0"/>
          <w:sz w:val="20"/>
          <w:szCs w:val="24"/>
        </w:rPr>
        <w:t xml:space="preserve"> MDR performance under certain FAR, which </w:t>
      </w:r>
      <w:r w:rsidR="00460B6E">
        <w:rPr>
          <w:rFonts w:ascii="Times New Roman" w:eastAsia="等线" w:hAnsi="Times New Roman" w:cs="Times New Roman"/>
          <w:b/>
          <w:kern w:val="0"/>
          <w:sz w:val="20"/>
          <w:szCs w:val="24"/>
        </w:rPr>
        <w:t>relies on</w:t>
      </w:r>
      <w:r w:rsidRPr="0049604A">
        <w:rPr>
          <w:rFonts w:ascii="Times New Roman" w:eastAsia="等线" w:hAnsi="Times New Roman" w:cs="Times New Roman"/>
          <w:b/>
          <w:kern w:val="0"/>
          <w:sz w:val="20"/>
          <w:szCs w:val="24"/>
        </w:rPr>
        <w:t xml:space="preserve"> signal/channel design, especially for long DRX cycle and non-ideal timing.</w:t>
      </w:r>
    </w:p>
    <w:bookmarkEnd w:id="36"/>
    <w:p w14:paraId="253F5903" w14:textId="2FEC9BA8" w:rsidR="00B02027" w:rsidRPr="00B02027" w:rsidRDefault="00B02027" w:rsidP="0049604A">
      <w:pPr>
        <w:keepNext/>
        <w:keepLines/>
        <w:widowControl/>
        <w:numPr>
          <w:ilvl w:val="1"/>
          <w:numId w:val="18"/>
        </w:numPr>
        <w:spacing w:before="240" w:after="240"/>
        <w:outlineLvl w:val="1"/>
        <w:rPr>
          <w:rFonts w:ascii="Arial" w:eastAsia="微软雅黑" w:hAnsi="Arial" w:cs="Arial"/>
          <w:bCs/>
          <w:iCs/>
          <w:kern w:val="0"/>
          <w:sz w:val="28"/>
          <w:szCs w:val="28"/>
        </w:rPr>
      </w:pPr>
      <w:r w:rsidRPr="00B02027">
        <w:rPr>
          <w:rFonts w:ascii="Arial" w:eastAsia="微软雅黑" w:hAnsi="Arial" w:cs="Arial"/>
          <w:bCs/>
          <w:iCs/>
          <w:kern w:val="0"/>
          <w:sz w:val="28"/>
          <w:szCs w:val="28"/>
        </w:rPr>
        <w:t>Measurements</w:t>
      </w:r>
      <w:r w:rsidR="00125E30">
        <w:rPr>
          <w:rFonts w:ascii="Arial" w:eastAsia="微软雅黑" w:hAnsi="Arial" w:cs="Arial"/>
          <w:bCs/>
          <w:iCs/>
          <w:kern w:val="0"/>
          <w:sz w:val="28"/>
          <w:szCs w:val="28"/>
        </w:rPr>
        <w:t>/</w:t>
      </w:r>
      <w:r w:rsidR="00FD1235">
        <w:rPr>
          <w:rFonts w:ascii="Arial" w:eastAsia="微软雅黑" w:hAnsi="Arial" w:cs="Arial"/>
          <w:bCs/>
          <w:iCs/>
          <w:kern w:val="0"/>
          <w:sz w:val="28"/>
          <w:szCs w:val="28"/>
        </w:rPr>
        <w:t>synchronizations</w:t>
      </w:r>
      <w:r w:rsidRPr="00B02027">
        <w:rPr>
          <w:rFonts w:ascii="Arial" w:eastAsia="微软雅黑" w:hAnsi="Arial" w:cs="Arial"/>
          <w:bCs/>
          <w:iCs/>
          <w:kern w:val="0"/>
          <w:sz w:val="28"/>
          <w:szCs w:val="28"/>
        </w:rPr>
        <w:t xml:space="preserve"> on WUR</w:t>
      </w:r>
      <w:r w:rsidR="002C32A3">
        <w:rPr>
          <w:rFonts w:ascii="Arial" w:eastAsia="微软雅黑" w:hAnsi="Arial" w:cs="Arial"/>
          <w:bCs/>
          <w:iCs/>
          <w:kern w:val="0"/>
          <w:sz w:val="28"/>
          <w:szCs w:val="28"/>
        </w:rPr>
        <w:t xml:space="preserve"> for RRC idle/inactive mode</w:t>
      </w:r>
      <w:r w:rsidR="00816E54">
        <w:rPr>
          <w:rFonts w:ascii="Arial" w:eastAsia="微软雅黑" w:hAnsi="Arial" w:cs="Arial"/>
          <w:bCs/>
          <w:iCs/>
          <w:kern w:val="0"/>
          <w:sz w:val="28"/>
          <w:szCs w:val="28"/>
        </w:rPr>
        <w:t xml:space="preserve"> </w:t>
      </w:r>
    </w:p>
    <w:p w14:paraId="0A468CCD" w14:textId="77777777" w:rsidR="00B02027" w:rsidRPr="00B02027" w:rsidRDefault="00B02027" w:rsidP="00B02027">
      <w:pPr>
        <w:widowControl/>
        <w:spacing w:after="120"/>
        <w:rPr>
          <w:rFonts w:ascii="Times New Roman" w:eastAsia="宋体" w:hAnsi="Times New Roman" w:cs="Times New Roman"/>
          <w:kern w:val="0"/>
          <w:sz w:val="20"/>
          <w:szCs w:val="24"/>
        </w:rPr>
      </w:pPr>
      <w:r w:rsidRPr="00B02027">
        <w:rPr>
          <w:rFonts w:ascii="Times New Roman" w:eastAsia="宋体" w:hAnsi="Times New Roman" w:cs="Times New Roman"/>
          <w:kern w:val="0"/>
          <w:sz w:val="20"/>
          <w:szCs w:val="24"/>
        </w:rPr>
        <w:t xml:space="preserve">In previous meeting, the following agreements are made on RRM measurements. </w:t>
      </w:r>
    </w:p>
    <w:tbl>
      <w:tblPr>
        <w:tblStyle w:val="afffa"/>
        <w:tblW w:w="0" w:type="auto"/>
        <w:tblLook w:val="04A0" w:firstRow="1" w:lastRow="0" w:firstColumn="1" w:lastColumn="0" w:noHBand="0" w:noVBand="1"/>
      </w:tblPr>
      <w:tblGrid>
        <w:gridCol w:w="9060"/>
      </w:tblGrid>
      <w:tr w:rsidR="00B02027" w:rsidRPr="00B02027" w14:paraId="76A1E1B5" w14:textId="77777777" w:rsidTr="00CD2456">
        <w:tc>
          <w:tcPr>
            <w:tcW w:w="9286" w:type="dxa"/>
          </w:tcPr>
          <w:p w14:paraId="4F945D9A" w14:textId="77777777" w:rsidR="00B02027" w:rsidRPr="00B02027" w:rsidRDefault="00B02027" w:rsidP="00B02027">
            <w:pPr>
              <w:widowControl/>
              <w:jc w:val="left"/>
              <w:rPr>
                <w:rFonts w:eastAsia="Times New Roman"/>
                <w:b/>
                <w:bCs/>
                <w:szCs w:val="24"/>
                <w:highlight w:val="green"/>
              </w:rPr>
            </w:pPr>
            <w:r w:rsidRPr="00B02027">
              <w:rPr>
                <w:rFonts w:eastAsia="Times New Roman"/>
                <w:b/>
                <w:bCs/>
                <w:szCs w:val="24"/>
                <w:highlight w:val="green"/>
                <w:lang w:eastAsia="en-US"/>
              </w:rPr>
              <w:t>Agreement</w:t>
            </w:r>
          </w:p>
          <w:p w14:paraId="09D7C194" w14:textId="77777777" w:rsidR="00B02027" w:rsidRPr="00B02027" w:rsidRDefault="00B02027" w:rsidP="00B02027">
            <w:pPr>
              <w:widowControl/>
              <w:jc w:val="left"/>
              <w:rPr>
                <w:rFonts w:eastAsia="Times New Roman"/>
                <w:lang w:eastAsia="en-US"/>
              </w:rPr>
            </w:pPr>
            <w:r w:rsidRPr="00B02027">
              <w:rPr>
                <w:rFonts w:eastAsia="Times New Roman"/>
                <w:lang w:eastAsia="en-US"/>
              </w:rPr>
              <w:t>For a UE support LP-WUR</w:t>
            </w:r>
            <w:r w:rsidRPr="00B02027">
              <w:rPr>
                <w:rFonts w:eastAsia="Malgun Gothic"/>
                <w:lang w:eastAsia="en-US"/>
              </w:rPr>
              <w:t xml:space="preserve"> in IDLE/INACTIVE mode, </w:t>
            </w:r>
          </w:p>
          <w:p w14:paraId="3529FC12" w14:textId="77777777" w:rsidR="00B02027" w:rsidRPr="00B02027" w:rsidRDefault="00B02027" w:rsidP="00060D7A">
            <w:pPr>
              <w:widowControl/>
              <w:numPr>
                <w:ilvl w:val="0"/>
                <w:numId w:val="25"/>
              </w:numPr>
              <w:adjustRightInd w:val="0"/>
              <w:snapToGrid w:val="0"/>
              <w:ind w:left="714" w:hanging="357"/>
              <w:jc w:val="left"/>
              <w:rPr>
                <w:rFonts w:eastAsia="Batang"/>
              </w:rPr>
            </w:pPr>
            <w:r w:rsidRPr="00B02027">
              <w:rPr>
                <w:rFonts w:eastAsia="Batang"/>
              </w:rPr>
              <w:t xml:space="preserve">Study how to reduce UE power consumption due to existing RRM measurement requirements at least for mobility support, </w:t>
            </w:r>
          </w:p>
          <w:p w14:paraId="26B805F3" w14:textId="77777777" w:rsidR="00B02027" w:rsidRPr="00B02027" w:rsidRDefault="00B02027" w:rsidP="00060D7A">
            <w:pPr>
              <w:widowControl/>
              <w:numPr>
                <w:ilvl w:val="1"/>
                <w:numId w:val="25"/>
              </w:numPr>
              <w:spacing w:before="100" w:beforeAutospacing="1" w:after="100" w:afterAutospacing="1"/>
              <w:jc w:val="left"/>
              <w:rPr>
                <w:rFonts w:eastAsia="Batang"/>
              </w:rPr>
            </w:pPr>
            <w:r w:rsidRPr="00B02027">
              <w:rPr>
                <w:rFonts w:eastAsia="Batang"/>
              </w:rPr>
              <w:t>study feasibility of RRM measurements performed by LP-WUR, at least for serving/camping cell, based on signals detected by LP-WUR</w:t>
            </w:r>
          </w:p>
          <w:p w14:paraId="7CC8F2B9" w14:textId="77777777" w:rsidR="00B02027" w:rsidRPr="00B02027" w:rsidRDefault="00B02027" w:rsidP="00060D7A">
            <w:pPr>
              <w:widowControl/>
              <w:numPr>
                <w:ilvl w:val="2"/>
                <w:numId w:val="25"/>
              </w:numPr>
              <w:spacing w:before="100" w:beforeAutospacing="1" w:after="100" w:afterAutospacing="1"/>
              <w:jc w:val="left"/>
              <w:rPr>
                <w:rFonts w:eastAsia="Batang"/>
              </w:rPr>
            </w:pPr>
            <w:r w:rsidRPr="00B02027">
              <w:rPr>
                <w:rFonts w:eastAsia="Batang"/>
              </w:rPr>
              <w:t>FFS: measurement metric</w:t>
            </w:r>
          </w:p>
          <w:p w14:paraId="44148CEE" w14:textId="77777777" w:rsidR="00B02027" w:rsidRPr="00B02027" w:rsidRDefault="00B02027" w:rsidP="00060D7A">
            <w:pPr>
              <w:widowControl/>
              <w:numPr>
                <w:ilvl w:val="2"/>
                <w:numId w:val="25"/>
              </w:numPr>
              <w:spacing w:before="100" w:beforeAutospacing="1" w:after="100" w:afterAutospacing="1"/>
              <w:jc w:val="left"/>
              <w:rPr>
                <w:rFonts w:eastAsia="Batang"/>
              </w:rPr>
            </w:pPr>
            <w:r w:rsidRPr="00B02027">
              <w:rPr>
                <w:rFonts w:eastAsia="Batang"/>
              </w:rPr>
              <w:t xml:space="preserve">FFS: whether and how to identify cell/ tracking area </w:t>
            </w:r>
          </w:p>
          <w:p w14:paraId="636F6BB0" w14:textId="39CB2DE8" w:rsidR="00B02027" w:rsidRPr="00B02027" w:rsidRDefault="00B02027" w:rsidP="00060D7A">
            <w:pPr>
              <w:widowControl/>
              <w:numPr>
                <w:ilvl w:val="2"/>
                <w:numId w:val="25"/>
              </w:numPr>
              <w:spacing w:before="100" w:beforeAutospacing="1" w:after="100" w:afterAutospacing="1"/>
              <w:jc w:val="left"/>
              <w:rPr>
                <w:rFonts w:eastAsia="Batang"/>
              </w:rPr>
            </w:pPr>
            <w:r w:rsidRPr="00B02027">
              <w:rPr>
                <w:rFonts w:eastAsia="Batang"/>
              </w:rPr>
              <w:t xml:space="preserve">FFS: need for </w:t>
            </w:r>
            <w:r w:rsidR="00695B8C" w:rsidRPr="00B02027">
              <w:rPr>
                <w:rFonts w:eastAsia="Batang"/>
              </w:rPr>
              <w:t>neighboring</w:t>
            </w:r>
            <w:r w:rsidRPr="00B02027">
              <w:rPr>
                <w:rFonts w:eastAsia="Batang"/>
              </w:rPr>
              <w:t xml:space="preserve"> cells</w:t>
            </w:r>
          </w:p>
          <w:p w14:paraId="6199D768" w14:textId="77777777" w:rsidR="00B02027" w:rsidRPr="002579B1" w:rsidRDefault="00B02027" w:rsidP="002579B1">
            <w:pPr>
              <w:widowControl/>
              <w:numPr>
                <w:ilvl w:val="2"/>
                <w:numId w:val="25"/>
              </w:numPr>
              <w:adjustRightInd w:val="0"/>
              <w:snapToGrid w:val="0"/>
              <w:ind w:left="2154" w:hanging="357"/>
              <w:jc w:val="left"/>
              <w:rPr>
                <w:rFonts w:ascii="Times" w:eastAsia="Batang" w:hAnsi="Times" w:cs="Times"/>
                <w:sz w:val="24"/>
                <w:szCs w:val="24"/>
              </w:rPr>
            </w:pPr>
            <w:r w:rsidRPr="00B02027">
              <w:rPr>
                <w:rFonts w:eastAsia="Batang"/>
              </w:rPr>
              <w:t>FFS: need for relaxation of existing RRM measurement requirements (for UE)</w:t>
            </w:r>
          </w:p>
          <w:p w14:paraId="1CB1E30E" w14:textId="77777777" w:rsidR="002579B1" w:rsidRDefault="002579B1" w:rsidP="002579B1">
            <w:pPr>
              <w:rPr>
                <w:highlight w:val="green"/>
              </w:rPr>
            </w:pPr>
            <w:r>
              <w:rPr>
                <w:b/>
                <w:bCs/>
                <w:highlight w:val="green"/>
              </w:rPr>
              <w:t>Agreement</w:t>
            </w:r>
          </w:p>
          <w:p w14:paraId="6F60461B" w14:textId="77777777" w:rsidR="002579B1" w:rsidRDefault="002579B1" w:rsidP="002579B1">
            <w:pPr>
              <w:rPr>
                <w:sz w:val="22"/>
                <w:szCs w:val="22"/>
              </w:rPr>
            </w:pPr>
            <w:r>
              <w:rPr>
                <w:rFonts w:hint="eastAsia"/>
                <w:sz w:val="22"/>
                <w:szCs w:val="22"/>
              </w:rPr>
              <w:t xml:space="preserve">Study potential measurement metric used for RRM measurements performed by LP-WUR. </w:t>
            </w:r>
          </w:p>
          <w:p w14:paraId="5B6E7896" w14:textId="77777777" w:rsidR="002579B1" w:rsidRDefault="002579B1" w:rsidP="001278EC">
            <w:pPr>
              <w:pStyle w:val="57"/>
              <w:numPr>
                <w:ilvl w:val="0"/>
                <w:numId w:val="45"/>
              </w:numPr>
              <w:adjustRightInd w:val="0"/>
              <w:snapToGrid w:val="0"/>
              <w:spacing w:before="0" w:beforeAutospacing="0" w:after="0" w:afterAutospacing="0"/>
              <w:ind w:leftChars="0" w:left="714" w:hanging="357"/>
              <w:jc w:val="both"/>
              <w:rPr>
                <w:sz w:val="22"/>
                <w:szCs w:val="22"/>
              </w:rPr>
            </w:pPr>
            <w:r>
              <w:rPr>
                <w:sz w:val="22"/>
                <w:szCs w:val="22"/>
              </w:rPr>
              <w:t>examples of measurement metric are signal quality, signal power, detection rate of LP-WUS/synch signal</w:t>
            </w:r>
          </w:p>
          <w:p w14:paraId="448327FD" w14:textId="0A1F6DE5" w:rsidR="002579B1" w:rsidRPr="002579B1" w:rsidRDefault="002579B1" w:rsidP="001278EC">
            <w:pPr>
              <w:pStyle w:val="57"/>
              <w:numPr>
                <w:ilvl w:val="0"/>
                <w:numId w:val="45"/>
              </w:numPr>
              <w:adjustRightInd w:val="0"/>
              <w:snapToGrid w:val="0"/>
              <w:spacing w:before="0" w:beforeAutospacing="0" w:after="0" w:afterAutospacing="0"/>
              <w:ind w:leftChars="0" w:left="714" w:hanging="357"/>
              <w:jc w:val="both"/>
              <w:rPr>
                <w:sz w:val="22"/>
                <w:szCs w:val="22"/>
              </w:rPr>
            </w:pPr>
            <w:r>
              <w:rPr>
                <w:sz w:val="22"/>
                <w:szCs w:val="22"/>
              </w:rPr>
              <w:t>companies to report assumption of signal used for measurements</w:t>
            </w:r>
          </w:p>
        </w:tc>
      </w:tr>
    </w:tbl>
    <w:p w14:paraId="3B5CE3ED" w14:textId="1192B820" w:rsidR="00B02027" w:rsidRPr="00B02027" w:rsidRDefault="00B02027" w:rsidP="00B02027">
      <w:pPr>
        <w:widowControl/>
        <w:adjustRightInd w:val="0"/>
        <w:snapToGrid w:val="0"/>
        <w:spacing w:beforeLines="50" w:before="120" w:afterLines="50" w:after="120"/>
        <w:jc w:val="left"/>
        <w:rPr>
          <w:rFonts w:ascii="Times New Roman" w:eastAsia="宋体" w:hAnsi="Times New Roman" w:cs="Times New Roman"/>
          <w:kern w:val="0"/>
          <w:sz w:val="20"/>
          <w:szCs w:val="24"/>
        </w:rPr>
      </w:pPr>
      <w:r w:rsidRPr="00B02027">
        <w:rPr>
          <w:rFonts w:ascii="Times New Roman" w:eastAsia="宋体" w:hAnsi="Times New Roman" w:cs="Times New Roman"/>
          <w:kern w:val="0"/>
          <w:sz w:val="20"/>
          <w:szCs w:val="24"/>
        </w:rPr>
        <w:t xml:space="preserve">In this section, we will further discuss the details on RRM </w:t>
      </w:r>
      <w:r w:rsidR="0062666E" w:rsidRPr="00B02027">
        <w:rPr>
          <w:rFonts w:ascii="Times New Roman" w:eastAsia="宋体" w:hAnsi="Times New Roman" w:cs="Times New Roman"/>
          <w:kern w:val="0"/>
          <w:sz w:val="20"/>
          <w:szCs w:val="24"/>
        </w:rPr>
        <w:t>measurements</w:t>
      </w:r>
      <w:r w:rsidRPr="00B02027">
        <w:rPr>
          <w:rFonts w:ascii="Times New Roman" w:eastAsia="宋体" w:hAnsi="Times New Roman" w:cs="Times New Roman"/>
          <w:kern w:val="0"/>
          <w:sz w:val="20"/>
          <w:szCs w:val="24"/>
        </w:rPr>
        <w:t xml:space="preserve"> </w:t>
      </w:r>
      <w:r w:rsidR="000D1F36">
        <w:rPr>
          <w:rFonts w:ascii="Times New Roman" w:eastAsia="宋体" w:hAnsi="Times New Roman" w:cs="Times New Roman"/>
          <w:kern w:val="0"/>
          <w:sz w:val="20"/>
          <w:szCs w:val="24"/>
        </w:rPr>
        <w:t>performed by LP-</w:t>
      </w:r>
      <w:r w:rsidRPr="00B02027">
        <w:rPr>
          <w:rFonts w:ascii="Times New Roman" w:eastAsia="宋体" w:hAnsi="Times New Roman" w:cs="Times New Roman"/>
          <w:kern w:val="0"/>
          <w:sz w:val="20"/>
          <w:szCs w:val="24"/>
        </w:rPr>
        <w:t>WUR.</w:t>
      </w:r>
    </w:p>
    <w:p w14:paraId="75A0C8A5" w14:textId="77777777" w:rsidR="00B02027" w:rsidRPr="00E338B6" w:rsidRDefault="00B02027" w:rsidP="00E338B6">
      <w:pPr>
        <w:keepNext/>
        <w:keepLines/>
        <w:widowControl/>
        <w:numPr>
          <w:ilvl w:val="2"/>
          <w:numId w:val="18"/>
        </w:numPr>
        <w:spacing w:before="240" w:after="240"/>
        <w:jc w:val="left"/>
        <w:outlineLvl w:val="2"/>
        <w:rPr>
          <w:rFonts w:ascii="Arial" w:eastAsia="微软雅黑" w:hAnsi="Arial" w:cs="Arial"/>
          <w:bCs/>
          <w:iCs/>
          <w:kern w:val="0"/>
          <w:sz w:val="28"/>
          <w:szCs w:val="28"/>
        </w:rPr>
      </w:pPr>
      <w:r w:rsidRPr="00E338B6">
        <w:rPr>
          <w:rFonts w:ascii="Arial" w:eastAsia="微软雅黑" w:hAnsi="Arial" w:cs="Arial"/>
          <w:bCs/>
          <w:iCs/>
          <w:kern w:val="0"/>
          <w:sz w:val="28"/>
          <w:szCs w:val="28"/>
        </w:rPr>
        <w:t>RRM</w:t>
      </w:r>
      <w:r w:rsidRPr="00E338B6" w:rsidDel="00A93077">
        <w:rPr>
          <w:rFonts w:ascii="Arial" w:eastAsia="微软雅黑" w:hAnsi="Arial" w:cs="Arial"/>
          <w:bCs/>
          <w:iCs/>
          <w:kern w:val="0"/>
          <w:sz w:val="28"/>
          <w:szCs w:val="28"/>
        </w:rPr>
        <w:t xml:space="preserve"> </w:t>
      </w:r>
      <w:r w:rsidRPr="00E338B6">
        <w:rPr>
          <w:rFonts w:ascii="Arial" w:eastAsia="微软雅黑" w:hAnsi="Arial" w:cs="Arial"/>
          <w:bCs/>
          <w:iCs/>
          <w:kern w:val="0"/>
          <w:sz w:val="28"/>
          <w:szCs w:val="28"/>
        </w:rPr>
        <w:t>mechanisms to reduce power consumption</w:t>
      </w:r>
    </w:p>
    <w:p w14:paraId="343E6212" w14:textId="650B2761" w:rsidR="00B02027" w:rsidRPr="00B02027" w:rsidRDefault="00B02027" w:rsidP="00B02027">
      <w:pPr>
        <w:widowControl/>
        <w:spacing w:beforeLines="50" w:before="120" w:after="120"/>
        <w:rPr>
          <w:rFonts w:ascii="Times New Roman" w:eastAsia="等线" w:hAnsi="Times New Roman" w:cs="Times New Roman"/>
          <w:kern w:val="0"/>
          <w:sz w:val="20"/>
          <w:szCs w:val="20"/>
        </w:rPr>
      </w:pPr>
      <w:r w:rsidRPr="00B02027">
        <w:rPr>
          <w:rFonts w:ascii="Times New Roman" w:eastAsia="等线" w:hAnsi="Times New Roman" w:cs="Times New Roman"/>
          <w:kern w:val="0"/>
          <w:sz w:val="20"/>
          <w:szCs w:val="20"/>
        </w:rPr>
        <w:t xml:space="preserve">In </w:t>
      </w:r>
      <w:r w:rsidR="00D51B19">
        <w:rPr>
          <w:rFonts w:ascii="Times New Roman" w:eastAsia="等线" w:hAnsi="Times New Roman" w:cs="Times New Roman"/>
          <w:kern w:val="0"/>
          <w:sz w:val="20"/>
          <w:szCs w:val="20"/>
        </w:rPr>
        <w:t>previous</w:t>
      </w:r>
      <w:r w:rsidR="00D51B19" w:rsidRPr="00B02027">
        <w:rPr>
          <w:rFonts w:ascii="Times New Roman" w:eastAsia="等线" w:hAnsi="Times New Roman" w:cs="Times New Roman"/>
          <w:kern w:val="0"/>
          <w:sz w:val="20"/>
          <w:szCs w:val="20"/>
        </w:rPr>
        <w:t xml:space="preserve"> </w:t>
      </w:r>
      <w:r w:rsidRPr="00B02027">
        <w:rPr>
          <w:rFonts w:ascii="Times New Roman" w:eastAsia="等线" w:hAnsi="Times New Roman" w:cs="Times New Roman"/>
          <w:kern w:val="0"/>
          <w:sz w:val="20"/>
          <w:szCs w:val="20"/>
        </w:rPr>
        <w:t>meeting, reducing power consumption in RRM measurements w</w:t>
      </w:r>
      <w:r w:rsidR="0051044B">
        <w:rPr>
          <w:rFonts w:ascii="Times New Roman" w:eastAsia="等线" w:hAnsi="Times New Roman" w:cs="Times New Roman"/>
          <w:kern w:val="0"/>
          <w:sz w:val="20"/>
          <w:szCs w:val="20"/>
        </w:rPr>
        <w:t>as discussed</w:t>
      </w:r>
      <w:r w:rsidRPr="00B02027">
        <w:rPr>
          <w:rFonts w:ascii="Times New Roman" w:eastAsia="等线" w:hAnsi="Times New Roman" w:cs="Times New Roman"/>
          <w:kern w:val="0"/>
          <w:sz w:val="20"/>
          <w:szCs w:val="20"/>
        </w:rPr>
        <w:t xml:space="preserve">, since measurement on SSBs should </w:t>
      </w:r>
      <w:r w:rsidR="002055CC">
        <w:rPr>
          <w:rFonts w:ascii="Times New Roman" w:eastAsia="等线" w:hAnsi="Times New Roman" w:cs="Times New Roman"/>
          <w:kern w:val="0"/>
          <w:sz w:val="20"/>
          <w:szCs w:val="20"/>
        </w:rPr>
        <w:t>be performed by</w:t>
      </w:r>
      <w:r w:rsidRPr="00B02027">
        <w:rPr>
          <w:rFonts w:ascii="Times New Roman" w:eastAsia="等线" w:hAnsi="Times New Roman" w:cs="Times New Roman"/>
          <w:kern w:val="0"/>
          <w:sz w:val="20"/>
          <w:szCs w:val="20"/>
        </w:rPr>
        <w:t xml:space="preserve"> main radio, and it becomes the bottleneck in power saving after LP-WUR is introduced.</w:t>
      </w:r>
    </w:p>
    <w:p w14:paraId="58451764" w14:textId="3499A961" w:rsidR="00B02027" w:rsidRPr="00B02027" w:rsidRDefault="00B02027" w:rsidP="00B02027">
      <w:pPr>
        <w:widowControl/>
        <w:spacing w:beforeLines="50" w:before="120" w:after="120"/>
        <w:rPr>
          <w:rFonts w:ascii="Times New Roman" w:eastAsia="等线" w:hAnsi="Times New Roman" w:cs="Times New Roman"/>
          <w:kern w:val="0"/>
          <w:sz w:val="20"/>
          <w:szCs w:val="20"/>
        </w:rPr>
      </w:pPr>
      <w:r w:rsidRPr="00B02027">
        <w:rPr>
          <w:rFonts w:ascii="Times New Roman" w:eastAsia="等线" w:hAnsi="Times New Roman" w:cs="Times New Roman"/>
          <w:kern w:val="0"/>
          <w:sz w:val="20"/>
          <w:szCs w:val="20"/>
        </w:rPr>
        <w:t xml:space="preserve">Some enhancements on RRM measurements are proposed to reduce the power consumption on RRM </w:t>
      </w:r>
      <w:r w:rsidR="0062666E" w:rsidRPr="00B02027">
        <w:rPr>
          <w:rFonts w:ascii="Times New Roman" w:eastAsia="等线" w:hAnsi="Times New Roman" w:cs="Times New Roman"/>
          <w:kern w:val="0"/>
          <w:sz w:val="20"/>
          <w:szCs w:val="20"/>
        </w:rPr>
        <w:t>measurements</w:t>
      </w:r>
      <w:r w:rsidRPr="00B02027">
        <w:rPr>
          <w:rFonts w:ascii="Times New Roman" w:eastAsia="等线" w:hAnsi="Times New Roman" w:cs="Times New Roman"/>
          <w:kern w:val="0"/>
          <w:sz w:val="20"/>
          <w:szCs w:val="20"/>
        </w:rPr>
        <w:t>, including</w:t>
      </w:r>
      <w:r w:rsidR="002055CC">
        <w:rPr>
          <w:rFonts w:ascii="Times New Roman" w:eastAsia="等线" w:hAnsi="Times New Roman" w:cs="Times New Roman"/>
          <w:kern w:val="0"/>
          <w:sz w:val="20"/>
          <w:szCs w:val="20"/>
        </w:rPr>
        <w:t>:</w:t>
      </w:r>
    </w:p>
    <w:p w14:paraId="6D9F42C6" w14:textId="600DAC09" w:rsidR="00B02027" w:rsidRPr="00B02027" w:rsidRDefault="00B02027" w:rsidP="00060D7A">
      <w:pPr>
        <w:widowControl/>
        <w:numPr>
          <w:ilvl w:val="0"/>
          <w:numId w:val="30"/>
        </w:numPr>
        <w:tabs>
          <w:tab w:val="num" w:pos="2160"/>
        </w:tabs>
        <w:adjustRightInd w:val="0"/>
        <w:snapToGrid w:val="0"/>
        <w:ind w:hanging="357"/>
        <w:jc w:val="left"/>
        <w:rPr>
          <w:rFonts w:ascii="Times New Roman" w:eastAsia="Times New Roman" w:hAnsi="Times New Roman" w:cs="Times New Roman"/>
          <w:kern w:val="0"/>
          <w:sz w:val="20"/>
          <w:szCs w:val="20"/>
          <w:lang w:eastAsia="en-US"/>
        </w:rPr>
      </w:pPr>
      <w:r w:rsidRPr="00B02027">
        <w:rPr>
          <w:rFonts w:ascii="Times New Roman" w:eastAsia="Times New Roman" w:hAnsi="Times New Roman" w:cs="Times New Roman"/>
          <w:kern w:val="0"/>
          <w:sz w:val="20"/>
          <w:szCs w:val="20"/>
          <w:lang w:eastAsia="en-US"/>
        </w:rPr>
        <w:t>Alt 1: L</w:t>
      </w:r>
      <w:r w:rsidR="00845CA3">
        <w:rPr>
          <w:rFonts w:ascii="Times New Roman" w:eastAsia="Times New Roman" w:hAnsi="Times New Roman" w:cs="Times New Roman"/>
          <w:kern w:val="0"/>
          <w:sz w:val="20"/>
          <w:szCs w:val="20"/>
          <w:lang w:eastAsia="en-US"/>
        </w:rPr>
        <w:t>P-WU</w:t>
      </w:r>
      <w:r w:rsidRPr="00B02027">
        <w:rPr>
          <w:rFonts w:ascii="Times New Roman" w:eastAsia="Times New Roman" w:hAnsi="Times New Roman" w:cs="Times New Roman"/>
          <w:kern w:val="0"/>
          <w:sz w:val="20"/>
          <w:szCs w:val="20"/>
          <w:lang w:eastAsia="en-US"/>
        </w:rPr>
        <w:t xml:space="preserve">R performs LP-RRM, </w:t>
      </w:r>
    </w:p>
    <w:p w14:paraId="11D191E8" w14:textId="69B1895F" w:rsidR="00B02027" w:rsidRPr="00B02027" w:rsidRDefault="00B02027" w:rsidP="00060D7A">
      <w:pPr>
        <w:widowControl/>
        <w:numPr>
          <w:ilvl w:val="1"/>
          <w:numId w:val="30"/>
        </w:numPr>
        <w:tabs>
          <w:tab w:val="num" w:pos="2880"/>
        </w:tabs>
        <w:adjustRightInd w:val="0"/>
        <w:snapToGrid w:val="0"/>
        <w:ind w:hanging="357"/>
        <w:jc w:val="left"/>
        <w:rPr>
          <w:rFonts w:ascii="Times New Roman" w:eastAsia="Times New Roman" w:hAnsi="Times New Roman" w:cs="Times New Roman"/>
          <w:kern w:val="0"/>
          <w:sz w:val="20"/>
          <w:szCs w:val="20"/>
          <w:lang w:eastAsia="en-US"/>
        </w:rPr>
      </w:pPr>
      <w:r w:rsidRPr="00B02027">
        <w:rPr>
          <w:rFonts w:ascii="Times New Roman" w:eastAsia="Times New Roman" w:hAnsi="Times New Roman" w:cs="Times New Roman"/>
          <w:kern w:val="0"/>
          <w:sz w:val="20"/>
          <w:szCs w:val="20"/>
          <w:lang w:eastAsia="en-US"/>
        </w:rPr>
        <w:t xml:space="preserve">Alt 1a: MR performs relaxed RRM for serving and possibly </w:t>
      </w:r>
      <w:r w:rsidR="0062666E" w:rsidRPr="00B02027">
        <w:rPr>
          <w:rFonts w:ascii="Times New Roman" w:eastAsia="Times New Roman" w:hAnsi="Times New Roman" w:cs="Times New Roman"/>
          <w:kern w:val="0"/>
          <w:sz w:val="20"/>
          <w:szCs w:val="20"/>
          <w:lang w:eastAsia="en-US"/>
        </w:rPr>
        <w:t>neighboring</w:t>
      </w:r>
      <w:r w:rsidRPr="00B02027">
        <w:rPr>
          <w:rFonts w:ascii="Times New Roman" w:eastAsia="Times New Roman" w:hAnsi="Times New Roman" w:cs="Times New Roman"/>
          <w:kern w:val="0"/>
          <w:sz w:val="20"/>
          <w:szCs w:val="20"/>
          <w:lang w:eastAsia="en-US"/>
        </w:rPr>
        <w:t xml:space="preserve"> cells</w:t>
      </w:r>
    </w:p>
    <w:p w14:paraId="2FD71B05" w14:textId="354B49DC" w:rsidR="00B02027" w:rsidRPr="00B02027" w:rsidRDefault="00B02027" w:rsidP="00060D7A">
      <w:pPr>
        <w:widowControl/>
        <w:numPr>
          <w:ilvl w:val="1"/>
          <w:numId w:val="30"/>
        </w:numPr>
        <w:tabs>
          <w:tab w:val="num" w:pos="2880"/>
        </w:tabs>
        <w:adjustRightInd w:val="0"/>
        <w:snapToGrid w:val="0"/>
        <w:ind w:hanging="357"/>
        <w:jc w:val="left"/>
        <w:rPr>
          <w:rFonts w:ascii="Times New Roman" w:eastAsia="Times New Roman" w:hAnsi="Times New Roman" w:cs="Times New Roman"/>
          <w:kern w:val="0"/>
          <w:sz w:val="20"/>
          <w:szCs w:val="20"/>
          <w:lang w:eastAsia="en-US"/>
        </w:rPr>
      </w:pPr>
      <w:r w:rsidRPr="00B02027">
        <w:rPr>
          <w:rFonts w:ascii="Times New Roman" w:eastAsia="Times New Roman" w:hAnsi="Times New Roman" w:cs="Times New Roman"/>
          <w:kern w:val="0"/>
          <w:sz w:val="20"/>
          <w:szCs w:val="20"/>
          <w:lang w:eastAsia="en-US"/>
        </w:rPr>
        <w:t xml:space="preserve">Alt 1b: MR does not </w:t>
      </w:r>
      <w:r w:rsidR="008600B6" w:rsidRPr="00B02027">
        <w:rPr>
          <w:rFonts w:ascii="Times New Roman" w:eastAsia="Times New Roman" w:hAnsi="Times New Roman" w:cs="Times New Roman"/>
          <w:kern w:val="0"/>
          <w:sz w:val="20"/>
          <w:szCs w:val="20"/>
          <w:lang w:eastAsia="en-US"/>
        </w:rPr>
        <w:t>perform</w:t>
      </w:r>
      <w:r w:rsidRPr="00B02027">
        <w:rPr>
          <w:rFonts w:ascii="Times New Roman" w:eastAsia="Times New Roman" w:hAnsi="Times New Roman" w:cs="Times New Roman"/>
          <w:kern w:val="0"/>
          <w:sz w:val="20"/>
          <w:szCs w:val="20"/>
          <w:lang w:eastAsia="en-US"/>
        </w:rPr>
        <w:t xml:space="preserve"> RRM</w:t>
      </w:r>
    </w:p>
    <w:p w14:paraId="6A3448F5" w14:textId="7A47F14D" w:rsidR="00B02027" w:rsidRPr="00B02027" w:rsidRDefault="00B02027" w:rsidP="00060D7A">
      <w:pPr>
        <w:widowControl/>
        <w:numPr>
          <w:ilvl w:val="0"/>
          <w:numId w:val="30"/>
        </w:numPr>
        <w:tabs>
          <w:tab w:val="num" w:pos="2160"/>
        </w:tabs>
        <w:adjustRightInd w:val="0"/>
        <w:snapToGrid w:val="0"/>
        <w:ind w:hanging="357"/>
        <w:jc w:val="left"/>
        <w:rPr>
          <w:rFonts w:ascii="Times New Roman" w:eastAsia="Times New Roman" w:hAnsi="Times New Roman" w:cs="Times New Roman"/>
          <w:kern w:val="0"/>
          <w:sz w:val="20"/>
          <w:szCs w:val="20"/>
          <w:lang w:eastAsia="en-US"/>
        </w:rPr>
      </w:pPr>
      <w:r w:rsidRPr="00B02027">
        <w:rPr>
          <w:rFonts w:ascii="Times New Roman" w:eastAsia="Times New Roman" w:hAnsi="Times New Roman" w:cs="Times New Roman"/>
          <w:kern w:val="0"/>
          <w:sz w:val="20"/>
          <w:szCs w:val="20"/>
          <w:lang w:eastAsia="en-US"/>
        </w:rPr>
        <w:t>Alt 2: L</w:t>
      </w:r>
      <w:r w:rsidR="00845CA3">
        <w:rPr>
          <w:rFonts w:ascii="Times New Roman" w:eastAsia="Times New Roman" w:hAnsi="Times New Roman" w:cs="Times New Roman"/>
          <w:kern w:val="0"/>
          <w:sz w:val="20"/>
          <w:szCs w:val="20"/>
          <w:lang w:eastAsia="en-US"/>
        </w:rPr>
        <w:t>P-WU</w:t>
      </w:r>
      <w:r w:rsidRPr="00B02027">
        <w:rPr>
          <w:rFonts w:ascii="Times New Roman" w:eastAsia="Times New Roman" w:hAnsi="Times New Roman" w:cs="Times New Roman"/>
          <w:kern w:val="0"/>
          <w:sz w:val="20"/>
          <w:szCs w:val="20"/>
          <w:lang w:eastAsia="en-US"/>
        </w:rPr>
        <w:t xml:space="preserve">R does not perform measurement, </w:t>
      </w:r>
    </w:p>
    <w:p w14:paraId="72DFDD68" w14:textId="44A6D957" w:rsidR="00B02027" w:rsidRPr="00B02027" w:rsidRDefault="00B02027" w:rsidP="00060D7A">
      <w:pPr>
        <w:widowControl/>
        <w:numPr>
          <w:ilvl w:val="1"/>
          <w:numId w:val="30"/>
        </w:numPr>
        <w:tabs>
          <w:tab w:val="num" w:pos="2880"/>
        </w:tabs>
        <w:adjustRightInd w:val="0"/>
        <w:snapToGrid w:val="0"/>
        <w:ind w:hanging="357"/>
        <w:jc w:val="left"/>
        <w:rPr>
          <w:rFonts w:ascii="Times New Roman" w:eastAsia="Times New Roman" w:hAnsi="Times New Roman" w:cs="Times New Roman"/>
          <w:kern w:val="0"/>
          <w:sz w:val="20"/>
          <w:szCs w:val="20"/>
          <w:lang w:eastAsia="en-US"/>
        </w:rPr>
      </w:pPr>
      <w:r w:rsidRPr="00B02027">
        <w:rPr>
          <w:rFonts w:ascii="Times New Roman" w:eastAsia="Times New Roman" w:hAnsi="Times New Roman" w:cs="Times New Roman"/>
          <w:kern w:val="0"/>
          <w:sz w:val="20"/>
          <w:szCs w:val="20"/>
          <w:lang w:eastAsia="en-US"/>
        </w:rPr>
        <w:t xml:space="preserve">MR performs relaxed RRM for serving and </w:t>
      </w:r>
      <w:r w:rsidR="0062666E" w:rsidRPr="00B02027">
        <w:rPr>
          <w:rFonts w:ascii="Times New Roman" w:eastAsia="Times New Roman" w:hAnsi="Times New Roman" w:cs="Times New Roman"/>
          <w:kern w:val="0"/>
          <w:sz w:val="20"/>
          <w:szCs w:val="20"/>
          <w:lang w:eastAsia="en-US"/>
        </w:rPr>
        <w:t>neighboring</w:t>
      </w:r>
      <w:r w:rsidRPr="00B02027">
        <w:rPr>
          <w:rFonts w:ascii="Times New Roman" w:eastAsia="Times New Roman" w:hAnsi="Times New Roman" w:cs="Times New Roman"/>
          <w:kern w:val="0"/>
          <w:sz w:val="20"/>
          <w:szCs w:val="20"/>
          <w:lang w:eastAsia="en-US"/>
        </w:rPr>
        <w:t xml:space="preserve"> cells</w:t>
      </w:r>
    </w:p>
    <w:p w14:paraId="113DC908" w14:textId="00A1A074" w:rsidR="00B02027" w:rsidRPr="00B02027" w:rsidRDefault="00B02027" w:rsidP="00B02027">
      <w:pPr>
        <w:widowControl/>
        <w:adjustRightInd w:val="0"/>
        <w:snapToGrid w:val="0"/>
        <w:spacing w:beforeLines="50" w:before="120" w:afterLines="50" w:after="120"/>
        <w:rPr>
          <w:rFonts w:ascii="Times New Roman" w:eastAsia="等线" w:hAnsi="Times New Roman" w:cs="Times New Roman"/>
          <w:kern w:val="0"/>
          <w:sz w:val="20"/>
          <w:szCs w:val="24"/>
        </w:rPr>
      </w:pPr>
      <w:r w:rsidRPr="00B02027">
        <w:rPr>
          <w:rFonts w:ascii="Times New Roman" w:eastAsia="等线" w:hAnsi="Times New Roman" w:cs="Times New Roman"/>
          <w:kern w:val="0"/>
          <w:sz w:val="20"/>
          <w:szCs w:val="24"/>
        </w:rPr>
        <w:t xml:space="preserve">If the </w:t>
      </w:r>
      <w:r w:rsidR="00A70940">
        <w:rPr>
          <w:rFonts w:ascii="Times New Roman" w:eastAsia="等线" w:hAnsi="Times New Roman" w:cs="Times New Roman"/>
          <w:kern w:val="0"/>
          <w:sz w:val="20"/>
          <w:szCs w:val="24"/>
        </w:rPr>
        <w:t>RRM measurement</w:t>
      </w:r>
      <w:r w:rsidR="00BE5BB4">
        <w:rPr>
          <w:rFonts w:ascii="Times New Roman" w:eastAsia="等线" w:hAnsi="Times New Roman" w:cs="Times New Roman"/>
          <w:kern w:val="0"/>
          <w:sz w:val="20"/>
          <w:szCs w:val="24"/>
        </w:rPr>
        <w:t>s</w:t>
      </w:r>
      <w:r w:rsidRPr="00B02027">
        <w:rPr>
          <w:rFonts w:ascii="Times New Roman" w:eastAsia="等线" w:hAnsi="Times New Roman" w:cs="Times New Roman"/>
          <w:kern w:val="0"/>
          <w:sz w:val="20"/>
          <w:szCs w:val="24"/>
        </w:rPr>
        <w:t xml:space="preserve"> </w:t>
      </w:r>
      <w:r w:rsidR="00BE5BB4">
        <w:rPr>
          <w:rFonts w:ascii="Times New Roman" w:eastAsia="等线" w:hAnsi="Times New Roman" w:cs="Times New Roman"/>
          <w:kern w:val="0"/>
          <w:sz w:val="20"/>
          <w:szCs w:val="24"/>
        </w:rPr>
        <w:t>are</w:t>
      </w:r>
      <w:r w:rsidR="00BE5BB4" w:rsidRPr="00B02027">
        <w:rPr>
          <w:rFonts w:ascii="Times New Roman" w:eastAsia="等线" w:hAnsi="Times New Roman" w:cs="Times New Roman"/>
          <w:kern w:val="0"/>
          <w:sz w:val="20"/>
          <w:szCs w:val="24"/>
        </w:rPr>
        <w:t xml:space="preserve"> </w:t>
      </w:r>
      <w:r w:rsidRPr="00B02027">
        <w:rPr>
          <w:rFonts w:ascii="Times New Roman" w:eastAsia="等线" w:hAnsi="Times New Roman" w:cs="Times New Roman"/>
          <w:kern w:val="0"/>
          <w:sz w:val="20"/>
          <w:szCs w:val="24"/>
        </w:rPr>
        <w:t>totally offload</w:t>
      </w:r>
      <w:r w:rsidR="00A70940">
        <w:rPr>
          <w:rFonts w:ascii="Times New Roman" w:eastAsia="等线" w:hAnsi="Times New Roman" w:cs="Times New Roman"/>
          <w:kern w:val="0"/>
          <w:sz w:val="20"/>
          <w:szCs w:val="24"/>
        </w:rPr>
        <w:t>ed</w:t>
      </w:r>
      <w:r w:rsidRPr="00B02027">
        <w:rPr>
          <w:rFonts w:ascii="Times New Roman" w:eastAsia="等线" w:hAnsi="Times New Roman" w:cs="Times New Roman"/>
          <w:kern w:val="0"/>
          <w:sz w:val="20"/>
          <w:szCs w:val="24"/>
        </w:rPr>
        <w:t xml:space="preserve"> to </w:t>
      </w:r>
      <w:r w:rsidR="00845CA3">
        <w:rPr>
          <w:rFonts w:ascii="Times New Roman" w:eastAsia="等线" w:hAnsi="Times New Roman" w:cs="Times New Roman"/>
          <w:kern w:val="0"/>
          <w:sz w:val="20"/>
          <w:szCs w:val="24"/>
        </w:rPr>
        <w:t>LP-</w:t>
      </w:r>
      <w:r w:rsidRPr="00B02027">
        <w:rPr>
          <w:rFonts w:ascii="Times New Roman" w:eastAsia="等线" w:hAnsi="Times New Roman" w:cs="Times New Roman"/>
          <w:kern w:val="0"/>
          <w:sz w:val="20"/>
          <w:szCs w:val="24"/>
        </w:rPr>
        <w:t xml:space="preserve">WUR, the most power saving gain can be achieved. When the link quality </w:t>
      </w:r>
      <w:r w:rsidR="009D0B28">
        <w:rPr>
          <w:rFonts w:ascii="Times New Roman" w:eastAsia="等线" w:hAnsi="Times New Roman" w:cs="Times New Roman"/>
          <w:kern w:val="0"/>
          <w:sz w:val="20"/>
          <w:szCs w:val="24"/>
        </w:rPr>
        <w:t xml:space="preserve">of LP-SS </w:t>
      </w:r>
      <w:r w:rsidR="0062666E" w:rsidRPr="00B02027">
        <w:rPr>
          <w:rFonts w:ascii="Times New Roman" w:eastAsia="等线" w:hAnsi="Times New Roman" w:cs="Times New Roman"/>
          <w:kern w:val="0"/>
          <w:sz w:val="20"/>
          <w:szCs w:val="24"/>
        </w:rPr>
        <w:t>gets</w:t>
      </w:r>
      <w:r w:rsidRPr="00B02027">
        <w:rPr>
          <w:rFonts w:ascii="Times New Roman" w:eastAsia="等线" w:hAnsi="Times New Roman" w:cs="Times New Roman"/>
          <w:kern w:val="0"/>
          <w:sz w:val="20"/>
          <w:szCs w:val="24"/>
        </w:rPr>
        <w:t xml:space="preserve"> worse, the MR can be used to perform RRM measurements. The RRM measurements on the main radio performed in relaxed periodicity, together with measurements in WUR, to assist the channel </w:t>
      </w:r>
      <w:r w:rsidR="0062666E" w:rsidRPr="00B02027">
        <w:rPr>
          <w:rFonts w:ascii="Times New Roman" w:eastAsia="等线" w:hAnsi="Times New Roman" w:cs="Times New Roman"/>
          <w:kern w:val="0"/>
          <w:sz w:val="20"/>
          <w:szCs w:val="24"/>
        </w:rPr>
        <w:t>quality</w:t>
      </w:r>
      <w:r w:rsidRPr="00B02027">
        <w:rPr>
          <w:rFonts w:ascii="Times New Roman" w:eastAsia="等线" w:hAnsi="Times New Roman" w:cs="Times New Roman"/>
          <w:kern w:val="0"/>
          <w:sz w:val="20"/>
          <w:szCs w:val="24"/>
        </w:rPr>
        <w:t xml:space="preserve"> determination. According to our evaluation </w:t>
      </w:r>
      <w:r w:rsidRPr="00B02027">
        <w:rPr>
          <w:rFonts w:ascii="Times New Roman" w:eastAsia="等线" w:hAnsi="Times New Roman" w:cs="Times New Roman"/>
          <w:kern w:val="0"/>
          <w:sz w:val="20"/>
          <w:szCs w:val="24"/>
        </w:rPr>
        <w:fldChar w:fldCharType="begin"/>
      </w:r>
      <w:r w:rsidRPr="00B02027">
        <w:rPr>
          <w:rFonts w:ascii="Times New Roman" w:eastAsia="等线" w:hAnsi="Times New Roman" w:cs="Times New Roman"/>
          <w:kern w:val="0"/>
          <w:sz w:val="20"/>
          <w:szCs w:val="24"/>
        </w:rPr>
        <w:instrText xml:space="preserve"> REF _Ref127536942 \r \h </w:instrText>
      </w:r>
      <w:r w:rsidRPr="00B02027">
        <w:rPr>
          <w:rFonts w:ascii="Times New Roman" w:eastAsia="等线" w:hAnsi="Times New Roman" w:cs="Times New Roman"/>
          <w:kern w:val="0"/>
          <w:sz w:val="20"/>
          <w:szCs w:val="24"/>
        </w:rPr>
      </w:r>
      <w:r w:rsidRPr="00B02027">
        <w:rPr>
          <w:rFonts w:ascii="Times New Roman" w:eastAsia="等线" w:hAnsi="Times New Roman" w:cs="Times New Roman"/>
          <w:kern w:val="0"/>
          <w:sz w:val="20"/>
          <w:szCs w:val="24"/>
        </w:rPr>
        <w:fldChar w:fldCharType="separate"/>
      </w:r>
      <w:r w:rsidR="005C117F">
        <w:rPr>
          <w:rFonts w:ascii="Times New Roman" w:eastAsia="等线" w:hAnsi="Times New Roman" w:cs="Times New Roman"/>
          <w:kern w:val="0"/>
          <w:sz w:val="20"/>
          <w:szCs w:val="24"/>
        </w:rPr>
        <w:t>[3]</w:t>
      </w:r>
      <w:r w:rsidRPr="00B02027">
        <w:rPr>
          <w:rFonts w:ascii="Times New Roman" w:eastAsia="等线" w:hAnsi="Times New Roman" w:cs="Times New Roman"/>
          <w:kern w:val="0"/>
          <w:sz w:val="20"/>
          <w:szCs w:val="24"/>
        </w:rPr>
        <w:fldChar w:fldCharType="end"/>
      </w:r>
      <w:r w:rsidRPr="00B02027">
        <w:rPr>
          <w:rFonts w:ascii="Times New Roman" w:eastAsia="等线" w:hAnsi="Times New Roman" w:cs="Times New Roman"/>
          <w:kern w:val="0"/>
          <w:sz w:val="20"/>
          <w:szCs w:val="24"/>
        </w:rPr>
        <w:t>, 88%~93% additional power saving gain can be achieved when RRM measurement is totally offloaded to WUR, compared to RRM performed in main radio but in a relaxed manner, together with WUR RRM measurements.</w:t>
      </w:r>
    </w:p>
    <w:p w14:paraId="0A560144" w14:textId="39628581" w:rsidR="00B02027" w:rsidRPr="00B02027" w:rsidRDefault="00B02027" w:rsidP="00B02027">
      <w:pPr>
        <w:widowControl/>
        <w:adjustRightInd w:val="0"/>
        <w:snapToGrid w:val="0"/>
        <w:jc w:val="left"/>
        <w:rPr>
          <w:rFonts w:ascii="Times New Roman" w:eastAsia="Times New Roman" w:hAnsi="Times New Roman" w:cs="Times New Roman"/>
          <w:b/>
          <w:kern w:val="0"/>
          <w:sz w:val="20"/>
          <w:szCs w:val="20"/>
          <w:lang w:eastAsia="en-US"/>
        </w:rPr>
      </w:pPr>
      <w:bookmarkStart w:id="37" w:name="PP8"/>
      <w:r w:rsidRPr="00B02027">
        <w:rPr>
          <w:rFonts w:ascii="Times New Roman" w:eastAsia="Times New Roman" w:hAnsi="Times New Roman" w:cs="Times New Roman"/>
          <w:b/>
          <w:kern w:val="0"/>
          <w:sz w:val="20"/>
          <w:szCs w:val="20"/>
          <w:lang w:eastAsia="en-US"/>
        </w:rPr>
        <w:lastRenderedPageBreak/>
        <w:t xml:space="preserve">Proposal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Proposal \* ARABIC </w:instrText>
      </w:r>
      <w:r w:rsidRPr="00B02027">
        <w:rPr>
          <w:rFonts w:ascii="Times New Roman" w:eastAsia="Times New Roman" w:hAnsi="Times New Roman" w:cs="Times New Roman"/>
          <w:b/>
          <w:kern w:val="0"/>
          <w:sz w:val="20"/>
          <w:szCs w:val="20"/>
          <w:lang w:eastAsia="en-US"/>
        </w:rPr>
        <w:fldChar w:fldCharType="separate"/>
      </w:r>
      <w:r w:rsidR="00E43EC1">
        <w:rPr>
          <w:rFonts w:ascii="Times New Roman" w:eastAsia="Times New Roman" w:hAnsi="Times New Roman" w:cs="Times New Roman"/>
          <w:b/>
          <w:noProof/>
          <w:kern w:val="0"/>
          <w:sz w:val="20"/>
          <w:szCs w:val="20"/>
          <w:lang w:eastAsia="en-US"/>
        </w:rPr>
        <w:t>8</w:t>
      </w:r>
      <w:r w:rsidRPr="00B02027">
        <w:rPr>
          <w:rFonts w:ascii="Times New Roman" w:eastAsia="Times New Roman"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Pr="00B02027">
        <w:rPr>
          <w:rFonts w:ascii="Times New Roman" w:eastAsia="宋体" w:hAnsi="Times New Roman" w:cs="Times New Roman"/>
          <w:b/>
          <w:kern w:val="0"/>
          <w:sz w:val="20"/>
          <w:szCs w:val="20"/>
        </w:rPr>
        <w:t xml:space="preserve"> </w:t>
      </w:r>
      <w:r w:rsidRPr="00B02027">
        <w:rPr>
          <w:rFonts w:ascii="Times New Roman" w:eastAsia="Times New Roman" w:hAnsi="Times New Roman" w:cs="Times New Roman"/>
          <w:b/>
          <w:kern w:val="0"/>
          <w:sz w:val="20"/>
          <w:szCs w:val="20"/>
          <w:lang w:eastAsia="en-US"/>
        </w:rPr>
        <w:t xml:space="preserve">It is beneficial to support RRM measurements </w:t>
      </w:r>
      <w:r w:rsidR="00BE5BB4">
        <w:rPr>
          <w:rFonts w:ascii="Times New Roman" w:eastAsia="Times New Roman" w:hAnsi="Times New Roman" w:cs="Times New Roman"/>
          <w:b/>
          <w:kern w:val="0"/>
          <w:sz w:val="20"/>
          <w:szCs w:val="20"/>
          <w:lang w:eastAsia="en-US"/>
        </w:rPr>
        <w:t xml:space="preserve">based </w:t>
      </w:r>
      <w:r w:rsidRPr="00B02027">
        <w:rPr>
          <w:rFonts w:ascii="Times New Roman" w:eastAsia="Times New Roman" w:hAnsi="Times New Roman" w:cs="Times New Roman"/>
          <w:b/>
          <w:kern w:val="0"/>
          <w:sz w:val="20"/>
          <w:szCs w:val="20"/>
          <w:lang w:eastAsia="en-US"/>
        </w:rPr>
        <w:t>on</w:t>
      </w:r>
      <w:r w:rsidR="00845CA3">
        <w:rPr>
          <w:rFonts w:ascii="Times New Roman" w:eastAsia="Times New Roman" w:hAnsi="Times New Roman" w:cs="Times New Roman"/>
          <w:b/>
          <w:kern w:val="0"/>
          <w:sz w:val="20"/>
          <w:szCs w:val="20"/>
          <w:lang w:eastAsia="en-US"/>
        </w:rPr>
        <w:t xml:space="preserve"> LP-</w:t>
      </w:r>
      <w:r w:rsidRPr="00B02027">
        <w:rPr>
          <w:rFonts w:ascii="Times New Roman" w:eastAsia="Times New Roman" w:hAnsi="Times New Roman" w:cs="Times New Roman"/>
          <w:b/>
          <w:kern w:val="0"/>
          <w:sz w:val="20"/>
          <w:szCs w:val="20"/>
          <w:lang w:eastAsia="en-US"/>
        </w:rPr>
        <w:t>WUR,</w:t>
      </w:r>
      <w:r w:rsidRPr="00B02027">
        <w:rPr>
          <w:rFonts w:ascii="Times New Roman" w:eastAsia="等线" w:hAnsi="Times New Roman" w:cs="Times New Roman"/>
          <w:b/>
          <w:kern w:val="0"/>
          <w:sz w:val="20"/>
          <w:szCs w:val="20"/>
        </w:rPr>
        <w:t xml:space="preserve"> </w:t>
      </w:r>
      <w:r w:rsidRPr="00B02027">
        <w:rPr>
          <w:rFonts w:ascii="Times New Roman" w:eastAsia="Times New Roman" w:hAnsi="Times New Roman" w:cs="Times New Roman"/>
          <w:b/>
          <w:kern w:val="0"/>
          <w:sz w:val="20"/>
          <w:szCs w:val="20"/>
          <w:lang w:eastAsia="en-US"/>
        </w:rPr>
        <w:t xml:space="preserve">and </w:t>
      </w:r>
      <w:r w:rsidR="00BE5BB4">
        <w:rPr>
          <w:rFonts w:ascii="Times New Roman" w:eastAsia="Times New Roman" w:hAnsi="Times New Roman" w:cs="Times New Roman"/>
          <w:b/>
          <w:kern w:val="0"/>
          <w:sz w:val="20"/>
          <w:szCs w:val="20"/>
          <w:lang w:eastAsia="en-US"/>
        </w:rPr>
        <w:t xml:space="preserve">the </w:t>
      </w:r>
      <w:r w:rsidRPr="00B02027">
        <w:rPr>
          <w:rFonts w:ascii="Times New Roman" w:eastAsia="Times New Roman" w:hAnsi="Times New Roman" w:cs="Times New Roman"/>
          <w:b/>
          <w:kern w:val="0"/>
          <w:sz w:val="20"/>
          <w:szCs w:val="20"/>
          <w:lang w:eastAsia="en-US"/>
        </w:rPr>
        <w:t>following enhancements can be considered.</w:t>
      </w:r>
    </w:p>
    <w:p w14:paraId="207B3A83" w14:textId="0CAA610B" w:rsidR="00B02027" w:rsidRPr="00B02027" w:rsidRDefault="00B02027" w:rsidP="00060D7A">
      <w:pPr>
        <w:widowControl/>
        <w:numPr>
          <w:ilvl w:val="0"/>
          <w:numId w:val="19"/>
        </w:numPr>
        <w:adjustRightInd w:val="0"/>
        <w:snapToGrid w:val="0"/>
        <w:jc w:val="left"/>
        <w:rPr>
          <w:rFonts w:ascii="Times New Roman" w:eastAsia="宋体" w:hAnsi="Times New Roman" w:cs="Times New Roman"/>
          <w:b/>
          <w:sz w:val="20"/>
          <w:szCs w:val="20"/>
        </w:rPr>
      </w:pPr>
      <w:r w:rsidRPr="00B02027">
        <w:rPr>
          <w:rFonts w:ascii="Times New Roman" w:eastAsia="宋体" w:hAnsi="Times New Roman" w:cs="Times New Roman"/>
          <w:b/>
          <w:sz w:val="20"/>
          <w:szCs w:val="20"/>
        </w:rPr>
        <w:t xml:space="preserve">RRM measurements are totally offloaded to </w:t>
      </w:r>
      <w:r w:rsidR="004F7367">
        <w:rPr>
          <w:rFonts w:ascii="Times New Roman" w:eastAsia="宋体" w:hAnsi="Times New Roman" w:cs="Times New Roman"/>
          <w:b/>
          <w:sz w:val="20"/>
          <w:szCs w:val="20"/>
        </w:rPr>
        <w:t>LP-</w:t>
      </w:r>
      <w:r w:rsidRPr="00B02027">
        <w:rPr>
          <w:rFonts w:ascii="Times New Roman" w:eastAsia="宋体" w:hAnsi="Times New Roman" w:cs="Times New Roman"/>
          <w:b/>
          <w:sz w:val="20"/>
          <w:szCs w:val="20"/>
        </w:rPr>
        <w:t>WUR</w:t>
      </w:r>
      <w:r w:rsidR="00075704">
        <w:rPr>
          <w:rFonts w:ascii="Times New Roman" w:eastAsia="宋体" w:hAnsi="Times New Roman" w:cs="Times New Roman"/>
          <w:b/>
          <w:sz w:val="20"/>
          <w:szCs w:val="20"/>
        </w:rPr>
        <w:t>.</w:t>
      </w:r>
    </w:p>
    <w:p w14:paraId="32807EE5" w14:textId="0CAA69DC" w:rsidR="00B02027" w:rsidRPr="00B02027" w:rsidRDefault="004F7367" w:rsidP="00060D7A">
      <w:pPr>
        <w:widowControl/>
        <w:numPr>
          <w:ilvl w:val="0"/>
          <w:numId w:val="19"/>
        </w:numPr>
        <w:adjustRightInd w:val="0"/>
        <w:snapToGrid w:val="0"/>
        <w:jc w:val="left"/>
        <w:rPr>
          <w:rFonts w:ascii="Times New Roman" w:eastAsia="宋体" w:hAnsi="Times New Roman" w:cs="Times New Roman"/>
          <w:b/>
          <w:sz w:val="20"/>
          <w:szCs w:val="20"/>
        </w:rPr>
      </w:pPr>
      <w:r>
        <w:rPr>
          <w:rFonts w:ascii="Times New Roman" w:eastAsia="宋体" w:hAnsi="Times New Roman" w:cs="Times New Roman"/>
          <w:b/>
          <w:sz w:val="20"/>
          <w:szCs w:val="20"/>
        </w:rPr>
        <w:t xml:space="preserve">LP-WUR performs </w:t>
      </w:r>
      <w:r w:rsidR="00B02027" w:rsidRPr="00B02027">
        <w:rPr>
          <w:rFonts w:ascii="Times New Roman" w:eastAsia="宋体" w:hAnsi="Times New Roman" w:cs="Times New Roman"/>
          <w:b/>
          <w:sz w:val="20"/>
          <w:szCs w:val="20"/>
        </w:rPr>
        <w:t>RRM measurements, and</w:t>
      </w:r>
      <w:r>
        <w:rPr>
          <w:rFonts w:ascii="Times New Roman" w:eastAsia="宋体" w:hAnsi="Times New Roman" w:cs="Times New Roman" w:hint="eastAsia"/>
          <w:b/>
          <w:sz w:val="20"/>
          <w:szCs w:val="20"/>
        </w:rPr>
        <w:t xml:space="preserve"> </w:t>
      </w:r>
      <w:r w:rsidRPr="004F7367">
        <w:rPr>
          <w:rFonts w:ascii="Times New Roman" w:eastAsia="宋体" w:hAnsi="Times New Roman" w:cs="Times New Roman"/>
          <w:b/>
          <w:sz w:val="20"/>
          <w:szCs w:val="20"/>
        </w:rPr>
        <w:t>MR performs relaxed RRM</w:t>
      </w:r>
      <w:r>
        <w:rPr>
          <w:rFonts w:ascii="Times New Roman" w:eastAsia="宋体" w:hAnsi="Times New Roman" w:cs="Times New Roman"/>
          <w:b/>
          <w:sz w:val="20"/>
          <w:szCs w:val="20"/>
        </w:rPr>
        <w:t xml:space="preserve"> measurements</w:t>
      </w:r>
      <w:r w:rsidR="00B02027" w:rsidRPr="00B02027">
        <w:rPr>
          <w:rFonts w:ascii="Times New Roman" w:eastAsia="宋体" w:hAnsi="Times New Roman" w:cs="Times New Roman"/>
          <w:b/>
          <w:sz w:val="20"/>
          <w:szCs w:val="20"/>
        </w:rPr>
        <w:t>.</w:t>
      </w:r>
    </w:p>
    <w:bookmarkEnd w:id="37"/>
    <w:p w14:paraId="46E54418" w14:textId="7E33DE8F" w:rsidR="001252E6" w:rsidRDefault="001252E6" w:rsidP="001252E6">
      <w:pPr>
        <w:keepNext/>
        <w:keepLines/>
        <w:widowControl/>
        <w:numPr>
          <w:ilvl w:val="2"/>
          <w:numId w:val="18"/>
        </w:numPr>
        <w:spacing w:before="240" w:after="240"/>
        <w:jc w:val="left"/>
        <w:outlineLvl w:val="2"/>
        <w:rPr>
          <w:rFonts w:ascii="Arial" w:eastAsia="微软雅黑" w:hAnsi="Arial" w:cs="Arial"/>
          <w:bCs/>
          <w:iCs/>
          <w:kern w:val="0"/>
          <w:sz w:val="28"/>
          <w:szCs w:val="28"/>
        </w:rPr>
      </w:pPr>
      <w:r>
        <w:rPr>
          <w:rFonts w:ascii="Arial" w:eastAsia="微软雅黑" w:hAnsi="Arial" w:cs="Arial"/>
          <w:bCs/>
          <w:iCs/>
          <w:kern w:val="0"/>
          <w:sz w:val="28"/>
          <w:szCs w:val="28"/>
        </w:rPr>
        <w:t>Unified LP-SS for synchronization and measurement</w:t>
      </w:r>
    </w:p>
    <w:p w14:paraId="64722150" w14:textId="77777777" w:rsidR="001252E6" w:rsidRPr="00590AC0" w:rsidRDefault="001252E6" w:rsidP="001252E6">
      <w:pPr>
        <w:widowControl/>
        <w:adjustRightInd w:val="0"/>
        <w:snapToGrid w:val="0"/>
        <w:spacing w:beforeLines="50" w:before="120" w:afterLines="50" w:after="120"/>
        <w:rPr>
          <w:rFonts w:ascii="Times New Roman" w:eastAsia="等线" w:hAnsi="Times New Roman" w:cs="Times New Roman"/>
          <w:kern w:val="0"/>
          <w:sz w:val="20"/>
          <w:szCs w:val="24"/>
        </w:rPr>
      </w:pPr>
      <w:r w:rsidRPr="004C221B">
        <w:rPr>
          <w:rFonts w:ascii="Times New Roman" w:eastAsia="等线" w:hAnsi="Times New Roman" w:cs="Times New Roman" w:hint="eastAsia"/>
          <w:kern w:val="0"/>
          <w:sz w:val="20"/>
          <w:szCs w:val="24"/>
        </w:rPr>
        <w:t>I</w:t>
      </w:r>
      <w:r w:rsidRPr="004C221B">
        <w:rPr>
          <w:rFonts w:ascii="Times New Roman" w:eastAsia="等线" w:hAnsi="Times New Roman" w:cs="Times New Roman"/>
          <w:kern w:val="0"/>
          <w:sz w:val="20"/>
          <w:szCs w:val="24"/>
        </w:rPr>
        <w:t xml:space="preserve">n the last meeting, it is agreed that </w:t>
      </w:r>
      <w:r>
        <w:rPr>
          <w:rFonts w:ascii="Times New Roman" w:eastAsia="等线" w:hAnsi="Times New Roman" w:cs="Times New Roman"/>
          <w:kern w:val="0"/>
          <w:sz w:val="20"/>
          <w:szCs w:val="24"/>
        </w:rPr>
        <w:t xml:space="preserve">to study a </w:t>
      </w:r>
      <w:r w:rsidRPr="004C221B">
        <w:rPr>
          <w:rFonts w:ascii="Times New Roman" w:eastAsia="等线" w:hAnsi="Times New Roman" w:cs="Times New Roman"/>
          <w:kern w:val="0"/>
          <w:sz w:val="20"/>
          <w:szCs w:val="24"/>
        </w:rPr>
        <w:t>synchronization signal used by LP-WUR</w:t>
      </w:r>
      <w:r>
        <w:rPr>
          <w:rFonts w:ascii="Times New Roman" w:eastAsia="等线" w:hAnsi="Times New Roman" w:cs="Times New Roman"/>
          <w:kern w:val="0"/>
          <w:sz w:val="20"/>
          <w:szCs w:val="24"/>
        </w:rPr>
        <w:t>.</w:t>
      </w:r>
    </w:p>
    <w:tbl>
      <w:tblPr>
        <w:tblStyle w:val="afffa"/>
        <w:tblW w:w="0" w:type="auto"/>
        <w:tblLook w:val="04A0" w:firstRow="1" w:lastRow="0" w:firstColumn="1" w:lastColumn="0" w:noHBand="0" w:noVBand="1"/>
      </w:tblPr>
      <w:tblGrid>
        <w:gridCol w:w="9060"/>
      </w:tblGrid>
      <w:tr w:rsidR="001252E6" w14:paraId="796A2F84" w14:textId="77777777" w:rsidTr="001252E6">
        <w:tc>
          <w:tcPr>
            <w:tcW w:w="9060" w:type="dxa"/>
          </w:tcPr>
          <w:p w14:paraId="0974D6AD" w14:textId="77777777" w:rsidR="001252E6" w:rsidRPr="00B33B77" w:rsidRDefault="001252E6" w:rsidP="001252E6">
            <w:pPr>
              <w:rPr>
                <w:rFonts w:cs="Times"/>
                <w:highlight w:val="green"/>
              </w:rPr>
            </w:pPr>
            <w:r w:rsidRPr="00B33B77">
              <w:rPr>
                <w:rFonts w:cs="Times"/>
                <w:b/>
                <w:bCs/>
                <w:highlight w:val="green"/>
              </w:rPr>
              <w:t>Agreement</w:t>
            </w:r>
          </w:p>
          <w:p w14:paraId="625C71CE" w14:textId="77777777" w:rsidR="001252E6" w:rsidRPr="00B33B77" w:rsidRDefault="001252E6" w:rsidP="001252E6">
            <w:pPr>
              <w:rPr>
                <w:rFonts w:cs="Times"/>
              </w:rPr>
            </w:pPr>
            <w:r w:rsidRPr="00B33B77">
              <w:rPr>
                <w:rFonts w:cs="Times"/>
              </w:rPr>
              <w:t xml:space="preserve">Study synchronization signal used by LP-WUR, if needed, based on </w:t>
            </w:r>
          </w:p>
          <w:p w14:paraId="0F86C634" w14:textId="77777777" w:rsidR="001252E6" w:rsidRPr="00B33B77" w:rsidRDefault="001252E6" w:rsidP="001252E6">
            <w:pPr>
              <w:pStyle w:val="affff0"/>
              <w:widowControl/>
              <w:numPr>
                <w:ilvl w:val="0"/>
                <w:numId w:val="69"/>
              </w:numPr>
              <w:ind w:firstLineChars="0"/>
              <w:rPr>
                <w:rFonts w:cs="Times"/>
                <w:bCs/>
              </w:rPr>
            </w:pPr>
            <w:r w:rsidRPr="00B33B77">
              <w:rPr>
                <w:rFonts w:cs="Times"/>
                <w:bCs/>
              </w:rPr>
              <w:t>Option 1: aperiodic signal transmitted as part of LP-WUS</w:t>
            </w:r>
          </w:p>
          <w:p w14:paraId="406E6E9D" w14:textId="77777777" w:rsidR="001252E6" w:rsidRPr="00B33B77" w:rsidRDefault="001252E6" w:rsidP="001252E6">
            <w:pPr>
              <w:pStyle w:val="affff0"/>
              <w:widowControl/>
              <w:numPr>
                <w:ilvl w:val="1"/>
                <w:numId w:val="69"/>
              </w:numPr>
              <w:ind w:firstLineChars="0"/>
              <w:rPr>
                <w:rFonts w:cs="Times"/>
                <w:bCs/>
              </w:rPr>
            </w:pPr>
            <w:r w:rsidRPr="00B33B77">
              <w:rPr>
                <w:rFonts w:cs="Times"/>
                <w:bCs/>
              </w:rPr>
              <w:t xml:space="preserve">FFS: Whether the signal can additionally be transmitted separately from LP-WUS </w:t>
            </w:r>
          </w:p>
          <w:p w14:paraId="67965FF0" w14:textId="77777777" w:rsidR="001252E6" w:rsidRPr="00B33B77" w:rsidRDefault="001252E6" w:rsidP="001252E6">
            <w:pPr>
              <w:pStyle w:val="affff0"/>
              <w:widowControl/>
              <w:numPr>
                <w:ilvl w:val="0"/>
                <w:numId w:val="69"/>
              </w:numPr>
              <w:ind w:firstLineChars="0"/>
              <w:rPr>
                <w:rFonts w:eastAsia="Times New Roman" w:cs="Times"/>
                <w:bCs/>
              </w:rPr>
            </w:pPr>
            <w:r w:rsidRPr="00B33B77">
              <w:rPr>
                <w:rFonts w:cs="Times"/>
                <w:bCs/>
              </w:rPr>
              <w:t>Option 2: periodic signal transmitted separately from LP-WUS</w:t>
            </w:r>
          </w:p>
          <w:p w14:paraId="0EEB7167" w14:textId="77777777" w:rsidR="001252E6" w:rsidRPr="00590AC0" w:rsidRDefault="001252E6" w:rsidP="001252E6">
            <w:pPr>
              <w:pStyle w:val="affff0"/>
              <w:widowControl/>
              <w:numPr>
                <w:ilvl w:val="0"/>
                <w:numId w:val="69"/>
              </w:numPr>
              <w:ind w:firstLineChars="0"/>
              <w:rPr>
                <w:rFonts w:eastAsia="Times New Roman" w:cs="Times"/>
                <w:bCs/>
              </w:rPr>
            </w:pPr>
            <w:r w:rsidRPr="00B33B77">
              <w:rPr>
                <w:rFonts w:cs="Times"/>
                <w:bCs/>
              </w:rPr>
              <w:t>Option 3: Option1 + Option2</w:t>
            </w:r>
          </w:p>
        </w:tc>
      </w:tr>
    </w:tbl>
    <w:p w14:paraId="79ADD682" w14:textId="77777777" w:rsidR="001252E6" w:rsidRDefault="001252E6" w:rsidP="001252E6">
      <w:pPr>
        <w:widowControl/>
        <w:adjustRightInd w:val="0"/>
        <w:snapToGrid w:val="0"/>
        <w:spacing w:beforeLines="50" w:before="120" w:afterLines="50" w:after="120"/>
        <w:rPr>
          <w:rFonts w:ascii="Times New Roman" w:eastAsia="等线" w:hAnsi="Times New Roman" w:cs="Times New Roman"/>
          <w:kern w:val="0"/>
          <w:sz w:val="20"/>
          <w:szCs w:val="24"/>
        </w:rPr>
      </w:pPr>
      <w:r w:rsidRPr="004C221B">
        <w:rPr>
          <w:rFonts w:ascii="Times New Roman" w:eastAsia="等线" w:hAnsi="Times New Roman" w:cs="Times New Roman"/>
          <w:kern w:val="0"/>
          <w:sz w:val="20"/>
          <w:szCs w:val="24"/>
        </w:rPr>
        <w:t xml:space="preserve">At the same, </w:t>
      </w:r>
      <w:r>
        <w:rPr>
          <w:rFonts w:ascii="Times New Roman" w:eastAsia="等线" w:hAnsi="Times New Roman" w:cs="Times New Roman"/>
          <w:kern w:val="0"/>
          <w:sz w:val="20"/>
          <w:szCs w:val="24"/>
        </w:rPr>
        <w:t xml:space="preserve">it is agreed to study </w:t>
      </w:r>
      <w:r>
        <w:rPr>
          <w:rFonts w:ascii="Times New Roman" w:eastAsia="等线" w:hAnsi="Times New Roman" w:cs="Times New Roman" w:hint="eastAsia"/>
          <w:kern w:val="0"/>
          <w:sz w:val="20"/>
          <w:szCs w:val="24"/>
        </w:rPr>
        <w:t>measurement</w:t>
      </w:r>
      <w:r>
        <w:rPr>
          <w:rFonts w:ascii="Times New Roman" w:eastAsia="等线" w:hAnsi="Times New Roman" w:cs="Times New Roman"/>
          <w:kern w:val="0"/>
          <w:sz w:val="20"/>
          <w:szCs w:val="24"/>
        </w:rPr>
        <w:t xml:space="preserve"> </w:t>
      </w:r>
      <w:r>
        <w:rPr>
          <w:rFonts w:ascii="Times New Roman" w:eastAsia="等线" w:hAnsi="Times New Roman" w:cs="Times New Roman" w:hint="eastAsia"/>
          <w:kern w:val="0"/>
          <w:sz w:val="20"/>
          <w:szCs w:val="24"/>
        </w:rPr>
        <w:t>metrics</w:t>
      </w:r>
      <w:r>
        <w:rPr>
          <w:rFonts w:ascii="Times New Roman" w:eastAsia="等线" w:hAnsi="Times New Roman" w:cs="Times New Roman"/>
          <w:kern w:val="0"/>
          <w:sz w:val="20"/>
          <w:szCs w:val="24"/>
        </w:rPr>
        <w:t xml:space="preserve"> </w:t>
      </w:r>
      <w:r w:rsidRPr="004C221B">
        <w:rPr>
          <w:rFonts w:ascii="Times New Roman" w:eastAsia="等线" w:hAnsi="Times New Roman" w:cs="Times New Roman"/>
          <w:kern w:val="0"/>
          <w:sz w:val="20"/>
          <w:szCs w:val="24"/>
        </w:rPr>
        <w:t xml:space="preserve">performed by LP-WUR </w:t>
      </w:r>
      <w:r>
        <w:rPr>
          <w:rFonts w:ascii="Times New Roman" w:eastAsia="等线" w:hAnsi="Times New Roman" w:cs="Times New Roman"/>
          <w:kern w:val="0"/>
          <w:sz w:val="20"/>
          <w:szCs w:val="24"/>
        </w:rPr>
        <w:t xml:space="preserve">such as </w:t>
      </w:r>
      <w:r w:rsidRPr="004C221B">
        <w:rPr>
          <w:rFonts w:ascii="Times New Roman" w:eastAsia="等线" w:hAnsi="Times New Roman" w:cs="Times New Roman"/>
          <w:kern w:val="0"/>
          <w:sz w:val="20"/>
          <w:szCs w:val="24"/>
        </w:rPr>
        <w:t>signal quality, signal power, detection rate of LP-WUS/synch signal</w:t>
      </w:r>
      <w:r>
        <w:rPr>
          <w:rFonts w:ascii="Times New Roman" w:eastAsia="等线" w:hAnsi="Times New Roman" w:cs="Times New Roman"/>
          <w:kern w:val="0"/>
          <w:sz w:val="20"/>
          <w:szCs w:val="24"/>
        </w:rPr>
        <w:t>. It can be achieved by a low power synchronization signal (LP-SS).</w:t>
      </w:r>
    </w:p>
    <w:p w14:paraId="1D0B274C" w14:textId="77777777" w:rsidR="001252E6" w:rsidRDefault="001252E6" w:rsidP="001252E6">
      <w:pPr>
        <w:widowControl/>
        <w:adjustRightInd w:val="0"/>
        <w:snapToGrid w:val="0"/>
        <w:spacing w:beforeLines="50" w:before="120" w:afterLines="50" w:after="120"/>
        <w:rPr>
          <w:rFonts w:ascii="Times New Roman" w:eastAsia="等线" w:hAnsi="Times New Roman" w:cs="Times New Roman"/>
          <w:kern w:val="0"/>
          <w:sz w:val="20"/>
          <w:szCs w:val="24"/>
        </w:rPr>
      </w:pPr>
      <w:r>
        <w:rPr>
          <w:rFonts w:ascii="Times New Roman" w:eastAsia="等线" w:hAnsi="Times New Roman" w:cs="Times New Roman" w:hint="eastAsia"/>
          <w:kern w:val="0"/>
          <w:sz w:val="20"/>
          <w:szCs w:val="24"/>
        </w:rPr>
        <w:t>F</w:t>
      </w:r>
      <w:r>
        <w:rPr>
          <w:rFonts w:ascii="Times New Roman" w:eastAsia="等线" w:hAnsi="Times New Roman" w:cs="Times New Roman"/>
          <w:kern w:val="0"/>
          <w:sz w:val="20"/>
          <w:szCs w:val="24"/>
        </w:rPr>
        <w:t>or the above two purpose (i.e., synchronization and measurement), a unified low power synchronization signal (LP-SS) performed by LP-WUR can be considered to achieve this. It has the following benefits,</w:t>
      </w:r>
    </w:p>
    <w:p w14:paraId="4FEF6201" w14:textId="77777777" w:rsidR="001252E6" w:rsidRPr="00590AC0" w:rsidRDefault="001252E6" w:rsidP="001252E6">
      <w:pPr>
        <w:pStyle w:val="affff0"/>
        <w:widowControl/>
        <w:numPr>
          <w:ilvl w:val="0"/>
          <w:numId w:val="70"/>
        </w:numPr>
        <w:adjustRightInd w:val="0"/>
        <w:snapToGrid w:val="0"/>
        <w:spacing w:beforeLines="50" w:before="120" w:afterLines="50" w:after="120"/>
        <w:ind w:firstLineChars="0"/>
        <w:rPr>
          <w:rFonts w:ascii="Times New Roman" w:eastAsia="等线" w:hAnsi="Times New Roman" w:cs="Times New Roman"/>
          <w:kern w:val="0"/>
          <w:sz w:val="20"/>
          <w:szCs w:val="24"/>
        </w:rPr>
      </w:pPr>
      <w:r>
        <w:rPr>
          <w:rFonts w:ascii="Times New Roman" w:eastAsia="等线" w:hAnsi="Times New Roman" w:cs="Times New Roman" w:hint="eastAsia"/>
          <w:kern w:val="0"/>
          <w:sz w:val="20"/>
          <w:szCs w:val="24"/>
        </w:rPr>
        <w:t>O</w:t>
      </w:r>
      <w:r>
        <w:rPr>
          <w:rFonts w:ascii="Times New Roman" w:eastAsia="等线" w:hAnsi="Times New Roman" w:cs="Times New Roman"/>
          <w:kern w:val="0"/>
          <w:sz w:val="20"/>
          <w:szCs w:val="24"/>
        </w:rPr>
        <w:t xml:space="preserve">ne low power synchronization signal (LP-SS) for both </w:t>
      </w:r>
      <w:r w:rsidRPr="00241AA4">
        <w:rPr>
          <w:rFonts w:ascii="Times New Roman" w:eastAsia="等线" w:hAnsi="Times New Roman" w:cs="Times New Roman"/>
          <w:kern w:val="0"/>
          <w:sz w:val="20"/>
          <w:szCs w:val="24"/>
        </w:rPr>
        <w:t>synchronization</w:t>
      </w:r>
      <w:r>
        <w:rPr>
          <w:rFonts w:ascii="Times New Roman" w:eastAsia="等线" w:hAnsi="Times New Roman" w:cs="Times New Roman"/>
          <w:kern w:val="0"/>
          <w:sz w:val="20"/>
          <w:szCs w:val="24"/>
        </w:rPr>
        <w:t xml:space="preserve"> and measurement can save network overhead.</w:t>
      </w:r>
    </w:p>
    <w:p w14:paraId="2D8FA093" w14:textId="77777777" w:rsidR="001252E6" w:rsidRPr="00590AC0" w:rsidRDefault="001252E6" w:rsidP="001252E6">
      <w:pPr>
        <w:pStyle w:val="affff0"/>
        <w:widowControl/>
        <w:numPr>
          <w:ilvl w:val="0"/>
          <w:numId w:val="70"/>
        </w:numPr>
        <w:adjustRightInd w:val="0"/>
        <w:snapToGrid w:val="0"/>
        <w:spacing w:beforeLines="50" w:before="120" w:afterLines="50" w:after="120"/>
        <w:ind w:firstLineChars="0"/>
        <w:rPr>
          <w:rFonts w:ascii="Times New Roman" w:eastAsia="等线" w:hAnsi="Times New Roman" w:cs="Times New Roman"/>
          <w:kern w:val="0"/>
          <w:sz w:val="20"/>
          <w:szCs w:val="24"/>
        </w:rPr>
      </w:pPr>
      <w:r w:rsidRPr="00590AC0">
        <w:rPr>
          <w:rFonts w:ascii="Times New Roman" w:eastAsia="等线" w:hAnsi="Times New Roman" w:cs="Times New Roman"/>
          <w:kern w:val="0"/>
          <w:sz w:val="20"/>
          <w:szCs w:val="24"/>
        </w:rPr>
        <w:t>Less power consumption for MR measurements</w:t>
      </w:r>
    </w:p>
    <w:p w14:paraId="7A0FE391" w14:textId="77777777" w:rsidR="001252E6" w:rsidRDefault="001252E6" w:rsidP="001252E6">
      <w:pPr>
        <w:pStyle w:val="affff0"/>
        <w:widowControl/>
        <w:numPr>
          <w:ilvl w:val="0"/>
          <w:numId w:val="70"/>
        </w:numPr>
        <w:adjustRightInd w:val="0"/>
        <w:snapToGrid w:val="0"/>
        <w:spacing w:beforeLines="50" w:before="120" w:afterLines="50" w:after="120"/>
        <w:ind w:firstLineChars="0"/>
        <w:rPr>
          <w:rFonts w:ascii="Times New Roman" w:eastAsia="等线" w:hAnsi="Times New Roman" w:cs="Times New Roman"/>
          <w:kern w:val="0"/>
          <w:sz w:val="20"/>
          <w:szCs w:val="24"/>
        </w:rPr>
      </w:pPr>
      <w:r w:rsidRPr="00590AC0">
        <w:rPr>
          <w:rFonts w:ascii="Times New Roman" w:eastAsia="等线" w:hAnsi="Times New Roman" w:cs="Times New Roman"/>
          <w:kern w:val="0"/>
          <w:sz w:val="20"/>
          <w:szCs w:val="24"/>
        </w:rPr>
        <w:t xml:space="preserve">For IDLE/INACTIVE, it can even measure more frequently than </w:t>
      </w:r>
      <w:proofErr w:type="spellStart"/>
      <w:r w:rsidRPr="00590AC0">
        <w:rPr>
          <w:rFonts w:ascii="Times New Roman" w:eastAsia="等线" w:hAnsi="Times New Roman" w:cs="Times New Roman"/>
          <w:kern w:val="0"/>
          <w:sz w:val="20"/>
          <w:szCs w:val="24"/>
        </w:rPr>
        <w:t>i</w:t>
      </w:r>
      <w:proofErr w:type="spellEnd"/>
      <w:r w:rsidRPr="00590AC0">
        <w:rPr>
          <w:rFonts w:ascii="Times New Roman" w:eastAsia="等线" w:hAnsi="Times New Roman" w:cs="Times New Roman"/>
          <w:kern w:val="0"/>
          <w:sz w:val="20"/>
          <w:szCs w:val="24"/>
        </w:rPr>
        <w:t>-DRX measurement, so the reachability/mobility can be assured. However, the measurement accuracy need</w:t>
      </w:r>
      <w:r>
        <w:rPr>
          <w:rFonts w:ascii="Times New Roman" w:eastAsia="等线" w:hAnsi="Times New Roman" w:cs="Times New Roman" w:hint="eastAsia"/>
          <w:kern w:val="0"/>
          <w:sz w:val="20"/>
          <w:szCs w:val="24"/>
        </w:rPr>
        <w:t>s</w:t>
      </w:r>
      <w:r w:rsidRPr="00590AC0">
        <w:rPr>
          <w:rFonts w:ascii="Times New Roman" w:eastAsia="等线" w:hAnsi="Times New Roman" w:cs="Times New Roman"/>
          <w:kern w:val="0"/>
          <w:sz w:val="20"/>
          <w:szCs w:val="24"/>
        </w:rPr>
        <w:t xml:space="preserve"> to be FFS.</w:t>
      </w:r>
    </w:p>
    <w:p w14:paraId="4E9A2C68" w14:textId="77777777" w:rsidR="001252E6" w:rsidRDefault="001252E6" w:rsidP="001252E6">
      <w:pPr>
        <w:widowControl/>
        <w:adjustRightInd w:val="0"/>
        <w:snapToGrid w:val="0"/>
        <w:spacing w:beforeLines="50" w:before="120" w:afterLines="50" w:after="120"/>
        <w:rPr>
          <w:rFonts w:ascii="Times New Roman" w:eastAsia="等线" w:hAnsi="Times New Roman" w:cs="Times New Roman"/>
          <w:kern w:val="0"/>
          <w:sz w:val="20"/>
          <w:szCs w:val="24"/>
        </w:rPr>
      </w:pPr>
      <w:r>
        <w:rPr>
          <w:rFonts w:ascii="Times New Roman" w:eastAsia="等线" w:hAnsi="Times New Roman" w:cs="Times New Roman" w:hint="eastAsia"/>
          <w:kern w:val="0"/>
          <w:sz w:val="20"/>
          <w:szCs w:val="24"/>
        </w:rPr>
        <w:t>A</w:t>
      </w:r>
      <w:r>
        <w:rPr>
          <w:rFonts w:ascii="Times New Roman" w:eastAsia="等线" w:hAnsi="Times New Roman" w:cs="Times New Roman"/>
          <w:kern w:val="0"/>
          <w:sz w:val="20"/>
          <w:szCs w:val="24"/>
        </w:rPr>
        <w:t xml:space="preserve">t least for envelope detector, the low power synchronization </w:t>
      </w:r>
      <w:proofErr w:type="gramStart"/>
      <w:r>
        <w:rPr>
          <w:rFonts w:ascii="Times New Roman" w:eastAsia="等线" w:hAnsi="Times New Roman" w:cs="Times New Roman"/>
          <w:kern w:val="0"/>
          <w:sz w:val="20"/>
          <w:szCs w:val="24"/>
        </w:rPr>
        <w:t>signal(</w:t>
      </w:r>
      <w:proofErr w:type="gramEnd"/>
      <w:r>
        <w:rPr>
          <w:rFonts w:ascii="Times New Roman" w:eastAsia="等线" w:hAnsi="Times New Roman" w:cs="Times New Roman"/>
          <w:kern w:val="0"/>
          <w:sz w:val="20"/>
          <w:szCs w:val="24"/>
        </w:rPr>
        <w:t xml:space="preserve">LP-SS) is quite different from the legacy signals/channels. </w:t>
      </w:r>
    </w:p>
    <w:p w14:paraId="0D896143" w14:textId="788704EF" w:rsidR="001252E6" w:rsidRPr="00E338B6" w:rsidRDefault="00A67BB3" w:rsidP="00E338B6">
      <w:pPr>
        <w:autoSpaceDE w:val="0"/>
        <w:autoSpaceDN w:val="0"/>
        <w:adjustRightInd w:val="0"/>
        <w:snapToGrid w:val="0"/>
        <w:spacing w:afterLines="50" w:after="120"/>
        <w:rPr>
          <w:rFonts w:ascii="Times New Roman" w:eastAsia="等线" w:hAnsi="Times New Roman" w:cs="Times New Roman"/>
          <w:b/>
          <w:kern w:val="0"/>
          <w:sz w:val="20"/>
          <w:szCs w:val="24"/>
        </w:rPr>
      </w:pPr>
      <w:bookmarkStart w:id="38" w:name="OB18"/>
      <w:r w:rsidRPr="00A67BB3">
        <w:rPr>
          <w:rFonts w:ascii="Times New Roman" w:eastAsia="MS Mincho" w:hAnsi="Times New Roman" w:cs="Segoe UI"/>
          <w:b/>
          <w:color w:val="000000"/>
          <w:kern w:val="0"/>
          <w:sz w:val="20"/>
          <w:szCs w:val="20"/>
        </w:rPr>
        <w:t xml:space="preserve">Observation </w:t>
      </w:r>
      <w:r w:rsidRPr="00A67BB3">
        <w:rPr>
          <w:rFonts w:ascii="Times New Roman" w:eastAsia="MS Mincho" w:hAnsi="Times New Roman" w:cs="Segoe UI"/>
          <w:b/>
          <w:color w:val="000000"/>
          <w:kern w:val="0"/>
          <w:sz w:val="20"/>
          <w:szCs w:val="20"/>
        </w:rPr>
        <w:fldChar w:fldCharType="begin"/>
      </w:r>
      <w:r w:rsidRPr="00A67BB3">
        <w:rPr>
          <w:rFonts w:ascii="Times New Roman" w:eastAsia="MS Mincho" w:hAnsi="Times New Roman" w:cs="Segoe UI"/>
          <w:b/>
          <w:color w:val="000000"/>
          <w:kern w:val="0"/>
          <w:sz w:val="20"/>
          <w:szCs w:val="20"/>
        </w:rPr>
        <w:instrText xml:space="preserve"> SEQ Observation \* ARABIC </w:instrText>
      </w:r>
      <w:r w:rsidRPr="00A67BB3">
        <w:rPr>
          <w:rFonts w:ascii="Times New Roman" w:eastAsia="MS Mincho" w:hAnsi="Times New Roman" w:cs="Segoe UI"/>
          <w:b/>
          <w:color w:val="000000"/>
          <w:kern w:val="0"/>
          <w:sz w:val="20"/>
          <w:szCs w:val="20"/>
        </w:rPr>
        <w:fldChar w:fldCharType="separate"/>
      </w:r>
      <w:r w:rsidR="00E43EC1">
        <w:rPr>
          <w:rFonts w:ascii="Times New Roman" w:eastAsia="MS Mincho" w:hAnsi="Times New Roman" w:cs="Segoe UI"/>
          <w:b/>
          <w:noProof/>
          <w:color w:val="000000"/>
          <w:kern w:val="0"/>
          <w:sz w:val="20"/>
          <w:szCs w:val="20"/>
        </w:rPr>
        <w:t>18</w:t>
      </w:r>
      <w:r w:rsidRPr="00A67BB3">
        <w:rPr>
          <w:rFonts w:ascii="Times New Roman" w:eastAsia="MS Mincho" w:hAnsi="Times New Roman" w:cs="Segoe UI"/>
          <w:b/>
          <w:color w:val="000000"/>
          <w:kern w:val="0"/>
          <w:sz w:val="20"/>
          <w:szCs w:val="20"/>
        </w:rPr>
        <w:fldChar w:fldCharType="end"/>
      </w:r>
      <w:r w:rsidRPr="00A67BB3">
        <w:rPr>
          <w:rFonts w:ascii="Times New Roman" w:eastAsia="等线" w:hAnsi="Times New Roman" w:cs="Times New Roman"/>
          <w:b/>
          <w:color w:val="000000"/>
          <w:kern w:val="0"/>
          <w:sz w:val="20"/>
          <w:szCs w:val="20"/>
        </w:rPr>
        <w:t xml:space="preserve">: </w:t>
      </w:r>
      <w:r w:rsidR="001252E6" w:rsidRPr="00E338B6">
        <w:rPr>
          <w:rFonts w:ascii="Times New Roman" w:eastAsia="等线" w:hAnsi="Times New Roman" w:cs="Times New Roman"/>
          <w:b/>
          <w:kern w:val="0"/>
          <w:sz w:val="20"/>
          <w:szCs w:val="24"/>
        </w:rPr>
        <w:t>Design for a unified LP-SS performed by LP-WUR for both synchronization and measurement is beneficial.</w:t>
      </w:r>
    </w:p>
    <w:p w14:paraId="3DA3C4DC" w14:textId="2359DA56" w:rsidR="001252E6" w:rsidRPr="00E338B6" w:rsidRDefault="00A67BB3" w:rsidP="0049604A">
      <w:pPr>
        <w:widowControl/>
        <w:adjustRightInd w:val="0"/>
        <w:snapToGrid w:val="0"/>
        <w:jc w:val="left"/>
        <w:rPr>
          <w:rFonts w:ascii="Times New Roman" w:eastAsia="等线" w:hAnsi="Times New Roman" w:cs="Times New Roman"/>
          <w:b/>
          <w:kern w:val="0"/>
          <w:sz w:val="20"/>
          <w:szCs w:val="24"/>
        </w:rPr>
      </w:pPr>
      <w:bookmarkStart w:id="39" w:name="PP9"/>
      <w:bookmarkEnd w:id="38"/>
      <w:r w:rsidRPr="00B02027">
        <w:rPr>
          <w:rFonts w:ascii="Times New Roman" w:eastAsia="Times New Roman" w:hAnsi="Times New Roman" w:cs="Times New Roman"/>
          <w:b/>
          <w:kern w:val="0"/>
          <w:sz w:val="20"/>
          <w:szCs w:val="20"/>
          <w:lang w:eastAsia="en-US"/>
        </w:rPr>
        <w:t xml:space="preserve">Proposal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Proposal \* ARABIC </w:instrText>
      </w:r>
      <w:r w:rsidRPr="00B02027">
        <w:rPr>
          <w:rFonts w:ascii="Times New Roman" w:eastAsia="Times New Roman" w:hAnsi="Times New Roman" w:cs="Times New Roman"/>
          <w:b/>
          <w:kern w:val="0"/>
          <w:sz w:val="20"/>
          <w:szCs w:val="20"/>
          <w:lang w:eastAsia="en-US"/>
        </w:rPr>
        <w:fldChar w:fldCharType="separate"/>
      </w:r>
      <w:r w:rsidR="009428FD">
        <w:rPr>
          <w:rFonts w:ascii="Times New Roman" w:eastAsia="Times New Roman" w:hAnsi="Times New Roman" w:cs="Times New Roman"/>
          <w:b/>
          <w:noProof/>
          <w:kern w:val="0"/>
          <w:sz w:val="20"/>
          <w:szCs w:val="20"/>
          <w:lang w:eastAsia="en-US"/>
        </w:rPr>
        <w:t>9</w:t>
      </w:r>
      <w:r w:rsidRPr="00B02027">
        <w:rPr>
          <w:rFonts w:ascii="Times New Roman" w:eastAsia="Times New Roman"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Pr="00B02027">
        <w:rPr>
          <w:rFonts w:ascii="Times New Roman" w:eastAsia="宋体" w:hAnsi="Times New Roman" w:cs="Times New Roman"/>
          <w:b/>
          <w:kern w:val="0"/>
          <w:sz w:val="20"/>
          <w:szCs w:val="20"/>
        </w:rPr>
        <w:t xml:space="preserve"> </w:t>
      </w:r>
      <w:r w:rsidR="001252E6" w:rsidRPr="00E338B6">
        <w:rPr>
          <w:rFonts w:ascii="Times New Roman" w:eastAsia="等线" w:hAnsi="Times New Roman" w:cs="Times New Roman"/>
          <w:b/>
          <w:kern w:val="0"/>
          <w:sz w:val="20"/>
          <w:szCs w:val="24"/>
        </w:rPr>
        <w:t xml:space="preserve">Study suitable transmission periodicity of the LP-SS performed by LP-WUR for the following cases, </w:t>
      </w:r>
    </w:p>
    <w:p w14:paraId="4EC3F8DF" w14:textId="77777777" w:rsidR="001252E6" w:rsidRPr="0049604A" w:rsidRDefault="001252E6" w:rsidP="0049604A">
      <w:pPr>
        <w:pStyle w:val="affff0"/>
        <w:widowControl/>
        <w:numPr>
          <w:ilvl w:val="0"/>
          <w:numId w:val="77"/>
        </w:numPr>
        <w:adjustRightInd w:val="0"/>
        <w:snapToGrid w:val="0"/>
        <w:spacing w:beforeLines="50" w:before="120" w:afterLines="50" w:after="120"/>
        <w:ind w:firstLineChars="0"/>
        <w:rPr>
          <w:rFonts w:ascii="Times New Roman" w:eastAsia="等线" w:hAnsi="Times New Roman" w:cs="Times New Roman"/>
          <w:b/>
          <w:kern w:val="0"/>
          <w:sz w:val="20"/>
          <w:szCs w:val="24"/>
        </w:rPr>
      </w:pPr>
      <w:r w:rsidRPr="0049604A">
        <w:rPr>
          <w:rFonts w:ascii="Times New Roman" w:eastAsia="等线" w:hAnsi="Times New Roman" w:cs="Times New Roman"/>
          <w:b/>
          <w:kern w:val="0"/>
          <w:sz w:val="20"/>
          <w:szCs w:val="24"/>
        </w:rPr>
        <w:t>LP-SS case 1: LP-SS is used for synchronization and measurement purpose</w:t>
      </w:r>
    </w:p>
    <w:p w14:paraId="4F2F71C1" w14:textId="77777777" w:rsidR="001252E6" w:rsidRPr="0049604A" w:rsidRDefault="001252E6" w:rsidP="0049604A">
      <w:pPr>
        <w:pStyle w:val="affff0"/>
        <w:widowControl/>
        <w:numPr>
          <w:ilvl w:val="0"/>
          <w:numId w:val="77"/>
        </w:numPr>
        <w:adjustRightInd w:val="0"/>
        <w:snapToGrid w:val="0"/>
        <w:spacing w:beforeLines="50" w:before="120" w:afterLines="50" w:after="120"/>
        <w:ind w:firstLineChars="0"/>
        <w:rPr>
          <w:rFonts w:ascii="Times New Roman" w:eastAsia="等线" w:hAnsi="Times New Roman" w:cs="Times New Roman"/>
          <w:b/>
          <w:kern w:val="0"/>
          <w:sz w:val="20"/>
          <w:szCs w:val="24"/>
        </w:rPr>
      </w:pPr>
      <w:r w:rsidRPr="0049604A">
        <w:rPr>
          <w:rFonts w:ascii="Times New Roman" w:eastAsia="等线" w:hAnsi="Times New Roman" w:cs="Times New Roman"/>
          <w:b/>
          <w:kern w:val="0"/>
          <w:sz w:val="20"/>
          <w:szCs w:val="24"/>
        </w:rPr>
        <w:t>LP-SS case 2: LP-SS is used for measurement purpose</w:t>
      </w:r>
    </w:p>
    <w:bookmarkEnd w:id="39"/>
    <w:p w14:paraId="0690DFBA" w14:textId="704599F1" w:rsidR="00B02027" w:rsidRPr="00E338B6" w:rsidRDefault="00B02027" w:rsidP="00E338B6">
      <w:pPr>
        <w:keepNext/>
        <w:keepLines/>
        <w:widowControl/>
        <w:numPr>
          <w:ilvl w:val="2"/>
          <w:numId w:val="18"/>
        </w:numPr>
        <w:spacing w:before="240" w:after="240"/>
        <w:jc w:val="left"/>
        <w:outlineLvl w:val="2"/>
        <w:rPr>
          <w:rFonts w:ascii="Arial" w:eastAsia="微软雅黑" w:hAnsi="Arial" w:cs="Arial"/>
          <w:bCs/>
          <w:iCs/>
          <w:kern w:val="0"/>
          <w:sz w:val="28"/>
          <w:szCs w:val="28"/>
        </w:rPr>
      </w:pPr>
      <w:r w:rsidRPr="00E338B6">
        <w:rPr>
          <w:rFonts w:ascii="Arial" w:eastAsia="微软雅黑" w:hAnsi="Arial" w:cs="Arial"/>
          <w:bCs/>
          <w:iCs/>
          <w:kern w:val="0"/>
          <w:sz w:val="28"/>
          <w:szCs w:val="28"/>
        </w:rPr>
        <w:t>Measurement quantity for RRM measure on WUR</w:t>
      </w:r>
    </w:p>
    <w:p w14:paraId="18114698" w14:textId="46B968EC" w:rsidR="00F13504" w:rsidRDefault="00726D9B" w:rsidP="00133257">
      <w:pPr>
        <w:widowControl/>
        <w:spacing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For non-coherent detection via </w:t>
      </w:r>
      <w:r w:rsidRPr="00B02027">
        <w:rPr>
          <w:rFonts w:ascii="Times New Roman" w:eastAsia="宋体" w:hAnsi="Times New Roman" w:cs="Times New Roman"/>
          <w:kern w:val="0"/>
          <w:sz w:val="20"/>
          <w:szCs w:val="24"/>
        </w:rPr>
        <w:t>envelop detector</w:t>
      </w:r>
      <w:r>
        <w:rPr>
          <w:rFonts w:ascii="Times New Roman" w:eastAsia="宋体" w:hAnsi="Times New Roman" w:cs="Times New Roman"/>
          <w:kern w:val="0"/>
          <w:sz w:val="20"/>
          <w:szCs w:val="24"/>
        </w:rPr>
        <w:t>, the s</w:t>
      </w:r>
      <w:r w:rsidR="00B02027" w:rsidRPr="00B02027">
        <w:rPr>
          <w:rFonts w:ascii="Times New Roman" w:eastAsia="宋体" w:hAnsi="Times New Roman" w:cs="Times New Roman"/>
          <w:kern w:val="0"/>
          <w:sz w:val="20"/>
          <w:szCs w:val="24"/>
        </w:rPr>
        <w:t xml:space="preserve">ignal power and </w:t>
      </w:r>
      <w:r w:rsidR="009E506C">
        <w:rPr>
          <w:rFonts w:ascii="Times New Roman" w:eastAsia="宋体" w:hAnsi="Times New Roman" w:cs="Times New Roman"/>
          <w:kern w:val="0"/>
          <w:sz w:val="20"/>
          <w:szCs w:val="24"/>
        </w:rPr>
        <w:t xml:space="preserve">the </w:t>
      </w:r>
      <w:r w:rsidR="00B02027" w:rsidRPr="00B02027">
        <w:rPr>
          <w:rFonts w:ascii="Times New Roman" w:eastAsia="宋体" w:hAnsi="Times New Roman" w:cs="Times New Roman"/>
          <w:kern w:val="0"/>
          <w:sz w:val="20"/>
          <w:szCs w:val="24"/>
        </w:rPr>
        <w:t>interference</w:t>
      </w:r>
      <w:r w:rsidR="00B17146">
        <w:rPr>
          <w:rFonts w:ascii="Times New Roman" w:eastAsia="宋体" w:hAnsi="Times New Roman" w:cs="Times New Roman"/>
          <w:kern w:val="0"/>
          <w:sz w:val="20"/>
          <w:szCs w:val="24"/>
        </w:rPr>
        <w:t xml:space="preserve"> </w:t>
      </w:r>
      <w:r w:rsidR="00B02027" w:rsidRPr="00B02027">
        <w:rPr>
          <w:rFonts w:ascii="Times New Roman" w:eastAsia="宋体" w:hAnsi="Times New Roman" w:cs="Times New Roman"/>
          <w:kern w:val="0"/>
          <w:sz w:val="20"/>
          <w:szCs w:val="24"/>
        </w:rPr>
        <w:t>&amp;</w:t>
      </w:r>
      <w:r w:rsidR="00B17146">
        <w:rPr>
          <w:rFonts w:ascii="Times New Roman" w:eastAsia="宋体" w:hAnsi="Times New Roman" w:cs="Times New Roman"/>
          <w:kern w:val="0"/>
          <w:sz w:val="20"/>
          <w:szCs w:val="24"/>
        </w:rPr>
        <w:t xml:space="preserve"> </w:t>
      </w:r>
      <w:r w:rsidR="00B02027" w:rsidRPr="00B02027">
        <w:rPr>
          <w:rFonts w:ascii="Times New Roman" w:eastAsia="宋体" w:hAnsi="Times New Roman" w:cs="Times New Roman"/>
          <w:kern w:val="0"/>
          <w:sz w:val="20"/>
          <w:szCs w:val="24"/>
        </w:rPr>
        <w:t xml:space="preserve">noise power can be </w:t>
      </w:r>
      <w:r w:rsidR="009E506C">
        <w:rPr>
          <w:rFonts w:ascii="Times New Roman" w:eastAsia="宋体" w:hAnsi="Times New Roman" w:cs="Times New Roman"/>
          <w:kern w:val="0"/>
          <w:sz w:val="20"/>
          <w:szCs w:val="24"/>
        </w:rPr>
        <w:t>estimated</w:t>
      </w:r>
      <w:r w:rsidR="00B02027" w:rsidRPr="00B02027">
        <w:rPr>
          <w:rFonts w:ascii="Times New Roman" w:eastAsia="宋体" w:hAnsi="Times New Roman" w:cs="Times New Roman"/>
          <w:kern w:val="0"/>
          <w:sz w:val="20"/>
          <w:szCs w:val="24"/>
        </w:rPr>
        <w:t xml:space="preserve">, according to </w:t>
      </w:r>
      <w:r w:rsidR="00B02027" w:rsidRPr="00B02027">
        <w:rPr>
          <w:rFonts w:ascii="Times New Roman" w:eastAsia="宋体" w:hAnsi="Times New Roman" w:cs="Times New Roman"/>
          <w:kern w:val="0"/>
          <w:sz w:val="20"/>
          <w:szCs w:val="24"/>
        </w:rPr>
        <w:fldChar w:fldCharType="begin"/>
      </w:r>
      <w:r w:rsidR="00B02027" w:rsidRPr="00B02027">
        <w:rPr>
          <w:rFonts w:ascii="Times New Roman" w:eastAsia="宋体" w:hAnsi="Times New Roman" w:cs="Times New Roman"/>
          <w:kern w:val="0"/>
          <w:sz w:val="20"/>
          <w:szCs w:val="24"/>
        </w:rPr>
        <w:instrText xml:space="preserve"> REF _Ref127535830 \r \h </w:instrText>
      </w:r>
      <w:r w:rsidR="00326F71">
        <w:rPr>
          <w:rFonts w:ascii="Times New Roman" w:eastAsia="宋体" w:hAnsi="Times New Roman" w:cs="Times New Roman"/>
          <w:kern w:val="0"/>
          <w:sz w:val="20"/>
          <w:szCs w:val="24"/>
        </w:rPr>
        <w:instrText xml:space="preserve"> \* MERGEFORMAT </w:instrText>
      </w:r>
      <w:r w:rsidR="00B02027" w:rsidRPr="00B02027">
        <w:rPr>
          <w:rFonts w:ascii="Times New Roman" w:eastAsia="宋体" w:hAnsi="Times New Roman" w:cs="Times New Roman"/>
          <w:kern w:val="0"/>
          <w:sz w:val="20"/>
          <w:szCs w:val="24"/>
        </w:rPr>
      </w:r>
      <w:r w:rsidR="00B02027" w:rsidRPr="00B02027">
        <w:rPr>
          <w:rFonts w:ascii="Times New Roman" w:eastAsia="宋体" w:hAnsi="Times New Roman" w:cs="Times New Roman"/>
          <w:kern w:val="0"/>
          <w:sz w:val="20"/>
          <w:szCs w:val="24"/>
        </w:rPr>
        <w:fldChar w:fldCharType="separate"/>
      </w:r>
      <w:r w:rsidR="00676C67">
        <w:rPr>
          <w:rFonts w:ascii="Times New Roman" w:eastAsia="宋体" w:hAnsi="Times New Roman" w:cs="Times New Roman"/>
          <w:kern w:val="0"/>
          <w:sz w:val="20"/>
          <w:szCs w:val="24"/>
        </w:rPr>
        <w:t>[7]</w:t>
      </w:r>
      <w:r w:rsidR="00B02027" w:rsidRPr="00B02027">
        <w:rPr>
          <w:rFonts w:ascii="Times New Roman" w:eastAsia="宋体" w:hAnsi="Times New Roman" w:cs="Times New Roman"/>
          <w:kern w:val="0"/>
          <w:sz w:val="20"/>
          <w:szCs w:val="24"/>
        </w:rPr>
        <w:fldChar w:fldCharType="end"/>
      </w:r>
      <w:r w:rsidR="00B02027" w:rsidRPr="00B02027">
        <w:rPr>
          <w:rFonts w:ascii="Times New Roman" w:eastAsia="宋体" w:hAnsi="Times New Roman" w:cs="Times New Roman"/>
          <w:kern w:val="0"/>
          <w:sz w:val="20"/>
          <w:szCs w:val="24"/>
        </w:rPr>
        <w:t xml:space="preserve">. </w:t>
      </w:r>
      <w:r w:rsidR="00F13504" w:rsidRPr="00B02027">
        <w:rPr>
          <w:rFonts w:ascii="Times New Roman" w:eastAsia="宋体" w:hAnsi="Times New Roman" w:cs="Times New Roman"/>
          <w:kern w:val="0"/>
          <w:sz w:val="20"/>
          <w:szCs w:val="24"/>
        </w:rPr>
        <w:t>V</w:t>
      </w:r>
      <w:r w:rsidR="00F13504" w:rsidRPr="00B02027">
        <w:rPr>
          <w:rFonts w:ascii="Times New Roman" w:eastAsia="宋体" w:hAnsi="Times New Roman" w:cs="Times New Roman" w:hint="eastAsia"/>
          <w:kern w:val="0"/>
          <w:sz w:val="20"/>
          <w:szCs w:val="24"/>
        </w:rPr>
        <w:t>arious</w:t>
      </w:r>
      <w:r w:rsidR="00F13504" w:rsidRPr="00B02027">
        <w:rPr>
          <w:rFonts w:ascii="Times New Roman" w:eastAsia="宋体" w:hAnsi="Times New Roman" w:cs="Times New Roman"/>
          <w:kern w:val="0"/>
          <w:sz w:val="20"/>
          <w:szCs w:val="24"/>
        </w:rPr>
        <w:t xml:space="preserve"> SNR estimation techniques have been discussed in the literature</w:t>
      </w:r>
      <w:r w:rsidR="00F13504">
        <w:rPr>
          <w:rFonts w:ascii="Times New Roman" w:eastAsia="宋体" w:hAnsi="Times New Roman" w:cs="Times New Roman"/>
          <w:kern w:val="0"/>
          <w:sz w:val="20"/>
          <w:szCs w:val="24"/>
        </w:rPr>
        <w:t xml:space="preserve"> </w:t>
      </w:r>
      <w:r w:rsidR="00F13504" w:rsidRPr="00B02027">
        <w:rPr>
          <w:rFonts w:ascii="Times New Roman" w:eastAsia="宋体" w:hAnsi="Times New Roman" w:cs="Times New Roman"/>
          <w:kern w:val="0"/>
          <w:sz w:val="20"/>
          <w:szCs w:val="24"/>
        </w:rPr>
        <w:t xml:space="preserve">and it is </w:t>
      </w:r>
      <w:r w:rsidR="005B1771">
        <w:rPr>
          <w:rFonts w:ascii="Times New Roman" w:eastAsia="宋体" w:hAnsi="Times New Roman" w:cs="Times New Roman"/>
          <w:kern w:val="0"/>
          <w:sz w:val="20"/>
          <w:szCs w:val="24"/>
        </w:rPr>
        <w:t>observed</w:t>
      </w:r>
      <w:r w:rsidR="005B1771" w:rsidRPr="00B02027">
        <w:rPr>
          <w:rFonts w:ascii="Times New Roman" w:eastAsia="宋体" w:hAnsi="Times New Roman" w:cs="Times New Roman"/>
          <w:kern w:val="0"/>
          <w:sz w:val="20"/>
          <w:szCs w:val="24"/>
        </w:rPr>
        <w:t xml:space="preserve"> </w:t>
      </w:r>
      <w:r w:rsidR="00F13504" w:rsidRPr="00B02027">
        <w:rPr>
          <w:rFonts w:ascii="Times New Roman" w:eastAsia="宋体" w:hAnsi="Times New Roman" w:cs="Times New Roman"/>
          <w:kern w:val="0"/>
          <w:sz w:val="20"/>
          <w:szCs w:val="24"/>
        </w:rPr>
        <w:t>that the bit error rate</w:t>
      </w:r>
      <w:r w:rsidR="00F13504">
        <w:rPr>
          <w:rFonts w:ascii="Times New Roman" w:eastAsia="宋体" w:hAnsi="Times New Roman" w:cs="Times New Roman"/>
          <w:kern w:val="0"/>
          <w:sz w:val="20"/>
          <w:szCs w:val="24"/>
        </w:rPr>
        <w:t xml:space="preserve"> </w:t>
      </w:r>
      <w:r w:rsidR="00F13504" w:rsidRPr="00B02027">
        <w:rPr>
          <w:rFonts w:ascii="Times New Roman" w:eastAsia="宋体" w:hAnsi="Times New Roman" w:cs="Times New Roman"/>
          <w:kern w:val="0"/>
          <w:sz w:val="20"/>
          <w:szCs w:val="24"/>
        </w:rPr>
        <w:t xml:space="preserve">(BER) performance of those estimation methods is well aligned with the analytically evaluated BER. </w:t>
      </w:r>
      <w:r w:rsidR="009E506C">
        <w:rPr>
          <w:rFonts w:ascii="Times New Roman" w:eastAsia="宋体" w:hAnsi="Times New Roman" w:cs="Times New Roman"/>
          <w:kern w:val="0"/>
          <w:sz w:val="20"/>
          <w:szCs w:val="24"/>
        </w:rPr>
        <w:t>For illustration, a simplified OOK receiver model</w:t>
      </w:r>
      <w:r w:rsidR="009E506C" w:rsidRPr="00E338B6" w:rsidDel="009E506C">
        <w:rPr>
          <w:rFonts w:ascii="Times New Roman" w:eastAsia="宋体" w:hAnsi="Times New Roman" w:cs="Times New Roman"/>
          <w:kern w:val="0"/>
          <w:sz w:val="20"/>
          <w:szCs w:val="24"/>
        </w:rPr>
        <w:t xml:space="preserve"> </w:t>
      </w:r>
      <w:r w:rsidR="00326F71">
        <w:rPr>
          <w:rFonts w:ascii="Times New Roman" w:eastAsia="宋体" w:hAnsi="Times New Roman" w:cs="Times New Roman"/>
          <w:kern w:val="0"/>
          <w:sz w:val="20"/>
          <w:szCs w:val="24"/>
        </w:rPr>
        <w:t xml:space="preserve">with SNR estimation </w:t>
      </w:r>
      <w:r w:rsidR="009E506C">
        <w:rPr>
          <w:rFonts w:ascii="Times New Roman" w:eastAsia="宋体" w:hAnsi="Times New Roman" w:cs="Times New Roman"/>
          <w:kern w:val="0"/>
          <w:sz w:val="20"/>
          <w:szCs w:val="24"/>
        </w:rPr>
        <w:t xml:space="preserve">is </w:t>
      </w:r>
      <w:r w:rsidR="00F72D01">
        <w:rPr>
          <w:rFonts w:ascii="Times New Roman" w:eastAsia="宋体" w:hAnsi="Times New Roman" w:cs="Times New Roman"/>
          <w:kern w:val="0"/>
          <w:sz w:val="20"/>
          <w:szCs w:val="24"/>
        </w:rPr>
        <w:t>used as shown</w:t>
      </w:r>
      <w:r w:rsidR="009E506C">
        <w:rPr>
          <w:rFonts w:ascii="Times New Roman" w:eastAsia="宋体" w:hAnsi="Times New Roman" w:cs="Times New Roman"/>
          <w:kern w:val="0"/>
          <w:sz w:val="20"/>
          <w:szCs w:val="24"/>
        </w:rPr>
        <w:t xml:space="preserve"> in </w:t>
      </w:r>
      <w:r w:rsidR="009E506C">
        <w:rPr>
          <w:rFonts w:ascii="Times New Roman" w:eastAsia="宋体" w:hAnsi="Times New Roman" w:cs="Times New Roman"/>
          <w:kern w:val="0"/>
          <w:sz w:val="20"/>
          <w:szCs w:val="24"/>
        </w:rPr>
        <w:fldChar w:fldCharType="begin"/>
      </w:r>
      <w:r w:rsidR="009E506C">
        <w:rPr>
          <w:rFonts w:ascii="Times New Roman" w:eastAsia="宋体" w:hAnsi="Times New Roman" w:cs="Times New Roman"/>
          <w:kern w:val="0"/>
          <w:sz w:val="20"/>
          <w:szCs w:val="24"/>
        </w:rPr>
        <w:instrText xml:space="preserve"> REF _Ref131793469 \h </w:instrText>
      </w:r>
      <w:r w:rsidR="00326F71">
        <w:rPr>
          <w:rFonts w:ascii="Times New Roman" w:eastAsia="宋体" w:hAnsi="Times New Roman" w:cs="Times New Roman"/>
          <w:kern w:val="0"/>
          <w:sz w:val="20"/>
          <w:szCs w:val="24"/>
        </w:rPr>
        <w:instrText xml:space="preserve"> \* MERGEFORMAT </w:instrText>
      </w:r>
      <w:r w:rsidR="009E506C">
        <w:rPr>
          <w:rFonts w:ascii="Times New Roman" w:eastAsia="宋体" w:hAnsi="Times New Roman" w:cs="Times New Roman"/>
          <w:kern w:val="0"/>
          <w:sz w:val="20"/>
          <w:szCs w:val="24"/>
        </w:rPr>
      </w:r>
      <w:r w:rsidR="009E506C">
        <w:rPr>
          <w:rFonts w:ascii="Times New Roman" w:eastAsia="宋体" w:hAnsi="Times New Roman" w:cs="Times New Roman"/>
          <w:kern w:val="0"/>
          <w:sz w:val="20"/>
          <w:szCs w:val="24"/>
        </w:rPr>
        <w:fldChar w:fldCharType="separate"/>
      </w:r>
      <w:r w:rsidR="00290432" w:rsidRPr="00133257">
        <w:rPr>
          <w:rFonts w:ascii="Times New Roman" w:eastAsia="等线" w:hAnsi="Times New Roman" w:cs="Times New Roman"/>
          <w:b/>
          <w:kern w:val="0"/>
          <w:sz w:val="20"/>
          <w:szCs w:val="20"/>
          <w:lang w:val="en-GB"/>
        </w:rPr>
        <w:t xml:space="preserve">Figure </w:t>
      </w:r>
      <w:r w:rsidR="00290432">
        <w:rPr>
          <w:rFonts w:ascii="Times New Roman" w:eastAsia="Times New Roman" w:hAnsi="Times New Roman" w:cs="Times New Roman"/>
          <w:b/>
          <w:noProof/>
          <w:kern w:val="0"/>
          <w:sz w:val="20"/>
          <w:szCs w:val="20"/>
          <w:lang w:eastAsia="en-US"/>
        </w:rPr>
        <w:t>6</w:t>
      </w:r>
      <w:r w:rsidR="009E506C">
        <w:rPr>
          <w:rFonts w:ascii="Times New Roman" w:eastAsia="宋体" w:hAnsi="Times New Roman" w:cs="Times New Roman"/>
          <w:kern w:val="0"/>
          <w:sz w:val="20"/>
          <w:szCs w:val="24"/>
        </w:rPr>
        <w:fldChar w:fldCharType="end"/>
      </w:r>
      <w:r w:rsidR="00F13504">
        <w:rPr>
          <w:rFonts w:ascii="Times New Roman" w:eastAsia="宋体" w:hAnsi="Times New Roman" w:cs="Times New Roman"/>
          <w:kern w:val="0"/>
          <w:sz w:val="20"/>
          <w:szCs w:val="24"/>
        </w:rPr>
        <w:t>.</w:t>
      </w:r>
    </w:p>
    <w:p w14:paraId="69CE02EB" w14:textId="77777777" w:rsidR="00F13504" w:rsidRDefault="00F13504" w:rsidP="00F13504">
      <w:pPr>
        <w:widowControl/>
        <w:spacing w:after="120"/>
        <w:jc w:val="center"/>
        <w:rPr>
          <w:rFonts w:ascii="Times New Roman" w:eastAsia="宋体" w:hAnsi="Times New Roman" w:cs="Times New Roman"/>
          <w:kern w:val="0"/>
          <w:sz w:val="20"/>
          <w:szCs w:val="24"/>
        </w:rPr>
      </w:pPr>
      <w:r>
        <w:object w:dxaOrig="13590" w:dyaOrig="3255" w14:anchorId="03E089BD">
          <v:shape id="_x0000_i1026" type="#_x0000_t75" style="width:399.65pt;height:95.7pt" o:ole="">
            <v:imagedata r:id="rId23" o:title=""/>
          </v:shape>
          <o:OLEObject Type="Embed" ProgID="Visio.Drawing.15" ShapeID="_x0000_i1026" DrawAspect="Content" ObjectID="_1742413926" r:id="rId24"/>
        </w:object>
      </w:r>
    </w:p>
    <w:p w14:paraId="1F52D913" w14:textId="09BFDB06" w:rsidR="00F13504" w:rsidRPr="0049604A" w:rsidRDefault="00726D9B" w:rsidP="00F13504">
      <w:pPr>
        <w:widowControl/>
        <w:spacing w:after="120"/>
        <w:jc w:val="center"/>
        <w:rPr>
          <w:rFonts w:ascii="Times New Roman" w:eastAsia="宋体" w:hAnsi="Times New Roman" w:cs="Times New Roman"/>
          <w:b/>
          <w:kern w:val="0"/>
          <w:sz w:val="20"/>
          <w:szCs w:val="24"/>
        </w:rPr>
      </w:pPr>
      <w:bookmarkStart w:id="40" w:name="_Ref131793469"/>
      <w:r w:rsidRPr="00133257">
        <w:rPr>
          <w:rFonts w:ascii="Times New Roman" w:eastAsia="等线" w:hAnsi="Times New Roman" w:cs="Times New Roman"/>
          <w:b/>
          <w:kern w:val="0"/>
          <w:sz w:val="20"/>
          <w:szCs w:val="20"/>
          <w:lang w:val="en-GB"/>
        </w:rPr>
        <w:t xml:space="preserve">Figure </w:t>
      </w:r>
      <w:r w:rsidRPr="00127366">
        <w:rPr>
          <w:rFonts w:ascii="Times New Roman" w:eastAsia="Times New Roman" w:hAnsi="Times New Roman" w:cs="Times New Roman"/>
          <w:b/>
          <w:kern w:val="0"/>
          <w:sz w:val="20"/>
          <w:szCs w:val="20"/>
          <w:lang w:eastAsia="en-US"/>
        </w:rPr>
        <w:fldChar w:fldCharType="begin"/>
      </w:r>
      <w:r w:rsidRPr="00133257">
        <w:rPr>
          <w:rFonts w:ascii="Times New Roman" w:eastAsia="Times New Roman" w:hAnsi="Times New Roman" w:cs="Times New Roman"/>
          <w:b/>
          <w:kern w:val="0"/>
          <w:sz w:val="20"/>
          <w:szCs w:val="20"/>
          <w:lang w:eastAsia="en-US"/>
        </w:rPr>
        <w:instrText xml:space="preserve"> SEQ Figure \* ARABIC </w:instrText>
      </w:r>
      <w:r w:rsidRPr="00127366">
        <w:rPr>
          <w:rFonts w:ascii="Times New Roman" w:eastAsia="Times New Roman" w:hAnsi="Times New Roman" w:cs="Times New Roman"/>
          <w:b/>
          <w:kern w:val="0"/>
          <w:sz w:val="20"/>
          <w:szCs w:val="20"/>
          <w:lang w:eastAsia="en-US"/>
        </w:rPr>
        <w:fldChar w:fldCharType="separate"/>
      </w:r>
      <w:r w:rsidR="00290432">
        <w:rPr>
          <w:rFonts w:ascii="Times New Roman" w:eastAsia="Times New Roman" w:hAnsi="Times New Roman" w:cs="Times New Roman"/>
          <w:b/>
          <w:noProof/>
          <w:kern w:val="0"/>
          <w:sz w:val="20"/>
          <w:szCs w:val="20"/>
          <w:lang w:eastAsia="en-US"/>
        </w:rPr>
        <w:t>6</w:t>
      </w:r>
      <w:r w:rsidRPr="00127366">
        <w:rPr>
          <w:rFonts w:ascii="Times New Roman" w:eastAsia="Times New Roman" w:hAnsi="Times New Roman" w:cs="Times New Roman"/>
          <w:b/>
          <w:kern w:val="0"/>
          <w:sz w:val="20"/>
          <w:szCs w:val="20"/>
          <w:lang w:eastAsia="en-US"/>
        </w:rPr>
        <w:fldChar w:fldCharType="end"/>
      </w:r>
      <w:bookmarkEnd w:id="40"/>
      <w:r w:rsidRPr="00133257">
        <w:rPr>
          <w:rFonts w:ascii="Times New Roman" w:eastAsia="Times New Roman" w:hAnsi="Times New Roman" w:cs="Times New Roman"/>
          <w:b/>
          <w:kern w:val="0"/>
          <w:sz w:val="20"/>
          <w:szCs w:val="20"/>
          <w:lang w:eastAsia="en-US"/>
        </w:rPr>
        <w:t xml:space="preserve">. </w:t>
      </w:r>
      <w:r w:rsidR="00F13504" w:rsidRPr="0049604A">
        <w:rPr>
          <w:rFonts w:ascii="Times New Roman" w:eastAsia="宋体" w:hAnsi="Times New Roman" w:cs="Times New Roman"/>
          <w:b/>
          <w:kern w:val="0"/>
          <w:sz w:val="20"/>
          <w:szCs w:val="24"/>
        </w:rPr>
        <w:t>OOK receiver model</w:t>
      </w:r>
      <w:r w:rsidR="00326F71" w:rsidRPr="0049604A">
        <w:rPr>
          <w:rFonts w:ascii="Times New Roman" w:eastAsia="宋体" w:hAnsi="Times New Roman" w:cs="Times New Roman"/>
          <w:b/>
          <w:kern w:val="0"/>
          <w:sz w:val="20"/>
          <w:szCs w:val="24"/>
        </w:rPr>
        <w:t xml:space="preserve"> with SNR estimation</w:t>
      </w:r>
    </w:p>
    <w:p w14:paraId="485E705D" w14:textId="3B56B0ED" w:rsidR="00F13504" w:rsidRDefault="00B02027" w:rsidP="00F13504">
      <w:pPr>
        <w:widowControl/>
        <w:spacing w:after="120"/>
        <w:rPr>
          <w:rFonts w:ascii="Times New Roman" w:eastAsia="宋体" w:hAnsi="Times New Roman" w:cs="Times New Roman"/>
          <w:kern w:val="0"/>
          <w:sz w:val="20"/>
          <w:szCs w:val="24"/>
        </w:rPr>
      </w:pPr>
      <w:r w:rsidRPr="00B02027">
        <w:rPr>
          <w:rFonts w:ascii="Times New Roman" w:eastAsia="宋体" w:hAnsi="Times New Roman" w:cs="Times New Roman"/>
          <w:kern w:val="0"/>
          <w:sz w:val="20"/>
          <w:szCs w:val="24"/>
        </w:rPr>
        <w:t xml:space="preserve">Generally, SNR estimation techniques can be classified </w:t>
      </w:r>
      <w:r w:rsidR="000171CA">
        <w:rPr>
          <w:rFonts w:ascii="Times New Roman" w:eastAsia="宋体" w:hAnsi="Times New Roman" w:cs="Times New Roman"/>
          <w:kern w:val="0"/>
          <w:sz w:val="20"/>
          <w:szCs w:val="24"/>
        </w:rPr>
        <w:t>into</w:t>
      </w:r>
      <w:r w:rsidRPr="00B02027">
        <w:rPr>
          <w:rFonts w:ascii="Times New Roman" w:eastAsia="宋体" w:hAnsi="Times New Roman" w:cs="Times New Roman"/>
          <w:kern w:val="0"/>
          <w:sz w:val="20"/>
          <w:szCs w:val="24"/>
        </w:rPr>
        <w:t xml:space="preserve"> data aided</w:t>
      </w:r>
      <w:r w:rsidR="00B17146">
        <w:rPr>
          <w:rFonts w:ascii="Times New Roman" w:eastAsia="宋体" w:hAnsi="Times New Roman" w:cs="Times New Roman"/>
          <w:kern w:val="0"/>
          <w:sz w:val="20"/>
          <w:szCs w:val="24"/>
        </w:rPr>
        <w:t xml:space="preserve"> </w:t>
      </w:r>
      <w:r w:rsidRPr="00B02027">
        <w:rPr>
          <w:rFonts w:ascii="Times New Roman" w:eastAsia="宋体" w:hAnsi="Times New Roman" w:cs="Times New Roman"/>
          <w:kern w:val="0"/>
          <w:sz w:val="20"/>
          <w:szCs w:val="24"/>
        </w:rPr>
        <w:t>(DA) and non</w:t>
      </w:r>
      <w:r w:rsidR="00B17146">
        <w:rPr>
          <w:rFonts w:ascii="Times New Roman" w:eastAsia="宋体" w:hAnsi="Times New Roman" w:cs="Times New Roman"/>
          <w:kern w:val="0"/>
          <w:sz w:val="20"/>
          <w:szCs w:val="24"/>
        </w:rPr>
        <w:t>-</w:t>
      </w:r>
      <w:r w:rsidRPr="00B02027">
        <w:rPr>
          <w:rFonts w:ascii="Times New Roman" w:eastAsia="宋体" w:hAnsi="Times New Roman" w:cs="Times New Roman"/>
          <w:kern w:val="0"/>
          <w:sz w:val="20"/>
          <w:szCs w:val="24"/>
        </w:rPr>
        <w:t>data aided</w:t>
      </w:r>
      <w:r w:rsidR="0062666E">
        <w:rPr>
          <w:rFonts w:ascii="Times New Roman" w:eastAsia="宋体" w:hAnsi="Times New Roman" w:cs="Times New Roman"/>
          <w:kern w:val="0"/>
          <w:sz w:val="20"/>
          <w:szCs w:val="24"/>
        </w:rPr>
        <w:t xml:space="preserve"> </w:t>
      </w:r>
      <w:r w:rsidRPr="00B02027">
        <w:rPr>
          <w:rFonts w:ascii="Times New Roman" w:eastAsia="宋体" w:hAnsi="Times New Roman" w:cs="Times New Roman"/>
          <w:kern w:val="0"/>
          <w:sz w:val="20"/>
          <w:szCs w:val="24"/>
        </w:rPr>
        <w:t>(NDA) schemes</w:t>
      </w:r>
      <w:r w:rsidR="00F13504">
        <w:rPr>
          <w:rFonts w:ascii="Times New Roman" w:eastAsia="宋体" w:hAnsi="Times New Roman" w:cs="Times New Roman"/>
          <w:kern w:val="0"/>
          <w:sz w:val="20"/>
          <w:szCs w:val="24"/>
        </w:rPr>
        <w:t xml:space="preserve"> </w:t>
      </w:r>
      <w:r w:rsidR="00EA0C98">
        <w:rPr>
          <w:rFonts w:ascii="Times New Roman" w:eastAsia="宋体" w:hAnsi="Times New Roman" w:cs="Times New Roman"/>
          <w:kern w:val="0"/>
          <w:sz w:val="20"/>
          <w:szCs w:val="24"/>
        </w:rPr>
        <w:fldChar w:fldCharType="begin"/>
      </w:r>
      <w:r w:rsidR="00EA0C98">
        <w:rPr>
          <w:rFonts w:ascii="Times New Roman" w:eastAsia="宋体" w:hAnsi="Times New Roman" w:cs="Times New Roman"/>
          <w:kern w:val="0"/>
          <w:sz w:val="20"/>
          <w:szCs w:val="24"/>
        </w:rPr>
        <w:instrText xml:space="preserve"> REF _Ref127535830 \r \h </w:instrText>
      </w:r>
      <w:r w:rsidR="00EA0C98">
        <w:rPr>
          <w:rFonts w:ascii="Times New Roman" w:eastAsia="宋体" w:hAnsi="Times New Roman" w:cs="Times New Roman"/>
          <w:kern w:val="0"/>
          <w:sz w:val="20"/>
          <w:szCs w:val="24"/>
        </w:rPr>
      </w:r>
      <w:r w:rsidR="00EA0C98">
        <w:rPr>
          <w:rFonts w:ascii="Times New Roman" w:eastAsia="宋体" w:hAnsi="Times New Roman" w:cs="Times New Roman"/>
          <w:kern w:val="0"/>
          <w:sz w:val="20"/>
          <w:szCs w:val="24"/>
        </w:rPr>
        <w:fldChar w:fldCharType="separate"/>
      </w:r>
      <w:r w:rsidR="00EA0C98">
        <w:rPr>
          <w:rFonts w:ascii="Times New Roman" w:eastAsia="宋体" w:hAnsi="Times New Roman" w:cs="Times New Roman"/>
          <w:kern w:val="0"/>
          <w:sz w:val="20"/>
          <w:szCs w:val="24"/>
        </w:rPr>
        <w:t>[7]</w:t>
      </w:r>
      <w:r w:rsidR="00EA0C98">
        <w:rPr>
          <w:rFonts w:ascii="Times New Roman" w:eastAsia="宋体" w:hAnsi="Times New Roman" w:cs="Times New Roman"/>
          <w:kern w:val="0"/>
          <w:sz w:val="20"/>
          <w:szCs w:val="24"/>
        </w:rPr>
        <w:fldChar w:fldCharType="end"/>
      </w:r>
      <w:r w:rsidR="00F13504">
        <w:rPr>
          <w:rFonts w:ascii="Times New Roman" w:eastAsia="宋体" w:hAnsi="Times New Roman" w:cs="Times New Roman"/>
          <w:kern w:val="0"/>
          <w:sz w:val="20"/>
          <w:szCs w:val="24"/>
        </w:rPr>
        <w:t xml:space="preserve">. </w:t>
      </w:r>
      <w:r w:rsidR="00F72D01">
        <w:rPr>
          <w:rFonts w:ascii="Times New Roman" w:eastAsia="宋体" w:hAnsi="Times New Roman" w:cs="Times New Roman"/>
          <w:kern w:val="0"/>
          <w:sz w:val="20"/>
          <w:szCs w:val="24"/>
        </w:rPr>
        <w:t xml:space="preserve">In this contribution, we mainly discuss </w:t>
      </w:r>
      <w:r w:rsidR="00780A0D" w:rsidRPr="0049604A">
        <w:rPr>
          <w:rFonts w:ascii="Times New Roman" w:eastAsia="宋体" w:hAnsi="Times New Roman" w:cs="Times New Roman"/>
          <w:kern w:val="0"/>
          <w:sz w:val="20"/>
          <w:szCs w:val="24"/>
        </w:rPr>
        <w:t>DA estimation based</w:t>
      </w:r>
      <w:r w:rsidR="00780A0D">
        <w:rPr>
          <w:rFonts w:ascii="Times New Roman" w:eastAsia="宋体" w:hAnsi="Times New Roman" w:cs="Times New Roman"/>
          <w:kern w:val="0"/>
          <w:sz w:val="20"/>
          <w:szCs w:val="24"/>
        </w:rPr>
        <w:t xml:space="preserve"> on</w:t>
      </w:r>
      <w:r w:rsidR="00780A0D" w:rsidRPr="0049604A">
        <w:rPr>
          <w:rFonts w:ascii="Times New Roman" w:eastAsia="宋体" w:hAnsi="Times New Roman" w:cs="Times New Roman"/>
          <w:kern w:val="0"/>
          <w:sz w:val="20"/>
          <w:szCs w:val="24"/>
        </w:rPr>
        <w:t xml:space="preserve">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M</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V</m:t>
        </m:r>
      </m:oMath>
      <w:r w:rsidR="00780A0D" w:rsidRPr="0049604A">
        <w:rPr>
          <w:rFonts w:ascii="Times New Roman" w:eastAsia="宋体" w:hAnsi="Times New Roman" w:cs="Times New Roman"/>
          <w:kern w:val="0"/>
          <w:sz w:val="20"/>
          <w:szCs w:val="24"/>
        </w:rPr>
        <w:t xml:space="preserve"> estimat</w:t>
      </w:r>
      <w:r w:rsidR="00780A0D" w:rsidRPr="0049604A">
        <w:rPr>
          <w:rFonts w:ascii="Times New Roman" w:eastAsia="等线" w:hAnsi="Times New Roman" w:cs="Times New Roman"/>
          <w:kern w:val="0"/>
          <w:sz w:val="20"/>
          <w:szCs w:val="20"/>
        </w:rPr>
        <w:t>or</w:t>
      </w:r>
      <w:r w:rsidR="00E71921">
        <w:rPr>
          <w:rFonts w:ascii="Times New Roman" w:eastAsia="宋体" w:hAnsi="Times New Roman" w:cs="Times New Roman"/>
          <w:kern w:val="0"/>
          <w:sz w:val="20"/>
          <w:szCs w:val="24"/>
        </w:rPr>
        <w:t xml:space="preserve">. </w:t>
      </w:r>
      <w:r w:rsidR="000171CA">
        <w:rPr>
          <w:rFonts w:ascii="Times New Roman" w:eastAsia="宋体" w:hAnsi="Times New Roman" w:cs="Times New Roman"/>
          <w:kern w:val="0"/>
          <w:sz w:val="20"/>
          <w:szCs w:val="24"/>
        </w:rPr>
        <w:t>Take the</w:t>
      </w:r>
      <w:r w:rsidR="00F13504">
        <w:rPr>
          <w:rFonts w:ascii="Times New Roman" w:eastAsia="宋体" w:hAnsi="Times New Roman" w:cs="Times New Roman"/>
          <w:kern w:val="0"/>
          <w:sz w:val="20"/>
          <w:szCs w:val="24"/>
        </w:rPr>
        <w:t xml:space="preserve"> </w:t>
      </w:r>
      <w:r w:rsidR="000171CA">
        <w:rPr>
          <w:rFonts w:ascii="Times New Roman" w:eastAsia="宋体" w:hAnsi="Times New Roman" w:cs="Times New Roman"/>
          <w:kern w:val="0"/>
          <w:sz w:val="20"/>
          <w:szCs w:val="24"/>
        </w:rPr>
        <w:t xml:space="preserve">signal </w:t>
      </w:r>
      <w:r w:rsidR="00133257">
        <w:rPr>
          <w:rFonts w:ascii="Times New Roman" w:eastAsia="宋体" w:hAnsi="Times New Roman" w:cs="Times New Roman"/>
          <w:kern w:val="0"/>
          <w:sz w:val="20"/>
          <w:szCs w:val="24"/>
        </w:rPr>
        <w:t xml:space="preserve">structure </w:t>
      </w:r>
      <w:r w:rsidR="00F13504">
        <w:rPr>
          <w:rFonts w:ascii="Times New Roman" w:eastAsia="宋体" w:hAnsi="Times New Roman" w:cs="Times New Roman"/>
          <w:kern w:val="0"/>
          <w:sz w:val="20"/>
          <w:szCs w:val="24"/>
        </w:rPr>
        <w:t xml:space="preserve">shown in </w:t>
      </w:r>
      <w:r w:rsidR="009044DE">
        <w:rPr>
          <w:rFonts w:ascii="Times New Roman" w:eastAsia="宋体" w:hAnsi="Times New Roman" w:cs="Times New Roman"/>
          <w:kern w:val="0"/>
          <w:sz w:val="20"/>
          <w:szCs w:val="24"/>
        </w:rPr>
        <w:fldChar w:fldCharType="begin"/>
      </w:r>
      <w:r w:rsidR="009044DE">
        <w:rPr>
          <w:rFonts w:ascii="Times New Roman" w:eastAsia="宋体" w:hAnsi="Times New Roman" w:cs="Times New Roman"/>
          <w:kern w:val="0"/>
          <w:sz w:val="20"/>
          <w:szCs w:val="24"/>
        </w:rPr>
        <w:instrText xml:space="preserve"> REF _Ref131793789 \h </w:instrText>
      </w:r>
      <w:r w:rsidR="009044DE">
        <w:rPr>
          <w:rFonts w:ascii="Times New Roman" w:eastAsia="宋体" w:hAnsi="Times New Roman" w:cs="Times New Roman"/>
          <w:kern w:val="0"/>
          <w:sz w:val="20"/>
          <w:szCs w:val="24"/>
        </w:rPr>
      </w:r>
      <w:r w:rsidR="009044DE">
        <w:rPr>
          <w:rFonts w:ascii="Times New Roman" w:eastAsia="宋体" w:hAnsi="Times New Roman" w:cs="Times New Roman"/>
          <w:kern w:val="0"/>
          <w:sz w:val="20"/>
          <w:szCs w:val="24"/>
        </w:rPr>
        <w:fldChar w:fldCharType="separate"/>
      </w:r>
      <w:r w:rsidR="00290432" w:rsidRPr="00133257">
        <w:rPr>
          <w:rFonts w:ascii="Times New Roman" w:eastAsia="等线" w:hAnsi="Times New Roman" w:cs="Times New Roman"/>
          <w:b/>
          <w:kern w:val="0"/>
          <w:sz w:val="20"/>
          <w:szCs w:val="20"/>
          <w:lang w:val="en-GB"/>
        </w:rPr>
        <w:t xml:space="preserve">Figure </w:t>
      </w:r>
      <w:r w:rsidR="00290432">
        <w:rPr>
          <w:rFonts w:ascii="Times New Roman" w:eastAsia="Times New Roman" w:hAnsi="Times New Roman" w:cs="Times New Roman"/>
          <w:b/>
          <w:noProof/>
          <w:kern w:val="0"/>
          <w:sz w:val="20"/>
          <w:szCs w:val="20"/>
          <w:lang w:eastAsia="en-US"/>
        </w:rPr>
        <w:t>7</w:t>
      </w:r>
      <w:r w:rsidR="009044DE">
        <w:rPr>
          <w:rFonts w:ascii="Times New Roman" w:eastAsia="宋体" w:hAnsi="Times New Roman" w:cs="Times New Roman"/>
          <w:kern w:val="0"/>
          <w:sz w:val="20"/>
          <w:szCs w:val="24"/>
        </w:rPr>
        <w:fldChar w:fldCharType="end"/>
      </w:r>
      <w:r w:rsidR="009044DE">
        <w:rPr>
          <w:rFonts w:ascii="Times New Roman" w:eastAsia="宋体" w:hAnsi="Times New Roman" w:cs="Times New Roman"/>
          <w:kern w:val="0"/>
          <w:sz w:val="20"/>
          <w:szCs w:val="24"/>
        </w:rPr>
        <w:t xml:space="preserve"> </w:t>
      </w:r>
      <w:r w:rsidR="00133257">
        <w:rPr>
          <w:rFonts w:ascii="Times New Roman" w:eastAsia="宋体" w:hAnsi="Times New Roman" w:cs="Times New Roman"/>
          <w:kern w:val="0"/>
          <w:sz w:val="20"/>
          <w:szCs w:val="24"/>
        </w:rPr>
        <w:t>as an example</w:t>
      </w:r>
      <w:r w:rsidR="009044DE">
        <w:rPr>
          <w:rFonts w:ascii="Times New Roman" w:eastAsia="宋体" w:hAnsi="Times New Roman" w:cs="Times New Roman"/>
          <w:kern w:val="0"/>
          <w:sz w:val="20"/>
          <w:szCs w:val="24"/>
        </w:rPr>
        <w:t xml:space="preserve"> for illustration</w:t>
      </w:r>
      <w:r w:rsidR="00B84DB3">
        <w:rPr>
          <w:rFonts w:ascii="Times New Roman" w:eastAsia="宋体" w:hAnsi="Times New Roman" w:cs="Times New Roman"/>
          <w:kern w:val="0"/>
          <w:sz w:val="20"/>
          <w:szCs w:val="24"/>
        </w:rPr>
        <w:t>, the</w:t>
      </w:r>
      <w:r w:rsidR="00F13504" w:rsidRPr="00F0151D">
        <w:rPr>
          <w:rFonts w:ascii="Times New Roman" w:eastAsia="宋体" w:hAnsi="Times New Roman" w:cs="Times New Roman"/>
          <w:kern w:val="0"/>
          <w:sz w:val="20"/>
          <w:szCs w:val="24"/>
        </w:rPr>
        <w:t xml:space="preserve"> total packet length</w:t>
      </w:r>
      <w:r w:rsidR="00F13504">
        <w:rPr>
          <w:rFonts w:ascii="Times New Roman" w:eastAsia="宋体" w:hAnsi="Times New Roman" w:cs="Times New Roman"/>
          <w:kern w:val="0"/>
          <w:sz w:val="20"/>
          <w:szCs w:val="24"/>
        </w:rPr>
        <w:t xml:space="preserve"> </w:t>
      </w:r>
      <w:r w:rsidR="00F13504" w:rsidRPr="00F0151D">
        <w:rPr>
          <w:rFonts w:ascii="Times New Roman" w:eastAsia="宋体" w:hAnsi="Times New Roman" w:cs="Times New Roman"/>
          <w:kern w:val="0"/>
          <w:sz w:val="20"/>
          <w:szCs w:val="24"/>
        </w:rPr>
        <w:t xml:space="preserve">is N bits, where the first K bits </w:t>
      </w:r>
      <w:r w:rsidR="00B84DB3">
        <w:rPr>
          <w:rFonts w:ascii="Times New Roman" w:eastAsia="宋体" w:hAnsi="Times New Roman" w:cs="Times New Roman"/>
          <w:kern w:val="0"/>
          <w:sz w:val="20"/>
          <w:szCs w:val="24"/>
        </w:rPr>
        <w:t>are</w:t>
      </w:r>
      <w:r w:rsidR="00B84DB3" w:rsidRPr="00F0151D">
        <w:rPr>
          <w:rFonts w:ascii="Times New Roman" w:eastAsia="宋体" w:hAnsi="Times New Roman" w:cs="Times New Roman"/>
          <w:kern w:val="0"/>
          <w:sz w:val="20"/>
          <w:szCs w:val="24"/>
        </w:rPr>
        <w:t xml:space="preserve"> </w:t>
      </w:r>
      <w:r w:rsidR="00F13504" w:rsidRPr="00F0151D">
        <w:rPr>
          <w:rFonts w:ascii="Times New Roman" w:eastAsia="宋体" w:hAnsi="Times New Roman" w:cs="Times New Roman"/>
          <w:kern w:val="0"/>
          <w:sz w:val="20"/>
          <w:szCs w:val="24"/>
        </w:rPr>
        <w:t xml:space="preserve">the </w:t>
      </w:r>
      <w:r w:rsidR="00F13504" w:rsidRPr="00F0151D">
        <w:rPr>
          <w:rFonts w:ascii="Times New Roman" w:eastAsia="宋体" w:hAnsi="Times New Roman" w:cs="Times New Roman"/>
          <w:kern w:val="0"/>
          <w:sz w:val="20"/>
          <w:szCs w:val="24"/>
        </w:rPr>
        <w:lastRenderedPageBreak/>
        <w:t>preamble and the next</w:t>
      </w:r>
      <w:r w:rsidR="00F13504">
        <w:rPr>
          <w:rFonts w:ascii="Times New Roman" w:eastAsia="宋体" w:hAnsi="Times New Roman" w:cs="Times New Roman"/>
          <w:kern w:val="0"/>
          <w:sz w:val="20"/>
          <w:szCs w:val="24"/>
        </w:rPr>
        <w:t xml:space="preserve"> N - K</w:t>
      </w:r>
      <w:r w:rsidR="00F13504" w:rsidRPr="00F0151D">
        <w:rPr>
          <w:rFonts w:ascii="Times New Roman" w:eastAsia="宋体" w:hAnsi="Times New Roman" w:cs="Times New Roman"/>
          <w:kern w:val="0"/>
          <w:sz w:val="20"/>
          <w:szCs w:val="24"/>
        </w:rPr>
        <w:t xml:space="preserve"> bits </w:t>
      </w:r>
      <w:r w:rsidR="00B84DB3">
        <w:rPr>
          <w:rFonts w:ascii="Times New Roman" w:eastAsia="宋体" w:hAnsi="Times New Roman" w:cs="Times New Roman"/>
          <w:kern w:val="0"/>
          <w:sz w:val="20"/>
          <w:szCs w:val="24"/>
        </w:rPr>
        <w:t>are</w:t>
      </w:r>
      <w:r w:rsidR="00F13504" w:rsidRPr="00F0151D">
        <w:rPr>
          <w:rFonts w:ascii="Times New Roman" w:eastAsia="宋体" w:hAnsi="Times New Roman" w:cs="Times New Roman"/>
          <w:kern w:val="0"/>
          <w:sz w:val="20"/>
          <w:szCs w:val="24"/>
        </w:rPr>
        <w:t xml:space="preserve"> the payload.</w:t>
      </w:r>
      <w:r w:rsidR="00F13504">
        <w:rPr>
          <w:rFonts w:ascii="Times New Roman" w:eastAsia="宋体" w:hAnsi="Times New Roman" w:cs="Times New Roman"/>
          <w:kern w:val="0"/>
          <w:sz w:val="20"/>
          <w:szCs w:val="24"/>
        </w:rPr>
        <w:t xml:space="preserve"> Let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N</m:t>
            </m:r>
          </m:sub>
        </m:sSub>
        <m:r>
          <m:rPr>
            <m:sty m:val="p"/>
          </m:rPr>
          <w:rPr>
            <w:rFonts w:ascii="Cambria Math" w:eastAsia="宋体" w:hAnsi="Cambria Math" w:cs="Times New Roman"/>
            <w:kern w:val="0"/>
            <w:sz w:val="20"/>
            <w:szCs w:val="24"/>
          </w:rPr>
          <m:t>=</m:t>
        </m:r>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m:rPr>
                        <m:sty m:val="p"/>
                      </m:rPr>
                      <w:rPr>
                        <w:rFonts w:ascii="Cambria Math" w:eastAsia="宋体" w:hAnsi="Cambria Math" w:cs="Times New Roman"/>
                        <w:kern w:val="0"/>
                        <w:sz w:val="20"/>
                        <w:szCs w:val="24"/>
                      </w:rPr>
                      <m:t>0</m:t>
                    </m:r>
                  </m:sub>
                </m:sSub>
                <m:r>
                  <m:rPr>
                    <m:sty m:val="p"/>
                  </m:rPr>
                  <w:rPr>
                    <w:rFonts w:ascii="Cambria Math" w:eastAsia="宋体" w:hAnsi="Cambria Math" w:cs="Times New Roman"/>
                    <w:kern w:val="0"/>
                    <w:sz w:val="20"/>
                    <w:szCs w:val="24"/>
                  </w:rPr>
                  <m:t>⋯</m:t>
                </m:r>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N</m:t>
                    </m:r>
                    <m:r>
                      <m:rPr>
                        <m:sty m:val="p"/>
                      </m:rPr>
                      <w:rPr>
                        <w:rFonts w:ascii="Cambria Math" w:eastAsia="宋体" w:hAnsi="Cambria Math" w:cs="Times New Roman"/>
                        <w:kern w:val="0"/>
                        <w:sz w:val="20"/>
                        <w:szCs w:val="24"/>
                      </w:rPr>
                      <m:t>-1</m:t>
                    </m:r>
                  </m:sub>
                </m:sSub>
              </m:e>
            </m:d>
          </m:e>
          <m:sup>
            <m:r>
              <w:rPr>
                <w:rFonts w:ascii="Cambria Math" w:eastAsia="宋体" w:hAnsi="Cambria Math" w:cs="Times New Roman"/>
                <w:kern w:val="0"/>
                <w:sz w:val="20"/>
                <w:szCs w:val="24"/>
              </w:rPr>
              <m:t>T</m:t>
            </m:r>
          </m:sup>
        </m:sSup>
      </m:oMath>
      <w:r w:rsidR="00F13504">
        <w:rPr>
          <w:rFonts w:ascii="Times New Roman" w:eastAsia="宋体" w:hAnsi="Times New Roman" w:cs="Times New Roman" w:hint="eastAsia"/>
          <w:kern w:val="0"/>
          <w:sz w:val="20"/>
          <w:szCs w:val="24"/>
        </w:rPr>
        <w:t xml:space="preserve"> </w:t>
      </w:r>
      <w:r w:rsidR="00F13504">
        <w:rPr>
          <w:rFonts w:ascii="Times New Roman" w:eastAsia="宋体" w:hAnsi="Times New Roman" w:cs="Times New Roman"/>
          <w:kern w:val="0"/>
          <w:sz w:val="20"/>
          <w:szCs w:val="24"/>
        </w:rPr>
        <w:t xml:space="preserve">represent </w:t>
      </w:r>
      <w:r w:rsidR="00F13504" w:rsidRPr="00F0151D">
        <w:rPr>
          <w:rFonts w:ascii="Times New Roman" w:eastAsia="宋体" w:hAnsi="Times New Roman" w:cs="Times New Roman"/>
          <w:kern w:val="0"/>
          <w:sz w:val="20"/>
          <w:szCs w:val="24"/>
        </w:rPr>
        <w:t>the transmitted</w:t>
      </w:r>
      <w:r w:rsidR="00B84DB3">
        <w:rPr>
          <w:rFonts w:ascii="Times New Roman" w:eastAsia="宋体" w:hAnsi="Times New Roman" w:cs="Times New Roman"/>
          <w:kern w:val="0"/>
          <w:sz w:val="20"/>
          <w:szCs w:val="24"/>
        </w:rPr>
        <w:t xml:space="preserve"> signal</w:t>
      </w:r>
      <w:r w:rsidR="00780A0D">
        <w:rPr>
          <w:rFonts w:ascii="Times New Roman" w:eastAsia="宋体" w:hAnsi="Times New Roman" w:cs="Times New Roman"/>
          <w:kern w:val="0"/>
          <w:sz w:val="20"/>
          <w:szCs w:val="24"/>
        </w:rPr>
        <w:t xml:space="preserve">, and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K</m:t>
            </m:r>
          </m:sub>
        </m:sSub>
        <m:r>
          <m:rPr>
            <m:sty m:val="p"/>
          </m:rPr>
          <w:rPr>
            <w:rFonts w:ascii="Cambria Math" w:eastAsia="宋体" w:hAnsi="Cambria Math" w:cs="Times New Roman"/>
            <w:kern w:val="0"/>
            <w:sz w:val="20"/>
            <w:szCs w:val="24"/>
          </w:rPr>
          <m:t>=</m:t>
        </m:r>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m:rPr>
                        <m:sty m:val="p"/>
                      </m:rPr>
                      <w:rPr>
                        <w:rFonts w:ascii="Cambria Math" w:eastAsia="宋体" w:hAnsi="Cambria Math" w:cs="Times New Roman"/>
                        <w:kern w:val="0"/>
                        <w:sz w:val="20"/>
                        <w:szCs w:val="24"/>
                      </w:rPr>
                      <m:t>0</m:t>
                    </m:r>
                  </m:sub>
                </m:sSub>
                <m:r>
                  <m:rPr>
                    <m:sty m:val="p"/>
                  </m:rPr>
                  <w:rPr>
                    <w:rFonts w:ascii="Cambria Math" w:eastAsia="宋体" w:hAnsi="Cambria Math" w:cs="Times New Roman"/>
                    <w:kern w:val="0"/>
                    <w:sz w:val="20"/>
                    <w:szCs w:val="24"/>
                  </w:rPr>
                  <m:t>⋯</m:t>
                </m:r>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K</m:t>
                    </m:r>
                    <m:r>
                      <m:rPr>
                        <m:sty m:val="p"/>
                      </m:rPr>
                      <w:rPr>
                        <w:rFonts w:ascii="Cambria Math" w:eastAsia="宋体" w:hAnsi="Cambria Math" w:cs="Times New Roman"/>
                        <w:kern w:val="0"/>
                        <w:sz w:val="20"/>
                        <w:szCs w:val="24"/>
                      </w:rPr>
                      <m:t>-1</m:t>
                    </m:r>
                  </m:sub>
                </m:sSub>
              </m:e>
            </m:d>
          </m:e>
          <m:sup>
            <m:r>
              <w:rPr>
                <w:rFonts w:ascii="Cambria Math" w:eastAsia="宋体" w:hAnsi="Cambria Math" w:cs="Times New Roman"/>
                <w:kern w:val="0"/>
                <w:sz w:val="20"/>
                <w:szCs w:val="24"/>
              </w:rPr>
              <m:t>T</m:t>
            </m:r>
          </m:sup>
        </m:sSup>
      </m:oMath>
      <w:r w:rsidR="00F13504">
        <w:rPr>
          <w:rFonts w:ascii="Times New Roman" w:eastAsia="宋体" w:hAnsi="Times New Roman" w:cs="Times New Roman" w:hint="eastAsia"/>
          <w:kern w:val="0"/>
          <w:sz w:val="20"/>
          <w:szCs w:val="24"/>
        </w:rPr>
        <w:t xml:space="preserve"> </w:t>
      </w:r>
      <w:r w:rsidR="00F13504" w:rsidRPr="00F0151D">
        <w:rPr>
          <w:rFonts w:ascii="Times New Roman" w:eastAsia="宋体" w:hAnsi="Times New Roman" w:cs="Times New Roman"/>
          <w:kern w:val="0"/>
          <w:sz w:val="20"/>
          <w:szCs w:val="24"/>
        </w:rPr>
        <w:t>represent</w:t>
      </w:r>
      <w:r w:rsidR="00F822A9">
        <w:rPr>
          <w:rFonts w:ascii="Times New Roman" w:eastAsia="宋体" w:hAnsi="Times New Roman" w:cs="Times New Roman"/>
          <w:kern w:val="0"/>
          <w:sz w:val="20"/>
          <w:szCs w:val="24"/>
        </w:rPr>
        <w:t>s</w:t>
      </w:r>
      <w:r w:rsidR="00F13504" w:rsidRPr="00F0151D">
        <w:rPr>
          <w:rFonts w:ascii="Times New Roman" w:eastAsia="宋体" w:hAnsi="Times New Roman" w:cs="Times New Roman"/>
          <w:kern w:val="0"/>
          <w:sz w:val="20"/>
          <w:szCs w:val="24"/>
        </w:rPr>
        <w:t xml:space="preserve"> the transmitted binary sequence corresponding to the preamble and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K</m:t>
            </m:r>
          </m:sub>
        </m:sSub>
        <m:r>
          <m:rPr>
            <m:sty m:val="p"/>
          </m:rPr>
          <w:rPr>
            <w:rFonts w:ascii="Cambria Math" w:eastAsia="宋体" w:hAnsi="Cambria Math" w:cs="Times New Roman"/>
            <w:kern w:val="0"/>
            <w:sz w:val="20"/>
            <w:szCs w:val="24"/>
          </w:rPr>
          <m:t>⊆</m:t>
        </m:r>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N</m:t>
            </m:r>
          </m:sub>
        </m:sSub>
      </m:oMath>
      <w:r w:rsidR="00F13504" w:rsidRPr="00F0151D">
        <w:rPr>
          <w:rFonts w:ascii="Times New Roman" w:eastAsia="宋体" w:hAnsi="Times New Roman" w:cs="Times New Roman" w:hint="eastAsia"/>
          <w:kern w:val="0"/>
          <w:sz w:val="20"/>
          <w:szCs w:val="24"/>
        </w:rPr>
        <w:t>.</w:t>
      </w:r>
      <w:r w:rsidR="00F13504" w:rsidRPr="00F0151D">
        <w:rPr>
          <w:rFonts w:ascii="Times New Roman" w:eastAsia="宋体" w:hAnsi="Times New Roman" w:cs="Times New Roman"/>
          <w:kern w:val="0"/>
          <w:sz w:val="20"/>
          <w:szCs w:val="24"/>
        </w:rPr>
        <w:t xml:space="preserve"> Let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N</m:t>
            </m:r>
          </m:sub>
        </m:sSub>
        <m:r>
          <m:rPr>
            <m:sty m:val="p"/>
          </m:rPr>
          <w:rPr>
            <w:rFonts w:ascii="Cambria Math" w:eastAsia="宋体" w:hAnsi="Cambria Math" w:cs="Times New Roman"/>
            <w:kern w:val="0"/>
            <w:sz w:val="20"/>
            <w:szCs w:val="24"/>
          </w:rPr>
          <m:t>=</m:t>
        </m:r>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m:rPr>
                        <m:sty m:val="p"/>
                      </m:rPr>
                      <w:rPr>
                        <w:rFonts w:ascii="Cambria Math" w:eastAsia="宋体" w:hAnsi="Cambria Math" w:cs="Times New Roman"/>
                        <w:kern w:val="0"/>
                        <w:sz w:val="20"/>
                        <w:szCs w:val="24"/>
                      </w:rPr>
                      <m:t>0</m:t>
                    </m:r>
                  </m:sub>
                </m:sSub>
                <m:r>
                  <m:rPr>
                    <m:sty m:val="p"/>
                  </m:rPr>
                  <w:rPr>
                    <w:rFonts w:ascii="Cambria Math" w:eastAsia="宋体" w:hAnsi="Cambria Math" w:cs="Times New Roman"/>
                    <w:kern w:val="0"/>
                    <w:sz w:val="20"/>
                    <w:szCs w:val="24"/>
                  </w:rPr>
                  <m:t>⋯</m:t>
                </m:r>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N</m:t>
                    </m:r>
                    <m:r>
                      <m:rPr>
                        <m:sty m:val="p"/>
                      </m:rPr>
                      <w:rPr>
                        <w:rFonts w:ascii="Cambria Math" w:eastAsia="宋体" w:hAnsi="Cambria Math" w:cs="Times New Roman"/>
                        <w:kern w:val="0"/>
                        <w:sz w:val="20"/>
                        <w:szCs w:val="24"/>
                      </w:rPr>
                      <m:t>-1</m:t>
                    </m:r>
                  </m:sub>
                </m:sSub>
              </m:e>
            </m:d>
          </m:e>
          <m:sup>
            <m:r>
              <w:rPr>
                <w:rFonts w:ascii="Cambria Math" w:eastAsia="宋体" w:hAnsi="Cambria Math" w:cs="Times New Roman"/>
                <w:kern w:val="0"/>
                <w:sz w:val="20"/>
                <w:szCs w:val="24"/>
              </w:rPr>
              <m:t>T</m:t>
            </m:r>
          </m:sup>
        </m:sSup>
      </m:oMath>
      <w:r w:rsidR="00F13504" w:rsidRPr="00F0151D">
        <w:rPr>
          <w:rFonts w:ascii="Times New Roman" w:eastAsia="宋体" w:hAnsi="Times New Roman" w:cs="Times New Roman" w:hint="eastAsia"/>
          <w:kern w:val="0"/>
          <w:sz w:val="20"/>
          <w:szCs w:val="24"/>
        </w:rPr>
        <w:t xml:space="preserve"> </w:t>
      </w:r>
      <w:r w:rsidR="00F13504" w:rsidRPr="00F0151D">
        <w:rPr>
          <w:rFonts w:ascii="Times New Roman" w:eastAsia="宋体" w:hAnsi="Times New Roman" w:cs="Times New Roman"/>
          <w:kern w:val="0"/>
          <w:sz w:val="20"/>
          <w:szCs w:val="24"/>
        </w:rPr>
        <w:t xml:space="preserve">represent the received baseband signal.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r>
          <m:rPr>
            <m:sty m:val="p"/>
          </m:rPr>
          <w:rPr>
            <w:rFonts w:ascii="Cambria Math" w:eastAsia="宋体" w:hAnsi="Cambria Math" w:cs="Times New Roman"/>
            <w:kern w:val="0"/>
            <w:sz w:val="20"/>
            <w:szCs w:val="24"/>
          </w:rPr>
          <m:t>=</m:t>
        </m:r>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m:rPr>
                        <m:sty m:val="p"/>
                      </m:rPr>
                      <w:rPr>
                        <w:rFonts w:ascii="Cambria Math" w:eastAsia="宋体" w:hAnsi="Cambria Math" w:cs="Times New Roman"/>
                        <w:kern w:val="0"/>
                        <w:sz w:val="20"/>
                        <w:szCs w:val="24"/>
                      </w:rPr>
                      <m:t>0</m:t>
                    </m:r>
                  </m:sub>
                </m:sSub>
                <m:r>
                  <m:rPr>
                    <m:sty m:val="p"/>
                  </m:rPr>
                  <w:rPr>
                    <w:rFonts w:ascii="Cambria Math" w:eastAsia="宋体" w:hAnsi="Cambria Math" w:cs="Times New Roman"/>
                    <w:kern w:val="0"/>
                    <w:sz w:val="20"/>
                    <w:szCs w:val="24"/>
                  </w:rPr>
                  <m:t>⋯</m:t>
                </m:r>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r>
                      <m:rPr>
                        <m:sty m:val="p"/>
                      </m:rPr>
                      <w:rPr>
                        <w:rFonts w:ascii="Cambria Math" w:eastAsia="宋体" w:hAnsi="Cambria Math" w:cs="Times New Roman"/>
                        <w:kern w:val="0"/>
                        <w:sz w:val="20"/>
                        <w:szCs w:val="24"/>
                      </w:rPr>
                      <m:t>-1</m:t>
                    </m:r>
                  </m:sub>
                </m:sSub>
              </m:e>
            </m:d>
          </m:e>
          <m:sup>
            <m:r>
              <w:rPr>
                <w:rFonts w:ascii="Cambria Math" w:eastAsia="宋体" w:hAnsi="Cambria Math" w:cs="Times New Roman"/>
                <w:kern w:val="0"/>
                <w:sz w:val="20"/>
                <w:szCs w:val="24"/>
              </w:rPr>
              <m:t>T</m:t>
            </m:r>
          </m:sup>
        </m:sSup>
      </m:oMath>
      <w:r w:rsidR="00F13504" w:rsidRPr="00F0151D">
        <w:rPr>
          <w:rFonts w:ascii="Times New Roman" w:eastAsia="宋体" w:hAnsi="Times New Roman" w:cs="Times New Roman" w:hint="eastAsia"/>
          <w:kern w:val="0"/>
          <w:sz w:val="20"/>
          <w:szCs w:val="24"/>
        </w:rPr>
        <w:t xml:space="preserve"> </w:t>
      </w:r>
      <w:r w:rsidR="00F13504" w:rsidRPr="00F0151D">
        <w:rPr>
          <w:rFonts w:ascii="Times New Roman" w:eastAsia="宋体" w:hAnsi="Times New Roman" w:cs="Times New Roman"/>
          <w:kern w:val="0"/>
          <w:sz w:val="20"/>
          <w:szCs w:val="24"/>
        </w:rPr>
        <w:t>represent</w:t>
      </w:r>
      <w:r w:rsidR="00F822A9">
        <w:rPr>
          <w:rFonts w:ascii="Times New Roman" w:eastAsia="宋体" w:hAnsi="Times New Roman" w:cs="Times New Roman"/>
          <w:kern w:val="0"/>
          <w:sz w:val="20"/>
          <w:szCs w:val="24"/>
        </w:rPr>
        <w:t>s</w:t>
      </w:r>
      <w:r w:rsidR="00F13504" w:rsidRPr="00F0151D">
        <w:rPr>
          <w:rFonts w:ascii="Times New Roman" w:eastAsia="宋体" w:hAnsi="Times New Roman" w:cs="Times New Roman"/>
          <w:kern w:val="0"/>
          <w:sz w:val="20"/>
          <w:szCs w:val="24"/>
        </w:rPr>
        <w:t xml:space="preserve"> the received baseband</w:t>
      </w:r>
      <w:r w:rsidR="00F13504">
        <w:rPr>
          <w:rFonts w:ascii="Times New Roman" w:eastAsia="宋体" w:hAnsi="Times New Roman" w:cs="Times New Roman"/>
          <w:kern w:val="0"/>
          <w:sz w:val="20"/>
          <w:szCs w:val="24"/>
        </w:rPr>
        <w:t xml:space="preserve"> </w:t>
      </w:r>
      <w:r w:rsidR="00F13504" w:rsidRPr="00F0151D">
        <w:rPr>
          <w:rFonts w:ascii="Times New Roman" w:eastAsia="宋体" w:hAnsi="Times New Roman" w:cs="Times New Roman"/>
          <w:kern w:val="0"/>
          <w:sz w:val="20"/>
          <w:szCs w:val="24"/>
        </w:rPr>
        <w:t xml:space="preserve">signal sequence corresponding to the preamble and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r>
          <m:rPr>
            <m:sty m:val="p"/>
          </m:rPr>
          <w:rPr>
            <w:rFonts w:ascii="Cambria Math" w:eastAsia="宋体" w:hAnsi="Cambria Math" w:cs="Times New Roman"/>
            <w:kern w:val="0"/>
            <w:sz w:val="20"/>
            <w:szCs w:val="24"/>
          </w:rPr>
          <m:t>⊆</m:t>
        </m:r>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N</m:t>
            </m:r>
          </m:sub>
        </m:sSub>
      </m:oMath>
      <w:r w:rsidR="00F13504" w:rsidRPr="00F0151D">
        <w:rPr>
          <w:rFonts w:ascii="Times New Roman" w:eastAsia="宋体" w:hAnsi="Times New Roman" w:cs="Times New Roman" w:hint="eastAsia"/>
          <w:kern w:val="0"/>
          <w:sz w:val="20"/>
          <w:szCs w:val="24"/>
        </w:rPr>
        <w:t>.</w:t>
      </w:r>
    </w:p>
    <w:p w14:paraId="6A097E0B" w14:textId="77777777" w:rsidR="00F13504" w:rsidRDefault="00F13504" w:rsidP="00F13504">
      <w:pPr>
        <w:widowControl/>
        <w:spacing w:after="120"/>
        <w:jc w:val="center"/>
      </w:pPr>
      <w:r>
        <w:object w:dxaOrig="7605" w:dyaOrig="2175" w14:anchorId="5810D03B">
          <v:shape id="_x0000_i1027" type="#_x0000_t75" style="width:263pt;height:75pt" o:ole="">
            <v:imagedata r:id="rId25" o:title=""/>
          </v:shape>
          <o:OLEObject Type="Embed" ProgID="Visio.Drawing.15" ShapeID="_x0000_i1027" DrawAspect="Content" ObjectID="_1742413927" r:id="rId26"/>
        </w:object>
      </w:r>
    </w:p>
    <w:p w14:paraId="0935592C" w14:textId="7E5930E5" w:rsidR="00F13504" w:rsidRPr="0049604A" w:rsidRDefault="00133257" w:rsidP="00F13504">
      <w:pPr>
        <w:widowControl/>
        <w:spacing w:after="120"/>
        <w:jc w:val="center"/>
        <w:rPr>
          <w:rFonts w:ascii="Times New Roman" w:eastAsia="宋体" w:hAnsi="Times New Roman" w:cs="Times New Roman"/>
          <w:b/>
          <w:kern w:val="0"/>
          <w:sz w:val="20"/>
          <w:szCs w:val="24"/>
        </w:rPr>
      </w:pPr>
      <w:bookmarkStart w:id="41" w:name="_Ref131793789"/>
      <w:r w:rsidRPr="00133257">
        <w:rPr>
          <w:rFonts w:ascii="Times New Roman" w:eastAsia="等线" w:hAnsi="Times New Roman" w:cs="Times New Roman"/>
          <w:b/>
          <w:kern w:val="0"/>
          <w:sz w:val="20"/>
          <w:szCs w:val="20"/>
          <w:lang w:val="en-GB"/>
        </w:rPr>
        <w:t xml:space="preserve">Figure </w:t>
      </w:r>
      <w:r w:rsidRPr="00127366">
        <w:rPr>
          <w:rFonts w:ascii="Times New Roman" w:eastAsia="Times New Roman" w:hAnsi="Times New Roman" w:cs="Times New Roman"/>
          <w:b/>
          <w:kern w:val="0"/>
          <w:sz w:val="20"/>
          <w:szCs w:val="20"/>
          <w:lang w:eastAsia="en-US"/>
        </w:rPr>
        <w:fldChar w:fldCharType="begin"/>
      </w:r>
      <w:r w:rsidRPr="00133257">
        <w:rPr>
          <w:rFonts w:ascii="Times New Roman" w:eastAsia="Times New Roman" w:hAnsi="Times New Roman" w:cs="Times New Roman"/>
          <w:b/>
          <w:kern w:val="0"/>
          <w:sz w:val="20"/>
          <w:szCs w:val="20"/>
          <w:lang w:eastAsia="en-US"/>
        </w:rPr>
        <w:instrText xml:space="preserve"> SEQ Figure \* ARABIC </w:instrText>
      </w:r>
      <w:r w:rsidRPr="00127366">
        <w:rPr>
          <w:rFonts w:ascii="Times New Roman" w:eastAsia="Times New Roman" w:hAnsi="Times New Roman" w:cs="Times New Roman"/>
          <w:b/>
          <w:kern w:val="0"/>
          <w:sz w:val="20"/>
          <w:szCs w:val="20"/>
          <w:lang w:eastAsia="en-US"/>
        </w:rPr>
        <w:fldChar w:fldCharType="separate"/>
      </w:r>
      <w:r w:rsidR="00290432">
        <w:rPr>
          <w:rFonts w:ascii="Times New Roman" w:eastAsia="Times New Roman" w:hAnsi="Times New Roman" w:cs="Times New Roman"/>
          <w:b/>
          <w:noProof/>
          <w:kern w:val="0"/>
          <w:sz w:val="20"/>
          <w:szCs w:val="20"/>
          <w:lang w:eastAsia="en-US"/>
        </w:rPr>
        <w:t>7</w:t>
      </w:r>
      <w:r w:rsidRPr="00127366">
        <w:rPr>
          <w:rFonts w:ascii="Times New Roman" w:eastAsia="Times New Roman" w:hAnsi="Times New Roman" w:cs="Times New Roman"/>
          <w:b/>
          <w:kern w:val="0"/>
          <w:sz w:val="20"/>
          <w:szCs w:val="20"/>
          <w:lang w:eastAsia="en-US"/>
        </w:rPr>
        <w:fldChar w:fldCharType="end"/>
      </w:r>
      <w:bookmarkEnd w:id="41"/>
      <w:r w:rsidRPr="00133257">
        <w:rPr>
          <w:rFonts w:ascii="Times New Roman" w:eastAsia="Times New Roman" w:hAnsi="Times New Roman" w:cs="Times New Roman"/>
          <w:b/>
          <w:kern w:val="0"/>
          <w:sz w:val="20"/>
          <w:szCs w:val="20"/>
          <w:lang w:eastAsia="en-US"/>
        </w:rPr>
        <w:t xml:space="preserve">. </w:t>
      </w:r>
      <w:r w:rsidR="00F13504" w:rsidRPr="0049604A">
        <w:rPr>
          <w:rFonts w:ascii="Times New Roman" w:eastAsia="宋体" w:hAnsi="Times New Roman" w:cs="Times New Roman"/>
          <w:b/>
          <w:kern w:val="0"/>
          <w:sz w:val="20"/>
          <w:szCs w:val="24"/>
        </w:rPr>
        <w:t>The data packet structure with K preamble bits and N-K payload bits</w:t>
      </w:r>
    </w:p>
    <w:p w14:paraId="5EAA930C" w14:textId="7AFB78DB" w:rsidR="00F13504" w:rsidRDefault="00F13504" w:rsidP="00F13504">
      <w:pPr>
        <w:pStyle w:val="affff0"/>
        <w:widowControl/>
        <w:numPr>
          <w:ilvl w:val="0"/>
          <w:numId w:val="51"/>
        </w:numPr>
        <w:spacing w:after="120"/>
        <w:ind w:firstLineChars="0"/>
        <w:rPr>
          <w:rFonts w:ascii="Times New Roman" w:eastAsia="宋体" w:hAnsi="Times New Roman" w:cs="Times New Roman"/>
          <w:b/>
          <w:kern w:val="0"/>
          <w:sz w:val="20"/>
          <w:szCs w:val="24"/>
        </w:rPr>
      </w:pPr>
      <w:r w:rsidRPr="00F0151D">
        <w:rPr>
          <w:rFonts w:ascii="Times New Roman" w:eastAsia="宋体" w:hAnsi="Times New Roman" w:cs="Times New Roman" w:hint="eastAsia"/>
          <w:b/>
          <w:kern w:val="0"/>
          <w:sz w:val="20"/>
          <w:szCs w:val="24"/>
        </w:rPr>
        <w:t>D</w:t>
      </w:r>
      <w:r w:rsidRPr="00F0151D">
        <w:rPr>
          <w:rFonts w:ascii="Times New Roman" w:eastAsia="宋体" w:hAnsi="Times New Roman" w:cs="Times New Roman"/>
          <w:b/>
          <w:kern w:val="0"/>
          <w:sz w:val="20"/>
          <w:szCs w:val="24"/>
        </w:rPr>
        <w:t>A estimation</w:t>
      </w:r>
      <w:r w:rsidR="00780A0D">
        <w:rPr>
          <w:rFonts w:ascii="Times New Roman" w:eastAsia="宋体" w:hAnsi="Times New Roman" w:cs="Times New Roman"/>
          <w:b/>
          <w:kern w:val="0"/>
          <w:sz w:val="20"/>
          <w:szCs w:val="24"/>
        </w:rPr>
        <w:t xml:space="preserve"> </w:t>
      </w:r>
      <w:r w:rsidR="00780A0D" w:rsidRPr="00780A0D">
        <w:rPr>
          <w:rFonts w:ascii="Times New Roman" w:eastAsia="宋体" w:hAnsi="Times New Roman" w:cs="Times New Roman"/>
          <w:b/>
          <w:kern w:val="0"/>
          <w:sz w:val="20"/>
          <w:szCs w:val="24"/>
        </w:rPr>
        <w:t>based</w:t>
      </w:r>
      <w:r w:rsidR="00780A0D">
        <w:rPr>
          <w:rFonts w:ascii="Times New Roman" w:eastAsia="宋体" w:hAnsi="Times New Roman" w:cs="Times New Roman"/>
          <w:b/>
          <w:kern w:val="0"/>
          <w:sz w:val="20"/>
          <w:szCs w:val="24"/>
        </w:rPr>
        <w:t xml:space="preserve"> on</w:t>
      </w:r>
      <w:r w:rsidR="00780A0D" w:rsidRPr="00780A0D">
        <w:rPr>
          <w:rFonts w:ascii="Times New Roman" w:eastAsia="宋体" w:hAnsi="Times New Roman" w:cs="Times New Roman"/>
          <w:b/>
          <w:kern w:val="0"/>
          <w:sz w:val="20"/>
          <w:szCs w:val="24"/>
        </w:rPr>
        <w:t xml:space="preserve"> </w:t>
      </w:r>
      <m:oMath>
        <m:sSub>
          <m:sSubPr>
            <m:ctrlPr>
              <w:rPr>
                <w:rFonts w:ascii="Cambria Math" w:eastAsia="宋体" w:hAnsi="Cambria Math" w:cs="Times New Roman"/>
                <w:b/>
                <w:kern w:val="0"/>
                <w:sz w:val="20"/>
                <w:szCs w:val="24"/>
              </w:rPr>
            </m:ctrlPr>
          </m:sSubPr>
          <m:e>
            <m:r>
              <m:rPr>
                <m:sty m:val="bi"/>
              </m:rPr>
              <w:rPr>
                <w:rFonts w:ascii="Cambria Math" w:eastAsia="宋体" w:hAnsi="Cambria Math" w:cs="Times New Roman"/>
                <w:kern w:val="0"/>
                <w:sz w:val="20"/>
                <w:szCs w:val="24"/>
              </w:rPr>
              <m:t>M</m:t>
            </m:r>
          </m:e>
          <m:sub>
            <m:r>
              <m:rPr>
                <m:sty m:val="bi"/>
              </m:rPr>
              <w:rPr>
                <w:rFonts w:ascii="Cambria Math" w:eastAsia="宋体" w:hAnsi="Cambria Math" w:cs="Times New Roman"/>
                <w:kern w:val="0"/>
                <w:sz w:val="20"/>
                <w:szCs w:val="24"/>
              </w:rPr>
              <m:t>1</m:t>
            </m:r>
          </m:sub>
        </m:sSub>
        <m:r>
          <m:rPr>
            <m:sty m:val="bi"/>
          </m:rPr>
          <w:rPr>
            <w:rFonts w:ascii="Cambria Math" w:eastAsia="宋体" w:hAnsi="Cambria Math" w:cs="Times New Roman"/>
            <w:kern w:val="0"/>
            <w:sz w:val="20"/>
            <w:szCs w:val="24"/>
          </w:rPr>
          <m:t>V</m:t>
        </m:r>
      </m:oMath>
      <w:r w:rsidR="00780A0D" w:rsidRPr="0049604A">
        <w:rPr>
          <w:rFonts w:ascii="Times New Roman" w:eastAsia="宋体" w:hAnsi="Times New Roman" w:cs="Times New Roman"/>
          <w:b/>
          <w:kern w:val="0"/>
          <w:sz w:val="20"/>
          <w:szCs w:val="24"/>
        </w:rPr>
        <w:t xml:space="preserve"> estimat</w:t>
      </w:r>
      <w:r w:rsidR="00780A0D" w:rsidRPr="0049604A">
        <w:rPr>
          <w:rFonts w:ascii="Times New Roman" w:eastAsia="等线" w:hAnsi="Times New Roman" w:cs="Times New Roman"/>
          <w:b/>
          <w:kern w:val="0"/>
          <w:sz w:val="20"/>
          <w:szCs w:val="20"/>
        </w:rPr>
        <w:t>or</w:t>
      </w:r>
    </w:p>
    <w:p w14:paraId="548C5627" w14:textId="1D4C94F7" w:rsidR="002D2643" w:rsidRDefault="00F13504" w:rsidP="006C3999">
      <w:pPr>
        <w:widowControl/>
        <w:spacing w:beforeLines="50" w:before="120" w:after="120"/>
        <w:rPr>
          <w:rFonts w:ascii="Times New Roman" w:eastAsia="宋体" w:hAnsi="Times New Roman" w:cs="Times New Roman"/>
          <w:kern w:val="0"/>
          <w:sz w:val="20"/>
          <w:szCs w:val="24"/>
        </w:rPr>
      </w:pPr>
      <w:r w:rsidRPr="00F0151D">
        <w:rPr>
          <w:rFonts w:ascii="Times New Roman" w:eastAsia="宋体" w:hAnsi="Times New Roman" w:cs="Times New Roman"/>
          <w:kern w:val="0"/>
          <w:sz w:val="20"/>
          <w:szCs w:val="24"/>
        </w:rPr>
        <w:t>The DA</w:t>
      </w:r>
      <w:r>
        <w:rPr>
          <w:rFonts w:ascii="Times New Roman" w:eastAsia="宋体" w:hAnsi="Times New Roman" w:cs="Times New Roman"/>
          <w:kern w:val="0"/>
          <w:sz w:val="20"/>
          <w:szCs w:val="24"/>
        </w:rPr>
        <w:t xml:space="preserve"> estimation is carried out in the case of </w:t>
      </w:r>
      <w:r w:rsidRPr="00E338B6">
        <w:rPr>
          <w:rFonts w:ascii="Times New Roman" w:eastAsia="宋体" w:hAnsi="Times New Roman" w:cs="Times New Roman"/>
          <w:b/>
          <w:kern w:val="0"/>
          <w:sz w:val="20"/>
          <w:szCs w:val="24"/>
        </w:rPr>
        <w:t>known preamble structure</w:t>
      </w:r>
      <w:r>
        <w:rPr>
          <w:rFonts w:ascii="Times New Roman" w:eastAsia="宋体" w:hAnsi="Times New Roman" w:cs="Times New Roman"/>
          <w:kern w:val="0"/>
          <w:sz w:val="20"/>
          <w:szCs w:val="24"/>
        </w:rPr>
        <w:t xml:space="preserve"> </w:t>
      </w:r>
      <m:oMath>
        <m:sSub>
          <m:sSubPr>
            <m:ctrlPr>
              <w:rPr>
                <w:rFonts w:ascii="Cambria Math" w:eastAsia="宋体" w:hAnsi="Cambria Math" w:cs="Times New Roman"/>
                <w:b/>
                <w:kern w:val="0"/>
                <w:sz w:val="20"/>
                <w:szCs w:val="24"/>
              </w:rPr>
            </m:ctrlPr>
          </m:sSubPr>
          <m:e>
            <m:r>
              <m:rPr>
                <m:sty m:val="bi"/>
              </m:rPr>
              <w:rPr>
                <w:rFonts w:ascii="Cambria Math" w:eastAsia="宋体" w:hAnsi="Cambria Math" w:cs="Times New Roman"/>
                <w:kern w:val="0"/>
                <w:sz w:val="20"/>
                <w:szCs w:val="24"/>
              </w:rPr>
              <m:t>C</m:t>
            </m:r>
          </m:e>
          <m:sub>
            <m:r>
              <m:rPr>
                <m:sty m:val="bi"/>
              </m:rPr>
              <w:rPr>
                <w:rFonts w:ascii="Cambria Math" w:eastAsia="宋体" w:hAnsi="Cambria Math" w:cs="Times New Roman"/>
                <w:kern w:val="0"/>
                <w:sz w:val="20"/>
                <w:szCs w:val="24"/>
              </w:rPr>
              <m:t>K</m:t>
            </m:r>
          </m:sub>
        </m:sSub>
      </m:oMath>
      <w:r>
        <w:rPr>
          <w:rFonts w:ascii="Times New Roman" w:eastAsia="宋体" w:hAnsi="Times New Roman" w:cs="Times New Roman"/>
          <w:kern w:val="0"/>
          <w:sz w:val="20"/>
          <w:szCs w:val="24"/>
        </w:rPr>
        <w:t xml:space="preserve">. </w:t>
      </w:r>
      <m:oMath>
        <m:sSub>
          <m:sSubPr>
            <m:ctrlPr>
              <w:rPr>
                <w:rFonts w:ascii="Cambria Math" w:eastAsia="等线" w:hAnsi="Cambria Math" w:cs="Times New Roman"/>
                <w:kern w:val="0"/>
                <w:sz w:val="20"/>
                <w:szCs w:val="20"/>
              </w:rPr>
            </m:ctrlPr>
          </m:sSubPr>
          <m:e>
            <m:r>
              <w:rPr>
                <w:rFonts w:ascii="Cambria Math" w:eastAsia="等线" w:hAnsi="Cambria Math" w:cs="Times New Roman"/>
                <w:kern w:val="0"/>
                <w:sz w:val="20"/>
                <w:szCs w:val="20"/>
              </w:rPr>
              <m:t>M</m:t>
            </m:r>
          </m:e>
          <m:sub>
            <m:r>
              <m:rPr>
                <m:sty m:val="p"/>
              </m:rPr>
              <w:rPr>
                <w:rFonts w:ascii="Cambria Math" w:eastAsia="等线" w:hAnsi="Cambria Math" w:cs="Times New Roman"/>
                <w:kern w:val="0"/>
                <w:sz w:val="20"/>
                <w:szCs w:val="20"/>
              </w:rPr>
              <m:t>1</m:t>
            </m:r>
          </m:sub>
        </m:sSub>
        <m:r>
          <w:rPr>
            <w:rFonts w:ascii="Cambria Math" w:eastAsia="等线" w:hAnsi="Cambria Math" w:cs="Times New Roman"/>
            <w:kern w:val="0"/>
            <w:sz w:val="20"/>
            <w:szCs w:val="20"/>
          </w:rPr>
          <m:t>V</m:t>
        </m:r>
      </m:oMath>
      <w:r w:rsidR="00ED1B03" w:rsidRPr="0053245F">
        <w:rPr>
          <w:rFonts w:ascii="Times New Roman" w:eastAsia="等线" w:hAnsi="Times New Roman" w:cs="Times New Roman" w:hint="eastAsia"/>
          <w:kern w:val="0"/>
          <w:sz w:val="20"/>
          <w:szCs w:val="20"/>
        </w:rPr>
        <w:t xml:space="preserve"> </w:t>
      </w:r>
      <w:r w:rsidR="00ED1B03" w:rsidRPr="0053245F">
        <w:rPr>
          <w:rFonts w:ascii="Times New Roman" w:eastAsia="等线" w:hAnsi="Times New Roman" w:cs="Times New Roman"/>
          <w:kern w:val="0"/>
          <w:sz w:val="20"/>
          <w:szCs w:val="20"/>
        </w:rPr>
        <w:t>estimator is based o</w:t>
      </w:r>
      <w:r w:rsidR="00ED1B03" w:rsidRPr="00F0151D">
        <w:rPr>
          <w:rFonts w:ascii="Times New Roman" w:eastAsia="宋体" w:hAnsi="Times New Roman" w:cs="Times New Roman"/>
          <w:kern w:val="0"/>
          <w:sz w:val="20"/>
          <w:szCs w:val="24"/>
        </w:rPr>
        <w:t>n the first moment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M</m:t>
            </m:r>
          </m:e>
          <m:sub>
            <m:r>
              <m:rPr>
                <m:sty m:val="p"/>
              </m:rPr>
              <w:rPr>
                <w:rFonts w:ascii="Cambria Math" w:eastAsia="宋体" w:hAnsi="Cambria Math" w:cs="Times New Roman"/>
                <w:kern w:val="0"/>
                <w:sz w:val="20"/>
                <w:szCs w:val="24"/>
              </w:rPr>
              <m:t>1</m:t>
            </m:r>
          </m:sub>
        </m:sSub>
      </m:oMath>
      <w:r w:rsidR="00ED1B03" w:rsidRPr="00F0151D">
        <w:rPr>
          <w:rFonts w:ascii="Times New Roman" w:eastAsia="宋体" w:hAnsi="Times New Roman" w:cs="Times New Roman"/>
          <w:kern w:val="0"/>
          <w:sz w:val="20"/>
          <w:szCs w:val="24"/>
        </w:rPr>
        <w:t>) and the first central moment (</w:t>
      </w:r>
      <m:oMath>
        <m:r>
          <w:rPr>
            <w:rFonts w:ascii="Cambria Math" w:eastAsia="宋体" w:hAnsi="Cambria Math" w:cs="Times New Roman"/>
            <w:kern w:val="0"/>
            <w:sz w:val="20"/>
            <w:szCs w:val="24"/>
          </w:rPr>
          <m:t>V</m:t>
        </m:r>
      </m:oMath>
      <w:r w:rsidR="00ED1B03" w:rsidRPr="00F0151D">
        <w:rPr>
          <w:rFonts w:ascii="Times New Roman" w:eastAsia="宋体" w:hAnsi="Times New Roman" w:cs="Times New Roman"/>
          <w:kern w:val="0"/>
          <w:sz w:val="20"/>
          <w:szCs w:val="24"/>
        </w:rPr>
        <w:t>) of</w:t>
      </w:r>
      <w:r w:rsidR="00ED1B03">
        <w:rPr>
          <w:rFonts w:ascii="Times New Roman" w:eastAsia="宋体" w:hAnsi="Times New Roman" w:cs="Times New Roman"/>
          <w:kern w:val="0"/>
          <w:sz w:val="20"/>
          <w:szCs w:val="24"/>
        </w:rPr>
        <w:t xml:space="preserve">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oMath>
      <w:r w:rsidR="00ED1B03">
        <w:rPr>
          <w:rFonts w:ascii="Times New Roman" w:eastAsia="宋体" w:hAnsi="Times New Roman" w:cs="Times New Roman" w:hint="eastAsia"/>
          <w:kern w:val="0"/>
          <w:sz w:val="20"/>
          <w:szCs w:val="24"/>
        </w:rPr>
        <w:t>.</w:t>
      </w:r>
      <w:r w:rsidR="00ED1B03">
        <w:rPr>
          <w:rFonts w:ascii="Times New Roman" w:eastAsia="宋体" w:hAnsi="Times New Roman" w:cs="Times New Roman"/>
          <w:kern w:val="0"/>
          <w:sz w:val="20"/>
          <w:szCs w:val="24"/>
        </w:rPr>
        <w:t xml:space="preserve"> </w:t>
      </w:r>
      <w:r w:rsidR="00FC293A">
        <w:rPr>
          <w:rFonts w:ascii="Times New Roman" w:eastAsia="宋体" w:hAnsi="Times New Roman" w:cs="Times New Roman"/>
          <w:kern w:val="0"/>
          <w:sz w:val="20"/>
          <w:szCs w:val="24"/>
        </w:rPr>
        <w:t>For a known</w:t>
      </w:r>
      <w:r w:rsidR="002D2643" w:rsidRPr="00E338B6">
        <w:rPr>
          <w:rFonts w:ascii="Times New Roman" w:eastAsia="宋体" w:hAnsi="Times New Roman" w:cs="Times New Roman"/>
          <w:kern w:val="0"/>
          <w:sz w:val="20"/>
          <w:szCs w:val="24"/>
        </w:rPr>
        <w:t xml:space="preserve"> symbol sequence</w:t>
      </w:r>
      <w:r w:rsidR="002D2643">
        <w:rPr>
          <w:rFonts w:ascii="Times New Roman" w:eastAsia="宋体" w:hAnsi="Times New Roman" w:cs="Times New Roman"/>
          <w:kern w:val="0"/>
          <w:sz w:val="20"/>
          <w:szCs w:val="24"/>
        </w:rPr>
        <w:t xml:space="preserve">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K</m:t>
            </m:r>
          </m:sub>
        </m:sSub>
        <m:r>
          <m:rPr>
            <m:sty m:val="p"/>
          </m:rPr>
          <w:rPr>
            <w:rFonts w:ascii="Cambria Math" w:eastAsia="宋体" w:hAnsi="Cambria Math" w:cs="Times New Roman"/>
            <w:kern w:val="0"/>
            <w:sz w:val="20"/>
            <w:szCs w:val="24"/>
          </w:rPr>
          <m:t>=</m:t>
        </m:r>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r>
                  <w:rPr>
                    <w:rFonts w:ascii="Cambria Math" w:eastAsia="宋体" w:hAnsi="Cambria Math" w:cs="Times New Roman"/>
                    <w:kern w:val="0"/>
                    <w:sz w:val="20"/>
                    <w:szCs w:val="24"/>
                  </w:rPr>
                  <m:t>1</m:t>
                </m:r>
                <m:r>
                  <m:rPr>
                    <m:sty m:val="p"/>
                  </m:rPr>
                  <w:rPr>
                    <w:rFonts w:ascii="Cambria Math" w:eastAsia="宋体" w:hAnsi="Cambria Math" w:cs="Times New Roman"/>
                    <w:kern w:val="0"/>
                    <w:sz w:val="20"/>
                    <w:szCs w:val="24"/>
                  </w:rPr>
                  <m:t>⋯1</m:t>
                </m:r>
              </m:e>
            </m:d>
          </m:e>
          <m:sup>
            <m:r>
              <w:rPr>
                <w:rFonts w:ascii="Cambria Math" w:eastAsia="宋体" w:hAnsi="Cambria Math" w:cs="Times New Roman"/>
                <w:kern w:val="0"/>
                <w:sz w:val="20"/>
                <w:szCs w:val="24"/>
              </w:rPr>
              <m:t>T</m:t>
            </m:r>
          </m:sup>
        </m:sSup>
      </m:oMath>
      <w:r w:rsidR="00FC293A">
        <w:rPr>
          <w:rFonts w:ascii="Times New Roman" w:eastAsia="宋体" w:hAnsi="Times New Roman" w:cs="Times New Roman"/>
          <w:kern w:val="0"/>
          <w:sz w:val="20"/>
          <w:szCs w:val="24"/>
        </w:rPr>
        <w:t>, t</w:t>
      </w:r>
      <w:r w:rsidR="002D2643">
        <w:rPr>
          <w:rFonts w:ascii="Times New Roman" w:eastAsia="宋体" w:hAnsi="Times New Roman" w:cs="Times New Roman"/>
          <w:kern w:val="0"/>
          <w:sz w:val="20"/>
          <w:szCs w:val="24"/>
        </w:rPr>
        <w:t xml:space="preserve">he pdf of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oMath>
      <w:r w:rsidR="002D2643">
        <w:rPr>
          <w:rFonts w:ascii="Times New Roman" w:eastAsia="宋体" w:hAnsi="Times New Roman" w:cs="Times New Roman" w:hint="eastAsia"/>
          <w:kern w:val="0"/>
          <w:sz w:val="20"/>
          <w:szCs w:val="24"/>
        </w:rPr>
        <w:t xml:space="preserve"> </w:t>
      </w:r>
      <w:r w:rsidR="00FC293A">
        <w:rPr>
          <w:rFonts w:ascii="Times New Roman" w:eastAsia="宋体" w:hAnsi="Times New Roman" w:cs="Times New Roman"/>
          <w:kern w:val="0"/>
          <w:sz w:val="20"/>
          <w:szCs w:val="24"/>
        </w:rPr>
        <w:t>follows</w:t>
      </w:r>
      <w:r w:rsidR="002D2643" w:rsidRPr="00F0151D">
        <w:rPr>
          <w:rFonts w:ascii="Times New Roman" w:eastAsia="宋体" w:hAnsi="Times New Roman" w:cs="Times New Roman"/>
          <w:kern w:val="0"/>
          <w:sz w:val="20"/>
          <w:szCs w:val="24"/>
        </w:rPr>
        <w:t xml:space="preserve"> non</w:t>
      </w:r>
      <w:r w:rsidR="00FC293A">
        <w:rPr>
          <w:rFonts w:ascii="Times New Roman" w:eastAsia="宋体" w:hAnsi="Times New Roman" w:cs="Times New Roman"/>
          <w:kern w:val="0"/>
          <w:sz w:val="20"/>
          <w:szCs w:val="24"/>
        </w:rPr>
        <w:t>-</w:t>
      </w:r>
      <w:r w:rsidR="002D2643" w:rsidRPr="00F0151D">
        <w:rPr>
          <w:rFonts w:ascii="Times New Roman" w:eastAsia="宋体" w:hAnsi="Times New Roman" w:cs="Times New Roman"/>
          <w:kern w:val="0"/>
          <w:sz w:val="20"/>
          <w:szCs w:val="24"/>
        </w:rPr>
        <w:t>central Chi-square distributed</w:t>
      </w:r>
      <w:r w:rsidR="002D2643">
        <w:rPr>
          <w:rFonts w:ascii="Times New Roman" w:eastAsia="宋体" w:hAnsi="Times New Roman" w:cs="Times New Roman"/>
          <w:kern w:val="0"/>
          <w:sz w:val="20"/>
          <w:szCs w:val="24"/>
        </w:rPr>
        <w:t xml:space="preserve"> function</w:t>
      </w:r>
      <w:r w:rsidR="00655B8F">
        <w:rPr>
          <w:rFonts w:ascii="Times New Roman" w:eastAsia="宋体" w:hAnsi="Times New Roman" w:cs="Times New Roman"/>
          <w:kern w:val="0"/>
          <w:sz w:val="20"/>
          <w:szCs w:val="24"/>
        </w:rPr>
        <w:t xml:space="preserve"> and thus, t</w:t>
      </w:r>
      <w:r w:rsidR="002D2643">
        <w:rPr>
          <w:rFonts w:ascii="Times New Roman" w:eastAsia="宋体" w:hAnsi="Times New Roman" w:cs="Times New Roman"/>
          <w:kern w:val="0"/>
          <w:sz w:val="20"/>
          <w:szCs w:val="24"/>
        </w:rPr>
        <w:t xml:space="preserve">he joint pdf of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oMath>
      <w:r w:rsidR="002D2643">
        <w:rPr>
          <w:rFonts w:ascii="Times New Roman" w:eastAsia="宋体" w:hAnsi="Times New Roman" w:cs="Times New Roman" w:hint="eastAsia"/>
          <w:kern w:val="0"/>
          <w:sz w:val="20"/>
          <w:szCs w:val="24"/>
        </w:rPr>
        <w:t xml:space="preserve"> </w:t>
      </w:r>
      <w:r w:rsidR="002D2643">
        <w:rPr>
          <w:rFonts w:ascii="Times New Roman" w:eastAsia="宋体" w:hAnsi="Times New Roman" w:cs="Times New Roman"/>
          <w:kern w:val="0"/>
          <w:sz w:val="20"/>
          <w:szCs w:val="24"/>
        </w:rPr>
        <w:t>is obtained as,</w:t>
      </w:r>
    </w:p>
    <w:p w14:paraId="6F859B40" w14:textId="50BEC54E" w:rsidR="002D2643" w:rsidRPr="00E338B6" w:rsidRDefault="00026B01" w:rsidP="00E338B6">
      <w:pPr>
        <w:widowControl/>
        <w:spacing w:after="120"/>
        <w:jc w:val="right"/>
        <w:rPr>
          <w:rFonts w:ascii="Times New Roman" w:eastAsia="宋体" w:hAnsi="Times New Roman" w:cs="Times New Roman"/>
          <w:kern w:val="0"/>
          <w:sz w:val="20"/>
          <w:szCs w:val="24"/>
        </w:rPr>
      </w:pPr>
      <m:oMath>
        <m:r>
          <m:rPr>
            <m:sty m:val="p"/>
          </m:rPr>
          <w:rPr>
            <w:rFonts w:ascii="Cambria Math" w:eastAsia="宋体" w:hAnsi="Cambria Math" w:cs="Times New Roman"/>
            <w:kern w:val="0"/>
            <w:sz w:val="20"/>
            <w:szCs w:val="24"/>
          </w:rPr>
          <m:t>p</m:t>
        </m:r>
        <m:d>
          <m:dPr>
            <m:ctrlPr>
              <w:rPr>
                <w:rFonts w:ascii="Cambria Math" w:eastAsia="宋体" w:hAnsi="Cambria Math" w:cs="Times New Roman"/>
                <w:kern w:val="0"/>
                <w:sz w:val="20"/>
                <w:szCs w:val="24"/>
              </w:rPr>
            </m:ctrlPr>
          </m:dPr>
          <m:e>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e>
        </m:d>
        <m:r>
          <m:rPr>
            <m:sty m:val="p"/>
          </m:rPr>
          <w:rPr>
            <w:rFonts w:ascii="Cambria Math" w:eastAsia="宋体" w:hAnsi="Cambria Math" w:cs="Times New Roman"/>
            <w:kern w:val="0"/>
            <w:sz w:val="20"/>
            <w:szCs w:val="24"/>
          </w:rPr>
          <m:t>=</m:t>
        </m:r>
        <m:nary>
          <m:naryPr>
            <m:chr m:val="∏"/>
            <m:limLoc m:val="undOvr"/>
            <m:ctrlPr>
              <w:rPr>
                <w:rFonts w:ascii="Cambria Math" w:eastAsia="宋体" w:hAnsi="Cambria Math" w:cs="Times New Roman"/>
                <w:kern w:val="0"/>
                <w:sz w:val="20"/>
                <w:szCs w:val="24"/>
              </w:rPr>
            </m:ctrlPr>
          </m:naryPr>
          <m:sub>
            <m:r>
              <w:rPr>
                <w:rFonts w:ascii="Cambria Math" w:eastAsia="宋体" w:hAnsi="Cambria Math" w:cs="Times New Roman"/>
                <w:kern w:val="0"/>
                <w:sz w:val="20"/>
                <w:szCs w:val="24"/>
              </w:rPr>
              <m:t>j=0</m:t>
            </m:r>
          </m:sub>
          <m:sup>
            <m:r>
              <w:rPr>
                <w:rFonts w:ascii="Cambria Math" w:eastAsia="宋体" w:hAnsi="Cambria Math" w:cs="Times New Roman"/>
                <w:kern w:val="0"/>
                <w:sz w:val="20"/>
                <w:szCs w:val="24"/>
              </w:rPr>
              <m:t>K-1</m:t>
            </m:r>
          </m:sup>
          <m:e>
            <m:f>
              <m:fPr>
                <m:ctrlPr>
                  <w:rPr>
                    <w:rFonts w:ascii="Cambria Math" w:eastAsia="宋体" w:hAnsi="Cambria Math" w:cs="Times New Roman"/>
                    <w:kern w:val="0"/>
                    <w:sz w:val="20"/>
                    <w:szCs w:val="24"/>
                  </w:rPr>
                </m:ctrlPr>
              </m:fPr>
              <m:num>
                <m:r>
                  <w:rPr>
                    <w:rFonts w:ascii="Cambria Math" w:eastAsia="宋体" w:hAnsi="Cambria Math" w:cs="Times New Roman"/>
                    <w:kern w:val="0"/>
                    <w:sz w:val="20"/>
                    <w:szCs w:val="24"/>
                  </w:rPr>
                  <m:t>1</m:t>
                </m:r>
              </m:num>
              <m:den>
                <m:r>
                  <w:rPr>
                    <w:rFonts w:ascii="Cambria Math" w:eastAsia="宋体" w:hAnsi="Cambria Math" w:cs="Times New Roman"/>
                    <w:kern w:val="0"/>
                    <w:sz w:val="20"/>
                    <w:szCs w:val="24"/>
                  </w:rPr>
                  <m:t>2</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den>
            </m:f>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e</m:t>
                </m:r>
              </m:e>
              <m:sup>
                <m:r>
                  <w:rPr>
                    <w:rFonts w:ascii="Cambria Math" w:eastAsia="宋体" w:hAnsi="Cambria Math" w:cs="Times New Roman"/>
                    <w:kern w:val="0"/>
                    <w:sz w:val="20"/>
                    <w:szCs w:val="24"/>
                  </w:rPr>
                  <m:t>-</m:t>
                </m:r>
                <m:f>
                  <m:fPr>
                    <m:ctrlPr>
                      <w:rPr>
                        <w:rFonts w:ascii="Cambria Math" w:eastAsia="宋体" w:hAnsi="Cambria Math" w:cs="Times New Roman"/>
                        <w:i/>
                        <w:kern w:val="0"/>
                        <w:sz w:val="20"/>
                        <w:szCs w:val="24"/>
                      </w:rPr>
                    </m:ctrlPr>
                  </m:fPr>
                  <m:num>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j</m:t>
                        </m:r>
                      </m:sub>
                    </m:sSub>
                    <m:r>
                      <w:rPr>
                        <w:rFonts w:ascii="Cambria Math" w:eastAsia="宋体" w:hAnsi="Cambria Math" w:cs="Times New Roman"/>
                        <w:kern w:val="0"/>
                        <w:sz w:val="20"/>
                        <w:szCs w:val="24"/>
                      </w:rPr>
                      <m:t>+</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A</m:t>
                        </m:r>
                      </m:e>
                      <m:sup>
                        <m:r>
                          <w:rPr>
                            <w:rFonts w:ascii="Cambria Math" w:eastAsia="宋体" w:hAnsi="Cambria Math" w:cs="Times New Roman"/>
                            <w:kern w:val="0"/>
                            <w:sz w:val="20"/>
                            <w:szCs w:val="24"/>
                          </w:rPr>
                          <m:t>2</m:t>
                        </m:r>
                      </m:sup>
                    </m:sSup>
                  </m:num>
                  <m:den>
                    <m:r>
                      <w:rPr>
                        <w:rFonts w:ascii="Cambria Math" w:eastAsia="宋体" w:hAnsi="Cambria Math" w:cs="Times New Roman"/>
                        <w:kern w:val="0"/>
                        <w:sz w:val="20"/>
                        <w:szCs w:val="24"/>
                      </w:rPr>
                      <m:t>2</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den>
                </m:f>
              </m:sup>
            </m:sSup>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I</m:t>
                </m:r>
              </m:e>
              <m:sub>
                <m:r>
                  <w:rPr>
                    <w:rFonts w:ascii="Cambria Math" w:eastAsia="宋体" w:hAnsi="Cambria Math" w:cs="Times New Roman"/>
                    <w:kern w:val="0"/>
                    <w:sz w:val="20"/>
                    <w:szCs w:val="24"/>
                  </w:rPr>
                  <m:t>0</m:t>
                </m:r>
              </m:sub>
            </m:sSub>
            <m:d>
              <m:dPr>
                <m:ctrlPr>
                  <w:rPr>
                    <w:rFonts w:ascii="Cambria Math" w:eastAsia="宋体" w:hAnsi="Cambria Math" w:cs="Times New Roman"/>
                    <w:i/>
                    <w:kern w:val="0"/>
                    <w:sz w:val="20"/>
                    <w:szCs w:val="24"/>
                  </w:rPr>
                </m:ctrlPr>
              </m:dPr>
              <m:e>
                <m:f>
                  <m:fPr>
                    <m:ctrlPr>
                      <w:rPr>
                        <w:rFonts w:ascii="Cambria Math" w:eastAsia="宋体" w:hAnsi="Cambria Math" w:cs="Times New Roman"/>
                        <w:i/>
                        <w:kern w:val="0"/>
                        <w:sz w:val="20"/>
                        <w:szCs w:val="24"/>
                      </w:rPr>
                    </m:ctrlPr>
                  </m:fPr>
                  <m:num>
                    <m:rad>
                      <m:radPr>
                        <m:degHide m:val="1"/>
                        <m:ctrlPr>
                          <w:rPr>
                            <w:rFonts w:ascii="Cambria Math" w:eastAsia="宋体" w:hAnsi="Cambria Math" w:cs="Times New Roman"/>
                            <w:i/>
                            <w:kern w:val="0"/>
                            <w:sz w:val="20"/>
                            <w:szCs w:val="24"/>
                          </w:rPr>
                        </m:ctrlPr>
                      </m:radPr>
                      <m:deg/>
                      <m:e>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j</m:t>
                            </m:r>
                          </m:sub>
                        </m:sSub>
                      </m:e>
                    </m:rad>
                    <m:r>
                      <w:rPr>
                        <w:rFonts w:ascii="Cambria Math" w:eastAsia="宋体" w:hAnsi="Cambria Math" w:cs="Times New Roman"/>
                        <w:kern w:val="0"/>
                        <w:sz w:val="20"/>
                        <w:szCs w:val="24"/>
                      </w:rPr>
                      <m:t>A</m:t>
                    </m:r>
                  </m:num>
                  <m:den>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den>
                </m:f>
              </m:e>
            </m:d>
          </m:e>
        </m:nary>
      </m:oMath>
      <w:r w:rsidR="00D22E16">
        <w:rPr>
          <w:rFonts w:ascii="Times New Roman" w:eastAsia="宋体" w:hAnsi="Times New Roman" w:cs="Times New Roman" w:hint="eastAsia"/>
          <w:kern w:val="0"/>
          <w:sz w:val="20"/>
          <w:szCs w:val="24"/>
        </w:rPr>
        <w:t xml:space="preserve"> </w:t>
      </w:r>
      <w:r w:rsidR="00D22E16">
        <w:rPr>
          <w:rFonts w:ascii="Times New Roman" w:eastAsia="宋体" w:hAnsi="Times New Roman" w:cs="Times New Roman"/>
          <w:kern w:val="0"/>
          <w:sz w:val="20"/>
          <w:szCs w:val="24"/>
        </w:rPr>
        <w:t xml:space="preserve">                          (eq.1)</w:t>
      </w:r>
    </w:p>
    <w:p w14:paraId="2B8B24B1" w14:textId="71105BD5" w:rsidR="002D2643" w:rsidRDefault="00C422A2" w:rsidP="006C3999">
      <w:pPr>
        <w:widowControl/>
        <w:spacing w:beforeLines="50" w:before="120" w:after="120"/>
        <w:rPr>
          <w:rFonts w:ascii="Times New Roman" w:eastAsia="宋体" w:hAnsi="Times New Roman" w:cs="Times New Roman"/>
          <w:kern w:val="0"/>
          <w:sz w:val="20"/>
          <w:szCs w:val="24"/>
        </w:rPr>
      </w:pP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M</m:t>
            </m:r>
          </m:e>
          <m:sub>
            <m:r>
              <m:rPr>
                <m:sty m:val="p"/>
              </m:rPr>
              <w:rPr>
                <w:rFonts w:ascii="Cambria Math" w:eastAsia="宋体" w:hAnsi="Cambria Math" w:cs="Times New Roman"/>
                <w:kern w:val="0"/>
                <w:sz w:val="20"/>
                <w:szCs w:val="24"/>
              </w:rPr>
              <m:t>1</m:t>
            </m:r>
          </m:sub>
        </m:sSub>
      </m:oMath>
      <w:r w:rsidR="006B48BD">
        <w:rPr>
          <w:rFonts w:ascii="Times New Roman" w:eastAsia="宋体" w:hAnsi="Times New Roman" w:cs="Times New Roman"/>
          <w:kern w:val="0"/>
          <w:sz w:val="20"/>
          <w:szCs w:val="24"/>
        </w:rPr>
        <w:t xml:space="preserve"> </w:t>
      </w:r>
      <w:r w:rsidR="006B48BD" w:rsidRPr="00F0151D">
        <w:rPr>
          <w:rFonts w:ascii="Times New Roman" w:eastAsia="宋体" w:hAnsi="Times New Roman" w:cs="Times New Roman"/>
          <w:kern w:val="0"/>
          <w:sz w:val="20"/>
          <w:szCs w:val="24"/>
        </w:rPr>
        <w:t xml:space="preserve">and </w:t>
      </w:r>
      <m:oMath>
        <m:r>
          <w:rPr>
            <w:rFonts w:ascii="Cambria Math" w:eastAsia="宋体" w:hAnsi="Cambria Math" w:cs="Times New Roman"/>
            <w:kern w:val="0"/>
            <w:sz w:val="20"/>
            <w:szCs w:val="24"/>
          </w:rPr>
          <m:t>V</m:t>
        </m:r>
      </m:oMath>
      <w:r w:rsidR="006B48BD">
        <w:rPr>
          <w:rFonts w:ascii="Times New Roman" w:eastAsia="宋体" w:hAnsi="Times New Roman" w:cs="Times New Roman" w:hint="eastAsia"/>
          <w:kern w:val="0"/>
          <w:sz w:val="20"/>
          <w:szCs w:val="24"/>
        </w:rPr>
        <w:t xml:space="preserve"> </w:t>
      </w:r>
      <w:r w:rsidR="006B48BD">
        <w:rPr>
          <w:rFonts w:ascii="Times New Roman" w:eastAsia="宋体" w:hAnsi="Times New Roman" w:cs="Times New Roman"/>
          <w:kern w:val="0"/>
          <w:sz w:val="20"/>
          <w:szCs w:val="24"/>
        </w:rPr>
        <w:t xml:space="preserve">for </w:t>
      </w:r>
      <w:r w:rsidR="006B48BD" w:rsidRPr="00F0151D">
        <w:rPr>
          <w:rFonts w:ascii="Times New Roman" w:eastAsia="宋体" w:hAnsi="Times New Roman" w:cs="Times New Roman"/>
          <w:kern w:val="0"/>
          <w:sz w:val="20"/>
          <w:szCs w:val="24"/>
        </w:rPr>
        <w:t xml:space="preserve">the </w:t>
      </w:r>
      <w:proofErr w:type="spellStart"/>
      <w:proofErr w:type="gramStart"/>
      <w:r w:rsidR="006B48BD" w:rsidRPr="00F0151D">
        <w:rPr>
          <w:rFonts w:ascii="Times New Roman" w:eastAsia="宋体" w:hAnsi="Times New Roman" w:cs="Times New Roman"/>
          <w:kern w:val="0"/>
          <w:sz w:val="20"/>
          <w:szCs w:val="24"/>
        </w:rPr>
        <w:t>non central</w:t>
      </w:r>
      <w:proofErr w:type="spellEnd"/>
      <w:proofErr w:type="gramEnd"/>
      <w:r w:rsidR="006B48BD" w:rsidRPr="00F0151D">
        <w:rPr>
          <w:rFonts w:ascii="Times New Roman" w:eastAsia="宋体" w:hAnsi="Times New Roman" w:cs="Times New Roman"/>
          <w:kern w:val="0"/>
          <w:sz w:val="20"/>
          <w:szCs w:val="24"/>
        </w:rPr>
        <w:t xml:space="preserve"> Chi-square distributed random variable</w:t>
      </w:r>
      <w:r w:rsidR="006B48BD">
        <w:rPr>
          <w:rFonts w:ascii="Times New Roman" w:eastAsia="宋体" w:hAnsi="Times New Roman" w:cs="Times New Roman"/>
          <w:kern w:val="0"/>
          <w:sz w:val="20"/>
          <w:szCs w:val="24"/>
        </w:rPr>
        <w:t xml:space="preserve">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oMath>
      <w:r w:rsidR="006B48BD">
        <w:rPr>
          <w:rFonts w:ascii="Times New Roman" w:eastAsia="宋体" w:hAnsi="Times New Roman" w:cs="Times New Roman" w:hint="eastAsia"/>
          <w:kern w:val="0"/>
          <w:sz w:val="20"/>
          <w:szCs w:val="24"/>
        </w:rPr>
        <w:t xml:space="preserve"> </w:t>
      </w:r>
      <w:r w:rsidR="006B48BD">
        <w:rPr>
          <w:rFonts w:ascii="Times New Roman" w:eastAsia="宋体" w:hAnsi="Times New Roman" w:cs="Times New Roman"/>
          <w:kern w:val="0"/>
          <w:sz w:val="20"/>
          <w:szCs w:val="24"/>
        </w:rPr>
        <w:t>is known as,</w:t>
      </w:r>
    </w:p>
    <w:p w14:paraId="327A551B" w14:textId="2F4F04A6" w:rsidR="006B48BD" w:rsidRPr="006B48BD" w:rsidRDefault="00C422A2" w:rsidP="00E338B6">
      <w:pPr>
        <w:widowControl/>
        <w:spacing w:after="120"/>
        <w:jc w:val="right"/>
        <w:rPr>
          <w:rFonts w:ascii="Times New Roman" w:eastAsia="宋体" w:hAnsi="Times New Roman" w:cs="Times New Roman"/>
          <w:kern w:val="0"/>
          <w:sz w:val="20"/>
          <w:szCs w:val="24"/>
        </w:rPr>
      </w:pPr>
      <m:oMath>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M</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=2</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r>
          <w:rPr>
            <w:rFonts w:ascii="Cambria Math" w:eastAsia="宋体" w:hAnsi="Cambria Math" w:cs="Times New Roman"/>
            <w:kern w:val="0"/>
            <w:sz w:val="20"/>
            <w:szCs w:val="24"/>
          </w:rPr>
          <m:t>+</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A</m:t>
            </m:r>
          </m:e>
          <m:sup>
            <m:r>
              <w:rPr>
                <w:rFonts w:ascii="Cambria Math" w:eastAsia="宋体" w:hAnsi="Cambria Math" w:cs="Times New Roman"/>
                <w:kern w:val="0"/>
                <w:sz w:val="20"/>
                <w:szCs w:val="24"/>
              </w:rPr>
              <m:t>2</m:t>
            </m:r>
          </m:sup>
        </m:sSup>
      </m:oMath>
      <w:r w:rsidR="00D22E16">
        <w:rPr>
          <w:rFonts w:ascii="Times New Roman" w:eastAsia="宋体" w:hAnsi="Times New Roman" w:cs="Times New Roman" w:hint="eastAsia"/>
          <w:kern w:val="0"/>
          <w:sz w:val="20"/>
          <w:szCs w:val="24"/>
        </w:rPr>
        <w:t xml:space="preserve"> </w:t>
      </w:r>
      <w:r w:rsidR="00D22E16">
        <w:rPr>
          <w:rFonts w:ascii="Times New Roman" w:eastAsia="宋体" w:hAnsi="Times New Roman" w:cs="Times New Roman"/>
          <w:kern w:val="0"/>
          <w:sz w:val="20"/>
          <w:szCs w:val="24"/>
        </w:rPr>
        <w:t xml:space="preserve">                                  </w:t>
      </w:r>
      <w:r w:rsidR="00D22E16">
        <w:rPr>
          <w:rFonts w:ascii="Times New Roman" w:eastAsia="宋体" w:hAnsi="Times New Roman" w:cs="Times New Roman" w:hint="eastAsia"/>
          <w:kern w:val="0"/>
          <w:sz w:val="20"/>
          <w:szCs w:val="24"/>
        </w:rPr>
        <w:t>(</w:t>
      </w:r>
      <w:r w:rsidR="00D22E16">
        <w:rPr>
          <w:rFonts w:ascii="Times New Roman" w:eastAsia="宋体" w:hAnsi="Times New Roman" w:cs="Times New Roman"/>
          <w:kern w:val="0"/>
          <w:sz w:val="20"/>
          <w:szCs w:val="24"/>
        </w:rPr>
        <w:t>eq.2)</w:t>
      </w:r>
    </w:p>
    <w:p w14:paraId="187EC5FA" w14:textId="49712F4B" w:rsidR="006B48BD" w:rsidRPr="0053245F" w:rsidRDefault="00026B01" w:rsidP="00E338B6">
      <w:pPr>
        <w:widowControl/>
        <w:spacing w:after="120"/>
        <w:jc w:val="right"/>
        <w:rPr>
          <w:rFonts w:ascii="Times New Roman" w:eastAsia="宋体" w:hAnsi="Times New Roman" w:cs="Times New Roman"/>
          <w:kern w:val="0"/>
          <w:sz w:val="20"/>
          <w:szCs w:val="24"/>
        </w:rPr>
      </w:pPr>
      <m:oMath>
        <m:r>
          <w:rPr>
            <w:rFonts w:ascii="Cambria Math" w:eastAsia="宋体" w:hAnsi="Cambria Math" w:cs="Times New Roman"/>
            <w:kern w:val="0"/>
            <w:sz w:val="20"/>
            <w:szCs w:val="24"/>
          </w:rPr>
          <m:t>V=4</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4</m:t>
            </m:r>
          </m:sup>
        </m:sSup>
        <m:r>
          <w:rPr>
            <w:rFonts w:ascii="Cambria Math" w:eastAsia="宋体" w:hAnsi="Cambria Math" w:cs="Times New Roman"/>
            <w:kern w:val="0"/>
            <w:sz w:val="20"/>
            <w:szCs w:val="24"/>
          </w:rPr>
          <m:t>+</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4</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r>
              <w:rPr>
                <w:rFonts w:ascii="Cambria Math" w:eastAsia="宋体" w:hAnsi="Cambria Math" w:cs="Times New Roman"/>
                <w:kern w:val="0"/>
                <w:sz w:val="20"/>
                <w:szCs w:val="24"/>
              </w:rPr>
              <m:t>A</m:t>
            </m:r>
          </m:e>
          <m:sup>
            <m:r>
              <w:rPr>
                <w:rFonts w:ascii="Cambria Math" w:eastAsia="宋体" w:hAnsi="Cambria Math" w:cs="Times New Roman"/>
                <w:kern w:val="0"/>
                <w:sz w:val="20"/>
                <w:szCs w:val="24"/>
              </w:rPr>
              <m:t>2</m:t>
            </m:r>
          </m:sup>
        </m:sSup>
      </m:oMath>
      <w:r w:rsidR="00D22E16">
        <w:rPr>
          <w:rFonts w:ascii="Times New Roman" w:eastAsia="宋体" w:hAnsi="Times New Roman" w:cs="Times New Roman" w:hint="eastAsia"/>
          <w:kern w:val="0"/>
          <w:sz w:val="20"/>
          <w:szCs w:val="24"/>
        </w:rPr>
        <w:t xml:space="preserve"> </w:t>
      </w:r>
      <w:r w:rsidR="00D22E16">
        <w:rPr>
          <w:rFonts w:ascii="Times New Roman" w:eastAsia="宋体" w:hAnsi="Times New Roman" w:cs="Times New Roman"/>
          <w:kern w:val="0"/>
          <w:sz w:val="20"/>
          <w:szCs w:val="24"/>
        </w:rPr>
        <w:t xml:space="preserve">                                (eq.3)</w:t>
      </w:r>
    </w:p>
    <w:p w14:paraId="1B9FE8C0" w14:textId="7079E5A9" w:rsidR="006B48BD" w:rsidRDefault="006B48BD" w:rsidP="00E338B6">
      <w:pPr>
        <w:widowControl/>
        <w:spacing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Where </w:t>
      </w:r>
      <w:r w:rsidRPr="00E338B6">
        <w:rPr>
          <w:rFonts w:ascii="Times New Roman" w:eastAsia="宋体" w:hAnsi="Times New Roman" w:cs="Times New Roman"/>
          <w:kern w:val="0"/>
          <w:sz w:val="20"/>
          <w:szCs w:val="24"/>
        </w:rPr>
        <w:t xml:space="preserve">A is the amplitude of the signal </w:t>
      </w:r>
      <w:r>
        <w:rPr>
          <w:rFonts w:ascii="Times New Roman" w:eastAsia="宋体" w:hAnsi="Times New Roman" w:cs="Times New Roman" w:hint="eastAsia"/>
          <w:kern w:val="0"/>
          <w:sz w:val="20"/>
          <w:szCs w:val="24"/>
        </w:rPr>
        <w:t>a</w:t>
      </w:r>
      <w:r>
        <w:rPr>
          <w:rFonts w:ascii="Times New Roman" w:eastAsia="宋体" w:hAnsi="Times New Roman" w:cs="Times New Roman"/>
          <w:kern w:val="0"/>
          <w:sz w:val="20"/>
          <w:szCs w:val="24"/>
        </w:rPr>
        <w:t xml:space="preserve">nd </w:t>
      </w:r>
      <m:oMath>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oMath>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 xml:space="preserve">is </w:t>
      </w:r>
      <w:r>
        <w:rPr>
          <w:rFonts w:ascii="Times New Roman" w:eastAsia="等线" w:hAnsi="Times New Roman" w:cs="Times New Roman"/>
          <w:kern w:val="0"/>
          <w:sz w:val="20"/>
          <w:szCs w:val="20"/>
        </w:rPr>
        <w:t>t</w:t>
      </w:r>
      <w:r w:rsidRPr="0053245F">
        <w:rPr>
          <w:rFonts w:ascii="Times New Roman" w:eastAsia="等线" w:hAnsi="Times New Roman" w:cs="Times New Roman"/>
          <w:kern w:val="0"/>
          <w:sz w:val="20"/>
          <w:szCs w:val="20"/>
        </w:rPr>
        <w:t>he noise variance</w:t>
      </w:r>
      <w:r>
        <w:rPr>
          <w:rFonts w:ascii="Times New Roman" w:eastAsia="等线" w:hAnsi="Times New Roman" w:cs="Times New Roman"/>
          <w:kern w:val="0"/>
          <w:sz w:val="20"/>
          <w:szCs w:val="20"/>
        </w:rPr>
        <w:t>.</w:t>
      </w:r>
    </w:p>
    <w:p w14:paraId="1C1B0E1D" w14:textId="70E40A34" w:rsidR="00DC7BA9" w:rsidRDefault="00C81C29" w:rsidP="006C3999">
      <w:pPr>
        <w:widowControl/>
        <w:spacing w:beforeLines="50" w:before="120" w:after="120"/>
        <w:rPr>
          <w:rFonts w:ascii="Times New Roman" w:eastAsia="等线" w:hAnsi="Times New Roman" w:cs="Times New Roman"/>
          <w:kern w:val="0"/>
          <w:sz w:val="20"/>
          <w:szCs w:val="20"/>
        </w:rPr>
      </w:pPr>
      <w:r>
        <w:rPr>
          <w:rFonts w:ascii="Times New Roman" w:eastAsia="宋体" w:hAnsi="Times New Roman" w:cs="Times New Roman"/>
          <w:kern w:val="0"/>
          <w:sz w:val="20"/>
          <w:szCs w:val="24"/>
        </w:rPr>
        <w:t xml:space="preserve">Accordingly, </w:t>
      </w:r>
      <m:oMath>
        <m:sSub>
          <m:sSubPr>
            <m:ctrlPr>
              <w:rPr>
                <w:rFonts w:ascii="Cambria Math" w:eastAsia="等线" w:hAnsi="Cambria Math" w:cs="Times New Roman"/>
                <w:kern w:val="0"/>
                <w:sz w:val="20"/>
                <w:szCs w:val="20"/>
              </w:rPr>
            </m:ctrlPr>
          </m:sSubPr>
          <m:e>
            <m:r>
              <w:rPr>
                <w:rFonts w:ascii="Cambria Math" w:eastAsia="等线" w:hAnsi="Cambria Math" w:cs="Times New Roman"/>
                <w:kern w:val="0"/>
                <w:sz w:val="20"/>
                <w:szCs w:val="20"/>
              </w:rPr>
              <m:t>M</m:t>
            </m:r>
          </m:e>
          <m:sub>
            <m:r>
              <m:rPr>
                <m:sty m:val="p"/>
              </m:rPr>
              <w:rPr>
                <w:rFonts w:ascii="Cambria Math" w:eastAsia="等线" w:hAnsi="Cambria Math" w:cs="Times New Roman"/>
                <w:kern w:val="0"/>
                <w:sz w:val="20"/>
                <w:szCs w:val="20"/>
              </w:rPr>
              <m:t>1</m:t>
            </m:r>
          </m:sub>
        </m:sSub>
        <m:r>
          <w:rPr>
            <w:rFonts w:ascii="Cambria Math" w:eastAsia="等线" w:hAnsi="Cambria Math" w:cs="Times New Roman"/>
            <w:kern w:val="0"/>
            <w:sz w:val="20"/>
            <w:szCs w:val="20"/>
          </w:rPr>
          <m:t>V</m:t>
        </m:r>
      </m:oMath>
      <w:r w:rsidR="00ED1B03" w:rsidRPr="0053245F">
        <w:rPr>
          <w:rFonts w:ascii="Times New Roman" w:eastAsia="等线" w:hAnsi="Times New Roman" w:cs="Times New Roman" w:hint="eastAsia"/>
          <w:kern w:val="0"/>
          <w:sz w:val="20"/>
          <w:szCs w:val="20"/>
        </w:rPr>
        <w:t xml:space="preserve"> </w:t>
      </w:r>
      <w:r w:rsidR="00ED1B03" w:rsidRPr="0053245F">
        <w:rPr>
          <w:rFonts w:ascii="Times New Roman" w:eastAsia="等线" w:hAnsi="Times New Roman" w:cs="Times New Roman"/>
          <w:kern w:val="0"/>
          <w:sz w:val="20"/>
          <w:szCs w:val="20"/>
        </w:rPr>
        <w:t>estimator</w:t>
      </w:r>
      <w:r w:rsidR="00ED1B03">
        <w:rPr>
          <w:rFonts w:ascii="Times New Roman" w:eastAsia="等线" w:hAnsi="Times New Roman" w:cs="Times New Roman"/>
          <w:kern w:val="0"/>
          <w:sz w:val="20"/>
          <w:szCs w:val="20"/>
        </w:rPr>
        <w:t xml:space="preserve"> contains 2 steps.</w:t>
      </w:r>
    </w:p>
    <w:p w14:paraId="4DC93723" w14:textId="3A86F36A" w:rsidR="00ED1B03" w:rsidRPr="00E338B6" w:rsidRDefault="00ED1B03" w:rsidP="00ED1B03">
      <w:pPr>
        <w:pStyle w:val="affff0"/>
        <w:widowControl/>
        <w:numPr>
          <w:ilvl w:val="0"/>
          <w:numId w:val="59"/>
        </w:numPr>
        <w:spacing w:beforeLines="50" w:before="120" w:after="120"/>
        <w:ind w:firstLineChars="0"/>
        <w:rPr>
          <w:rFonts w:ascii="Times New Roman" w:eastAsia="等线" w:hAnsi="Times New Roman" w:cs="Times New Roman"/>
          <w:kern w:val="0"/>
          <w:sz w:val="20"/>
          <w:szCs w:val="20"/>
        </w:rPr>
      </w:pPr>
      <w:r>
        <w:rPr>
          <w:rFonts w:ascii="Times New Roman" w:eastAsia="等线" w:hAnsi="Times New Roman" w:cs="Times New Roman"/>
          <w:kern w:val="0"/>
          <w:sz w:val="20"/>
          <w:szCs w:val="20"/>
        </w:rPr>
        <w:t xml:space="preserve">Step1: </w:t>
      </w:r>
      <w:r w:rsidR="007126AE">
        <w:rPr>
          <w:rFonts w:ascii="Times New Roman" w:eastAsia="等线" w:hAnsi="Times New Roman" w:cs="Times New Roman"/>
          <w:kern w:val="0"/>
          <w:sz w:val="20"/>
          <w:szCs w:val="20"/>
        </w:rPr>
        <w:t>o</w:t>
      </w:r>
      <w:r w:rsidR="00655B8F">
        <w:rPr>
          <w:rFonts w:ascii="Times New Roman" w:eastAsia="等线" w:hAnsi="Times New Roman" w:cs="Times New Roman"/>
          <w:kern w:val="0"/>
          <w:sz w:val="20"/>
          <w:szCs w:val="20"/>
        </w:rPr>
        <w:t>btain the</w:t>
      </w:r>
      <w:r w:rsidR="007126AE">
        <w:rPr>
          <w:rFonts w:ascii="Times New Roman" w:eastAsia="等线" w:hAnsi="Times New Roman" w:cs="Times New Roman"/>
          <w:kern w:val="0"/>
          <w:sz w:val="20"/>
          <w:szCs w:val="20"/>
        </w:rPr>
        <w:t xml:space="preserve"> estimated values of </w:t>
      </w:r>
      <w:r w:rsidR="00655B8F">
        <w:rPr>
          <w:rFonts w:ascii="Times New Roman" w:eastAsia="等线" w:hAnsi="Times New Roman" w:cs="Times New Roman"/>
          <w:kern w:val="0"/>
          <w:sz w:val="20"/>
          <w:szCs w:val="20"/>
        </w:rPr>
        <w:t xml:space="preserve">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M</m:t>
            </m:r>
          </m:e>
          <m:sub>
            <m:r>
              <m:rPr>
                <m:sty m:val="p"/>
              </m:rPr>
              <w:rPr>
                <w:rFonts w:ascii="Cambria Math" w:eastAsia="宋体" w:hAnsi="Cambria Math" w:cs="Times New Roman"/>
                <w:kern w:val="0"/>
                <w:sz w:val="20"/>
                <w:szCs w:val="24"/>
              </w:rPr>
              <m:t>1</m:t>
            </m:r>
          </m:sub>
        </m:sSub>
      </m:oMath>
      <w:r w:rsidRPr="00F0151D">
        <w:rPr>
          <w:rFonts w:ascii="Times New Roman" w:eastAsia="宋体" w:hAnsi="Times New Roman" w:cs="Times New Roman"/>
          <w:kern w:val="0"/>
          <w:sz w:val="20"/>
          <w:szCs w:val="24"/>
        </w:rPr>
        <w:t xml:space="preserve"> and </w:t>
      </w:r>
      <m:oMath>
        <m:r>
          <w:rPr>
            <w:rFonts w:ascii="Cambria Math" w:eastAsia="宋体" w:hAnsi="Cambria Math" w:cs="Times New Roman"/>
            <w:kern w:val="0"/>
            <w:sz w:val="20"/>
            <w:szCs w:val="24"/>
          </w:rPr>
          <m:t>V</m:t>
        </m:r>
      </m:oMath>
      <w:r w:rsidRPr="00F0151D">
        <w:rPr>
          <w:rFonts w:ascii="Times New Roman" w:eastAsia="宋体" w:hAnsi="Times New Roman" w:cs="Times New Roman"/>
          <w:kern w:val="0"/>
          <w:sz w:val="20"/>
          <w:szCs w:val="24"/>
        </w:rPr>
        <w:t xml:space="preserve"> of</w:t>
      </w:r>
      <w:r>
        <w:rPr>
          <w:rFonts w:ascii="Times New Roman" w:eastAsia="宋体" w:hAnsi="Times New Roman" w:cs="Times New Roman"/>
          <w:kern w:val="0"/>
          <w:sz w:val="20"/>
          <w:szCs w:val="24"/>
        </w:rPr>
        <w:t xml:space="preserve">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oMath>
      <w:r w:rsidR="00D22E16">
        <w:rPr>
          <w:rFonts w:ascii="Times New Roman" w:eastAsia="宋体" w:hAnsi="Times New Roman" w:cs="Times New Roman"/>
          <w:kern w:val="0"/>
          <w:sz w:val="20"/>
          <w:szCs w:val="24"/>
        </w:rPr>
        <w:t>, where</w:t>
      </w:r>
      <w:r w:rsidR="00D22E16">
        <w:rPr>
          <w:rFonts w:ascii="Times New Roman" w:eastAsia="等线" w:hAnsi="Times New Roman" w:cs="Times New Roman"/>
          <w:kern w:val="0"/>
          <w:sz w:val="20"/>
          <w:szCs w:val="20"/>
        </w:rPr>
        <w:t xml:space="preserve"> </w:t>
      </w:r>
      <w:r w:rsidR="007126AE">
        <w:rPr>
          <w:rFonts w:ascii="Times New Roman" w:eastAsia="等线" w:hAnsi="Times New Roman" w:cs="Times New Roman"/>
          <w:kern w:val="0"/>
          <w:sz w:val="20"/>
          <w:szCs w:val="20"/>
        </w:rPr>
        <w:t xml:space="preserve">the estimated values of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M</m:t>
            </m:r>
          </m:e>
          <m:sub>
            <m:r>
              <m:rPr>
                <m:sty m:val="p"/>
              </m:rPr>
              <w:rPr>
                <w:rFonts w:ascii="Cambria Math" w:eastAsia="宋体" w:hAnsi="Cambria Math" w:cs="Times New Roman"/>
                <w:kern w:val="0"/>
                <w:sz w:val="20"/>
                <w:szCs w:val="24"/>
              </w:rPr>
              <m:t>1</m:t>
            </m:r>
          </m:sub>
        </m:sSub>
      </m:oMath>
      <w:r w:rsidR="007126AE" w:rsidRPr="00F0151D">
        <w:rPr>
          <w:rFonts w:ascii="Times New Roman" w:eastAsia="宋体" w:hAnsi="Times New Roman" w:cs="Times New Roman"/>
          <w:kern w:val="0"/>
          <w:sz w:val="20"/>
          <w:szCs w:val="24"/>
        </w:rPr>
        <w:t xml:space="preserve"> and </w:t>
      </w:r>
      <m:oMath>
        <m:r>
          <w:rPr>
            <w:rFonts w:ascii="Cambria Math" w:eastAsia="宋体" w:hAnsi="Cambria Math" w:cs="Times New Roman"/>
            <w:kern w:val="0"/>
            <w:sz w:val="20"/>
            <w:szCs w:val="24"/>
          </w:rPr>
          <m:t>V</m:t>
        </m:r>
      </m:oMath>
      <w:r w:rsidR="007126AE" w:rsidRPr="00F0151D">
        <w:rPr>
          <w:rFonts w:ascii="Times New Roman" w:eastAsia="宋体" w:hAnsi="Times New Roman" w:cs="Times New Roman"/>
          <w:kern w:val="0"/>
          <w:sz w:val="20"/>
          <w:szCs w:val="24"/>
        </w:rPr>
        <w:t xml:space="preserve"> </w:t>
      </w:r>
      <w:r w:rsidR="00D22E16">
        <w:rPr>
          <w:rFonts w:ascii="Times New Roman" w:eastAsia="宋体" w:hAnsi="Times New Roman" w:cs="Times New Roman"/>
          <w:kern w:val="0"/>
          <w:sz w:val="20"/>
          <w:szCs w:val="24"/>
        </w:rPr>
        <w:t xml:space="preserve">are average value and variance of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oMath>
      <w:r w:rsidR="00D22E16">
        <w:rPr>
          <w:rFonts w:ascii="Times New Roman" w:eastAsia="宋体" w:hAnsi="Times New Roman" w:cs="Times New Roman" w:hint="eastAsia"/>
          <w:kern w:val="0"/>
          <w:sz w:val="20"/>
          <w:szCs w:val="24"/>
        </w:rPr>
        <w:t>,</w:t>
      </w:r>
      <w:r w:rsidR="00D22E16">
        <w:rPr>
          <w:rFonts w:ascii="Times New Roman" w:eastAsia="宋体" w:hAnsi="Times New Roman" w:cs="Times New Roman"/>
          <w:kern w:val="0"/>
          <w:sz w:val="20"/>
          <w:szCs w:val="24"/>
        </w:rPr>
        <w:t xml:space="preserve"> respectively.</w:t>
      </w:r>
    </w:p>
    <w:p w14:paraId="46F0B2B3" w14:textId="71DF2BC8" w:rsidR="00ED1B03" w:rsidRPr="00E338B6" w:rsidRDefault="00ED1B03" w:rsidP="00ED1B03">
      <w:pPr>
        <w:pStyle w:val="affff0"/>
        <w:widowControl/>
        <w:numPr>
          <w:ilvl w:val="0"/>
          <w:numId w:val="59"/>
        </w:numPr>
        <w:spacing w:beforeLines="50" w:before="120" w:after="120"/>
        <w:ind w:firstLineChars="0"/>
        <w:rPr>
          <w:rFonts w:ascii="Times New Roman" w:eastAsia="等线" w:hAnsi="Times New Roman" w:cs="Times New Roman"/>
          <w:kern w:val="0"/>
          <w:sz w:val="20"/>
          <w:szCs w:val="20"/>
        </w:rPr>
      </w:pPr>
      <w:r>
        <w:rPr>
          <w:rFonts w:ascii="Times New Roman" w:eastAsia="等线" w:hAnsi="Times New Roman" w:cs="Times New Roman"/>
          <w:kern w:val="0"/>
          <w:sz w:val="20"/>
          <w:szCs w:val="20"/>
        </w:rPr>
        <w:t xml:space="preserve">Step2: </w:t>
      </w:r>
      <w:r w:rsidR="00D22E16">
        <w:rPr>
          <w:rFonts w:ascii="Times New Roman" w:eastAsia="等线" w:hAnsi="Times New Roman" w:cs="Times New Roman"/>
          <w:kern w:val="0"/>
          <w:sz w:val="20"/>
          <w:szCs w:val="20"/>
        </w:rPr>
        <w:t xml:space="preserve">calculate </w:t>
      </w:r>
      <w:r w:rsidR="00091764" w:rsidRPr="0053245F">
        <w:rPr>
          <w:rFonts w:ascii="Times New Roman" w:eastAsia="等线" w:hAnsi="Times New Roman" w:cs="Times New Roman"/>
          <w:kern w:val="0"/>
          <w:sz w:val="20"/>
          <w:szCs w:val="20"/>
        </w:rPr>
        <w:t xml:space="preserve">for </w:t>
      </w:r>
      <w:r w:rsidR="00562720">
        <w:rPr>
          <w:rFonts w:ascii="Times New Roman" w:eastAsia="等线" w:hAnsi="Times New Roman" w:cs="Times New Roman"/>
          <w:kern w:val="0"/>
          <w:sz w:val="20"/>
          <w:szCs w:val="20"/>
        </w:rPr>
        <w:t>A</w:t>
      </w:r>
      <w:r w:rsidR="00091764">
        <w:rPr>
          <w:rFonts w:ascii="Times New Roman" w:eastAsia="等线" w:hAnsi="Times New Roman" w:cs="Times New Roman"/>
          <w:kern w:val="0"/>
          <w:sz w:val="20"/>
          <w:szCs w:val="20"/>
        </w:rPr>
        <w:t xml:space="preserve"> and </w:t>
      </w:r>
      <m:oMath>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oMath>
      <w:r w:rsidR="00091764">
        <w:rPr>
          <w:rFonts w:ascii="Times New Roman" w:eastAsia="等线" w:hAnsi="Times New Roman" w:cs="Times New Roman"/>
          <w:kern w:val="0"/>
          <w:sz w:val="20"/>
          <w:szCs w:val="20"/>
        </w:rPr>
        <w:t xml:space="preserve"> </w:t>
      </w:r>
      <w:r w:rsidR="00026B01">
        <w:rPr>
          <w:rFonts w:ascii="Times New Roman" w:eastAsia="等线" w:hAnsi="Times New Roman" w:cs="Times New Roman"/>
          <w:kern w:val="0"/>
          <w:sz w:val="20"/>
          <w:szCs w:val="20"/>
        </w:rPr>
        <w:t>according to</w:t>
      </w:r>
      <w:r w:rsidR="00D22E16">
        <w:rPr>
          <w:rFonts w:ascii="Times New Roman" w:eastAsia="等线" w:hAnsi="Times New Roman" w:cs="Times New Roman"/>
          <w:kern w:val="0"/>
          <w:sz w:val="20"/>
          <w:szCs w:val="20"/>
        </w:rPr>
        <w:t xml:space="preserve"> eq.2 and eq.3</w:t>
      </w:r>
      <w:r w:rsidR="006B48BD">
        <w:rPr>
          <w:rFonts w:ascii="Times New Roman" w:eastAsia="宋体" w:hAnsi="Times New Roman" w:cs="Times New Roman"/>
          <w:kern w:val="0"/>
          <w:sz w:val="20"/>
          <w:szCs w:val="24"/>
        </w:rPr>
        <w:t>.</w:t>
      </w:r>
    </w:p>
    <w:p w14:paraId="5F0C3B7D" w14:textId="73531255" w:rsidR="00965ABA" w:rsidRDefault="00965ABA" w:rsidP="006C3999">
      <w:pPr>
        <w:widowControl/>
        <w:spacing w:beforeLines="50" w:before="120" w:after="120"/>
        <w:rPr>
          <w:rFonts w:ascii="Times New Roman" w:eastAsia="等线" w:hAnsi="Times New Roman" w:cs="Times New Roman"/>
          <w:kern w:val="0"/>
          <w:sz w:val="20"/>
          <w:szCs w:val="20"/>
        </w:rPr>
      </w:pPr>
      <w:r w:rsidRPr="0053245F">
        <w:rPr>
          <w:rFonts w:ascii="Times New Roman" w:eastAsia="等线" w:hAnsi="Times New Roman" w:cs="Times New Roman"/>
          <w:kern w:val="0"/>
          <w:sz w:val="20"/>
          <w:szCs w:val="20"/>
        </w:rPr>
        <w:t>Finally, the SNR is obtained from amplitude of the signal and noise variance.</w:t>
      </w:r>
    </w:p>
    <w:p w14:paraId="78CE90D2" w14:textId="7E63CE3E" w:rsidR="00F13504" w:rsidRPr="00B02027" w:rsidRDefault="00473720" w:rsidP="00E338B6">
      <w:pPr>
        <w:widowControl/>
        <w:spacing w:after="120"/>
        <w:ind w:leftChars="6" w:left="13"/>
        <w:rPr>
          <w:rFonts w:ascii="Times New Roman" w:eastAsia="宋体" w:hAnsi="Times New Roman" w:cs="Times New Roman"/>
          <w:kern w:val="0"/>
          <w:sz w:val="20"/>
          <w:szCs w:val="24"/>
        </w:rPr>
      </w:pPr>
      <w:r>
        <w:rPr>
          <w:rFonts w:ascii="Times New Roman" w:eastAsia="等线" w:hAnsi="Times New Roman" w:cs="Times New Roman"/>
          <w:kern w:val="0"/>
          <w:sz w:val="20"/>
          <w:szCs w:val="20"/>
        </w:rPr>
        <w:t>Additionally</w:t>
      </w:r>
      <w:r w:rsidR="00844D4E">
        <w:rPr>
          <w:rFonts w:ascii="Times New Roman" w:eastAsia="等线" w:hAnsi="Times New Roman" w:cs="Times New Roman"/>
          <w:kern w:val="0"/>
          <w:sz w:val="20"/>
          <w:szCs w:val="20"/>
        </w:rPr>
        <w:t xml:space="preserve">, such estimation can be </w:t>
      </w:r>
      <w:r w:rsidR="00F13504" w:rsidRPr="00B02027">
        <w:rPr>
          <w:rFonts w:ascii="Times New Roman" w:eastAsia="宋体" w:hAnsi="Times New Roman" w:cs="Times New Roman"/>
          <w:kern w:val="0"/>
          <w:sz w:val="20"/>
          <w:szCs w:val="24"/>
        </w:rPr>
        <w:t xml:space="preserve">extended to estimate the interference power. </w:t>
      </w:r>
      <w:r>
        <w:rPr>
          <w:rFonts w:ascii="Times New Roman" w:eastAsia="宋体" w:hAnsi="Times New Roman" w:cs="Times New Roman"/>
          <w:kern w:val="0"/>
          <w:sz w:val="20"/>
          <w:szCs w:val="24"/>
        </w:rPr>
        <w:t>Consequently</w:t>
      </w:r>
      <w:r w:rsidR="00F13504" w:rsidRPr="00B02027">
        <w:rPr>
          <w:rFonts w:ascii="Times New Roman" w:eastAsia="宋体" w:hAnsi="Times New Roman" w:cs="Times New Roman"/>
          <w:kern w:val="0"/>
          <w:sz w:val="20"/>
          <w:szCs w:val="24"/>
        </w:rPr>
        <w:t>, the desired signal power</w:t>
      </w:r>
      <w:r w:rsidR="00657825">
        <w:rPr>
          <w:rFonts w:ascii="Times New Roman" w:eastAsia="宋体" w:hAnsi="Times New Roman" w:cs="Times New Roman"/>
          <w:kern w:val="0"/>
          <w:sz w:val="20"/>
          <w:szCs w:val="24"/>
        </w:rPr>
        <w:t xml:space="preserve"> as well as</w:t>
      </w:r>
      <w:r>
        <w:rPr>
          <w:rFonts w:ascii="Times New Roman" w:eastAsia="宋体" w:hAnsi="Times New Roman" w:cs="Times New Roman"/>
          <w:kern w:val="0"/>
          <w:sz w:val="20"/>
          <w:szCs w:val="24"/>
        </w:rPr>
        <w:t xml:space="preserve"> the </w:t>
      </w:r>
      <w:r w:rsidR="00F13504" w:rsidRPr="00B02027">
        <w:rPr>
          <w:rFonts w:ascii="Times New Roman" w:eastAsia="宋体" w:hAnsi="Times New Roman" w:cs="Times New Roman"/>
          <w:kern w:val="0"/>
          <w:sz w:val="20"/>
          <w:szCs w:val="24"/>
        </w:rPr>
        <w:t xml:space="preserve">noise and interference power can be derived, the RSRP, </w:t>
      </w:r>
      <w:r w:rsidR="00F13504" w:rsidRPr="00B02027">
        <w:rPr>
          <w:rFonts w:ascii="Times New Roman" w:eastAsia="宋体" w:hAnsi="Times New Roman" w:cs="Times New Roman" w:hint="eastAsia"/>
          <w:kern w:val="0"/>
          <w:sz w:val="20"/>
          <w:szCs w:val="24"/>
        </w:rPr>
        <w:t>RSRQ</w:t>
      </w:r>
      <w:r w:rsidR="00F13504" w:rsidRPr="00B02027">
        <w:rPr>
          <w:rFonts w:ascii="Times New Roman" w:eastAsia="宋体" w:hAnsi="Times New Roman" w:cs="Times New Roman"/>
          <w:kern w:val="0"/>
          <w:sz w:val="20"/>
          <w:szCs w:val="24"/>
        </w:rPr>
        <w:t xml:space="preserve"> and SINR </w:t>
      </w:r>
      <w:r w:rsidR="00657825">
        <w:rPr>
          <w:rFonts w:ascii="Times New Roman" w:eastAsia="宋体" w:hAnsi="Times New Roman" w:cs="Times New Roman"/>
          <w:kern w:val="0"/>
          <w:sz w:val="20"/>
          <w:szCs w:val="24"/>
        </w:rPr>
        <w:t xml:space="preserve">can </w:t>
      </w:r>
      <w:r w:rsidR="00F13504" w:rsidRPr="00B02027">
        <w:rPr>
          <w:rFonts w:ascii="Times New Roman" w:eastAsia="宋体" w:hAnsi="Times New Roman" w:cs="Times New Roman"/>
          <w:kern w:val="0"/>
          <w:sz w:val="20"/>
          <w:szCs w:val="24"/>
        </w:rPr>
        <w:t xml:space="preserve">be derived for WUR. </w:t>
      </w:r>
    </w:p>
    <w:p w14:paraId="7E6B7B1E" w14:textId="5C8569D0" w:rsidR="00F13504" w:rsidRDefault="00290432" w:rsidP="00E338B6">
      <w:pPr>
        <w:widowControl/>
        <w:spacing w:after="120"/>
        <w:ind w:leftChars="6" w:left="13"/>
        <w:rPr>
          <w:rFonts w:ascii="Times New Roman" w:eastAsia="宋体" w:hAnsi="Times New Roman" w:cs="Times New Roman"/>
          <w:kern w:val="0"/>
          <w:sz w:val="20"/>
          <w:szCs w:val="24"/>
        </w:rPr>
      </w:pPr>
      <w:r>
        <w:rPr>
          <w:rFonts w:ascii="Times New Roman" w:eastAsia="宋体" w:hAnsi="Times New Roman" w:cs="Times New Roman"/>
          <w:kern w:val="0"/>
          <w:sz w:val="20"/>
          <w:szCs w:val="24"/>
        </w:rPr>
        <w:t>Also</w:t>
      </w:r>
      <w:r w:rsidR="00F13504" w:rsidRPr="00B02027">
        <w:rPr>
          <w:rFonts w:ascii="Times New Roman" w:eastAsia="宋体" w:hAnsi="Times New Roman" w:cs="Times New Roman"/>
          <w:kern w:val="0"/>
          <w:sz w:val="20"/>
          <w:szCs w:val="24"/>
        </w:rPr>
        <w:t>, a simple way to evaluate the link quality can be detection error rate. UE can calculate the detection error rate in certain duration. If the error rate is higher than certain threshold, it means channel quality is getting worse. Thus, measurements for signal power or noise/interference power may not needed. Additional mechanisms based on this new metric can be further studied.</w:t>
      </w:r>
    </w:p>
    <w:p w14:paraId="430BD211" w14:textId="0D0CA23E" w:rsidR="00B02027" w:rsidRPr="00B02027" w:rsidRDefault="00B02027" w:rsidP="00B02027">
      <w:pPr>
        <w:widowControl/>
        <w:adjustRightInd w:val="0"/>
        <w:snapToGrid w:val="0"/>
        <w:rPr>
          <w:rFonts w:ascii="Times New Roman" w:eastAsia="宋体" w:hAnsi="Times New Roman" w:cs="Times New Roman"/>
          <w:b/>
          <w:kern w:val="0"/>
          <w:sz w:val="20"/>
          <w:szCs w:val="24"/>
        </w:rPr>
      </w:pPr>
      <w:bookmarkStart w:id="42" w:name="PP10"/>
      <w:r w:rsidRPr="00B02027">
        <w:rPr>
          <w:rFonts w:ascii="Times New Roman" w:eastAsia="Times New Roman" w:hAnsi="Times New Roman" w:cs="Times New Roman"/>
          <w:b/>
          <w:kern w:val="0"/>
          <w:sz w:val="20"/>
          <w:szCs w:val="20"/>
          <w:lang w:eastAsia="en-US"/>
        </w:rPr>
        <w:t xml:space="preserve">Proposal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Proposal \* ARABIC </w:instrText>
      </w:r>
      <w:r w:rsidRPr="00B02027">
        <w:rPr>
          <w:rFonts w:ascii="Times New Roman" w:eastAsia="Times New Roman" w:hAnsi="Times New Roman" w:cs="Times New Roman"/>
          <w:b/>
          <w:kern w:val="0"/>
          <w:sz w:val="20"/>
          <w:szCs w:val="20"/>
          <w:lang w:eastAsia="en-US"/>
        </w:rPr>
        <w:fldChar w:fldCharType="separate"/>
      </w:r>
      <w:r w:rsidR="009428FD">
        <w:rPr>
          <w:rFonts w:ascii="Times New Roman" w:eastAsia="Times New Roman" w:hAnsi="Times New Roman" w:cs="Times New Roman"/>
          <w:b/>
          <w:noProof/>
          <w:kern w:val="0"/>
          <w:sz w:val="20"/>
          <w:szCs w:val="20"/>
          <w:lang w:eastAsia="en-US"/>
        </w:rPr>
        <w:t>10</w:t>
      </w:r>
      <w:r w:rsidRPr="00B02027">
        <w:rPr>
          <w:rFonts w:ascii="Times New Roman" w:eastAsia="Times New Roman"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Pr="00B02027">
        <w:rPr>
          <w:rFonts w:ascii="Times New Roman" w:eastAsia="宋体" w:hAnsi="Times New Roman" w:cs="Times New Roman"/>
          <w:b/>
          <w:kern w:val="0"/>
          <w:sz w:val="20"/>
          <w:szCs w:val="24"/>
        </w:rPr>
        <w:t xml:space="preserve"> </w:t>
      </w:r>
      <w:r w:rsidRPr="00B02027">
        <w:rPr>
          <w:rFonts w:ascii="Times New Roman" w:eastAsia="宋体" w:hAnsi="Times New Roman" w:cs="Times New Roman" w:hint="eastAsia"/>
          <w:b/>
          <w:kern w:val="0"/>
          <w:sz w:val="20"/>
          <w:szCs w:val="24"/>
        </w:rPr>
        <w:t>F</w:t>
      </w:r>
      <w:r w:rsidRPr="00B02027">
        <w:rPr>
          <w:rFonts w:ascii="Times New Roman" w:eastAsia="宋体" w:hAnsi="Times New Roman" w:cs="Times New Roman"/>
          <w:b/>
          <w:kern w:val="0"/>
          <w:sz w:val="20"/>
          <w:szCs w:val="24"/>
        </w:rPr>
        <w:t xml:space="preserve">ollowing measurement metrics can be considered for </w:t>
      </w:r>
      <w:r w:rsidR="00B17146" w:rsidRPr="00B02027">
        <w:rPr>
          <w:rFonts w:ascii="Times New Roman" w:eastAsia="宋体" w:hAnsi="Times New Roman" w:cs="Times New Roman"/>
          <w:b/>
          <w:kern w:val="0"/>
          <w:sz w:val="20"/>
          <w:szCs w:val="24"/>
        </w:rPr>
        <w:t>measur</w:t>
      </w:r>
      <w:r w:rsidR="00B17146">
        <w:rPr>
          <w:rFonts w:ascii="Times New Roman" w:eastAsia="宋体" w:hAnsi="Times New Roman" w:cs="Times New Roman"/>
          <w:b/>
          <w:kern w:val="0"/>
          <w:sz w:val="20"/>
          <w:szCs w:val="24"/>
        </w:rPr>
        <w:t>ement using</w:t>
      </w:r>
      <w:r w:rsidRPr="00B02027">
        <w:rPr>
          <w:rFonts w:ascii="Times New Roman" w:eastAsia="宋体" w:hAnsi="Times New Roman" w:cs="Times New Roman"/>
          <w:b/>
          <w:kern w:val="0"/>
          <w:sz w:val="20"/>
          <w:szCs w:val="24"/>
        </w:rPr>
        <w:t xml:space="preserve"> WUR</w:t>
      </w:r>
    </w:p>
    <w:p w14:paraId="3786B7CF" w14:textId="77777777" w:rsidR="00B02027" w:rsidRPr="00DD09C7" w:rsidRDefault="00B02027" w:rsidP="00060D7A">
      <w:pPr>
        <w:widowControl/>
        <w:numPr>
          <w:ilvl w:val="0"/>
          <w:numId w:val="22"/>
        </w:numPr>
        <w:adjustRightInd w:val="0"/>
        <w:snapToGrid w:val="0"/>
        <w:jc w:val="left"/>
        <w:rPr>
          <w:rFonts w:ascii="Times New Roman" w:eastAsia="宋体" w:hAnsi="Times New Roman" w:cs="Times New Roman"/>
          <w:b/>
          <w:sz w:val="20"/>
          <w:szCs w:val="20"/>
        </w:rPr>
      </w:pPr>
      <w:r w:rsidRPr="00DD09C7">
        <w:rPr>
          <w:rFonts w:ascii="Times New Roman" w:eastAsia="宋体" w:hAnsi="Times New Roman" w:cs="Times New Roman"/>
          <w:b/>
          <w:sz w:val="20"/>
          <w:szCs w:val="20"/>
        </w:rPr>
        <w:t>LP-RSRP;</w:t>
      </w:r>
    </w:p>
    <w:p w14:paraId="46464DAD" w14:textId="77777777" w:rsidR="00B02027" w:rsidRPr="00E338B6" w:rsidRDefault="00B02027" w:rsidP="00060D7A">
      <w:pPr>
        <w:widowControl/>
        <w:numPr>
          <w:ilvl w:val="0"/>
          <w:numId w:val="22"/>
        </w:numPr>
        <w:adjustRightInd w:val="0"/>
        <w:snapToGrid w:val="0"/>
        <w:jc w:val="left"/>
        <w:rPr>
          <w:rFonts w:ascii="Times New Roman" w:eastAsia="宋体" w:hAnsi="Times New Roman" w:cs="Times New Roman"/>
          <w:b/>
          <w:color w:val="000000" w:themeColor="text1"/>
          <w:sz w:val="20"/>
          <w:szCs w:val="20"/>
        </w:rPr>
      </w:pPr>
      <w:r w:rsidRPr="00E338B6">
        <w:rPr>
          <w:rFonts w:ascii="Times New Roman" w:eastAsia="宋体" w:hAnsi="Times New Roman" w:cs="Times New Roman"/>
          <w:b/>
          <w:color w:val="000000" w:themeColor="text1"/>
          <w:sz w:val="20"/>
          <w:szCs w:val="20"/>
        </w:rPr>
        <w:t>LP-RSRQ;</w:t>
      </w:r>
    </w:p>
    <w:p w14:paraId="121EB8A6" w14:textId="5F566F1A" w:rsidR="00B02027" w:rsidRPr="00E338B6" w:rsidRDefault="00B02027" w:rsidP="00060D7A">
      <w:pPr>
        <w:widowControl/>
        <w:numPr>
          <w:ilvl w:val="0"/>
          <w:numId w:val="22"/>
        </w:numPr>
        <w:adjustRightInd w:val="0"/>
        <w:snapToGrid w:val="0"/>
        <w:jc w:val="left"/>
        <w:rPr>
          <w:rFonts w:ascii="Times New Roman" w:eastAsia="宋体" w:hAnsi="Times New Roman" w:cs="Times New Roman"/>
          <w:b/>
          <w:color w:val="000000" w:themeColor="text1"/>
          <w:sz w:val="20"/>
          <w:szCs w:val="20"/>
        </w:rPr>
      </w:pPr>
      <w:r w:rsidRPr="00E338B6">
        <w:rPr>
          <w:rFonts w:ascii="Times New Roman" w:eastAsia="宋体" w:hAnsi="Times New Roman" w:cs="Times New Roman"/>
          <w:b/>
          <w:color w:val="000000" w:themeColor="text1"/>
          <w:sz w:val="20"/>
          <w:szCs w:val="20"/>
        </w:rPr>
        <w:t>LP-SINR;</w:t>
      </w:r>
      <w:r w:rsidR="006A32B4" w:rsidRPr="00E338B6">
        <w:rPr>
          <w:rFonts w:ascii="Times New Roman" w:eastAsia="宋体" w:hAnsi="Times New Roman" w:cs="Times New Roman"/>
          <w:b/>
          <w:color w:val="000000" w:themeColor="text1"/>
          <w:sz w:val="20"/>
          <w:szCs w:val="20"/>
        </w:rPr>
        <w:t xml:space="preserve"> </w:t>
      </w:r>
    </w:p>
    <w:p w14:paraId="5A43198A" w14:textId="0C506CD8" w:rsidR="007F6314" w:rsidRPr="00E338B6" w:rsidRDefault="00B02027" w:rsidP="00E338B6">
      <w:pPr>
        <w:widowControl/>
        <w:numPr>
          <w:ilvl w:val="0"/>
          <w:numId w:val="22"/>
        </w:numPr>
        <w:adjustRightInd w:val="0"/>
        <w:snapToGrid w:val="0"/>
        <w:jc w:val="left"/>
        <w:rPr>
          <w:rFonts w:ascii="Times New Roman" w:eastAsia="宋体" w:hAnsi="Times New Roman" w:cs="Times New Roman"/>
          <w:b/>
          <w:color w:val="000000" w:themeColor="text1"/>
          <w:sz w:val="20"/>
          <w:szCs w:val="20"/>
        </w:rPr>
      </w:pPr>
      <w:r w:rsidRPr="00E338B6">
        <w:rPr>
          <w:rFonts w:ascii="Times New Roman" w:eastAsia="宋体" w:hAnsi="Times New Roman" w:cs="Times New Roman"/>
          <w:b/>
          <w:color w:val="000000" w:themeColor="text1"/>
          <w:sz w:val="20"/>
          <w:szCs w:val="20"/>
        </w:rPr>
        <w:t>Detection error rate.</w:t>
      </w:r>
      <w:r w:rsidR="003540A2" w:rsidRPr="00E338B6">
        <w:rPr>
          <w:rFonts w:ascii="Times New Roman" w:eastAsia="宋体" w:hAnsi="Times New Roman" w:cs="Times New Roman"/>
          <w:b/>
          <w:color w:val="000000" w:themeColor="text1"/>
          <w:sz w:val="20"/>
          <w:szCs w:val="20"/>
        </w:rPr>
        <w:t xml:space="preserve"> </w:t>
      </w:r>
    </w:p>
    <w:bookmarkEnd w:id="42"/>
    <w:p w14:paraId="39F31C57" w14:textId="72771583" w:rsidR="00B02027" w:rsidRPr="00B02027" w:rsidRDefault="00B02027" w:rsidP="00060D7A">
      <w:pPr>
        <w:keepNext/>
        <w:keepLines/>
        <w:widowControl/>
        <w:numPr>
          <w:ilvl w:val="1"/>
          <w:numId w:val="18"/>
        </w:numPr>
        <w:spacing w:before="240" w:after="240"/>
        <w:jc w:val="left"/>
        <w:outlineLvl w:val="1"/>
        <w:rPr>
          <w:rFonts w:ascii="Arial" w:eastAsia="微软雅黑" w:hAnsi="Arial" w:cs="Arial"/>
          <w:bCs/>
          <w:iCs/>
          <w:kern w:val="0"/>
          <w:sz w:val="28"/>
          <w:szCs w:val="28"/>
        </w:rPr>
      </w:pPr>
      <w:r w:rsidRPr="00B02027">
        <w:rPr>
          <w:rFonts w:ascii="Arial" w:eastAsia="微软雅黑" w:hAnsi="Arial" w:cs="Arial"/>
          <w:bCs/>
          <w:iCs/>
          <w:kern w:val="0"/>
          <w:sz w:val="28"/>
          <w:szCs w:val="28"/>
        </w:rPr>
        <w:t>Coexistence</w:t>
      </w:r>
      <w:r w:rsidR="006E685E">
        <w:rPr>
          <w:rFonts w:ascii="Arial" w:eastAsia="微软雅黑" w:hAnsi="Arial" w:cs="Arial"/>
          <w:bCs/>
          <w:iCs/>
          <w:kern w:val="0"/>
          <w:sz w:val="28"/>
          <w:szCs w:val="28"/>
        </w:rPr>
        <w:t xml:space="preserve"> for RRC idle/inactive and connected modes</w:t>
      </w:r>
    </w:p>
    <w:p w14:paraId="3E9306FA" w14:textId="6309C21B" w:rsidR="00B02027" w:rsidRPr="00B02027" w:rsidRDefault="00B02027" w:rsidP="00B02027">
      <w:pPr>
        <w:widowControl/>
        <w:adjustRightInd w:val="0"/>
        <w:snapToGrid w:val="0"/>
        <w:spacing w:afterLines="50" w:after="120"/>
        <w:rPr>
          <w:rFonts w:ascii="Times New Roman" w:eastAsia="Times New Roman" w:hAnsi="Times New Roman" w:cs="Times New Roman"/>
          <w:kern w:val="0"/>
          <w:sz w:val="20"/>
          <w:szCs w:val="24"/>
          <w:lang w:eastAsia="en-US"/>
        </w:rPr>
      </w:pPr>
      <w:r w:rsidRPr="00B02027">
        <w:rPr>
          <w:rFonts w:ascii="Times New Roman" w:eastAsia="Times New Roman" w:hAnsi="Times New Roman" w:cs="Times New Roman" w:hint="eastAsia"/>
          <w:kern w:val="0"/>
          <w:sz w:val="20"/>
          <w:szCs w:val="24"/>
          <w:lang w:eastAsia="en-US"/>
        </w:rPr>
        <w:t>O</w:t>
      </w:r>
      <w:r w:rsidRPr="00B02027">
        <w:rPr>
          <w:rFonts w:ascii="Times New Roman" w:eastAsia="Times New Roman" w:hAnsi="Times New Roman" w:cs="Times New Roman"/>
          <w:kern w:val="0"/>
          <w:sz w:val="20"/>
          <w:szCs w:val="24"/>
          <w:lang w:eastAsia="en-US"/>
        </w:rPr>
        <w:t>ne objective for low-power wake-up signal</w:t>
      </w:r>
      <w:r w:rsidRPr="00B02027">
        <w:rPr>
          <w:rFonts w:ascii="Times New Roman" w:eastAsia="Times New Roman" w:hAnsi="Times New Roman" w:cs="Times New Roman"/>
          <w:kern w:val="0"/>
          <w:sz w:val="20"/>
          <w:szCs w:val="24"/>
          <w:lang w:eastAsia="ja-JP"/>
        </w:rPr>
        <w:t xml:space="preserve"> is to study the system impact on the coexistence with non-low-power-WUR UEs. More specifically, for LP-WUS </w:t>
      </w:r>
      <w:r w:rsidR="00C11FA8" w:rsidRPr="00B02027">
        <w:rPr>
          <w:rFonts w:ascii="Times New Roman" w:eastAsia="Times New Roman" w:hAnsi="Times New Roman" w:cs="Times New Roman"/>
          <w:kern w:val="0"/>
          <w:sz w:val="20"/>
          <w:szCs w:val="24"/>
          <w:lang w:eastAsia="ja-JP"/>
        </w:rPr>
        <w:t>in band</w:t>
      </w:r>
      <w:r w:rsidRPr="00B02027">
        <w:rPr>
          <w:rFonts w:ascii="Times New Roman" w:eastAsia="Times New Roman" w:hAnsi="Times New Roman" w:cs="Times New Roman"/>
          <w:kern w:val="0"/>
          <w:sz w:val="20"/>
          <w:szCs w:val="24"/>
          <w:lang w:eastAsia="ja-JP"/>
        </w:rPr>
        <w:t xml:space="preserve"> transmission, how to multiplex between LP-WUS and the legacy signals/channels. </w:t>
      </w:r>
      <w:r w:rsidR="00131F89">
        <w:rPr>
          <w:rFonts w:ascii="Times New Roman" w:eastAsia="Times New Roman" w:hAnsi="Times New Roman" w:cs="Times New Roman"/>
          <w:kern w:val="0"/>
          <w:sz w:val="20"/>
          <w:szCs w:val="24"/>
          <w:lang w:eastAsia="ja-JP"/>
        </w:rPr>
        <w:t>As agreed in the RAN1#112</w:t>
      </w:r>
      <w:r w:rsidR="009533C3">
        <w:rPr>
          <w:rFonts w:ascii="Times New Roman" w:eastAsia="Times New Roman" w:hAnsi="Times New Roman" w:cs="Times New Roman"/>
          <w:kern w:val="0"/>
          <w:sz w:val="20"/>
          <w:szCs w:val="24"/>
          <w:lang w:eastAsia="ja-JP"/>
        </w:rPr>
        <w:t xml:space="preserve"> meeting</w:t>
      </w:r>
      <w:r w:rsidR="00131F89">
        <w:rPr>
          <w:rFonts w:ascii="Times New Roman" w:eastAsia="Times New Roman" w:hAnsi="Times New Roman" w:cs="Times New Roman"/>
          <w:kern w:val="0"/>
          <w:sz w:val="20"/>
          <w:szCs w:val="24"/>
          <w:lang w:eastAsia="ja-JP"/>
        </w:rPr>
        <w:t xml:space="preserve"> that </w:t>
      </w:r>
      <w:r w:rsidR="00131F89">
        <w:rPr>
          <w:rFonts w:ascii="Times New Roman" w:eastAsia="Times New Roman" w:hAnsi="Times New Roman" w:cs="Times New Roman"/>
          <w:kern w:val="0"/>
          <w:sz w:val="20"/>
          <w:szCs w:val="24"/>
          <w:lang w:eastAsia="en-US"/>
        </w:rPr>
        <w:t>b</w:t>
      </w:r>
      <w:r w:rsidR="00131F89" w:rsidRPr="00B02027">
        <w:rPr>
          <w:rFonts w:ascii="Times New Roman" w:eastAsia="Times New Roman" w:hAnsi="Times New Roman" w:cs="Times New Roman"/>
          <w:kern w:val="0"/>
          <w:sz w:val="20"/>
          <w:szCs w:val="24"/>
          <w:lang w:eastAsia="en-US"/>
        </w:rPr>
        <w:t>oth</w:t>
      </w:r>
      <w:r w:rsidRPr="00B02027">
        <w:rPr>
          <w:rFonts w:ascii="Times New Roman" w:eastAsia="Times New Roman" w:hAnsi="Times New Roman" w:cs="Times New Roman"/>
          <w:kern w:val="0"/>
          <w:sz w:val="20"/>
          <w:szCs w:val="24"/>
          <w:lang w:eastAsia="en-US"/>
        </w:rPr>
        <w:t xml:space="preserve"> </w:t>
      </w:r>
      <w:proofErr w:type="spellStart"/>
      <w:r w:rsidRPr="00B02027">
        <w:rPr>
          <w:rFonts w:ascii="Times New Roman" w:eastAsia="Times New Roman" w:hAnsi="Times New Roman" w:cs="Times New Roman"/>
          <w:kern w:val="0"/>
          <w:sz w:val="20"/>
          <w:szCs w:val="24"/>
          <w:lang w:eastAsia="en-US"/>
        </w:rPr>
        <w:t>TDMed</w:t>
      </w:r>
      <w:proofErr w:type="spellEnd"/>
      <w:r w:rsidRPr="00B02027">
        <w:rPr>
          <w:rFonts w:ascii="Times New Roman" w:eastAsia="Times New Roman" w:hAnsi="Times New Roman" w:cs="Times New Roman"/>
          <w:kern w:val="0"/>
          <w:sz w:val="20"/>
          <w:szCs w:val="24"/>
          <w:lang w:eastAsia="en-US"/>
        </w:rPr>
        <w:t xml:space="preserve"> and </w:t>
      </w:r>
      <w:proofErr w:type="spellStart"/>
      <w:r w:rsidRPr="00B02027">
        <w:rPr>
          <w:rFonts w:ascii="Times New Roman" w:eastAsia="Times New Roman" w:hAnsi="Times New Roman" w:cs="Times New Roman"/>
          <w:kern w:val="0"/>
          <w:sz w:val="20"/>
          <w:szCs w:val="24"/>
          <w:lang w:eastAsia="en-US"/>
        </w:rPr>
        <w:t>FDMed</w:t>
      </w:r>
      <w:proofErr w:type="spellEnd"/>
      <w:r w:rsidRPr="00B02027">
        <w:rPr>
          <w:rFonts w:ascii="Times New Roman" w:eastAsia="Times New Roman" w:hAnsi="Times New Roman" w:cs="Times New Roman"/>
          <w:kern w:val="0"/>
          <w:sz w:val="20"/>
          <w:szCs w:val="24"/>
          <w:lang w:eastAsia="en-US"/>
        </w:rPr>
        <w:t xml:space="preserve"> multiplexing </w:t>
      </w:r>
      <w:r w:rsidR="00131F89" w:rsidRPr="00131F89">
        <w:rPr>
          <w:rFonts w:ascii="Times New Roman" w:eastAsia="Times New Roman" w:hAnsi="Times New Roman" w:cs="Times New Roman"/>
          <w:kern w:val="0"/>
          <w:sz w:val="20"/>
          <w:szCs w:val="24"/>
          <w:lang w:eastAsia="en-US"/>
        </w:rPr>
        <w:t>with other NR transmissions</w:t>
      </w:r>
      <w:r w:rsidR="00131F89">
        <w:rPr>
          <w:rFonts w:ascii="Times New Roman" w:eastAsia="Times New Roman" w:hAnsi="Times New Roman" w:cs="Times New Roman"/>
          <w:kern w:val="0"/>
          <w:sz w:val="20"/>
          <w:szCs w:val="24"/>
          <w:lang w:eastAsia="en-US"/>
        </w:rPr>
        <w:t xml:space="preserve"> should </w:t>
      </w:r>
      <w:r w:rsidRPr="00B02027">
        <w:rPr>
          <w:rFonts w:ascii="Times New Roman" w:eastAsia="Times New Roman" w:hAnsi="Times New Roman" w:cs="Times New Roman"/>
          <w:kern w:val="0"/>
          <w:sz w:val="20"/>
          <w:szCs w:val="24"/>
          <w:lang w:eastAsia="en-US"/>
        </w:rPr>
        <w:t>be studied</w:t>
      </w:r>
      <w:r w:rsidR="00131F89">
        <w:rPr>
          <w:rFonts w:ascii="Times New Roman" w:eastAsia="Times New Roman" w:hAnsi="Times New Roman" w:cs="Times New Roman"/>
          <w:kern w:val="0"/>
          <w:sz w:val="20"/>
          <w:szCs w:val="24"/>
          <w:lang w:eastAsia="en-US"/>
        </w:rPr>
        <w:t xml:space="preserve"> f</w:t>
      </w:r>
      <w:r w:rsidR="00131F89" w:rsidRPr="00131F89">
        <w:rPr>
          <w:rFonts w:ascii="Times New Roman" w:eastAsia="Times New Roman" w:hAnsi="Times New Roman" w:cs="Times New Roman"/>
          <w:kern w:val="0"/>
          <w:sz w:val="20"/>
          <w:szCs w:val="24"/>
          <w:lang w:eastAsia="en-US"/>
        </w:rPr>
        <w:t>or MC-ASK or MC-FSK waveform generation</w:t>
      </w:r>
      <w:r w:rsidRPr="00B02027">
        <w:rPr>
          <w:rFonts w:ascii="Times New Roman" w:eastAsia="Times New Roman" w:hAnsi="Times New Roman" w:cs="Times New Roman"/>
          <w:kern w:val="0"/>
          <w:sz w:val="20"/>
          <w:szCs w:val="24"/>
          <w:lang w:eastAsia="en-US"/>
        </w:rPr>
        <w:t xml:space="preserve">. </w:t>
      </w:r>
      <w:proofErr w:type="spellStart"/>
      <w:r w:rsidR="009533C3">
        <w:rPr>
          <w:rFonts w:ascii="Times New Roman" w:eastAsia="Times New Roman" w:hAnsi="Times New Roman" w:cs="Times New Roman"/>
          <w:kern w:val="0"/>
          <w:sz w:val="20"/>
          <w:szCs w:val="24"/>
          <w:lang w:eastAsia="en-US"/>
        </w:rPr>
        <w:t>TDMed</w:t>
      </w:r>
      <w:proofErr w:type="spellEnd"/>
      <w:r w:rsidR="009533C3">
        <w:rPr>
          <w:rFonts w:ascii="Times New Roman" w:eastAsia="Times New Roman" w:hAnsi="Times New Roman" w:cs="Times New Roman"/>
          <w:kern w:val="0"/>
          <w:sz w:val="20"/>
          <w:szCs w:val="24"/>
          <w:lang w:eastAsia="en-US"/>
        </w:rPr>
        <w:t xml:space="preserve"> multiplexing can be used for a carrier with smaller bandwidth, and</w:t>
      </w:r>
      <w:r w:rsidRPr="00B02027">
        <w:rPr>
          <w:rFonts w:ascii="Times New Roman" w:eastAsia="Times New Roman" w:hAnsi="Times New Roman" w:cs="Times New Roman"/>
          <w:kern w:val="0"/>
          <w:sz w:val="20"/>
          <w:szCs w:val="24"/>
          <w:lang w:eastAsia="en-US"/>
        </w:rPr>
        <w:t xml:space="preserve"> </w:t>
      </w:r>
      <w:proofErr w:type="spellStart"/>
      <w:r w:rsidRPr="00B02027">
        <w:rPr>
          <w:rFonts w:ascii="Times New Roman" w:eastAsia="Times New Roman" w:hAnsi="Times New Roman" w:cs="Times New Roman"/>
          <w:kern w:val="0"/>
          <w:sz w:val="20"/>
          <w:szCs w:val="24"/>
          <w:lang w:eastAsia="en-US"/>
        </w:rPr>
        <w:t>FDMed</w:t>
      </w:r>
      <w:proofErr w:type="spellEnd"/>
      <w:r w:rsidRPr="00B02027">
        <w:rPr>
          <w:rFonts w:ascii="Times New Roman" w:eastAsia="Times New Roman" w:hAnsi="Times New Roman" w:cs="Times New Roman"/>
          <w:kern w:val="0"/>
          <w:sz w:val="20"/>
          <w:szCs w:val="24"/>
          <w:lang w:eastAsia="en-US"/>
        </w:rPr>
        <w:t xml:space="preserve"> multiplexing between LP-WUS and legacy signals/channels is beneficial for a carrier with large bandwidth.   </w:t>
      </w:r>
    </w:p>
    <w:p w14:paraId="018D771D" w14:textId="23F472C6" w:rsidR="00B02027" w:rsidRPr="00B02027" w:rsidRDefault="00B02027" w:rsidP="00B02027">
      <w:pPr>
        <w:widowControl/>
        <w:adjustRightInd w:val="0"/>
        <w:snapToGrid w:val="0"/>
        <w:spacing w:afterLines="50" w:after="120"/>
        <w:rPr>
          <w:rFonts w:ascii="Times New Roman" w:eastAsia="Times New Roman" w:hAnsi="Times New Roman" w:cs="Times New Roman"/>
          <w:b/>
          <w:kern w:val="0"/>
          <w:sz w:val="20"/>
          <w:szCs w:val="24"/>
          <w:lang w:eastAsia="en-US"/>
        </w:rPr>
      </w:pPr>
      <w:r w:rsidRPr="00B02027">
        <w:rPr>
          <w:rFonts w:ascii="Times New Roman" w:eastAsia="Times New Roman" w:hAnsi="Times New Roman" w:cs="Times New Roman"/>
          <w:kern w:val="0"/>
          <w:sz w:val="20"/>
          <w:szCs w:val="24"/>
          <w:lang w:eastAsia="en-US"/>
        </w:rPr>
        <w:t xml:space="preserve">For </w:t>
      </w:r>
      <w:proofErr w:type="spellStart"/>
      <w:r w:rsidRPr="00B02027">
        <w:rPr>
          <w:rFonts w:ascii="Times New Roman" w:eastAsia="Times New Roman" w:hAnsi="Times New Roman" w:cs="Times New Roman"/>
          <w:kern w:val="0"/>
          <w:sz w:val="20"/>
          <w:szCs w:val="24"/>
          <w:lang w:eastAsia="en-US"/>
        </w:rPr>
        <w:t>FDMed</w:t>
      </w:r>
      <w:proofErr w:type="spellEnd"/>
      <w:r w:rsidRPr="00B02027">
        <w:rPr>
          <w:rFonts w:ascii="Times New Roman" w:eastAsia="Times New Roman" w:hAnsi="Times New Roman" w:cs="Times New Roman"/>
          <w:kern w:val="0"/>
          <w:sz w:val="20"/>
          <w:szCs w:val="24"/>
          <w:lang w:eastAsia="en-US"/>
        </w:rPr>
        <w:t xml:space="preserve"> multiplexing, the legacy DL signals/channels maybe located on both sides of the LP-WUS, given the RF filter for LP-WUR is not ideal, to reduce the interference from the legacy signals/channels, some resources </w:t>
      </w:r>
      <w:r w:rsidRPr="00B02027">
        <w:rPr>
          <w:rFonts w:ascii="Times New Roman" w:eastAsia="Times New Roman" w:hAnsi="Times New Roman" w:cs="Times New Roman"/>
          <w:kern w:val="0"/>
          <w:sz w:val="20"/>
          <w:szCs w:val="24"/>
          <w:lang w:eastAsia="en-US"/>
        </w:rPr>
        <w:lastRenderedPageBreak/>
        <w:t xml:space="preserve">need to be reserved as guard band for LP-WUS. The amount of guard band </w:t>
      </w:r>
      <w:r w:rsidR="006F7E72" w:rsidRPr="00360385">
        <w:rPr>
          <w:rFonts w:ascii="Times New Roman" w:eastAsia="宋体" w:hAnsi="Times New Roman"/>
          <w:color w:val="000000" w:themeColor="text1"/>
          <w:sz w:val="20"/>
          <w:szCs w:val="24"/>
        </w:rPr>
        <w:t xml:space="preserve">highly depends on </w:t>
      </w:r>
      <w:r w:rsidR="006F7E72">
        <w:rPr>
          <w:rFonts w:ascii="Times New Roman" w:eastAsia="宋体" w:hAnsi="Times New Roman"/>
          <w:color w:val="000000" w:themeColor="text1"/>
          <w:sz w:val="20"/>
          <w:szCs w:val="24"/>
        </w:rPr>
        <w:t xml:space="preserve">the receiver </w:t>
      </w:r>
      <w:r w:rsidR="006F7E72" w:rsidRPr="00360385">
        <w:rPr>
          <w:rFonts w:ascii="Times New Roman" w:eastAsia="宋体" w:hAnsi="Times New Roman"/>
          <w:color w:val="000000" w:themeColor="text1"/>
          <w:sz w:val="20"/>
          <w:szCs w:val="24"/>
        </w:rPr>
        <w:t>requirements on adjacent channel and adjacent subcarrier interference rejection and filter characteristics</w:t>
      </w:r>
      <w:r w:rsidR="006F7E72" w:rsidRPr="00B02027">
        <w:rPr>
          <w:rFonts w:ascii="Times New Roman" w:eastAsia="Times New Roman" w:hAnsi="Times New Roman" w:cs="Times New Roman"/>
          <w:kern w:val="0"/>
          <w:sz w:val="20"/>
          <w:szCs w:val="24"/>
          <w:lang w:eastAsia="en-US"/>
        </w:rPr>
        <w:t xml:space="preserve"> </w:t>
      </w:r>
      <w:r w:rsidR="006F7E72">
        <w:rPr>
          <w:rFonts w:ascii="Times New Roman" w:eastAsia="Times New Roman" w:hAnsi="Times New Roman" w:cs="Times New Roman"/>
          <w:kern w:val="0"/>
          <w:sz w:val="20"/>
          <w:szCs w:val="24"/>
          <w:lang w:eastAsia="en-US"/>
        </w:rPr>
        <w:t>and should be decided by RAN4.</w:t>
      </w:r>
      <w:r w:rsidRPr="00B02027">
        <w:rPr>
          <w:rFonts w:ascii="Times New Roman" w:eastAsia="Times New Roman" w:hAnsi="Times New Roman" w:cs="Times New Roman"/>
          <w:kern w:val="0"/>
          <w:sz w:val="20"/>
          <w:szCs w:val="24"/>
          <w:lang w:eastAsia="en-US"/>
        </w:rPr>
        <w:t xml:space="preserve"> </w:t>
      </w:r>
    </w:p>
    <w:p w14:paraId="116431EB" w14:textId="77777777" w:rsidR="00B02027" w:rsidRPr="00B02027" w:rsidRDefault="00B02027" w:rsidP="00B02027">
      <w:pPr>
        <w:widowControl/>
        <w:adjustRightInd w:val="0"/>
        <w:snapToGrid w:val="0"/>
        <w:spacing w:afterLines="50" w:after="120"/>
        <w:rPr>
          <w:rFonts w:ascii="Times New Roman" w:eastAsia="Times New Roman" w:hAnsi="Times New Roman" w:cs="Times New Roman"/>
          <w:kern w:val="0"/>
          <w:sz w:val="20"/>
          <w:szCs w:val="24"/>
          <w:lang w:eastAsia="en-US"/>
        </w:rPr>
      </w:pPr>
      <w:r w:rsidRPr="00B02027">
        <w:rPr>
          <w:rFonts w:ascii="Times New Roman" w:eastAsia="Times New Roman" w:hAnsi="Times New Roman" w:cs="Times New Roman"/>
          <w:kern w:val="0"/>
          <w:sz w:val="20"/>
          <w:szCs w:val="24"/>
          <w:lang w:eastAsia="en-US"/>
        </w:rPr>
        <w:t xml:space="preserve">For coexistence between the LP-WUS and NR legacy signals/channels, it can always rely on </w:t>
      </w:r>
      <w:proofErr w:type="spellStart"/>
      <w:r w:rsidRPr="00B02027">
        <w:rPr>
          <w:rFonts w:ascii="Times New Roman" w:eastAsia="Times New Roman" w:hAnsi="Times New Roman" w:cs="Times New Roman"/>
          <w:kern w:val="0"/>
          <w:sz w:val="20"/>
          <w:szCs w:val="24"/>
          <w:lang w:eastAsia="en-US"/>
        </w:rPr>
        <w:t>gNB</w:t>
      </w:r>
      <w:proofErr w:type="spellEnd"/>
      <w:r w:rsidRPr="00B02027">
        <w:rPr>
          <w:rFonts w:ascii="Times New Roman" w:eastAsia="Times New Roman" w:hAnsi="Times New Roman" w:cs="Times New Roman"/>
          <w:kern w:val="0"/>
          <w:sz w:val="20"/>
          <w:szCs w:val="24"/>
          <w:lang w:eastAsia="en-US"/>
        </w:rPr>
        <w:t xml:space="preserve"> implementation to void configuring or scheduling the overlapped resource in both frequency and time-domain between the LP-WUS and legacy signals/channels. To improve the resource multiplexing efficiency, for coexistence between the LP-WUS and the PDSCH, current mechanism of semi-static and dynamic RB-symbol-level rate-matching pattern(s) that fit with the resources occupied by LP-WUS can be used. Note that the function of semi-static rate-matching resource set is UE mandatory capability and the function of dynamic rate-matching resource set is UE optional capability since Rel-15, it works well for legacy UEs with different capabilities. In addition, in case the LP-WUS is not transmitted, the LP-WUS resources should be reusable by the network to transmit legacy signals/channels. </w:t>
      </w:r>
    </w:p>
    <w:p w14:paraId="4BDBB812" w14:textId="70160965" w:rsidR="00B02027" w:rsidRPr="00B02027" w:rsidRDefault="00B02027" w:rsidP="00B02027">
      <w:pPr>
        <w:autoSpaceDE w:val="0"/>
        <w:autoSpaceDN w:val="0"/>
        <w:adjustRightInd w:val="0"/>
        <w:snapToGrid w:val="0"/>
        <w:spacing w:afterLines="50" w:after="120"/>
        <w:rPr>
          <w:rFonts w:ascii="Times New Roman" w:eastAsia="等线" w:hAnsi="Times New Roman" w:cs="Times New Roman"/>
          <w:b/>
          <w:color w:val="000000"/>
          <w:kern w:val="0"/>
          <w:sz w:val="20"/>
          <w:szCs w:val="24"/>
        </w:rPr>
      </w:pPr>
      <w:bookmarkStart w:id="43" w:name="OB19"/>
      <w:r w:rsidRPr="00B02027">
        <w:rPr>
          <w:rFonts w:ascii="Times New Roman" w:eastAsia="MS Mincho" w:hAnsi="Times New Roman" w:cs="Segoe UI"/>
          <w:b/>
          <w:color w:val="000000"/>
          <w:kern w:val="0"/>
          <w:sz w:val="20"/>
          <w:szCs w:val="20"/>
        </w:rPr>
        <w:t xml:space="preserve">Observation </w:t>
      </w:r>
      <w:r w:rsidRPr="00B02027">
        <w:rPr>
          <w:rFonts w:ascii="Times New Roman" w:eastAsia="MS Mincho" w:hAnsi="Times New Roman" w:cs="Segoe UI"/>
          <w:b/>
          <w:color w:val="000000"/>
          <w:kern w:val="0"/>
          <w:sz w:val="20"/>
          <w:szCs w:val="20"/>
        </w:rPr>
        <w:fldChar w:fldCharType="begin"/>
      </w:r>
      <w:r w:rsidRPr="00B02027">
        <w:rPr>
          <w:rFonts w:ascii="Times New Roman" w:eastAsia="MS Mincho" w:hAnsi="Times New Roman" w:cs="Segoe UI"/>
          <w:b/>
          <w:color w:val="000000"/>
          <w:kern w:val="0"/>
          <w:sz w:val="20"/>
          <w:szCs w:val="20"/>
        </w:rPr>
        <w:instrText xml:space="preserve"> SEQ Observation \* ARABIC </w:instrText>
      </w:r>
      <w:r w:rsidRPr="00B02027">
        <w:rPr>
          <w:rFonts w:ascii="Times New Roman" w:eastAsia="MS Mincho" w:hAnsi="Times New Roman" w:cs="Segoe UI"/>
          <w:b/>
          <w:color w:val="000000"/>
          <w:kern w:val="0"/>
          <w:sz w:val="20"/>
          <w:szCs w:val="20"/>
        </w:rPr>
        <w:fldChar w:fldCharType="separate"/>
      </w:r>
      <w:r w:rsidR="00E43EC1">
        <w:rPr>
          <w:rFonts w:ascii="Times New Roman" w:eastAsia="MS Mincho" w:hAnsi="Times New Roman" w:cs="Segoe UI"/>
          <w:b/>
          <w:noProof/>
          <w:color w:val="000000"/>
          <w:kern w:val="0"/>
          <w:sz w:val="20"/>
          <w:szCs w:val="20"/>
        </w:rPr>
        <w:t>19</w:t>
      </w:r>
      <w:r w:rsidRPr="00B02027">
        <w:rPr>
          <w:rFonts w:ascii="Times New Roman" w:eastAsia="MS Mincho" w:hAnsi="Times New Roman" w:cs="Segoe UI"/>
          <w:b/>
          <w:color w:val="000000"/>
          <w:kern w:val="0"/>
          <w:sz w:val="20"/>
          <w:szCs w:val="20"/>
        </w:rPr>
        <w:fldChar w:fldCharType="end"/>
      </w:r>
      <w:r w:rsidRPr="00B02027">
        <w:rPr>
          <w:rFonts w:ascii="Times New Roman" w:eastAsia="等线" w:hAnsi="Times New Roman" w:cs="Times New Roman"/>
          <w:b/>
          <w:color w:val="000000"/>
          <w:kern w:val="0"/>
          <w:sz w:val="20"/>
          <w:szCs w:val="20"/>
        </w:rPr>
        <w:t>: For coexistence bet</w:t>
      </w:r>
      <w:r w:rsidRPr="00B02027">
        <w:rPr>
          <w:rFonts w:ascii="Times New Roman" w:eastAsia="等线" w:hAnsi="Times New Roman" w:cs="Times New Roman"/>
          <w:b/>
          <w:color w:val="000000"/>
          <w:kern w:val="0"/>
          <w:sz w:val="20"/>
          <w:szCs w:val="24"/>
        </w:rPr>
        <w:t xml:space="preserve">ween legacy PDSCH and LP-WUS, </w:t>
      </w:r>
    </w:p>
    <w:p w14:paraId="4731711E" w14:textId="143BBD72" w:rsidR="00B02027" w:rsidRPr="00B02027" w:rsidRDefault="00B02027" w:rsidP="00060D7A">
      <w:pPr>
        <w:widowControl/>
        <w:numPr>
          <w:ilvl w:val="0"/>
          <w:numId w:val="23"/>
        </w:numPr>
        <w:autoSpaceDE w:val="0"/>
        <w:autoSpaceDN w:val="0"/>
        <w:adjustRightInd w:val="0"/>
        <w:snapToGrid w:val="0"/>
        <w:spacing w:afterLines="50" w:after="120"/>
        <w:jc w:val="left"/>
        <w:rPr>
          <w:rFonts w:ascii="Times New Roman" w:eastAsia="等线" w:hAnsi="Times New Roman" w:cs="Times New Roman"/>
          <w:b/>
          <w:color w:val="000000"/>
          <w:kern w:val="0"/>
          <w:sz w:val="20"/>
          <w:szCs w:val="24"/>
        </w:rPr>
      </w:pPr>
      <w:r w:rsidRPr="00B02027">
        <w:rPr>
          <w:rFonts w:ascii="Times New Roman" w:eastAsia="等线" w:hAnsi="Times New Roman" w:cs="Times New Roman"/>
          <w:b/>
          <w:color w:val="000000"/>
          <w:kern w:val="0"/>
          <w:sz w:val="20"/>
          <w:szCs w:val="24"/>
        </w:rPr>
        <w:t xml:space="preserve">Semi-static </w:t>
      </w:r>
      <w:r w:rsidR="00C11FA8" w:rsidRPr="00B02027">
        <w:rPr>
          <w:rFonts w:ascii="Times New Roman" w:eastAsia="等线" w:hAnsi="Times New Roman" w:cs="Times New Roman"/>
          <w:b/>
          <w:color w:val="000000"/>
          <w:kern w:val="0"/>
          <w:sz w:val="20"/>
          <w:szCs w:val="24"/>
        </w:rPr>
        <w:t>resource</w:t>
      </w:r>
      <w:r w:rsidRPr="00B02027">
        <w:rPr>
          <w:rFonts w:ascii="Times New Roman" w:eastAsia="等线" w:hAnsi="Times New Roman" w:cs="Times New Roman"/>
          <w:b/>
          <w:color w:val="000000"/>
          <w:kern w:val="0"/>
          <w:sz w:val="20"/>
          <w:szCs w:val="24"/>
        </w:rPr>
        <w:t xml:space="preserve"> sharing by configuring RB-symbol-level or RE-level rate-matching patterns covering LP-WUS related signals can be used to improve the spectral efficiency.  </w:t>
      </w:r>
    </w:p>
    <w:p w14:paraId="4ECD58ED" w14:textId="360E0BC3" w:rsidR="00B02027" w:rsidRPr="00B02027" w:rsidRDefault="00B02027" w:rsidP="00060D7A">
      <w:pPr>
        <w:widowControl/>
        <w:numPr>
          <w:ilvl w:val="0"/>
          <w:numId w:val="23"/>
        </w:numPr>
        <w:autoSpaceDE w:val="0"/>
        <w:autoSpaceDN w:val="0"/>
        <w:adjustRightInd w:val="0"/>
        <w:snapToGrid w:val="0"/>
        <w:spacing w:afterLines="50" w:after="120"/>
        <w:jc w:val="left"/>
        <w:rPr>
          <w:rFonts w:ascii="Times New Roman" w:eastAsia="等线" w:hAnsi="Times New Roman" w:cs="Times New Roman"/>
          <w:b/>
          <w:color w:val="000000"/>
          <w:kern w:val="0"/>
          <w:sz w:val="20"/>
          <w:szCs w:val="24"/>
        </w:rPr>
      </w:pPr>
      <w:r w:rsidRPr="00B02027">
        <w:rPr>
          <w:rFonts w:ascii="Times New Roman" w:eastAsia="等线" w:hAnsi="Times New Roman" w:cs="Times New Roman"/>
          <w:b/>
          <w:color w:val="000000"/>
          <w:kern w:val="0"/>
          <w:sz w:val="20"/>
          <w:szCs w:val="24"/>
        </w:rPr>
        <w:t xml:space="preserve">Dynamic resource sharing can be used if PDSCH is scheduled by DCI format 1_1; If PDSCH is not scheduled by DCI format 1_1, it is up to </w:t>
      </w:r>
      <w:proofErr w:type="spellStart"/>
      <w:r w:rsidRPr="00B02027">
        <w:rPr>
          <w:rFonts w:ascii="Times New Roman" w:eastAsia="等线" w:hAnsi="Times New Roman" w:cs="Times New Roman"/>
          <w:b/>
          <w:color w:val="000000"/>
          <w:kern w:val="0"/>
          <w:sz w:val="20"/>
          <w:szCs w:val="24"/>
        </w:rPr>
        <w:t>gNB</w:t>
      </w:r>
      <w:proofErr w:type="spellEnd"/>
      <w:r w:rsidRPr="00B02027">
        <w:rPr>
          <w:rFonts w:ascii="Times New Roman" w:eastAsia="等线" w:hAnsi="Times New Roman" w:cs="Times New Roman"/>
          <w:b/>
          <w:color w:val="000000"/>
          <w:kern w:val="0"/>
          <w:sz w:val="20"/>
          <w:szCs w:val="24"/>
        </w:rPr>
        <w:t xml:space="preserve"> implementation whether and how LP-WUS related sign</w:t>
      </w:r>
      <w:r w:rsidR="00C11FA8">
        <w:rPr>
          <w:rFonts w:ascii="Times New Roman" w:eastAsia="等线" w:hAnsi="Times New Roman" w:cs="Times New Roman"/>
          <w:b/>
          <w:color w:val="000000"/>
          <w:kern w:val="0"/>
          <w:sz w:val="20"/>
          <w:szCs w:val="24"/>
        </w:rPr>
        <w:t>a</w:t>
      </w:r>
      <w:r w:rsidRPr="00B02027">
        <w:rPr>
          <w:rFonts w:ascii="Times New Roman" w:eastAsia="等线" w:hAnsi="Times New Roman" w:cs="Times New Roman"/>
          <w:b/>
          <w:color w:val="000000"/>
          <w:kern w:val="0"/>
          <w:sz w:val="20"/>
          <w:szCs w:val="24"/>
        </w:rPr>
        <w:t>l is transmitted in PDSCH resource.</w:t>
      </w:r>
    </w:p>
    <w:p w14:paraId="5EAF8718" w14:textId="413FEAD6" w:rsidR="006F7E72" w:rsidRPr="0049604A" w:rsidRDefault="006F7E72" w:rsidP="0049604A">
      <w:pPr>
        <w:widowControl/>
        <w:adjustRightInd w:val="0"/>
        <w:snapToGrid w:val="0"/>
        <w:spacing w:beforeLines="50" w:before="120" w:afterLines="50" w:after="120"/>
        <w:rPr>
          <w:rFonts w:ascii="Times New Roman" w:eastAsia="Times New Roman" w:hAnsi="Times New Roman" w:cs="Times New Roman"/>
          <w:b/>
          <w:kern w:val="0"/>
          <w:sz w:val="20"/>
          <w:szCs w:val="24"/>
          <w:lang w:eastAsia="en-US"/>
        </w:rPr>
      </w:pPr>
      <w:bookmarkStart w:id="44" w:name="PP11"/>
      <w:bookmarkEnd w:id="43"/>
      <w:r w:rsidRPr="0049604A">
        <w:rPr>
          <w:rFonts w:ascii="Times New Roman" w:eastAsia="Times New Roman" w:hAnsi="Times New Roman" w:cs="Times New Roman"/>
          <w:b/>
          <w:kern w:val="0"/>
          <w:sz w:val="20"/>
          <w:szCs w:val="24"/>
          <w:lang w:eastAsia="en-US"/>
        </w:rPr>
        <w:t xml:space="preserve">Proposal </w:t>
      </w:r>
      <w:r w:rsidRPr="0049604A">
        <w:rPr>
          <w:rFonts w:ascii="Times" w:eastAsia="Times New Roman" w:hAnsi="Times" w:cs="Times"/>
          <w:b/>
          <w:kern w:val="0"/>
          <w:sz w:val="20"/>
          <w:szCs w:val="24"/>
          <w:lang w:eastAsia="en-US"/>
        </w:rPr>
        <w:fldChar w:fldCharType="begin"/>
      </w:r>
      <w:r w:rsidRPr="0049604A">
        <w:rPr>
          <w:rFonts w:ascii="Times" w:eastAsia="Times New Roman" w:hAnsi="Times" w:cs="Times"/>
          <w:b/>
          <w:kern w:val="0"/>
          <w:sz w:val="20"/>
          <w:szCs w:val="24"/>
          <w:lang w:eastAsia="en-US"/>
        </w:rPr>
        <w:instrText xml:space="preserve"> SEQ Proposal \* ARABIC </w:instrText>
      </w:r>
      <w:r w:rsidRPr="0049604A">
        <w:rPr>
          <w:rFonts w:ascii="Times" w:eastAsia="Times New Roman" w:hAnsi="Times" w:cs="Times"/>
          <w:b/>
          <w:kern w:val="0"/>
          <w:sz w:val="20"/>
          <w:szCs w:val="24"/>
          <w:lang w:eastAsia="en-US"/>
        </w:rPr>
        <w:fldChar w:fldCharType="separate"/>
      </w:r>
      <w:r w:rsidR="00290432">
        <w:rPr>
          <w:rFonts w:ascii="Times" w:eastAsia="Times New Roman" w:hAnsi="Times" w:cs="Times"/>
          <w:b/>
          <w:noProof/>
          <w:kern w:val="0"/>
          <w:sz w:val="20"/>
          <w:szCs w:val="24"/>
          <w:lang w:eastAsia="en-US"/>
        </w:rPr>
        <w:t>11</w:t>
      </w:r>
      <w:r w:rsidRPr="0049604A">
        <w:rPr>
          <w:rFonts w:ascii="Times" w:eastAsia="Times New Roman" w:hAnsi="Times" w:cs="Times"/>
          <w:b/>
          <w:kern w:val="0"/>
          <w:sz w:val="20"/>
          <w:szCs w:val="24"/>
          <w:lang w:eastAsia="en-US"/>
        </w:rPr>
        <w:fldChar w:fldCharType="end"/>
      </w:r>
      <w:r w:rsidRPr="0049604A">
        <w:rPr>
          <w:rFonts w:ascii="Times New Roman" w:eastAsia="Times New Roman" w:hAnsi="Times New Roman" w:cs="Times New Roman"/>
          <w:b/>
          <w:kern w:val="0"/>
          <w:sz w:val="20"/>
          <w:szCs w:val="24"/>
          <w:lang w:eastAsia="en-US"/>
        </w:rPr>
        <w:t>: Study both TDM and FDM multiplexing for co-existence between LP-WUS and legacy signals/channels, with both semi-static and dynamic manner.</w:t>
      </w:r>
    </w:p>
    <w:p w14:paraId="36D94B73" w14:textId="013B1E39" w:rsidR="00B02027" w:rsidRDefault="00B02027" w:rsidP="00B02027">
      <w:pPr>
        <w:widowControl/>
        <w:adjustRightInd w:val="0"/>
        <w:snapToGrid w:val="0"/>
        <w:spacing w:afterLines="50" w:after="120"/>
        <w:rPr>
          <w:rFonts w:ascii="Times New Roman" w:eastAsia="Times New Roman" w:hAnsi="Times New Roman" w:cs="Times New Roman"/>
          <w:b/>
          <w:kern w:val="0"/>
          <w:sz w:val="20"/>
          <w:szCs w:val="24"/>
          <w:lang w:eastAsia="en-US"/>
        </w:rPr>
      </w:pPr>
      <w:bookmarkStart w:id="45" w:name="PP12"/>
      <w:bookmarkEnd w:id="44"/>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sidR="00290432">
        <w:rPr>
          <w:rFonts w:ascii="Times" w:eastAsia="Times New Roman" w:hAnsi="Times" w:cs="Times"/>
          <w:b/>
          <w:noProof/>
          <w:kern w:val="0"/>
          <w:sz w:val="20"/>
          <w:szCs w:val="24"/>
          <w:lang w:eastAsia="en-US"/>
        </w:rPr>
        <w:t>12</w:t>
      </w:r>
      <w:r w:rsidRPr="00B02027">
        <w:rPr>
          <w:rFonts w:ascii="Times" w:eastAsia="Times New Roman" w:hAnsi="Times" w:cs="Times"/>
          <w:b/>
          <w:kern w:val="0"/>
          <w:sz w:val="20"/>
          <w:szCs w:val="24"/>
          <w:lang w:eastAsia="en-US"/>
        </w:rPr>
        <w:fldChar w:fldCharType="end"/>
      </w:r>
      <w:r w:rsidRPr="00B02027">
        <w:rPr>
          <w:rFonts w:ascii="Times New Roman" w:eastAsia="Times New Roman" w:hAnsi="Times New Roman" w:cs="Times New Roman"/>
          <w:b/>
          <w:kern w:val="0"/>
          <w:sz w:val="20"/>
          <w:szCs w:val="24"/>
          <w:lang w:eastAsia="en-US"/>
        </w:rPr>
        <w:t>: Reusing the LP-WUS resources for other NR signal/channel transmissions should be allowed.</w:t>
      </w:r>
    </w:p>
    <w:bookmarkEnd w:id="45"/>
    <w:p w14:paraId="1BE83C50" w14:textId="35CA9C9E" w:rsidR="007742E5" w:rsidRPr="00C044EF" w:rsidRDefault="007742E5" w:rsidP="0049604A">
      <w:pPr>
        <w:pStyle w:val="affff0"/>
        <w:keepNext/>
        <w:keepLines/>
        <w:widowControl/>
        <w:numPr>
          <w:ilvl w:val="1"/>
          <w:numId w:val="18"/>
        </w:numPr>
        <w:adjustRightInd w:val="0"/>
        <w:snapToGrid w:val="0"/>
        <w:spacing w:before="120" w:after="120"/>
        <w:ind w:firstLineChars="0"/>
        <w:jc w:val="left"/>
        <w:outlineLvl w:val="1"/>
        <w:rPr>
          <w:rFonts w:ascii="Arial" w:eastAsia="微软雅黑" w:hAnsi="Arial" w:cs="Arial"/>
          <w:bCs/>
          <w:iCs/>
          <w:kern w:val="0"/>
          <w:sz w:val="28"/>
          <w:szCs w:val="28"/>
        </w:rPr>
      </w:pPr>
      <w:r w:rsidRPr="00C044EF">
        <w:rPr>
          <w:rFonts w:ascii="Arial" w:eastAsia="微软雅黑" w:hAnsi="Arial" w:cs="Arial"/>
          <w:bCs/>
          <w:iCs/>
          <w:kern w:val="0"/>
          <w:sz w:val="28"/>
          <w:szCs w:val="28"/>
        </w:rPr>
        <w:t>Procedures for MR upon wake-up from ultra-deep sleep</w:t>
      </w:r>
      <w:r w:rsidR="00C044EF" w:rsidRPr="00C044EF">
        <w:rPr>
          <w:rFonts w:ascii="Arial" w:eastAsia="微软雅黑" w:hAnsi="Arial" w:cs="Arial"/>
          <w:bCs/>
          <w:iCs/>
          <w:kern w:val="0"/>
          <w:sz w:val="28"/>
          <w:szCs w:val="28"/>
        </w:rPr>
        <w:t xml:space="preserve"> for RRC idle/inactive mode </w:t>
      </w:r>
    </w:p>
    <w:p w14:paraId="7DF33F8D" w14:textId="29643E41" w:rsidR="0064071F" w:rsidRPr="00033DE4" w:rsidRDefault="006F305E" w:rsidP="00B02027">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kern w:val="0"/>
          <w:sz w:val="20"/>
          <w:szCs w:val="24"/>
        </w:rPr>
        <w:t>During</w:t>
      </w:r>
      <w:r w:rsidR="007742E5" w:rsidDel="00256CAD">
        <w:rPr>
          <w:rFonts w:ascii="Times New Roman" w:hAnsi="Times New Roman" w:cs="Times New Roman"/>
          <w:kern w:val="0"/>
          <w:sz w:val="20"/>
          <w:szCs w:val="24"/>
        </w:rPr>
        <w:t xml:space="preserve"> the </w:t>
      </w:r>
      <w:r>
        <w:rPr>
          <w:rFonts w:ascii="Times New Roman" w:hAnsi="Times New Roman" w:cs="Times New Roman"/>
          <w:kern w:val="0"/>
          <w:sz w:val="20"/>
          <w:szCs w:val="24"/>
        </w:rPr>
        <w:t>discussion</w:t>
      </w:r>
      <w:r w:rsidR="008C13BD" w:rsidRPr="00033DE4">
        <w:rPr>
          <w:rFonts w:ascii="Times New Roman" w:hAnsi="Times New Roman" w:cs="Times New Roman"/>
          <w:kern w:val="0"/>
          <w:sz w:val="20"/>
          <w:szCs w:val="24"/>
        </w:rPr>
        <w:t xml:space="preserve"> in the last meeting, </w:t>
      </w:r>
      <w:r w:rsidR="00B14D84" w:rsidRPr="00033DE4">
        <w:rPr>
          <w:rFonts w:ascii="Times New Roman" w:hAnsi="Times New Roman" w:cs="Times New Roman" w:hint="eastAsia"/>
          <w:kern w:val="0"/>
          <w:sz w:val="20"/>
          <w:szCs w:val="24"/>
        </w:rPr>
        <w:t>t</w:t>
      </w:r>
      <w:r w:rsidR="00B14D84" w:rsidRPr="00033DE4">
        <w:rPr>
          <w:rFonts w:ascii="Times New Roman" w:hAnsi="Times New Roman" w:cs="Times New Roman"/>
          <w:kern w:val="0"/>
          <w:sz w:val="20"/>
          <w:szCs w:val="24"/>
        </w:rPr>
        <w:t xml:space="preserve">here are different candidate procedures after UE is woken up by </w:t>
      </w:r>
      <w:r w:rsidR="00227145" w:rsidRPr="00033DE4">
        <w:rPr>
          <w:rFonts w:ascii="Times New Roman" w:hAnsi="Times New Roman" w:cs="Times New Roman" w:hint="eastAsia"/>
          <w:kern w:val="0"/>
          <w:sz w:val="20"/>
          <w:szCs w:val="24"/>
        </w:rPr>
        <w:t>LP-WUS</w:t>
      </w:r>
      <w:r w:rsidR="008C13BD" w:rsidRPr="00033DE4">
        <w:rPr>
          <w:rFonts w:ascii="Times New Roman" w:hAnsi="Times New Roman" w:cs="Times New Roman"/>
          <w:kern w:val="0"/>
          <w:sz w:val="20"/>
          <w:szCs w:val="24"/>
        </w:rPr>
        <w:t xml:space="preserve">. From our point of view, </w:t>
      </w:r>
      <w:r w:rsidR="0039706A">
        <w:rPr>
          <w:rFonts w:ascii="Times New Roman" w:hAnsi="Times New Roman" w:cs="Times New Roman" w:hint="eastAsia"/>
          <w:kern w:val="0"/>
          <w:sz w:val="20"/>
          <w:szCs w:val="24"/>
        </w:rPr>
        <w:t>the</w:t>
      </w:r>
      <w:r w:rsidR="0039706A">
        <w:rPr>
          <w:rFonts w:ascii="Times New Roman" w:hAnsi="Times New Roman" w:cs="Times New Roman"/>
          <w:kern w:val="0"/>
          <w:sz w:val="20"/>
          <w:szCs w:val="24"/>
        </w:rPr>
        <w:t xml:space="preserve"> basic functionality of LP-WUS is to wake up UE for PO monitoring. </w:t>
      </w:r>
      <w:r w:rsidR="00C34AB8">
        <w:rPr>
          <w:rFonts w:ascii="Times New Roman" w:hAnsi="Times New Roman" w:cs="Times New Roman"/>
          <w:kern w:val="0"/>
          <w:sz w:val="20"/>
          <w:szCs w:val="24"/>
        </w:rPr>
        <w:t>W</w:t>
      </w:r>
      <w:r w:rsidR="0039706A">
        <w:rPr>
          <w:rFonts w:ascii="Times New Roman" w:hAnsi="Times New Roman" w:cs="Times New Roman"/>
          <w:kern w:val="0"/>
          <w:sz w:val="20"/>
          <w:szCs w:val="24"/>
        </w:rPr>
        <w:t xml:space="preserve">e can </w:t>
      </w:r>
      <w:r w:rsidR="00C34AB8">
        <w:rPr>
          <w:rFonts w:ascii="Times New Roman" w:hAnsi="Times New Roman" w:cs="Times New Roman"/>
          <w:kern w:val="0"/>
          <w:sz w:val="20"/>
          <w:szCs w:val="24"/>
        </w:rPr>
        <w:t xml:space="preserve">further </w:t>
      </w:r>
      <w:r w:rsidR="0039706A">
        <w:rPr>
          <w:rFonts w:ascii="Times New Roman" w:hAnsi="Times New Roman" w:cs="Times New Roman"/>
          <w:kern w:val="0"/>
          <w:sz w:val="20"/>
          <w:szCs w:val="24"/>
        </w:rPr>
        <w:t>consider the</w:t>
      </w:r>
      <w:r w:rsidR="00C34AB8">
        <w:rPr>
          <w:rFonts w:ascii="Times New Roman" w:hAnsi="Times New Roman" w:cs="Times New Roman"/>
          <w:kern w:val="0"/>
          <w:sz w:val="20"/>
          <w:szCs w:val="24"/>
        </w:rPr>
        <w:t xml:space="preserve"> need of</w:t>
      </w:r>
      <w:r w:rsidR="0039706A">
        <w:rPr>
          <w:rFonts w:ascii="Times New Roman" w:hAnsi="Times New Roman" w:cs="Times New Roman"/>
          <w:kern w:val="0"/>
          <w:sz w:val="20"/>
          <w:szCs w:val="24"/>
        </w:rPr>
        <w:t xml:space="preserve"> grouping information </w:t>
      </w:r>
      <w:r w:rsidR="00C34AB8">
        <w:rPr>
          <w:rFonts w:ascii="Times New Roman" w:hAnsi="Times New Roman" w:cs="Times New Roman"/>
          <w:kern w:val="0"/>
          <w:sz w:val="20"/>
          <w:szCs w:val="24"/>
        </w:rPr>
        <w:t xml:space="preserve">to be carried in LP-WUS </w:t>
      </w:r>
      <w:r w:rsidR="0039706A">
        <w:rPr>
          <w:rFonts w:ascii="Times New Roman" w:hAnsi="Times New Roman" w:cs="Times New Roman"/>
          <w:kern w:val="0"/>
          <w:sz w:val="20"/>
          <w:szCs w:val="24"/>
        </w:rPr>
        <w:t xml:space="preserve">so that the false alarm rate </w:t>
      </w:r>
      <w:r w:rsidR="008510F5">
        <w:rPr>
          <w:rFonts w:ascii="Times New Roman" w:hAnsi="Times New Roman" w:cs="Times New Roman"/>
          <w:kern w:val="0"/>
          <w:sz w:val="20"/>
          <w:szCs w:val="24"/>
        </w:rPr>
        <w:t xml:space="preserve">of LP-WUS </w:t>
      </w:r>
      <w:r w:rsidR="0039706A">
        <w:rPr>
          <w:rFonts w:ascii="Times New Roman" w:hAnsi="Times New Roman" w:cs="Times New Roman"/>
          <w:kern w:val="0"/>
          <w:sz w:val="20"/>
          <w:szCs w:val="24"/>
        </w:rPr>
        <w:t xml:space="preserve">can be </w:t>
      </w:r>
      <w:r w:rsidR="008510F5">
        <w:rPr>
          <w:rFonts w:ascii="Times New Roman" w:hAnsi="Times New Roman" w:cs="Times New Roman"/>
          <w:kern w:val="0"/>
          <w:sz w:val="20"/>
          <w:szCs w:val="24"/>
        </w:rPr>
        <w:t>reduced</w:t>
      </w:r>
      <w:r w:rsidR="0039706A">
        <w:rPr>
          <w:rFonts w:ascii="Times New Roman" w:hAnsi="Times New Roman" w:cs="Times New Roman"/>
          <w:kern w:val="0"/>
          <w:sz w:val="20"/>
          <w:szCs w:val="24"/>
        </w:rPr>
        <w:t>.</w:t>
      </w:r>
      <w:r w:rsidR="0039706A" w:rsidDel="002F2574">
        <w:rPr>
          <w:rFonts w:ascii="Times New Roman" w:hAnsi="Times New Roman" w:cs="Times New Roman"/>
          <w:kern w:val="0"/>
          <w:sz w:val="20"/>
          <w:szCs w:val="24"/>
        </w:rPr>
        <w:t xml:space="preserve"> </w:t>
      </w:r>
    </w:p>
    <w:tbl>
      <w:tblPr>
        <w:tblStyle w:val="afffa"/>
        <w:tblW w:w="0" w:type="auto"/>
        <w:tblLook w:val="04A0" w:firstRow="1" w:lastRow="0" w:firstColumn="1" w:lastColumn="0" w:noHBand="0" w:noVBand="1"/>
      </w:tblPr>
      <w:tblGrid>
        <w:gridCol w:w="2122"/>
        <w:gridCol w:w="3685"/>
        <w:gridCol w:w="3253"/>
      </w:tblGrid>
      <w:tr w:rsidR="008C13BD" w14:paraId="44B66140" w14:textId="77777777" w:rsidTr="000C1D08">
        <w:tc>
          <w:tcPr>
            <w:tcW w:w="2122" w:type="dxa"/>
          </w:tcPr>
          <w:p w14:paraId="54DB3A2D" w14:textId="571A905B" w:rsidR="008C13BD" w:rsidRDefault="008C13BD" w:rsidP="00B02027">
            <w:pPr>
              <w:widowControl/>
              <w:adjustRightInd w:val="0"/>
              <w:snapToGrid w:val="0"/>
              <w:spacing w:afterLines="50" w:after="120"/>
              <w:rPr>
                <w:b/>
                <w:szCs w:val="24"/>
              </w:rPr>
            </w:pPr>
            <w:r>
              <w:rPr>
                <w:b/>
                <w:szCs w:val="24"/>
              </w:rPr>
              <w:t>Procedure after MR woken up by LP-WUS</w:t>
            </w:r>
          </w:p>
        </w:tc>
        <w:tc>
          <w:tcPr>
            <w:tcW w:w="3685" w:type="dxa"/>
          </w:tcPr>
          <w:p w14:paraId="7953B619" w14:textId="61887DA8" w:rsidR="008C13BD" w:rsidRDefault="008C13BD" w:rsidP="00B02027">
            <w:pPr>
              <w:widowControl/>
              <w:adjustRightInd w:val="0"/>
              <w:snapToGrid w:val="0"/>
              <w:spacing w:afterLines="50" w:after="120"/>
              <w:rPr>
                <w:b/>
                <w:szCs w:val="24"/>
              </w:rPr>
            </w:pPr>
            <w:r>
              <w:rPr>
                <w:b/>
                <w:szCs w:val="24"/>
              </w:rPr>
              <w:t>Pros</w:t>
            </w:r>
          </w:p>
        </w:tc>
        <w:tc>
          <w:tcPr>
            <w:tcW w:w="3253" w:type="dxa"/>
          </w:tcPr>
          <w:p w14:paraId="1B7DD08D" w14:textId="4545DAAE" w:rsidR="008C13BD" w:rsidRDefault="008C13BD" w:rsidP="00B02027">
            <w:pPr>
              <w:widowControl/>
              <w:adjustRightInd w:val="0"/>
              <w:snapToGrid w:val="0"/>
              <w:spacing w:afterLines="50" w:after="120"/>
              <w:rPr>
                <w:b/>
                <w:szCs w:val="24"/>
              </w:rPr>
            </w:pPr>
            <w:r>
              <w:rPr>
                <w:b/>
                <w:szCs w:val="24"/>
              </w:rPr>
              <w:t>Cons</w:t>
            </w:r>
          </w:p>
        </w:tc>
      </w:tr>
      <w:tr w:rsidR="008C13BD" w14:paraId="22B9D6DD" w14:textId="77777777" w:rsidTr="000C1D08">
        <w:tc>
          <w:tcPr>
            <w:tcW w:w="2122" w:type="dxa"/>
          </w:tcPr>
          <w:p w14:paraId="23BDBEA6" w14:textId="3CDAB96D" w:rsidR="008C13BD" w:rsidRPr="008C13BD" w:rsidRDefault="008C13BD" w:rsidP="00B02027">
            <w:pPr>
              <w:widowControl/>
              <w:adjustRightInd w:val="0"/>
              <w:snapToGrid w:val="0"/>
              <w:spacing w:afterLines="50" w:after="120"/>
              <w:rPr>
                <w:szCs w:val="24"/>
              </w:rPr>
            </w:pPr>
            <w:r w:rsidRPr="008C13BD">
              <w:rPr>
                <w:szCs w:val="24"/>
              </w:rPr>
              <w:t>Perform PO monitoring</w:t>
            </w:r>
          </w:p>
        </w:tc>
        <w:tc>
          <w:tcPr>
            <w:tcW w:w="3685" w:type="dxa"/>
          </w:tcPr>
          <w:p w14:paraId="05C9819E" w14:textId="4C0F687A" w:rsidR="008C13BD" w:rsidRPr="00EB3B1E" w:rsidRDefault="006F305E" w:rsidP="00B02027">
            <w:pPr>
              <w:widowControl/>
              <w:adjustRightInd w:val="0"/>
              <w:snapToGrid w:val="0"/>
              <w:spacing w:afterLines="50" w:after="120"/>
              <w:rPr>
                <w:szCs w:val="24"/>
              </w:rPr>
            </w:pPr>
            <w:r>
              <w:rPr>
                <w:szCs w:val="24"/>
              </w:rPr>
              <w:t>The</w:t>
            </w:r>
            <w:r w:rsidR="00EB3B1E" w:rsidRPr="00EB3B1E">
              <w:rPr>
                <w:szCs w:val="24"/>
              </w:rPr>
              <w:t xml:space="preserve"> basic function </w:t>
            </w:r>
            <w:r>
              <w:rPr>
                <w:szCs w:val="24"/>
              </w:rPr>
              <w:t xml:space="preserve">which is expected for the design </w:t>
            </w:r>
            <w:r w:rsidR="00EB3B1E" w:rsidRPr="00EB3B1E">
              <w:rPr>
                <w:szCs w:val="24"/>
              </w:rPr>
              <w:t>of LP-WUS</w:t>
            </w:r>
            <w:r w:rsidR="00EB3B1E">
              <w:rPr>
                <w:szCs w:val="24"/>
              </w:rPr>
              <w:t>.</w:t>
            </w:r>
          </w:p>
          <w:p w14:paraId="3DD842EF" w14:textId="393D0A70" w:rsidR="002F444A" w:rsidRDefault="00EB3B1E" w:rsidP="00B02027">
            <w:pPr>
              <w:widowControl/>
              <w:adjustRightInd w:val="0"/>
              <w:snapToGrid w:val="0"/>
              <w:spacing w:afterLines="50" w:after="120"/>
              <w:rPr>
                <w:szCs w:val="24"/>
              </w:rPr>
            </w:pPr>
            <w:r>
              <w:rPr>
                <w:szCs w:val="24"/>
              </w:rPr>
              <w:t xml:space="preserve">Required </w:t>
            </w:r>
            <w:r w:rsidR="00BF5307">
              <w:rPr>
                <w:szCs w:val="24"/>
              </w:rPr>
              <w:t xml:space="preserve">LP-WUS </w:t>
            </w:r>
            <w:r w:rsidR="002F444A">
              <w:rPr>
                <w:szCs w:val="24"/>
              </w:rPr>
              <w:t>content</w:t>
            </w:r>
            <w:r>
              <w:rPr>
                <w:szCs w:val="24"/>
              </w:rPr>
              <w:t xml:space="preserve"> </w:t>
            </w:r>
            <w:r w:rsidR="00D16C92">
              <w:rPr>
                <w:szCs w:val="24"/>
              </w:rPr>
              <w:t>[</w:t>
            </w:r>
            <w:r w:rsidR="00380911">
              <w:rPr>
                <w:szCs w:val="24"/>
              </w:rPr>
              <w:t xml:space="preserve">Note </w:t>
            </w:r>
            <w:r w:rsidR="00D16C92">
              <w:rPr>
                <w:szCs w:val="24"/>
              </w:rPr>
              <w:t>1]</w:t>
            </w:r>
            <w:r w:rsidR="002F444A">
              <w:rPr>
                <w:szCs w:val="24"/>
              </w:rPr>
              <w:t>:</w:t>
            </w:r>
            <w:r w:rsidR="002F444A">
              <w:rPr>
                <w:rFonts w:hint="eastAsia"/>
                <w:szCs w:val="24"/>
              </w:rPr>
              <w:t xml:space="preserve"> </w:t>
            </w:r>
            <w:r w:rsidR="002F444A">
              <w:rPr>
                <w:szCs w:val="24"/>
              </w:rPr>
              <w:t xml:space="preserve">grouping </w:t>
            </w:r>
            <w:r>
              <w:rPr>
                <w:szCs w:val="24"/>
              </w:rPr>
              <w:t>indication</w:t>
            </w:r>
            <w:r w:rsidR="002F444A">
              <w:rPr>
                <w:szCs w:val="24"/>
              </w:rPr>
              <w:t>.</w:t>
            </w:r>
          </w:p>
          <w:p w14:paraId="4147BD72" w14:textId="665735C8" w:rsidR="002F444A" w:rsidRPr="002F444A" w:rsidRDefault="0057215A" w:rsidP="00B02027">
            <w:pPr>
              <w:widowControl/>
              <w:adjustRightInd w:val="0"/>
              <w:snapToGrid w:val="0"/>
              <w:spacing w:afterLines="50" w:after="120"/>
              <w:rPr>
                <w:szCs w:val="24"/>
              </w:rPr>
            </w:pPr>
            <w:r>
              <w:rPr>
                <w:szCs w:val="24"/>
              </w:rPr>
              <w:t>Medium latency: wake-up latency</w:t>
            </w:r>
            <w:r w:rsidR="00EB3B1E">
              <w:rPr>
                <w:szCs w:val="24"/>
              </w:rPr>
              <w:t xml:space="preserve"> </w:t>
            </w:r>
            <w:r>
              <w:rPr>
                <w:szCs w:val="24"/>
              </w:rPr>
              <w:t>[</w:t>
            </w:r>
            <w:r w:rsidR="00380911">
              <w:rPr>
                <w:szCs w:val="24"/>
              </w:rPr>
              <w:t xml:space="preserve"> Note </w:t>
            </w:r>
            <w:r>
              <w:rPr>
                <w:szCs w:val="24"/>
              </w:rPr>
              <w:t>2] + paging latency</w:t>
            </w:r>
          </w:p>
        </w:tc>
        <w:tc>
          <w:tcPr>
            <w:tcW w:w="3253" w:type="dxa"/>
          </w:tcPr>
          <w:p w14:paraId="783BA1C4" w14:textId="119F493C" w:rsidR="008C13BD" w:rsidRPr="002F444A" w:rsidRDefault="008C13BD" w:rsidP="00B02027">
            <w:pPr>
              <w:widowControl/>
              <w:adjustRightInd w:val="0"/>
              <w:snapToGrid w:val="0"/>
              <w:spacing w:afterLines="50" w:after="120"/>
              <w:rPr>
                <w:szCs w:val="24"/>
              </w:rPr>
            </w:pPr>
          </w:p>
        </w:tc>
      </w:tr>
      <w:tr w:rsidR="008C13BD" w14:paraId="5B8D2680" w14:textId="77777777" w:rsidTr="000C1D08">
        <w:tc>
          <w:tcPr>
            <w:tcW w:w="2122" w:type="dxa"/>
          </w:tcPr>
          <w:p w14:paraId="4E749D19" w14:textId="1398770D" w:rsidR="008C13BD" w:rsidRPr="008C13BD" w:rsidRDefault="008C13BD" w:rsidP="00B02027">
            <w:pPr>
              <w:widowControl/>
              <w:adjustRightInd w:val="0"/>
              <w:snapToGrid w:val="0"/>
              <w:spacing w:afterLines="50" w:after="120"/>
              <w:rPr>
                <w:szCs w:val="24"/>
              </w:rPr>
            </w:pPr>
            <w:r w:rsidRPr="008C13BD">
              <w:rPr>
                <w:szCs w:val="24"/>
              </w:rPr>
              <w:t>Perform PEI monitoring</w:t>
            </w:r>
          </w:p>
        </w:tc>
        <w:tc>
          <w:tcPr>
            <w:tcW w:w="3685" w:type="dxa"/>
          </w:tcPr>
          <w:p w14:paraId="6ABBA67D" w14:textId="5B2F333D" w:rsidR="008C13BD" w:rsidRPr="002F444A" w:rsidRDefault="008C13BD" w:rsidP="00B02027">
            <w:pPr>
              <w:widowControl/>
              <w:adjustRightInd w:val="0"/>
              <w:snapToGrid w:val="0"/>
              <w:spacing w:afterLines="50" w:after="120"/>
              <w:rPr>
                <w:szCs w:val="24"/>
              </w:rPr>
            </w:pPr>
          </w:p>
        </w:tc>
        <w:tc>
          <w:tcPr>
            <w:tcW w:w="3253" w:type="dxa"/>
          </w:tcPr>
          <w:p w14:paraId="353A4E3D" w14:textId="74EFF342" w:rsidR="008C13BD" w:rsidRDefault="006313F8" w:rsidP="00B02027">
            <w:pPr>
              <w:widowControl/>
              <w:adjustRightInd w:val="0"/>
              <w:snapToGrid w:val="0"/>
              <w:spacing w:afterLines="50" w:after="120"/>
              <w:rPr>
                <w:szCs w:val="24"/>
              </w:rPr>
            </w:pPr>
            <w:r>
              <w:rPr>
                <w:szCs w:val="24"/>
              </w:rPr>
              <w:t xml:space="preserve">largest </w:t>
            </w:r>
            <w:r w:rsidR="002F444A">
              <w:rPr>
                <w:szCs w:val="24"/>
              </w:rPr>
              <w:t xml:space="preserve">latency: wake-up latency + PEI </w:t>
            </w:r>
            <w:r w:rsidR="006F305E">
              <w:rPr>
                <w:szCs w:val="24"/>
              </w:rPr>
              <w:t>monitoring</w:t>
            </w:r>
            <w:r w:rsidR="002F444A">
              <w:rPr>
                <w:szCs w:val="24"/>
              </w:rPr>
              <w:t xml:space="preserve"> latency + paging latency</w:t>
            </w:r>
          </w:p>
          <w:p w14:paraId="3BEF0485" w14:textId="2D44EF89" w:rsidR="004F045F" w:rsidRPr="002F444A" w:rsidRDefault="00EB3B1E" w:rsidP="00B02027">
            <w:pPr>
              <w:widowControl/>
              <w:adjustRightInd w:val="0"/>
              <w:snapToGrid w:val="0"/>
              <w:spacing w:afterLines="50" w:after="120"/>
              <w:rPr>
                <w:szCs w:val="24"/>
              </w:rPr>
            </w:pPr>
            <w:r>
              <w:rPr>
                <w:szCs w:val="24"/>
              </w:rPr>
              <w:t>Once</w:t>
            </w:r>
            <w:r w:rsidR="001E12F9">
              <w:rPr>
                <w:szCs w:val="24"/>
              </w:rPr>
              <w:t xml:space="preserve"> grouping indication</w:t>
            </w:r>
            <w:r w:rsidR="000F42CD">
              <w:rPr>
                <w:szCs w:val="24"/>
              </w:rPr>
              <w:t xml:space="preserve"> is carried by LP-WUS</w:t>
            </w:r>
            <w:r w:rsidR="001E12F9">
              <w:rPr>
                <w:szCs w:val="24"/>
              </w:rPr>
              <w:t xml:space="preserve">, </w:t>
            </w:r>
            <w:r w:rsidR="000F42CD">
              <w:rPr>
                <w:szCs w:val="24"/>
              </w:rPr>
              <w:t>UE does not need to monitoring PEI.</w:t>
            </w:r>
          </w:p>
        </w:tc>
      </w:tr>
      <w:tr w:rsidR="008C13BD" w14:paraId="0F4361B8" w14:textId="77777777" w:rsidTr="000C1D08">
        <w:tc>
          <w:tcPr>
            <w:tcW w:w="2122" w:type="dxa"/>
          </w:tcPr>
          <w:p w14:paraId="510AE194" w14:textId="48EE44AE" w:rsidR="008C13BD" w:rsidRPr="008C13BD" w:rsidRDefault="008C13BD" w:rsidP="00B02027">
            <w:pPr>
              <w:widowControl/>
              <w:adjustRightInd w:val="0"/>
              <w:snapToGrid w:val="0"/>
              <w:spacing w:afterLines="50" w:after="120"/>
              <w:rPr>
                <w:szCs w:val="24"/>
              </w:rPr>
            </w:pPr>
            <w:r w:rsidRPr="008C13BD">
              <w:rPr>
                <w:szCs w:val="24"/>
              </w:rPr>
              <w:t>Transmit PRACH for initial access</w:t>
            </w:r>
          </w:p>
        </w:tc>
        <w:tc>
          <w:tcPr>
            <w:tcW w:w="3685" w:type="dxa"/>
          </w:tcPr>
          <w:p w14:paraId="297CC5E1" w14:textId="5B38AEA3" w:rsidR="008C13BD" w:rsidRPr="002F444A" w:rsidRDefault="002F444A" w:rsidP="00B02027">
            <w:pPr>
              <w:widowControl/>
              <w:adjustRightInd w:val="0"/>
              <w:snapToGrid w:val="0"/>
              <w:spacing w:afterLines="50" w:after="120"/>
              <w:rPr>
                <w:szCs w:val="24"/>
              </w:rPr>
            </w:pPr>
            <w:r>
              <w:rPr>
                <w:szCs w:val="24"/>
              </w:rPr>
              <w:t>Low</w:t>
            </w:r>
            <w:r w:rsidR="00477264">
              <w:rPr>
                <w:szCs w:val="24"/>
              </w:rPr>
              <w:t>est</w:t>
            </w:r>
            <w:r>
              <w:rPr>
                <w:szCs w:val="24"/>
              </w:rPr>
              <w:t xml:space="preserve"> latency</w:t>
            </w:r>
            <w:r w:rsidR="009E0600">
              <w:rPr>
                <w:szCs w:val="24"/>
              </w:rPr>
              <w:t>: wake-up latency</w:t>
            </w:r>
          </w:p>
        </w:tc>
        <w:tc>
          <w:tcPr>
            <w:tcW w:w="3253" w:type="dxa"/>
          </w:tcPr>
          <w:p w14:paraId="4829D13C" w14:textId="594C95CD" w:rsidR="008C13BD" w:rsidRDefault="00F37DCC" w:rsidP="00B02027">
            <w:pPr>
              <w:widowControl/>
              <w:adjustRightInd w:val="0"/>
              <w:snapToGrid w:val="0"/>
              <w:spacing w:afterLines="50" w:after="120"/>
              <w:rPr>
                <w:szCs w:val="24"/>
              </w:rPr>
            </w:pPr>
            <w:r>
              <w:rPr>
                <w:szCs w:val="24"/>
              </w:rPr>
              <w:t xml:space="preserve">Plenty of </w:t>
            </w:r>
            <w:r w:rsidR="009E0600">
              <w:rPr>
                <w:szCs w:val="24"/>
              </w:rPr>
              <w:t>spec impact</w:t>
            </w:r>
            <w:r w:rsidR="00EB3B1E">
              <w:rPr>
                <w:szCs w:val="24"/>
              </w:rPr>
              <w:t xml:space="preserve"> and workload</w:t>
            </w:r>
            <w:r w:rsidR="009E0600">
              <w:rPr>
                <w:szCs w:val="24"/>
              </w:rPr>
              <w:t>.</w:t>
            </w:r>
          </w:p>
          <w:p w14:paraId="32C01DC8" w14:textId="69D1AC7D" w:rsidR="00477264" w:rsidRPr="002F444A" w:rsidRDefault="00EB3B1E" w:rsidP="00B02027">
            <w:pPr>
              <w:widowControl/>
              <w:adjustRightInd w:val="0"/>
              <w:snapToGrid w:val="0"/>
              <w:spacing w:afterLines="50" w:after="120"/>
              <w:rPr>
                <w:szCs w:val="24"/>
              </w:rPr>
            </w:pPr>
            <w:r>
              <w:rPr>
                <w:szCs w:val="24"/>
              </w:rPr>
              <w:t xml:space="preserve">Required </w:t>
            </w:r>
            <w:r w:rsidR="00BF5307">
              <w:rPr>
                <w:rFonts w:hint="eastAsia"/>
                <w:szCs w:val="24"/>
              </w:rPr>
              <w:t>L</w:t>
            </w:r>
            <w:r w:rsidR="00BF5307">
              <w:rPr>
                <w:szCs w:val="24"/>
              </w:rPr>
              <w:t>P-WUS content</w:t>
            </w:r>
            <w:r>
              <w:rPr>
                <w:szCs w:val="24"/>
              </w:rPr>
              <w:t>s</w:t>
            </w:r>
            <w:r w:rsidR="009E0600">
              <w:rPr>
                <w:szCs w:val="24"/>
              </w:rPr>
              <w:t>: all paging message carried in paging DCI and paging PDSCH. SI update info</w:t>
            </w:r>
            <w:r>
              <w:rPr>
                <w:szCs w:val="24"/>
              </w:rPr>
              <w:t xml:space="preserve"> etc</w:t>
            </w:r>
            <w:r w:rsidR="009E0600">
              <w:rPr>
                <w:szCs w:val="24"/>
              </w:rPr>
              <w:t>.</w:t>
            </w:r>
          </w:p>
        </w:tc>
      </w:tr>
      <w:tr w:rsidR="00477264" w14:paraId="58061B50" w14:textId="77777777" w:rsidTr="00480575">
        <w:tc>
          <w:tcPr>
            <w:tcW w:w="9060" w:type="dxa"/>
            <w:gridSpan w:val="3"/>
          </w:tcPr>
          <w:p w14:paraId="48E45812" w14:textId="400EFB4A" w:rsidR="00D16C92" w:rsidRDefault="00477264" w:rsidP="00D16C92">
            <w:pPr>
              <w:widowControl/>
              <w:adjustRightInd w:val="0"/>
              <w:snapToGrid w:val="0"/>
              <w:rPr>
                <w:szCs w:val="24"/>
              </w:rPr>
            </w:pPr>
            <w:r>
              <w:rPr>
                <w:szCs w:val="24"/>
              </w:rPr>
              <w:t>Note</w:t>
            </w:r>
            <w:r w:rsidR="00C94A81">
              <w:rPr>
                <w:szCs w:val="24"/>
              </w:rPr>
              <w:t>s</w:t>
            </w:r>
            <w:r>
              <w:rPr>
                <w:szCs w:val="24"/>
              </w:rPr>
              <w:t xml:space="preserve">: </w:t>
            </w:r>
          </w:p>
          <w:p w14:paraId="0123771B" w14:textId="6A1BC0CC" w:rsidR="00D16C92" w:rsidRDefault="00D16C92" w:rsidP="00D16C92">
            <w:pPr>
              <w:widowControl/>
              <w:adjustRightInd w:val="0"/>
              <w:snapToGrid w:val="0"/>
              <w:rPr>
                <w:szCs w:val="24"/>
              </w:rPr>
            </w:pPr>
            <w:r>
              <w:rPr>
                <w:szCs w:val="24"/>
              </w:rPr>
              <w:t xml:space="preserve">1, </w:t>
            </w:r>
            <w:r w:rsidR="00477264">
              <w:rPr>
                <w:szCs w:val="24"/>
              </w:rPr>
              <w:t>larger LP-WUS content, larger false detection rate</w:t>
            </w:r>
            <w:r w:rsidR="00EC1518">
              <w:rPr>
                <w:szCs w:val="24"/>
              </w:rPr>
              <w:t xml:space="preserve"> of LP-WUS</w:t>
            </w:r>
            <w:r w:rsidR="00477264">
              <w:rPr>
                <w:szCs w:val="24"/>
              </w:rPr>
              <w:t>.</w:t>
            </w:r>
            <w:r>
              <w:rPr>
                <w:szCs w:val="24"/>
              </w:rPr>
              <w:t xml:space="preserve"> </w:t>
            </w:r>
          </w:p>
          <w:p w14:paraId="606684EB" w14:textId="2F4F31C9" w:rsidR="00477264" w:rsidRDefault="00D16C92" w:rsidP="00D16C92">
            <w:pPr>
              <w:widowControl/>
              <w:adjustRightInd w:val="0"/>
              <w:snapToGrid w:val="0"/>
              <w:rPr>
                <w:szCs w:val="24"/>
              </w:rPr>
            </w:pPr>
            <w:r>
              <w:rPr>
                <w:szCs w:val="24"/>
              </w:rPr>
              <w:t xml:space="preserve">2, wake-up latency includes </w:t>
            </w:r>
            <w:r w:rsidRPr="00D16C92">
              <w:rPr>
                <w:szCs w:val="24"/>
              </w:rPr>
              <w:t>1)</w:t>
            </w:r>
            <w:r>
              <w:rPr>
                <w:szCs w:val="24"/>
              </w:rPr>
              <w:t xml:space="preserve"> </w:t>
            </w:r>
            <w:r w:rsidR="00753591">
              <w:rPr>
                <w:szCs w:val="24"/>
              </w:rPr>
              <w:t xml:space="preserve">the delay caused by </w:t>
            </w:r>
            <w:r w:rsidRPr="00D16C92">
              <w:rPr>
                <w:szCs w:val="24"/>
              </w:rPr>
              <w:t xml:space="preserve">LP-WUS </w:t>
            </w:r>
            <w:r w:rsidR="00753591">
              <w:rPr>
                <w:szCs w:val="24"/>
              </w:rPr>
              <w:t>duty</w:t>
            </w:r>
            <w:r w:rsidRPr="00D16C92">
              <w:rPr>
                <w:szCs w:val="24"/>
              </w:rPr>
              <w:t xml:space="preserve"> cycle</w:t>
            </w:r>
            <w:r>
              <w:rPr>
                <w:szCs w:val="24"/>
              </w:rPr>
              <w:t xml:space="preserve"> 2)</w:t>
            </w:r>
            <w:r>
              <w:t xml:space="preserve"> </w:t>
            </w:r>
            <w:r w:rsidRPr="00D16C92">
              <w:rPr>
                <w:szCs w:val="24"/>
              </w:rPr>
              <w:t>MR transition time</w:t>
            </w:r>
            <w:r w:rsidR="00753591">
              <w:rPr>
                <w:szCs w:val="24"/>
              </w:rPr>
              <w:t xml:space="preserve"> (ramp up time and sync/re-sync time)</w:t>
            </w:r>
            <w:r>
              <w:rPr>
                <w:szCs w:val="24"/>
              </w:rPr>
              <w:t>.</w:t>
            </w:r>
          </w:p>
        </w:tc>
      </w:tr>
    </w:tbl>
    <w:p w14:paraId="336BAC93" w14:textId="77777777" w:rsidR="008C13BD" w:rsidRDefault="008C13BD" w:rsidP="00B02027">
      <w:pPr>
        <w:widowControl/>
        <w:adjustRightInd w:val="0"/>
        <w:snapToGrid w:val="0"/>
        <w:spacing w:afterLines="50" w:after="120"/>
        <w:rPr>
          <w:rFonts w:ascii="Times New Roman" w:hAnsi="Times New Roman" w:cs="Times New Roman"/>
          <w:b/>
          <w:kern w:val="0"/>
          <w:sz w:val="20"/>
          <w:szCs w:val="24"/>
        </w:rPr>
      </w:pPr>
    </w:p>
    <w:p w14:paraId="4B49EE6A" w14:textId="1F81006A" w:rsidR="00B14D84" w:rsidRPr="00B14D84" w:rsidRDefault="00290432" w:rsidP="00B02027">
      <w:pPr>
        <w:widowControl/>
        <w:adjustRightInd w:val="0"/>
        <w:snapToGrid w:val="0"/>
        <w:spacing w:afterLines="50" w:after="120"/>
        <w:rPr>
          <w:rFonts w:ascii="Times New Roman" w:hAnsi="Times New Roman" w:cs="Times New Roman"/>
          <w:b/>
          <w:kern w:val="0"/>
          <w:sz w:val="20"/>
          <w:szCs w:val="24"/>
        </w:rPr>
      </w:pPr>
      <w:bookmarkStart w:id="46" w:name="PP13"/>
      <w:r w:rsidRPr="00B02027">
        <w:rPr>
          <w:rFonts w:ascii="Times New Roman" w:eastAsia="Times New Roman" w:hAnsi="Times New Roman" w:cs="Times New Roman" w:hint="eastAsia"/>
          <w:b/>
          <w:kern w:val="0"/>
          <w:sz w:val="20"/>
          <w:szCs w:val="24"/>
          <w:lang w:eastAsia="en-US"/>
        </w:rPr>
        <w:lastRenderedPageBreak/>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Pr>
          <w:rFonts w:ascii="Times" w:eastAsia="Times New Roman" w:hAnsi="Times" w:cs="Times"/>
          <w:b/>
          <w:noProof/>
          <w:kern w:val="0"/>
          <w:sz w:val="20"/>
          <w:szCs w:val="24"/>
          <w:lang w:eastAsia="en-US"/>
        </w:rPr>
        <w:t>13</w:t>
      </w:r>
      <w:r w:rsidRPr="00B02027">
        <w:rPr>
          <w:rFonts w:ascii="Times" w:eastAsia="Times New Roman" w:hAnsi="Times" w:cs="Times"/>
          <w:b/>
          <w:kern w:val="0"/>
          <w:sz w:val="20"/>
          <w:szCs w:val="24"/>
          <w:lang w:eastAsia="en-US"/>
        </w:rPr>
        <w:fldChar w:fldCharType="end"/>
      </w:r>
      <w:r w:rsidR="00396405">
        <w:rPr>
          <w:rFonts w:ascii="Times New Roman" w:hAnsi="Times New Roman" w:cs="Times New Roman"/>
          <w:b/>
          <w:kern w:val="0"/>
          <w:sz w:val="20"/>
          <w:szCs w:val="24"/>
        </w:rPr>
        <w:t>:</w:t>
      </w:r>
      <w:r w:rsidR="00612BAA">
        <w:rPr>
          <w:rFonts w:ascii="Times New Roman" w:hAnsi="Times New Roman" w:cs="Times New Roman"/>
          <w:b/>
          <w:kern w:val="0"/>
          <w:sz w:val="20"/>
          <w:szCs w:val="24"/>
        </w:rPr>
        <w:t xml:space="preserve"> </w:t>
      </w:r>
      <w:r w:rsidR="00612BAA" w:rsidRPr="00612BAA">
        <w:rPr>
          <w:rFonts w:ascii="Times New Roman" w:hAnsi="Times New Roman" w:cs="Times New Roman"/>
          <w:b/>
          <w:kern w:val="0"/>
          <w:sz w:val="20"/>
          <w:szCs w:val="24"/>
        </w:rPr>
        <w:t>UE perform</w:t>
      </w:r>
      <w:r w:rsidR="00263BD0">
        <w:rPr>
          <w:rFonts w:ascii="Times New Roman" w:hAnsi="Times New Roman" w:cs="Times New Roman"/>
          <w:b/>
          <w:kern w:val="0"/>
          <w:sz w:val="20"/>
          <w:szCs w:val="24"/>
        </w:rPr>
        <w:t>s</w:t>
      </w:r>
      <w:r w:rsidR="00612BAA" w:rsidRPr="00612BAA">
        <w:rPr>
          <w:rFonts w:ascii="Times New Roman" w:hAnsi="Times New Roman" w:cs="Times New Roman"/>
          <w:b/>
          <w:kern w:val="0"/>
          <w:sz w:val="20"/>
          <w:szCs w:val="24"/>
        </w:rPr>
        <w:t xml:space="preserve"> PO monitoring after main radio </w:t>
      </w:r>
      <w:r w:rsidR="00612BAA">
        <w:rPr>
          <w:rFonts w:ascii="Times New Roman" w:hAnsi="Times New Roman" w:cs="Times New Roman"/>
          <w:b/>
          <w:kern w:val="0"/>
          <w:sz w:val="20"/>
          <w:szCs w:val="24"/>
        </w:rPr>
        <w:t xml:space="preserve">is </w:t>
      </w:r>
      <w:r w:rsidR="00C044EF">
        <w:rPr>
          <w:rFonts w:ascii="Times New Roman" w:hAnsi="Times New Roman" w:cs="Times New Roman"/>
          <w:b/>
          <w:kern w:val="0"/>
          <w:sz w:val="20"/>
          <w:szCs w:val="24"/>
        </w:rPr>
        <w:t>waken up</w:t>
      </w:r>
      <w:r w:rsidR="00612BAA" w:rsidRPr="00612BAA">
        <w:rPr>
          <w:rFonts w:ascii="Times New Roman" w:hAnsi="Times New Roman" w:cs="Times New Roman"/>
          <w:b/>
          <w:kern w:val="0"/>
          <w:sz w:val="20"/>
          <w:szCs w:val="24"/>
        </w:rPr>
        <w:t xml:space="preserve"> from ultra-deep sleep</w:t>
      </w:r>
      <w:r w:rsidR="00612BAA">
        <w:rPr>
          <w:rFonts w:ascii="Times New Roman" w:hAnsi="Times New Roman" w:cs="Times New Roman"/>
          <w:b/>
          <w:kern w:val="0"/>
          <w:sz w:val="20"/>
          <w:szCs w:val="24"/>
        </w:rPr>
        <w:t>.</w:t>
      </w:r>
    </w:p>
    <w:bookmarkEnd w:id="46"/>
    <w:p w14:paraId="48E5A006" w14:textId="32F9ADF6" w:rsidR="0064071F" w:rsidRPr="0064071F" w:rsidRDefault="00670C2D" w:rsidP="0064071F">
      <w:pPr>
        <w:keepNext/>
        <w:keepLines/>
        <w:widowControl/>
        <w:numPr>
          <w:ilvl w:val="1"/>
          <w:numId w:val="18"/>
        </w:numPr>
        <w:spacing w:before="240" w:after="240"/>
        <w:jc w:val="left"/>
        <w:outlineLvl w:val="1"/>
        <w:rPr>
          <w:rFonts w:ascii="Arial" w:eastAsia="微软雅黑" w:hAnsi="Arial" w:cs="Arial"/>
          <w:bCs/>
          <w:iCs/>
          <w:kern w:val="0"/>
          <w:sz w:val="28"/>
          <w:szCs w:val="28"/>
        </w:rPr>
      </w:pPr>
      <w:r>
        <w:rPr>
          <w:rFonts w:ascii="Arial" w:eastAsia="微软雅黑" w:hAnsi="Arial" w:cs="Arial"/>
          <w:bCs/>
          <w:iCs/>
          <w:kern w:val="0"/>
          <w:sz w:val="28"/>
          <w:szCs w:val="28"/>
        </w:rPr>
        <w:t>P</w:t>
      </w:r>
      <w:r w:rsidR="0064071F" w:rsidRPr="0064071F">
        <w:rPr>
          <w:rFonts w:ascii="Arial" w:eastAsia="微软雅黑" w:hAnsi="Arial" w:cs="Arial"/>
          <w:bCs/>
          <w:iCs/>
          <w:kern w:val="0"/>
          <w:sz w:val="28"/>
          <w:szCs w:val="28"/>
        </w:rPr>
        <w:t xml:space="preserve">rocedures of </w:t>
      </w:r>
      <w:r>
        <w:rPr>
          <w:rFonts w:ascii="Arial" w:eastAsia="微软雅黑" w:hAnsi="Arial" w:cs="Arial"/>
          <w:bCs/>
          <w:iCs/>
          <w:kern w:val="0"/>
          <w:sz w:val="28"/>
          <w:szCs w:val="28"/>
        </w:rPr>
        <w:t xml:space="preserve">entering or exiting </w:t>
      </w:r>
      <w:r w:rsidR="0064071F" w:rsidRPr="0064071F">
        <w:rPr>
          <w:rFonts w:ascii="Arial" w:eastAsia="微软雅黑" w:hAnsi="Arial" w:cs="Arial"/>
          <w:bCs/>
          <w:iCs/>
          <w:kern w:val="0"/>
          <w:sz w:val="28"/>
          <w:szCs w:val="28"/>
        </w:rPr>
        <w:t>LP-WUS</w:t>
      </w:r>
      <w:r>
        <w:rPr>
          <w:rFonts w:ascii="Arial" w:eastAsia="微软雅黑" w:hAnsi="Arial" w:cs="Arial"/>
          <w:bCs/>
          <w:iCs/>
          <w:kern w:val="0"/>
          <w:sz w:val="28"/>
          <w:szCs w:val="28"/>
        </w:rPr>
        <w:t xml:space="preserve"> monitoring</w:t>
      </w:r>
      <w:r w:rsidR="006E685E">
        <w:rPr>
          <w:rFonts w:ascii="Arial" w:eastAsia="微软雅黑" w:hAnsi="Arial" w:cs="Arial"/>
          <w:bCs/>
          <w:iCs/>
          <w:kern w:val="0"/>
          <w:sz w:val="28"/>
          <w:szCs w:val="28"/>
        </w:rPr>
        <w:t xml:space="preserve"> for RRC idle/inactive mode</w:t>
      </w:r>
      <w:r w:rsidR="00FA042A">
        <w:rPr>
          <w:rFonts w:ascii="Arial" w:eastAsia="微软雅黑" w:hAnsi="Arial" w:cs="Arial"/>
          <w:bCs/>
          <w:iCs/>
          <w:kern w:val="0"/>
          <w:sz w:val="28"/>
          <w:szCs w:val="28"/>
        </w:rPr>
        <w:t xml:space="preserve"> </w:t>
      </w:r>
    </w:p>
    <w:p w14:paraId="7100E729" w14:textId="4A8EB8BF" w:rsidR="00C1498B" w:rsidRDefault="00EC3168" w:rsidP="00B02027">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kern w:val="0"/>
          <w:sz w:val="20"/>
          <w:szCs w:val="24"/>
        </w:rPr>
        <w:t xml:space="preserve">A </w:t>
      </w:r>
      <w:r w:rsidR="00735178">
        <w:rPr>
          <w:rFonts w:ascii="Times New Roman" w:hAnsi="Times New Roman" w:cs="Times New Roman"/>
          <w:kern w:val="0"/>
          <w:sz w:val="20"/>
          <w:szCs w:val="24"/>
        </w:rPr>
        <w:t xml:space="preserve">UE </w:t>
      </w:r>
      <w:r>
        <w:rPr>
          <w:rFonts w:ascii="Times New Roman" w:hAnsi="Times New Roman" w:cs="Times New Roman"/>
          <w:kern w:val="0"/>
          <w:sz w:val="20"/>
          <w:szCs w:val="24"/>
        </w:rPr>
        <w:t xml:space="preserve">can start </w:t>
      </w:r>
      <w:r w:rsidR="001149DB" w:rsidRPr="000C1D08">
        <w:rPr>
          <w:rFonts w:ascii="Times New Roman" w:hAnsi="Times New Roman" w:cs="Times New Roman"/>
          <w:kern w:val="0"/>
          <w:sz w:val="20"/>
          <w:szCs w:val="24"/>
        </w:rPr>
        <w:t xml:space="preserve">LP-WUS </w:t>
      </w:r>
      <w:r>
        <w:rPr>
          <w:rFonts w:ascii="Times New Roman" w:hAnsi="Times New Roman" w:cs="Times New Roman"/>
          <w:kern w:val="0"/>
          <w:sz w:val="20"/>
          <w:szCs w:val="24"/>
        </w:rPr>
        <w:t>monitoring</w:t>
      </w:r>
      <w:r w:rsidR="001149DB" w:rsidRPr="000C1D08">
        <w:rPr>
          <w:rFonts w:ascii="Times New Roman" w:hAnsi="Times New Roman" w:cs="Times New Roman"/>
          <w:kern w:val="0"/>
          <w:sz w:val="20"/>
          <w:szCs w:val="24"/>
        </w:rPr>
        <w:t xml:space="preserve"> </w:t>
      </w:r>
      <w:r w:rsidR="000A2789">
        <w:rPr>
          <w:rFonts w:ascii="Times New Roman" w:hAnsi="Times New Roman" w:cs="Times New Roman"/>
          <w:kern w:val="0"/>
          <w:sz w:val="20"/>
          <w:szCs w:val="24"/>
        </w:rPr>
        <w:t>according to an</w:t>
      </w:r>
      <w:r w:rsidR="001832B5">
        <w:rPr>
          <w:rFonts w:ascii="Times New Roman" w:hAnsi="Times New Roman" w:cs="Times New Roman"/>
          <w:kern w:val="0"/>
          <w:sz w:val="20"/>
          <w:szCs w:val="24"/>
        </w:rPr>
        <w:t xml:space="preserve"> </w:t>
      </w:r>
      <w:r w:rsidR="002C0BD3">
        <w:rPr>
          <w:rFonts w:ascii="Times New Roman" w:hAnsi="Times New Roman" w:cs="Times New Roman"/>
          <w:kern w:val="0"/>
          <w:sz w:val="20"/>
          <w:szCs w:val="24"/>
        </w:rPr>
        <w:t xml:space="preserve">explicit indication from </w:t>
      </w:r>
      <w:proofErr w:type="spellStart"/>
      <w:r w:rsidR="002C0BD3">
        <w:rPr>
          <w:rFonts w:ascii="Times New Roman" w:hAnsi="Times New Roman" w:cs="Times New Roman"/>
          <w:kern w:val="0"/>
          <w:sz w:val="20"/>
          <w:szCs w:val="24"/>
        </w:rPr>
        <w:t>gNB</w:t>
      </w:r>
      <w:proofErr w:type="spellEnd"/>
      <w:r w:rsidR="002C0BD3">
        <w:rPr>
          <w:rFonts w:ascii="Times New Roman" w:hAnsi="Times New Roman" w:cs="Times New Roman"/>
          <w:kern w:val="0"/>
          <w:sz w:val="20"/>
          <w:szCs w:val="24"/>
        </w:rPr>
        <w:t xml:space="preserve"> e.g., </w:t>
      </w:r>
      <w:r w:rsidR="001832B5">
        <w:rPr>
          <w:rFonts w:ascii="Times New Roman" w:hAnsi="Times New Roman" w:cs="Times New Roman"/>
          <w:kern w:val="0"/>
          <w:sz w:val="20"/>
          <w:szCs w:val="24"/>
        </w:rPr>
        <w:t>SIB</w:t>
      </w:r>
      <w:r w:rsidR="006E685E">
        <w:rPr>
          <w:rFonts w:ascii="Times New Roman" w:hAnsi="Times New Roman" w:cs="Times New Roman"/>
          <w:kern w:val="0"/>
          <w:sz w:val="20"/>
          <w:szCs w:val="24"/>
        </w:rPr>
        <w:t xml:space="preserve"> or</w:t>
      </w:r>
      <w:r w:rsidR="001832B5">
        <w:rPr>
          <w:rFonts w:ascii="Times New Roman" w:hAnsi="Times New Roman" w:cs="Times New Roman"/>
          <w:kern w:val="0"/>
          <w:sz w:val="20"/>
          <w:szCs w:val="24"/>
        </w:rPr>
        <w:t xml:space="preserve"> dedicated RRC signaling</w:t>
      </w:r>
      <w:r w:rsidR="00C2105B">
        <w:rPr>
          <w:rFonts w:ascii="Times New Roman" w:hAnsi="Times New Roman" w:cs="Times New Roman"/>
          <w:kern w:val="0"/>
          <w:sz w:val="20"/>
          <w:szCs w:val="24"/>
        </w:rPr>
        <w:t xml:space="preserve">. For example, LP-WUS monitoring is activated right after </w:t>
      </w:r>
      <w:proofErr w:type="spellStart"/>
      <w:r w:rsidR="00C2105B">
        <w:rPr>
          <w:rFonts w:ascii="Times New Roman" w:hAnsi="Times New Roman" w:cs="Times New Roman"/>
          <w:kern w:val="0"/>
          <w:sz w:val="20"/>
          <w:szCs w:val="24"/>
        </w:rPr>
        <w:t>gNB</w:t>
      </w:r>
      <w:proofErr w:type="spellEnd"/>
      <w:r w:rsidR="00C2105B">
        <w:rPr>
          <w:rFonts w:ascii="Times New Roman" w:hAnsi="Times New Roman" w:cs="Times New Roman"/>
          <w:kern w:val="0"/>
          <w:sz w:val="20"/>
          <w:szCs w:val="24"/>
        </w:rPr>
        <w:t xml:space="preserve"> configure LP-WUS parameters</w:t>
      </w:r>
      <w:r w:rsidR="001832B5">
        <w:rPr>
          <w:rFonts w:ascii="Times New Roman" w:hAnsi="Times New Roman" w:cs="Times New Roman"/>
          <w:kern w:val="0"/>
          <w:sz w:val="20"/>
          <w:szCs w:val="24"/>
        </w:rPr>
        <w:t>.</w:t>
      </w:r>
      <w:r w:rsidR="00C2105B">
        <w:rPr>
          <w:rFonts w:ascii="Times New Roman" w:hAnsi="Times New Roman" w:cs="Times New Roman"/>
          <w:kern w:val="0"/>
          <w:sz w:val="20"/>
          <w:szCs w:val="24"/>
        </w:rPr>
        <w:t xml:space="preserve"> </w:t>
      </w:r>
      <w:r w:rsidR="002C0BD3">
        <w:rPr>
          <w:rFonts w:ascii="Times New Roman" w:hAnsi="Times New Roman" w:cs="Times New Roman"/>
          <w:kern w:val="0"/>
          <w:sz w:val="20"/>
          <w:szCs w:val="24"/>
        </w:rPr>
        <w:t xml:space="preserve">And </w:t>
      </w:r>
      <w:proofErr w:type="spellStart"/>
      <w:r w:rsidR="002C0BD3">
        <w:rPr>
          <w:rFonts w:ascii="Times New Roman" w:hAnsi="Times New Roman" w:cs="Times New Roman"/>
          <w:kern w:val="0"/>
          <w:sz w:val="20"/>
          <w:szCs w:val="24"/>
        </w:rPr>
        <w:t>gNB</w:t>
      </w:r>
      <w:proofErr w:type="spellEnd"/>
      <w:r w:rsidR="002C0BD3">
        <w:rPr>
          <w:rFonts w:ascii="Times New Roman" w:hAnsi="Times New Roman" w:cs="Times New Roman"/>
          <w:kern w:val="0"/>
          <w:sz w:val="20"/>
          <w:szCs w:val="24"/>
        </w:rPr>
        <w:t xml:space="preserve"> can </w:t>
      </w:r>
      <w:r w:rsidR="004569A1">
        <w:rPr>
          <w:rFonts w:ascii="Times New Roman" w:hAnsi="Times New Roman" w:cs="Times New Roman"/>
          <w:kern w:val="0"/>
          <w:sz w:val="20"/>
          <w:szCs w:val="24"/>
        </w:rPr>
        <w:t xml:space="preserve">also </w:t>
      </w:r>
      <w:r w:rsidR="002C0BD3">
        <w:rPr>
          <w:rFonts w:ascii="Times New Roman" w:hAnsi="Times New Roman" w:cs="Times New Roman"/>
          <w:kern w:val="0"/>
          <w:sz w:val="20"/>
          <w:szCs w:val="24"/>
        </w:rPr>
        <w:t xml:space="preserve">decide to deactivate LP-WUS monitoring </w:t>
      </w:r>
      <w:r w:rsidR="00C2105B">
        <w:rPr>
          <w:rFonts w:ascii="Times New Roman" w:hAnsi="Times New Roman" w:cs="Times New Roman"/>
          <w:kern w:val="0"/>
          <w:sz w:val="20"/>
          <w:szCs w:val="24"/>
        </w:rPr>
        <w:t xml:space="preserve">by </w:t>
      </w:r>
      <w:r w:rsidR="001832B5">
        <w:rPr>
          <w:rFonts w:ascii="Times New Roman" w:hAnsi="Times New Roman" w:cs="Times New Roman"/>
          <w:kern w:val="0"/>
          <w:sz w:val="20"/>
          <w:szCs w:val="24"/>
        </w:rPr>
        <w:t xml:space="preserve">RRC </w:t>
      </w:r>
      <w:r w:rsidR="00C2105B">
        <w:rPr>
          <w:rFonts w:ascii="Times New Roman" w:hAnsi="Times New Roman" w:cs="Times New Roman"/>
          <w:kern w:val="0"/>
          <w:sz w:val="20"/>
          <w:szCs w:val="24"/>
        </w:rPr>
        <w:t>reconfiguration</w:t>
      </w:r>
      <w:r w:rsidR="004569A1">
        <w:rPr>
          <w:rFonts w:ascii="Times New Roman" w:hAnsi="Times New Roman" w:cs="Times New Roman"/>
          <w:kern w:val="0"/>
          <w:sz w:val="20"/>
          <w:szCs w:val="24"/>
        </w:rPr>
        <w:t xml:space="preserve"> signaling etc</w:t>
      </w:r>
      <w:r w:rsidR="001832B5">
        <w:rPr>
          <w:rFonts w:ascii="Times New Roman" w:hAnsi="Times New Roman" w:cs="Times New Roman"/>
          <w:kern w:val="0"/>
          <w:sz w:val="20"/>
          <w:szCs w:val="24"/>
        </w:rPr>
        <w:t>.</w:t>
      </w:r>
    </w:p>
    <w:p w14:paraId="4068AE7F" w14:textId="5F030E0F" w:rsidR="00EE693C" w:rsidRDefault="001832B5" w:rsidP="00145CC0">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kern w:val="0"/>
          <w:sz w:val="20"/>
          <w:szCs w:val="24"/>
        </w:rPr>
        <w:t xml:space="preserve">Besides, another </w:t>
      </w:r>
      <w:r w:rsidR="007256AE">
        <w:rPr>
          <w:rFonts w:ascii="Times New Roman" w:hAnsi="Times New Roman" w:cs="Times New Roman"/>
          <w:kern w:val="0"/>
          <w:sz w:val="20"/>
          <w:szCs w:val="24"/>
        </w:rPr>
        <w:t>way</w:t>
      </w:r>
      <w:r w:rsidR="00670C2D">
        <w:rPr>
          <w:rFonts w:ascii="Times New Roman" w:hAnsi="Times New Roman" w:cs="Times New Roman"/>
          <w:kern w:val="0"/>
          <w:sz w:val="20"/>
          <w:szCs w:val="24"/>
        </w:rPr>
        <w:t xml:space="preserve"> </w:t>
      </w:r>
      <w:r w:rsidR="00635B7C">
        <w:rPr>
          <w:rFonts w:ascii="Times New Roman" w:hAnsi="Times New Roman" w:cs="Times New Roman"/>
          <w:kern w:val="0"/>
          <w:sz w:val="20"/>
          <w:szCs w:val="24"/>
        </w:rPr>
        <w:t xml:space="preserve">to </w:t>
      </w:r>
      <w:r w:rsidR="007256AE">
        <w:rPr>
          <w:rFonts w:ascii="Times New Roman" w:hAnsi="Times New Roman" w:cs="Times New Roman"/>
          <w:kern w:val="0"/>
          <w:sz w:val="20"/>
          <w:szCs w:val="24"/>
        </w:rPr>
        <w:t xml:space="preserve">enter or exit </w:t>
      </w:r>
      <w:r w:rsidRPr="001832B5">
        <w:rPr>
          <w:rFonts w:ascii="Times New Roman" w:hAnsi="Times New Roman" w:cs="Times New Roman"/>
          <w:kern w:val="0"/>
          <w:sz w:val="20"/>
          <w:szCs w:val="24"/>
        </w:rPr>
        <w:t>LP-WUS</w:t>
      </w:r>
      <w:r w:rsidR="007256AE">
        <w:rPr>
          <w:rFonts w:ascii="Times New Roman" w:hAnsi="Times New Roman" w:cs="Times New Roman"/>
          <w:kern w:val="0"/>
          <w:sz w:val="20"/>
          <w:szCs w:val="24"/>
        </w:rPr>
        <w:t xml:space="preserve"> monitoring </w:t>
      </w:r>
      <w:r w:rsidR="00D06431">
        <w:rPr>
          <w:rFonts w:ascii="Times New Roman" w:hAnsi="Times New Roman" w:cs="Times New Roman"/>
          <w:kern w:val="0"/>
          <w:sz w:val="20"/>
          <w:szCs w:val="24"/>
        </w:rPr>
        <w:t>can be</w:t>
      </w:r>
      <w:r w:rsidR="007256AE">
        <w:rPr>
          <w:rFonts w:ascii="Times New Roman" w:hAnsi="Times New Roman" w:cs="Times New Roman"/>
          <w:kern w:val="0"/>
          <w:sz w:val="20"/>
          <w:szCs w:val="24"/>
        </w:rPr>
        <w:t xml:space="preserve"> </w:t>
      </w:r>
      <w:r w:rsidR="007256AE" w:rsidRPr="000C1D08">
        <w:rPr>
          <w:rFonts w:ascii="Times New Roman" w:hAnsi="Times New Roman" w:cs="Times New Roman"/>
          <w:kern w:val="0"/>
          <w:sz w:val="20"/>
          <w:szCs w:val="24"/>
        </w:rPr>
        <w:t xml:space="preserve">automatically determined by UE </w:t>
      </w:r>
      <w:r w:rsidR="00635B7C">
        <w:rPr>
          <w:rFonts w:ascii="Times New Roman" w:hAnsi="Times New Roman" w:cs="Times New Roman"/>
          <w:kern w:val="0"/>
          <w:sz w:val="20"/>
          <w:szCs w:val="24"/>
        </w:rPr>
        <w:t>based on pre-configured conditions</w:t>
      </w:r>
      <w:r w:rsidR="00670C2D">
        <w:rPr>
          <w:rFonts w:ascii="Times New Roman" w:hAnsi="Times New Roman" w:cs="Times New Roman"/>
          <w:kern w:val="0"/>
          <w:sz w:val="20"/>
          <w:szCs w:val="24"/>
        </w:rPr>
        <w:t>.</w:t>
      </w:r>
      <w:r w:rsidR="00635B7C">
        <w:rPr>
          <w:rFonts w:ascii="Times New Roman" w:hAnsi="Times New Roman" w:cs="Times New Roman"/>
          <w:kern w:val="0"/>
          <w:sz w:val="20"/>
          <w:szCs w:val="24"/>
        </w:rPr>
        <w:t xml:space="preserve"> </w:t>
      </w:r>
      <w:r w:rsidR="00670C2D">
        <w:rPr>
          <w:rFonts w:ascii="Times New Roman" w:hAnsi="Times New Roman" w:cs="Times New Roman"/>
          <w:kern w:val="0"/>
          <w:sz w:val="20"/>
          <w:szCs w:val="24"/>
        </w:rPr>
        <w:t xml:space="preserve">For example, </w:t>
      </w:r>
      <w:r w:rsidR="007256AE">
        <w:rPr>
          <w:rFonts w:ascii="Times New Roman" w:hAnsi="Times New Roman" w:cs="Times New Roman"/>
          <w:kern w:val="0"/>
          <w:sz w:val="20"/>
          <w:szCs w:val="24"/>
        </w:rPr>
        <w:t xml:space="preserve">a </w:t>
      </w:r>
      <w:r w:rsidR="00670C2D">
        <w:rPr>
          <w:rFonts w:ascii="Times New Roman" w:hAnsi="Times New Roman" w:cs="Times New Roman"/>
          <w:kern w:val="0"/>
          <w:sz w:val="20"/>
          <w:szCs w:val="24"/>
        </w:rPr>
        <w:t xml:space="preserve">UE can decide to </w:t>
      </w:r>
      <w:r w:rsidR="007256AE">
        <w:rPr>
          <w:rFonts w:ascii="Times New Roman" w:hAnsi="Times New Roman" w:cs="Times New Roman"/>
          <w:kern w:val="0"/>
          <w:sz w:val="20"/>
          <w:szCs w:val="24"/>
        </w:rPr>
        <w:t xml:space="preserve">start </w:t>
      </w:r>
      <w:r w:rsidR="00670C2D" w:rsidRPr="001832B5">
        <w:rPr>
          <w:rFonts w:ascii="Times New Roman" w:hAnsi="Times New Roman" w:cs="Times New Roman"/>
          <w:kern w:val="0"/>
          <w:sz w:val="20"/>
          <w:szCs w:val="24"/>
        </w:rPr>
        <w:t>LP-WUS</w:t>
      </w:r>
      <w:r w:rsidR="00670C2D">
        <w:rPr>
          <w:rFonts w:ascii="Times New Roman" w:hAnsi="Times New Roman" w:cs="Times New Roman"/>
          <w:kern w:val="0"/>
          <w:sz w:val="20"/>
          <w:szCs w:val="24"/>
        </w:rPr>
        <w:t xml:space="preserve"> </w:t>
      </w:r>
      <w:r w:rsidR="007256AE">
        <w:rPr>
          <w:rFonts w:ascii="Times New Roman" w:hAnsi="Times New Roman" w:cs="Times New Roman"/>
          <w:kern w:val="0"/>
          <w:sz w:val="20"/>
          <w:szCs w:val="24"/>
        </w:rPr>
        <w:t>monitoring when</w:t>
      </w:r>
      <w:r w:rsidR="00635B7C">
        <w:rPr>
          <w:rFonts w:ascii="Times New Roman" w:hAnsi="Times New Roman" w:cs="Times New Roman"/>
          <w:kern w:val="0"/>
          <w:sz w:val="20"/>
          <w:szCs w:val="24"/>
        </w:rPr>
        <w:t xml:space="preserve"> </w:t>
      </w:r>
      <w:r w:rsidR="00670C2D">
        <w:rPr>
          <w:rFonts w:ascii="Times New Roman" w:hAnsi="Times New Roman" w:cs="Times New Roman"/>
          <w:kern w:val="0"/>
          <w:sz w:val="20"/>
          <w:szCs w:val="24"/>
        </w:rPr>
        <w:t>its</w:t>
      </w:r>
      <w:r w:rsidR="00635B7C">
        <w:rPr>
          <w:rFonts w:ascii="Times New Roman" w:hAnsi="Times New Roman" w:cs="Times New Roman"/>
          <w:kern w:val="0"/>
          <w:sz w:val="20"/>
          <w:szCs w:val="24"/>
        </w:rPr>
        <w:t xml:space="preserve"> current channel </w:t>
      </w:r>
      <w:r w:rsidR="007256AE">
        <w:rPr>
          <w:rFonts w:ascii="Times New Roman" w:hAnsi="Times New Roman" w:cs="Times New Roman"/>
          <w:kern w:val="0"/>
          <w:sz w:val="20"/>
          <w:szCs w:val="24"/>
        </w:rPr>
        <w:t xml:space="preserve">quality </w:t>
      </w:r>
      <w:r w:rsidR="00635B7C">
        <w:rPr>
          <w:rFonts w:ascii="Times New Roman" w:hAnsi="Times New Roman" w:cs="Times New Roman"/>
          <w:kern w:val="0"/>
          <w:sz w:val="20"/>
          <w:szCs w:val="24"/>
        </w:rPr>
        <w:t xml:space="preserve">is higher than a </w:t>
      </w:r>
      <w:r w:rsidR="007256AE">
        <w:rPr>
          <w:rFonts w:ascii="Times New Roman" w:hAnsi="Times New Roman" w:cs="Times New Roman"/>
          <w:kern w:val="0"/>
          <w:sz w:val="20"/>
          <w:szCs w:val="24"/>
        </w:rPr>
        <w:t xml:space="preserve">pre-defined </w:t>
      </w:r>
      <w:r w:rsidR="00635B7C">
        <w:rPr>
          <w:rFonts w:ascii="Times New Roman" w:hAnsi="Times New Roman" w:cs="Times New Roman"/>
          <w:kern w:val="0"/>
          <w:sz w:val="20"/>
          <w:szCs w:val="24"/>
        </w:rPr>
        <w:t>threshold.</w:t>
      </w:r>
      <w:r w:rsidR="00D06431" w:rsidRPr="00D06431">
        <w:rPr>
          <w:rFonts w:ascii="Times New Roman" w:hAnsi="Times New Roman" w:cs="Times New Roman"/>
          <w:kern w:val="0"/>
          <w:sz w:val="20"/>
          <w:szCs w:val="24"/>
        </w:rPr>
        <w:t xml:space="preserve"> </w:t>
      </w:r>
      <w:r w:rsidR="00D06431">
        <w:rPr>
          <w:rFonts w:ascii="Times New Roman" w:hAnsi="Times New Roman" w:cs="Times New Roman"/>
          <w:kern w:val="0"/>
          <w:sz w:val="20"/>
          <w:szCs w:val="24"/>
        </w:rPr>
        <w:t xml:space="preserve">Otherwise, </w:t>
      </w:r>
      <w:r w:rsidR="001523CF">
        <w:rPr>
          <w:rFonts w:ascii="Times New Roman" w:hAnsi="Times New Roman" w:cs="Times New Roman"/>
          <w:kern w:val="0"/>
          <w:sz w:val="20"/>
          <w:szCs w:val="24"/>
        </w:rPr>
        <w:t xml:space="preserve">it </w:t>
      </w:r>
      <w:r w:rsidR="00D06431">
        <w:rPr>
          <w:rFonts w:ascii="Times New Roman" w:hAnsi="Times New Roman" w:cs="Times New Roman"/>
          <w:kern w:val="0"/>
          <w:sz w:val="20"/>
          <w:szCs w:val="24"/>
        </w:rPr>
        <w:t>exit</w:t>
      </w:r>
      <w:r w:rsidR="001523CF">
        <w:rPr>
          <w:rFonts w:ascii="Times New Roman" w:hAnsi="Times New Roman" w:cs="Times New Roman"/>
          <w:kern w:val="0"/>
          <w:sz w:val="20"/>
          <w:szCs w:val="24"/>
        </w:rPr>
        <w:t>s</w:t>
      </w:r>
      <w:r w:rsidR="00D06431">
        <w:rPr>
          <w:rFonts w:ascii="Times New Roman" w:hAnsi="Times New Roman" w:cs="Times New Roman"/>
          <w:kern w:val="0"/>
          <w:sz w:val="20"/>
          <w:szCs w:val="24"/>
        </w:rPr>
        <w:t xml:space="preserve"> LP-WUS monitoring. </w:t>
      </w:r>
      <w:r w:rsidR="001523CF">
        <w:rPr>
          <w:rFonts w:ascii="Times New Roman" w:hAnsi="Times New Roman" w:cs="Times New Roman"/>
          <w:kern w:val="0"/>
          <w:sz w:val="20"/>
          <w:szCs w:val="24"/>
        </w:rPr>
        <w:t>Upon</w:t>
      </w:r>
      <w:r w:rsidR="007256AE">
        <w:rPr>
          <w:rFonts w:ascii="Times New Roman" w:hAnsi="Times New Roman" w:cs="Times New Roman"/>
          <w:kern w:val="0"/>
          <w:sz w:val="20"/>
          <w:szCs w:val="24"/>
        </w:rPr>
        <w:t xml:space="preserve"> this method, whether </w:t>
      </w:r>
      <w:r w:rsidR="001523CF">
        <w:rPr>
          <w:rFonts w:ascii="Times New Roman" w:hAnsi="Times New Roman" w:cs="Times New Roman"/>
          <w:kern w:val="0"/>
          <w:sz w:val="20"/>
          <w:szCs w:val="24"/>
        </w:rPr>
        <w:t>UE</w:t>
      </w:r>
      <w:r w:rsidR="007256AE">
        <w:rPr>
          <w:rFonts w:ascii="Times New Roman" w:hAnsi="Times New Roman" w:cs="Times New Roman"/>
          <w:kern w:val="0"/>
          <w:sz w:val="20"/>
          <w:szCs w:val="24"/>
        </w:rPr>
        <w:t xml:space="preserve"> </w:t>
      </w:r>
      <w:r w:rsidR="001523CF">
        <w:rPr>
          <w:rFonts w:ascii="Times New Roman" w:hAnsi="Times New Roman" w:cs="Times New Roman"/>
          <w:kern w:val="0"/>
          <w:sz w:val="20"/>
          <w:szCs w:val="24"/>
        </w:rPr>
        <w:t xml:space="preserve">needs to </w:t>
      </w:r>
      <w:r w:rsidR="007256AE">
        <w:rPr>
          <w:rFonts w:ascii="Times New Roman" w:hAnsi="Times New Roman" w:cs="Times New Roman" w:hint="eastAsia"/>
          <w:kern w:val="0"/>
          <w:sz w:val="20"/>
          <w:szCs w:val="24"/>
        </w:rPr>
        <w:t>inform</w:t>
      </w:r>
      <w:r w:rsidR="007256AE">
        <w:rPr>
          <w:rFonts w:ascii="Times New Roman" w:hAnsi="Times New Roman" w:cs="Times New Roman"/>
          <w:kern w:val="0"/>
          <w:sz w:val="20"/>
          <w:szCs w:val="24"/>
        </w:rPr>
        <w:t xml:space="preserve"> </w:t>
      </w:r>
      <w:proofErr w:type="spellStart"/>
      <w:r w:rsidR="007256AE">
        <w:rPr>
          <w:rFonts w:ascii="Times New Roman" w:hAnsi="Times New Roman" w:cs="Times New Roman"/>
          <w:kern w:val="0"/>
          <w:sz w:val="20"/>
          <w:szCs w:val="24"/>
        </w:rPr>
        <w:t>g</w:t>
      </w:r>
      <w:r w:rsidR="007256AE">
        <w:rPr>
          <w:rFonts w:ascii="Times New Roman" w:hAnsi="Times New Roman" w:cs="Times New Roman" w:hint="eastAsia"/>
          <w:kern w:val="0"/>
          <w:sz w:val="20"/>
          <w:szCs w:val="24"/>
        </w:rPr>
        <w:t>NB</w:t>
      </w:r>
      <w:proofErr w:type="spellEnd"/>
      <w:r w:rsidR="007256AE">
        <w:rPr>
          <w:rFonts w:ascii="Times New Roman" w:hAnsi="Times New Roman" w:cs="Times New Roman"/>
          <w:kern w:val="0"/>
          <w:sz w:val="20"/>
          <w:szCs w:val="24"/>
        </w:rPr>
        <w:t xml:space="preserve"> </w:t>
      </w:r>
      <w:r w:rsidR="001523CF">
        <w:rPr>
          <w:rFonts w:ascii="Times New Roman" w:hAnsi="Times New Roman" w:cs="Times New Roman"/>
          <w:kern w:val="0"/>
          <w:sz w:val="20"/>
          <w:szCs w:val="24"/>
        </w:rPr>
        <w:t>its</w:t>
      </w:r>
      <w:r w:rsidR="007256AE">
        <w:rPr>
          <w:rFonts w:ascii="Times New Roman" w:hAnsi="Times New Roman" w:cs="Times New Roman"/>
          <w:kern w:val="0"/>
          <w:sz w:val="20"/>
          <w:szCs w:val="24"/>
        </w:rPr>
        <w:t xml:space="preserve"> LP-WUS monitoring state </w:t>
      </w:r>
      <w:r w:rsidR="00C22771">
        <w:rPr>
          <w:rFonts w:ascii="Times New Roman" w:hAnsi="Times New Roman" w:cs="Times New Roman"/>
          <w:kern w:val="0"/>
          <w:sz w:val="20"/>
          <w:szCs w:val="24"/>
        </w:rPr>
        <w:t>i.e., enter or exit LP-WUS monitoring</w:t>
      </w:r>
      <w:r w:rsidR="007256AE">
        <w:rPr>
          <w:rFonts w:ascii="Times New Roman" w:hAnsi="Times New Roman" w:cs="Times New Roman"/>
          <w:kern w:val="0"/>
          <w:sz w:val="20"/>
          <w:szCs w:val="24"/>
        </w:rPr>
        <w:t xml:space="preserve"> should be further discussed. </w:t>
      </w:r>
    </w:p>
    <w:p w14:paraId="3DF223CF" w14:textId="0F7EEF26" w:rsidR="00145CC0" w:rsidRPr="000C1D08" w:rsidRDefault="00656B16" w:rsidP="00145CC0">
      <w:pPr>
        <w:widowControl/>
        <w:adjustRightInd w:val="0"/>
        <w:snapToGrid w:val="0"/>
        <w:spacing w:afterLines="50" w:after="120"/>
        <w:rPr>
          <w:rFonts w:ascii="Times New Roman" w:hAnsi="Times New Roman" w:cs="Times New Roman"/>
          <w:b/>
          <w:kern w:val="0"/>
          <w:sz w:val="20"/>
          <w:szCs w:val="24"/>
        </w:rPr>
      </w:pPr>
      <w:bookmarkStart w:id="47" w:name="PP14"/>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Pr>
          <w:rFonts w:ascii="Times" w:eastAsia="Times New Roman" w:hAnsi="Times" w:cs="Times"/>
          <w:b/>
          <w:noProof/>
          <w:kern w:val="0"/>
          <w:sz w:val="20"/>
          <w:szCs w:val="24"/>
          <w:lang w:eastAsia="en-US"/>
        </w:rPr>
        <w:t>14</w:t>
      </w:r>
      <w:r w:rsidRPr="00B02027">
        <w:rPr>
          <w:rFonts w:ascii="Times" w:eastAsia="Times New Roman" w:hAnsi="Times" w:cs="Times"/>
          <w:b/>
          <w:kern w:val="0"/>
          <w:sz w:val="20"/>
          <w:szCs w:val="24"/>
          <w:lang w:eastAsia="en-US"/>
        </w:rPr>
        <w:fldChar w:fldCharType="end"/>
      </w:r>
      <w:r>
        <w:rPr>
          <w:rFonts w:ascii="Times New Roman" w:hAnsi="Times New Roman" w:cs="Times New Roman"/>
          <w:b/>
          <w:kern w:val="0"/>
          <w:sz w:val="20"/>
          <w:szCs w:val="24"/>
        </w:rPr>
        <w:t>:</w:t>
      </w:r>
      <w:r w:rsidR="00145CC0" w:rsidRPr="000C1D08">
        <w:rPr>
          <w:rFonts w:ascii="Times New Roman" w:hAnsi="Times New Roman" w:cs="Times New Roman"/>
          <w:b/>
          <w:kern w:val="0"/>
          <w:sz w:val="20"/>
          <w:szCs w:val="24"/>
        </w:rPr>
        <w:t xml:space="preserve"> </w:t>
      </w:r>
      <w:r w:rsidR="00030AD9">
        <w:rPr>
          <w:rFonts w:ascii="Times New Roman" w:hAnsi="Times New Roman" w:cs="Times New Roman"/>
          <w:b/>
          <w:kern w:val="0"/>
          <w:sz w:val="20"/>
          <w:szCs w:val="24"/>
        </w:rPr>
        <w:t>For RRC idle/inactive mode, UE</w:t>
      </w:r>
      <w:r w:rsidR="00145CC0" w:rsidRPr="000C1D08">
        <w:rPr>
          <w:rFonts w:ascii="Times New Roman" w:hAnsi="Times New Roman" w:cs="Times New Roman"/>
          <w:b/>
          <w:kern w:val="0"/>
          <w:sz w:val="20"/>
          <w:szCs w:val="24"/>
        </w:rPr>
        <w:t xml:space="preserve"> entering or exiting LP-WUS monitoring can be </w:t>
      </w:r>
      <w:r w:rsidR="00562935">
        <w:rPr>
          <w:rFonts w:ascii="Times New Roman" w:hAnsi="Times New Roman" w:cs="Times New Roman"/>
          <w:b/>
          <w:kern w:val="0"/>
          <w:sz w:val="20"/>
          <w:szCs w:val="24"/>
        </w:rPr>
        <w:t>triggered</w:t>
      </w:r>
      <w:r w:rsidR="00145CC0" w:rsidRPr="000C1D08">
        <w:rPr>
          <w:rFonts w:ascii="Times New Roman" w:hAnsi="Times New Roman" w:cs="Times New Roman"/>
          <w:b/>
          <w:kern w:val="0"/>
          <w:sz w:val="20"/>
          <w:szCs w:val="24"/>
        </w:rPr>
        <w:t>:</w:t>
      </w:r>
    </w:p>
    <w:p w14:paraId="0D548C87" w14:textId="17057040" w:rsidR="00145CC0" w:rsidRPr="000C1D08" w:rsidRDefault="00145CC0" w:rsidP="000C1D08">
      <w:pPr>
        <w:pStyle w:val="affff0"/>
        <w:widowControl/>
        <w:numPr>
          <w:ilvl w:val="0"/>
          <w:numId w:val="68"/>
        </w:numPr>
        <w:adjustRightInd w:val="0"/>
        <w:snapToGrid w:val="0"/>
        <w:spacing w:afterLines="50" w:after="120"/>
        <w:ind w:firstLineChars="0"/>
        <w:rPr>
          <w:rFonts w:ascii="Times New Roman" w:hAnsi="Times New Roman" w:cs="Times New Roman"/>
          <w:b/>
          <w:kern w:val="0"/>
          <w:sz w:val="20"/>
          <w:szCs w:val="24"/>
        </w:rPr>
      </w:pPr>
      <w:r w:rsidRPr="000C1D08">
        <w:rPr>
          <w:rFonts w:ascii="Times New Roman" w:hAnsi="Times New Roman" w:cs="Times New Roman"/>
          <w:b/>
          <w:kern w:val="0"/>
          <w:sz w:val="20"/>
          <w:szCs w:val="24"/>
        </w:rPr>
        <w:t>Alt1: via explicit network indication</w:t>
      </w:r>
      <w:r w:rsidR="00475820" w:rsidRPr="000C1D08">
        <w:rPr>
          <w:rFonts w:ascii="Times New Roman" w:hAnsi="Times New Roman" w:cs="Times New Roman"/>
          <w:b/>
          <w:kern w:val="0"/>
          <w:sz w:val="20"/>
          <w:szCs w:val="24"/>
        </w:rPr>
        <w:t>;</w:t>
      </w:r>
    </w:p>
    <w:p w14:paraId="63A84026" w14:textId="022BB766" w:rsidR="00D3386A" w:rsidRPr="000C1D08" w:rsidRDefault="00145CC0" w:rsidP="000C1D08">
      <w:pPr>
        <w:pStyle w:val="affff0"/>
        <w:widowControl/>
        <w:numPr>
          <w:ilvl w:val="0"/>
          <w:numId w:val="68"/>
        </w:numPr>
        <w:adjustRightInd w:val="0"/>
        <w:snapToGrid w:val="0"/>
        <w:spacing w:afterLines="50" w:after="120"/>
        <w:ind w:firstLineChars="0"/>
        <w:rPr>
          <w:rFonts w:ascii="Times New Roman" w:hAnsi="Times New Roman" w:cs="Times New Roman"/>
          <w:b/>
          <w:kern w:val="0"/>
          <w:sz w:val="20"/>
          <w:szCs w:val="24"/>
        </w:rPr>
      </w:pPr>
      <w:r w:rsidRPr="000C1D08">
        <w:rPr>
          <w:rFonts w:ascii="Times New Roman" w:hAnsi="Times New Roman" w:cs="Times New Roman"/>
          <w:b/>
          <w:kern w:val="0"/>
          <w:sz w:val="20"/>
          <w:szCs w:val="24"/>
        </w:rPr>
        <w:t xml:space="preserve">Alt2: </w:t>
      </w:r>
      <w:r w:rsidR="00475820" w:rsidRPr="000C1D08">
        <w:rPr>
          <w:rFonts w:ascii="Times New Roman" w:hAnsi="Times New Roman" w:cs="Times New Roman"/>
          <w:b/>
          <w:kern w:val="0"/>
          <w:sz w:val="20"/>
          <w:szCs w:val="24"/>
        </w:rPr>
        <w:t xml:space="preserve">based on </w:t>
      </w:r>
      <w:r w:rsidRPr="000C1D08">
        <w:rPr>
          <w:rFonts w:ascii="Times New Roman" w:hAnsi="Times New Roman" w:cs="Times New Roman"/>
          <w:b/>
          <w:kern w:val="0"/>
          <w:sz w:val="20"/>
          <w:szCs w:val="24"/>
        </w:rPr>
        <w:t>pre-configured condition(s).</w:t>
      </w:r>
      <w:r w:rsidR="00562935" w:rsidRPr="000C1D08">
        <w:rPr>
          <w:rFonts w:ascii="Times New Roman" w:hAnsi="Times New Roman" w:cs="Times New Roman"/>
          <w:b/>
          <w:kern w:val="0"/>
          <w:sz w:val="20"/>
          <w:szCs w:val="24"/>
        </w:rPr>
        <w:t xml:space="preserve"> </w:t>
      </w:r>
      <w:r w:rsidR="00F84B2A" w:rsidRPr="000C1D08">
        <w:rPr>
          <w:rFonts w:ascii="Times New Roman" w:hAnsi="Times New Roman" w:cs="Times New Roman"/>
          <w:b/>
          <w:kern w:val="0"/>
          <w:sz w:val="20"/>
          <w:szCs w:val="24"/>
        </w:rPr>
        <w:t xml:space="preserve">And </w:t>
      </w:r>
      <w:r w:rsidR="00124EC9" w:rsidRPr="000C1D08">
        <w:rPr>
          <w:rFonts w:ascii="Times New Roman" w:hAnsi="Times New Roman" w:cs="Times New Roman"/>
          <w:b/>
          <w:kern w:val="0"/>
          <w:sz w:val="20"/>
          <w:szCs w:val="24"/>
        </w:rPr>
        <w:t xml:space="preserve">a </w:t>
      </w:r>
      <w:r w:rsidR="00F84B2A" w:rsidRPr="000C1D08">
        <w:rPr>
          <w:rFonts w:ascii="Times New Roman" w:hAnsi="Times New Roman" w:cs="Times New Roman"/>
          <w:b/>
          <w:kern w:val="0"/>
          <w:sz w:val="20"/>
          <w:szCs w:val="24"/>
        </w:rPr>
        <w:t xml:space="preserve">UE does not need to send notifications to </w:t>
      </w:r>
      <w:proofErr w:type="spellStart"/>
      <w:r w:rsidR="00F84B2A" w:rsidRPr="000C1D08">
        <w:rPr>
          <w:rFonts w:ascii="Times New Roman" w:hAnsi="Times New Roman" w:cs="Times New Roman"/>
          <w:b/>
          <w:kern w:val="0"/>
          <w:sz w:val="20"/>
          <w:szCs w:val="24"/>
        </w:rPr>
        <w:t>gNB</w:t>
      </w:r>
      <w:proofErr w:type="spellEnd"/>
      <w:r w:rsidR="00F84B2A" w:rsidRPr="000C1D08">
        <w:rPr>
          <w:rFonts w:ascii="Times New Roman" w:hAnsi="Times New Roman" w:cs="Times New Roman"/>
          <w:b/>
          <w:kern w:val="0"/>
          <w:sz w:val="20"/>
          <w:szCs w:val="24"/>
        </w:rPr>
        <w:t xml:space="preserve"> about the updates on LP-WUS monitoring behavior.</w:t>
      </w:r>
    </w:p>
    <w:bookmarkEnd w:id="47"/>
    <w:p w14:paraId="7E2BBA54" w14:textId="13A94087" w:rsidR="00C440EB" w:rsidRPr="00C440EB" w:rsidRDefault="00EC1518" w:rsidP="00C440EB">
      <w:pPr>
        <w:keepNext/>
        <w:keepLines/>
        <w:widowControl/>
        <w:numPr>
          <w:ilvl w:val="1"/>
          <w:numId w:val="18"/>
        </w:numPr>
        <w:spacing w:before="240" w:after="240"/>
        <w:jc w:val="left"/>
        <w:outlineLvl w:val="1"/>
        <w:rPr>
          <w:rFonts w:ascii="Arial" w:eastAsia="微软雅黑" w:hAnsi="Arial" w:cs="Arial"/>
          <w:bCs/>
          <w:iCs/>
          <w:kern w:val="0"/>
          <w:sz w:val="28"/>
          <w:szCs w:val="28"/>
        </w:rPr>
      </w:pPr>
      <w:r>
        <w:rPr>
          <w:rFonts w:ascii="Arial" w:eastAsia="微软雅黑" w:hAnsi="Arial" w:cs="Arial"/>
          <w:bCs/>
          <w:iCs/>
          <w:kern w:val="0"/>
          <w:sz w:val="28"/>
          <w:szCs w:val="28"/>
        </w:rPr>
        <w:t>Procedures of LP-WUS monitoring in RRC c</w:t>
      </w:r>
      <w:r w:rsidR="00C440EB" w:rsidRPr="00C440EB">
        <w:rPr>
          <w:rFonts w:ascii="Arial" w:eastAsia="微软雅黑" w:hAnsi="Arial" w:cs="Arial"/>
          <w:bCs/>
          <w:iCs/>
          <w:kern w:val="0"/>
          <w:sz w:val="28"/>
          <w:szCs w:val="28"/>
        </w:rPr>
        <w:t xml:space="preserve">onnected mode </w:t>
      </w:r>
    </w:p>
    <w:p w14:paraId="3D75B07E" w14:textId="174D787A" w:rsidR="00C34AB8" w:rsidRDefault="00D12B1E" w:rsidP="00B02027">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kern w:val="0"/>
          <w:sz w:val="20"/>
          <w:szCs w:val="24"/>
        </w:rPr>
        <w:t>T</w:t>
      </w:r>
      <w:r w:rsidR="00A70865" w:rsidRPr="000C1D08">
        <w:rPr>
          <w:rFonts w:ascii="Times New Roman" w:hAnsi="Times New Roman" w:cs="Times New Roman"/>
          <w:kern w:val="0"/>
          <w:sz w:val="20"/>
          <w:szCs w:val="24"/>
        </w:rPr>
        <w:t>he design target of LP-WUS monitoring for RRC connected mode is to reduce the unnecessary PDCCH monitoring</w:t>
      </w:r>
      <w:r w:rsidR="009D5C17">
        <w:rPr>
          <w:rFonts w:ascii="Times New Roman" w:hAnsi="Times New Roman" w:cs="Times New Roman"/>
          <w:kern w:val="0"/>
          <w:sz w:val="20"/>
          <w:szCs w:val="24"/>
        </w:rPr>
        <w:t xml:space="preserve"> for power saving and </w:t>
      </w:r>
      <w:r w:rsidR="00B119BE">
        <w:rPr>
          <w:rFonts w:ascii="Times New Roman" w:hAnsi="Times New Roman" w:cs="Times New Roman"/>
          <w:kern w:val="0"/>
          <w:sz w:val="20"/>
          <w:szCs w:val="24"/>
        </w:rPr>
        <w:t xml:space="preserve">meanwhile </w:t>
      </w:r>
      <w:r w:rsidR="00D56EA9">
        <w:rPr>
          <w:rFonts w:ascii="Times New Roman" w:hAnsi="Times New Roman" w:cs="Times New Roman"/>
          <w:kern w:val="0"/>
          <w:sz w:val="20"/>
          <w:szCs w:val="24"/>
        </w:rPr>
        <w:t>resume</w:t>
      </w:r>
      <w:r w:rsidR="009D5C17" w:rsidDel="00D56EA9">
        <w:rPr>
          <w:rFonts w:ascii="Times New Roman" w:hAnsi="Times New Roman" w:cs="Times New Roman" w:hint="eastAsia"/>
          <w:kern w:val="0"/>
          <w:sz w:val="20"/>
          <w:szCs w:val="24"/>
        </w:rPr>
        <w:t xml:space="preserve"> </w:t>
      </w:r>
      <w:r w:rsidR="009D5C17" w:rsidDel="00D56EA9">
        <w:rPr>
          <w:rFonts w:ascii="Times New Roman" w:hAnsi="Times New Roman" w:cs="Times New Roman"/>
          <w:kern w:val="0"/>
          <w:sz w:val="20"/>
          <w:szCs w:val="24"/>
        </w:rPr>
        <w:t xml:space="preserve">the </w:t>
      </w:r>
      <w:r w:rsidR="009D5C17">
        <w:rPr>
          <w:rFonts w:ascii="Times New Roman" w:hAnsi="Times New Roman" w:cs="Times New Roman"/>
          <w:kern w:val="0"/>
          <w:sz w:val="20"/>
          <w:szCs w:val="24"/>
        </w:rPr>
        <w:t xml:space="preserve">PDCCH monitoring once traffic arrives for </w:t>
      </w:r>
      <w:r w:rsidR="00D56EA9">
        <w:rPr>
          <w:rFonts w:ascii="Times New Roman" w:hAnsi="Times New Roman" w:cs="Times New Roman"/>
          <w:kern w:val="0"/>
          <w:sz w:val="20"/>
          <w:szCs w:val="24"/>
        </w:rPr>
        <w:t>latency</w:t>
      </w:r>
      <w:r w:rsidR="009D5C17">
        <w:rPr>
          <w:rFonts w:ascii="Times New Roman" w:hAnsi="Times New Roman" w:cs="Times New Roman"/>
          <w:kern w:val="0"/>
          <w:sz w:val="20"/>
          <w:szCs w:val="24"/>
        </w:rPr>
        <w:t xml:space="preserve"> reduction</w:t>
      </w:r>
      <w:r w:rsidR="00A70865" w:rsidRPr="000C1D08">
        <w:rPr>
          <w:rFonts w:ascii="Times New Roman" w:hAnsi="Times New Roman" w:cs="Times New Roman"/>
          <w:kern w:val="0"/>
          <w:sz w:val="20"/>
          <w:szCs w:val="24"/>
        </w:rPr>
        <w:t xml:space="preserve">. </w:t>
      </w:r>
      <w:r w:rsidR="00B119BE">
        <w:rPr>
          <w:rFonts w:ascii="Times New Roman" w:hAnsi="Times New Roman" w:cs="Times New Roman"/>
          <w:kern w:val="0"/>
          <w:sz w:val="20"/>
          <w:szCs w:val="24"/>
        </w:rPr>
        <w:t xml:space="preserve">One use case </w:t>
      </w:r>
      <w:r w:rsidR="003C22A8">
        <w:rPr>
          <w:rFonts w:ascii="Times New Roman" w:hAnsi="Times New Roman" w:cs="Times New Roman"/>
          <w:kern w:val="0"/>
          <w:sz w:val="20"/>
          <w:szCs w:val="24"/>
        </w:rPr>
        <w:t>for applying LP-WUS in RRC connected mode</w:t>
      </w:r>
      <w:r w:rsidR="00B119BE">
        <w:rPr>
          <w:rFonts w:ascii="Times New Roman" w:hAnsi="Times New Roman" w:cs="Times New Roman"/>
          <w:kern w:val="0"/>
          <w:sz w:val="20"/>
          <w:szCs w:val="24"/>
        </w:rPr>
        <w:t xml:space="preserve"> i</w:t>
      </w:r>
      <w:r w:rsidR="00EE6E0C">
        <w:rPr>
          <w:rFonts w:ascii="Times New Roman" w:hAnsi="Times New Roman" w:cs="Times New Roman"/>
          <w:kern w:val="0"/>
          <w:sz w:val="20"/>
          <w:szCs w:val="24"/>
        </w:rPr>
        <w:t>s</w:t>
      </w:r>
      <w:r w:rsidR="00B119BE">
        <w:rPr>
          <w:rFonts w:ascii="Times New Roman" w:hAnsi="Times New Roman" w:cs="Times New Roman"/>
          <w:kern w:val="0"/>
          <w:sz w:val="20"/>
          <w:szCs w:val="24"/>
        </w:rPr>
        <w:t xml:space="preserve"> </w:t>
      </w:r>
      <w:r w:rsidR="00EE6E0C">
        <w:rPr>
          <w:rFonts w:ascii="Times New Roman" w:hAnsi="Times New Roman" w:cs="Times New Roman"/>
          <w:kern w:val="0"/>
          <w:sz w:val="20"/>
          <w:szCs w:val="24"/>
        </w:rPr>
        <w:t>XR</w:t>
      </w:r>
      <w:r w:rsidR="003C22A8">
        <w:rPr>
          <w:rFonts w:ascii="Times New Roman" w:hAnsi="Times New Roman" w:cs="Times New Roman"/>
          <w:kern w:val="0"/>
          <w:sz w:val="20"/>
          <w:szCs w:val="24"/>
        </w:rPr>
        <w:t>,</w:t>
      </w:r>
      <w:r w:rsidR="00EE6E0C">
        <w:rPr>
          <w:rFonts w:ascii="Times New Roman" w:hAnsi="Times New Roman" w:cs="Times New Roman"/>
          <w:kern w:val="0"/>
          <w:sz w:val="20"/>
          <w:szCs w:val="24"/>
        </w:rPr>
        <w:t xml:space="preserve"> </w:t>
      </w:r>
      <w:r w:rsidR="00A5573A">
        <w:rPr>
          <w:rFonts w:ascii="Times New Roman" w:hAnsi="Times New Roman" w:cs="Times New Roman"/>
          <w:kern w:val="0"/>
          <w:sz w:val="20"/>
          <w:szCs w:val="24"/>
        </w:rPr>
        <w:t>which</w:t>
      </w:r>
      <w:r w:rsidR="00EE6E0C">
        <w:rPr>
          <w:rFonts w:ascii="Times New Roman" w:hAnsi="Times New Roman" w:cs="Times New Roman"/>
          <w:kern w:val="0"/>
          <w:sz w:val="20"/>
          <w:szCs w:val="24"/>
        </w:rPr>
        <w:t xml:space="preserve"> is sensitive for both latency and power consumption. </w:t>
      </w:r>
      <w:r w:rsidR="009D5C17">
        <w:rPr>
          <w:rFonts w:ascii="Times New Roman" w:hAnsi="Times New Roman" w:cs="Times New Roman"/>
          <w:kern w:val="0"/>
          <w:sz w:val="20"/>
          <w:szCs w:val="24"/>
        </w:rPr>
        <w:t>For RRC connected mode,</w:t>
      </w:r>
      <w:r w:rsidR="00A70865" w:rsidDel="009D5C17">
        <w:rPr>
          <w:rFonts w:ascii="Times New Roman" w:hAnsi="Times New Roman" w:cs="Times New Roman"/>
          <w:kern w:val="0"/>
          <w:sz w:val="20"/>
          <w:szCs w:val="24"/>
        </w:rPr>
        <w:t xml:space="preserve"> </w:t>
      </w:r>
      <w:r w:rsidR="00A70865" w:rsidRPr="000C1D08">
        <w:rPr>
          <w:rFonts w:ascii="Times New Roman" w:hAnsi="Times New Roman" w:cs="Times New Roman"/>
          <w:kern w:val="0"/>
          <w:sz w:val="20"/>
          <w:szCs w:val="24"/>
        </w:rPr>
        <w:t xml:space="preserve">during </w:t>
      </w:r>
      <w:r w:rsidR="009D5C17" w:rsidDel="00D56EA9">
        <w:rPr>
          <w:rFonts w:ascii="Times New Roman" w:hAnsi="Times New Roman" w:cs="Times New Roman"/>
          <w:kern w:val="0"/>
          <w:sz w:val="20"/>
          <w:szCs w:val="24"/>
        </w:rPr>
        <w:t xml:space="preserve">the </w:t>
      </w:r>
      <w:r w:rsidR="00A70865" w:rsidRPr="000C1D08">
        <w:rPr>
          <w:rFonts w:ascii="Times New Roman" w:hAnsi="Times New Roman" w:cs="Times New Roman"/>
          <w:kern w:val="0"/>
          <w:sz w:val="20"/>
          <w:szCs w:val="24"/>
        </w:rPr>
        <w:t xml:space="preserve">LP-WUS monitoring, main radio of </w:t>
      </w:r>
      <w:r w:rsidR="009D5C17">
        <w:rPr>
          <w:rFonts w:ascii="Times New Roman" w:hAnsi="Times New Roman" w:cs="Times New Roman"/>
          <w:kern w:val="0"/>
          <w:sz w:val="20"/>
          <w:szCs w:val="24"/>
        </w:rPr>
        <w:t xml:space="preserve">a </w:t>
      </w:r>
      <w:r w:rsidR="00A70865" w:rsidRPr="000C1D08">
        <w:rPr>
          <w:rFonts w:ascii="Times New Roman" w:hAnsi="Times New Roman" w:cs="Times New Roman"/>
          <w:kern w:val="0"/>
          <w:sz w:val="20"/>
          <w:szCs w:val="24"/>
        </w:rPr>
        <w:t xml:space="preserve">UE can enter </w:t>
      </w:r>
      <w:r w:rsidR="00115DDB">
        <w:rPr>
          <w:rFonts w:ascii="Times New Roman" w:hAnsi="Times New Roman" w:cs="Times New Roman"/>
          <w:kern w:val="0"/>
          <w:sz w:val="20"/>
          <w:szCs w:val="24"/>
        </w:rPr>
        <w:t xml:space="preserve">the three legacy sleep state i.e., </w:t>
      </w:r>
      <w:r w:rsidR="00145EEA" w:rsidRPr="000C1D08">
        <w:rPr>
          <w:rFonts w:ascii="Times New Roman" w:hAnsi="Times New Roman" w:cs="Times New Roman"/>
          <w:kern w:val="0"/>
          <w:sz w:val="20"/>
          <w:szCs w:val="24"/>
        </w:rPr>
        <w:t xml:space="preserve">micro, light or deep sleep </w:t>
      </w:r>
      <w:r w:rsidR="00145EEA">
        <w:rPr>
          <w:rFonts w:ascii="Times New Roman" w:hAnsi="Times New Roman" w:cs="Times New Roman"/>
          <w:kern w:val="0"/>
          <w:sz w:val="20"/>
          <w:szCs w:val="24"/>
        </w:rPr>
        <w:t xml:space="preserve">instead of </w:t>
      </w:r>
      <w:r w:rsidR="00145EEA" w:rsidRPr="000C1D08">
        <w:rPr>
          <w:rFonts w:ascii="Times New Roman" w:hAnsi="Times New Roman" w:cs="Times New Roman"/>
          <w:kern w:val="0"/>
          <w:sz w:val="20"/>
          <w:szCs w:val="24"/>
        </w:rPr>
        <w:t xml:space="preserve">ultra-deep sleep to avoid long wake up delay. </w:t>
      </w:r>
      <w:r w:rsidR="00145EEA">
        <w:rPr>
          <w:rFonts w:ascii="Times New Roman" w:hAnsi="Times New Roman" w:cs="Times New Roman"/>
          <w:kern w:val="0"/>
          <w:sz w:val="20"/>
          <w:szCs w:val="24"/>
        </w:rPr>
        <w:t>Regarding</w:t>
      </w:r>
      <w:r w:rsidR="00A70865" w:rsidRPr="000C1D08">
        <w:rPr>
          <w:rFonts w:ascii="Times New Roman" w:hAnsi="Times New Roman" w:cs="Times New Roman"/>
          <w:kern w:val="0"/>
          <w:sz w:val="20"/>
          <w:szCs w:val="24"/>
        </w:rPr>
        <w:t xml:space="preserve"> </w:t>
      </w:r>
      <w:r w:rsidR="00067B86" w:rsidRPr="000C1D08">
        <w:rPr>
          <w:rFonts w:ascii="Times New Roman" w:hAnsi="Times New Roman" w:cs="Times New Roman"/>
          <w:kern w:val="0"/>
          <w:sz w:val="20"/>
          <w:szCs w:val="24"/>
        </w:rPr>
        <w:t>the RLM/BFD/CSI measurements</w:t>
      </w:r>
      <w:r w:rsidR="00145EEA">
        <w:rPr>
          <w:rFonts w:ascii="Times New Roman" w:hAnsi="Times New Roman" w:cs="Times New Roman"/>
          <w:kern w:val="0"/>
          <w:sz w:val="20"/>
          <w:szCs w:val="24"/>
        </w:rPr>
        <w:t xml:space="preserve">, </w:t>
      </w:r>
      <w:r w:rsidR="00115DDB">
        <w:rPr>
          <w:rFonts w:ascii="Times New Roman" w:hAnsi="Times New Roman" w:cs="Times New Roman"/>
          <w:kern w:val="0"/>
          <w:sz w:val="20"/>
          <w:szCs w:val="24"/>
        </w:rPr>
        <w:t>there seems to be no need to apply LP-WUR to do assisted measurement</w:t>
      </w:r>
      <w:r>
        <w:rPr>
          <w:rFonts w:ascii="Times New Roman" w:hAnsi="Times New Roman" w:cs="Times New Roman"/>
          <w:kern w:val="0"/>
          <w:sz w:val="20"/>
          <w:szCs w:val="24"/>
        </w:rPr>
        <w:t xml:space="preserve">, </w:t>
      </w:r>
      <w:r w:rsidR="00115DDB">
        <w:rPr>
          <w:rFonts w:ascii="Times New Roman" w:hAnsi="Times New Roman" w:cs="Times New Roman"/>
          <w:kern w:val="0"/>
          <w:sz w:val="20"/>
          <w:szCs w:val="24"/>
        </w:rPr>
        <w:t xml:space="preserve">so </w:t>
      </w:r>
      <w:r w:rsidR="00D02124">
        <w:rPr>
          <w:rFonts w:ascii="Times New Roman" w:hAnsi="Times New Roman" w:cs="Times New Roman"/>
          <w:kern w:val="0"/>
          <w:sz w:val="20"/>
          <w:szCs w:val="24"/>
        </w:rPr>
        <w:t xml:space="preserve">it is better to be performed by </w:t>
      </w:r>
      <w:r w:rsidR="00D02124" w:rsidDel="00D56EA9">
        <w:rPr>
          <w:rFonts w:ascii="Times New Roman" w:hAnsi="Times New Roman" w:cs="Times New Roman"/>
          <w:kern w:val="0"/>
          <w:sz w:val="20"/>
          <w:szCs w:val="24"/>
        </w:rPr>
        <w:t xml:space="preserve">the </w:t>
      </w:r>
      <w:r w:rsidR="00D56EA9">
        <w:rPr>
          <w:rFonts w:ascii="Times New Roman" w:hAnsi="Times New Roman" w:cs="Times New Roman"/>
          <w:kern w:val="0"/>
          <w:sz w:val="20"/>
          <w:szCs w:val="24"/>
        </w:rPr>
        <w:t>main radio of UE</w:t>
      </w:r>
      <w:r w:rsidR="00D02124">
        <w:rPr>
          <w:rFonts w:ascii="Times New Roman" w:hAnsi="Times New Roman" w:cs="Times New Roman"/>
          <w:kern w:val="0"/>
          <w:sz w:val="20"/>
          <w:szCs w:val="24"/>
        </w:rPr>
        <w:t xml:space="preserve"> to ensure the link quality with the serving cell</w:t>
      </w:r>
      <w:r w:rsidR="006561C1">
        <w:rPr>
          <w:rFonts w:ascii="Times New Roman" w:hAnsi="Times New Roman" w:cs="Times New Roman"/>
          <w:kern w:val="0"/>
          <w:sz w:val="20"/>
          <w:szCs w:val="24"/>
        </w:rPr>
        <w:t xml:space="preserve"> and </w:t>
      </w:r>
      <w:r w:rsidR="006561C1" w:rsidRPr="0013214B">
        <w:rPr>
          <w:rFonts w:ascii="Times New Roman" w:hAnsi="Times New Roman" w:cs="Times New Roman"/>
          <w:kern w:val="0"/>
          <w:sz w:val="20"/>
          <w:szCs w:val="24"/>
        </w:rPr>
        <w:t>follow the legacy procedures</w:t>
      </w:r>
      <w:r w:rsidR="006561C1">
        <w:rPr>
          <w:rFonts w:ascii="Times New Roman" w:hAnsi="Times New Roman" w:cs="Times New Roman"/>
          <w:kern w:val="0"/>
          <w:sz w:val="20"/>
          <w:szCs w:val="24"/>
        </w:rPr>
        <w:t xml:space="preserve"> for simplicity and effectiveness</w:t>
      </w:r>
      <w:r w:rsidR="00067B86" w:rsidRPr="000C1D08">
        <w:rPr>
          <w:rFonts w:ascii="Times New Roman" w:hAnsi="Times New Roman" w:cs="Times New Roman"/>
          <w:kern w:val="0"/>
          <w:sz w:val="20"/>
          <w:szCs w:val="24"/>
        </w:rPr>
        <w:t>.</w:t>
      </w:r>
      <w:r w:rsidR="00627BAB">
        <w:rPr>
          <w:rFonts w:ascii="Times New Roman" w:hAnsi="Times New Roman" w:cs="Times New Roman"/>
          <w:kern w:val="0"/>
          <w:sz w:val="20"/>
          <w:szCs w:val="24"/>
        </w:rPr>
        <w:t xml:space="preserve"> </w:t>
      </w:r>
    </w:p>
    <w:p w14:paraId="7DADA018" w14:textId="51C93BB3" w:rsidR="005B4F75" w:rsidRDefault="00656B16" w:rsidP="000C1D08">
      <w:pPr>
        <w:widowControl/>
        <w:adjustRightInd w:val="0"/>
        <w:snapToGrid w:val="0"/>
        <w:spacing w:afterLines="50" w:after="120"/>
        <w:rPr>
          <w:rFonts w:ascii="Times New Roman" w:hAnsi="Times New Roman" w:cs="Times New Roman"/>
          <w:b/>
          <w:kern w:val="0"/>
          <w:sz w:val="20"/>
          <w:szCs w:val="24"/>
        </w:rPr>
      </w:pPr>
      <w:bookmarkStart w:id="48" w:name="PP15"/>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Pr>
          <w:rFonts w:ascii="Times" w:eastAsia="Times New Roman" w:hAnsi="Times" w:cs="Times"/>
          <w:b/>
          <w:noProof/>
          <w:kern w:val="0"/>
          <w:sz w:val="20"/>
          <w:szCs w:val="24"/>
          <w:lang w:eastAsia="en-US"/>
        </w:rPr>
        <w:t>15</w:t>
      </w:r>
      <w:r w:rsidRPr="00B02027">
        <w:rPr>
          <w:rFonts w:ascii="Times" w:eastAsia="Times New Roman" w:hAnsi="Times" w:cs="Times"/>
          <w:b/>
          <w:kern w:val="0"/>
          <w:sz w:val="20"/>
          <w:szCs w:val="24"/>
          <w:lang w:eastAsia="en-US"/>
        </w:rPr>
        <w:fldChar w:fldCharType="end"/>
      </w:r>
      <w:r>
        <w:rPr>
          <w:rFonts w:ascii="Times New Roman" w:hAnsi="Times New Roman" w:cs="Times New Roman"/>
          <w:b/>
          <w:kern w:val="0"/>
          <w:sz w:val="20"/>
          <w:szCs w:val="24"/>
        </w:rPr>
        <w:t>:</w:t>
      </w:r>
      <w:r w:rsidR="005B4F75" w:rsidRPr="00ED7110">
        <w:rPr>
          <w:rFonts w:ascii="Times New Roman" w:hAnsi="Times New Roman" w:cs="Times New Roman"/>
          <w:b/>
          <w:kern w:val="0"/>
          <w:sz w:val="20"/>
          <w:szCs w:val="24"/>
        </w:rPr>
        <w:t xml:space="preserve"> </w:t>
      </w:r>
      <w:r w:rsidR="00536D4B">
        <w:rPr>
          <w:rFonts w:ascii="Times New Roman" w:hAnsi="Times New Roman" w:cs="Times New Roman"/>
          <w:b/>
          <w:kern w:val="0"/>
          <w:sz w:val="20"/>
          <w:szCs w:val="24"/>
        </w:rPr>
        <w:t xml:space="preserve">For LP-WUS monitoring in RRC connected mode, </w:t>
      </w:r>
      <w:r w:rsidR="005B4F75" w:rsidRPr="0013214B">
        <w:rPr>
          <w:rFonts w:ascii="Times New Roman" w:hAnsi="Times New Roman" w:cs="Times New Roman"/>
          <w:b/>
          <w:kern w:val="0"/>
          <w:sz w:val="20"/>
          <w:szCs w:val="24"/>
        </w:rPr>
        <w:t xml:space="preserve">RLM/BFD/CSI measurements </w:t>
      </w:r>
      <w:r w:rsidR="0071097B">
        <w:rPr>
          <w:rFonts w:ascii="Times New Roman" w:hAnsi="Times New Roman" w:cs="Times New Roman"/>
          <w:b/>
          <w:kern w:val="0"/>
          <w:sz w:val="20"/>
          <w:szCs w:val="24"/>
        </w:rPr>
        <w:t>are</w:t>
      </w:r>
      <w:r w:rsidR="0071097B" w:rsidRPr="0013214B">
        <w:rPr>
          <w:rFonts w:ascii="Times New Roman" w:hAnsi="Times New Roman" w:cs="Times New Roman"/>
          <w:b/>
          <w:kern w:val="0"/>
          <w:sz w:val="20"/>
          <w:szCs w:val="24"/>
        </w:rPr>
        <w:t xml:space="preserve"> </w:t>
      </w:r>
      <w:r w:rsidR="005B4F75" w:rsidRPr="00ED7110">
        <w:rPr>
          <w:rFonts w:ascii="Times New Roman" w:hAnsi="Times New Roman" w:cs="Times New Roman"/>
          <w:b/>
          <w:kern w:val="0"/>
          <w:sz w:val="20"/>
          <w:szCs w:val="24"/>
        </w:rPr>
        <w:t>performed</w:t>
      </w:r>
      <w:r w:rsidR="005B4F75" w:rsidRPr="0013214B">
        <w:rPr>
          <w:rFonts w:ascii="Times New Roman" w:hAnsi="Times New Roman" w:cs="Times New Roman"/>
          <w:b/>
          <w:kern w:val="0"/>
          <w:sz w:val="20"/>
          <w:szCs w:val="24"/>
        </w:rPr>
        <w:t xml:space="preserve"> by </w:t>
      </w:r>
      <w:r w:rsidR="00360E3A">
        <w:rPr>
          <w:rFonts w:ascii="Times New Roman" w:hAnsi="Times New Roman" w:cs="Times New Roman"/>
          <w:b/>
          <w:kern w:val="0"/>
          <w:sz w:val="20"/>
          <w:szCs w:val="24"/>
        </w:rPr>
        <w:t>UE</w:t>
      </w:r>
      <w:r w:rsidR="00536D4B">
        <w:rPr>
          <w:rFonts w:ascii="Times New Roman" w:hAnsi="Times New Roman" w:cs="Times New Roman"/>
          <w:b/>
          <w:kern w:val="0"/>
          <w:sz w:val="20"/>
          <w:szCs w:val="24"/>
        </w:rPr>
        <w:t xml:space="preserve"> Main Radio (MR) and </w:t>
      </w:r>
      <w:r w:rsidR="005B4F75" w:rsidRPr="0013214B">
        <w:rPr>
          <w:rFonts w:ascii="Times New Roman" w:hAnsi="Times New Roman" w:cs="Times New Roman"/>
          <w:b/>
          <w:kern w:val="0"/>
          <w:sz w:val="20"/>
          <w:szCs w:val="24"/>
        </w:rPr>
        <w:t>the legacy procedures</w:t>
      </w:r>
      <w:r w:rsidR="00536D4B">
        <w:rPr>
          <w:rFonts w:ascii="Times New Roman" w:hAnsi="Times New Roman" w:cs="Times New Roman"/>
          <w:b/>
          <w:kern w:val="0"/>
          <w:sz w:val="20"/>
          <w:szCs w:val="24"/>
        </w:rPr>
        <w:t xml:space="preserve"> </w:t>
      </w:r>
      <w:r w:rsidR="00C9189A">
        <w:rPr>
          <w:rFonts w:ascii="Times New Roman" w:hAnsi="Times New Roman" w:cs="Times New Roman"/>
          <w:b/>
          <w:kern w:val="0"/>
          <w:sz w:val="20"/>
          <w:szCs w:val="24"/>
        </w:rPr>
        <w:t>is</w:t>
      </w:r>
      <w:r w:rsidR="00536D4B">
        <w:rPr>
          <w:rFonts w:ascii="Times New Roman" w:hAnsi="Times New Roman" w:cs="Times New Roman"/>
          <w:b/>
          <w:kern w:val="0"/>
          <w:sz w:val="20"/>
          <w:szCs w:val="24"/>
        </w:rPr>
        <w:t xml:space="preserve"> reused</w:t>
      </w:r>
      <w:r w:rsidR="005B4F75" w:rsidRPr="0013214B">
        <w:rPr>
          <w:rFonts w:ascii="Times New Roman" w:hAnsi="Times New Roman" w:cs="Times New Roman"/>
          <w:b/>
          <w:kern w:val="0"/>
          <w:sz w:val="20"/>
          <w:szCs w:val="24"/>
        </w:rPr>
        <w:t>.</w:t>
      </w:r>
    </w:p>
    <w:bookmarkEnd w:id="48"/>
    <w:p w14:paraId="247993F8" w14:textId="417A74B1" w:rsidR="00C34AB8" w:rsidRPr="000C1D08" w:rsidRDefault="009A4A8F" w:rsidP="00B02027">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kern w:val="0"/>
          <w:sz w:val="20"/>
          <w:szCs w:val="24"/>
        </w:rPr>
        <w:t>The following are some c</w:t>
      </w:r>
      <w:r w:rsidR="00067B86" w:rsidRPr="000C1D08">
        <w:rPr>
          <w:rFonts w:ascii="Times New Roman" w:hAnsi="Times New Roman" w:cs="Times New Roman"/>
          <w:kern w:val="0"/>
          <w:sz w:val="20"/>
          <w:szCs w:val="24"/>
        </w:rPr>
        <w:t xml:space="preserve">onsiderations </w:t>
      </w:r>
      <w:r>
        <w:rPr>
          <w:rFonts w:ascii="Times New Roman" w:hAnsi="Times New Roman" w:cs="Times New Roman"/>
          <w:kern w:val="0"/>
          <w:sz w:val="20"/>
          <w:szCs w:val="24"/>
        </w:rPr>
        <w:t>on</w:t>
      </w:r>
      <w:r w:rsidR="00067B86" w:rsidRPr="000C1D08">
        <w:rPr>
          <w:rFonts w:ascii="Times New Roman" w:hAnsi="Times New Roman" w:cs="Times New Roman"/>
          <w:kern w:val="0"/>
          <w:sz w:val="20"/>
          <w:szCs w:val="24"/>
        </w:rPr>
        <w:t xml:space="preserve"> the</w:t>
      </w:r>
      <w:r w:rsidR="00C34AB8" w:rsidRPr="000C1D08">
        <w:rPr>
          <w:rFonts w:ascii="Times New Roman" w:hAnsi="Times New Roman" w:cs="Times New Roman"/>
          <w:kern w:val="0"/>
          <w:sz w:val="20"/>
          <w:szCs w:val="24"/>
        </w:rPr>
        <w:t xml:space="preserve"> procedure</w:t>
      </w:r>
      <w:r w:rsidR="00067B86" w:rsidRPr="000C1D08">
        <w:rPr>
          <w:rFonts w:ascii="Times New Roman" w:hAnsi="Times New Roman" w:cs="Times New Roman"/>
          <w:kern w:val="0"/>
          <w:sz w:val="20"/>
          <w:szCs w:val="24"/>
        </w:rPr>
        <w:t>s</w:t>
      </w:r>
      <w:r w:rsidR="00C34AB8" w:rsidRPr="000C1D08">
        <w:rPr>
          <w:rFonts w:ascii="Times New Roman" w:hAnsi="Times New Roman" w:cs="Times New Roman"/>
          <w:kern w:val="0"/>
          <w:sz w:val="20"/>
          <w:szCs w:val="24"/>
        </w:rPr>
        <w:t xml:space="preserve"> of LP-WUS in RRC connected mode</w:t>
      </w:r>
      <w:r w:rsidR="00855B4D">
        <w:rPr>
          <w:rFonts w:ascii="Times New Roman" w:hAnsi="Times New Roman" w:cs="Times New Roman" w:hint="eastAsia"/>
          <w:kern w:val="0"/>
          <w:sz w:val="20"/>
          <w:szCs w:val="24"/>
        </w:rPr>
        <w:t>.</w:t>
      </w:r>
      <w:r w:rsidR="00855B4D">
        <w:rPr>
          <w:rFonts w:ascii="Times New Roman" w:hAnsi="Times New Roman" w:cs="Times New Roman"/>
          <w:kern w:val="0"/>
          <w:sz w:val="20"/>
          <w:szCs w:val="24"/>
        </w:rPr>
        <w:t xml:space="preserve"> The</w:t>
      </w:r>
      <w:r w:rsidR="00855B4D" w:rsidRPr="00855B4D">
        <w:t xml:space="preserve"> </w:t>
      </w:r>
      <w:r w:rsidR="003564F3" w:rsidRPr="003564F3">
        <w:rPr>
          <w:rFonts w:ascii="Times New Roman" w:hAnsi="Times New Roman" w:cs="Times New Roman"/>
          <w:kern w:val="0"/>
          <w:sz w:val="20"/>
          <w:szCs w:val="24"/>
        </w:rPr>
        <w:t>network configures the necessary LP-WUS monitoring parameters such as time-/freq. resources, SCS etc. Once LP-WUS monitoring is configured, when the UE starts/stops LP-WUS monitoring (or call it activation/deactivation of LP-WUS monitoring) can be studied with the interaction with C-DRX and other UE power saving features like Rel-16 DCP, R17 PDCCH skipping and SS</w:t>
      </w:r>
      <w:r w:rsidR="00EE6E0C">
        <w:rPr>
          <w:rFonts w:ascii="Times New Roman" w:hAnsi="Times New Roman" w:cs="Times New Roman"/>
          <w:kern w:val="0"/>
          <w:sz w:val="20"/>
          <w:szCs w:val="24"/>
        </w:rPr>
        <w:t>S</w:t>
      </w:r>
      <w:r w:rsidR="003564F3" w:rsidRPr="003564F3">
        <w:rPr>
          <w:rFonts w:ascii="Times New Roman" w:hAnsi="Times New Roman" w:cs="Times New Roman"/>
          <w:kern w:val="0"/>
          <w:sz w:val="20"/>
          <w:szCs w:val="24"/>
        </w:rPr>
        <w:t xml:space="preserve">G switching. </w:t>
      </w:r>
      <w:r w:rsidR="003C22A8">
        <w:rPr>
          <w:rFonts w:ascii="Times New Roman" w:hAnsi="Times New Roman" w:cs="Times New Roman"/>
          <w:kern w:val="0"/>
          <w:sz w:val="20"/>
          <w:szCs w:val="24"/>
        </w:rPr>
        <w:t xml:space="preserve">Taking XR </w:t>
      </w:r>
      <w:r w:rsidR="00895C8A">
        <w:rPr>
          <w:rFonts w:ascii="Times New Roman" w:hAnsi="Times New Roman" w:cs="Times New Roman"/>
          <w:kern w:val="0"/>
          <w:sz w:val="20"/>
          <w:szCs w:val="24"/>
        </w:rPr>
        <w:t xml:space="preserve">use case </w:t>
      </w:r>
      <w:r w:rsidR="003C22A8">
        <w:rPr>
          <w:rFonts w:ascii="Times New Roman" w:hAnsi="Times New Roman" w:cs="Times New Roman"/>
          <w:kern w:val="0"/>
          <w:sz w:val="20"/>
          <w:szCs w:val="24"/>
        </w:rPr>
        <w:t>as one example,</w:t>
      </w:r>
      <w:r w:rsidR="00B119BE">
        <w:rPr>
          <w:rFonts w:ascii="Times New Roman" w:hAnsi="Times New Roman" w:cs="Times New Roman"/>
          <w:kern w:val="0"/>
          <w:sz w:val="20"/>
          <w:szCs w:val="24"/>
        </w:rPr>
        <w:t xml:space="preserve"> </w:t>
      </w:r>
      <w:r w:rsidR="00E80682">
        <w:rPr>
          <w:rFonts w:ascii="Times New Roman" w:hAnsi="Times New Roman" w:cs="Times New Roman"/>
          <w:kern w:val="0"/>
          <w:sz w:val="20"/>
          <w:szCs w:val="24"/>
        </w:rPr>
        <w:t>when C-DRX with DRX on</w:t>
      </w:r>
      <w:r w:rsidR="0071097B">
        <w:rPr>
          <w:rFonts w:ascii="Times New Roman" w:hAnsi="Times New Roman" w:cs="Times New Roman"/>
          <w:kern w:val="0"/>
          <w:sz w:val="20"/>
          <w:szCs w:val="24"/>
        </w:rPr>
        <w:t xml:space="preserve"> </w:t>
      </w:r>
      <w:r w:rsidR="00E80682">
        <w:rPr>
          <w:rFonts w:ascii="Times New Roman" w:hAnsi="Times New Roman" w:cs="Times New Roman"/>
          <w:kern w:val="0"/>
          <w:sz w:val="20"/>
          <w:szCs w:val="24"/>
        </w:rPr>
        <w:t xml:space="preserve">duration covering the jitter range is configured, </w:t>
      </w:r>
      <w:r w:rsidR="00E12C27">
        <w:rPr>
          <w:rFonts w:ascii="Times New Roman" w:hAnsi="Times New Roman" w:cs="Times New Roman"/>
          <w:kern w:val="0"/>
          <w:sz w:val="20"/>
          <w:szCs w:val="24"/>
        </w:rPr>
        <w:t>from the beginning of</w:t>
      </w:r>
      <w:r w:rsidR="00B00C40">
        <w:rPr>
          <w:rFonts w:ascii="Times New Roman" w:hAnsi="Times New Roman" w:cs="Times New Roman"/>
          <w:kern w:val="0"/>
          <w:sz w:val="20"/>
          <w:szCs w:val="24"/>
        </w:rPr>
        <w:t xml:space="preserve"> the</w:t>
      </w:r>
      <w:r w:rsidR="00B00C40" w:rsidRPr="00E80682">
        <w:rPr>
          <w:rFonts w:ascii="Times New Roman" w:hAnsi="Times New Roman" w:cs="Times New Roman"/>
          <w:kern w:val="0"/>
          <w:sz w:val="20"/>
          <w:szCs w:val="24"/>
        </w:rPr>
        <w:t xml:space="preserve"> </w:t>
      </w:r>
      <w:r w:rsidR="00B00C40">
        <w:rPr>
          <w:rFonts w:ascii="Times New Roman" w:hAnsi="Times New Roman" w:cs="Times New Roman"/>
          <w:kern w:val="0"/>
          <w:sz w:val="20"/>
          <w:szCs w:val="24"/>
        </w:rPr>
        <w:t xml:space="preserve">DRX on duration, </w:t>
      </w:r>
      <w:r w:rsidR="00E80682">
        <w:rPr>
          <w:rFonts w:ascii="Times New Roman" w:hAnsi="Times New Roman" w:cs="Times New Roman"/>
          <w:kern w:val="0"/>
          <w:sz w:val="20"/>
          <w:szCs w:val="24"/>
        </w:rPr>
        <w:t>the UE starts monitoring LP-WUS instead of PDCCH</w:t>
      </w:r>
      <w:r w:rsidR="00E80682" w:rsidRPr="00E80682">
        <w:rPr>
          <w:rFonts w:ascii="Times New Roman" w:hAnsi="Times New Roman" w:cs="Times New Roman"/>
          <w:kern w:val="0"/>
          <w:sz w:val="20"/>
          <w:szCs w:val="24"/>
        </w:rPr>
        <w:t xml:space="preserve"> </w:t>
      </w:r>
      <w:r w:rsidR="00E80682">
        <w:rPr>
          <w:rFonts w:ascii="Times New Roman" w:hAnsi="Times New Roman" w:cs="Times New Roman"/>
          <w:kern w:val="0"/>
          <w:sz w:val="20"/>
          <w:szCs w:val="24"/>
        </w:rPr>
        <w:t>to reduce</w:t>
      </w:r>
      <w:r w:rsidR="00E80682" w:rsidRPr="00E80682">
        <w:rPr>
          <w:rFonts w:ascii="Times New Roman" w:hAnsi="Times New Roman" w:cs="Times New Roman"/>
          <w:kern w:val="0"/>
          <w:sz w:val="20"/>
          <w:szCs w:val="24"/>
        </w:rPr>
        <w:t xml:space="preserve"> unnecessary PDCCH monitoring during jitter range</w:t>
      </w:r>
      <w:r w:rsidR="00E80682">
        <w:rPr>
          <w:rFonts w:ascii="Times New Roman" w:hAnsi="Times New Roman" w:cs="Times New Roman"/>
          <w:kern w:val="0"/>
          <w:sz w:val="20"/>
          <w:szCs w:val="24"/>
        </w:rPr>
        <w:t xml:space="preserve">. Once LP-WUS is </w:t>
      </w:r>
      <w:r w:rsidR="00B00C40">
        <w:rPr>
          <w:rFonts w:ascii="Times New Roman" w:hAnsi="Times New Roman" w:cs="Times New Roman"/>
          <w:kern w:val="0"/>
          <w:sz w:val="20"/>
          <w:szCs w:val="24"/>
        </w:rPr>
        <w:t>detected,</w:t>
      </w:r>
      <w:r w:rsidR="00B00C40" w:rsidRPr="000C1D08">
        <w:rPr>
          <w:rFonts w:ascii="Times New Roman" w:hAnsi="Times New Roman" w:cs="Times New Roman"/>
          <w:kern w:val="0"/>
          <w:sz w:val="20"/>
          <w:szCs w:val="24"/>
        </w:rPr>
        <w:t xml:space="preserve"> the </w:t>
      </w:r>
      <w:r w:rsidR="00B00C40" w:rsidRPr="00B00C40">
        <w:rPr>
          <w:rFonts w:ascii="Times New Roman" w:hAnsi="Times New Roman" w:cs="Times New Roman"/>
          <w:kern w:val="0"/>
          <w:sz w:val="20"/>
          <w:szCs w:val="24"/>
        </w:rPr>
        <w:t>UE resumes PDCCH monitoring from micro</w:t>
      </w:r>
      <w:r w:rsidR="005737B2">
        <w:rPr>
          <w:rFonts w:ascii="Times New Roman" w:hAnsi="Times New Roman" w:cs="Times New Roman"/>
          <w:kern w:val="0"/>
          <w:sz w:val="20"/>
          <w:szCs w:val="24"/>
        </w:rPr>
        <w:t xml:space="preserve"> or </w:t>
      </w:r>
      <w:r w:rsidR="00B00C40" w:rsidRPr="00B00C40">
        <w:rPr>
          <w:rFonts w:ascii="Times New Roman" w:hAnsi="Times New Roman" w:cs="Times New Roman"/>
          <w:kern w:val="0"/>
          <w:sz w:val="20"/>
          <w:szCs w:val="24"/>
        </w:rPr>
        <w:t>ligh</w:t>
      </w:r>
      <w:r w:rsidR="00B00C40">
        <w:rPr>
          <w:rFonts w:ascii="Times New Roman" w:hAnsi="Times New Roman" w:cs="Times New Roman"/>
          <w:kern w:val="0"/>
          <w:sz w:val="20"/>
          <w:szCs w:val="24"/>
        </w:rPr>
        <w:t xml:space="preserve">t </w:t>
      </w:r>
      <w:r w:rsidR="00B00C40" w:rsidRPr="00B00C40">
        <w:rPr>
          <w:rFonts w:ascii="Times New Roman" w:hAnsi="Times New Roman" w:cs="Times New Roman"/>
          <w:kern w:val="0"/>
          <w:sz w:val="20"/>
          <w:szCs w:val="24"/>
        </w:rPr>
        <w:t>sleep of MR</w:t>
      </w:r>
      <w:r w:rsidR="00B00C40">
        <w:rPr>
          <w:rFonts w:ascii="Times New Roman" w:hAnsi="Times New Roman" w:cs="Times New Roman"/>
          <w:kern w:val="0"/>
          <w:sz w:val="20"/>
          <w:szCs w:val="24"/>
        </w:rPr>
        <w:t xml:space="preserve">. Besides, the LP-WUS can also be monitored during the PDCCH skipping </w:t>
      </w:r>
      <w:r w:rsidR="00901627">
        <w:rPr>
          <w:rFonts w:ascii="Times New Roman" w:hAnsi="Times New Roman" w:cs="Times New Roman"/>
          <w:kern w:val="0"/>
          <w:sz w:val="20"/>
          <w:szCs w:val="24"/>
        </w:rPr>
        <w:t>period and/or outside DRX active time</w:t>
      </w:r>
      <w:r w:rsidR="00B00C40">
        <w:rPr>
          <w:rFonts w:ascii="Times New Roman" w:hAnsi="Times New Roman" w:cs="Times New Roman"/>
          <w:kern w:val="0"/>
          <w:sz w:val="20"/>
          <w:szCs w:val="24"/>
        </w:rPr>
        <w:t>.</w:t>
      </w:r>
      <w:r w:rsidR="00901627">
        <w:rPr>
          <w:rFonts w:ascii="Times New Roman" w:hAnsi="Times New Roman" w:cs="Times New Roman"/>
          <w:kern w:val="0"/>
          <w:sz w:val="20"/>
          <w:szCs w:val="24"/>
        </w:rPr>
        <w:t xml:space="preserve"> For example, the UE starts monitoring LP-WUS when it applies the PDCCH skipping</w:t>
      </w:r>
      <w:r w:rsidR="004131DA">
        <w:rPr>
          <w:rFonts w:ascii="Times New Roman" w:hAnsi="Times New Roman" w:cs="Times New Roman"/>
          <w:kern w:val="0"/>
          <w:sz w:val="20"/>
          <w:szCs w:val="24"/>
        </w:rPr>
        <w:t xml:space="preserve"> and/or enter DRX off</w:t>
      </w:r>
      <w:r w:rsidR="003D6DFD">
        <w:rPr>
          <w:rFonts w:ascii="Times New Roman" w:hAnsi="Times New Roman" w:cs="Times New Roman"/>
          <w:kern w:val="0"/>
          <w:sz w:val="20"/>
          <w:szCs w:val="24"/>
        </w:rPr>
        <w:t>.</w:t>
      </w:r>
      <w:r w:rsidR="00901627">
        <w:rPr>
          <w:rFonts w:ascii="Times New Roman" w:hAnsi="Times New Roman" w:cs="Times New Roman"/>
          <w:kern w:val="0"/>
          <w:sz w:val="20"/>
          <w:szCs w:val="24"/>
        </w:rPr>
        <w:t xml:space="preserve"> </w:t>
      </w:r>
      <w:r w:rsidR="003D6DFD">
        <w:rPr>
          <w:rFonts w:ascii="Times New Roman" w:hAnsi="Times New Roman" w:cs="Times New Roman"/>
          <w:kern w:val="0"/>
          <w:sz w:val="20"/>
          <w:szCs w:val="24"/>
        </w:rPr>
        <w:t>D</w:t>
      </w:r>
      <w:r w:rsidR="00901627">
        <w:rPr>
          <w:rFonts w:ascii="Times New Roman" w:hAnsi="Times New Roman" w:cs="Times New Roman"/>
          <w:kern w:val="0"/>
          <w:sz w:val="20"/>
          <w:szCs w:val="24"/>
        </w:rPr>
        <w:t>uring the PDCCH skipping period</w:t>
      </w:r>
      <w:r w:rsidR="004131DA">
        <w:rPr>
          <w:rFonts w:ascii="Times New Roman" w:hAnsi="Times New Roman" w:cs="Times New Roman"/>
          <w:kern w:val="0"/>
          <w:sz w:val="20"/>
          <w:szCs w:val="24"/>
        </w:rPr>
        <w:t xml:space="preserve"> or DRX off</w:t>
      </w:r>
      <w:r w:rsidR="00901627">
        <w:rPr>
          <w:rFonts w:ascii="Times New Roman" w:hAnsi="Times New Roman" w:cs="Times New Roman"/>
          <w:kern w:val="0"/>
          <w:sz w:val="20"/>
          <w:szCs w:val="24"/>
        </w:rPr>
        <w:t>,</w:t>
      </w:r>
      <w:r w:rsidR="009434B1" w:rsidRPr="009434B1">
        <w:rPr>
          <w:rFonts w:ascii="Times New Roman" w:hAnsi="Times New Roman" w:cs="Times New Roman"/>
          <w:kern w:val="0"/>
          <w:sz w:val="20"/>
          <w:szCs w:val="24"/>
        </w:rPr>
        <w:t xml:space="preserve"> </w:t>
      </w:r>
      <w:r w:rsidR="009434B1">
        <w:rPr>
          <w:rFonts w:ascii="Times New Roman" w:hAnsi="Times New Roman" w:cs="Times New Roman"/>
          <w:kern w:val="0"/>
          <w:sz w:val="20"/>
          <w:szCs w:val="24"/>
        </w:rPr>
        <w:t xml:space="preserve">when LP-WUS is detected, </w:t>
      </w:r>
      <w:r w:rsidR="009434B1">
        <w:rPr>
          <w:rFonts w:ascii="Times New Roman" w:hAnsi="Times New Roman" w:cs="Times New Roman" w:hint="eastAsia"/>
          <w:kern w:val="0"/>
          <w:sz w:val="20"/>
          <w:szCs w:val="24"/>
        </w:rPr>
        <w:t>the</w:t>
      </w:r>
      <w:r w:rsidR="00901627">
        <w:rPr>
          <w:rFonts w:ascii="Times New Roman" w:hAnsi="Times New Roman" w:cs="Times New Roman"/>
          <w:kern w:val="0"/>
          <w:sz w:val="20"/>
          <w:szCs w:val="24"/>
        </w:rPr>
        <w:t xml:space="preserve"> </w:t>
      </w:r>
      <w:r w:rsidR="00901627" w:rsidRPr="00B00C40">
        <w:rPr>
          <w:rFonts w:ascii="Times New Roman" w:hAnsi="Times New Roman" w:cs="Times New Roman"/>
          <w:kern w:val="0"/>
          <w:sz w:val="20"/>
          <w:szCs w:val="24"/>
        </w:rPr>
        <w:t>UE resumes PDCCH monitoring</w:t>
      </w:r>
      <w:r w:rsidR="00901627">
        <w:rPr>
          <w:rFonts w:ascii="Times New Roman" w:hAnsi="Times New Roman" w:cs="Times New Roman"/>
          <w:kern w:val="0"/>
          <w:sz w:val="20"/>
          <w:szCs w:val="24"/>
        </w:rPr>
        <w:t xml:space="preserve"> </w:t>
      </w:r>
      <w:r w:rsidR="00687ED6" w:rsidRPr="0013214B">
        <w:rPr>
          <w:rFonts w:ascii="Times New Roman" w:hAnsi="Times New Roman" w:cs="Times New Roman"/>
          <w:kern w:val="0"/>
          <w:sz w:val="20"/>
          <w:szCs w:val="24"/>
        </w:rPr>
        <w:t>until the next PDCCH skipping command</w:t>
      </w:r>
      <w:r w:rsidR="004131DA">
        <w:rPr>
          <w:rFonts w:ascii="Times New Roman" w:hAnsi="Times New Roman" w:cs="Times New Roman"/>
          <w:kern w:val="0"/>
          <w:sz w:val="20"/>
          <w:szCs w:val="24"/>
        </w:rPr>
        <w:t xml:space="preserve"> is received or the DRX timer expires</w:t>
      </w:r>
      <w:r w:rsidR="003D6DFD">
        <w:rPr>
          <w:rFonts w:ascii="Times New Roman" w:hAnsi="Times New Roman" w:cs="Times New Roman"/>
          <w:kern w:val="0"/>
          <w:sz w:val="20"/>
          <w:szCs w:val="24"/>
        </w:rPr>
        <w:t xml:space="preserve">. </w:t>
      </w:r>
      <w:r w:rsidR="00AD427B">
        <w:rPr>
          <w:rFonts w:ascii="Times New Roman" w:hAnsi="Times New Roman" w:cs="Times New Roman"/>
          <w:kern w:val="0"/>
          <w:sz w:val="20"/>
          <w:szCs w:val="24"/>
        </w:rPr>
        <w:t xml:space="preserve">Accordingly, for eMBB use case e.g., FTP3, the long latency caused by DRX off applied can be reduced by LP-WUS monitoring. </w:t>
      </w:r>
      <w:r w:rsidR="003D6DFD">
        <w:rPr>
          <w:rFonts w:ascii="Times New Roman" w:hAnsi="Times New Roman" w:cs="Times New Roman"/>
          <w:kern w:val="0"/>
          <w:sz w:val="20"/>
          <w:szCs w:val="24"/>
        </w:rPr>
        <w:t xml:space="preserve">Details and </w:t>
      </w:r>
      <w:r w:rsidR="00C12212">
        <w:rPr>
          <w:rFonts w:ascii="Times New Roman" w:hAnsi="Times New Roman" w:cs="Times New Roman"/>
          <w:kern w:val="0"/>
          <w:sz w:val="20"/>
          <w:szCs w:val="24"/>
        </w:rPr>
        <w:t>some</w:t>
      </w:r>
      <w:r w:rsidR="003D6DFD">
        <w:rPr>
          <w:rFonts w:ascii="Times New Roman" w:hAnsi="Times New Roman" w:cs="Times New Roman"/>
          <w:kern w:val="0"/>
          <w:sz w:val="20"/>
          <w:szCs w:val="24"/>
        </w:rPr>
        <w:t xml:space="preserve"> evaluation results for</w:t>
      </w:r>
      <w:r w:rsidR="00C12212">
        <w:rPr>
          <w:rFonts w:ascii="Times New Roman" w:hAnsi="Times New Roman" w:cs="Times New Roman"/>
          <w:kern w:val="0"/>
          <w:sz w:val="20"/>
          <w:szCs w:val="24"/>
        </w:rPr>
        <w:t xml:space="preserve"> applying</w:t>
      </w:r>
      <w:r w:rsidR="003D6DFD">
        <w:rPr>
          <w:rFonts w:ascii="Times New Roman" w:hAnsi="Times New Roman" w:cs="Times New Roman"/>
          <w:kern w:val="0"/>
          <w:sz w:val="20"/>
          <w:szCs w:val="24"/>
        </w:rPr>
        <w:t xml:space="preserve"> LP-WUS in RRC connected mode can be found in our companion contribution </w:t>
      </w:r>
      <w:r w:rsidR="005C117F">
        <w:rPr>
          <w:rFonts w:ascii="Times New Roman" w:hAnsi="Times New Roman" w:cs="Times New Roman"/>
          <w:color w:val="FF0000"/>
          <w:kern w:val="0"/>
          <w:sz w:val="20"/>
          <w:szCs w:val="24"/>
        </w:rPr>
        <w:fldChar w:fldCharType="begin"/>
      </w:r>
      <w:r w:rsidR="005C117F">
        <w:rPr>
          <w:rFonts w:ascii="Times New Roman" w:hAnsi="Times New Roman" w:cs="Times New Roman"/>
          <w:kern w:val="0"/>
          <w:sz w:val="20"/>
          <w:szCs w:val="24"/>
        </w:rPr>
        <w:instrText xml:space="preserve"> REF _Ref131798330 \r \h </w:instrText>
      </w:r>
      <w:r w:rsidR="005C117F">
        <w:rPr>
          <w:rFonts w:ascii="Times New Roman" w:hAnsi="Times New Roman" w:cs="Times New Roman"/>
          <w:color w:val="FF0000"/>
          <w:kern w:val="0"/>
          <w:sz w:val="20"/>
          <w:szCs w:val="24"/>
        </w:rPr>
      </w:r>
      <w:r w:rsidR="005C117F">
        <w:rPr>
          <w:rFonts w:ascii="Times New Roman" w:hAnsi="Times New Roman" w:cs="Times New Roman"/>
          <w:color w:val="FF0000"/>
          <w:kern w:val="0"/>
          <w:sz w:val="20"/>
          <w:szCs w:val="24"/>
        </w:rPr>
        <w:fldChar w:fldCharType="separate"/>
      </w:r>
      <w:r w:rsidR="005C117F">
        <w:rPr>
          <w:rFonts w:ascii="Times New Roman" w:hAnsi="Times New Roman" w:cs="Times New Roman"/>
          <w:kern w:val="0"/>
          <w:sz w:val="20"/>
          <w:szCs w:val="24"/>
        </w:rPr>
        <w:t>[3]</w:t>
      </w:r>
      <w:r w:rsidR="005C117F">
        <w:rPr>
          <w:rFonts w:ascii="Times New Roman" w:hAnsi="Times New Roman" w:cs="Times New Roman"/>
          <w:color w:val="FF0000"/>
          <w:kern w:val="0"/>
          <w:sz w:val="20"/>
          <w:szCs w:val="24"/>
        </w:rPr>
        <w:fldChar w:fldCharType="end"/>
      </w:r>
      <w:r w:rsidR="00687ED6">
        <w:rPr>
          <w:rFonts w:ascii="Times New Roman" w:hAnsi="Times New Roman" w:cs="Times New Roman"/>
          <w:kern w:val="0"/>
          <w:sz w:val="20"/>
          <w:szCs w:val="24"/>
        </w:rPr>
        <w:t>.</w:t>
      </w:r>
    </w:p>
    <w:p w14:paraId="19982943" w14:textId="11DB7156" w:rsidR="00BD5199" w:rsidRPr="00BD5199" w:rsidRDefault="00656B16" w:rsidP="000C1D08">
      <w:pPr>
        <w:widowControl/>
        <w:adjustRightInd w:val="0"/>
        <w:snapToGrid w:val="0"/>
        <w:spacing w:afterLines="50" w:after="120"/>
        <w:ind w:rightChars="100" w:right="210"/>
        <w:rPr>
          <w:rFonts w:ascii="Times New Roman" w:hAnsi="Times New Roman" w:cs="Times New Roman"/>
          <w:b/>
          <w:kern w:val="0"/>
          <w:sz w:val="20"/>
          <w:szCs w:val="24"/>
        </w:rPr>
      </w:pPr>
      <w:bookmarkStart w:id="49" w:name="PP16"/>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Pr>
          <w:rFonts w:ascii="Times" w:eastAsia="Times New Roman" w:hAnsi="Times" w:cs="Times"/>
          <w:b/>
          <w:noProof/>
          <w:kern w:val="0"/>
          <w:sz w:val="20"/>
          <w:szCs w:val="24"/>
          <w:lang w:eastAsia="en-US"/>
        </w:rPr>
        <w:t>16</w:t>
      </w:r>
      <w:r w:rsidRPr="00B02027">
        <w:rPr>
          <w:rFonts w:ascii="Times" w:eastAsia="Times New Roman" w:hAnsi="Times" w:cs="Times"/>
          <w:b/>
          <w:kern w:val="0"/>
          <w:sz w:val="20"/>
          <w:szCs w:val="24"/>
          <w:lang w:eastAsia="en-US"/>
        </w:rPr>
        <w:fldChar w:fldCharType="end"/>
      </w:r>
      <w:r>
        <w:rPr>
          <w:rFonts w:ascii="Times New Roman" w:hAnsi="Times New Roman" w:cs="Times New Roman"/>
          <w:b/>
          <w:kern w:val="0"/>
          <w:sz w:val="20"/>
          <w:szCs w:val="24"/>
        </w:rPr>
        <w:t>:</w:t>
      </w:r>
      <w:r w:rsidR="00BD5199" w:rsidRPr="00BD5199" w:rsidDel="006B3F62">
        <w:rPr>
          <w:rFonts w:ascii="Times New Roman" w:hAnsi="Times New Roman" w:cs="Times New Roman"/>
          <w:b/>
          <w:kern w:val="0"/>
          <w:sz w:val="20"/>
          <w:szCs w:val="24"/>
        </w:rPr>
        <w:t xml:space="preserve"> </w:t>
      </w:r>
      <w:r w:rsidR="00BD5199" w:rsidRPr="00BD5199">
        <w:rPr>
          <w:rFonts w:ascii="Times New Roman" w:hAnsi="Times New Roman" w:cs="Times New Roman"/>
          <w:b/>
          <w:kern w:val="0"/>
          <w:sz w:val="20"/>
          <w:szCs w:val="24"/>
        </w:rPr>
        <w:t xml:space="preserve">Study the procedures </w:t>
      </w:r>
      <w:r w:rsidR="006B3F62">
        <w:rPr>
          <w:rFonts w:ascii="Times New Roman" w:hAnsi="Times New Roman" w:cs="Times New Roman"/>
          <w:b/>
          <w:kern w:val="0"/>
          <w:sz w:val="20"/>
          <w:szCs w:val="24"/>
        </w:rPr>
        <w:t>of</w:t>
      </w:r>
      <w:r w:rsidR="00BD5199" w:rsidRPr="00BD5199">
        <w:rPr>
          <w:rFonts w:ascii="Times New Roman" w:hAnsi="Times New Roman" w:cs="Times New Roman"/>
          <w:b/>
          <w:kern w:val="0"/>
          <w:sz w:val="20"/>
          <w:szCs w:val="24"/>
        </w:rPr>
        <w:t xml:space="preserve"> LP-WUS monitoring </w:t>
      </w:r>
      <w:r w:rsidR="006B3F62">
        <w:rPr>
          <w:rFonts w:ascii="Times New Roman" w:hAnsi="Times New Roman" w:cs="Times New Roman"/>
          <w:b/>
          <w:kern w:val="0"/>
          <w:sz w:val="20"/>
          <w:szCs w:val="24"/>
        </w:rPr>
        <w:t xml:space="preserve">interacting with the following </w:t>
      </w:r>
      <w:r w:rsidR="00FE116D">
        <w:rPr>
          <w:rFonts w:ascii="Times New Roman" w:hAnsi="Times New Roman" w:cs="Times New Roman"/>
          <w:b/>
          <w:kern w:val="0"/>
          <w:sz w:val="20"/>
          <w:szCs w:val="24"/>
        </w:rPr>
        <w:t>for</w:t>
      </w:r>
      <w:r w:rsidR="00BD5199" w:rsidRPr="00BD5199">
        <w:rPr>
          <w:rFonts w:ascii="Times New Roman" w:hAnsi="Times New Roman" w:cs="Times New Roman"/>
          <w:b/>
          <w:kern w:val="0"/>
          <w:sz w:val="20"/>
          <w:szCs w:val="24"/>
        </w:rPr>
        <w:t xml:space="preserve"> RRC connected mode</w:t>
      </w:r>
      <w:r w:rsidR="006B3F62">
        <w:rPr>
          <w:rFonts w:ascii="Times New Roman" w:hAnsi="Times New Roman" w:cs="Times New Roman"/>
          <w:b/>
          <w:kern w:val="0"/>
          <w:sz w:val="20"/>
          <w:szCs w:val="24"/>
        </w:rPr>
        <w:t>:</w:t>
      </w:r>
    </w:p>
    <w:p w14:paraId="7D739D91" w14:textId="224A9542" w:rsidR="00BD5199" w:rsidRPr="000C1D08" w:rsidRDefault="00BD5199" w:rsidP="000C1D08">
      <w:pPr>
        <w:pStyle w:val="affff0"/>
        <w:widowControl/>
        <w:numPr>
          <w:ilvl w:val="0"/>
          <w:numId w:val="57"/>
        </w:numPr>
        <w:adjustRightInd w:val="0"/>
        <w:snapToGrid w:val="0"/>
        <w:spacing w:afterLines="50" w:after="120"/>
        <w:ind w:firstLineChars="0"/>
        <w:rPr>
          <w:rFonts w:ascii="Times New Roman" w:hAnsi="Times New Roman" w:cs="Times New Roman"/>
          <w:b/>
          <w:kern w:val="0"/>
          <w:sz w:val="20"/>
          <w:szCs w:val="24"/>
        </w:rPr>
      </w:pPr>
      <w:r w:rsidRPr="000C1D08">
        <w:rPr>
          <w:rFonts w:ascii="Times New Roman" w:hAnsi="Times New Roman" w:cs="Times New Roman"/>
          <w:b/>
          <w:kern w:val="0"/>
          <w:sz w:val="20"/>
          <w:szCs w:val="24"/>
        </w:rPr>
        <w:t>R16 DCP, R17 PDCCH skipping and R17 SSSG switching</w:t>
      </w:r>
    </w:p>
    <w:p w14:paraId="6EE42AD4" w14:textId="799CAEA3" w:rsidR="00ED7110" w:rsidRPr="003F5E99" w:rsidRDefault="00BD5199" w:rsidP="00BD5199">
      <w:pPr>
        <w:pStyle w:val="affff0"/>
        <w:widowControl/>
        <w:numPr>
          <w:ilvl w:val="0"/>
          <w:numId w:val="57"/>
        </w:numPr>
        <w:adjustRightInd w:val="0"/>
        <w:snapToGrid w:val="0"/>
        <w:spacing w:afterLines="50" w:after="120"/>
        <w:ind w:firstLineChars="0"/>
        <w:rPr>
          <w:rFonts w:ascii="Times New Roman" w:hAnsi="Times New Roman" w:cs="Times New Roman"/>
          <w:b/>
          <w:kern w:val="0"/>
          <w:sz w:val="20"/>
          <w:szCs w:val="24"/>
        </w:rPr>
      </w:pPr>
      <w:r w:rsidRPr="000C1D08">
        <w:rPr>
          <w:rFonts w:ascii="Times New Roman" w:hAnsi="Times New Roman" w:cs="Times New Roman"/>
          <w:b/>
          <w:kern w:val="0"/>
          <w:sz w:val="20"/>
          <w:szCs w:val="24"/>
        </w:rPr>
        <w:t>C-DRX</w:t>
      </w:r>
      <w:r w:rsidRPr="000C1D08" w:rsidDel="006B3F62">
        <w:rPr>
          <w:rFonts w:ascii="Times New Roman" w:hAnsi="Times New Roman" w:cs="Times New Roman"/>
          <w:b/>
          <w:kern w:val="0"/>
          <w:sz w:val="20"/>
          <w:szCs w:val="24"/>
        </w:rPr>
        <w:t xml:space="preserve"> </w:t>
      </w:r>
    </w:p>
    <w:p w14:paraId="0C436FC1" w14:textId="0C8C4D6A" w:rsidR="00BD5199" w:rsidRDefault="00656B16" w:rsidP="00BD5199">
      <w:pPr>
        <w:widowControl/>
        <w:adjustRightInd w:val="0"/>
        <w:snapToGrid w:val="0"/>
        <w:spacing w:afterLines="50" w:after="120"/>
        <w:rPr>
          <w:rFonts w:ascii="Times New Roman" w:hAnsi="Times New Roman" w:cs="Times New Roman"/>
          <w:b/>
          <w:kern w:val="0"/>
          <w:sz w:val="20"/>
          <w:szCs w:val="24"/>
        </w:rPr>
      </w:pPr>
      <w:bookmarkStart w:id="50" w:name="PP17"/>
      <w:bookmarkEnd w:id="49"/>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Pr>
          <w:rFonts w:ascii="Times" w:eastAsia="Times New Roman" w:hAnsi="Times" w:cs="Times"/>
          <w:b/>
          <w:noProof/>
          <w:kern w:val="0"/>
          <w:sz w:val="20"/>
          <w:szCs w:val="24"/>
          <w:lang w:eastAsia="en-US"/>
        </w:rPr>
        <w:t>17</w:t>
      </w:r>
      <w:r w:rsidRPr="00B02027">
        <w:rPr>
          <w:rFonts w:ascii="Times" w:eastAsia="Times New Roman" w:hAnsi="Times" w:cs="Times"/>
          <w:b/>
          <w:kern w:val="0"/>
          <w:sz w:val="20"/>
          <w:szCs w:val="24"/>
          <w:lang w:eastAsia="en-US"/>
        </w:rPr>
        <w:fldChar w:fldCharType="end"/>
      </w:r>
      <w:r>
        <w:rPr>
          <w:rFonts w:ascii="Times New Roman" w:hAnsi="Times New Roman" w:cs="Times New Roman"/>
          <w:b/>
          <w:kern w:val="0"/>
          <w:sz w:val="20"/>
          <w:szCs w:val="24"/>
        </w:rPr>
        <w:t>:</w:t>
      </w:r>
      <w:r w:rsidR="00BD5199" w:rsidRPr="00BD5199">
        <w:rPr>
          <w:rFonts w:ascii="Times New Roman" w:hAnsi="Times New Roman" w:cs="Times New Roman"/>
          <w:b/>
          <w:kern w:val="0"/>
          <w:sz w:val="20"/>
          <w:szCs w:val="24"/>
        </w:rPr>
        <w:t xml:space="preserve"> </w:t>
      </w:r>
      <w:r w:rsidR="00BD5199">
        <w:rPr>
          <w:rFonts w:ascii="Times New Roman" w:hAnsi="Times New Roman" w:cs="Times New Roman"/>
          <w:b/>
          <w:kern w:val="0"/>
          <w:sz w:val="20"/>
          <w:szCs w:val="24"/>
        </w:rPr>
        <w:t>For RRC connected mode, o</w:t>
      </w:r>
      <w:r w:rsidR="00BD5199" w:rsidRPr="00BD5199">
        <w:rPr>
          <w:rFonts w:ascii="Times New Roman" w:hAnsi="Times New Roman" w:cs="Times New Roman"/>
          <w:b/>
          <w:kern w:val="0"/>
          <w:sz w:val="20"/>
          <w:szCs w:val="24"/>
        </w:rPr>
        <w:t xml:space="preserve">nce LP-WUS is detected by LP-WUR, UE resumes PDCCH monitoring from micro/light/deep sleep of </w:t>
      </w:r>
      <w:r w:rsidR="00BD5199" w:rsidRPr="00BD5199" w:rsidDel="006B3F62">
        <w:rPr>
          <w:rFonts w:ascii="Times New Roman" w:hAnsi="Times New Roman" w:cs="Times New Roman"/>
          <w:b/>
          <w:kern w:val="0"/>
          <w:sz w:val="20"/>
          <w:szCs w:val="24"/>
        </w:rPr>
        <w:t>MR</w:t>
      </w:r>
      <w:r w:rsidR="00BD5199" w:rsidRPr="00BD5199">
        <w:rPr>
          <w:rFonts w:ascii="Times New Roman" w:hAnsi="Times New Roman" w:cs="Times New Roman"/>
          <w:b/>
          <w:kern w:val="0"/>
          <w:sz w:val="20"/>
          <w:szCs w:val="24"/>
        </w:rPr>
        <w:t>.</w:t>
      </w:r>
    </w:p>
    <w:p w14:paraId="07F830A4" w14:textId="66E13EAD" w:rsidR="00BD5199" w:rsidRPr="000C1D08" w:rsidRDefault="00BD5199" w:rsidP="000C1D08">
      <w:pPr>
        <w:pStyle w:val="affff0"/>
        <w:widowControl/>
        <w:numPr>
          <w:ilvl w:val="0"/>
          <w:numId w:val="58"/>
        </w:numPr>
        <w:adjustRightInd w:val="0"/>
        <w:snapToGrid w:val="0"/>
        <w:spacing w:afterLines="50" w:after="120"/>
        <w:ind w:firstLineChars="0"/>
        <w:rPr>
          <w:rFonts w:ascii="Times New Roman" w:hAnsi="Times New Roman" w:cs="Times New Roman"/>
          <w:b/>
          <w:kern w:val="0"/>
          <w:sz w:val="20"/>
          <w:szCs w:val="24"/>
        </w:rPr>
      </w:pPr>
      <w:r>
        <w:rPr>
          <w:rFonts w:ascii="Times New Roman" w:hAnsi="Times New Roman" w:cs="Times New Roman"/>
          <w:b/>
          <w:kern w:val="0"/>
          <w:sz w:val="20"/>
          <w:szCs w:val="24"/>
        </w:rPr>
        <w:t>D</w:t>
      </w:r>
      <w:r w:rsidRPr="00BD5199">
        <w:rPr>
          <w:rFonts w:ascii="Times New Roman" w:hAnsi="Times New Roman" w:cs="Times New Roman"/>
          <w:b/>
          <w:kern w:val="0"/>
          <w:sz w:val="20"/>
          <w:szCs w:val="24"/>
        </w:rPr>
        <w:t xml:space="preserve">uring LP-WUS monitoring, </w:t>
      </w:r>
      <w:r w:rsidR="006B3F62">
        <w:rPr>
          <w:rFonts w:ascii="Times New Roman" w:hAnsi="Times New Roman" w:cs="Times New Roman"/>
          <w:b/>
          <w:kern w:val="0"/>
          <w:sz w:val="20"/>
          <w:szCs w:val="24"/>
        </w:rPr>
        <w:t xml:space="preserve">UE </w:t>
      </w:r>
      <w:r>
        <w:rPr>
          <w:rFonts w:ascii="Times New Roman" w:hAnsi="Times New Roman" w:cs="Times New Roman"/>
          <w:b/>
          <w:kern w:val="0"/>
          <w:sz w:val="20"/>
          <w:szCs w:val="24"/>
        </w:rPr>
        <w:t>MR is not expected to</w:t>
      </w:r>
      <w:r w:rsidRPr="00BD5199">
        <w:rPr>
          <w:rFonts w:ascii="Times New Roman" w:hAnsi="Times New Roman" w:cs="Times New Roman"/>
          <w:b/>
          <w:kern w:val="0"/>
          <w:sz w:val="20"/>
          <w:szCs w:val="24"/>
        </w:rPr>
        <w:t xml:space="preserve"> enter </w:t>
      </w:r>
      <w:r>
        <w:rPr>
          <w:rFonts w:ascii="Times New Roman" w:hAnsi="Times New Roman" w:cs="Times New Roman"/>
          <w:b/>
          <w:kern w:val="0"/>
          <w:sz w:val="20"/>
          <w:szCs w:val="24"/>
        </w:rPr>
        <w:t xml:space="preserve">the </w:t>
      </w:r>
      <w:r w:rsidRPr="00BD5199">
        <w:rPr>
          <w:rFonts w:ascii="Times New Roman" w:hAnsi="Times New Roman" w:cs="Times New Roman"/>
          <w:b/>
          <w:kern w:val="0"/>
          <w:sz w:val="20"/>
          <w:szCs w:val="24"/>
        </w:rPr>
        <w:t>ultra-deep sleep to avoid long wake up delay</w:t>
      </w:r>
      <w:r>
        <w:rPr>
          <w:rFonts w:ascii="Times New Roman" w:hAnsi="Times New Roman" w:cs="Times New Roman"/>
          <w:b/>
          <w:kern w:val="0"/>
          <w:sz w:val="20"/>
          <w:szCs w:val="24"/>
        </w:rPr>
        <w:t>.</w:t>
      </w:r>
    </w:p>
    <w:bookmarkEnd w:id="50"/>
    <w:p w14:paraId="582A0136" w14:textId="3DBB4268" w:rsidR="009310A7" w:rsidRPr="00B02027" w:rsidRDefault="009310A7" w:rsidP="009310A7">
      <w:pPr>
        <w:keepNext/>
        <w:keepLines/>
        <w:widowControl/>
        <w:numPr>
          <w:ilvl w:val="0"/>
          <w:numId w:val="17"/>
        </w:numPr>
        <w:pBdr>
          <w:top w:val="single" w:sz="12" w:space="3" w:color="auto"/>
        </w:pBdr>
        <w:tabs>
          <w:tab w:val="left" w:pos="567"/>
        </w:tabs>
        <w:overflowPunct w:val="0"/>
        <w:autoSpaceDE w:val="0"/>
        <w:autoSpaceDN w:val="0"/>
        <w:adjustRightInd w:val="0"/>
        <w:spacing w:before="240" w:after="180"/>
        <w:jc w:val="left"/>
        <w:textAlignment w:val="baseline"/>
        <w:outlineLvl w:val="0"/>
        <w:rPr>
          <w:rFonts w:ascii="Arial" w:eastAsia="宋体" w:hAnsi="Arial" w:cs="Times New Roman"/>
          <w:kern w:val="0"/>
          <w:sz w:val="36"/>
          <w:szCs w:val="20"/>
          <w:lang w:val="fr-FR"/>
        </w:rPr>
      </w:pPr>
      <w:r w:rsidRPr="009310A7">
        <w:rPr>
          <w:rFonts w:ascii="Arial" w:eastAsia="宋体" w:hAnsi="Arial" w:cs="Times New Roman" w:hint="eastAsia"/>
          <w:kern w:val="0"/>
          <w:sz w:val="36"/>
          <w:szCs w:val="20"/>
          <w:lang w:val="fr-FR"/>
        </w:rPr>
        <w:lastRenderedPageBreak/>
        <w:t xml:space="preserve"> </w:t>
      </w:r>
      <w:r w:rsidRPr="00B02027">
        <w:rPr>
          <w:rFonts w:ascii="Arial" w:eastAsia="宋体" w:hAnsi="Arial" w:cs="Times New Roman" w:hint="eastAsia"/>
          <w:kern w:val="0"/>
          <w:sz w:val="36"/>
          <w:szCs w:val="20"/>
          <w:lang w:val="fr-FR"/>
        </w:rPr>
        <w:t>Conclusion</w:t>
      </w:r>
    </w:p>
    <w:p w14:paraId="5E7D581F" w14:textId="6843D572" w:rsidR="009310A7" w:rsidRDefault="009310A7" w:rsidP="009310A7">
      <w:pPr>
        <w:widowControl/>
        <w:spacing w:after="120"/>
        <w:rPr>
          <w:rFonts w:ascii="Times New Roman" w:eastAsia="宋体" w:hAnsi="Times New Roman" w:cs="Times New Roman"/>
          <w:kern w:val="0"/>
          <w:sz w:val="20"/>
          <w:szCs w:val="24"/>
        </w:rPr>
      </w:pPr>
      <w:r w:rsidRPr="00B02027">
        <w:rPr>
          <w:rFonts w:ascii="Times New Roman" w:eastAsia="宋体" w:hAnsi="Times New Roman" w:cs="Times New Roman"/>
          <w:kern w:val="0"/>
          <w:sz w:val="20"/>
          <w:szCs w:val="24"/>
        </w:rPr>
        <w:t>In this contribution, we provide our views on LP-WUS physical signal design, related functionalities and procedures. The observations and proposals are provided as follows.</w:t>
      </w:r>
    </w:p>
    <w:p w14:paraId="366951D8" w14:textId="0175A982" w:rsidR="00E43EC1" w:rsidRPr="00B02027" w:rsidRDefault="00E43EC1" w:rsidP="00B02027">
      <w:pPr>
        <w:adjustRightInd w:val="0"/>
        <w:snapToGrid w:val="0"/>
        <w:spacing w:beforeLines="50" w:before="120" w:afterLines="50" w:after="120"/>
        <w:rPr>
          <w:rFonts w:ascii="Times New Roman" w:eastAsia="宋体" w:hAnsi="Times New Roman" w:cs="Times New Roman"/>
          <w:b/>
          <w:sz w:val="20"/>
          <w:szCs w:val="20"/>
        </w:rPr>
      </w:pP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sz w:val="20"/>
          <w:szCs w:val="20"/>
        </w:rPr>
        <w:t xml:space="preserve">Observation </w:t>
      </w:r>
      <w:r>
        <w:rPr>
          <w:rFonts w:ascii="Times New Roman" w:eastAsia="MS Mincho" w:hAnsi="Times New Roman" w:cs="Times New Roman"/>
          <w:b/>
          <w:noProof/>
          <w:sz w:val="20"/>
          <w:szCs w:val="20"/>
        </w:rPr>
        <w:t>1</w:t>
      </w:r>
      <w:r w:rsidRPr="00B02027">
        <w:rPr>
          <w:rFonts w:ascii="Times New Roman" w:eastAsia="宋体" w:hAnsi="Times New Roman" w:cs="Times New Roman"/>
          <w:b/>
          <w:sz w:val="20"/>
          <w:szCs w:val="20"/>
        </w:rPr>
        <w:t xml:space="preserve">: </w:t>
      </w:r>
      <w:r>
        <w:rPr>
          <w:rFonts w:ascii="Times New Roman" w:eastAsia="宋体" w:hAnsi="Times New Roman" w:cs="Times New Roman"/>
          <w:b/>
          <w:sz w:val="20"/>
          <w:szCs w:val="20"/>
        </w:rPr>
        <w:t xml:space="preserve">For </w:t>
      </w:r>
      <w:r w:rsidRPr="007803CE">
        <w:rPr>
          <w:rFonts w:ascii="Times New Roman" w:eastAsia="宋体" w:hAnsi="Times New Roman" w:cs="Times New Roman"/>
          <w:b/>
          <w:sz w:val="20"/>
          <w:szCs w:val="20"/>
        </w:rPr>
        <w:t>option OOK-1</w:t>
      </w:r>
      <w:r>
        <w:rPr>
          <w:rFonts w:ascii="Times New Roman" w:eastAsia="宋体" w:hAnsi="Times New Roman" w:cs="Times New Roman"/>
          <w:b/>
          <w:sz w:val="20"/>
          <w:szCs w:val="20"/>
        </w:rPr>
        <w:t>,</w:t>
      </w:r>
      <w:r w:rsidRPr="00B02027">
        <w:rPr>
          <w:rFonts w:ascii="Times New Roman" w:eastAsia="宋体" w:hAnsi="Times New Roman" w:cs="Times New Roman"/>
          <w:b/>
          <w:sz w:val="20"/>
          <w:szCs w:val="20"/>
        </w:rPr>
        <w:t xml:space="preserve"> </w:t>
      </w:r>
      <w:r>
        <w:rPr>
          <w:rFonts w:ascii="Times New Roman" w:eastAsia="宋体" w:hAnsi="Times New Roman" w:cs="Times New Roman"/>
          <w:b/>
          <w:sz w:val="20"/>
          <w:szCs w:val="20"/>
        </w:rPr>
        <w:t>t</w:t>
      </w:r>
      <w:r w:rsidRPr="00B02027">
        <w:rPr>
          <w:rFonts w:ascii="Times New Roman" w:eastAsia="宋体" w:hAnsi="Times New Roman" w:cs="Times New Roman"/>
          <w:b/>
          <w:sz w:val="20"/>
          <w:szCs w:val="20"/>
        </w:rPr>
        <w:t xml:space="preserve">he data rate/chip rate </w:t>
      </w:r>
      <w:r>
        <w:rPr>
          <w:rFonts w:ascii="Times New Roman" w:eastAsia="宋体" w:hAnsi="Times New Roman" w:cs="Times New Roman"/>
          <w:b/>
          <w:sz w:val="20"/>
          <w:szCs w:val="20"/>
        </w:rPr>
        <w:t xml:space="preserve">highly depends on the </w:t>
      </w:r>
      <w:r w:rsidRPr="00D52BA9">
        <w:rPr>
          <w:rFonts w:ascii="Times New Roman" w:eastAsia="宋体" w:hAnsi="Times New Roman" w:cs="Times New Roman"/>
          <w:b/>
          <w:sz w:val="20"/>
          <w:szCs w:val="20"/>
        </w:rPr>
        <w:t>SCS of an OFDM symbol used for LP-WUS generation</w:t>
      </w:r>
      <w:r w:rsidRPr="00B02027">
        <w:rPr>
          <w:rFonts w:ascii="Times New Roman" w:eastAsia="宋体" w:hAnsi="Times New Roman" w:cs="Times New Roman"/>
          <w:b/>
          <w:sz w:val="20"/>
          <w:szCs w:val="20"/>
        </w:rPr>
        <w:t>.</w:t>
      </w:r>
    </w:p>
    <w:p w14:paraId="70B2836B" w14:textId="0B689117" w:rsidR="00E43EC1" w:rsidRPr="00B02027" w:rsidRDefault="00E43EC1" w:rsidP="00B02027">
      <w:pPr>
        <w:widowControl/>
        <w:adjustRightInd w:val="0"/>
        <w:snapToGrid w:val="0"/>
        <w:spacing w:beforeLines="50" w:before="120" w:afterLines="50" w:after="120"/>
        <w:rPr>
          <w:rFonts w:ascii="Times New Roman" w:eastAsia="Times New Roman" w:hAnsi="Times New Roman" w:cs="Times New Roman"/>
          <w:b/>
          <w:kern w:val="0"/>
          <w:sz w:val="20"/>
          <w:szCs w:val="20"/>
          <w:lang w:eastAsia="en-US"/>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OB2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2</w:t>
      </w:r>
      <w:r w:rsidRPr="00B02027">
        <w:rPr>
          <w:rFonts w:ascii="Times New Roman" w:eastAsia="宋体" w:hAnsi="Times New Roman" w:cs="Times New Roman"/>
          <w:b/>
          <w:kern w:val="0"/>
          <w:sz w:val="20"/>
          <w:szCs w:val="20"/>
        </w:rPr>
        <w:t xml:space="preserve">: </w:t>
      </w:r>
      <w:r>
        <w:rPr>
          <w:rFonts w:ascii="Times New Roman" w:eastAsia="宋体" w:hAnsi="Times New Roman" w:cs="Times New Roman"/>
          <w:b/>
          <w:kern w:val="0"/>
          <w:sz w:val="20"/>
          <w:szCs w:val="20"/>
        </w:rPr>
        <w:t xml:space="preserve">For OOK-1, </w:t>
      </w:r>
      <w:r>
        <w:rPr>
          <w:rFonts w:ascii="Times New Roman" w:eastAsia="Times New Roman" w:hAnsi="Times New Roman" w:cs="Times New Roman"/>
          <w:b/>
          <w:kern w:val="0"/>
          <w:sz w:val="20"/>
          <w:szCs w:val="20"/>
          <w:lang w:eastAsia="en-US"/>
        </w:rPr>
        <w:t>n</w:t>
      </w:r>
      <w:r w:rsidRPr="00B02027">
        <w:rPr>
          <w:rFonts w:ascii="Times New Roman" w:eastAsia="Times New Roman" w:hAnsi="Times New Roman" w:cs="Times New Roman"/>
          <w:b/>
          <w:kern w:val="0"/>
          <w:sz w:val="20"/>
          <w:szCs w:val="20"/>
          <w:lang w:eastAsia="en-US"/>
        </w:rPr>
        <w:t xml:space="preserve">ew IFFT branch </w:t>
      </w:r>
      <w:r>
        <w:rPr>
          <w:rFonts w:ascii="Times New Roman" w:eastAsia="Times New Roman" w:hAnsi="Times New Roman" w:cs="Times New Roman"/>
          <w:b/>
          <w:kern w:val="0"/>
          <w:sz w:val="20"/>
          <w:szCs w:val="20"/>
          <w:lang w:eastAsia="en-US"/>
        </w:rPr>
        <w:t>corresponding to</w:t>
      </w:r>
      <w:r w:rsidRPr="00B02027">
        <w:rPr>
          <w:rFonts w:ascii="Times New Roman" w:eastAsia="Times New Roman" w:hAnsi="Times New Roman" w:cs="Times New Roman"/>
          <w:b/>
          <w:kern w:val="0"/>
          <w:sz w:val="20"/>
          <w:szCs w:val="20"/>
          <w:lang w:eastAsia="en-US"/>
        </w:rPr>
        <w:t xml:space="preserve"> high SCS </w:t>
      </w:r>
      <w:r>
        <w:rPr>
          <w:rFonts w:ascii="Times New Roman" w:eastAsia="Times New Roman" w:hAnsi="Times New Roman" w:cs="Times New Roman"/>
          <w:b/>
          <w:kern w:val="0"/>
          <w:sz w:val="20"/>
          <w:szCs w:val="20"/>
          <w:lang w:eastAsia="en-US"/>
        </w:rPr>
        <w:t>is</w:t>
      </w:r>
      <w:r w:rsidRPr="00B02027">
        <w:rPr>
          <w:rFonts w:ascii="Times New Roman" w:eastAsia="Times New Roman" w:hAnsi="Times New Roman" w:cs="Times New Roman"/>
          <w:b/>
          <w:kern w:val="0"/>
          <w:sz w:val="20"/>
          <w:szCs w:val="20"/>
          <w:lang w:eastAsia="en-US"/>
        </w:rPr>
        <w:t xml:space="preserve"> needed to achieve higher data/chip rate.</w:t>
      </w:r>
    </w:p>
    <w:p w14:paraId="7E853EE0" w14:textId="58CA00A6" w:rsidR="00E43EC1" w:rsidRDefault="00E43EC1" w:rsidP="00B02027">
      <w:pPr>
        <w:widowControl/>
        <w:adjustRightInd w:val="0"/>
        <w:snapToGrid w:val="0"/>
        <w:spacing w:beforeLines="50" w:before="120" w:afterLines="50" w:after="120"/>
        <w:rPr>
          <w:rFonts w:ascii="Times New Roman" w:eastAsia="等线" w:hAnsi="Times New Roman" w:cs="Times New Roman"/>
          <w:b/>
          <w:kern w:val="0"/>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OB3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3</w:t>
      </w:r>
      <w:r w:rsidRPr="00B02027">
        <w:rPr>
          <w:rFonts w:ascii="Times New Roman" w:eastAsia="宋体" w:hAnsi="Times New Roman" w:cs="Times New Roman"/>
          <w:b/>
          <w:kern w:val="0"/>
          <w:sz w:val="20"/>
          <w:szCs w:val="20"/>
        </w:rPr>
        <w:t xml:space="preserve">: </w:t>
      </w:r>
      <w:r>
        <w:rPr>
          <w:rFonts w:ascii="Times New Roman" w:eastAsia="宋体" w:hAnsi="Times New Roman" w:cs="Times New Roman"/>
          <w:b/>
          <w:kern w:val="0"/>
          <w:sz w:val="20"/>
          <w:szCs w:val="20"/>
        </w:rPr>
        <w:t>For OOK-1,</w:t>
      </w:r>
      <w:r>
        <w:rPr>
          <w:rFonts w:ascii="Times New Roman" w:eastAsia="Times New Roman" w:hAnsi="Times New Roman" w:cs="Times New Roman"/>
          <w:b/>
          <w:kern w:val="0"/>
          <w:sz w:val="20"/>
          <w:szCs w:val="20"/>
          <w:lang w:eastAsia="en-US"/>
        </w:rPr>
        <w:t xml:space="preserve"> uniformly distributed frequency spectrum density can be achieved</w:t>
      </w:r>
      <w:r w:rsidRPr="00B02027">
        <w:rPr>
          <w:rFonts w:ascii="Times New Roman" w:eastAsia="Times New Roman" w:hAnsi="Times New Roman" w:cs="Times New Roman"/>
          <w:b/>
          <w:kern w:val="0"/>
          <w:sz w:val="20"/>
          <w:szCs w:val="20"/>
          <w:lang w:eastAsia="en-US"/>
        </w:rPr>
        <w:t>.</w:t>
      </w:r>
    </w:p>
    <w:p w14:paraId="2B589B4B" w14:textId="014A4A97" w:rsidR="00E43EC1" w:rsidRPr="00E338B6" w:rsidRDefault="00E43EC1" w:rsidP="00E338B6">
      <w:pPr>
        <w:widowControl/>
        <w:adjustRightInd w:val="0"/>
        <w:snapToGrid w:val="0"/>
        <w:spacing w:beforeLines="50" w:before="120"/>
        <w:jc w:val="left"/>
        <w:rPr>
          <w:rFonts w:ascii="Times New Roman" w:hAnsi="Times New Roman" w:cs="Times New Roman"/>
          <w:b/>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OB4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E338B6">
        <w:rPr>
          <w:rFonts w:ascii="Times New Roman" w:hAnsi="Times New Roman" w:cs="Times New Roman"/>
          <w:b/>
          <w:sz w:val="20"/>
          <w:szCs w:val="20"/>
        </w:rPr>
        <w:t xml:space="preserve">Observation </w:t>
      </w:r>
      <w:r>
        <w:rPr>
          <w:rFonts w:ascii="Times New Roman" w:hAnsi="Times New Roman" w:cs="Times New Roman"/>
          <w:b/>
          <w:noProof/>
          <w:sz w:val="20"/>
          <w:szCs w:val="20"/>
        </w:rPr>
        <w:t>4</w:t>
      </w:r>
      <w:r w:rsidRPr="00E338B6">
        <w:rPr>
          <w:rFonts w:ascii="Times New Roman" w:hAnsi="Times New Roman" w:cs="Times New Roman"/>
          <w:b/>
          <w:sz w:val="20"/>
          <w:szCs w:val="20"/>
        </w:rPr>
        <w:t>: OOK-2 provides additional degrees of freedom to exploit more frequency resources, the parallel transmissions can be used to achieve either high data rate or frequency diversity.</w:t>
      </w:r>
    </w:p>
    <w:p w14:paraId="30DF29F4" w14:textId="7C593DCB" w:rsidR="00E43EC1" w:rsidRDefault="00E43EC1" w:rsidP="00CC572B">
      <w:pPr>
        <w:widowControl/>
        <w:adjustRightInd w:val="0"/>
        <w:snapToGrid w:val="0"/>
        <w:spacing w:beforeLines="50" w:before="120" w:afterLines="50" w:after="120"/>
        <w:rPr>
          <w:rFonts w:ascii="Times New Roman" w:eastAsia="宋体"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OB5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4"/>
          <w:lang w:eastAsia="en-US"/>
        </w:rPr>
        <w:t xml:space="preserve">Observation </w:t>
      </w:r>
      <w:r>
        <w:rPr>
          <w:rFonts w:ascii="Times New Roman" w:eastAsia="MS Mincho" w:hAnsi="Times New Roman" w:cs="Times New Roman"/>
          <w:b/>
          <w:noProof/>
          <w:kern w:val="0"/>
          <w:sz w:val="20"/>
          <w:szCs w:val="24"/>
          <w:lang w:eastAsia="en-US"/>
        </w:rPr>
        <w:t>5</w:t>
      </w:r>
      <w:r w:rsidRPr="00B02027">
        <w:rPr>
          <w:rFonts w:ascii="Times New Roman" w:eastAsia="宋体" w:hAnsi="Times New Roman" w:cs="Times New Roman"/>
          <w:b/>
          <w:kern w:val="0"/>
          <w:sz w:val="20"/>
          <w:szCs w:val="24"/>
        </w:rPr>
        <w:t xml:space="preserve">: </w:t>
      </w:r>
      <w:r>
        <w:rPr>
          <w:rFonts w:ascii="Times New Roman" w:eastAsia="宋体" w:hAnsi="Times New Roman" w:cs="Times New Roman"/>
          <w:b/>
          <w:kern w:val="0"/>
          <w:sz w:val="20"/>
          <w:szCs w:val="24"/>
        </w:rPr>
        <w:t>Option OOK-3 detection is susceptible to frequency error</w:t>
      </w:r>
      <w:r w:rsidRPr="00B02027">
        <w:rPr>
          <w:rFonts w:ascii="Times New Roman" w:eastAsia="宋体" w:hAnsi="Times New Roman" w:cs="Times New Roman"/>
          <w:b/>
          <w:kern w:val="0"/>
          <w:sz w:val="20"/>
          <w:szCs w:val="24"/>
        </w:rPr>
        <w:t>.</w:t>
      </w:r>
    </w:p>
    <w:p w14:paraId="454EC39D" w14:textId="79B32716" w:rsidR="00E43EC1" w:rsidRPr="0049604A" w:rsidRDefault="00E43EC1" w:rsidP="0049604A">
      <w:pPr>
        <w:widowControl/>
        <w:adjustRightInd w:val="0"/>
        <w:snapToGrid w:val="0"/>
        <w:spacing w:beforeLines="50" w:before="120"/>
        <w:ind w:right="210"/>
        <w:rPr>
          <w:rFonts w:ascii="Times New Roman" w:hAnsi="Times New Roman" w:cs="Times New Roman"/>
          <w:b/>
          <w:color w:val="000000" w:themeColor="text1"/>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OB6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4"/>
          <w:lang w:eastAsia="en-US"/>
        </w:rPr>
        <w:t xml:space="preserve">Observation </w:t>
      </w:r>
      <w:r>
        <w:rPr>
          <w:rFonts w:ascii="Times New Roman" w:eastAsia="MS Mincho" w:hAnsi="Times New Roman" w:cs="Times New Roman"/>
          <w:b/>
          <w:noProof/>
          <w:kern w:val="0"/>
          <w:sz w:val="20"/>
          <w:szCs w:val="24"/>
          <w:lang w:eastAsia="en-US"/>
        </w:rPr>
        <w:t>6</w:t>
      </w:r>
      <w:r w:rsidRPr="00B02027">
        <w:rPr>
          <w:rFonts w:ascii="Times New Roman" w:eastAsia="宋体" w:hAnsi="Times New Roman" w:cs="Times New Roman"/>
          <w:b/>
          <w:kern w:val="0"/>
          <w:sz w:val="20"/>
          <w:szCs w:val="24"/>
        </w:rPr>
        <w:t xml:space="preserve">: </w:t>
      </w:r>
      <w:r w:rsidRPr="0049604A">
        <w:rPr>
          <w:rFonts w:ascii="Times New Roman" w:hAnsi="Times New Roman" w:cs="Times New Roman"/>
          <w:b/>
          <w:color w:val="000000" w:themeColor="text1"/>
          <w:sz w:val="20"/>
          <w:szCs w:val="20"/>
        </w:rPr>
        <w:t xml:space="preserve">It is </w:t>
      </w:r>
      <w:r>
        <w:rPr>
          <w:rFonts w:ascii="Times New Roman" w:hAnsi="Times New Roman" w:cs="Times New Roman"/>
          <w:b/>
          <w:color w:val="000000" w:themeColor="text1"/>
          <w:sz w:val="20"/>
          <w:szCs w:val="20"/>
        </w:rPr>
        <w:t>not clear</w:t>
      </w:r>
      <w:r w:rsidRPr="0049604A">
        <w:rPr>
          <w:rFonts w:ascii="Times New Roman" w:hAnsi="Times New Roman" w:cs="Times New Roman"/>
          <w:b/>
          <w:color w:val="000000" w:themeColor="text1"/>
          <w:sz w:val="20"/>
          <w:szCs w:val="20"/>
        </w:rPr>
        <w:t xml:space="preserve"> how </w:t>
      </w:r>
      <w:r>
        <w:rPr>
          <w:rFonts w:ascii="Times New Roman" w:hAnsi="Times New Roman" w:cs="Times New Roman"/>
          <w:b/>
          <w:color w:val="000000" w:themeColor="text1"/>
          <w:sz w:val="20"/>
          <w:szCs w:val="20"/>
        </w:rPr>
        <w:t xml:space="preserve">to fulfill </w:t>
      </w:r>
      <w:r w:rsidRPr="0049604A">
        <w:rPr>
          <w:rFonts w:ascii="Times New Roman" w:hAnsi="Times New Roman" w:cs="Times New Roman"/>
          <w:b/>
          <w:color w:val="000000" w:themeColor="text1"/>
          <w:sz w:val="20"/>
          <w:szCs w:val="20"/>
        </w:rPr>
        <w:t xml:space="preserve">RAN4 </w:t>
      </w:r>
      <w:r w:rsidRPr="00731CAE">
        <w:rPr>
          <w:rFonts w:ascii="Times New Roman" w:hAnsi="Times New Roman" w:cs="Times New Roman"/>
          <w:b/>
          <w:color w:val="000000" w:themeColor="text1"/>
          <w:sz w:val="20"/>
          <w:szCs w:val="20"/>
        </w:rPr>
        <w:t>requirement</w:t>
      </w:r>
      <w:r>
        <w:rPr>
          <w:rFonts w:ascii="Times New Roman" w:hAnsi="Times New Roman" w:cs="Times New Roman"/>
          <w:b/>
          <w:color w:val="000000" w:themeColor="text1"/>
          <w:sz w:val="20"/>
          <w:szCs w:val="20"/>
        </w:rPr>
        <w:t xml:space="preserve"> on</w:t>
      </w:r>
      <w:r w:rsidRPr="00731CAE">
        <w:rPr>
          <w:rFonts w:ascii="Times New Roman" w:hAnsi="Times New Roman" w:cs="Times New Roman"/>
          <w:b/>
          <w:color w:val="000000" w:themeColor="text1"/>
          <w:sz w:val="20"/>
          <w:szCs w:val="20"/>
        </w:rPr>
        <w:t xml:space="preserve"> </w:t>
      </w:r>
      <w:r w:rsidRPr="0049604A">
        <w:rPr>
          <w:rFonts w:ascii="Times New Roman" w:hAnsi="Times New Roman" w:cs="Times New Roman"/>
          <w:b/>
          <w:color w:val="000000" w:themeColor="text1"/>
          <w:sz w:val="20"/>
          <w:szCs w:val="20"/>
        </w:rPr>
        <w:t xml:space="preserve">RE dynamic range at </w:t>
      </w:r>
      <w:proofErr w:type="spellStart"/>
      <w:r w:rsidRPr="0049604A">
        <w:rPr>
          <w:rFonts w:ascii="Times New Roman" w:hAnsi="Times New Roman" w:cs="Times New Roman"/>
          <w:b/>
          <w:color w:val="000000" w:themeColor="text1"/>
          <w:sz w:val="20"/>
          <w:szCs w:val="20"/>
        </w:rPr>
        <w:t>gNB</w:t>
      </w:r>
      <w:proofErr w:type="spellEnd"/>
      <w:r w:rsidRPr="0049604A">
        <w:rPr>
          <w:rFonts w:ascii="Times New Roman" w:hAnsi="Times New Roman" w:cs="Times New Roman"/>
          <w:b/>
          <w:color w:val="000000" w:themeColor="text1"/>
          <w:sz w:val="20"/>
          <w:szCs w:val="20"/>
        </w:rPr>
        <w:t xml:space="preserve"> side</w:t>
      </w:r>
      <w:r>
        <w:rPr>
          <w:rFonts w:ascii="Times New Roman" w:hAnsi="Times New Roman" w:cs="Times New Roman"/>
          <w:b/>
          <w:color w:val="000000" w:themeColor="text1"/>
          <w:sz w:val="20"/>
          <w:szCs w:val="20"/>
        </w:rPr>
        <w:t xml:space="preserve"> in option OOK-3</w:t>
      </w:r>
      <w:r w:rsidRPr="0049604A">
        <w:rPr>
          <w:rFonts w:ascii="Times New Roman" w:hAnsi="Times New Roman" w:cs="Times New Roman"/>
          <w:b/>
          <w:color w:val="000000" w:themeColor="text1"/>
          <w:sz w:val="20"/>
          <w:szCs w:val="20"/>
        </w:rPr>
        <w:t>.</w:t>
      </w:r>
    </w:p>
    <w:p w14:paraId="15FABFEF" w14:textId="4FA1F89C" w:rsidR="00E43EC1" w:rsidRPr="00E338B6" w:rsidRDefault="00E43EC1" w:rsidP="00962257">
      <w:pPr>
        <w:widowControl/>
        <w:adjustRightInd w:val="0"/>
        <w:snapToGrid w:val="0"/>
        <w:spacing w:beforeLines="50" w:before="120"/>
        <w:rPr>
          <w:rFonts w:ascii="Times New Roman" w:eastAsia="等线" w:hAnsi="Times New Roman" w:cs="Times New Roman"/>
          <w:color w:val="000000" w:themeColor="text1"/>
          <w:kern w:val="0"/>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OB7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E338B6">
        <w:rPr>
          <w:rFonts w:ascii="Times New Roman" w:eastAsia="MS Mincho" w:hAnsi="Times New Roman" w:cs="Times New Roman"/>
          <w:b/>
          <w:color w:val="000000" w:themeColor="text1"/>
          <w:kern w:val="0"/>
          <w:sz w:val="20"/>
          <w:szCs w:val="24"/>
          <w:lang w:eastAsia="en-US"/>
        </w:rPr>
        <w:t xml:space="preserve">Observation </w:t>
      </w:r>
      <w:r>
        <w:rPr>
          <w:rFonts w:ascii="Times New Roman" w:eastAsia="MS Mincho" w:hAnsi="Times New Roman" w:cs="Times New Roman"/>
          <w:b/>
          <w:noProof/>
          <w:color w:val="000000" w:themeColor="text1"/>
          <w:kern w:val="0"/>
          <w:sz w:val="20"/>
          <w:szCs w:val="24"/>
          <w:lang w:eastAsia="en-US"/>
        </w:rPr>
        <w:t>7</w:t>
      </w:r>
      <w:r w:rsidRPr="00E338B6">
        <w:rPr>
          <w:rFonts w:ascii="Times New Roman" w:eastAsia="宋体" w:hAnsi="Times New Roman" w:cs="Times New Roman"/>
          <w:b/>
          <w:color w:val="000000" w:themeColor="text1"/>
          <w:kern w:val="0"/>
          <w:sz w:val="20"/>
          <w:szCs w:val="24"/>
        </w:rPr>
        <w:t xml:space="preserve">: </w:t>
      </w:r>
      <w:r w:rsidRPr="00E338B6">
        <w:rPr>
          <w:rFonts w:ascii="Times New Roman" w:eastAsia="等线" w:hAnsi="Times New Roman" w:cs="Times New Roman"/>
          <w:b/>
          <w:color w:val="000000" w:themeColor="text1"/>
          <w:kern w:val="0"/>
          <w:sz w:val="20"/>
          <w:szCs w:val="20"/>
        </w:rPr>
        <w:t xml:space="preserve">Regarding the block ‘signal generation and modification’ in option OOK-4, signal modification can be </w:t>
      </w:r>
      <w:r>
        <w:rPr>
          <w:rFonts w:ascii="Times New Roman" w:eastAsia="等线" w:hAnsi="Times New Roman" w:cs="Times New Roman"/>
          <w:b/>
          <w:color w:val="000000" w:themeColor="text1"/>
          <w:kern w:val="0"/>
          <w:sz w:val="20"/>
          <w:szCs w:val="20"/>
        </w:rPr>
        <w:t>used</w:t>
      </w:r>
      <w:r w:rsidRPr="00E338B6">
        <w:rPr>
          <w:rFonts w:ascii="Times New Roman" w:eastAsia="等线" w:hAnsi="Times New Roman" w:cs="Times New Roman"/>
          <w:b/>
          <w:color w:val="000000" w:themeColor="text1"/>
          <w:kern w:val="0"/>
          <w:sz w:val="20"/>
          <w:szCs w:val="20"/>
        </w:rPr>
        <w:t xml:space="preserve"> for </w:t>
      </w:r>
      <w:r w:rsidRPr="00A00AEE">
        <w:rPr>
          <w:rFonts w:ascii="Times New Roman" w:eastAsia="等线" w:hAnsi="Times New Roman" w:cs="Times New Roman"/>
          <w:b/>
          <w:color w:val="000000" w:themeColor="text1"/>
          <w:kern w:val="0"/>
          <w:sz w:val="20"/>
          <w:szCs w:val="20"/>
        </w:rPr>
        <w:t>mak</w:t>
      </w:r>
      <w:r>
        <w:rPr>
          <w:rFonts w:ascii="Times New Roman" w:eastAsia="等线" w:hAnsi="Times New Roman" w:cs="Times New Roman"/>
          <w:b/>
          <w:color w:val="000000" w:themeColor="text1"/>
          <w:kern w:val="0"/>
          <w:sz w:val="20"/>
          <w:szCs w:val="20"/>
        </w:rPr>
        <w:t>ing</w:t>
      </w:r>
      <w:r w:rsidRPr="00A00AEE">
        <w:rPr>
          <w:rFonts w:ascii="Times New Roman" w:eastAsia="等线" w:hAnsi="Times New Roman" w:cs="Times New Roman"/>
          <w:b/>
          <w:color w:val="000000" w:themeColor="text1"/>
          <w:kern w:val="0"/>
          <w:sz w:val="20"/>
          <w:szCs w:val="20"/>
        </w:rPr>
        <w:t xml:space="preserve"> PSD of LP-WUS flatter </w:t>
      </w:r>
      <w:r w:rsidRPr="00E338B6">
        <w:rPr>
          <w:rFonts w:ascii="Times New Roman" w:eastAsia="等线" w:hAnsi="Times New Roman" w:cs="Times New Roman"/>
          <w:b/>
          <w:color w:val="000000" w:themeColor="text1"/>
          <w:kern w:val="0"/>
          <w:sz w:val="20"/>
          <w:szCs w:val="20"/>
        </w:rPr>
        <w:t xml:space="preserve">and </w:t>
      </w:r>
      <w:r>
        <w:rPr>
          <w:rFonts w:ascii="Times New Roman" w:eastAsia="等线" w:hAnsi="Times New Roman" w:cs="Times New Roman"/>
          <w:b/>
          <w:color w:val="000000" w:themeColor="text1"/>
          <w:kern w:val="0"/>
          <w:sz w:val="20"/>
          <w:szCs w:val="20"/>
        </w:rPr>
        <w:t xml:space="preserve">mitigating </w:t>
      </w:r>
      <w:r w:rsidRPr="00E338B6">
        <w:rPr>
          <w:rFonts w:ascii="Times New Roman" w:eastAsia="等线" w:hAnsi="Times New Roman" w:cs="Times New Roman"/>
          <w:b/>
          <w:color w:val="000000" w:themeColor="text1"/>
          <w:kern w:val="0"/>
          <w:sz w:val="20"/>
          <w:szCs w:val="20"/>
        </w:rPr>
        <w:t>inter-cell interference</w:t>
      </w:r>
      <w:r w:rsidRPr="0012459F">
        <w:rPr>
          <w:rFonts w:ascii="Times New Roman" w:eastAsia="等线" w:hAnsi="Times New Roman" w:cs="Times New Roman"/>
          <w:color w:val="000000" w:themeColor="text1"/>
          <w:kern w:val="0"/>
          <w:sz w:val="20"/>
          <w:szCs w:val="20"/>
        </w:rPr>
        <w:t>.</w:t>
      </w:r>
    </w:p>
    <w:p w14:paraId="6FBB50FD" w14:textId="001EF5B2" w:rsidR="00E43EC1" w:rsidRDefault="00E43EC1" w:rsidP="00E338B6">
      <w:pPr>
        <w:widowControl/>
        <w:adjustRightInd w:val="0"/>
        <w:snapToGrid w:val="0"/>
        <w:spacing w:beforeLines="50" w:before="120" w:afterLines="50" w:after="120"/>
        <w:rPr>
          <w:rFonts w:ascii="Times New Roman" w:eastAsia="宋体"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OB8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4"/>
          <w:lang w:eastAsia="en-US"/>
        </w:rPr>
        <w:t xml:space="preserve">Observation </w:t>
      </w:r>
      <w:r>
        <w:rPr>
          <w:rFonts w:ascii="Times New Roman" w:eastAsia="MS Mincho" w:hAnsi="Times New Roman" w:cs="Times New Roman"/>
          <w:b/>
          <w:noProof/>
          <w:kern w:val="0"/>
          <w:sz w:val="20"/>
          <w:szCs w:val="24"/>
          <w:lang w:eastAsia="en-US"/>
        </w:rPr>
        <w:t>8</w:t>
      </w:r>
      <w:r w:rsidRPr="00B02027">
        <w:rPr>
          <w:rFonts w:ascii="Times New Roman" w:eastAsia="宋体" w:hAnsi="Times New Roman" w:cs="Times New Roman"/>
          <w:b/>
          <w:kern w:val="0"/>
          <w:sz w:val="20"/>
          <w:szCs w:val="24"/>
        </w:rPr>
        <w:t xml:space="preserve">: </w:t>
      </w:r>
      <w:r>
        <w:rPr>
          <w:rFonts w:ascii="Times New Roman" w:eastAsia="宋体" w:hAnsi="Times New Roman" w:cs="Times New Roman"/>
          <w:b/>
          <w:kern w:val="0"/>
          <w:sz w:val="20"/>
          <w:szCs w:val="24"/>
        </w:rPr>
        <w:t>For s</w:t>
      </w:r>
      <w:r w:rsidRPr="00F8319A">
        <w:rPr>
          <w:rFonts w:ascii="Times New Roman" w:eastAsia="宋体" w:hAnsi="Times New Roman" w:cs="Times New Roman"/>
          <w:b/>
          <w:kern w:val="0"/>
          <w:sz w:val="20"/>
          <w:szCs w:val="24"/>
        </w:rPr>
        <w:t xml:space="preserve">equence-based </w:t>
      </w:r>
      <w:r>
        <w:rPr>
          <w:rFonts w:ascii="Times New Roman" w:eastAsia="宋体" w:hAnsi="Times New Roman" w:cs="Times New Roman"/>
          <w:b/>
          <w:kern w:val="0"/>
          <w:sz w:val="20"/>
          <w:szCs w:val="24"/>
        </w:rPr>
        <w:t xml:space="preserve">OFDM signal, e.g., ZC sequence, the detection performance is more sensitive to frequency error compared with OOK waveform. </w:t>
      </w:r>
    </w:p>
    <w:p w14:paraId="53580DE7" w14:textId="741A2883" w:rsidR="00E43EC1" w:rsidRPr="00B02027" w:rsidRDefault="00E43EC1" w:rsidP="00B02027">
      <w:pPr>
        <w:autoSpaceDE w:val="0"/>
        <w:autoSpaceDN w:val="0"/>
        <w:adjustRightInd w:val="0"/>
        <w:snapToGrid w:val="0"/>
        <w:spacing w:afterLines="50" w:after="120"/>
        <w:rPr>
          <w:rFonts w:ascii="Times New Roman" w:eastAsia="微软雅黑" w:hAnsi="Times New Roman" w:cs="Times New Roman"/>
          <w:bCs/>
          <w:iCs/>
          <w:kern w:val="0"/>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OB9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color w:val="000000"/>
          <w:kern w:val="0"/>
          <w:sz w:val="20"/>
          <w:szCs w:val="20"/>
        </w:rPr>
        <w:t xml:space="preserve">Observation </w:t>
      </w:r>
      <w:r>
        <w:rPr>
          <w:rFonts w:ascii="Times New Roman" w:eastAsia="MS Mincho" w:hAnsi="Times New Roman" w:cs="Times New Roman"/>
          <w:b/>
          <w:noProof/>
          <w:color w:val="000000"/>
          <w:kern w:val="0"/>
          <w:sz w:val="20"/>
          <w:szCs w:val="20"/>
        </w:rPr>
        <w:t>9</w:t>
      </w:r>
      <w:r w:rsidRPr="00B02027">
        <w:rPr>
          <w:rFonts w:ascii="Times New Roman" w:eastAsia="等线" w:hAnsi="Times New Roman" w:cs="Times New Roman"/>
          <w:b/>
          <w:color w:val="000000"/>
          <w:kern w:val="0"/>
          <w:sz w:val="20"/>
          <w:szCs w:val="20"/>
        </w:rPr>
        <w:t xml:space="preserve">: </w:t>
      </w:r>
      <w:r w:rsidRPr="00B02027">
        <w:rPr>
          <w:rFonts w:ascii="Times New Roman" w:eastAsia="微软雅黑" w:hAnsi="Times New Roman" w:cs="Times New Roman"/>
          <w:b/>
          <w:bCs/>
          <w:iCs/>
          <w:kern w:val="0"/>
          <w:sz w:val="20"/>
          <w:szCs w:val="20"/>
        </w:rPr>
        <w:t>If the BW of LP-WUS is configurable, BPFs with different bandwidth should be implemented to better reject the interference, causing higher receiver complexity.</w:t>
      </w:r>
    </w:p>
    <w:p w14:paraId="692F74A3" w14:textId="5C9A74A5" w:rsidR="00E43EC1" w:rsidRDefault="00E43EC1" w:rsidP="0049604A">
      <w:pPr>
        <w:widowControl/>
        <w:adjustRightInd w:val="0"/>
        <w:snapToGrid w:val="0"/>
        <w:spacing w:beforeLines="50" w:before="120" w:afterLines="50" w:after="120"/>
        <w:rPr>
          <w:rFonts w:ascii="Times New Roman" w:eastAsia="微软雅黑" w:hAnsi="Times New Roman"/>
          <w:b/>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PP1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6926DE">
        <w:rPr>
          <w:rFonts w:ascii="Times" w:eastAsia="微软雅黑" w:hAnsi="Times" w:cs="Times"/>
          <w:b/>
          <w:kern w:val="0"/>
          <w:sz w:val="20"/>
          <w:szCs w:val="20"/>
          <w:lang w:eastAsia="en-US"/>
        </w:rPr>
        <w:t xml:space="preserve">Proposal </w:t>
      </w:r>
      <w:r>
        <w:rPr>
          <w:rFonts w:ascii="Times" w:eastAsia="微软雅黑" w:hAnsi="Times" w:cs="Times"/>
          <w:b/>
          <w:noProof/>
          <w:kern w:val="0"/>
          <w:sz w:val="20"/>
          <w:szCs w:val="20"/>
          <w:lang w:eastAsia="en-US"/>
        </w:rPr>
        <w:t>1</w:t>
      </w:r>
      <w:r w:rsidRPr="006926DE">
        <w:rPr>
          <w:rFonts w:ascii="Times" w:eastAsia="微软雅黑" w:hAnsi="Times" w:cs="Times"/>
          <w:b/>
          <w:kern w:val="0"/>
          <w:sz w:val="20"/>
          <w:szCs w:val="20"/>
          <w:lang w:eastAsia="en-US"/>
        </w:rPr>
        <w:t xml:space="preserve">: </w:t>
      </w:r>
      <w:r>
        <w:rPr>
          <w:rFonts w:ascii="Times New Roman" w:eastAsia="微软雅黑" w:hAnsi="Times New Roman"/>
          <w:b/>
          <w:szCs w:val="20"/>
        </w:rPr>
        <w:t>Guard gap is included within LP-WUS bandwidth.</w:t>
      </w:r>
      <w:r w:rsidRPr="00881B32">
        <w:rPr>
          <w:rFonts w:ascii="Times New Roman" w:eastAsia="微软雅黑" w:hAnsi="Times New Roman"/>
          <w:b/>
          <w:szCs w:val="20"/>
        </w:rPr>
        <w:t xml:space="preserve"> </w:t>
      </w:r>
    </w:p>
    <w:p w14:paraId="1793FE5E" w14:textId="23921EFD" w:rsidR="00E43EC1" w:rsidRPr="006926DE" w:rsidRDefault="00E43EC1" w:rsidP="0049604A">
      <w:pPr>
        <w:widowControl/>
        <w:adjustRightInd w:val="0"/>
        <w:snapToGrid w:val="0"/>
        <w:spacing w:beforeLines="50" w:before="120" w:afterLines="50" w:after="120"/>
        <w:rPr>
          <w:rFonts w:ascii="Times New Roman" w:eastAsia="微软雅黑" w:hAnsi="Times New Roman" w:cs="Times New Roman"/>
          <w:b/>
          <w:bCs/>
          <w:iCs/>
          <w:kern w:val="0"/>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PP2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6926DE">
        <w:rPr>
          <w:rFonts w:ascii="Times" w:eastAsia="微软雅黑" w:hAnsi="Times" w:cs="Times"/>
          <w:b/>
          <w:kern w:val="0"/>
          <w:sz w:val="20"/>
          <w:szCs w:val="20"/>
          <w:lang w:eastAsia="en-US"/>
        </w:rPr>
        <w:t xml:space="preserve">Proposal </w:t>
      </w:r>
      <w:r>
        <w:rPr>
          <w:rFonts w:ascii="Times" w:eastAsia="微软雅黑" w:hAnsi="Times" w:cs="Times"/>
          <w:b/>
          <w:noProof/>
          <w:kern w:val="0"/>
          <w:sz w:val="20"/>
          <w:szCs w:val="20"/>
          <w:lang w:eastAsia="en-US"/>
        </w:rPr>
        <w:t>2</w:t>
      </w:r>
      <w:r w:rsidRPr="006926DE">
        <w:rPr>
          <w:rFonts w:ascii="Times" w:eastAsia="微软雅黑" w:hAnsi="Times" w:cs="Times"/>
          <w:b/>
          <w:kern w:val="0"/>
          <w:sz w:val="20"/>
          <w:szCs w:val="20"/>
          <w:lang w:eastAsia="en-US"/>
        </w:rPr>
        <w:t xml:space="preserve">: </w:t>
      </w:r>
      <w:r w:rsidRPr="00571B95">
        <w:rPr>
          <w:rFonts w:ascii="Times New Roman" w:eastAsia="微软雅黑" w:hAnsi="Times New Roman"/>
          <w:b/>
          <w:szCs w:val="20"/>
        </w:rPr>
        <w:t>The size of guard gap is not determined in RAN1</w:t>
      </w:r>
      <w:r>
        <w:rPr>
          <w:rFonts w:ascii="Times New Roman" w:eastAsia="微软雅黑" w:hAnsi="Times New Roman"/>
          <w:b/>
          <w:szCs w:val="20"/>
        </w:rPr>
        <w:t>.</w:t>
      </w:r>
    </w:p>
    <w:p w14:paraId="78A79C86" w14:textId="512CAB60" w:rsidR="00E43EC1" w:rsidRPr="00B02027" w:rsidRDefault="00E43EC1" w:rsidP="00B02027">
      <w:pPr>
        <w:autoSpaceDE w:val="0"/>
        <w:autoSpaceDN w:val="0"/>
        <w:adjustRightInd w:val="0"/>
        <w:snapToGrid w:val="0"/>
        <w:spacing w:afterLines="50" w:after="120"/>
        <w:rPr>
          <w:rFonts w:ascii="Times New Roman" w:eastAsia="微软雅黑" w:hAnsi="Times New Roman" w:cs="Times New Roman"/>
          <w:b/>
          <w:bCs/>
          <w:iCs/>
          <w:kern w:val="0"/>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OB10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color w:val="000000"/>
          <w:kern w:val="0"/>
          <w:sz w:val="20"/>
          <w:szCs w:val="20"/>
        </w:rPr>
        <w:t xml:space="preserve">Observation </w:t>
      </w:r>
      <w:r>
        <w:rPr>
          <w:rFonts w:ascii="Times New Roman" w:eastAsia="MS Mincho" w:hAnsi="Times New Roman" w:cs="Times New Roman"/>
          <w:b/>
          <w:noProof/>
          <w:color w:val="000000"/>
          <w:kern w:val="0"/>
          <w:sz w:val="20"/>
          <w:szCs w:val="20"/>
        </w:rPr>
        <w:t>10</w:t>
      </w:r>
      <w:r w:rsidRPr="00B02027">
        <w:rPr>
          <w:rFonts w:ascii="Times New Roman" w:eastAsia="等线" w:hAnsi="Times New Roman" w:cs="Times New Roman"/>
          <w:b/>
          <w:color w:val="000000"/>
          <w:kern w:val="0"/>
          <w:sz w:val="20"/>
          <w:szCs w:val="20"/>
        </w:rPr>
        <w:t xml:space="preserve">: </w:t>
      </w:r>
      <w:r w:rsidRPr="00B02027">
        <w:rPr>
          <w:rFonts w:ascii="Times New Roman" w:eastAsia="微软雅黑" w:hAnsi="Times New Roman" w:cs="Times New Roman"/>
          <w:b/>
          <w:bCs/>
          <w:iCs/>
          <w:kern w:val="0"/>
          <w:sz w:val="20"/>
          <w:szCs w:val="20"/>
        </w:rPr>
        <w:t>If the BW of LP-WUS can be different for each RRC states, BPFs with different bandwidth should be implemented to better reject the interference, causing</w:t>
      </w:r>
      <w:r w:rsidRPr="00B02027" w:rsidDel="009C71FE">
        <w:rPr>
          <w:rFonts w:ascii="Times New Roman" w:eastAsia="微软雅黑" w:hAnsi="Times New Roman" w:cs="Times New Roman"/>
          <w:b/>
          <w:bCs/>
          <w:iCs/>
          <w:kern w:val="0"/>
          <w:sz w:val="20"/>
          <w:szCs w:val="20"/>
        </w:rPr>
        <w:t xml:space="preserve"> </w:t>
      </w:r>
      <w:r w:rsidRPr="00B02027">
        <w:rPr>
          <w:rFonts w:ascii="Times New Roman" w:eastAsia="微软雅黑" w:hAnsi="Times New Roman" w:cs="Times New Roman"/>
          <w:b/>
          <w:bCs/>
          <w:iCs/>
          <w:kern w:val="0"/>
          <w:sz w:val="20"/>
          <w:szCs w:val="20"/>
        </w:rPr>
        <w:t>higher WUR complexity.</w:t>
      </w:r>
    </w:p>
    <w:p w14:paraId="44B424C5" w14:textId="4DF3701C" w:rsidR="00E43EC1" w:rsidRPr="00B02027" w:rsidRDefault="00E43EC1" w:rsidP="00B02027">
      <w:pPr>
        <w:widowControl/>
        <w:rPr>
          <w:rFonts w:ascii="Times New Roman" w:eastAsia="微软雅黑" w:hAnsi="Times New Roman" w:cs="Times New Roman"/>
          <w:b/>
          <w:bCs/>
          <w:iCs/>
          <w:kern w:val="0"/>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PP3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w:eastAsia="微软雅黑" w:hAnsi="Times" w:cs="Times"/>
          <w:b/>
          <w:kern w:val="0"/>
          <w:sz w:val="20"/>
          <w:szCs w:val="24"/>
          <w:lang w:eastAsia="en-US"/>
        </w:rPr>
        <w:t xml:space="preserve">Proposal </w:t>
      </w:r>
      <w:r>
        <w:rPr>
          <w:rFonts w:ascii="Times" w:eastAsia="微软雅黑" w:hAnsi="Times" w:cs="Times"/>
          <w:b/>
          <w:noProof/>
          <w:kern w:val="0"/>
          <w:sz w:val="20"/>
          <w:szCs w:val="24"/>
          <w:lang w:eastAsia="en-US"/>
        </w:rPr>
        <w:t>3</w:t>
      </w:r>
      <w:r w:rsidRPr="00B02027">
        <w:rPr>
          <w:rFonts w:ascii="Times" w:eastAsia="微软雅黑" w:hAnsi="Times" w:cs="Times"/>
          <w:b/>
          <w:kern w:val="0"/>
          <w:sz w:val="20"/>
          <w:szCs w:val="24"/>
          <w:lang w:eastAsia="en-US"/>
        </w:rPr>
        <w:t>: The same BW of LP-WUS should be designed for different RRC states for simple implementation</w:t>
      </w:r>
    </w:p>
    <w:p w14:paraId="3905E536" w14:textId="29AA007C" w:rsidR="00E43EC1" w:rsidRPr="00B02027" w:rsidRDefault="00E43EC1" w:rsidP="00B02027">
      <w:pPr>
        <w:widowControl/>
        <w:adjustRightInd w:val="0"/>
        <w:snapToGrid w:val="0"/>
        <w:spacing w:beforeLines="50" w:before="120"/>
        <w:jc w:val="left"/>
        <w:rPr>
          <w:rFonts w:ascii="Times New Roman" w:eastAsia="宋体" w:hAnsi="Times New Roman" w:cs="Times New Roman"/>
          <w:b/>
          <w:color w:val="FF0000"/>
          <w:kern w:val="0"/>
          <w:sz w:val="20"/>
          <w:szCs w:val="24"/>
          <w:lang w:eastAsia="en-US"/>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PP4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w:eastAsia="宋体" w:hAnsi="Times" w:cs="Times"/>
          <w:b/>
          <w:kern w:val="0"/>
          <w:sz w:val="20"/>
          <w:szCs w:val="24"/>
          <w:lang w:eastAsia="en-US"/>
        </w:rPr>
        <w:t>Proposal</w:t>
      </w:r>
      <w:r w:rsidRPr="00B02027">
        <w:rPr>
          <w:rFonts w:ascii="Times" w:eastAsia="Times New Roman" w:hAnsi="Times" w:cs="Times"/>
          <w:b/>
          <w:kern w:val="0"/>
          <w:sz w:val="20"/>
          <w:szCs w:val="24"/>
          <w:lang w:eastAsia="en-US"/>
        </w:rPr>
        <w:t xml:space="preserve"> </w:t>
      </w:r>
      <w:r>
        <w:rPr>
          <w:rFonts w:ascii="Times" w:eastAsia="Times New Roman" w:hAnsi="Times" w:cs="Times"/>
          <w:b/>
          <w:noProof/>
          <w:kern w:val="0"/>
          <w:sz w:val="20"/>
          <w:szCs w:val="24"/>
          <w:lang w:eastAsia="en-US"/>
        </w:rPr>
        <w:t>4</w:t>
      </w:r>
      <w:r w:rsidRPr="00B02027">
        <w:rPr>
          <w:rFonts w:ascii="Times New Roman" w:eastAsia="宋体" w:hAnsi="Times New Roman" w:cs="Times New Roman"/>
          <w:b/>
          <w:kern w:val="0"/>
          <w:sz w:val="20"/>
          <w:szCs w:val="24"/>
        </w:rPr>
        <w:t>:</w:t>
      </w:r>
      <w:r w:rsidRPr="00B02027">
        <w:rPr>
          <w:rFonts w:ascii="Times New Roman" w:eastAsia="宋体" w:hAnsi="Times New Roman" w:cs="Times New Roman"/>
          <w:kern w:val="0"/>
          <w:sz w:val="20"/>
          <w:szCs w:val="24"/>
        </w:rPr>
        <w:t xml:space="preserve"> </w:t>
      </w:r>
      <w:r w:rsidRPr="00B02027">
        <w:rPr>
          <w:rFonts w:ascii="Times New Roman" w:eastAsia="宋体" w:hAnsi="Times New Roman" w:cs="Times New Roman"/>
          <w:b/>
          <w:kern w:val="0"/>
          <w:sz w:val="20"/>
          <w:szCs w:val="24"/>
          <w:lang w:eastAsia="en-US"/>
        </w:rPr>
        <w:t>Study LP-WUS signal structure including:</w:t>
      </w:r>
    </w:p>
    <w:p w14:paraId="323727B4" w14:textId="77777777" w:rsidR="00E43EC1" w:rsidRPr="0049604A" w:rsidRDefault="00E43EC1" w:rsidP="0049604A">
      <w:pPr>
        <w:pStyle w:val="affff0"/>
        <w:widowControl/>
        <w:numPr>
          <w:ilvl w:val="0"/>
          <w:numId w:val="74"/>
        </w:numPr>
        <w:adjustRightInd w:val="0"/>
        <w:snapToGrid w:val="0"/>
        <w:ind w:firstLineChars="0"/>
        <w:jc w:val="left"/>
        <w:rPr>
          <w:rFonts w:ascii="Times New Roman" w:eastAsia="微软雅黑" w:hAnsi="Times New Roman" w:cs="Times New Roman"/>
          <w:b/>
          <w:bCs/>
          <w:iCs/>
          <w:sz w:val="20"/>
          <w:szCs w:val="20"/>
        </w:rPr>
      </w:pPr>
      <w:r w:rsidRPr="0049604A">
        <w:rPr>
          <w:rFonts w:ascii="Times New Roman" w:eastAsia="微软雅黑" w:hAnsi="Times New Roman" w:cs="Times New Roman"/>
          <w:b/>
          <w:bCs/>
          <w:iCs/>
          <w:sz w:val="20"/>
          <w:szCs w:val="20"/>
        </w:rPr>
        <w:t xml:space="preserve">Alt 1: WUS payload only </w:t>
      </w:r>
    </w:p>
    <w:p w14:paraId="08FAEB20" w14:textId="77777777" w:rsidR="00E43EC1" w:rsidRPr="00B02027" w:rsidRDefault="00E43EC1" w:rsidP="00060D7A">
      <w:pPr>
        <w:widowControl/>
        <w:numPr>
          <w:ilvl w:val="0"/>
          <w:numId w:val="34"/>
        </w:numPr>
        <w:adjustRightInd w:val="0"/>
        <w:snapToGrid w:val="0"/>
        <w:ind w:leftChars="138" w:left="647" w:hanging="357"/>
        <w:jc w:val="left"/>
        <w:rPr>
          <w:rFonts w:ascii="Times New Roman" w:eastAsia="微软雅黑" w:hAnsi="Times New Roman" w:cs="Times New Roman"/>
          <w:b/>
          <w:bCs/>
          <w:iCs/>
          <w:sz w:val="20"/>
          <w:szCs w:val="20"/>
        </w:rPr>
      </w:pPr>
      <w:r w:rsidRPr="00B02027">
        <w:rPr>
          <w:rFonts w:ascii="Times New Roman" w:eastAsia="微软雅黑" w:hAnsi="Times New Roman" w:cs="Times New Roman"/>
          <w:b/>
          <w:bCs/>
          <w:iCs/>
          <w:sz w:val="20"/>
          <w:szCs w:val="20"/>
        </w:rPr>
        <w:t>Alt 1a: WUS payload information is carried by sequence(s) selection</w:t>
      </w:r>
    </w:p>
    <w:p w14:paraId="1D1AF016" w14:textId="77777777" w:rsidR="00E43EC1" w:rsidRPr="00B02027" w:rsidRDefault="00E43EC1" w:rsidP="00060D7A">
      <w:pPr>
        <w:widowControl/>
        <w:numPr>
          <w:ilvl w:val="0"/>
          <w:numId w:val="34"/>
        </w:numPr>
        <w:adjustRightInd w:val="0"/>
        <w:snapToGrid w:val="0"/>
        <w:ind w:leftChars="138" w:left="647" w:hanging="357"/>
        <w:jc w:val="left"/>
        <w:rPr>
          <w:rFonts w:ascii="Times New Roman" w:eastAsia="微软雅黑" w:hAnsi="Times New Roman" w:cs="Times New Roman"/>
          <w:b/>
          <w:bCs/>
          <w:iCs/>
          <w:sz w:val="20"/>
          <w:szCs w:val="20"/>
        </w:rPr>
      </w:pPr>
      <w:r w:rsidRPr="00B02027">
        <w:rPr>
          <w:rFonts w:ascii="Times New Roman" w:eastAsia="微软雅黑" w:hAnsi="Times New Roman" w:cs="Times New Roman"/>
          <w:b/>
          <w:bCs/>
          <w:iCs/>
          <w:sz w:val="20"/>
          <w:szCs w:val="20"/>
        </w:rPr>
        <w:t>Alt 1b: WUS payload information is carried by encoded bits</w:t>
      </w:r>
      <w:r>
        <w:rPr>
          <w:rFonts w:ascii="Times New Roman" w:eastAsia="微软雅黑" w:hAnsi="Times New Roman" w:cs="Times New Roman"/>
          <w:b/>
          <w:bCs/>
          <w:iCs/>
          <w:sz w:val="20"/>
          <w:szCs w:val="20"/>
        </w:rPr>
        <w:t xml:space="preserve"> </w:t>
      </w:r>
      <w:r w:rsidRPr="00B02027">
        <w:rPr>
          <w:rFonts w:ascii="Times New Roman" w:eastAsia="微软雅黑" w:hAnsi="Times New Roman" w:cs="Times New Roman"/>
          <w:b/>
          <w:bCs/>
          <w:iCs/>
          <w:sz w:val="20"/>
          <w:szCs w:val="20"/>
        </w:rPr>
        <w:t>(with CRC)</w:t>
      </w:r>
    </w:p>
    <w:p w14:paraId="2D793E15" w14:textId="77777777" w:rsidR="00E43EC1" w:rsidRPr="0049604A" w:rsidRDefault="00E43EC1" w:rsidP="0049604A">
      <w:pPr>
        <w:pStyle w:val="affff0"/>
        <w:widowControl/>
        <w:numPr>
          <w:ilvl w:val="0"/>
          <w:numId w:val="74"/>
        </w:numPr>
        <w:adjustRightInd w:val="0"/>
        <w:snapToGrid w:val="0"/>
        <w:ind w:firstLineChars="0"/>
        <w:jc w:val="left"/>
        <w:rPr>
          <w:rFonts w:ascii="Times New Roman" w:eastAsia="微软雅黑" w:hAnsi="Times New Roman" w:cs="Times New Roman"/>
          <w:b/>
          <w:bCs/>
          <w:iCs/>
          <w:sz w:val="20"/>
          <w:szCs w:val="20"/>
        </w:rPr>
      </w:pPr>
      <w:r w:rsidRPr="0049604A">
        <w:rPr>
          <w:rFonts w:ascii="Times New Roman" w:eastAsia="微软雅黑" w:hAnsi="Times New Roman" w:cs="Times New Roman"/>
          <w:b/>
          <w:bCs/>
          <w:iCs/>
          <w:sz w:val="20"/>
          <w:szCs w:val="20"/>
        </w:rPr>
        <w:t>Alt 2: a preamble (for sync) followed by WUS payload</w:t>
      </w:r>
    </w:p>
    <w:p w14:paraId="1F4F670D" w14:textId="77777777" w:rsidR="00E43EC1" w:rsidRPr="00B02027" w:rsidRDefault="00E43EC1" w:rsidP="00060D7A">
      <w:pPr>
        <w:widowControl/>
        <w:numPr>
          <w:ilvl w:val="0"/>
          <w:numId w:val="35"/>
        </w:numPr>
        <w:adjustRightInd w:val="0"/>
        <w:snapToGrid w:val="0"/>
        <w:ind w:leftChars="138" w:left="647" w:hanging="357"/>
        <w:jc w:val="left"/>
        <w:rPr>
          <w:rFonts w:ascii="Times New Roman" w:eastAsia="微软雅黑" w:hAnsi="Times New Roman" w:cs="Times New Roman"/>
          <w:b/>
          <w:bCs/>
          <w:iCs/>
          <w:sz w:val="20"/>
          <w:szCs w:val="20"/>
        </w:rPr>
      </w:pPr>
      <w:r w:rsidRPr="00B02027">
        <w:rPr>
          <w:rFonts w:ascii="Times New Roman" w:eastAsia="微软雅黑" w:hAnsi="Times New Roman" w:cs="Times New Roman"/>
          <w:b/>
          <w:bCs/>
          <w:iCs/>
          <w:sz w:val="20"/>
          <w:szCs w:val="20"/>
        </w:rPr>
        <w:t>Alt 2a: WUS payload information is carried by sequence(s) selection</w:t>
      </w:r>
    </w:p>
    <w:p w14:paraId="443112C6" w14:textId="77777777" w:rsidR="00E43EC1" w:rsidRPr="00B02027" w:rsidRDefault="00E43EC1" w:rsidP="00060D7A">
      <w:pPr>
        <w:widowControl/>
        <w:numPr>
          <w:ilvl w:val="0"/>
          <w:numId w:val="35"/>
        </w:numPr>
        <w:adjustRightInd w:val="0"/>
        <w:snapToGrid w:val="0"/>
        <w:ind w:leftChars="138" w:left="647" w:hanging="357"/>
        <w:jc w:val="left"/>
        <w:rPr>
          <w:rFonts w:ascii="Times New Roman" w:eastAsia="微软雅黑" w:hAnsi="Times New Roman" w:cs="Times New Roman"/>
          <w:b/>
          <w:bCs/>
          <w:iCs/>
          <w:sz w:val="20"/>
          <w:szCs w:val="20"/>
        </w:rPr>
      </w:pPr>
      <w:r w:rsidRPr="00B02027">
        <w:rPr>
          <w:rFonts w:ascii="Times New Roman" w:eastAsia="微软雅黑" w:hAnsi="Times New Roman" w:cs="Times New Roman"/>
          <w:b/>
          <w:bCs/>
          <w:iCs/>
          <w:sz w:val="20"/>
          <w:szCs w:val="20"/>
        </w:rPr>
        <w:t>Alt 2b: WUS payload information is carried by encoded bits</w:t>
      </w:r>
      <w:r>
        <w:rPr>
          <w:rFonts w:ascii="Times New Roman" w:eastAsia="微软雅黑" w:hAnsi="Times New Roman" w:cs="Times New Roman"/>
          <w:b/>
          <w:bCs/>
          <w:iCs/>
          <w:sz w:val="20"/>
          <w:szCs w:val="20"/>
        </w:rPr>
        <w:t xml:space="preserve"> </w:t>
      </w:r>
      <w:r w:rsidRPr="00B02027">
        <w:rPr>
          <w:rFonts w:ascii="Times New Roman" w:eastAsia="微软雅黑" w:hAnsi="Times New Roman" w:cs="Times New Roman"/>
          <w:b/>
          <w:bCs/>
          <w:iCs/>
          <w:sz w:val="20"/>
          <w:szCs w:val="20"/>
        </w:rPr>
        <w:t xml:space="preserve">(with CRC) </w:t>
      </w:r>
    </w:p>
    <w:p w14:paraId="49465281" w14:textId="1867C113" w:rsidR="00E43EC1" w:rsidRPr="006926DE" w:rsidRDefault="00E43EC1" w:rsidP="00B02027">
      <w:pPr>
        <w:widowControl/>
        <w:adjustRightInd w:val="0"/>
        <w:snapToGrid w:val="0"/>
        <w:spacing w:beforeLines="50" w:before="120"/>
        <w:jc w:val="left"/>
        <w:rPr>
          <w:rFonts w:ascii="Times New Roman" w:eastAsia="微软雅黑" w:hAnsi="Times New Roman" w:cs="Times New Roman"/>
          <w:b/>
          <w:bCs/>
          <w:iCs/>
          <w:kern w:val="0"/>
          <w:sz w:val="20"/>
          <w:szCs w:val="20"/>
          <w:lang w:eastAsia="en-US"/>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PP5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6926DE">
        <w:rPr>
          <w:rFonts w:ascii="Times" w:eastAsia="微软雅黑" w:hAnsi="Times" w:cs="Times"/>
          <w:b/>
          <w:kern w:val="0"/>
          <w:sz w:val="20"/>
          <w:szCs w:val="20"/>
          <w:lang w:eastAsia="en-US"/>
        </w:rPr>
        <w:t xml:space="preserve">Proposal </w:t>
      </w:r>
      <w:r>
        <w:rPr>
          <w:rFonts w:ascii="Times" w:eastAsia="Times New Roman" w:hAnsi="Times" w:cs="Times"/>
          <w:b/>
          <w:noProof/>
          <w:kern w:val="0"/>
          <w:sz w:val="20"/>
          <w:szCs w:val="20"/>
          <w:lang w:eastAsia="en-US"/>
        </w:rPr>
        <w:t>5</w:t>
      </w:r>
      <w:r w:rsidRPr="006926DE">
        <w:rPr>
          <w:rFonts w:ascii="Times" w:eastAsia="Times New Roman" w:hAnsi="Times" w:cs="Times"/>
          <w:b/>
          <w:kern w:val="0"/>
          <w:sz w:val="20"/>
          <w:szCs w:val="20"/>
          <w:lang w:eastAsia="en-US"/>
        </w:rPr>
        <w:t xml:space="preserve">: Study </w:t>
      </w:r>
      <w:r w:rsidRPr="006926DE">
        <w:rPr>
          <w:rFonts w:ascii="Times New Roman" w:eastAsia="微软雅黑" w:hAnsi="Times New Roman" w:cs="Times New Roman"/>
          <w:b/>
          <w:bCs/>
          <w:iCs/>
          <w:kern w:val="0"/>
          <w:sz w:val="20"/>
          <w:szCs w:val="20"/>
          <w:lang w:eastAsia="en-US"/>
        </w:rPr>
        <w:t>LP-SS signal structure including:</w:t>
      </w:r>
    </w:p>
    <w:p w14:paraId="29D7EBF7" w14:textId="77777777" w:rsidR="00E43EC1" w:rsidRPr="006926DE" w:rsidRDefault="00E43EC1" w:rsidP="00060D7A">
      <w:pPr>
        <w:widowControl/>
        <w:numPr>
          <w:ilvl w:val="0"/>
          <w:numId w:val="31"/>
        </w:numPr>
        <w:adjustRightInd w:val="0"/>
        <w:snapToGrid w:val="0"/>
        <w:ind w:leftChars="81" w:left="527" w:hanging="357"/>
        <w:jc w:val="left"/>
        <w:rPr>
          <w:rFonts w:ascii="Times New Roman" w:eastAsia="微软雅黑" w:hAnsi="Times New Roman" w:cs="Times New Roman"/>
          <w:b/>
          <w:bCs/>
          <w:iCs/>
          <w:sz w:val="20"/>
          <w:szCs w:val="20"/>
        </w:rPr>
      </w:pPr>
      <w:r w:rsidRPr="006926DE">
        <w:rPr>
          <w:rFonts w:ascii="Times New Roman" w:eastAsia="微软雅黑" w:hAnsi="Times New Roman" w:cs="Times New Roman"/>
          <w:b/>
          <w:bCs/>
          <w:iCs/>
          <w:sz w:val="20"/>
          <w:szCs w:val="20"/>
        </w:rPr>
        <w:t xml:space="preserve">Alt 1: sequence(s) </w:t>
      </w:r>
    </w:p>
    <w:p w14:paraId="5B84390C" w14:textId="77777777" w:rsidR="00E43EC1" w:rsidRPr="006926DE" w:rsidRDefault="00E43EC1" w:rsidP="00060D7A">
      <w:pPr>
        <w:widowControl/>
        <w:numPr>
          <w:ilvl w:val="0"/>
          <w:numId w:val="31"/>
        </w:numPr>
        <w:adjustRightInd w:val="0"/>
        <w:snapToGrid w:val="0"/>
        <w:ind w:leftChars="81" w:left="527" w:hanging="357"/>
        <w:jc w:val="left"/>
        <w:rPr>
          <w:rFonts w:ascii="Times New Roman" w:eastAsia="微软雅黑" w:hAnsi="Times New Roman" w:cs="Times New Roman"/>
          <w:b/>
          <w:bCs/>
          <w:iCs/>
          <w:sz w:val="20"/>
          <w:szCs w:val="20"/>
        </w:rPr>
      </w:pPr>
      <w:r w:rsidRPr="006926DE">
        <w:rPr>
          <w:rFonts w:ascii="Times New Roman" w:eastAsia="微软雅黑" w:hAnsi="Times New Roman" w:cs="Times New Roman"/>
          <w:b/>
          <w:bCs/>
          <w:iCs/>
          <w:sz w:val="20"/>
          <w:szCs w:val="20"/>
        </w:rPr>
        <w:t>Alt 2: sequence(s) followed by additional message</w:t>
      </w:r>
    </w:p>
    <w:p w14:paraId="7A8D64C9" w14:textId="77777777" w:rsidR="00E43EC1" w:rsidRPr="006926DE" w:rsidRDefault="00E43EC1" w:rsidP="00060D7A">
      <w:pPr>
        <w:widowControl/>
        <w:numPr>
          <w:ilvl w:val="0"/>
          <w:numId w:val="32"/>
        </w:numPr>
        <w:adjustRightInd w:val="0"/>
        <w:snapToGrid w:val="0"/>
        <w:ind w:leftChars="256" w:left="895" w:hanging="357"/>
        <w:jc w:val="left"/>
        <w:rPr>
          <w:rFonts w:ascii="Times New Roman" w:eastAsia="微软雅黑" w:hAnsi="Times New Roman" w:cs="Times New Roman"/>
          <w:b/>
          <w:bCs/>
          <w:iCs/>
          <w:sz w:val="20"/>
          <w:szCs w:val="20"/>
        </w:rPr>
      </w:pPr>
      <w:r w:rsidRPr="006926DE">
        <w:rPr>
          <w:rFonts w:ascii="Times New Roman" w:eastAsia="微软雅黑" w:hAnsi="Times New Roman" w:cs="Times New Roman"/>
          <w:b/>
          <w:bCs/>
          <w:iCs/>
          <w:sz w:val="20"/>
          <w:szCs w:val="20"/>
        </w:rPr>
        <w:t>Alt 2a: additional message is carried by sequence(s) selection</w:t>
      </w:r>
    </w:p>
    <w:p w14:paraId="1D6074A6" w14:textId="77777777" w:rsidR="00E43EC1" w:rsidRPr="006926DE" w:rsidRDefault="00E43EC1" w:rsidP="00060D7A">
      <w:pPr>
        <w:widowControl/>
        <w:numPr>
          <w:ilvl w:val="0"/>
          <w:numId w:val="32"/>
        </w:numPr>
        <w:adjustRightInd w:val="0"/>
        <w:snapToGrid w:val="0"/>
        <w:ind w:leftChars="256" w:left="895" w:hanging="357"/>
        <w:jc w:val="left"/>
        <w:rPr>
          <w:rFonts w:ascii="Times New Roman" w:eastAsia="微软雅黑" w:hAnsi="Times New Roman" w:cs="Times New Roman"/>
          <w:b/>
          <w:bCs/>
          <w:iCs/>
          <w:sz w:val="20"/>
          <w:szCs w:val="20"/>
        </w:rPr>
      </w:pPr>
      <w:r w:rsidRPr="006926DE">
        <w:rPr>
          <w:rFonts w:ascii="Times New Roman" w:eastAsia="微软雅黑" w:hAnsi="Times New Roman" w:cs="Times New Roman"/>
          <w:b/>
          <w:bCs/>
          <w:iCs/>
          <w:sz w:val="20"/>
          <w:szCs w:val="20"/>
        </w:rPr>
        <w:t>Alt 2b: additional message is carried by encoded bits (with CRC)</w:t>
      </w:r>
    </w:p>
    <w:p w14:paraId="38E1DCE8" w14:textId="4BE48E04" w:rsidR="00E43EC1" w:rsidRPr="00B02027" w:rsidRDefault="00E43EC1" w:rsidP="00B02027">
      <w:pPr>
        <w:widowControl/>
        <w:spacing w:after="120"/>
        <w:rPr>
          <w:rFonts w:ascii="Times New Roman" w:eastAsia="宋体" w:hAnsi="Times New Roman" w:cs="Times New Roman"/>
          <w:b/>
          <w:kern w:val="0"/>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OB11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11</w:t>
      </w:r>
      <w:r w:rsidRPr="00B02027">
        <w:rPr>
          <w:rFonts w:ascii="Times New Roman" w:eastAsia="Times New Roman" w:hAnsi="Times New Roman" w:cs="Times New Roman"/>
          <w:b/>
          <w:kern w:val="0"/>
          <w:sz w:val="20"/>
          <w:szCs w:val="20"/>
          <w:lang w:eastAsia="en-US"/>
        </w:rPr>
        <w:t>: For LP-WUS structure with preamble using OOK waveform, the preamble with at least 16</w:t>
      </w:r>
      <w:r w:rsidRPr="00B02027">
        <w:rPr>
          <w:rFonts w:ascii="Times New Roman" w:eastAsia="宋体" w:hAnsi="Times New Roman" w:cs="Times New Roman"/>
          <w:b/>
          <w:kern w:val="0"/>
          <w:sz w:val="20"/>
          <w:szCs w:val="20"/>
        </w:rPr>
        <w:t xml:space="preserve"> chips can achieve reliable synchronization performance.</w:t>
      </w:r>
    </w:p>
    <w:p w14:paraId="46830BE7" w14:textId="04DCB8CE" w:rsidR="00E43EC1" w:rsidRDefault="00E43EC1" w:rsidP="00E72420">
      <w:pPr>
        <w:widowControl/>
        <w:adjustRightInd w:val="0"/>
        <w:snapToGrid w:val="0"/>
        <w:spacing w:afterLines="50" w:after="120"/>
        <w:rPr>
          <w:rFonts w:ascii="Times New Roman" w:eastAsia="Times New Roman" w:hAnsi="Times New Roman" w:cs="Times New Roman"/>
          <w:b/>
          <w:kern w:val="0"/>
          <w:sz w:val="20"/>
          <w:szCs w:val="24"/>
          <w:lang w:eastAsia="en-US"/>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PP6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w:eastAsia="Times New Roman" w:hAnsi="Times" w:cs="Times"/>
          <w:b/>
          <w:noProof/>
          <w:kern w:val="0"/>
          <w:sz w:val="20"/>
          <w:szCs w:val="24"/>
          <w:lang w:eastAsia="en-US"/>
        </w:rPr>
        <w:t>6</w:t>
      </w:r>
      <w:r w:rsidRPr="00B02027">
        <w:rPr>
          <w:rFonts w:ascii="Times New Roman" w:eastAsia="Times New Roman" w:hAnsi="Times New Roman" w:cs="Times New Roman"/>
          <w:b/>
          <w:kern w:val="0"/>
          <w:sz w:val="20"/>
          <w:szCs w:val="24"/>
          <w:lang w:eastAsia="en-US"/>
        </w:rPr>
        <w:t xml:space="preserve">: </w:t>
      </w:r>
    </w:p>
    <w:p w14:paraId="2C6C7B08" w14:textId="77777777" w:rsidR="00E43EC1" w:rsidRPr="0049604A" w:rsidRDefault="00E43EC1" w:rsidP="00E72420">
      <w:pPr>
        <w:pStyle w:val="affff0"/>
        <w:widowControl/>
        <w:numPr>
          <w:ilvl w:val="1"/>
          <w:numId w:val="33"/>
        </w:numPr>
        <w:ind w:firstLineChars="0"/>
        <w:jc w:val="left"/>
        <w:rPr>
          <w:rFonts w:ascii="Times New Roman" w:eastAsia="Batang" w:hAnsi="Times New Roman" w:cs="Times New Roman"/>
          <w:b/>
          <w:kern w:val="0"/>
          <w:sz w:val="20"/>
          <w:szCs w:val="20"/>
        </w:rPr>
      </w:pPr>
      <w:r w:rsidRPr="0049604A">
        <w:rPr>
          <w:rFonts w:ascii="Times New Roman" w:eastAsia="Batang" w:hAnsi="Times New Roman" w:cs="Times New Roman"/>
          <w:b/>
          <w:iCs/>
          <w:kern w:val="0"/>
          <w:sz w:val="20"/>
          <w:szCs w:val="20"/>
        </w:rPr>
        <w:t>When evaluating and/or comparing link performance of MC-ASK, MC-FSK, and CP-OFDMA waveforms of LP-WUS at least</w:t>
      </w:r>
    </w:p>
    <w:p w14:paraId="58B89AC7" w14:textId="77777777" w:rsidR="00E43EC1" w:rsidRPr="0049604A" w:rsidRDefault="00E43EC1" w:rsidP="00E72420">
      <w:pPr>
        <w:pStyle w:val="affff0"/>
        <w:widowControl/>
        <w:numPr>
          <w:ilvl w:val="2"/>
          <w:numId w:val="33"/>
        </w:numPr>
        <w:ind w:firstLineChars="0"/>
        <w:jc w:val="left"/>
        <w:rPr>
          <w:rFonts w:ascii="Times New Roman" w:eastAsia="Batang" w:hAnsi="Times New Roman" w:cs="Times New Roman"/>
          <w:b/>
          <w:kern w:val="0"/>
          <w:sz w:val="20"/>
          <w:szCs w:val="20"/>
        </w:rPr>
      </w:pPr>
      <w:r w:rsidRPr="0049604A">
        <w:rPr>
          <w:rFonts w:ascii="Times New Roman" w:eastAsia="Batang" w:hAnsi="Times New Roman" w:cs="Times New Roman"/>
          <w:b/>
          <w:iCs/>
          <w:kern w:val="0"/>
          <w:sz w:val="20"/>
          <w:szCs w:val="20"/>
        </w:rPr>
        <w:t>raw information bit-size</w:t>
      </w:r>
    </w:p>
    <w:p w14:paraId="3D1698F6" w14:textId="77777777" w:rsidR="00E43EC1" w:rsidRPr="0049604A" w:rsidRDefault="00E43EC1" w:rsidP="00E72420">
      <w:pPr>
        <w:pStyle w:val="affff0"/>
        <w:widowControl/>
        <w:numPr>
          <w:ilvl w:val="2"/>
          <w:numId w:val="33"/>
        </w:numPr>
        <w:ind w:firstLineChars="0"/>
        <w:jc w:val="left"/>
        <w:rPr>
          <w:rFonts w:ascii="Times New Roman" w:eastAsia="Batang" w:hAnsi="Times New Roman" w:cs="Times New Roman"/>
          <w:b/>
          <w:strike/>
          <w:color w:val="FF0000"/>
          <w:kern w:val="0"/>
          <w:sz w:val="20"/>
          <w:szCs w:val="20"/>
        </w:rPr>
      </w:pPr>
      <w:r w:rsidRPr="0049604A">
        <w:rPr>
          <w:rFonts w:ascii="Times New Roman" w:eastAsia="Batang" w:hAnsi="Times New Roman" w:cs="Times New Roman"/>
          <w:b/>
          <w:iCs/>
          <w:strike/>
          <w:color w:val="FF0000"/>
          <w:kern w:val="0"/>
          <w:sz w:val="20"/>
          <w:szCs w:val="20"/>
        </w:rPr>
        <w:t>[time/frequency resources (including any guard bands), if applicable]</w:t>
      </w:r>
    </w:p>
    <w:p w14:paraId="26F6F8F3" w14:textId="77777777" w:rsidR="00E43EC1" w:rsidRPr="0049604A" w:rsidRDefault="00E43EC1" w:rsidP="00E72420">
      <w:pPr>
        <w:pStyle w:val="affff0"/>
        <w:widowControl/>
        <w:numPr>
          <w:ilvl w:val="2"/>
          <w:numId w:val="33"/>
        </w:numPr>
        <w:ind w:firstLineChars="0"/>
        <w:jc w:val="left"/>
        <w:rPr>
          <w:rFonts w:ascii="Times New Roman" w:eastAsia="Batang" w:hAnsi="Times New Roman" w:cs="Times New Roman"/>
          <w:b/>
          <w:strike/>
          <w:color w:val="FF0000"/>
          <w:kern w:val="0"/>
          <w:sz w:val="20"/>
          <w:szCs w:val="20"/>
        </w:rPr>
      </w:pPr>
      <w:r w:rsidRPr="0049604A">
        <w:rPr>
          <w:rFonts w:ascii="Times New Roman" w:eastAsia="Batang" w:hAnsi="Times New Roman" w:cs="Times New Roman"/>
          <w:b/>
          <w:iCs/>
          <w:strike/>
          <w:color w:val="FF0000"/>
          <w:kern w:val="0"/>
          <w:sz w:val="20"/>
          <w:szCs w:val="20"/>
        </w:rPr>
        <w:t xml:space="preserve">[total </w:t>
      </w:r>
      <w:proofErr w:type="spellStart"/>
      <w:r w:rsidRPr="0049604A">
        <w:rPr>
          <w:rFonts w:ascii="Times New Roman" w:eastAsia="Batang" w:hAnsi="Times New Roman" w:cs="Times New Roman"/>
          <w:b/>
          <w:iCs/>
          <w:strike/>
          <w:color w:val="FF0000"/>
          <w:kern w:val="0"/>
          <w:sz w:val="20"/>
          <w:szCs w:val="20"/>
        </w:rPr>
        <w:t>energy</w:t>
      </w:r>
      <w:r w:rsidRPr="0049604A">
        <w:rPr>
          <w:rFonts w:ascii="Times New Roman" w:eastAsia="Batang" w:hAnsi="Times New Roman" w:cs="Times New Roman"/>
          <w:b/>
          <w:iCs/>
          <w:kern w:val="0"/>
          <w:sz w:val="20"/>
          <w:szCs w:val="20"/>
        </w:rPr>
        <w:t>EPRE</w:t>
      </w:r>
      <w:proofErr w:type="spellEnd"/>
      <w:r w:rsidRPr="0049604A">
        <w:rPr>
          <w:rFonts w:ascii="Times New Roman" w:eastAsia="Batang" w:hAnsi="Times New Roman" w:cs="Times New Roman"/>
          <w:b/>
          <w:iCs/>
          <w:kern w:val="0"/>
          <w:sz w:val="20"/>
          <w:szCs w:val="20"/>
        </w:rPr>
        <w:t xml:space="preserve"> of LP-WUS across the time/frequency resources</w:t>
      </w:r>
      <w:r w:rsidRPr="0049604A">
        <w:rPr>
          <w:rFonts w:ascii="Times New Roman" w:eastAsia="Batang" w:hAnsi="Times New Roman" w:cs="Times New Roman"/>
          <w:b/>
          <w:iCs/>
          <w:strike/>
          <w:color w:val="FF0000"/>
          <w:kern w:val="0"/>
          <w:sz w:val="20"/>
          <w:szCs w:val="20"/>
        </w:rPr>
        <w:t>]</w:t>
      </w:r>
    </w:p>
    <w:p w14:paraId="6BB9451C" w14:textId="77777777" w:rsidR="00E43EC1" w:rsidRPr="0049604A" w:rsidRDefault="00E43EC1" w:rsidP="00E72420">
      <w:pPr>
        <w:pStyle w:val="affff0"/>
        <w:widowControl/>
        <w:numPr>
          <w:ilvl w:val="2"/>
          <w:numId w:val="33"/>
        </w:numPr>
        <w:ind w:firstLineChars="0"/>
        <w:rPr>
          <w:rFonts w:ascii="Times New Roman" w:eastAsia="Malgun Gothic" w:hAnsi="Times New Roman" w:cs="Times New Roman"/>
          <w:b/>
          <w:iCs/>
          <w:kern w:val="0"/>
          <w:sz w:val="20"/>
          <w:szCs w:val="20"/>
        </w:rPr>
      </w:pPr>
      <w:r w:rsidRPr="0049604A">
        <w:rPr>
          <w:rFonts w:ascii="Times New Roman" w:eastAsia="Batang" w:hAnsi="Times New Roman" w:cs="Times New Roman"/>
          <w:b/>
          <w:iCs/>
          <w:strike/>
          <w:color w:val="FF0000"/>
          <w:kern w:val="0"/>
          <w:sz w:val="20"/>
          <w:szCs w:val="20"/>
        </w:rPr>
        <w:t xml:space="preserve">FFS: </w:t>
      </w:r>
      <w:r w:rsidRPr="0049604A">
        <w:rPr>
          <w:rFonts w:ascii="Times New Roman" w:eastAsia="Batang" w:hAnsi="Times New Roman" w:cs="Times New Roman"/>
          <w:b/>
          <w:iCs/>
          <w:kern w:val="0"/>
          <w:sz w:val="20"/>
          <w:szCs w:val="20"/>
        </w:rPr>
        <w:t>false alarm probability/rate</w:t>
      </w:r>
    </w:p>
    <w:p w14:paraId="3D9D4446" w14:textId="77777777" w:rsidR="00E43EC1" w:rsidRPr="0049604A" w:rsidRDefault="00E43EC1" w:rsidP="00E72420">
      <w:pPr>
        <w:pStyle w:val="affff0"/>
        <w:widowControl/>
        <w:numPr>
          <w:ilvl w:val="2"/>
          <w:numId w:val="33"/>
        </w:numPr>
        <w:ind w:firstLineChars="0"/>
        <w:rPr>
          <w:rFonts w:ascii="Times New Roman" w:eastAsia="Batang" w:hAnsi="Times New Roman" w:cs="Times New Roman"/>
          <w:b/>
          <w:iCs/>
          <w:kern w:val="0"/>
          <w:sz w:val="20"/>
          <w:szCs w:val="20"/>
        </w:rPr>
      </w:pPr>
      <w:r w:rsidRPr="0049604A">
        <w:rPr>
          <w:rFonts w:ascii="Times New Roman" w:eastAsia="Batang" w:hAnsi="Times New Roman" w:cs="Times New Roman"/>
          <w:b/>
          <w:iCs/>
          <w:strike/>
          <w:color w:val="FF0000"/>
          <w:kern w:val="0"/>
          <w:sz w:val="20"/>
          <w:szCs w:val="20"/>
        </w:rPr>
        <w:t xml:space="preserve">FFS: </w:t>
      </w:r>
      <w:r w:rsidRPr="0049604A">
        <w:rPr>
          <w:rFonts w:ascii="Times New Roman" w:eastAsia="Batang" w:hAnsi="Times New Roman" w:cs="Times New Roman"/>
          <w:b/>
          <w:iCs/>
          <w:kern w:val="0"/>
          <w:sz w:val="20"/>
          <w:szCs w:val="20"/>
        </w:rPr>
        <w:t>misdetection probability/rate</w:t>
      </w:r>
      <w:r w:rsidRPr="0049604A">
        <w:rPr>
          <w:rFonts w:ascii="Times New Roman" w:eastAsia="Batang" w:hAnsi="Times New Roman"/>
          <w:b/>
          <w:iCs/>
        </w:rPr>
        <w:t xml:space="preserve"> </w:t>
      </w:r>
    </w:p>
    <w:p w14:paraId="55510A12" w14:textId="77777777" w:rsidR="00E43EC1" w:rsidRPr="0049604A" w:rsidRDefault="00E43EC1" w:rsidP="00E72420">
      <w:pPr>
        <w:pStyle w:val="affff0"/>
        <w:widowControl/>
        <w:numPr>
          <w:ilvl w:val="2"/>
          <w:numId w:val="33"/>
        </w:numPr>
        <w:ind w:firstLineChars="0"/>
        <w:jc w:val="left"/>
        <w:rPr>
          <w:rFonts w:ascii="Times New Roman" w:eastAsia="Batang" w:hAnsi="Times New Roman"/>
          <w:b/>
          <w:sz w:val="20"/>
          <w:szCs w:val="20"/>
        </w:rPr>
      </w:pPr>
      <w:r w:rsidRPr="0049604A">
        <w:rPr>
          <w:rFonts w:ascii="Times New Roman" w:eastAsia="Batang" w:hAnsi="Times New Roman" w:cs="Times New Roman"/>
          <w:b/>
          <w:iCs/>
          <w:kern w:val="0"/>
          <w:sz w:val="20"/>
          <w:szCs w:val="20"/>
        </w:rPr>
        <w:t xml:space="preserve">are kept [comparable or fixed]. </w:t>
      </w:r>
    </w:p>
    <w:p w14:paraId="20FC29CF" w14:textId="77777777" w:rsidR="00E43EC1" w:rsidRPr="0049604A" w:rsidRDefault="00E43EC1" w:rsidP="00E338B6">
      <w:pPr>
        <w:widowControl/>
        <w:adjustRightInd w:val="0"/>
        <w:snapToGrid w:val="0"/>
        <w:spacing w:afterLines="50" w:after="120"/>
        <w:ind w:left="840"/>
        <w:rPr>
          <w:rFonts w:ascii="Times New Roman" w:eastAsia="等线" w:hAnsi="Times New Roman" w:cs="Times New Roman"/>
          <w:b/>
          <w:kern w:val="0"/>
          <w:sz w:val="20"/>
          <w:szCs w:val="24"/>
        </w:rPr>
      </w:pPr>
      <w:r w:rsidRPr="0049604A">
        <w:rPr>
          <w:rFonts w:ascii="Times New Roman" w:hAnsi="Times New Roman" w:cs="Times New Roman"/>
          <w:b/>
          <w:color w:val="FF0000"/>
          <w:kern w:val="0"/>
          <w:sz w:val="20"/>
          <w:szCs w:val="24"/>
        </w:rPr>
        <w:t xml:space="preserve">Companies to report the </w:t>
      </w:r>
      <w:r w:rsidRPr="0049604A">
        <w:rPr>
          <w:rFonts w:ascii="Times New Roman" w:eastAsia="Batang" w:hAnsi="Times New Roman" w:cs="Times New Roman"/>
          <w:b/>
          <w:iCs/>
          <w:color w:val="FF0000"/>
          <w:kern w:val="0"/>
          <w:sz w:val="20"/>
          <w:szCs w:val="20"/>
        </w:rPr>
        <w:t>time/frequency resources (including any guard bands), if applicable</w:t>
      </w:r>
    </w:p>
    <w:p w14:paraId="008A3911" w14:textId="51BC00DD" w:rsidR="00E43EC1" w:rsidRDefault="00E43EC1" w:rsidP="00E338B6">
      <w:pPr>
        <w:widowControl/>
        <w:spacing w:after="120"/>
        <w:rPr>
          <w:rFonts w:ascii="Times New Roman" w:eastAsia="等线" w:hAnsi="Times New Roman" w:cs="Times New Roman"/>
          <w:b/>
          <w:kern w:val="0"/>
          <w:sz w:val="20"/>
          <w:szCs w:val="24"/>
        </w:rPr>
      </w:pPr>
      <w:r>
        <w:rPr>
          <w:rFonts w:ascii="Times New Roman" w:eastAsia="宋体" w:hAnsi="Times New Roman" w:cs="Times New Roman"/>
          <w:kern w:val="0"/>
          <w:sz w:val="20"/>
          <w:szCs w:val="24"/>
        </w:rPr>
        <w:lastRenderedPageBreak/>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OB12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12</w:t>
      </w:r>
      <w:r w:rsidRPr="00B02027">
        <w:rPr>
          <w:rFonts w:ascii="Times New Roman" w:eastAsia="Times New Roman" w:hAnsi="Times New Roman" w:cs="Times New Roman"/>
          <w:b/>
          <w:kern w:val="0"/>
          <w:sz w:val="20"/>
          <w:szCs w:val="20"/>
          <w:lang w:eastAsia="en-US"/>
        </w:rPr>
        <w:t>:</w:t>
      </w:r>
      <w:r w:rsidRPr="00DF0C2D">
        <w:rPr>
          <w:rFonts w:ascii="Times New Roman" w:eastAsia="Times New Roman" w:hAnsi="Times New Roman" w:cs="Times New Roman"/>
          <w:b/>
          <w:kern w:val="0"/>
          <w:sz w:val="20"/>
          <w:szCs w:val="20"/>
          <w:lang w:eastAsia="en-US"/>
        </w:rPr>
        <w:t xml:space="preserve"> </w:t>
      </w:r>
      <w:r w:rsidRPr="00E338B6">
        <w:rPr>
          <w:rFonts w:ascii="Times New Roman" w:eastAsia="等线" w:hAnsi="Times New Roman" w:cs="Times New Roman"/>
          <w:b/>
          <w:kern w:val="0"/>
          <w:sz w:val="20"/>
          <w:szCs w:val="24"/>
        </w:rPr>
        <w:t>For LP-WUS generated by reusing OFDM generator, the SINR can be defined per RE level, as that for OFDM based signal/channels.</w:t>
      </w:r>
    </w:p>
    <w:p w14:paraId="75542B66" w14:textId="3911DFF1" w:rsidR="00E43EC1" w:rsidRPr="00E338B6" w:rsidRDefault="00E43EC1" w:rsidP="00E338B6">
      <w:pPr>
        <w:widowControl/>
        <w:spacing w:after="120"/>
        <w:rPr>
          <w:rFonts w:ascii="Times New Roman" w:eastAsia="宋体" w:hAnsi="Times New Roman" w:cs="Times New Roman"/>
          <w:b/>
          <w:kern w:val="0"/>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OB13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13</w:t>
      </w:r>
      <w:r w:rsidRPr="00B02027">
        <w:rPr>
          <w:rFonts w:ascii="Times New Roman" w:eastAsia="Times New Roman" w:hAnsi="Times New Roman" w:cs="Times New Roman"/>
          <w:b/>
          <w:kern w:val="0"/>
          <w:sz w:val="20"/>
          <w:szCs w:val="20"/>
          <w:lang w:eastAsia="en-US"/>
        </w:rPr>
        <w:t>:</w:t>
      </w:r>
      <w:r w:rsidRPr="00B43663">
        <w:rPr>
          <w:rFonts w:ascii="Times New Roman" w:eastAsia="Times New Roman" w:hAnsi="Times New Roman" w:cs="Times New Roman"/>
          <w:b/>
          <w:kern w:val="0"/>
          <w:sz w:val="20"/>
          <w:szCs w:val="20"/>
          <w:lang w:eastAsia="en-US"/>
        </w:rPr>
        <w:t xml:space="preserve"> </w:t>
      </w:r>
      <w:r w:rsidRPr="00E338B6">
        <w:rPr>
          <w:rFonts w:ascii="Times New Roman" w:eastAsia="宋体" w:hAnsi="Times New Roman" w:cs="Times New Roman"/>
          <w:b/>
          <w:kern w:val="0"/>
          <w:sz w:val="20"/>
          <w:szCs w:val="20"/>
        </w:rPr>
        <w:t>For</w:t>
      </w:r>
      <w:r>
        <w:rPr>
          <w:rFonts w:ascii="Times New Roman" w:eastAsia="宋体" w:hAnsi="Times New Roman" w:cs="Times New Roman"/>
          <w:b/>
          <w:kern w:val="0"/>
          <w:sz w:val="20"/>
          <w:szCs w:val="20"/>
        </w:rPr>
        <w:t xml:space="preserve"> option</w:t>
      </w:r>
      <w:r w:rsidRPr="00E338B6">
        <w:rPr>
          <w:rFonts w:ascii="Times New Roman" w:eastAsia="宋体" w:hAnsi="Times New Roman" w:cs="Times New Roman"/>
          <w:b/>
          <w:kern w:val="0"/>
          <w:sz w:val="20"/>
          <w:szCs w:val="20"/>
        </w:rPr>
        <w:t xml:space="preserve"> OOK-1, </w:t>
      </w:r>
      <w:r w:rsidRPr="00E338B6">
        <w:rPr>
          <w:rFonts w:ascii="Times New Roman" w:eastAsia="等线" w:hAnsi="Times New Roman" w:cs="Times New Roman"/>
          <w:b/>
          <w:kern w:val="0"/>
          <w:sz w:val="20"/>
          <w:szCs w:val="24"/>
        </w:rPr>
        <w:t xml:space="preserve">assuming </w:t>
      </w:r>
      <w:r>
        <w:rPr>
          <w:rFonts w:ascii="Times New Roman" w:eastAsia="等线" w:hAnsi="Times New Roman" w:cs="Times New Roman"/>
          <w:b/>
          <w:kern w:val="0"/>
          <w:sz w:val="20"/>
          <w:szCs w:val="24"/>
        </w:rPr>
        <w:t>‘</w:t>
      </w:r>
      <w:r w:rsidRPr="00E338B6">
        <w:rPr>
          <w:rFonts w:ascii="Times New Roman" w:eastAsia="等线" w:hAnsi="Times New Roman" w:cs="Times New Roman"/>
          <w:b/>
          <w:kern w:val="0"/>
          <w:sz w:val="20"/>
          <w:szCs w:val="24"/>
        </w:rPr>
        <w:t>on</w:t>
      </w:r>
      <w:r>
        <w:rPr>
          <w:rFonts w:ascii="Times New Roman" w:eastAsia="等线" w:hAnsi="Times New Roman" w:cs="Times New Roman"/>
          <w:b/>
          <w:kern w:val="0"/>
          <w:sz w:val="20"/>
          <w:szCs w:val="24"/>
        </w:rPr>
        <w:t>’</w:t>
      </w:r>
      <w:r w:rsidRPr="00E338B6">
        <w:rPr>
          <w:rFonts w:ascii="Times New Roman" w:eastAsia="等线" w:hAnsi="Times New Roman" w:cs="Times New Roman"/>
          <w:b/>
          <w:kern w:val="0"/>
          <w:sz w:val="20"/>
          <w:szCs w:val="24"/>
        </w:rPr>
        <w:t xml:space="preserve"> and </w:t>
      </w:r>
      <w:r>
        <w:rPr>
          <w:rFonts w:ascii="Times New Roman" w:eastAsia="等线" w:hAnsi="Times New Roman" w:cs="Times New Roman"/>
          <w:b/>
          <w:kern w:val="0"/>
          <w:sz w:val="20"/>
          <w:szCs w:val="24"/>
        </w:rPr>
        <w:t>‘off’</w:t>
      </w:r>
      <w:r w:rsidRPr="00E338B6">
        <w:rPr>
          <w:rFonts w:ascii="Times New Roman" w:eastAsia="等线" w:hAnsi="Times New Roman" w:cs="Times New Roman"/>
          <w:b/>
          <w:kern w:val="0"/>
          <w:sz w:val="20"/>
          <w:szCs w:val="24"/>
        </w:rPr>
        <w:t xml:space="preserve"> </w:t>
      </w:r>
      <w:r>
        <w:rPr>
          <w:rFonts w:ascii="Times New Roman" w:eastAsia="等线" w:hAnsi="Times New Roman" w:cs="Times New Roman"/>
          <w:b/>
          <w:kern w:val="0"/>
          <w:sz w:val="20"/>
          <w:szCs w:val="24"/>
        </w:rPr>
        <w:t>chips</w:t>
      </w:r>
      <w:r w:rsidRPr="00E338B6">
        <w:rPr>
          <w:rFonts w:ascii="Times New Roman" w:eastAsia="等线" w:hAnsi="Times New Roman" w:cs="Times New Roman"/>
          <w:b/>
          <w:kern w:val="0"/>
          <w:sz w:val="20"/>
          <w:szCs w:val="24"/>
        </w:rPr>
        <w:t xml:space="preserve"> are equally distributed, the power allocated to </w:t>
      </w:r>
      <w:r>
        <w:rPr>
          <w:rFonts w:ascii="Times New Roman" w:eastAsia="等线" w:hAnsi="Times New Roman" w:cs="Times New Roman"/>
          <w:b/>
          <w:kern w:val="0"/>
          <w:sz w:val="20"/>
          <w:szCs w:val="24"/>
        </w:rPr>
        <w:t>‘on’ chip</w:t>
      </w:r>
      <w:r w:rsidRPr="00E338B6">
        <w:rPr>
          <w:rFonts w:ascii="Times New Roman" w:eastAsia="等线" w:hAnsi="Times New Roman" w:cs="Times New Roman"/>
          <w:b/>
          <w:kern w:val="0"/>
          <w:sz w:val="20"/>
          <w:szCs w:val="24"/>
        </w:rPr>
        <w:t xml:space="preserve"> can be doubled on the average RE power to achieve certain average SINR.</w:t>
      </w:r>
    </w:p>
    <w:p w14:paraId="707DF612" w14:textId="2B55F445" w:rsidR="00E43EC1" w:rsidRDefault="00E43EC1" w:rsidP="00E338B6">
      <w:pPr>
        <w:widowControl/>
        <w:spacing w:after="120"/>
        <w:rPr>
          <w:rFonts w:ascii="Times New Roman" w:eastAsia="等线"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OB14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14</w:t>
      </w:r>
      <w:r w:rsidRPr="00B02027">
        <w:rPr>
          <w:rFonts w:ascii="Times New Roman" w:eastAsia="Times New Roman" w:hAnsi="Times New Roman" w:cs="Times New Roman"/>
          <w:b/>
          <w:kern w:val="0"/>
          <w:sz w:val="20"/>
          <w:szCs w:val="20"/>
          <w:lang w:eastAsia="en-US"/>
        </w:rPr>
        <w:t>:</w:t>
      </w:r>
      <w:r w:rsidRPr="00B43663">
        <w:rPr>
          <w:rFonts w:ascii="Times New Roman" w:eastAsia="Times New Roman" w:hAnsi="Times New Roman" w:cs="Times New Roman"/>
          <w:b/>
          <w:kern w:val="0"/>
          <w:sz w:val="20"/>
          <w:szCs w:val="20"/>
          <w:lang w:eastAsia="en-US"/>
        </w:rPr>
        <w:t xml:space="preserve"> </w:t>
      </w:r>
      <w:r w:rsidRPr="00B43663">
        <w:rPr>
          <w:rFonts w:ascii="Times New Roman" w:eastAsia="宋体" w:hAnsi="Times New Roman" w:cs="Times New Roman"/>
          <w:b/>
          <w:kern w:val="0"/>
          <w:sz w:val="20"/>
          <w:szCs w:val="20"/>
        </w:rPr>
        <w:t>For</w:t>
      </w:r>
      <w:r>
        <w:rPr>
          <w:rFonts w:ascii="Times New Roman" w:eastAsia="宋体" w:hAnsi="Times New Roman" w:cs="Times New Roman"/>
          <w:b/>
          <w:kern w:val="0"/>
          <w:sz w:val="20"/>
          <w:szCs w:val="20"/>
        </w:rPr>
        <w:t xml:space="preserve"> option</w:t>
      </w:r>
      <w:r w:rsidRPr="00B43663">
        <w:rPr>
          <w:rFonts w:ascii="Times New Roman" w:eastAsia="宋体" w:hAnsi="Times New Roman" w:cs="Times New Roman"/>
          <w:b/>
          <w:kern w:val="0"/>
          <w:sz w:val="20"/>
          <w:szCs w:val="20"/>
        </w:rPr>
        <w:t xml:space="preserve"> OOK-</w:t>
      </w:r>
      <w:r>
        <w:rPr>
          <w:rFonts w:ascii="Times New Roman" w:eastAsia="宋体" w:hAnsi="Times New Roman" w:cs="Times New Roman"/>
          <w:b/>
          <w:kern w:val="0"/>
          <w:sz w:val="20"/>
          <w:szCs w:val="20"/>
        </w:rPr>
        <w:t>4</w:t>
      </w:r>
      <w:r w:rsidRPr="00B43663">
        <w:rPr>
          <w:rFonts w:ascii="Times New Roman" w:eastAsia="宋体" w:hAnsi="Times New Roman" w:cs="Times New Roman"/>
          <w:b/>
          <w:kern w:val="0"/>
          <w:sz w:val="20"/>
          <w:szCs w:val="20"/>
        </w:rPr>
        <w:t xml:space="preserve">, </w:t>
      </w:r>
      <w:r w:rsidRPr="00E338B6">
        <w:rPr>
          <w:rFonts w:ascii="Times New Roman" w:eastAsia="等线" w:hAnsi="Times New Roman" w:cs="Times New Roman"/>
          <w:b/>
          <w:kern w:val="0"/>
          <w:sz w:val="20"/>
          <w:szCs w:val="24"/>
        </w:rPr>
        <w:t xml:space="preserve">if </w:t>
      </w:r>
      <w:r>
        <w:rPr>
          <w:rFonts w:ascii="Times New Roman" w:eastAsia="等线" w:hAnsi="Times New Roman" w:cs="Times New Roman"/>
          <w:b/>
          <w:kern w:val="0"/>
          <w:sz w:val="20"/>
          <w:szCs w:val="24"/>
        </w:rPr>
        <w:t>‘</w:t>
      </w:r>
      <w:r w:rsidRPr="00E338B6">
        <w:rPr>
          <w:rFonts w:ascii="Times New Roman" w:eastAsia="等线" w:hAnsi="Times New Roman" w:cs="Times New Roman"/>
          <w:b/>
          <w:kern w:val="0"/>
          <w:sz w:val="20"/>
          <w:szCs w:val="24"/>
        </w:rPr>
        <w:t>on</w:t>
      </w:r>
      <w:r>
        <w:rPr>
          <w:rFonts w:ascii="Times New Roman" w:eastAsia="等线" w:hAnsi="Times New Roman" w:cs="Times New Roman"/>
          <w:b/>
          <w:kern w:val="0"/>
          <w:sz w:val="20"/>
          <w:szCs w:val="24"/>
        </w:rPr>
        <w:t>’</w:t>
      </w:r>
      <w:r w:rsidRPr="00E338B6">
        <w:rPr>
          <w:rFonts w:ascii="Times New Roman" w:eastAsia="等线" w:hAnsi="Times New Roman" w:cs="Times New Roman"/>
          <w:b/>
          <w:kern w:val="0"/>
          <w:sz w:val="20"/>
          <w:szCs w:val="24"/>
        </w:rPr>
        <w:t xml:space="preserve"> and </w:t>
      </w:r>
      <w:r>
        <w:rPr>
          <w:rFonts w:ascii="Times New Roman" w:eastAsia="等线" w:hAnsi="Times New Roman" w:cs="Times New Roman"/>
          <w:b/>
          <w:kern w:val="0"/>
          <w:sz w:val="20"/>
          <w:szCs w:val="24"/>
        </w:rPr>
        <w:t>‘off’</w:t>
      </w:r>
      <w:r w:rsidRPr="00E338B6">
        <w:rPr>
          <w:rFonts w:ascii="Times New Roman" w:eastAsia="等线" w:hAnsi="Times New Roman" w:cs="Times New Roman"/>
          <w:b/>
          <w:kern w:val="0"/>
          <w:sz w:val="20"/>
          <w:szCs w:val="24"/>
        </w:rPr>
        <w:t xml:space="preserve"> </w:t>
      </w:r>
      <w:r>
        <w:rPr>
          <w:rFonts w:ascii="Times New Roman" w:eastAsia="等线" w:hAnsi="Times New Roman" w:cs="Times New Roman"/>
          <w:b/>
          <w:kern w:val="0"/>
          <w:sz w:val="20"/>
          <w:szCs w:val="24"/>
        </w:rPr>
        <w:t>chips</w:t>
      </w:r>
      <w:r w:rsidRPr="00E338B6">
        <w:rPr>
          <w:rFonts w:ascii="Times New Roman" w:eastAsia="等线" w:hAnsi="Times New Roman" w:cs="Times New Roman"/>
          <w:b/>
          <w:kern w:val="0"/>
          <w:sz w:val="20"/>
          <w:szCs w:val="24"/>
        </w:rPr>
        <w:t xml:space="preserve"> are equally distributed within one OFDM symbol, the amplitude/power for </w:t>
      </w:r>
      <w:r>
        <w:rPr>
          <w:rFonts w:ascii="Times New Roman" w:eastAsia="等线" w:hAnsi="Times New Roman" w:cs="Times New Roman"/>
          <w:b/>
          <w:kern w:val="0"/>
          <w:sz w:val="20"/>
          <w:szCs w:val="24"/>
        </w:rPr>
        <w:t>‘on’ chip</w:t>
      </w:r>
      <w:r w:rsidDel="00FD1235">
        <w:rPr>
          <w:rFonts w:ascii="Times New Roman" w:eastAsia="等线" w:hAnsi="Times New Roman" w:cs="Times New Roman"/>
          <w:b/>
          <w:kern w:val="0"/>
          <w:sz w:val="20"/>
          <w:szCs w:val="24"/>
        </w:rPr>
        <w:t xml:space="preserve"> </w:t>
      </w:r>
      <w:r w:rsidRPr="00E338B6">
        <w:rPr>
          <w:rFonts w:ascii="Times New Roman" w:eastAsia="等线" w:hAnsi="Times New Roman" w:cs="Times New Roman"/>
          <w:b/>
          <w:kern w:val="0"/>
          <w:sz w:val="20"/>
          <w:szCs w:val="24"/>
        </w:rPr>
        <w:t>is consistent</w:t>
      </w:r>
      <w:r>
        <w:rPr>
          <w:rFonts w:ascii="Times New Roman" w:eastAsia="等线" w:hAnsi="Times New Roman" w:cs="Times New Roman"/>
          <w:b/>
          <w:kern w:val="0"/>
          <w:sz w:val="20"/>
          <w:szCs w:val="24"/>
        </w:rPr>
        <w:t xml:space="preserve"> across OFDM symbols</w:t>
      </w:r>
      <w:r w:rsidRPr="00E338B6">
        <w:rPr>
          <w:rFonts w:ascii="Times New Roman" w:eastAsia="等线" w:hAnsi="Times New Roman" w:cs="Times New Roman"/>
          <w:b/>
          <w:kern w:val="0"/>
          <w:sz w:val="20"/>
          <w:szCs w:val="24"/>
        </w:rPr>
        <w:t>, the SINR in each OFDM symbol is equivalent to average SINR.</w:t>
      </w:r>
    </w:p>
    <w:p w14:paraId="0B4830E9" w14:textId="6B891D41" w:rsidR="00E43EC1" w:rsidRPr="00B43663" w:rsidRDefault="00E43EC1" w:rsidP="00E338B6">
      <w:pPr>
        <w:widowControl/>
        <w:spacing w:after="120"/>
        <w:rPr>
          <w:rFonts w:ascii="Times New Roman" w:eastAsia="宋体" w:hAnsi="Times New Roman" w:cs="Times New Roman"/>
          <w:b/>
          <w:kern w:val="0"/>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OB15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15</w:t>
      </w:r>
      <w:r w:rsidRPr="00B02027">
        <w:rPr>
          <w:rFonts w:ascii="Times New Roman" w:eastAsia="Times New Roman" w:hAnsi="Times New Roman" w:cs="Times New Roman"/>
          <w:b/>
          <w:kern w:val="0"/>
          <w:sz w:val="20"/>
          <w:szCs w:val="20"/>
          <w:lang w:eastAsia="en-US"/>
        </w:rPr>
        <w:t>:</w:t>
      </w:r>
      <w:r w:rsidRPr="00B43663">
        <w:rPr>
          <w:rFonts w:ascii="Times New Roman" w:eastAsia="Times New Roman" w:hAnsi="Times New Roman" w:cs="Times New Roman"/>
          <w:b/>
          <w:kern w:val="0"/>
          <w:sz w:val="20"/>
          <w:szCs w:val="20"/>
          <w:lang w:eastAsia="en-US"/>
        </w:rPr>
        <w:t xml:space="preserve"> </w:t>
      </w:r>
      <w:r w:rsidRPr="00B43663">
        <w:rPr>
          <w:rFonts w:ascii="Times New Roman" w:eastAsia="宋体" w:hAnsi="Times New Roman" w:cs="Times New Roman"/>
          <w:b/>
          <w:kern w:val="0"/>
          <w:sz w:val="20"/>
          <w:szCs w:val="20"/>
        </w:rPr>
        <w:t xml:space="preserve">For </w:t>
      </w:r>
      <w:r>
        <w:rPr>
          <w:rFonts w:ascii="Times New Roman" w:eastAsia="宋体" w:hAnsi="Times New Roman" w:cs="Times New Roman"/>
          <w:b/>
          <w:kern w:val="0"/>
          <w:sz w:val="20"/>
          <w:szCs w:val="20"/>
        </w:rPr>
        <w:t xml:space="preserve">option </w:t>
      </w:r>
      <w:r w:rsidRPr="00B43663">
        <w:rPr>
          <w:rFonts w:ascii="Times New Roman" w:eastAsia="宋体" w:hAnsi="Times New Roman" w:cs="Times New Roman"/>
          <w:b/>
          <w:kern w:val="0"/>
          <w:sz w:val="20"/>
          <w:szCs w:val="20"/>
        </w:rPr>
        <w:t>OOK-</w:t>
      </w:r>
      <w:r>
        <w:rPr>
          <w:rFonts w:ascii="Times New Roman" w:eastAsia="宋体" w:hAnsi="Times New Roman" w:cs="Times New Roman"/>
          <w:b/>
          <w:kern w:val="0"/>
          <w:sz w:val="20"/>
          <w:szCs w:val="20"/>
        </w:rPr>
        <w:t>4</w:t>
      </w:r>
      <w:r w:rsidRPr="00B43663">
        <w:rPr>
          <w:rFonts w:ascii="Times New Roman" w:eastAsia="宋体" w:hAnsi="Times New Roman" w:cs="Times New Roman"/>
          <w:b/>
          <w:kern w:val="0"/>
          <w:sz w:val="20"/>
          <w:szCs w:val="20"/>
        </w:rPr>
        <w:t xml:space="preserve">, </w:t>
      </w:r>
      <w:r w:rsidRPr="00B43663">
        <w:rPr>
          <w:rFonts w:ascii="Times New Roman" w:eastAsia="等线" w:hAnsi="Times New Roman" w:cs="Times New Roman"/>
          <w:b/>
          <w:kern w:val="0"/>
          <w:sz w:val="20"/>
          <w:szCs w:val="24"/>
        </w:rPr>
        <w:t xml:space="preserve">if </w:t>
      </w:r>
      <w:r>
        <w:rPr>
          <w:rFonts w:ascii="Times New Roman" w:eastAsia="等线" w:hAnsi="Times New Roman" w:cs="Times New Roman"/>
          <w:b/>
          <w:kern w:val="0"/>
          <w:sz w:val="20"/>
          <w:szCs w:val="24"/>
        </w:rPr>
        <w:t>‘</w:t>
      </w:r>
      <w:r w:rsidRPr="00E338B6">
        <w:rPr>
          <w:rFonts w:ascii="Times New Roman" w:eastAsia="等线" w:hAnsi="Times New Roman" w:cs="Times New Roman"/>
          <w:b/>
          <w:kern w:val="0"/>
          <w:sz w:val="20"/>
          <w:szCs w:val="24"/>
        </w:rPr>
        <w:t>on</w:t>
      </w:r>
      <w:r>
        <w:rPr>
          <w:rFonts w:ascii="Times New Roman" w:eastAsia="等线" w:hAnsi="Times New Roman" w:cs="Times New Roman"/>
          <w:b/>
          <w:kern w:val="0"/>
          <w:sz w:val="20"/>
          <w:szCs w:val="24"/>
        </w:rPr>
        <w:t>’</w:t>
      </w:r>
      <w:r w:rsidRPr="00E338B6">
        <w:rPr>
          <w:rFonts w:ascii="Times New Roman" w:eastAsia="等线" w:hAnsi="Times New Roman" w:cs="Times New Roman"/>
          <w:b/>
          <w:kern w:val="0"/>
          <w:sz w:val="20"/>
          <w:szCs w:val="24"/>
        </w:rPr>
        <w:t xml:space="preserve"> and </w:t>
      </w:r>
      <w:r>
        <w:rPr>
          <w:rFonts w:ascii="Times New Roman" w:eastAsia="等线" w:hAnsi="Times New Roman" w:cs="Times New Roman"/>
          <w:b/>
          <w:kern w:val="0"/>
          <w:sz w:val="20"/>
          <w:szCs w:val="24"/>
        </w:rPr>
        <w:t>‘off’</w:t>
      </w:r>
      <w:r w:rsidRPr="00E338B6">
        <w:rPr>
          <w:rFonts w:ascii="Times New Roman" w:eastAsia="等线" w:hAnsi="Times New Roman" w:cs="Times New Roman"/>
          <w:b/>
          <w:kern w:val="0"/>
          <w:sz w:val="20"/>
          <w:szCs w:val="24"/>
        </w:rPr>
        <w:t xml:space="preserve"> </w:t>
      </w:r>
      <w:r>
        <w:rPr>
          <w:rFonts w:ascii="Times New Roman" w:eastAsia="等线" w:hAnsi="Times New Roman" w:cs="Times New Roman"/>
          <w:b/>
          <w:kern w:val="0"/>
          <w:sz w:val="20"/>
          <w:szCs w:val="24"/>
        </w:rPr>
        <w:t>chips</w:t>
      </w:r>
      <w:r w:rsidRPr="00E338B6">
        <w:rPr>
          <w:rFonts w:ascii="Times New Roman" w:eastAsia="等线" w:hAnsi="Times New Roman" w:cs="Times New Roman"/>
          <w:b/>
          <w:kern w:val="0"/>
          <w:sz w:val="20"/>
          <w:szCs w:val="24"/>
        </w:rPr>
        <w:t xml:space="preserve"> </w:t>
      </w:r>
      <w:r w:rsidRPr="00B43663">
        <w:rPr>
          <w:rFonts w:ascii="Times New Roman" w:eastAsia="等线" w:hAnsi="Times New Roman" w:cs="Times New Roman"/>
          <w:b/>
          <w:kern w:val="0"/>
          <w:sz w:val="20"/>
          <w:szCs w:val="24"/>
        </w:rPr>
        <w:t>are</w:t>
      </w:r>
      <w:r>
        <w:rPr>
          <w:rFonts w:ascii="Times New Roman" w:eastAsia="等线" w:hAnsi="Times New Roman" w:cs="Times New Roman"/>
          <w:b/>
          <w:kern w:val="0"/>
          <w:sz w:val="20"/>
          <w:szCs w:val="24"/>
        </w:rPr>
        <w:t xml:space="preserve"> not</w:t>
      </w:r>
      <w:r w:rsidRPr="00B43663">
        <w:rPr>
          <w:rFonts w:ascii="Times New Roman" w:eastAsia="等线" w:hAnsi="Times New Roman" w:cs="Times New Roman"/>
          <w:b/>
          <w:kern w:val="0"/>
          <w:sz w:val="20"/>
          <w:szCs w:val="24"/>
        </w:rPr>
        <w:t xml:space="preserve"> equally distributed within one OFDM symbol, the amplitude/power for </w:t>
      </w:r>
      <w:r>
        <w:rPr>
          <w:rFonts w:ascii="Times New Roman" w:eastAsia="等线" w:hAnsi="Times New Roman" w:cs="Times New Roman"/>
          <w:b/>
          <w:kern w:val="0"/>
          <w:sz w:val="20"/>
          <w:szCs w:val="24"/>
        </w:rPr>
        <w:t>‘on’ chip</w:t>
      </w:r>
      <w:r w:rsidDel="00FD1235">
        <w:rPr>
          <w:rFonts w:ascii="Times New Roman" w:eastAsia="等线" w:hAnsi="Times New Roman" w:cs="Times New Roman"/>
          <w:b/>
          <w:kern w:val="0"/>
          <w:sz w:val="20"/>
          <w:szCs w:val="24"/>
        </w:rPr>
        <w:t xml:space="preserve"> </w:t>
      </w:r>
      <w:r w:rsidRPr="00B43663">
        <w:rPr>
          <w:rFonts w:ascii="Times New Roman" w:eastAsia="等线" w:hAnsi="Times New Roman" w:cs="Times New Roman"/>
          <w:b/>
          <w:kern w:val="0"/>
          <w:sz w:val="20"/>
          <w:szCs w:val="24"/>
        </w:rPr>
        <w:t xml:space="preserve">is </w:t>
      </w:r>
      <w:r>
        <w:rPr>
          <w:rFonts w:ascii="Times New Roman" w:eastAsia="等线" w:hAnsi="Times New Roman" w:cs="Times New Roman"/>
          <w:b/>
          <w:kern w:val="0"/>
          <w:sz w:val="20"/>
          <w:szCs w:val="24"/>
        </w:rPr>
        <w:t xml:space="preserve">not </w:t>
      </w:r>
      <w:r w:rsidRPr="00B43663">
        <w:rPr>
          <w:rFonts w:ascii="Times New Roman" w:eastAsia="等线" w:hAnsi="Times New Roman" w:cs="Times New Roman"/>
          <w:b/>
          <w:kern w:val="0"/>
          <w:sz w:val="20"/>
          <w:szCs w:val="24"/>
        </w:rPr>
        <w:t>consistent</w:t>
      </w:r>
      <w:r>
        <w:rPr>
          <w:rFonts w:ascii="Times New Roman" w:eastAsia="等线" w:hAnsi="Times New Roman" w:cs="Times New Roman"/>
          <w:b/>
          <w:kern w:val="0"/>
          <w:sz w:val="20"/>
          <w:szCs w:val="24"/>
        </w:rPr>
        <w:t xml:space="preserve"> across OFDM symbols</w:t>
      </w:r>
      <w:r w:rsidRPr="00B43663">
        <w:rPr>
          <w:rFonts w:ascii="Times New Roman" w:eastAsia="等线" w:hAnsi="Times New Roman" w:cs="Times New Roman"/>
          <w:b/>
          <w:kern w:val="0"/>
          <w:sz w:val="20"/>
          <w:szCs w:val="24"/>
        </w:rPr>
        <w:t xml:space="preserve">, </w:t>
      </w:r>
      <w:r w:rsidRPr="00E338B6">
        <w:rPr>
          <w:rFonts w:ascii="Times New Roman" w:eastAsia="等线" w:hAnsi="Times New Roman" w:cs="Times New Roman"/>
          <w:b/>
          <w:kern w:val="0"/>
          <w:sz w:val="20"/>
          <w:szCs w:val="24"/>
        </w:rPr>
        <w:t xml:space="preserve">additional scaling on each OFDM symbol is needed to align the amplitude/power for </w:t>
      </w:r>
      <w:r>
        <w:rPr>
          <w:rFonts w:ascii="Times New Roman" w:eastAsia="等线" w:hAnsi="Times New Roman" w:cs="Times New Roman"/>
          <w:b/>
          <w:kern w:val="0"/>
          <w:sz w:val="20"/>
          <w:szCs w:val="24"/>
        </w:rPr>
        <w:t>‘on’ chip</w:t>
      </w:r>
      <w:r w:rsidRPr="00DF0C2D">
        <w:rPr>
          <w:rFonts w:ascii="Times New Roman" w:eastAsia="等线" w:hAnsi="Times New Roman" w:cs="Times New Roman"/>
          <w:b/>
          <w:kern w:val="0"/>
          <w:sz w:val="20"/>
          <w:szCs w:val="24"/>
        </w:rPr>
        <w:t>.</w:t>
      </w:r>
    </w:p>
    <w:p w14:paraId="0A2DBDCC" w14:textId="17D6E4FF" w:rsidR="00E43EC1" w:rsidRDefault="00E43EC1" w:rsidP="00B02027">
      <w:pPr>
        <w:widowControl/>
        <w:adjustRightInd w:val="0"/>
        <w:snapToGrid w:val="0"/>
        <w:spacing w:afterLines="50" w:after="120"/>
        <w:rPr>
          <w:rFonts w:ascii="Times New Roman" w:eastAsia="Times New Roman" w:hAnsi="Times New Roman" w:cs="Times New Roman"/>
          <w:b/>
          <w:kern w:val="0"/>
          <w:sz w:val="20"/>
          <w:szCs w:val="24"/>
          <w:lang w:eastAsia="en-US"/>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PP7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w:eastAsia="Times New Roman" w:hAnsi="Times" w:cs="Times"/>
          <w:b/>
          <w:noProof/>
          <w:kern w:val="0"/>
          <w:sz w:val="20"/>
          <w:szCs w:val="24"/>
          <w:lang w:eastAsia="en-US"/>
        </w:rPr>
        <w:t>7</w:t>
      </w:r>
      <w:r w:rsidRPr="00B02027">
        <w:rPr>
          <w:rFonts w:ascii="Times New Roman" w:eastAsia="Times New Roman" w:hAnsi="Times New Roman" w:cs="Times New Roman"/>
          <w:b/>
          <w:kern w:val="0"/>
          <w:sz w:val="20"/>
          <w:szCs w:val="24"/>
          <w:lang w:eastAsia="en-US"/>
        </w:rPr>
        <w:t>: Study LP-WUS receiver autonomously determine the sampling rate, which can be beneficial from reducing power consumption perspective.</w:t>
      </w:r>
    </w:p>
    <w:p w14:paraId="625A8F60" w14:textId="7E0160CD" w:rsidR="00E43EC1" w:rsidRDefault="00E43EC1" w:rsidP="00E338B6">
      <w:pPr>
        <w:widowControl/>
        <w:adjustRightInd w:val="0"/>
        <w:snapToGrid w:val="0"/>
        <w:spacing w:beforeLines="50" w:before="120"/>
        <w:rPr>
          <w:rFonts w:ascii="Times New Roman" w:eastAsia="等线"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OB16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16</w:t>
      </w:r>
      <w:r w:rsidRPr="00B02027">
        <w:rPr>
          <w:rFonts w:ascii="Times New Roman" w:eastAsia="Times New Roman" w:hAnsi="Times New Roman" w:cs="Times New Roman"/>
          <w:b/>
          <w:kern w:val="0"/>
          <w:sz w:val="20"/>
          <w:szCs w:val="20"/>
          <w:lang w:eastAsia="en-US"/>
        </w:rPr>
        <w:t>:</w:t>
      </w:r>
      <w:r>
        <w:rPr>
          <w:rFonts w:ascii="Times New Roman" w:eastAsia="Times New Roman" w:hAnsi="Times New Roman" w:cs="Times New Roman"/>
          <w:b/>
          <w:kern w:val="0"/>
          <w:sz w:val="20"/>
          <w:szCs w:val="20"/>
          <w:lang w:eastAsia="en-US"/>
        </w:rPr>
        <w:t xml:space="preserve"> For</w:t>
      </w:r>
      <w:r w:rsidRPr="00DF0C2D">
        <w:rPr>
          <w:rFonts w:ascii="Times New Roman" w:eastAsia="Times New Roman" w:hAnsi="Times New Roman" w:cs="Times New Roman"/>
          <w:b/>
          <w:kern w:val="0"/>
          <w:sz w:val="20"/>
          <w:szCs w:val="20"/>
          <w:lang w:eastAsia="en-US"/>
        </w:rPr>
        <w:t xml:space="preserve"> </w:t>
      </w:r>
      <w:r>
        <w:rPr>
          <w:rFonts w:ascii="Times New Roman" w:eastAsia="等线" w:hAnsi="Times New Roman" w:cs="Times New Roman"/>
          <w:b/>
          <w:kern w:val="0"/>
          <w:sz w:val="20"/>
          <w:szCs w:val="24"/>
        </w:rPr>
        <w:t>d</w:t>
      </w:r>
      <w:r>
        <w:rPr>
          <w:rFonts w:ascii="Times New Roman" w:eastAsia="等线" w:hAnsi="Times New Roman" w:cs="Times New Roman" w:hint="eastAsia"/>
          <w:b/>
          <w:kern w:val="0"/>
          <w:sz w:val="20"/>
          <w:szCs w:val="24"/>
        </w:rPr>
        <w:t>uty</w:t>
      </w:r>
      <w:r>
        <w:rPr>
          <w:rFonts w:ascii="Times New Roman" w:eastAsia="等线" w:hAnsi="Times New Roman" w:cs="Times New Roman"/>
          <w:b/>
          <w:kern w:val="0"/>
          <w:sz w:val="20"/>
          <w:szCs w:val="24"/>
        </w:rPr>
        <w:t xml:space="preserve"> </w:t>
      </w:r>
      <w:r>
        <w:rPr>
          <w:rFonts w:ascii="Times New Roman" w:eastAsia="等线" w:hAnsi="Times New Roman" w:cs="Times New Roman" w:hint="eastAsia"/>
          <w:b/>
          <w:kern w:val="0"/>
          <w:sz w:val="20"/>
          <w:szCs w:val="24"/>
        </w:rPr>
        <w:t>cycle</w:t>
      </w:r>
      <w:r>
        <w:rPr>
          <w:rFonts w:ascii="Times New Roman" w:eastAsia="等线" w:hAnsi="Times New Roman" w:cs="Times New Roman"/>
          <w:b/>
          <w:kern w:val="0"/>
          <w:sz w:val="20"/>
          <w:szCs w:val="24"/>
        </w:rPr>
        <w:t xml:space="preserve"> </w:t>
      </w:r>
      <w:r>
        <w:rPr>
          <w:rFonts w:ascii="Times New Roman" w:eastAsia="等线" w:hAnsi="Times New Roman" w:cs="Times New Roman" w:hint="eastAsia"/>
          <w:b/>
          <w:kern w:val="0"/>
          <w:sz w:val="20"/>
          <w:szCs w:val="24"/>
        </w:rPr>
        <w:t>LP-WUS</w:t>
      </w:r>
      <w:r>
        <w:rPr>
          <w:rFonts w:ascii="Times New Roman" w:eastAsia="等线" w:hAnsi="Times New Roman" w:cs="Times New Roman"/>
          <w:b/>
          <w:kern w:val="0"/>
          <w:sz w:val="20"/>
          <w:szCs w:val="24"/>
        </w:rPr>
        <w:t xml:space="preserve"> </w:t>
      </w:r>
      <w:r>
        <w:rPr>
          <w:rFonts w:ascii="Times New Roman" w:eastAsia="等线" w:hAnsi="Times New Roman" w:cs="Times New Roman" w:hint="eastAsia"/>
          <w:b/>
          <w:kern w:val="0"/>
          <w:sz w:val="20"/>
          <w:szCs w:val="24"/>
        </w:rPr>
        <w:t>monitoring</w:t>
      </w:r>
    </w:p>
    <w:p w14:paraId="473B4837" w14:textId="77777777" w:rsidR="00E43EC1" w:rsidRDefault="00E43EC1" w:rsidP="00E338B6">
      <w:pPr>
        <w:pStyle w:val="affff0"/>
        <w:widowControl/>
        <w:numPr>
          <w:ilvl w:val="0"/>
          <w:numId w:val="38"/>
        </w:numPr>
        <w:adjustRightInd w:val="0"/>
        <w:snapToGrid w:val="0"/>
        <w:ind w:firstLineChars="0"/>
        <w:rPr>
          <w:rFonts w:ascii="Times New Roman" w:eastAsia="等线" w:hAnsi="Times New Roman" w:cs="Times New Roman"/>
          <w:b/>
          <w:kern w:val="0"/>
          <w:sz w:val="20"/>
          <w:szCs w:val="24"/>
        </w:rPr>
      </w:pPr>
      <w:r>
        <w:rPr>
          <w:rFonts w:ascii="Times New Roman" w:eastAsia="等线" w:hAnsi="Times New Roman" w:cs="Times New Roman"/>
          <w:b/>
          <w:kern w:val="0"/>
          <w:sz w:val="20"/>
          <w:szCs w:val="24"/>
        </w:rPr>
        <w:t xml:space="preserve">Pros: better MDR performance under certain FAR </w:t>
      </w:r>
      <w:r>
        <w:rPr>
          <w:rFonts w:ascii="Times New Roman" w:eastAsia="等线" w:hAnsi="Times New Roman" w:cs="Times New Roman" w:hint="eastAsia"/>
          <w:b/>
          <w:kern w:val="0"/>
          <w:sz w:val="20"/>
          <w:szCs w:val="24"/>
        </w:rPr>
        <w:t>and</w:t>
      </w:r>
      <w:r>
        <w:rPr>
          <w:rFonts w:ascii="Times New Roman" w:eastAsia="等线" w:hAnsi="Times New Roman" w:cs="Times New Roman"/>
          <w:b/>
          <w:kern w:val="0"/>
          <w:sz w:val="20"/>
          <w:szCs w:val="24"/>
        </w:rPr>
        <w:t xml:space="preserve"> higher power saving gain</w:t>
      </w:r>
    </w:p>
    <w:p w14:paraId="484E46DD" w14:textId="77777777" w:rsidR="00E43EC1" w:rsidRDefault="00E43EC1" w:rsidP="00E338B6">
      <w:pPr>
        <w:pStyle w:val="affff0"/>
        <w:widowControl/>
        <w:numPr>
          <w:ilvl w:val="0"/>
          <w:numId w:val="38"/>
        </w:numPr>
        <w:adjustRightInd w:val="0"/>
        <w:snapToGrid w:val="0"/>
        <w:ind w:firstLineChars="0"/>
        <w:rPr>
          <w:rFonts w:ascii="Times New Roman" w:eastAsia="等线" w:hAnsi="Times New Roman" w:cs="Times New Roman"/>
          <w:b/>
          <w:kern w:val="0"/>
          <w:sz w:val="20"/>
          <w:szCs w:val="24"/>
        </w:rPr>
      </w:pPr>
      <w:r>
        <w:rPr>
          <w:rFonts w:ascii="Times New Roman" w:eastAsia="等线" w:hAnsi="Times New Roman" w:cs="Times New Roman"/>
          <w:b/>
          <w:kern w:val="0"/>
          <w:sz w:val="20"/>
          <w:szCs w:val="24"/>
        </w:rPr>
        <w:t>Cons: less NW flexibility and larger latency</w:t>
      </w:r>
    </w:p>
    <w:p w14:paraId="5A5A5A77" w14:textId="13A068CA" w:rsidR="00E43EC1" w:rsidRDefault="00E43EC1" w:rsidP="00E338B6">
      <w:pPr>
        <w:widowControl/>
        <w:adjustRightInd w:val="0"/>
        <w:snapToGrid w:val="0"/>
        <w:spacing w:beforeLines="50" w:before="120"/>
        <w:rPr>
          <w:rFonts w:ascii="Times New Roman" w:eastAsia="等线"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OB17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17</w:t>
      </w:r>
      <w:r w:rsidRPr="00B02027">
        <w:rPr>
          <w:rFonts w:ascii="Times New Roman" w:eastAsia="Times New Roman" w:hAnsi="Times New Roman" w:cs="Times New Roman"/>
          <w:b/>
          <w:kern w:val="0"/>
          <w:sz w:val="20"/>
          <w:szCs w:val="20"/>
          <w:lang w:eastAsia="en-US"/>
        </w:rPr>
        <w:t>:</w:t>
      </w:r>
      <w:r>
        <w:rPr>
          <w:rFonts w:ascii="Times New Roman" w:eastAsia="Times New Roman" w:hAnsi="Times New Roman" w:cs="Times New Roman"/>
          <w:b/>
          <w:kern w:val="0"/>
          <w:sz w:val="20"/>
          <w:szCs w:val="20"/>
          <w:lang w:eastAsia="en-US"/>
        </w:rPr>
        <w:t xml:space="preserve"> Following pros and cons are observed for</w:t>
      </w:r>
      <w:r w:rsidRPr="00DF0C2D">
        <w:rPr>
          <w:rFonts w:ascii="Times New Roman" w:eastAsia="Times New Roman" w:hAnsi="Times New Roman" w:cs="Times New Roman"/>
          <w:b/>
          <w:kern w:val="0"/>
          <w:sz w:val="20"/>
          <w:szCs w:val="20"/>
          <w:lang w:eastAsia="en-US"/>
        </w:rPr>
        <w:t xml:space="preserve"> </w:t>
      </w:r>
      <w:r>
        <w:rPr>
          <w:rFonts w:ascii="Times New Roman" w:eastAsia="等线" w:hAnsi="Times New Roman" w:cs="Times New Roman"/>
          <w:b/>
          <w:kern w:val="0"/>
          <w:sz w:val="20"/>
          <w:szCs w:val="24"/>
        </w:rPr>
        <w:t xml:space="preserve">continuous </w:t>
      </w:r>
      <w:r>
        <w:rPr>
          <w:rFonts w:ascii="Times New Roman" w:eastAsia="等线" w:hAnsi="Times New Roman" w:cs="Times New Roman" w:hint="eastAsia"/>
          <w:b/>
          <w:kern w:val="0"/>
          <w:sz w:val="20"/>
          <w:szCs w:val="24"/>
        </w:rPr>
        <w:t>LP-WUS</w:t>
      </w:r>
      <w:r>
        <w:rPr>
          <w:rFonts w:ascii="Times New Roman" w:eastAsia="等线" w:hAnsi="Times New Roman" w:cs="Times New Roman"/>
          <w:b/>
          <w:kern w:val="0"/>
          <w:sz w:val="20"/>
          <w:szCs w:val="24"/>
        </w:rPr>
        <w:t xml:space="preserve"> </w:t>
      </w:r>
      <w:r>
        <w:rPr>
          <w:rFonts w:ascii="Times New Roman" w:eastAsia="等线" w:hAnsi="Times New Roman" w:cs="Times New Roman" w:hint="eastAsia"/>
          <w:b/>
          <w:kern w:val="0"/>
          <w:sz w:val="20"/>
          <w:szCs w:val="24"/>
        </w:rPr>
        <w:t>monitoring</w:t>
      </w:r>
    </w:p>
    <w:p w14:paraId="574D5C6C" w14:textId="77777777" w:rsidR="00E43EC1" w:rsidRDefault="00E43EC1" w:rsidP="00E338B6">
      <w:pPr>
        <w:pStyle w:val="affff0"/>
        <w:widowControl/>
        <w:numPr>
          <w:ilvl w:val="0"/>
          <w:numId w:val="38"/>
        </w:numPr>
        <w:adjustRightInd w:val="0"/>
        <w:snapToGrid w:val="0"/>
        <w:ind w:firstLineChars="0"/>
        <w:rPr>
          <w:rFonts w:ascii="Times New Roman" w:eastAsia="等线" w:hAnsi="Times New Roman" w:cs="Times New Roman"/>
          <w:b/>
          <w:kern w:val="0"/>
          <w:sz w:val="20"/>
          <w:szCs w:val="24"/>
        </w:rPr>
      </w:pPr>
      <w:r>
        <w:rPr>
          <w:rFonts w:ascii="Times New Roman" w:eastAsia="等线" w:hAnsi="Times New Roman" w:cs="Times New Roman"/>
          <w:b/>
          <w:kern w:val="0"/>
          <w:sz w:val="20"/>
          <w:szCs w:val="24"/>
        </w:rPr>
        <w:t xml:space="preserve">Pros: </w:t>
      </w:r>
      <w:r>
        <w:rPr>
          <w:rFonts w:ascii="Times New Roman" w:eastAsia="等线" w:hAnsi="Times New Roman" w:cs="Times New Roman" w:hint="eastAsia"/>
          <w:b/>
          <w:kern w:val="0"/>
          <w:sz w:val="20"/>
          <w:szCs w:val="24"/>
        </w:rPr>
        <w:t>h</w:t>
      </w:r>
      <w:r>
        <w:rPr>
          <w:rFonts w:ascii="Times New Roman" w:eastAsia="等线" w:hAnsi="Times New Roman" w:cs="Times New Roman"/>
          <w:b/>
          <w:kern w:val="0"/>
          <w:sz w:val="20"/>
          <w:szCs w:val="24"/>
        </w:rPr>
        <w:t>igher NW flexibility and lower latency</w:t>
      </w:r>
    </w:p>
    <w:p w14:paraId="4DDF893B" w14:textId="77777777" w:rsidR="00E43EC1" w:rsidRPr="00127366" w:rsidRDefault="00E43EC1" w:rsidP="0049604A">
      <w:pPr>
        <w:pStyle w:val="affff0"/>
        <w:numPr>
          <w:ilvl w:val="0"/>
          <w:numId w:val="76"/>
        </w:numPr>
        <w:ind w:firstLineChars="0"/>
        <w:rPr>
          <w:szCs w:val="24"/>
        </w:rPr>
      </w:pPr>
      <w:r w:rsidRPr="0049604A">
        <w:rPr>
          <w:rFonts w:ascii="Times New Roman" w:eastAsia="等线" w:hAnsi="Times New Roman" w:cs="Times New Roman"/>
          <w:b/>
          <w:kern w:val="0"/>
          <w:sz w:val="20"/>
          <w:szCs w:val="24"/>
        </w:rPr>
        <w:t xml:space="preserve">Cons: </w:t>
      </w:r>
      <w:r>
        <w:rPr>
          <w:rFonts w:ascii="Times New Roman" w:eastAsia="等线" w:hAnsi="Times New Roman" w:cs="Times New Roman"/>
          <w:b/>
          <w:kern w:val="0"/>
          <w:sz w:val="20"/>
          <w:szCs w:val="24"/>
        </w:rPr>
        <w:t>d</w:t>
      </w:r>
      <w:r w:rsidRPr="0049604A">
        <w:rPr>
          <w:rFonts w:ascii="Times New Roman" w:eastAsia="等线" w:hAnsi="Times New Roman" w:cs="Times New Roman"/>
          <w:b/>
          <w:kern w:val="0"/>
          <w:sz w:val="20"/>
          <w:szCs w:val="24"/>
        </w:rPr>
        <w:t xml:space="preserve">egraded MDR performance under certain FAR, which </w:t>
      </w:r>
      <w:r>
        <w:rPr>
          <w:rFonts w:ascii="Times New Roman" w:eastAsia="等线" w:hAnsi="Times New Roman" w:cs="Times New Roman"/>
          <w:b/>
          <w:kern w:val="0"/>
          <w:sz w:val="20"/>
          <w:szCs w:val="24"/>
        </w:rPr>
        <w:t>relies on</w:t>
      </w:r>
      <w:r w:rsidRPr="0049604A">
        <w:rPr>
          <w:rFonts w:ascii="Times New Roman" w:eastAsia="等线" w:hAnsi="Times New Roman" w:cs="Times New Roman"/>
          <w:b/>
          <w:kern w:val="0"/>
          <w:sz w:val="20"/>
          <w:szCs w:val="24"/>
        </w:rPr>
        <w:t xml:space="preserve"> signal/channel design, especially for long DRX cycle and non-ideal timing.</w:t>
      </w:r>
    </w:p>
    <w:p w14:paraId="26DEF510" w14:textId="39F4D8C7" w:rsidR="00E43EC1" w:rsidRPr="00B02027" w:rsidRDefault="00E43EC1" w:rsidP="00B02027">
      <w:pPr>
        <w:widowControl/>
        <w:adjustRightInd w:val="0"/>
        <w:snapToGrid w:val="0"/>
        <w:jc w:val="left"/>
        <w:rPr>
          <w:rFonts w:ascii="Times New Roman" w:eastAsia="Times New Roman" w:hAnsi="Times New Roman" w:cs="Times New Roman"/>
          <w:b/>
          <w:kern w:val="0"/>
          <w:sz w:val="20"/>
          <w:szCs w:val="20"/>
          <w:lang w:eastAsia="en-US"/>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PP8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b/>
          <w:kern w:val="0"/>
          <w:sz w:val="20"/>
          <w:szCs w:val="20"/>
          <w:lang w:eastAsia="en-US"/>
        </w:rPr>
        <w:t xml:space="preserve">Proposal </w:t>
      </w:r>
      <w:r>
        <w:rPr>
          <w:rFonts w:ascii="Times New Roman" w:eastAsia="Times New Roman" w:hAnsi="Times New Roman" w:cs="Times New Roman"/>
          <w:b/>
          <w:noProof/>
          <w:kern w:val="0"/>
          <w:sz w:val="20"/>
          <w:szCs w:val="20"/>
          <w:lang w:eastAsia="en-US"/>
        </w:rPr>
        <w:t>8</w:t>
      </w:r>
      <w:r w:rsidRPr="00B02027">
        <w:rPr>
          <w:rFonts w:ascii="Times New Roman" w:eastAsia="Times New Roman" w:hAnsi="Times New Roman" w:cs="Times New Roman"/>
          <w:b/>
          <w:kern w:val="0"/>
          <w:sz w:val="20"/>
          <w:szCs w:val="20"/>
          <w:lang w:eastAsia="en-US"/>
        </w:rPr>
        <w:t>:</w:t>
      </w:r>
      <w:r w:rsidRPr="00B02027">
        <w:rPr>
          <w:rFonts w:ascii="Times New Roman" w:eastAsia="宋体" w:hAnsi="Times New Roman" w:cs="Times New Roman"/>
          <w:b/>
          <w:kern w:val="0"/>
          <w:sz w:val="20"/>
          <w:szCs w:val="20"/>
        </w:rPr>
        <w:t xml:space="preserve"> </w:t>
      </w:r>
      <w:r w:rsidRPr="00B02027">
        <w:rPr>
          <w:rFonts w:ascii="Times New Roman" w:eastAsia="Times New Roman" w:hAnsi="Times New Roman" w:cs="Times New Roman"/>
          <w:b/>
          <w:kern w:val="0"/>
          <w:sz w:val="20"/>
          <w:szCs w:val="20"/>
          <w:lang w:eastAsia="en-US"/>
        </w:rPr>
        <w:t xml:space="preserve">It is beneficial to support RRM measurements </w:t>
      </w:r>
      <w:r>
        <w:rPr>
          <w:rFonts w:ascii="Times New Roman" w:eastAsia="Times New Roman" w:hAnsi="Times New Roman" w:cs="Times New Roman"/>
          <w:b/>
          <w:kern w:val="0"/>
          <w:sz w:val="20"/>
          <w:szCs w:val="20"/>
          <w:lang w:eastAsia="en-US"/>
        </w:rPr>
        <w:t xml:space="preserve">based </w:t>
      </w:r>
      <w:r w:rsidRPr="00B02027">
        <w:rPr>
          <w:rFonts w:ascii="Times New Roman" w:eastAsia="Times New Roman" w:hAnsi="Times New Roman" w:cs="Times New Roman"/>
          <w:b/>
          <w:kern w:val="0"/>
          <w:sz w:val="20"/>
          <w:szCs w:val="20"/>
          <w:lang w:eastAsia="en-US"/>
        </w:rPr>
        <w:t>on</w:t>
      </w:r>
      <w:r>
        <w:rPr>
          <w:rFonts w:ascii="Times New Roman" w:eastAsia="Times New Roman" w:hAnsi="Times New Roman" w:cs="Times New Roman"/>
          <w:b/>
          <w:kern w:val="0"/>
          <w:sz w:val="20"/>
          <w:szCs w:val="20"/>
          <w:lang w:eastAsia="en-US"/>
        </w:rPr>
        <w:t xml:space="preserve"> LP-</w:t>
      </w:r>
      <w:r w:rsidRPr="00B02027">
        <w:rPr>
          <w:rFonts w:ascii="Times New Roman" w:eastAsia="Times New Roman" w:hAnsi="Times New Roman" w:cs="Times New Roman"/>
          <w:b/>
          <w:kern w:val="0"/>
          <w:sz w:val="20"/>
          <w:szCs w:val="20"/>
          <w:lang w:eastAsia="en-US"/>
        </w:rPr>
        <w:t>WUR,</w:t>
      </w:r>
      <w:r w:rsidRPr="00B02027">
        <w:rPr>
          <w:rFonts w:ascii="Times New Roman" w:eastAsia="等线" w:hAnsi="Times New Roman" w:cs="Times New Roman"/>
          <w:b/>
          <w:kern w:val="0"/>
          <w:sz w:val="20"/>
          <w:szCs w:val="20"/>
        </w:rPr>
        <w:t xml:space="preserve"> </w:t>
      </w:r>
      <w:r w:rsidRPr="00B02027">
        <w:rPr>
          <w:rFonts w:ascii="Times New Roman" w:eastAsia="Times New Roman" w:hAnsi="Times New Roman" w:cs="Times New Roman"/>
          <w:b/>
          <w:kern w:val="0"/>
          <w:sz w:val="20"/>
          <w:szCs w:val="20"/>
          <w:lang w:eastAsia="en-US"/>
        </w:rPr>
        <w:t xml:space="preserve">and </w:t>
      </w:r>
      <w:r>
        <w:rPr>
          <w:rFonts w:ascii="Times New Roman" w:eastAsia="Times New Roman" w:hAnsi="Times New Roman" w:cs="Times New Roman"/>
          <w:b/>
          <w:kern w:val="0"/>
          <w:sz w:val="20"/>
          <w:szCs w:val="20"/>
          <w:lang w:eastAsia="en-US"/>
        </w:rPr>
        <w:t xml:space="preserve">the </w:t>
      </w:r>
      <w:r w:rsidRPr="00B02027">
        <w:rPr>
          <w:rFonts w:ascii="Times New Roman" w:eastAsia="Times New Roman" w:hAnsi="Times New Roman" w:cs="Times New Roman"/>
          <w:b/>
          <w:kern w:val="0"/>
          <w:sz w:val="20"/>
          <w:szCs w:val="20"/>
          <w:lang w:eastAsia="en-US"/>
        </w:rPr>
        <w:t>following enhancements can be considered.</w:t>
      </w:r>
    </w:p>
    <w:p w14:paraId="526C1FE8" w14:textId="77777777" w:rsidR="00E43EC1" w:rsidRPr="00B02027" w:rsidRDefault="00E43EC1" w:rsidP="00060D7A">
      <w:pPr>
        <w:widowControl/>
        <w:numPr>
          <w:ilvl w:val="0"/>
          <w:numId w:val="19"/>
        </w:numPr>
        <w:adjustRightInd w:val="0"/>
        <w:snapToGrid w:val="0"/>
        <w:jc w:val="left"/>
        <w:rPr>
          <w:rFonts w:ascii="Times New Roman" w:eastAsia="宋体" w:hAnsi="Times New Roman" w:cs="Times New Roman"/>
          <w:b/>
          <w:sz w:val="20"/>
          <w:szCs w:val="20"/>
        </w:rPr>
      </w:pPr>
      <w:r w:rsidRPr="00B02027">
        <w:rPr>
          <w:rFonts w:ascii="Times New Roman" w:eastAsia="宋体" w:hAnsi="Times New Roman" w:cs="Times New Roman"/>
          <w:b/>
          <w:sz w:val="20"/>
          <w:szCs w:val="20"/>
        </w:rPr>
        <w:t xml:space="preserve">RRM measurements are totally offloaded to </w:t>
      </w:r>
      <w:r>
        <w:rPr>
          <w:rFonts w:ascii="Times New Roman" w:eastAsia="宋体" w:hAnsi="Times New Roman" w:cs="Times New Roman"/>
          <w:b/>
          <w:sz w:val="20"/>
          <w:szCs w:val="20"/>
        </w:rPr>
        <w:t>LP-</w:t>
      </w:r>
      <w:r w:rsidRPr="00B02027">
        <w:rPr>
          <w:rFonts w:ascii="Times New Roman" w:eastAsia="宋体" w:hAnsi="Times New Roman" w:cs="Times New Roman"/>
          <w:b/>
          <w:sz w:val="20"/>
          <w:szCs w:val="20"/>
        </w:rPr>
        <w:t>WUR</w:t>
      </w:r>
      <w:r>
        <w:rPr>
          <w:rFonts w:ascii="Times New Roman" w:eastAsia="宋体" w:hAnsi="Times New Roman" w:cs="Times New Roman"/>
          <w:b/>
          <w:sz w:val="20"/>
          <w:szCs w:val="20"/>
        </w:rPr>
        <w:t>.</w:t>
      </w:r>
    </w:p>
    <w:p w14:paraId="1910F0DC" w14:textId="77777777" w:rsidR="00E43EC1" w:rsidRPr="00B02027" w:rsidRDefault="00E43EC1" w:rsidP="00060D7A">
      <w:pPr>
        <w:widowControl/>
        <w:numPr>
          <w:ilvl w:val="0"/>
          <w:numId w:val="19"/>
        </w:numPr>
        <w:adjustRightInd w:val="0"/>
        <w:snapToGrid w:val="0"/>
        <w:jc w:val="left"/>
        <w:rPr>
          <w:rFonts w:ascii="Times New Roman" w:eastAsia="宋体" w:hAnsi="Times New Roman" w:cs="Times New Roman"/>
          <w:b/>
          <w:sz w:val="20"/>
          <w:szCs w:val="20"/>
        </w:rPr>
      </w:pPr>
      <w:r>
        <w:rPr>
          <w:rFonts w:ascii="Times New Roman" w:eastAsia="宋体" w:hAnsi="Times New Roman" w:cs="Times New Roman"/>
          <w:b/>
          <w:sz w:val="20"/>
          <w:szCs w:val="20"/>
        </w:rPr>
        <w:t xml:space="preserve">LP-WUR performs </w:t>
      </w:r>
      <w:r w:rsidRPr="00B02027">
        <w:rPr>
          <w:rFonts w:ascii="Times New Roman" w:eastAsia="宋体" w:hAnsi="Times New Roman" w:cs="Times New Roman"/>
          <w:b/>
          <w:sz w:val="20"/>
          <w:szCs w:val="20"/>
        </w:rPr>
        <w:t>RRM measurements, and</w:t>
      </w:r>
      <w:r>
        <w:rPr>
          <w:rFonts w:ascii="Times New Roman" w:eastAsia="宋体" w:hAnsi="Times New Roman" w:cs="Times New Roman" w:hint="eastAsia"/>
          <w:b/>
          <w:sz w:val="20"/>
          <w:szCs w:val="20"/>
        </w:rPr>
        <w:t xml:space="preserve"> </w:t>
      </w:r>
      <w:r w:rsidRPr="004F7367">
        <w:rPr>
          <w:rFonts w:ascii="Times New Roman" w:eastAsia="宋体" w:hAnsi="Times New Roman" w:cs="Times New Roman"/>
          <w:b/>
          <w:sz w:val="20"/>
          <w:szCs w:val="20"/>
        </w:rPr>
        <w:t>MR performs relaxed RRM</w:t>
      </w:r>
      <w:r>
        <w:rPr>
          <w:rFonts w:ascii="Times New Roman" w:eastAsia="宋体" w:hAnsi="Times New Roman" w:cs="Times New Roman"/>
          <w:b/>
          <w:sz w:val="20"/>
          <w:szCs w:val="20"/>
        </w:rPr>
        <w:t xml:space="preserve"> measurements</w:t>
      </w:r>
      <w:r w:rsidRPr="00B02027">
        <w:rPr>
          <w:rFonts w:ascii="Times New Roman" w:eastAsia="宋体" w:hAnsi="Times New Roman" w:cs="Times New Roman"/>
          <w:b/>
          <w:sz w:val="20"/>
          <w:szCs w:val="20"/>
        </w:rPr>
        <w:t>.</w:t>
      </w:r>
    </w:p>
    <w:p w14:paraId="38AB08FF" w14:textId="1484F661" w:rsidR="00E43EC1" w:rsidRPr="00E338B6" w:rsidRDefault="00E43EC1" w:rsidP="00E338B6">
      <w:pPr>
        <w:autoSpaceDE w:val="0"/>
        <w:autoSpaceDN w:val="0"/>
        <w:adjustRightInd w:val="0"/>
        <w:snapToGrid w:val="0"/>
        <w:spacing w:afterLines="50" w:after="120"/>
        <w:rPr>
          <w:rFonts w:ascii="Times New Roman" w:eastAsia="等线"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OB18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A67BB3">
        <w:rPr>
          <w:rFonts w:ascii="Times New Roman" w:eastAsia="MS Mincho" w:hAnsi="Times New Roman" w:cs="Segoe UI"/>
          <w:b/>
          <w:color w:val="000000"/>
          <w:kern w:val="0"/>
          <w:sz w:val="20"/>
          <w:szCs w:val="20"/>
        </w:rPr>
        <w:t xml:space="preserve">Observation </w:t>
      </w:r>
      <w:r>
        <w:rPr>
          <w:rFonts w:ascii="Times New Roman" w:eastAsia="MS Mincho" w:hAnsi="Times New Roman" w:cs="Segoe UI"/>
          <w:b/>
          <w:noProof/>
          <w:color w:val="000000"/>
          <w:kern w:val="0"/>
          <w:sz w:val="20"/>
          <w:szCs w:val="20"/>
        </w:rPr>
        <w:t>18</w:t>
      </w:r>
      <w:r w:rsidRPr="00A67BB3">
        <w:rPr>
          <w:rFonts w:ascii="Times New Roman" w:eastAsia="等线" w:hAnsi="Times New Roman" w:cs="Times New Roman"/>
          <w:b/>
          <w:color w:val="000000"/>
          <w:kern w:val="0"/>
          <w:sz w:val="20"/>
          <w:szCs w:val="20"/>
        </w:rPr>
        <w:t xml:space="preserve">: </w:t>
      </w:r>
      <w:r w:rsidRPr="00E338B6">
        <w:rPr>
          <w:rFonts w:ascii="Times New Roman" w:eastAsia="等线" w:hAnsi="Times New Roman" w:cs="Times New Roman"/>
          <w:b/>
          <w:kern w:val="0"/>
          <w:sz w:val="20"/>
          <w:szCs w:val="24"/>
        </w:rPr>
        <w:t>Design for a unified LP-SS performed by LP-WUR for both synchronization and measurement is beneficial.</w:t>
      </w:r>
    </w:p>
    <w:p w14:paraId="3ED860AE" w14:textId="069C31DB" w:rsidR="00E43EC1" w:rsidRPr="00E338B6" w:rsidRDefault="00E43EC1" w:rsidP="0049604A">
      <w:pPr>
        <w:widowControl/>
        <w:adjustRightInd w:val="0"/>
        <w:snapToGrid w:val="0"/>
        <w:jc w:val="left"/>
        <w:rPr>
          <w:rFonts w:ascii="Times New Roman" w:eastAsia="等线"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PP9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b/>
          <w:kern w:val="0"/>
          <w:sz w:val="20"/>
          <w:szCs w:val="20"/>
          <w:lang w:eastAsia="en-US"/>
        </w:rPr>
        <w:t xml:space="preserve">Proposal </w:t>
      </w:r>
      <w:r>
        <w:rPr>
          <w:rFonts w:ascii="Times New Roman" w:eastAsia="Times New Roman" w:hAnsi="Times New Roman" w:cs="Times New Roman"/>
          <w:b/>
          <w:noProof/>
          <w:kern w:val="0"/>
          <w:sz w:val="20"/>
          <w:szCs w:val="20"/>
          <w:lang w:eastAsia="en-US"/>
        </w:rPr>
        <w:t>9</w:t>
      </w:r>
      <w:r w:rsidRPr="00B02027">
        <w:rPr>
          <w:rFonts w:ascii="Times New Roman" w:eastAsia="Times New Roman" w:hAnsi="Times New Roman" w:cs="Times New Roman"/>
          <w:b/>
          <w:kern w:val="0"/>
          <w:sz w:val="20"/>
          <w:szCs w:val="20"/>
          <w:lang w:eastAsia="en-US"/>
        </w:rPr>
        <w:t>:</w:t>
      </w:r>
      <w:r w:rsidRPr="00B02027">
        <w:rPr>
          <w:rFonts w:ascii="Times New Roman" w:eastAsia="宋体" w:hAnsi="Times New Roman" w:cs="Times New Roman"/>
          <w:b/>
          <w:kern w:val="0"/>
          <w:sz w:val="20"/>
          <w:szCs w:val="20"/>
        </w:rPr>
        <w:t xml:space="preserve"> </w:t>
      </w:r>
      <w:r w:rsidRPr="00E338B6">
        <w:rPr>
          <w:rFonts w:ascii="Times New Roman" w:eastAsia="等线" w:hAnsi="Times New Roman" w:cs="Times New Roman"/>
          <w:b/>
          <w:kern w:val="0"/>
          <w:sz w:val="20"/>
          <w:szCs w:val="24"/>
        </w:rPr>
        <w:t xml:space="preserve">Study suitable transmission periodicity of the LP-SS performed by LP-WUR for the following cases, </w:t>
      </w:r>
    </w:p>
    <w:p w14:paraId="0E01D61F" w14:textId="77777777" w:rsidR="00E43EC1" w:rsidRPr="0049604A" w:rsidRDefault="00E43EC1" w:rsidP="0049604A">
      <w:pPr>
        <w:pStyle w:val="affff0"/>
        <w:widowControl/>
        <w:numPr>
          <w:ilvl w:val="0"/>
          <w:numId w:val="77"/>
        </w:numPr>
        <w:adjustRightInd w:val="0"/>
        <w:snapToGrid w:val="0"/>
        <w:spacing w:beforeLines="50" w:before="120" w:afterLines="50" w:after="120"/>
        <w:ind w:firstLineChars="0"/>
        <w:rPr>
          <w:rFonts w:ascii="Times New Roman" w:eastAsia="等线" w:hAnsi="Times New Roman" w:cs="Times New Roman"/>
          <w:b/>
          <w:kern w:val="0"/>
          <w:sz w:val="20"/>
          <w:szCs w:val="24"/>
        </w:rPr>
      </w:pPr>
      <w:r w:rsidRPr="0049604A">
        <w:rPr>
          <w:rFonts w:ascii="Times New Roman" w:eastAsia="等线" w:hAnsi="Times New Roman" w:cs="Times New Roman"/>
          <w:b/>
          <w:kern w:val="0"/>
          <w:sz w:val="20"/>
          <w:szCs w:val="24"/>
        </w:rPr>
        <w:t>LP-SS case 1: LP-SS is used for synchronization and measurement purpose</w:t>
      </w:r>
    </w:p>
    <w:p w14:paraId="77800DBE" w14:textId="77777777" w:rsidR="00E43EC1" w:rsidRPr="0049604A" w:rsidRDefault="00E43EC1" w:rsidP="0049604A">
      <w:pPr>
        <w:pStyle w:val="affff0"/>
        <w:widowControl/>
        <w:numPr>
          <w:ilvl w:val="0"/>
          <w:numId w:val="77"/>
        </w:numPr>
        <w:adjustRightInd w:val="0"/>
        <w:snapToGrid w:val="0"/>
        <w:spacing w:beforeLines="50" w:before="120" w:afterLines="50" w:after="120"/>
        <w:ind w:firstLineChars="0"/>
        <w:rPr>
          <w:rFonts w:ascii="Times New Roman" w:eastAsia="等线" w:hAnsi="Times New Roman" w:cs="Times New Roman"/>
          <w:b/>
          <w:kern w:val="0"/>
          <w:sz w:val="20"/>
          <w:szCs w:val="24"/>
        </w:rPr>
      </w:pPr>
      <w:r w:rsidRPr="0049604A">
        <w:rPr>
          <w:rFonts w:ascii="Times New Roman" w:eastAsia="等线" w:hAnsi="Times New Roman" w:cs="Times New Roman"/>
          <w:b/>
          <w:kern w:val="0"/>
          <w:sz w:val="20"/>
          <w:szCs w:val="24"/>
        </w:rPr>
        <w:t>LP-SS case 2: LP-SS is used for measurement purpose</w:t>
      </w:r>
    </w:p>
    <w:p w14:paraId="1F05013E" w14:textId="7D9CCD9C" w:rsidR="00E43EC1" w:rsidRPr="00B02027" w:rsidRDefault="00E43EC1" w:rsidP="00B02027">
      <w:pPr>
        <w:widowControl/>
        <w:adjustRightInd w:val="0"/>
        <w:snapToGrid w:val="0"/>
        <w:rPr>
          <w:rFonts w:ascii="Times New Roman" w:eastAsia="宋体"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PP10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b/>
          <w:kern w:val="0"/>
          <w:sz w:val="20"/>
          <w:szCs w:val="20"/>
          <w:lang w:eastAsia="en-US"/>
        </w:rPr>
        <w:t xml:space="preserve">Proposal </w:t>
      </w:r>
      <w:r>
        <w:rPr>
          <w:rFonts w:ascii="Times New Roman" w:eastAsia="Times New Roman" w:hAnsi="Times New Roman" w:cs="Times New Roman"/>
          <w:b/>
          <w:noProof/>
          <w:kern w:val="0"/>
          <w:sz w:val="20"/>
          <w:szCs w:val="20"/>
          <w:lang w:eastAsia="en-US"/>
        </w:rPr>
        <w:t>10</w:t>
      </w:r>
      <w:r w:rsidRPr="00B02027">
        <w:rPr>
          <w:rFonts w:ascii="Times New Roman" w:eastAsia="Times New Roman" w:hAnsi="Times New Roman" w:cs="Times New Roman"/>
          <w:b/>
          <w:kern w:val="0"/>
          <w:sz w:val="20"/>
          <w:szCs w:val="20"/>
          <w:lang w:eastAsia="en-US"/>
        </w:rPr>
        <w:t>:</w:t>
      </w:r>
      <w:r w:rsidRPr="00B02027">
        <w:rPr>
          <w:rFonts w:ascii="Times New Roman" w:eastAsia="宋体" w:hAnsi="Times New Roman" w:cs="Times New Roman"/>
          <w:b/>
          <w:kern w:val="0"/>
          <w:sz w:val="20"/>
          <w:szCs w:val="24"/>
        </w:rPr>
        <w:t xml:space="preserve"> </w:t>
      </w:r>
      <w:r w:rsidRPr="00B02027">
        <w:rPr>
          <w:rFonts w:ascii="Times New Roman" w:eastAsia="宋体" w:hAnsi="Times New Roman" w:cs="Times New Roman" w:hint="eastAsia"/>
          <w:b/>
          <w:kern w:val="0"/>
          <w:sz w:val="20"/>
          <w:szCs w:val="24"/>
        </w:rPr>
        <w:t>F</w:t>
      </w:r>
      <w:r w:rsidRPr="00B02027">
        <w:rPr>
          <w:rFonts w:ascii="Times New Roman" w:eastAsia="宋体" w:hAnsi="Times New Roman" w:cs="Times New Roman"/>
          <w:b/>
          <w:kern w:val="0"/>
          <w:sz w:val="20"/>
          <w:szCs w:val="24"/>
        </w:rPr>
        <w:t>ollowing measurement metrics can be considered for measur</w:t>
      </w:r>
      <w:r>
        <w:rPr>
          <w:rFonts w:ascii="Times New Roman" w:eastAsia="宋体" w:hAnsi="Times New Roman" w:cs="Times New Roman"/>
          <w:b/>
          <w:kern w:val="0"/>
          <w:sz w:val="20"/>
          <w:szCs w:val="24"/>
        </w:rPr>
        <w:t>ement using</w:t>
      </w:r>
      <w:r w:rsidRPr="00B02027">
        <w:rPr>
          <w:rFonts w:ascii="Times New Roman" w:eastAsia="宋体" w:hAnsi="Times New Roman" w:cs="Times New Roman"/>
          <w:b/>
          <w:kern w:val="0"/>
          <w:sz w:val="20"/>
          <w:szCs w:val="24"/>
        </w:rPr>
        <w:t xml:space="preserve"> WUR</w:t>
      </w:r>
    </w:p>
    <w:p w14:paraId="1E0D63EB" w14:textId="77777777" w:rsidR="00E43EC1" w:rsidRPr="00DD09C7" w:rsidRDefault="00E43EC1" w:rsidP="00060D7A">
      <w:pPr>
        <w:widowControl/>
        <w:numPr>
          <w:ilvl w:val="0"/>
          <w:numId w:val="22"/>
        </w:numPr>
        <w:adjustRightInd w:val="0"/>
        <w:snapToGrid w:val="0"/>
        <w:jc w:val="left"/>
        <w:rPr>
          <w:rFonts w:ascii="Times New Roman" w:eastAsia="宋体" w:hAnsi="Times New Roman" w:cs="Times New Roman"/>
          <w:b/>
          <w:sz w:val="20"/>
          <w:szCs w:val="20"/>
        </w:rPr>
      </w:pPr>
      <w:r w:rsidRPr="00DD09C7">
        <w:rPr>
          <w:rFonts w:ascii="Times New Roman" w:eastAsia="宋体" w:hAnsi="Times New Roman" w:cs="Times New Roman"/>
          <w:b/>
          <w:sz w:val="20"/>
          <w:szCs w:val="20"/>
        </w:rPr>
        <w:t>LP-RSRP;</w:t>
      </w:r>
    </w:p>
    <w:p w14:paraId="02BEF149" w14:textId="77777777" w:rsidR="00E43EC1" w:rsidRPr="00E338B6" w:rsidRDefault="00E43EC1" w:rsidP="00060D7A">
      <w:pPr>
        <w:widowControl/>
        <w:numPr>
          <w:ilvl w:val="0"/>
          <w:numId w:val="22"/>
        </w:numPr>
        <w:adjustRightInd w:val="0"/>
        <w:snapToGrid w:val="0"/>
        <w:jc w:val="left"/>
        <w:rPr>
          <w:rFonts w:ascii="Times New Roman" w:eastAsia="宋体" w:hAnsi="Times New Roman" w:cs="Times New Roman"/>
          <w:b/>
          <w:color w:val="000000" w:themeColor="text1"/>
          <w:sz w:val="20"/>
          <w:szCs w:val="20"/>
        </w:rPr>
      </w:pPr>
      <w:r w:rsidRPr="00E338B6">
        <w:rPr>
          <w:rFonts w:ascii="Times New Roman" w:eastAsia="宋体" w:hAnsi="Times New Roman" w:cs="Times New Roman"/>
          <w:b/>
          <w:color w:val="000000" w:themeColor="text1"/>
          <w:sz w:val="20"/>
          <w:szCs w:val="20"/>
        </w:rPr>
        <w:t>LP-RSRQ;</w:t>
      </w:r>
    </w:p>
    <w:p w14:paraId="723B38DC" w14:textId="77777777" w:rsidR="00E43EC1" w:rsidRPr="00E338B6" w:rsidRDefault="00E43EC1" w:rsidP="00060D7A">
      <w:pPr>
        <w:widowControl/>
        <w:numPr>
          <w:ilvl w:val="0"/>
          <w:numId w:val="22"/>
        </w:numPr>
        <w:adjustRightInd w:val="0"/>
        <w:snapToGrid w:val="0"/>
        <w:jc w:val="left"/>
        <w:rPr>
          <w:rFonts w:ascii="Times New Roman" w:eastAsia="宋体" w:hAnsi="Times New Roman" w:cs="Times New Roman"/>
          <w:b/>
          <w:color w:val="000000" w:themeColor="text1"/>
          <w:sz w:val="20"/>
          <w:szCs w:val="20"/>
        </w:rPr>
      </w:pPr>
      <w:r w:rsidRPr="00E338B6">
        <w:rPr>
          <w:rFonts w:ascii="Times New Roman" w:eastAsia="宋体" w:hAnsi="Times New Roman" w:cs="Times New Roman"/>
          <w:b/>
          <w:color w:val="000000" w:themeColor="text1"/>
          <w:sz w:val="20"/>
          <w:szCs w:val="20"/>
        </w:rPr>
        <w:t xml:space="preserve">LP-SINR; </w:t>
      </w:r>
    </w:p>
    <w:p w14:paraId="65014ABB" w14:textId="77777777" w:rsidR="00E43EC1" w:rsidRPr="00E338B6" w:rsidRDefault="00E43EC1" w:rsidP="00E338B6">
      <w:pPr>
        <w:widowControl/>
        <w:numPr>
          <w:ilvl w:val="0"/>
          <w:numId w:val="22"/>
        </w:numPr>
        <w:adjustRightInd w:val="0"/>
        <w:snapToGrid w:val="0"/>
        <w:jc w:val="left"/>
        <w:rPr>
          <w:rFonts w:ascii="Times New Roman" w:eastAsia="宋体" w:hAnsi="Times New Roman" w:cs="Times New Roman"/>
          <w:b/>
          <w:color w:val="000000" w:themeColor="text1"/>
          <w:sz w:val="20"/>
          <w:szCs w:val="20"/>
        </w:rPr>
      </w:pPr>
      <w:r w:rsidRPr="00E338B6">
        <w:rPr>
          <w:rFonts w:ascii="Times New Roman" w:eastAsia="宋体" w:hAnsi="Times New Roman" w:cs="Times New Roman"/>
          <w:b/>
          <w:color w:val="000000" w:themeColor="text1"/>
          <w:sz w:val="20"/>
          <w:szCs w:val="20"/>
        </w:rPr>
        <w:t xml:space="preserve">Detection error rate. </w:t>
      </w:r>
    </w:p>
    <w:p w14:paraId="4591E2A3" w14:textId="1762FE72" w:rsidR="00E43EC1" w:rsidRPr="00B02027" w:rsidRDefault="00E43EC1" w:rsidP="00B02027">
      <w:pPr>
        <w:autoSpaceDE w:val="0"/>
        <w:autoSpaceDN w:val="0"/>
        <w:adjustRightInd w:val="0"/>
        <w:snapToGrid w:val="0"/>
        <w:spacing w:afterLines="50" w:after="120"/>
        <w:rPr>
          <w:rFonts w:ascii="Times New Roman" w:eastAsia="等线" w:hAnsi="Times New Roman" w:cs="Times New Roman"/>
          <w:b/>
          <w:color w:val="000000"/>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OB19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Segoe UI"/>
          <w:b/>
          <w:color w:val="000000"/>
          <w:kern w:val="0"/>
          <w:sz w:val="20"/>
          <w:szCs w:val="20"/>
        </w:rPr>
        <w:t xml:space="preserve">Observation </w:t>
      </w:r>
      <w:r>
        <w:rPr>
          <w:rFonts w:ascii="Times New Roman" w:eastAsia="MS Mincho" w:hAnsi="Times New Roman" w:cs="Segoe UI"/>
          <w:b/>
          <w:noProof/>
          <w:color w:val="000000"/>
          <w:kern w:val="0"/>
          <w:sz w:val="20"/>
          <w:szCs w:val="20"/>
        </w:rPr>
        <w:t>19</w:t>
      </w:r>
      <w:r w:rsidRPr="00B02027">
        <w:rPr>
          <w:rFonts w:ascii="Times New Roman" w:eastAsia="等线" w:hAnsi="Times New Roman" w:cs="Times New Roman"/>
          <w:b/>
          <w:color w:val="000000"/>
          <w:kern w:val="0"/>
          <w:sz w:val="20"/>
          <w:szCs w:val="20"/>
        </w:rPr>
        <w:t>: For coexistence bet</w:t>
      </w:r>
      <w:r w:rsidRPr="00B02027">
        <w:rPr>
          <w:rFonts w:ascii="Times New Roman" w:eastAsia="等线" w:hAnsi="Times New Roman" w:cs="Times New Roman"/>
          <w:b/>
          <w:color w:val="000000"/>
          <w:kern w:val="0"/>
          <w:sz w:val="20"/>
          <w:szCs w:val="24"/>
        </w:rPr>
        <w:t xml:space="preserve">ween legacy PDSCH and LP-WUS, </w:t>
      </w:r>
    </w:p>
    <w:p w14:paraId="08B05D3C" w14:textId="77777777" w:rsidR="00E43EC1" w:rsidRPr="00B02027" w:rsidRDefault="00E43EC1" w:rsidP="00060D7A">
      <w:pPr>
        <w:widowControl/>
        <w:numPr>
          <w:ilvl w:val="0"/>
          <w:numId w:val="23"/>
        </w:numPr>
        <w:autoSpaceDE w:val="0"/>
        <w:autoSpaceDN w:val="0"/>
        <w:adjustRightInd w:val="0"/>
        <w:snapToGrid w:val="0"/>
        <w:spacing w:afterLines="50" w:after="120"/>
        <w:jc w:val="left"/>
        <w:rPr>
          <w:rFonts w:ascii="Times New Roman" w:eastAsia="等线" w:hAnsi="Times New Roman" w:cs="Times New Roman"/>
          <w:b/>
          <w:color w:val="000000"/>
          <w:kern w:val="0"/>
          <w:sz w:val="20"/>
          <w:szCs w:val="24"/>
        </w:rPr>
      </w:pPr>
      <w:r w:rsidRPr="00B02027">
        <w:rPr>
          <w:rFonts w:ascii="Times New Roman" w:eastAsia="等线" w:hAnsi="Times New Roman" w:cs="Times New Roman"/>
          <w:b/>
          <w:color w:val="000000"/>
          <w:kern w:val="0"/>
          <w:sz w:val="20"/>
          <w:szCs w:val="24"/>
        </w:rPr>
        <w:t xml:space="preserve">Semi-static resource sharing by configuring RB-symbol-level or RE-level rate-matching patterns covering LP-WUS related signals can be used to improve the spectral efficiency.  </w:t>
      </w:r>
    </w:p>
    <w:p w14:paraId="70F58E5A" w14:textId="77777777" w:rsidR="00E43EC1" w:rsidRPr="00B02027" w:rsidRDefault="00E43EC1" w:rsidP="00060D7A">
      <w:pPr>
        <w:widowControl/>
        <w:numPr>
          <w:ilvl w:val="0"/>
          <w:numId w:val="23"/>
        </w:numPr>
        <w:autoSpaceDE w:val="0"/>
        <w:autoSpaceDN w:val="0"/>
        <w:adjustRightInd w:val="0"/>
        <w:snapToGrid w:val="0"/>
        <w:spacing w:afterLines="50" w:after="120"/>
        <w:jc w:val="left"/>
        <w:rPr>
          <w:rFonts w:ascii="Times New Roman" w:eastAsia="等线" w:hAnsi="Times New Roman" w:cs="Times New Roman"/>
          <w:b/>
          <w:color w:val="000000"/>
          <w:kern w:val="0"/>
          <w:sz w:val="20"/>
          <w:szCs w:val="24"/>
        </w:rPr>
      </w:pPr>
      <w:r w:rsidRPr="00B02027">
        <w:rPr>
          <w:rFonts w:ascii="Times New Roman" w:eastAsia="等线" w:hAnsi="Times New Roman" w:cs="Times New Roman"/>
          <w:b/>
          <w:color w:val="000000"/>
          <w:kern w:val="0"/>
          <w:sz w:val="20"/>
          <w:szCs w:val="24"/>
        </w:rPr>
        <w:t xml:space="preserve">Dynamic resource sharing can be used if PDSCH is scheduled by DCI format 1_1; If PDSCH is not scheduled by DCI format 1_1, it is up to </w:t>
      </w:r>
      <w:proofErr w:type="spellStart"/>
      <w:r w:rsidRPr="00B02027">
        <w:rPr>
          <w:rFonts w:ascii="Times New Roman" w:eastAsia="等线" w:hAnsi="Times New Roman" w:cs="Times New Roman"/>
          <w:b/>
          <w:color w:val="000000"/>
          <w:kern w:val="0"/>
          <w:sz w:val="20"/>
          <w:szCs w:val="24"/>
        </w:rPr>
        <w:t>gNB</w:t>
      </w:r>
      <w:proofErr w:type="spellEnd"/>
      <w:r w:rsidRPr="00B02027">
        <w:rPr>
          <w:rFonts w:ascii="Times New Roman" w:eastAsia="等线" w:hAnsi="Times New Roman" w:cs="Times New Roman"/>
          <w:b/>
          <w:color w:val="000000"/>
          <w:kern w:val="0"/>
          <w:sz w:val="20"/>
          <w:szCs w:val="24"/>
        </w:rPr>
        <w:t xml:space="preserve"> implementation whether and how LP-WUS related sign</w:t>
      </w:r>
      <w:r>
        <w:rPr>
          <w:rFonts w:ascii="Times New Roman" w:eastAsia="等线" w:hAnsi="Times New Roman" w:cs="Times New Roman"/>
          <w:b/>
          <w:color w:val="000000"/>
          <w:kern w:val="0"/>
          <w:sz w:val="20"/>
          <w:szCs w:val="24"/>
        </w:rPr>
        <w:t>a</w:t>
      </w:r>
      <w:r w:rsidRPr="00B02027">
        <w:rPr>
          <w:rFonts w:ascii="Times New Roman" w:eastAsia="等线" w:hAnsi="Times New Roman" w:cs="Times New Roman"/>
          <w:b/>
          <w:color w:val="000000"/>
          <w:kern w:val="0"/>
          <w:sz w:val="20"/>
          <w:szCs w:val="24"/>
        </w:rPr>
        <w:t>l is transmitted in PDSCH resource.</w:t>
      </w:r>
    </w:p>
    <w:p w14:paraId="1BBC0B73" w14:textId="180FFAFE" w:rsidR="00E43EC1" w:rsidRPr="0049604A" w:rsidRDefault="00E43EC1" w:rsidP="0049604A">
      <w:pPr>
        <w:widowControl/>
        <w:adjustRightInd w:val="0"/>
        <w:snapToGrid w:val="0"/>
        <w:spacing w:beforeLines="50" w:before="120" w:afterLines="50" w:after="120"/>
        <w:rPr>
          <w:rFonts w:ascii="Times New Roman" w:eastAsia="Times New Roman" w:hAnsi="Times New Roman" w:cs="Times New Roman"/>
          <w:b/>
          <w:kern w:val="0"/>
          <w:sz w:val="20"/>
          <w:szCs w:val="24"/>
          <w:lang w:eastAsia="en-US"/>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PP11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49604A">
        <w:rPr>
          <w:rFonts w:ascii="Times New Roman" w:eastAsia="Times New Roman" w:hAnsi="Times New Roman" w:cs="Times New Roman"/>
          <w:b/>
          <w:kern w:val="0"/>
          <w:sz w:val="20"/>
          <w:szCs w:val="24"/>
          <w:lang w:eastAsia="en-US"/>
        </w:rPr>
        <w:t xml:space="preserve">Proposal </w:t>
      </w:r>
      <w:r>
        <w:rPr>
          <w:rFonts w:ascii="Times" w:eastAsia="Times New Roman" w:hAnsi="Times" w:cs="Times"/>
          <w:b/>
          <w:noProof/>
          <w:kern w:val="0"/>
          <w:sz w:val="20"/>
          <w:szCs w:val="24"/>
          <w:lang w:eastAsia="en-US"/>
        </w:rPr>
        <w:t>11</w:t>
      </w:r>
      <w:r w:rsidRPr="0049604A">
        <w:rPr>
          <w:rFonts w:ascii="Times New Roman" w:eastAsia="Times New Roman" w:hAnsi="Times New Roman" w:cs="Times New Roman"/>
          <w:b/>
          <w:kern w:val="0"/>
          <w:sz w:val="20"/>
          <w:szCs w:val="24"/>
          <w:lang w:eastAsia="en-US"/>
        </w:rPr>
        <w:t>: Study both TDM and FDM multiplexing for co-existence between LP-WUS and legacy signals/channels, with both semi-static and dynamic manner.</w:t>
      </w:r>
    </w:p>
    <w:p w14:paraId="5004D18A" w14:textId="63E785AE" w:rsidR="00E43EC1" w:rsidRDefault="00E43EC1" w:rsidP="00B02027">
      <w:pPr>
        <w:widowControl/>
        <w:adjustRightInd w:val="0"/>
        <w:snapToGrid w:val="0"/>
        <w:spacing w:afterLines="50" w:after="120"/>
        <w:rPr>
          <w:rFonts w:ascii="Times New Roman" w:eastAsia="Times New Roman" w:hAnsi="Times New Roman" w:cs="Times New Roman"/>
          <w:b/>
          <w:kern w:val="0"/>
          <w:sz w:val="20"/>
          <w:szCs w:val="24"/>
          <w:lang w:eastAsia="en-US"/>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PP12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w:eastAsia="Times New Roman" w:hAnsi="Times" w:cs="Times"/>
          <w:b/>
          <w:noProof/>
          <w:kern w:val="0"/>
          <w:sz w:val="20"/>
          <w:szCs w:val="24"/>
          <w:lang w:eastAsia="en-US"/>
        </w:rPr>
        <w:t>12</w:t>
      </w:r>
      <w:r w:rsidRPr="00B02027">
        <w:rPr>
          <w:rFonts w:ascii="Times New Roman" w:eastAsia="Times New Roman" w:hAnsi="Times New Roman" w:cs="Times New Roman"/>
          <w:b/>
          <w:kern w:val="0"/>
          <w:sz w:val="20"/>
          <w:szCs w:val="24"/>
          <w:lang w:eastAsia="en-US"/>
        </w:rPr>
        <w:t>: Reusing the LP-WUS resources for other NR signal/channel transmissions should be allowed.</w:t>
      </w:r>
    </w:p>
    <w:p w14:paraId="232D2856" w14:textId="16713C18" w:rsidR="00E43EC1" w:rsidRPr="00B14D84" w:rsidRDefault="00E43EC1" w:rsidP="00B02027">
      <w:pPr>
        <w:widowControl/>
        <w:adjustRightInd w:val="0"/>
        <w:snapToGrid w:val="0"/>
        <w:spacing w:afterLines="50" w:after="120"/>
        <w:rPr>
          <w:rFonts w:ascii="Times New Roman"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PP13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w:eastAsia="Times New Roman" w:hAnsi="Times" w:cs="Times"/>
          <w:b/>
          <w:noProof/>
          <w:kern w:val="0"/>
          <w:sz w:val="20"/>
          <w:szCs w:val="24"/>
          <w:lang w:eastAsia="en-US"/>
        </w:rPr>
        <w:t>13</w:t>
      </w:r>
      <w:r>
        <w:rPr>
          <w:rFonts w:ascii="Times New Roman" w:hAnsi="Times New Roman" w:cs="Times New Roman"/>
          <w:b/>
          <w:kern w:val="0"/>
          <w:sz w:val="20"/>
          <w:szCs w:val="24"/>
        </w:rPr>
        <w:t xml:space="preserve">: </w:t>
      </w:r>
      <w:r w:rsidRPr="00612BAA">
        <w:rPr>
          <w:rFonts w:ascii="Times New Roman" w:hAnsi="Times New Roman" w:cs="Times New Roman"/>
          <w:b/>
          <w:kern w:val="0"/>
          <w:sz w:val="20"/>
          <w:szCs w:val="24"/>
        </w:rPr>
        <w:t>UE perform</w:t>
      </w:r>
      <w:r>
        <w:rPr>
          <w:rFonts w:ascii="Times New Roman" w:hAnsi="Times New Roman" w:cs="Times New Roman"/>
          <w:b/>
          <w:kern w:val="0"/>
          <w:sz w:val="20"/>
          <w:szCs w:val="24"/>
        </w:rPr>
        <w:t>s</w:t>
      </w:r>
      <w:r w:rsidRPr="00612BAA">
        <w:rPr>
          <w:rFonts w:ascii="Times New Roman" w:hAnsi="Times New Roman" w:cs="Times New Roman"/>
          <w:b/>
          <w:kern w:val="0"/>
          <w:sz w:val="20"/>
          <w:szCs w:val="24"/>
        </w:rPr>
        <w:t xml:space="preserve"> PO monitoring after main radio </w:t>
      </w:r>
      <w:r>
        <w:rPr>
          <w:rFonts w:ascii="Times New Roman" w:hAnsi="Times New Roman" w:cs="Times New Roman"/>
          <w:b/>
          <w:kern w:val="0"/>
          <w:sz w:val="20"/>
          <w:szCs w:val="24"/>
        </w:rPr>
        <w:t>is waken up</w:t>
      </w:r>
      <w:r w:rsidRPr="00612BAA">
        <w:rPr>
          <w:rFonts w:ascii="Times New Roman" w:hAnsi="Times New Roman" w:cs="Times New Roman"/>
          <w:b/>
          <w:kern w:val="0"/>
          <w:sz w:val="20"/>
          <w:szCs w:val="24"/>
        </w:rPr>
        <w:t xml:space="preserve"> from ultra-deep sleep</w:t>
      </w:r>
      <w:r>
        <w:rPr>
          <w:rFonts w:ascii="Times New Roman" w:hAnsi="Times New Roman" w:cs="Times New Roman"/>
          <w:b/>
          <w:kern w:val="0"/>
          <w:sz w:val="20"/>
          <w:szCs w:val="24"/>
        </w:rPr>
        <w:t>.</w:t>
      </w:r>
    </w:p>
    <w:p w14:paraId="381E11FE" w14:textId="3EF19E2A" w:rsidR="00E43EC1" w:rsidRPr="000C1D08" w:rsidRDefault="00E43EC1" w:rsidP="00145CC0">
      <w:pPr>
        <w:widowControl/>
        <w:adjustRightInd w:val="0"/>
        <w:snapToGrid w:val="0"/>
        <w:spacing w:afterLines="50" w:after="120"/>
        <w:rPr>
          <w:rFonts w:ascii="Times New Roman"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PP14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w:eastAsia="Times New Roman" w:hAnsi="Times" w:cs="Times"/>
          <w:b/>
          <w:noProof/>
          <w:kern w:val="0"/>
          <w:sz w:val="20"/>
          <w:szCs w:val="24"/>
          <w:lang w:eastAsia="en-US"/>
        </w:rPr>
        <w:t>14</w:t>
      </w:r>
      <w:r>
        <w:rPr>
          <w:rFonts w:ascii="Times New Roman" w:hAnsi="Times New Roman" w:cs="Times New Roman"/>
          <w:b/>
          <w:kern w:val="0"/>
          <w:sz w:val="20"/>
          <w:szCs w:val="24"/>
        </w:rPr>
        <w:t>:</w:t>
      </w:r>
      <w:r w:rsidRPr="000C1D08">
        <w:rPr>
          <w:rFonts w:ascii="Times New Roman" w:hAnsi="Times New Roman" w:cs="Times New Roman"/>
          <w:b/>
          <w:kern w:val="0"/>
          <w:sz w:val="20"/>
          <w:szCs w:val="24"/>
        </w:rPr>
        <w:t xml:space="preserve"> </w:t>
      </w:r>
      <w:r>
        <w:rPr>
          <w:rFonts w:ascii="Times New Roman" w:hAnsi="Times New Roman" w:cs="Times New Roman"/>
          <w:b/>
          <w:kern w:val="0"/>
          <w:sz w:val="20"/>
          <w:szCs w:val="24"/>
        </w:rPr>
        <w:t>For RRC idle/inactive mode, UE</w:t>
      </w:r>
      <w:r w:rsidRPr="000C1D08">
        <w:rPr>
          <w:rFonts w:ascii="Times New Roman" w:hAnsi="Times New Roman" w:cs="Times New Roman"/>
          <w:b/>
          <w:kern w:val="0"/>
          <w:sz w:val="20"/>
          <w:szCs w:val="24"/>
        </w:rPr>
        <w:t xml:space="preserve"> entering or exiting LP-WUS monitoring can be </w:t>
      </w:r>
      <w:r>
        <w:rPr>
          <w:rFonts w:ascii="Times New Roman" w:hAnsi="Times New Roman" w:cs="Times New Roman"/>
          <w:b/>
          <w:kern w:val="0"/>
          <w:sz w:val="20"/>
          <w:szCs w:val="24"/>
        </w:rPr>
        <w:t>triggered</w:t>
      </w:r>
      <w:r w:rsidRPr="000C1D08">
        <w:rPr>
          <w:rFonts w:ascii="Times New Roman" w:hAnsi="Times New Roman" w:cs="Times New Roman"/>
          <w:b/>
          <w:kern w:val="0"/>
          <w:sz w:val="20"/>
          <w:szCs w:val="24"/>
        </w:rPr>
        <w:t>:</w:t>
      </w:r>
    </w:p>
    <w:p w14:paraId="74A50A86" w14:textId="77777777" w:rsidR="00E43EC1" w:rsidRPr="000C1D08" w:rsidRDefault="00E43EC1" w:rsidP="000C1D08">
      <w:pPr>
        <w:pStyle w:val="affff0"/>
        <w:widowControl/>
        <w:numPr>
          <w:ilvl w:val="0"/>
          <w:numId w:val="68"/>
        </w:numPr>
        <w:adjustRightInd w:val="0"/>
        <w:snapToGrid w:val="0"/>
        <w:spacing w:afterLines="50" w:after="120"/>
        <w:ind w:firstLineChars="0"/>
        <w:rPr>
          <w:rFonts w:ascii="Times New Roman" w:hAnsi="Times New Roman" w:cs="Times New Roman"/>
          <w:b/>
          <w:kern w:val="0"/>
          <w:sz w:val="20"/>
          <w:szCs w:val="24"/>
        </w:rPr>
      </w:pPr>
      <w:r w:rsidRPr="000C1D08">
        <w:rPr>
          <w:rFonts w:ascii="Times New Roman" w:hAnsi="Times New Roman" w:cs="Times New Roman"/>
          <w:b/>
          <w:kern w:val="0"/>
          <w:sz w:val="20"/>
          <w:szCs w:val="24"/>
        </w:rPr>
        <w:t>Alt1: via explicit network indication;</w:t>
      </w:r>
    </w:p>
    <w:p w14:paraId="7A919AEE" w14:textId="77777777" w:rsidR="00E43EC1" w:rsidRPr="000C1D08" w:rsidRDefault="00E43EC1" w:rsidP="000C1D08">
      <w:pPr>
        <w:pStyle w:val="affff0"/>
        <w:widowControl/>
        <w:numPr>
          <w:ilvl w:val="0"/>
          <w:numId w:val="68"/>
        </w:numPr>
        <w:adjustRightInd w:val="0"/>
        <w:snapToGrid w:val="0"/>
        <w:spacing w:afterLines="50" w:after="120"/>
        <w:ind w:firstLineChars="0"/>
        <w:rPr>
          <w:rFonts w:ascii="Times New Roman" w:hAnsi="Times New Roman" w:cs="Times New Roman"/>
          <w:b/>
          <w:kern w:val="0"/>
          <w:sz w:val="20"/>
          <w:szCs w:val="24"/>
        </w:rPr>
      </w:pPr>
      <w:r w:rsidRPr="000C1D08">
        <w:rPr>
          <w:rFonts w:ascii="Times New Roman" w:hAnsi="Times New Roman" w:cs="Times New Roman"/>
          <w:b/>
          <w:kern w:val="0"/>
          <w:sz w:val="20"/>
          <w:szCs w:val="24"/>
        </w:rPr>
        <w:t xml:space="preserve">Alt2: based on pre-configured condition(s). And a UE does not need to send notifications to </w:t>
      </w:r>
      <w:proofErr w:type="spellStart"/>
      <w:r w:rsidRPr="000C1D08">
        <w:rPr>
          <w:rFonts w:ascii="Times New Roman" w:hAnsi="Times New Roman" w:cs="Times New Roman"/>
          <w:b/>
          <w:kern w:val="0"/>
          <w:sz w:val="20"/>
          <w:szCs w:val="24"/>
        </w:rPr>
        <w:t>gNB</w:t>
      </w:r>
      <w:proofErr w:type="spellEnd"/>
      <w:r w:rsidRPr="000C1D08">
        <w:rPr>
          <w:rFonts w:ascii="Times New Roman" w:hAnsi="Times New Roman" w:cs="Times New Roman"/>
          <w:b/>
          <w:kern w:val="0"/>
          <w:sz w:val="20"/>
          <w:szCs w:val="24"/>
        </w:rPr>
        <w:t xml:space="preserve"> about the updates on LP-WUS monitoring behavior.</w:t>
      </w:r>
    </w:p>
    <w:p w14:paraId="3F584B30" w14:textId="39494016" w:rsidR="00E43EC1" w:rsidRDefault="00E43EC1" w:rsidP="000C1D08">
      <w:pPr>
        <w:widowControl/>
        <w:adjustRightInd w:val="0"/>
        <w:snapToGrid w:val="0"/>
        <w:spacing w:afterLines="50" w:after="120"/>
        <w:rPr>
          <w:rFonts w:ascii="Times New Roman" w:hAnsi="Times New Roman" w:cs="Times New Roman"/>
          <w:b/>
          <w:kern w:val="0"/>
          <w:sz w:val="20"/>
          <w:szCs w:val="24"/>
        </w:rPr>
      </w:pPr>
      <w:r>
        <w:rPr>
          <w:rFonts w:ascii="Times New Roman" w:eastAsia="宋体" w:hAnsi="Times New Roman" w:cs="Times New Roman"/>
          <w:kern w:val="0"/>
          <w:sz w:val="20"/>
          <w:szCs w:val="24"/>
        </w:rPr>
        <w:lastRenderedPageBreak/>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PP15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w:eastAsia="Times New Roman" w:hAnsi="Times" w:cs="Times"/>
          <w:b/>
          <w:noProof/>
          <w:kern w:val="0"/>
          <w:sz w:val="20"/>
          <w:szCs w:val="24"/>
          <w:lang w:eastAsia="en-US"/>
        </w:rPr>
        <w:t>15</w:t>
      </w:r>
      <w:r>
        <w:rPr>
          <w:rFonts w:ascii="Times New Roman" w:hAnsi="Times New Roman" w:cs="Times New Roman"/>
          <w:b/>
          <w:kern w:val="0"/>
          <w:sz w:val="20"/>
          <w:szCs w:val="24"/>
        </w:rPr>
        <w:t>:</w:t>
      </w:r>
      <w:r w:rsidRPr="00ED7110">
        <w:rPr>
          <w:rFonts w:ascii="Times New Roman" w:hAnsi="Times New Roman" w:cs="Times New Roman"/>
          <w:b/>
          <w:kern w:val="0"/>
          <w:sz w:val="20"/>
          <w:szCs w:val="24"/>
        </w:rPr>
        <w:t xml:space="preserve"> </w:t>
      </w:r>
      <w:r>
        <w:rPr>
          <w:rFonts w:ascii="Times New Roman" w:hAnsi="Times New Roman" w:cs="Times New Roman"/>
          <w:b/>
          <w:kern w:val="0"/>
          <w:sz w:val="20"/>
          <w:szCs w:val="24"/>
        </w:rPr>
        <w:t xml:space="preserve">For LP-WUS monitoring in RRC connected mode, </w:t>
      </w:r>
      <w:r w:rsidRPr="0013214B">
        <w:rPr>
          <w:rFonts w:ascii="Times New Roman" w:hAnsi="Times New Roman" w:cs="Times New Roman"/>
          <w:b/>
          <w:kern w:val="0"/>
          <w:sz w:val="20"/>
          <w:szCs w:val="24"/>
        </w:rPr>
        <w:t xml:space="preserve">RLM/BFD/CSI measurements </w:t>
      </w:r>
      <w:r>
        <w:rPr>
          <w:rFonts w:ascii="Times New Roman" w:hAnsi="Times New Roman" w:cs="Times New Roman"/>
          <w:b/>
          <w:kern w:val="0"/>
          <w:sz w:val="20"/>
          <w:szCs w:val="24"/>
        </w:rPr>
        <w:t>are</w:t>
      </w:r>
      <w:r w:rsidRPr="0013214B">
        <w:rPr>
          <w:rFonts w:ascii="Times New Roman" w:hAnsi="Times New Roman" w:cs="Times New Roman"/>
          <w:b/>
          <w:kern w:val="0"/>
          <w:sz w:val="20"/>
          <w:szCs w:val="24"/>
        </w:rPr>
        <w:t xml:space="preserve"> </w:t>
      </w:r>
      <w:r w:rsidRPr="00ED7110">
        <w:rPr>
          <w:rFonts w:ascii="Times New Roman" w:hAnsi="Times New Roman" w:cs="Times New Roman"/>
          <w:b/>
          <w:kern w:val="0"/>
          <w:sz w:val="20"/>
          <w:szCs w:val="24"/>
        </w:rPr>
        <w:t>performed</w:t>
      </w:r>
      <w:r w:rsidRPr="0013214B">
        <w:rPr>
          <w:rFonts w:ascii="Times New Roman" w:hAnsi="Times New Roman" w:cs="Times New Roman"/>
          <w:b/>
          <w:kern w:val="0"/>
          <w:sz w:val="20"/>
          <w:szCs w:val="24"/>
        </w:rPr>
        <w:t xml:space="preserve"> by </w:t>
      </w:r>
      <w:r>
        <w:rPr>
          <w:rFonts w:ascii="Times New Roman" w:hAnsi="Times New Roman" w:cs="Times New Roman"/>
          <w:b/>
          <w:kern w:val="0"/>
          <w:sz w:val="20"/>
          <w:szCs w:val="24"/>
        </w:rPr>
        <w:t xml:space="preserve">UE Main Radio (MR) and </w:t>
      </w:r>
      <w:r w:rsidRPr="0013214B">
        <w:rPr>
          <w:rFonts w:ascii="Times New Roman" w:hAnsi="Times New Roman" w:cs="Times New Roman"/>
          <w:b/>
          <w:kern w:val="0"/>
          <w:sz w:val="20"/>
          <w:szCs w:val="24"/>
        </w:rPr>
        <w:t>the legacy procedures</w:t>
      </w:r>
      <w:r>
        <w:rPr>
          <w:rFonts w:ascii="Times New Roman" w:hAnsi="Times New Roman" w:cs="Times New Roman"/>
          <w:b/>
          <w:kern w:val="0"/>
          <w:sz w:val="20"/>
          <w:szCs w:val="24"/>
        </w:rPr>
        <w:t xml:space="preserve"> is reused</w:t>
      </w:r>
      <w:r w:rsidRPr="0013214B">
        <w:rPr>
          <w:rFonts w:ascii="Times New Roman" w:hAnsi="Times New Roman" w:cs="Times New Roman"/>
          <w:b/>
          <w:kern w:val="0"/>
          <w:sz w:val="20"/>
          <w:szCs w:val="24"/>
        </w:rPr>
        <w:t>.</w:t>
      </w:r>
    </w:p>
    <w:p w14:paraId="73EC7648" w14:textId="40E1C732" w:rsidR="00E43EC1" w:rsidRPr="00BD5199" w:rsidRDefault="00E43EC1" w:rsidP="000C1D08">
      <w:pPr>
        <w:widowControl/>
        <w:adjustRightInd w:val="0"/>
        <w:snapToGrid w:val="0"/>
        <w:spacing w:afterLines="50" w:after="120"/>
        <w:ind w:rightChars="100" w:right="210"/>
        <w:rPr>
          <w:rFonts w:ascii="Times New Roman"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PP16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w:eastAsia="Times New Roman" w:hAnsi="Times" w:cs="Times"/>
          <w:b/>
          <w:noProof/>
          <w:kern w:val="0"/>
          <w:sz w:val="20"/>
          <w:szCs w:val="24"/>
          <w:lang w:eastAsia="en-US"/>
        </w:rPr>
        <w:t>16</w:t>
      </w:r>
      <w:r>
        <w:rPr>
          <w:rFonts w:ascii="Times New Roman" w:hAnsi="Times New Roman" w:cs="Times New Roman"/>
          <w:b/>
          <w:kern w:val="0"/>
          <w:sz w:val="20"/>
          <w:szCs w:val="24"/>
        </w:rPr>
        <w:t>:</w:t>
      </w:r>
      <w:r w:rsidRPr="00BD5199" w:rsidDel="006B3F62">
        <w:rPr>
          <w:rFonts w:ascii="Times New Roman" w:hAnsi="Times New Roman" w:cs="Times New Roman"/>
          <w:b/>
          <w:kern w:val="0"/>
          <w:sz w:val="20"/>
          <w:szCs w:val="24"/>
        </w:rPr>
        <w:t xml:space="preserve"> </w:t>
      </w:r>
      <w:r w:rsidRPr="00BD5199">
        <w:rPr>
          <w:rFonts w:ascii="Times New Roman" w:hAnsi="Times New Roman" w:cs="Times New Roman"/>
          <w:b/>
          <w:kern w:val="0"/>
          <w:sz w:val="20"/>
          <w:szCs w:val="24"/>
        </w:rPr>
        <w:t xml:space="preserve">Study the procedures </w:t>
      </w:r>
      <w:r>
        <w:rPr>
          <w:rFonts w:ascii="Times New Roman" w:hAnsi="Times New Roman" w:cs="Times New Roman"/>
          <w:b/>
          <w:kern w:val="0"/>
          <w:sz w:val="20"/>
          <w:szCs w:val="24"/>
        </w:rPr>
        <w:t>of</w:t>
      </w:r>
      <w:r w:rsidRPr="00BD5199">
        <w:rPr>
          <w:rFonts w:ascii="Times New Roman" w:hAnsi="Times New Roman" w:cs="Times New Roman"/>
          <w:b/>
          <w:kern w:val="0"/>
          <w:sz w:val="20"/>
          <w:szCs w:val="24"/>
        </w:rPr>
        <w:t xml:space="preserve"> LP-WUS monitoring </w:t>
      </w:r>
      <w:r>
        <w:rPr>
          <w:rFonts w:ascii="Times New Roman" w:hAnsi="Times New Roman" w:cs="Times New Roman"/>
          <w:b/>
          <w:kern w:val="0"/>
          <w:sz w:val="20"/>
          <w:szCs w:val="24"/>
        </w:rPr>
        <w:t>interacting with the following for</w:t>
      </w:r>
      <w:r w:rsidRPr="00BD5199">
        <w:rPr>
          <w:rFonts w:ascii="Times New Roman" w:hAnsi="Times New Roman" w:cs="Times New Roman"/>
          <w:b/>
          <w:kern w:val="0"/>
          <w:sz w:val="20"/>
          <w:szCs w:val="24"/>
        </w:rPr>
        <w:t xml:space="preserve"> RRC connected mode</w:t>
      </w:r>
      <w:r>
        <w:rPr>
          <w:rFonts w:ascii="Times New Roman" w:hAnsi="Times New Roman" w:cs="Times New Roman"/>
          <w:b/>
          <w:kern w:val="0"/>
          <w:sz w:val="20"/>
          <w:szCs w:val="24"/>
        </w:rPr>
        <w:t>:</w:t>
      </w:r>
    </w:p>
    <w:p w14:paraId="51828CB6" w14:textId="77777777" w:rsidR="00E43EC1" w:rsidRPr="000C1D08" w:rsidRDefault="00E43EC1" w:rsidP="000C1D08">
      <w:pPr>
        <w:pStyle w:val="affff0"/>
        <w:widowControl/>
        <w:numPr>
          <w:ilvl w:val="0"/>
          <w:numId w:val="57"/>
        </w:numPr>
        <w:adjustRightInd w:val="0"/>
        <w:snapToGrid w:val="0"/>
        <w:spacing w:afterLines="50" w:after="120"/>
        <w:ind w:firstLineChars="0"/>
        <w:rPr>
          <w:rFonts w:ascii="Times New Roman" w:hAnsi="Times New Roman" w:cs="Times New Roman"/>
          <w:b/>
          <w:kern w:val="0"/>
          <w:sz w:val="20"/>
          <w:szCs w:val="24"/>
        </w:rPr>
      </w:pPr>
      <w:r w:rsidRPr="000C1D08">
        <w:rPr>
          <w:rFonts w:ascii="Times New Roman" w:hAnsi="Times New Roman" w:cs="Times New Roman"/>
          <w:b/>
          <w:kern w:val="0"/>
          <w:sz w:val="20"/>
          <w:szCs w:val="24"/>
        </w:rPr>
        <w:t>R16 DCP, R17 PDCCH skipping and R17 SSSG switching</w:t>
      </w:r>
    </w:p>
    <w:p w14:paraId="185CF2F8" w14:textId="77777777" w:rsidR="00E43EC1" w:rsidRPr="003F5E99" w:rsidRDefault="00E43EC1" w:rsidP="00BD5199">
      <w:pPr>
        <w:pStyle w:val="affff0"/>
        <w:widowControl/>
        <w:numPr>
          <w:ilvl w:val="0"/>
          <w:numId w:val="57"/>
        </w:numPr>
        <w:adjustRightInd w:val="0"/>
        <w:snapToGrid w:val="0"/>
        <w:spacing w:afterLines="50" w:after="120"/>
        <w:ind w:firstLineChars="0"/>
        <w:rPr>
          <w:rFonts w:ascii="Times New Roman" w:hAnsi="Times New Roman" w:cs="Times New Roman"/>
          <w:b/>
          <w:kern w:val="0"/>
          <w:sz w:val="20"/>
          <w:szCs w:val="24"/>
        </w:rPr>
      </w:pPr>
      <w:r w:rsidRPr="000C1D08">
        <w:rPr>
          <w:rFonts w:ascii="Times New Roman" w:hAnsi="Times New Roman" w:cs="Times New Roman"/>
          <w:b/>
          <w:kern w:val="0"/>
          <w:sz w:val="20"/>
          <w:szCs w:val="24"/>
        </w:rPr>
        <w:t>C-DRX</w:t>
      </w:r>
      <w:r w:rsidRPr="000C1D08" w:rsidDel="006B3F62">
        <w:rPr>
          <w:rFonts w:ascii="Times New Roman" w:hAnsi="Times New Roman" w:cs="Times New Roman"/>
          <w:b/>
          <w:kern w:val="0"/>
          <w:sz w:val="20"/>
          <w:szCs w:val="24"/>
        </w:rPr>
        <w:t xml:space="preserve"> </w:t>
      </w:r>
    </w:p>
    <w:p w14:paraId="24A38ADE" w14:textId="48B802F0" w:rsidR="00E43EC1" w:rsidRDefault="00E43EC1" w:rsidP="00BD5199">
      <w:pPr>
        <w:widowControl/>
        <w:adjustRightInd w:val="0"/>
        <w:snapToGrid w:val="0"/>
        <w:spacing w:afterLines="50" w:after="120"/>
        <w:rPr>
          <w:rFonts w:ascii="Times New Roman"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PP17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w:eastAsia="Times New Roman" w:hAnsi="Times" w:cs="Times"/>
          <w:b/>
          <w:noProof/>
          <w:kern w:val="0"/>
          <w:sz w:val="20"/>
          <w:szCs w:val="24"/>
          <w:lang w:eastAsia="en-US"/>
        </w:rPr>
        <w:t>17</w:t>
      </w:r>
      <w:r>
        <w:rPr>
          <w:rFonts w:ascii="Times New Roman" w:hAnsi="Times New Roman" w:cs="Times New Roman"/>
          <w:b/>
          <w:kern w:val="0"/>
          <w:sz w:val="20"/>
          <w:szCs w:val="24"/>
        </w:rPr>
        <w:t>:</w:t>
      </w:r>
      <w:r w:rsidRPr="00BD5199">
        <w:rPr>
          <w:rFonts w:ascii="Times New Roman" w:hAnsi="Times New Roman" w:cs="Times New Roman"/>
          <w:b/>
          <w:kern w:val="0"/>
          <w:sz w:val="20"/>
          <w:szCs w:val="24"/>
        </w:rPr>
        <w:t xml:space="preserve"> </w:t>
      </w:r>
      <w:r>
        <w:rPr>
          <w:rFonts w:ascii="Times New Roman" w:hAnsi="Times New Roman" w:cs="Times New Roman"/>
          <w:b/>
          <w:kern w:val="0"/>
          <w:sz w:val="20"/>
          <w:szCs w:val="24"/>
        </w:rPr>
        <w:t>For RRC connected mode, o</w:t>
      </w:r>
      <w:r w:rsidRPr="00BD5199">
        <w:rPr>
          <w:rFonts w:ascii="Times New Roman" w:hAnsi="Times New Roman" w:cs="Times New Roman"/>
          <w:b/>
          <w:kern w:val="0"/>
          <w:sz w:val="20"/>
          <w:szCs w:val="24"/>
        </w:rPr>
        <w:t xml:space="preserve">nce LP-WUS is detected by LP-WUR, UE resumes PDCCH monitoring from micro/light/deep sleep of </w:t>
      </w:r>
      <w:r w:rsidRPr="00BD5199" w:rsidDel="006B3F62">
        <w:rPr>
          <w:rFonts w:ascii="Times New Roman" w:hAnsi="Times New Roman" w:cs="Times New Roman"/>
          <w:b/>
          <w:kern w:val="0"/>
          <w:sz w:val="20"/>
          <w:szCs w:val="24"/>
        </w:rPr>
        <w:t>MR</w:t>
      </w:r>
      <w:r w:rsidRPr="00BD5199">
        <w:rPr>
          <w:rFonts w:ascii="Times New Roman" w:hAnsi="Times New Roman" w:cs="Times New Roman"/>
          <w:b/>
          <w:kern w:val="0"/>
          <w:sz w:val="20"/>
          <w:szCs w:val="24"/>
        </w:rPr>
        <w:t>.</w:t>
      </w:r>
    </w:p>
    <w:p w14:paraId="311333D3" w14:textId="77777777" w:rsidR="00E43EC1" w:rsidRPr="000C1D08" w:rsidRDefault="00E43EC1" w:rsidP="000C1D08">
      <w:pPr>
        <w:pStyle w:val="affff0"/>
        <w:widowControl/>
        <w:numPr>
          <w:ilvl w:val="0"/>
          <w:numId w:val="58"/>
        </w:numPr>
        <w:adjustRightInd w:val="0"/>
        <w:snapToGrid w:val="0"/>
        <w:spacing w:afterLines="50" w:after="120"/>
        <w:ind w:firstLineChars="0"/>
        <w:rPr>
          <w:rFonts w:ascii="Times New Roman" w:hAnsi="Times New Roman" w:cs="Times New Roman"/>
          <w:b/>
          <w:kern w:val="0"/>
          <w:sz w:val="20"/>
          <w:szCs w:val="24"/>
        </w:rPr>
      </w:pPr>
      <w:r>
        <w:rPr>
          <w:rFonts w:ascii="Times New Roman" w:hAnsi="Times New Roman" w:cs="Times New Roman"/>
          <w:b/>
          <w:kern w:val="0"/>
          <w:sz w:val="20"/>
          <w:szCs w:val="24"/>
        </w:rPr>
        <w:t>D</w:t>
      </w:r>
      <w:r w:rsidRPr="00BD5199">
        <w:rPr>
          <w:rFonts w:ascii="Times New Roman" w:hAnsi="Times New Roman" w:cs="Times New Roman"/>
          <w:b/>
          <w:kern w:val="0"/>
          <w:sz w:val="20"/>
          <w:szCs w:val="24"/>
        </w:rPr>
        <w:t xml:space="preserve">uring LP-WUS monitoring, </w:t>
      </w:r>
      <w:r>
        <w:rPr>
          <w:rFonts w:ascii="Times New Roman" w:hAnsi="Times New Roman" w:cs="Times New Roman"/>
          <w:b/>
          <w:kern w:val="0"/>
          <w:sz w:val="20"/>
          <w:szCs w:val="24"/>
        </w:rPr>
        <w:t>UE MR is not expected to</w:t>
      </w:r>
      <w:r w:rsidRPr="00BD5199">
        <w:rPr>
          <w:rFonts w:ascii="Times New Roman" w:hAnsi="Times New Roman" w:cs="Times New Roman"/>
          <w:b/>
          <w:kern w:val="0"/>
          <w:sz w:val="20"/>
          <w:szCs w:val="24"/>
        </w:rPr>
        <w:t xml:space="preserve"> enter </w:t>
      </w:r>
      <w:r>
        <w:rPr>
          <w:rFonts w:ascii="Times New Roman" w:hAnsi="Times New Roman" w:cs="Times New Roman"/>
          <w:b/>
          <w:kern w:val="0"/>
          <w:sz w:val="20"/>
          <w:szCs w:val="24"/>
        </w:rPr>
        <w:t xml:space="preserve">the </w:t>
      </w:r>
      <w:r w:rsidRPr="00BD5199">
        <w:rPr>
          <w:rFonts w:ascii="Times New Roman" w:hAnsi="Times New Roman" w:cs="Times New Roman"/>
          <w:b/>
          <w:kern w:val="0"/>
          <w:sz w:val="20"/>
          <w:szCs w:val="24"/>
        </w:rPr>
        <w:t>ultra-deep sleep to avoid long wake up delay</w:t>
      </w:r>
      <w:r>
        <w:rPr>
          <w:rFonts w:ascii="Times New Roman" w:hAnsi="Times New Roman" w:cs="Times New Roman"/>
          <w:b/>
          <w:kern w:val="0"/>
          <w:sz w:val="20"/>
          <w:szCs w:val="24"/>
        </w:rPr>
        <w:t>.</w:t>
      </w:r>
    </w:p>
    <w:p w14:paraId="41E3F210" w14:textId="5655907F" w:rsidR="00A70420" w:rsidRPr="00B02027" w:rsidRDefault="00E43EC1" w:rsidP="009310A7">
      <w:pPr>
        <w:widowControl/>
        <w:spacing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fldChar w:fldCharType="end"/>
      </w:r>
    </w:p>
    <w:p w14:paraId="0B0961FE" w14:textId="32A4F7B7" w:rsidR="00B02027" w:rsidRPr="0049604A" w:rsidRDefault="00B02027" w:rsidP="00B02027">
      <w:pPr>
        <w:keepNext/>
        <w:keepLines/>
        <w:widowControl/>
        <w:pBdr>
          <w:top w:val="single" w:sz="12" w:space="3" w:color="auto"/>
        </w:pBdr>
        <w:tabs>
          <w:tab w:val="left" w:pos="567"/>
        </w:tabs>
        <w:overflowPunct w:val="0"/>
        <w:autoSpaceDE w:val="0"/>
        <w:autoSpaceDN w:val="0"/>
        <w:adjustRightInd w:val="0"/>
        <w:spacing w:before="240" w:after="180"/>
        <w:ind w:leftChars="13" w:left="27"/>
        <w:textAlignment w:val="baseline"/>
        <w:outlineLvl w:val="0"/>
        <w:rPr>
          <w:rFonts w:ascii="Times New Roman" w:eastAsia="宋体" w:hAnsi="Times New Roman" w:cs="Times New Roman"/>
          <w:kern w:val="0"/>
          <w:sz w:val="36"/>
          <w:szCs w:val="20"/>
        </w:rPr>
      </w:pPr>
      <w:r w:rsidRPr="00B02027">
        <w:rPr>
          <w:rFonts w:ascii="Arial" w:eastAsia="宋体" w:hAnsi="Arial" w:cs="Times New Roman"/>
          <w:kern w:val="0"/>
          <w:sz w:val="36"/>
          <w:szCs w:val="20"/>
        </w:rPr>
        <w:t>References</w:t>
      </w:r>
    </w:p>
    <w:p w14:paraId="300F17EF" w14:textId="7857F82E" w:rsidR="00B02027" w:rsidRPr="0049604A" w:rsidRDefault="00B02027" w:rsidP="0049604A">
      <w:pPr>
        <w:widowControl/>
        <w:numPr>
          <w:ilvl w:val="0"/>
          <w:numId w:val="24"/>
        </w:numPr>
        <w:spacing w:after="120"/>
        <w:jc w:val="left"/>
        <w:rPr>
          <w:rFonts w:ascii="Times New Roman" w:eastAsia="Times New Roman" w:hAnsi="Times New Roman" w:cs="Times New Roman"/>
          <w:color w:val="0000FF"/>
          <w:kern w:val="0"/>
          <w:sz w:val="20"/>
          <w:szCs w:val="24"/>
          <w:u w:val="single"/>
        </w:rPr>
      </w:pPr>
      <w:bookmarkStart w:id="51" w:name="_Ref115439951"/>
      <w:bookmarkStart w:id="52" w:name="_Hlk115169067"/>
      <w:r w:rsidRPr="0049604A">
        <w:rPr>
          <w:rFonts w:ascii="Times New Roman" w:eastAsia="Times New Roman" w:hAnsi="Times New Roman" w:cs="Times New Roman"/>
          <w:kern w:val="0"/>
          <w:sz w:val="20"/>
          <w:szCs w:val="20"/>
          <w:lang w:eastAsia="en-US"/>
        </w:rPr>
        <w:t>Chairman’s Notes of RAN1 #</w:t>
      </w:r>
      <w:bookmarkEnd w:id="51"/>
      <w:r w:rsidR="00BF273A" w:rsidRPr="0049604A">
        <w:rPr>
          <w:rFonts w:ascii="Times New Roman" w:eastAsia="Times New Roman" w:hAnsi="Times New Roman" w:cs="Times New Roman"/>
          <w:kern w:val="0"/>
          <w:sz w:val="20"/>
          <w:szCs w:val="20"/>
          <w:lang w:eastAsia="en-US"/>
        </w:rPr>
        <w:t>112</w:t>
      </w:r>
      <w:r w:rsidRPr="0049604A">
        <w:rPr>
          <w:rFonts w:ascii="Times New Roman" w:eastAsia="Times New Roman" w:hAnsi="Times New Roman" w:cs="Times New Roman"/>
          <w:kern w:val="0"/>
          <w:sz w:val="20"/>
          <w:szCs w:val="20"/>
          <w:lang w:eastAsia="en-US"/>
        </w:rPr>
        <w:t xml:space="preserve">. </w:t>
      </w:r>
      <w:bookmarkEnd w:id="52"/>
    </w:p>
    <w:p w14:paraId="4E15F614" w14:textId="77777777" w:rsidR="00B02027" w:rsidRPr="00B02027" w:rsidRDefault="00B02027" w:rsidP="00060D7A">
      <w:pPr>
        <w:widowControl/>
        <w:numPr>
          <w:ilvl w:val="0"/>
          <w:numId w:val="24"/>
        </w:numPr>
        <w:spacing w:after="120"/>
        <w:jc w:val="left"/>
        <w:rPr>
          <w:rFonts w:ascii="Times New Roman" w:eastAsia="宋体" w:hAnsi="Times New Roman" w:cs="Times New Roman"/>
          <w:sz w:val="20"/>
          <w:szCs w:val="20"/>
        </w:rPr>
      </w:pPr>
      <w:bookmarkStart w:id="53" w:name="_Ref115038648"/>
      <w:r w:rsidRPr="00B02027">
        <w:rPr>
          <w:rFonts w:ascii="Times New Roman" w:eastAsia="宋体" w:hAnsi="Times New Roman" w:cs="Times New Roman"/>
          <w:sz w:val="20"/>
          <w:szCs w:val="20"/>
        </w:rPr>
        <w:t xml:space="preserve">IEEE P802.11ba, Part 11: Wireless LAN Medium Access Control </w:t>
      </w:r>
      <w:r w:rsidRPr="00B02027">
        <w:rPr>
          <w:rFonts w:ascii="Times New Roman" w:eastAsia="宋体" w:hAnsi="Times New Roman" w:cs="Times New Roman"/>
          <w:sz w:val="20"/>
          <w:szCs w:val="20"/>
        </w:rPr>
        <w:t> (MAC) and Physical Layer (PHY) Specifications, Amendment 3: Wake-Up Radio Operation.</w:t>
      </w:r>
      <w:bookmarkEnd w:id="53"/>
    </w:p>
    <w:p w14:paraId="59ED7817" w14:textId="233533CA" w:rsidR="00B02027" w:rsidRPr="00B02027" w:rsidRDefault="00F102C2" w:rsidP="00060D7A">
      <w:pPr>
        <w:widowControl/>
        <w:numPr>
          <w:ilvl w:val="0"/>
          <w:numId w:val="24"/>
        </w:numPr>
        <w:spacing w:after="120"/>
        <w:jc w:val="left"/>
        <w:rPr>
          <w:rFonts w:ascii="Times New Roman" w:eastAsia="宋体" w:hAnsi="Times New Roman" w:cs="Times New Roman"/>
          <w:sz w:val="20"/>
          <w:szCs w:val="20"/>
        </w:rPr>
      </w:pPr>
      <w:bookmarkStart w:id="54" w:name="_Ref131798330"/>
      <w:r w:rsidRPr="00F102C2">
        <w:rPr>
          <w:rFonts w:ascii="Times New Roman" w:eastAsia="宋体" w:hAnsi="Times New Roman" w:cs="Times New Roman"/>
          <w:sz w:val="20"/>
          <w:szCs w:val="20"/>
        </w:rPr>
        <w:t>R1-</w:t>
      </w:r>
      <w:r w:rsidR="00127366" w:rsidRPr="00F102C2">
        <w:rPr>
          <w:rFonts w:ascii="Times New Roman" w:eastAsia="宋体" w:hAnsi="Times New Roman" w:cs="Times New Roman"/>
          <w:sz w:val="20"/>
          <w:szCs w:val="20"/>
        </w:rPr>
        <w:t>230250</w:t>
      </w:r>
      <w:r w:rsidR="00127366">
        <w:rPr>
          <w:rFonts w:ascii="Times New Roman" w:eastAsia="宋体" w:hAnsi="Times New Roman" w:cs="Times New Roman"/>
          <w:sz w:val="20"/>
          <w:szCs w:val="20"/>
        </w:rPr>
        <w:t>6</w:t>
      </w:r>
      <w:r w:rsidR="00B02027" w:rsidRPr="00B02027">
        <w:rPr>
          <w:rFonts w:ascii="Times New Roman" w:eastAsia="宋体" w:hAnsi="Times New Roman" w:cs="Times New Roman"/>
          <w:sz w:val="20"/>
          <w:szCs w:val="20"/>
        </w:rPr>
        <w:t>, Evaluation methodologies for R18 LP-WUS/WUR, RAN1#112</w:t>
      </w:r>
      <w:r>
        <w:rPr>
          <w:rFonts w:ascii="Times New Roman" w:eastAsia="宋体" w:hAnsi="Times New Roman" w:cs="Times New Roman"/>
          <w:sz w:val="20"/>
          <w:szCs w:val="20"/>
        </w:rPr>
        <w:t>e-bis</w:t>
      </w:r>
      <w:r w:rsidR="00B02027" w:rsidRPr="00B02027">
        <w:rPr>
          <w:rFonts w:ascii="Times New Roman" w:eastAsia="宋体" w:hAnsi="Times New Roman" w:cs="Times New Roman"/>
          <w:sz w:val="20"/>
          <w:szCs w:val="20"/>
        </w:rPr>
        <w:t>, vivo.</w:t>
      </w:r>
      <w:bookmarkStart w:id="55" w:name="_Ref127536942"/>
      <w:bookmarkEnd w:id="54"/>
    </w:p>
    <w:p w14:paraId="0624FDC0" w14:textId="4768675F" w:rsidR="00B02027" w:rsidRPr="00A41CD2" w:rsidRDefault="00C067A7" w:rsidP="00060D7A">
      <w:pPr>
        <w:widowControl/>
        <w:numPr>
          <w:ilvl w:val="0"/>
          <w:numId w:val="24"/>
        </w:numPr>
        <w:spacing w:after="120"/>
        <w:jc w:val="left"/>
        <w:rPr>
          <w:rFonts w:ascii="Times New Roman" w:eastAsia="宋体" w:hAnsi="Times New Roman" w:cs="Times New Roman"/>
          <w:sz w:val="20"/>
          <w:szCs w:val="20"/>
        </w:rPr>
      </w:pPr>
      <w:bookmarkStart w:id="56" w:name="_Ref127535830"/>
      <w:bookmarkEnd w:id="55"/>
      <w:r w:rsidRPr="00B02027">
        <w:rPr>
          <w:rFonts w:ascii="Times New Roman" w:eastAsia="宋体" w:hAnsi="Times New Roman" w:cs="Times New Roman"/>
          <w:kern w:val="0"/>
          <w:sz w:val="20"/>
          <w:szCs w:val="20"/>
        </w:rPr>
        <w:t>Venkata Subramanian</w:t>
      </w:r>
      <w:r w:rsidR="00B02027" w:rsidRPr="00B02027">
        <w:rPr>
          <w:rFonts w:ascii="Times New Roman" w:eastAsia="宋体" w:hAnsi="Times New Roman" w:cs="Times New Roman"/>
          <w:kern w:val="0"/>
          <w:sz w:val="20"/>
          <w:szCs w:val="20"/>
        </w:rPr>
        <w:t xml:space="preserve"> Sridharan</w:t>
      </w:r>
      <w:r w:rsidR="00513300">
        <w:rPr>
          <w:rFonts w:ascii="Times New Roman" w:eastAsia="宋体" w:hAnsi="Times New Roman" w:cs="Times New Roman"/>
          <w:kern w:val="0"/>
          <w:sz w:val="20"/>
          <w:szCs w:val="20"/>
        </w:rPr>
        <w:t xml:space="preserve"> </w:t>
      </w:r>
      <w:r w:rsidR="00B02027" w:rsidRPr="00B02027">
        <w:rPr>
          <w:rFonts w:ascii="Times New Roman" w:eastAsia="Times New Roman" w:hAnsi="Times New Roman" w:cs="Times New Roman"/>
          <w:kern w:val="0"/>
          <w:sz w:val="20"/>
          <w:szCs w:val="20"/>
          <w:lang w:eastAsia="en-US"/>
        </w:rPr>
        <w:t>(2012).</w:t>
      </w:r>
      <w:r w:rsidR="00B02027" w:rsidRPr="00B02027">
        <w:rPr>
          <w:rFonts w:ascii="Times New Roman" w:eastAsia="宋体" w:hAnsi="Times New Roman" w:cs="Times New Roman"/>
          <w:kern w:val="0"/>
          <w:sz w:val="20"/>
          <w:szCs w:val="20"/>
        </w:rPr>
        <w:t xml:space="preserve"> Interference cancellation techniques for low power wireless sensors</w:t>
      </w:r>
      <w:r w:rsidR="00B02027" w:rsidRPr="00B02027">
        <w:rPr>
          <w:rFonts w:ascii="Times New Roman" w:eastAsia="Times New Roman" w:hAnsi="Times New Roman" w:cs="Times New Roman"/>
          <w:kern w:val="0"/>
          <w:sz w:val="20"/>
          <w:szCs w:val="20"/>
          <w:lang w:eastAsia="en-US"/>
        </w:rPr>
        <w:t>.</w:t>
      </w:r>
      <w:r w:rsidR="00B02027" w:rsidRPr="00B02027">
        <w:rPr>
          <w:rFonts w:ascii="Times New Roman" w:eastAsia="宋体" w:hAnsi="Times New Roman" w:cs="Times New Roman"/>
          <w:kern w:val="0"/>
          <w:sz w:val="20"/>
          <w:szCs w:val="20"/>
        </w:rPr>
        <w:t xml:space="preserve"> Delft University of Technology</w:t>
      </w:r>
      <w:bookmarkEnd w:id="56"/>
    </w:p>
    <w:p w14:paraId="2946B884" w14:textId="578827C7" w:rsidR="00A41CD2" w:rsidRPr="00E338B6" w:rsidRDefault="00A41CD2" w:rsidP="00060D7A">
      <w:pPr>
        <w:widowControl/>
        <w:numPr>
          <w:ilvl w:val="0"/>
          <w:numId w:val="24"/>
        </w:numPr>
        <w:spacing w:after="120"/>
        <w:jc w:val="left"/>
        <w:rPr>
          <w:rFonts w:ascii="Times New Roman" w:eastAsia="Times New Roman" w:hAnsi="Times New Roman" w:cs="Times New Roman"/>
          <w:kern w:val="0"/>
          <w:sz w:val="20"/>
          <w:szCs w:val="20"/>
          <w:lang w:eastAsia="en-US"/>
        </w:rPr>
      </w:pPr>
      <w:bookmarkStart w:id="57" w:name="_Ref131536524"/>
      <w:r w:rsidRPr="00E338B6">
        <w:rPr>
          <w:rFonts w:ascii="Times New Roman" w:eastAsia="Times New Roman" w:hAnsi="Times New Roman" w:cs="Times New Roman"/>
          <w:kern w:val="0"/>
          <w:sz w:val="20"/>
          <w:szCs w:val="20"/>
          <w:lang w:eastAsia="en-US"/>
        </w:rPr>
        <w:t xml:space="preserve">D. Ye, R. van der Zee and B. </w:t>
      </w:r>
      <w:proofErr w:type="spellStart"/>
      <w:r w:rsidRPr="00E338B6">
        <w:rPr>
          <w:rFonts w:ascii="Times New Roman" w:eastAsia="Times New Roman" w:hAnsi="Times New Roman" w:cs="Times New Roman"/>
          <w:kern w:val="0"/>
          <w:sz w:val="20"/>
          <w:szCs w:val="20"/>
          <w:lang w:eastAsia="en-US"/>
        </w:rPr>
        <w:t>Nauta</w:t>
      </w:r>
      <w:proofErr w:type="spellEnd"/>
      <w:r w:rsidRPr="00E338B6">
        <w:rPr>
          <w:rFonts w:ascii="Times New Roman" w:eastAsia="Times New Roman" w:hAnsi="Times New Roman" w:cs="Times New Roman"/>
          <w:kern w:val="0"/>
          <w:sz w:val="20"/>
          <w:szCs w:val="20"/>
          <w:lang w:eastAsia="en-US"/>
        </w:rPr>
        <w:t>, "A 915 MHz 175 </w:t>
      </w:r>
      <w:proofErr w:type="spellStart"/>
      <w:r w:rsidRPr="00E338B6">
        <w:rPr>
          <w:rFonts w:ascii="Times New Roman" w:eastAsia="Times New Roman" w:hAnsi="Times New Roman" w:cs="Times New Roman" w:hint="eastAsia"/>
          <w:kern w:val="0"/>
          <w:sz w:val="20"/>
          <w:szCs w:val="20"/>
          <w:lang w:eastAsia="en-US"/>
        </w:rPr>
        <w:t>μW</w:t>
      </w:r>
      <w:proofErr w:type="spellEnd"/>
      <w:r w:rsidRPr="00E338B6">
        <w:rPr>
          <w:rFonts w:ascii="Times New Roman" w:eastAsia="Times New Roman" w:hAnsi="Times New Roman" w:cs="Times New Roman"/>
          <w:kern w:val="0"/>
          <w:sz w:val="20"/>
          <w:szCs w:val="20"/>
          <w:lang w:eastAsia="en-US"/>
        </w:rPr>
        <w:t> Receiver Using Transmitted-Reference and Shifted Limiters for 50 dB In-Band Interference Tolerance," in </w:t>
      </w:r>
      <w:r w:rsidRPr="00E338B6">
        <w:rPr>
          <w:rFonts w:ascii="Times New Roman" w:eastAsia="Times New Roman" w:hAnsi="Times New Roman" w:cs="Times New Roman"/>
          <w:kern w:val="0"/>
          <w:lang w:eastAsia="en-US"/>
        </w:rPr>
        <w:t>IEEE Journal of Solid-State Circuits</w:t>
      </w:r>
      <w:r w:rsidRPr="00E338B6">
        <w:rPr>
          <w:rFonts w:ascii="Times New Roman" w:eastAsia="Times New Roman" w:hAnsi="Times New Roman" w:cs="Times New Roman"/>
          <w:kern w:val="0"/>
          <w:sz w:val="20"/>
          <w:szCs w:val="20"/>
          <w:lang w:eastAsia="en-US"/>
        </w:rPr>
        <w:t xml:space="preserve">, vol. 51, no. 12, pp. 3114-3124, Dec. 2016, </w:t>
      </w:r>
      <w:proofErr w:type="spellStart"/>
      <w:r w:rsidRPr="00E338B6">
        <w:rPr>
          <w:rFonts w:ascii="Times New Roman" w:eastAsia="Times New Roman" w:hAnsi="Times New Roman" w:cs="Times New Roman"/>
          <w:kern w:val="0"/>
          <w:sz w:val="20"/>
          <w:szCs w:val="20"/>
          <w:lang w:eastAsia="en-US"/>
        </w:rPr>
        <w:t>doi</w:t>
      </w:r>
      <w:proofErr w:type="spellEnd"/>
      <w:r w:rsidRPr="00E338B6">
        <w:rPr>
          <w:rFonts w:ascii="Times New Roman" w:eastAsia="Times New Roman" w:hAnsi="Times New Roman" w:cs="Times New Roman"/>
          <w:kern w:val="0"/>
          <w:sz w:val="20"/>
          <w:szCs w:val="20"/>
          <w:lang w:eastAsia="en-US"/>
        </w:rPr>
        <w:t>: 10.1109/JSSC.2016.2602943.</w:t>
      </w:r>
      <w:bookmarkEnd w:id="57"/>
    </w:p>
    <w:bookmarkEnd w:id="0"/>
    <w:p w14:paraId="542757BC" w14:textId="4070AA7D" w:rsidR="00B02027" w:rsidRPr="00B02027" w:rsidRDefault="00B02027" w:rsidP="00B02027">
      <w:pPr>
        <w:keepNext/>
        <w:keepLines/>
        <w:widowControl/>
        <w:pBdr>
          <w:top w:val="single" w:sz="12" w:space="3" w:color="auto"/>
        </w:pBdr>
        <w:tabs>
          <w:tab w:val="left" w:pos="567"/>
        </w:tabs>
        <w:overflowPunct w:val="0"/>
        <w:autoSpaceDE w:val="0"/>
        <w:autoSpaceDN w:val="0"/>
        <w:adjustRightInd w:val="0"/>
        <w:spacing w:before="240" w:after="180"/>
        <w:ind w:leftChars="13" w:left="27"/>
        <w:textAlignment w:val="baseline"/>
        <w:outlineLvl w:val="0"/>
        <w:rPr>
          <w:rFonts w:ascii="Arial" w:eastAsia="宋体" w:hAnsi="Arial" w:cs="Times New Roman"/>
          <w:kern w:val="0"/>
          <w:sz w:val="36"/>
          <w:szCs w:val="20"/>
        </w:rPr>
      </w:pPr>
      <w:r w:rsidRPr="00B02027">
        <w:rPr>
          <w:rFonts w:ascii="Arial" w:eastAsia="宋体" w:hAnsi="Arial" w:cs="Times New Roman"/>
          <w:kern w:val="0"/>
          <w:sz w:val="36"/>
          <w:szCs w:val="20"/>
        </w:rPr>
        <w:t>Appendix A –</w:t>
      </w:r>
      <w:r w:rsidRPr="00B02027">
        <w:rPr>
          <w:rFonts w:ascii="Arial" w:eastAsia="宋体" w:hAnsi="Arial" w:cs="Times New Roman" w:hint="eastAsia"/>
          <w:kern w:val="0"/>
          <w:sz w:val="36"/>
          <w:szCs w:val="20"/>
        </w:rPr>
        <w:t>S</w:t>
      </w:r>
      <w:r w:rsidRPr="00B02027">
        <w:rPr>
          <w:rFonts w:ascii="Arial" w:eastAsia="宋体" w:hAnsi="Arial" w:cs="Times New Roman"/>
          <w:kern w:val="0"/>
          <w:sz w:val="36"/>
          <w:szCs w:val="20"/>
        </w:rPr>
        <w:t xml:space="preserve">imulation </w:t>
      </w:r>
      <w:r w:rsidR="00C067A7" w:rsidRPr="00B02027">
        <w:rPr>
          <w:rFonts w:ascii="Arial" w:eastAsia="宋体" w:hAnsi="Arial" w:cs="Times New Roman"/>
          <w:kern w:val="0"/>
          <w:sz w:val="36"/>
          <w:szCs w:val="20"/>
        </w:rPr>
        <w:t>assumptions</w:t>
      </w:r>
    </w:p>
    <w:p w14:paraId="045DAEDA" w14:textId="77777777" w:rsidR="00B02027" w:rsidRPr="00B02027" w:rsidRDefault="00B02027" w:rsidP="00B02027">
      <w:pPr>
        <w:widowControl/>
        <w:spacing w:beforeLines="50" w:before="120" w:after="120"/>
        <w:jc w:val="center"/>
        <w:rPr>
          <w:rFonts w:ascii="Times New Roman" w:eastAsia="宋体" w:hAnsi="Times New Roman" w:cs="Times New Roman"/>
          <w:kern w:val="0"/>
          <w:sz w:val="20"/>
          <w:szCs w:val="24"/>
        </w:rPr>
      </w:pPr>
      <w:bookmarkStart w:id="58" w:name="_Ref53480048"/>
      <w:r w:rsidRPr="00B02027">
        <w:rPr>
          <w:rFonts w:ascii="Times New Roman" w:eastAsia="宋体" w:hAnsi="Times New Roman" w:cs="Times New Roman"/>
          <w:b/>
          <w:kern w:val="0"/>
          <w:sz w:val="20"/>
          <w:szCs w:val="24"/>
        </w:rPr>
        <w:t xml:space="preserve">Table </w:t>
      </w:r>
      <w:bookmarkEnd w:id="58"/>
      <w:r w:rsidRPr="00B02027">
        <w:rPr>
          <w:rFonts w:ascii="Times New Roman" w:eastAsia="宋体" w:hAnsi="Times New Roman" w:cs="Times New Roman"/>
          <w:b/>
          <w:kern w:val="0"/>
          <w:sz w:val="20"/>
          <w:szCs w:val="24"/>
        </w:rPr>
        <w:t>1</w:t>
      </w:r>
      <w:r w:rsidRPr="00B02027">
        <w:rPr>
          <w:rFonts w:ascii="Times New Roman" w:eastAsia="Times New Roman" w:hAnsi="Times New Roman" w:cs="Times New Roman"/>
          <w:b/>
          <w:kern w:val="0"/>
          <w:sz w:val="20"/>
          <w:szCs w:val="24"/>
          <w:lang w:eastAsia="en-US"/>
        </w:rPr>
        <w:t>.</w:t>
      </w:r>
      <w:r w:rsidRPr="00B02027">
        <w:rPr>
          <w:rFonts w:ascii="Times New Roman" w:eastAsia="宋体" w:hAnsi="Times New Roman" w:cs="Times New Roman"/>
          <w:b/>
          <w:kern w:val="0"/>
          <w:sz w:val="20"/>
          <w:szCs w:val="24"/>
        </w:rPr>
        <w:t xml:space="preserve"> Assumptions for link level simulation for LP-WUS</w:t>
      </w:r>
    </w:p>
    <w:tbl>
      <w:tblPr>
        <w:tblStyle w:val="72"/>
        <w:tblW w:w="8859" w:type="dxa"/>
        <w:jc w:val="center"/>
        <w:tblLayout w:type="fixed"/>
        <w:tblLook w:val="04A0" w:firstRow="1" w:lastRow="0" w:firstColumn="1" w:lastColumn="0" w:noHBand="0" w:noVBand="1"/>
      </w:tblPr>
      <w:tblGrid>
        <w:gridCol w:w="1803"/>
        <w:gridCol w:w="3579"/>
        <w:gridCol w:w="3477"/>
      </w:tblGrid>
      <w:tr w:rsidR="00B02027" w:rsidRPr="00B02027" w14:paraId="614B0E63"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190995B9" w14:textId="77777777" w:rsidR="00B02027" w:rsidRPr="00B02027" w:rsidRDefault="00B02027" w:rsidP="00B02027">
            <w:pPr>
              <w:widowControl/>
              <w:jc w:val="left"/>
              <w:rPr>
                <w:rFonts w:ascii="Times New Roman" w:eastAsia="Times New Roman" w:hAnsi="Times New Roman" w:cs="Times New Roman"/>
                <w:b/>
                <w:szCs w:val="24"/>
                <w:lang w:eastAsia="en-US"/>
              </w:rPr>
            </w:pPr>
            <w:bookmarkStart w:id="59" w:name="_Hlk127439623"/>
            <w:r w:rsidRPr="00B02027">
              <w:rPr>
                <w:rFonts w:ascii="Times New Roman" w:eastAsia="Times New Roman" w:hAnsi="Times New Roman" w:cs="Times New Roman"/>
                <w:b/>
                <w:szCs w:val="24"/>
                <w:lang w:eastAsia="en-US"/>
              </w:rPr>
              <w:t>Attributes</w:t>
            </w:r>
          </w:p>
        </w:tc>
        <w:tc>
          <w:tcPr>
            <w:tcW w:w="7056" w:type="dxa"/>
            <w:gridSpan w:val="2"/>
            <w:tcBorders>
              <w:top w:val="single" w:sz="4" w:space="0" w:color="auto"/>
              <w:left w:val="single" w:sz="4" w:space="0" w:color="auto"/>
              <w:bottom w:val="single" w:sz="4" w:space="0" w:color="auto"/>
              <w:right w:val="single" w:sz="4" w:space="0" w:color="auto"/>
            </w:tcBorders>
            <w:shd w:val="clear" w:color="auto" w:fill="BDD6EE"/>
            <w:vAlign w:val="center"/>
            <w:hideMark/>
          </w:tcPr>
          <w:p w14:paraId="1FC19A59" w14:textId="77777777" w:rsidR="00B02027" w:rsidRPr="00B02027" w:rsidRDefault="00B02027" w:rsidP="00B02027">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Assumptions</w:t>
            </w:r>
          </w:p>
        </w:tc>
      </w:tr>
      <w:tr w:rsidR="00B02027" w:rsidRPr="00B02027" w14:paraId="42E890EE"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773E5CD"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Carrier Frequency</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5443AA49"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2.6GHz</w:t>
            </w:r>
          </w:p>
        </w:tc>
      </w:tr>
      <w:tr w:rsidR="00B02027" w:rsidRPr="00B02027" w14:paraId="3E80FB0F"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F0CCF34"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w:t>
            </w:r>
            <w:r w:rsidRPr="00B02027">
              <w:rPr>
                <w:rFonts w:ascii="Times New Roman" w:eastAsia="Times New Roman" w:hAnsi="Times New Roman" w:cs="Times New Roman" w:hint="eastAsia"/>
                <w:szCs w:val="24"/>
                <w:lang w:eastAsia="en-US"/>
              </w:rPr>
              <w:t>ase</w:t>
            </w:r>
            <w:r w:rsidRPr="00B02027">
              <w:rPr>
                <w:rFonts w:ascii="Times New Roman" w:eastAsia="Times New Roman" w:hAnsi="Times New Roman" w:cs="Times New Roman"/>
                <w:szCs w:val="24"/>
                <w:lang w:eastAsia="en-US"/>
              </w:rPr>
              <w:t xml:space="preserve"> name</w:t>
            </w:r>
          </w:p>
        </w:tc>
        <w:tc>
          <w:tcPr>
            <w:tcW w:w="3579" w:type="dxa"/>
            <w:tcBorders>
              <w:top w:val="single" w:sz="4" w:space="0" w:color="auto"/>
              <w:left w:val="single" w:sz="4" w:space="0" w:color="auto"/>
              <w:bottom w:val="single" w:sz="4" w:space="0" w:color="auto"/>
              <w:right w:val="single" w:sz="4" w:space="0" w:color="auto"/>
            </w:tcBorders>
            <w:vAlign w:val="center"/>
          </w:tcPr>
          <w:p w14:paraId="5975E870"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b/>
                <w:bCs/>
                <w:szCs w:val="24"/>
                <w:lang w:eastAsia="en-US"/>
              </w:rPr>
              <w:t>Config1</w:t>
            </w:r>
            <w:r w:rsidRPr="00B02027">
              <w:rPr>
                <w:rFonts w:ascii="Times New Roman" w:eastAsia="Times New Roman" w:hAnsi="Times New Roman" w:cs="Times New Roman"/>
                <w:b/>
                <w:bCs/>
                <w:szCs w:val="24"/>
                <w:lang w:eastAsia="en-US"/>
              </w:rPr>
              <w:t>-56kbps</w:t>
            </w:r>
          </w:p>
        </w:tc>
        <w:tc>
          <w:tcPr>
            <w:tcW w:w="3477" w:type="dxa"/>
            <w:tcBorders>
              <w:top w:val="single" w:sz="4" w:space="0" w:color="auto"/>
              <w:left w:val="single" w:sz="4" w:space="0" w:color="auto"/>
              <w:bottom w:val="single" w:sz="4" w:space="0" w:color="auto"/>
              <w:right w:val="single" w:sz="4" w:space="0" w:color="auto"/>
            </w:tcBorders>
            <w:vAlign w:val="center"/>
          </w:tcPr>
          <w:p w14:paraId="1B62F5EB"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b/>
                <w:bCs/>
                <w:szCs w:val="24"/>
                <w:lang w:eastAsia="en-US"/>
              </w:rPr>
              <w:t>Config</w:t>
            </w:r>
            <w:r w:rsidRPr="00B02027">
              <w:rPr>
                <w:rFonts w:ascii="Times New Roman" w:eastAsia="Times New Roman" w:hAnsi="Times New Roman" w:cs="Times New Roman"/>
                <w:b/>
                <w:bCs/>
                <w:szCs w:val="24"/>
                <w:lang w:eastAsia="en-US"/>
              </w:rPr>
              <w:t>1-112kbps</w:t>
            </w:r>
          </w:p>
        </w:tc>
      </w:tr>
      <w:tr w:rsidR="00B02027" w:rsidRPr="00B02027" w14:paraId="21D20944"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52C3B3F"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structure</w:t>
            </w:r>
          </w:p>
        </w:tc>
        <w:tc>
          <w:tcPr>
            <w:tcW w:w="3579" w:type="dxa"/>
            <w:tcBorders>
              <w:top w:val="single" w:sz="4" w:space="0" w:color="auto"/>
              <w:left w:val="single" w:sz="4" w:space="0" w:color="auto"/>
              <w:bottom w:val="single" w:sz="4" w:space="0" w:color="auto"/>
              <w:right w:val="single" w:sz="4" w:space="0" w:color="auto"/>
            </w:tcBorders>
            <w:vAlign w:val="center"/>
          </w:tcPr>
          <w:p w14:paraId="3CE9E70F"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sync: 16/8 chips</w:t>
            </w:r>
          </w:p>
          <w:p w14:paraId="7451F7FF" w14:textId="55FDE12C"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data: 12</w:t>
            </w:r>
            <w:r w:rsidR="00C067A7">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bits</w:t>
            </w:r>
            <w:r w:rsidR="0058078D">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(24 chips)</w:t>
            </w:r>
          </w:p>
          <w:p w14:paraId="07A3F1C5" w14:textId="77777777" w:rsidR="00B02027" w:rsidRPr="00B02027" w:rsidRDefault="00B02027" w:rsidP="00B02027">
            <w:pPr>
              <w:widowControl/>
              <w:jc w:val="left"/>
              <w:rPr>
                <w:rFonts w:ascii="Times New Roman" w:eastAsia="Times New Roman" w:hAnsi="Times New Roman" w:cs="Times New Roman"/>
                <w:b/>
                <w:bCs/>
                <w:szCs w:val="24"/>
                <w:lang w:eastAsia="en-US"/>
              </w:rPr>
            </w:pPr>
            <w:r w:rsidRPr="00B02027">
              <w:rPr>
                <w:rFonts w:ascii="Times New Roman" w:eastAsia="Times New Roman" w:hAnsi="Times New Roman" w:cs="Times New Roman"/>
                <w:szCs w:val="24"/>
                <w:lang w:eastAsia="en-US"/>
              </w:rPr>
              <w:t>CRC: 8 bits (16 chips)</w:t>
            </w:r>
          </w:p>
        </w:tc>
        <w:tc>
          <w:tcPr>
            <w:tcW w:w="3477" w:type="dxa"/>
            <w:tcBorders>
              <w:top w:val="single" w:sz="4" w:space="0" w:color="auto"/>
              <w:left w:val="single" w:sz="4" w:space="0" w:color="auto"/>
              <w:bottom w:val="single" w:sz="4" w:space="0" w:color="auto"/>
              <w:right w:val="single" w:sz="4" w:space="0" w:color="auto"/>
            </w:tcBorders>
            <w:vAlign w:val="center"/>
          </w:tcPr>
          <w:p w14:paraId="377EB70F"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sync: 16/8 chips</w:t>
            </w:r>
          </w:p>
          <w:p w14:paraId="13417F89" w14:textId="015CCFE6"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data: 40</w:t>
            </w:r>
            <w:r w:rsidR="00C067A7">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bits</w:t>
            </w:r>
            <w:r w:rsidR="00F84533">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(80 chips)</w:t>
            </w:r>
          </w:p>
          <w:p w14:paraId="52C67061" w14:textId="77777777" w:rsidR="00B02027" w:rsidRPr="00B02027" w:rsidRDefault="00B02027" w:rsidP="00B0202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szCs w:val="24"/>
                <w:lang w:eastAsia="en-US"/>
              </w:rPr>
              <w:t>CRC: 8 bits (16 chips)</w:t>
            </w:r>
          </w:p>
        </w:tc>
      </w:tr>
      <w:tr w:rsidR="00B02027" w:rsidRPr="00B02027" w14:paraId="069CD0F8"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1BA28E2"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Chip rate</w:t>
            </w:r>
          </w:p>
        </w:tc>
        <w:tc>
          <w:tcPr>
            <w:tcW w:w="3579" w:type="dxa"/>
            <w:tcBorders>
              <w:top w:val="single" w:sz="4" w:space="0" w:color="auto"/>
              <w:left w:val="single" w:sz="4" w:space="0" w:color="auto"/>
              <w:bottom w:val="single" w:sz="4" w:space="0" w:color="auto"/>
              <w:right w:val="single" w:sz="4" w:space="0" w:color="auto"/>
            </w:tcBorders>
            <w:vAlign w:val="center"/>
          </w:tcPr>
          <w:p w14:paraId="2DBF1BE7" w14:textId="77777777" w:rsidR="00B02027" w:rsidRPr="00B02027" w:rsidRDefault="00B02027" w:rsidP="00B0202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bCs/>
                <w:szCs w:val="24"/>
                <w:lang w:eastAsia="en-US"/>
              </w:rPr>
              <w:t>56kbps</w:t>
            </w:r>
          </w:p>
          <w:p w14:paraId="179E306E"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bCs/>
                <w:szCs w:val="24"/>
                <w:lang w:eastAsia="en-US"/>
              </w:rPr>
              <w:t>(1 OFDM symbol 2 chip)</w:t>
            </w:r>
          </w:p>
        </w:tc>
        <w:tc>
          <w:tcPr>
            <w:tcW w:w="3477" w:type="dxa"/>
            <w:tcBorders>
              <w:top w:val="single" w:sz="4" w:space="0" w:color="auto"/>
              <w:left w:val="single" w:sz="4" w:space="0" w:color="auto"/>
              <w:bottom w:val="single" w:sz="4" w:space="0" w:color="auto"/>
              <w:right w:val="single" w:sz="4" w:space="0" w:color="auto"/>
            </w:tcBorders>
            <w:vAlign w:val="center"/>
          </w:tcPr>
          <w:p w14:paraId="2AB4B8B0" w14:textId="77777777" w:rsidR="00B02027" w:rsidRPr="00B02027" w:rsidRDefault="00B02027" w:rsidP="00B0202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bCs/>
                <w:szCs w:val="24"/>
                <w:lang w:eastAsia="en-US"/>
              </w:rPr>
              <w:t>112kbps</w:t>
            </w:r>
          </w:p>
          <w:p w14:paraId="721E11C6" w14:textId="77777777" w:rsidR="00B02027" w:rsidRPr="00B02027" w:rsidRDefault="00B02027" w:rsidP="00B0202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bCs/>
                <w:szCs w:val="24"/>
                <w:lang w:eastAsia="en-US"/>
              </w:rPr>
              <w:t>(1 OFDM symbol 4chip)</w:t>
            </w:r>
          </w:p>
        </w:tc>
      </w:tr>
      <w:tr w:rsidR="00B02027" w:rsidRPr="00B02027" w14:paraId="04F4B6F3"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9096D45"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W</w:t>
            </w:r>
            <w:r w:rsidRPr="00B02027">
              <w:rPr>
                <w:rFonts w:ascii="Times New Roman" w:eastAsia="Times New Roman" w:hAnsi="Times New Roman" w:cs="Times New Roman"/>
                <w:szCs w:val="24"/>
                <w:lang w:eastAsia="en-US"/>
              </w:rPr>
              <w:t>US duration</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09B1CC3B" w14:textId="16DD212B" w:rsidR="00B02027" w:rsidRPr="00B02027" w:rsidRDefault="00B02027" w:rsidP="00B0202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hint="eastAsia"/>
                <w:bCs/>
                <w:szCs w:val="24"/>
                <w:lang w:eastAsia="en-US"/>
              </w:rPr>
              <w:t xml:space="preserve"> </w:t>
            </w:r>
            <w:r w:rsidRPr="00B02027">
              <w:rPr>
                <w:rFonts w:ascii="Times New Roman" w:eastAsia="Times New Roman" w:hAnsi="Times New Roman" w:cs="Times New Roman"/>
                <w:bCs/>
                <w:szCs w:val="24"/>
                <w:lang w:eastAsia="en-US"/>
              </w:rPr>
              <w:t>2 slot</w:t>
            </w:r>
            <w:r w:rsidR="00C067A7">
              <w:rPr>
                <w:rFonts w:ascii="Times New Roman" w:eastAsia="Times New Roman" w:hAnsi="Times New Roman" w:cs="Times New Roman"/>
                <w:bCs/>
                <w:szCs w:val="24"/>
                <w:lang w:eastAsia="en-US"/>
              </w:rPr>
              <w:t>s</w:t>
            </w:r>
          </w:p>
        </w:tc>
      </w:tr>
      <w:tr w:rsidR="00980306" w:rsidRPr="00B02027" w14:paraId="05D1B7E2" w14:textId="77777777" w:rsidTr="00CD2456">
        <w:trPr>
          <w:trHeight w:val="363"/>
          <w:jc w:val="center"/>
        </w:trPr>
        <w:tc>
          <w:tcPr>
            <w:tcW w:w="1803" w:type="dxa"/>
            <w:tcBorders>
              <w:top w:val="single" w:sz="4" w:space="0" w:color="auto"/>
              <w:left w:val="single" w:sz="4" w:space="0" w:color="auto"/>
              <w:bottom w:val="single" w:sz="4" w:space="0" w:color="auto"/>
              <w:right w:val="single" w:sz="4" w:space="0" w:color="auto"/>
            </w:tcBorders>
          </w:tcPr>
          <w:p w14:paraId="68AF2A7E" w14:textId="7F1A7627" w:rsidR="00980306" w:rsidRPr="00B02027" w:rsidRDefault="00980306" w:rsidP="00980306">
            <w:pPr>
              <w:widowControl/>
              <w:jc w:val="left"/>
              <w:rPr>
                <w:rFonts w:ascii="Times New Roman" w:eastAsia="Times New Roman" w:hAnsi="Times New Roman" w:cs="Times New Roman"/>
                <w:szCs w:val="24"/>
                <w:lang w:eastAsia="en-US"/>
              </w:rPr>
            </w:pPr>
            <w:r w:rsidRPr="00007B71">
              <w:rPr>
                <w:rFonts w:ascii="Times New Roman" w:hAnsi="Times New Roman"/>
              </w:rPr>
              <w:t>W</w:t>
            </w:r>
            <w:r w:rsidRPr="00007B71">
              <w:rPr>
                <w:rFonts w:ascii="Times New Roman" w:hAnsi="Times New Roman" w:hint="eastAsia"/>
              </w:rPr>
              <w:t>aveform</w:t>
            </w:r>
          </w:p>
        </w:tc>
        <w:tc>
          <w:tcPr>
            <w:tcW w:w="7056" w:type="dxa"/>
            <w:gridSpan w:val="2"/>
            <w:tcBorders>
              <w:top w:val="single" w:sz="4" w:space="0" w:color="auto"/>
              <w:left w:val="single" w:sz="4" w:space="0" w:color="auto"/>
              <w:bottom w:val="single" w:sz="4" w:space="0" w:color="auto"/>
              <w:right w:val="single" w:sz="4" w:space="0" w:color="auto"/>
            </w:tcBorders>
          </w:tcPr>
          <w:p w14:paraId="22FE034F" w14:textId="3533A4FD" w:rsidR="00980306" w:rsidRPr="00B02027" w:rsidRDefault="00980306" w:rsidP="00980306">
            <w:pPr>
              <w:widowControl/>
              <w:jc w:val="left"/>
              <w:rPr>
                <w:rFonts w:ascii="Times New Roman" w:eastAsia="Times New Roman" w:hAnsi="Times New Roman" w:cs="Times New Roman"/>
                <w:bCs/>
                <w:szCs w:val="24"/>
                <w:lang w:eastAsia="en-US"/>
              </w:rPr>
            </w:pPr>
            <w:r>
              <w:rPr>
                <w:rFonts w:ascii="Times New Roman" w:hAnsi="Times New Roman"/>
              </w:rPr>
              <w:t>OOK -4</w:t>
            </w:r>
          </w:p>
        </w:tc>
      </w:tr>
      <w:tr w:rsidR="00B02027" w:rsidRPr="00B02027" w14:paraId="5130918B"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B1B2EA4"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Coding</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1CD9236B"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1/2 rate Manchester coding (For information bits and CRC bits)</w:t>
            </w:r>
          </w:p>
        </w:tc>
      </w:tr>
      <w:tr w:rsidR="00B02027" w:rsidRPr="00B02027" w14:paraId="35BA460E"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F4C5AE3" w14:textId="308DB89C" w:rsidR="00B02027" w:rsidRPr="00B02027" w:rsidRDefault="00980306" w:rsidP="00B02027">
            <w:pPr>
              <w:widowControl/>
              <w:jc w:val="left"/>
              <w:rPr>
                <w:rFonts w:ascii="Times New Roman" w:eastAsia="Times New Roman" w:hAnsi="Times New Roman" w:cs="Times New Roman"/>
                <w:szCs w:val="24"/>
                <w:lang w:eastAsia="en-US"/>
              </w:rPr>
            </w:pPr>
            <w:r w:rsidRPr="0007513C">
              <w:rPr>
                <w:rFonts w:ascii="Times New Roman" w:eastAsia="Yu Gothic Medium" w:hAnsi="Times New Roman"/>
              </w:rPr>
              <w:t>Impairment modelling</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04965D1B" w14:textId="77777777" w:rsidR="00980306" w:rsidRDefault="00980306" w:rsidP="00980306">
            <w:pPr>
              <w:rPr>
                <w:rFonts w:ascii="Times New Roman" w:hAnsi="Times New Roman"/>
              </w:rPr>
            </w:pPr>
            <w:r>
              <w:rPr>
                <w:rFonts w:ascii="Times New Roman" w:hAnsi="Times New Roman" w:hint="eastAsia"/>
              </w:rPr>
              <w:t>{</w:t>
            </w:r>
            <w:r>
              <w:rPr>
                <w:rFonts w:ascii="Times New Roman" w:hAnsi="Times New Roman"/>
              </w:rPr>
              <w:t>200 ppm</w:t>
            </w:r>
            <w:r>
              <w:rPr>
                <w:rFonts w:ascii="Times New Roman" w:hAnsi="Times New Roman" w:hint="eastAsia"/>
              </w:rPr>
              <w:t>,0</w:t>
            </w:r>
            <w:r>
              <w:rPr>
                <w:rFonts w:ascii="Times New Roman" w:hAnsi="Times New Roman"/>
              </w:rPr>
              <w:t>.1</w:t>
            </w:r>
            <w:r>
              <w:rPr>
                <w:rFonts w:ascii="Times New Roman" w:hAnsi="Times New Roman" w:hint="eastAsia"/>
              </w:rPr>
              <w:t>ppm</w:t>
            </w:r>
            <w:r>
              <w:rPr>
                <w:rFonts w:ascii="Times New Roman" w:hAnsi="Times New Roman"/>
              </w:rPr>
              <w:t>/s</w:t>
            </w:r>
            <w:proofErr w:type="gramStart"/>
            <w:r>
              <w:rPr>
                <w:rFonts w:ascii="Times New Roman" w:hAnsi="Times New Roman" w:hint="eastAsia"/>
              </w:rPr>
              <w:t>}</w:t>
            </w:r>
            <w:r>
              <w:rPr>
                <w:rFonts w:ascii="Times New Roman" w:hAnsi="Times New Roman"/>
              </w:rPr>
              <w:t xml:space="preserve"> ,</w:t>
            </w:r>
            <w:proofErr w:type="gramEnd"/>
            <w:r>
              <w:rPr>
                <w:rFonts w:ascii="Times New Roman" w:hAnsi="Times New Roman"/>
              </w:rPr>
              <w:t xml:space="preserve"> </w:t>
            </w:r>
            <w:r w:rsidRPr="00F15081">
              <w:rPr>
                <w:rFonts w:ascii="Times New Roman" w:hAnsi="Times New Roman" w:hint="eastAsia"/>
              </w:rPr>
              <w:t>in</w:t>
            </w:r>
            <w:r w:rsidRPr="00F15081">
              <w:rPr>
                <w:rFonts w:ascii="Times New Roman" w:hAnsi="Times New Roman"/>
              </w:rPr>
              <w:t xml:space="preserve"> saturated region</w:t>
            </w:r>
          </w:p>
          <w:p w14:paraId="3F4784B1" w14:textId="5E0ED3C3" w:rsidR="00B02027" w:rsidRPr="00B02027" w:rsidRDefault="00B02027" w:rsidP="00B02027">
            <w:pPr>
              <w:widowControl/>
              <w:jc w:val="left"/>
              <w:rPr>
                <w:rFonts w:ascii="Times New Roman" w:eastAsia="Times New Roman" w:hAnsi="Times New Roman" w:cs="Times New Roman"/>
                <w:szCs w:val="24"/>
                <w:lang w:eastAsia="en-US"/>
              </w:rPr>
            </w:pPr>
          </w:p>
        </w:tc>
      </w:tr>
      <w:tr w:rsidR="00B02027" w:rsidRPr="00B02027" w14:paraId="78AD32D0"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DAF52B8"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Beacon periodicity</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1A0527ED" w14:textId="425C939D" w:rsidR="00B02027" w:rsidRPr="00B02027" w:rsidRDefault="00B02027" w:rsidP="00B02027">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1</w:t>
            </w:r>
            <w:r w:rsidR="00980306">
              <w:rPr>
                <w:rFonts w:ascii="Times New Roman" w:eastAsia="等线" w:hAnsi="Times New Roman" w:cs="Times New Roman"/>
                <w:szCs w:val="24"/>
              </w:rPr>
              <w:t>.28</w:t>
            </w:r>
            <w:r w:rsidRPr="00B02027">
              <w:rPr>
                <w:rFonts w:ascii="Times New Roman" w:eastAsia="等线" w:hAnsi="Times New Roman" w:cs="Times New Roman"/>
                <w:szCs w:val="24"/>
              </w:rPr>
              <w:t xml:space="preserve"> sec</w:t>
            </w:r>
          </w:p>
          <w:p w14:paraId="52D962B9" w14:textId="77777777" w:rsidR="00B02027" w:rsidRPr="00B02027" w:rsidRDefault="00B02027" w:rsidP="00B02027">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N</w:t>
            </w:r>
            <w:r w:rsidRPr="00B02027">
              <w:rPr>
                <w:rFonts w:ascii="Times New Roman" w:eastAsia="等线" w:hAnsi="Times New Roman" w:cs="Times New Roman"/>
                <w:szCs w:val="24"/>
              </w:rPr>
              <w:t>ote: beacon periodicity is used to calculate the time drift for WUS monitoring</w:t>
            </w:r>
          </w:p>
        </w:tc>
      </w:tr>
      <w:tr w:rsidR="00B02027" w:rsidRPr="00B02027" w14:paraId="2B9B7C52"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7834D13"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SCS</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7330A0F3"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30kHz</w:t>
            </w:r>
          </w:p>
        </w:tc>
      </w:tr>
      <w:tr w:rsidR="00B02027" w:rsidRPr="00B02027" w14:paraId="08FDA577"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6FD1AF4" w14:textId="77777777" w:rsidR="00B02027" w:rsidRPr="00B02027" w:rsidRDefault="00B02027" w:rsidP="00B02027">
            <w:pPr>
              <w:widowControl/>
              <w:jc w:val="left"/>
              <w:rPr>
                <w:rFonts w:ascii="Times New Roman" w:eastAsia="Times New Roman" w:hAnsi="Times New Roman" w:cs="Times New Roman"/>
                <w:szCs w:val="24"/>
                <w:lang w:eastAsia="en-US"/>
              </w:rPr>
            </w:pPr>
            <w:proofErr w:type="spellStart"/>
            <w:r w:rsidRPr="00B02027">
              <w:rPr>
                <w:rFonts w:ascii="Times New Roman" w:eastAsia="Times New Roman" w:hAnsi="Times New Roman" w:cs="Times New Roman"/>
                <w:szCs w:val="24"/>
                <w:lang w:eastAsia="en-US"/>
              </w:rPr>
              <w:t>gNB</w:t>
            </w:r>
            <w:proofErr w:type="spellEnd"/>
            <w:r w:rsidRPr="00B02027">
              <w:rPr>
                <w:rFonts w:ascii="Times New Roman" w:eastAsia="Times New Roman" w:hAnsi="Times New Roman" w:cs="Times New Roman"/>
                <w:szCs w:val="24"/>
                <w:lang w:eastAsia="en-US"/>
              </w:rPr>
              <w:t xml:space="preserve"> Channel BW </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36FFA8DB"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20MHz (50 RB)</w:t>
            </w:r>
          </w:p>
        </w:tc>
      </w:tr>
      <w:tr w:rsidR="00B02027" w:rsidRPr="00B02027" w14:paraId="76E926E0"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5C179C9"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WUS BW</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6A69C64B"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12RB ~4.32MHz  </w:t>
            </w:r>
          </w:p>
        </w:tc>
      </w:tr>
      <w:tr w:rsidR="00B02027" w:rsidRPr="00B02027" w14:paraId="3D49B059"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69855456"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lastRenderedPageBreak/>
              <w:t>Guard band</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3B0155E9"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1RB on each side of LP-WUS bandwidth</w:t>
            </w:r>
          </w:p>
        </w:tc>
      </w:tr>
      <w:tr w:rsidR="00B02027" w:rsidRPr="00B02027" w14:paraId="2553C46D"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EFF24F7"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Filter </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2D3A0161"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5th Order Butterworth with 4.32MHz bandwidth </w:t>
            </w:r>
          </w:p>
        </w:tc>
      </w:tr>
      <w:tr w:rsidR="00B02027" w:rsidRPr="00B02027" w14:paraId="38ECF66E"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9A34970"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ASCI</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28451E3D"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PDSCH mapped on RBs not used for LP-WUS and guard band;</w:t>
            </w:r>
          </w:p>
          <w:p w14:paraId="7EA5C7BF"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EPRE of LP-WUS vs EPRE of PDSCH = 1:1.</w:t>
            </w:r>
          </w:p>
        </w:tc>
      </w:tr>
      <w:tr w:rsidR="00B02027" w:rsidRPr="00B02027" w14:paraId="6FE8B279"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5B6A02A"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Sampling Rate</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7A2B7306"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3.84 MHz </w:t>
            </w:r>
          </w:p>
        </w:tc>
      </w:tr>
      <w:tr w:rsidR="00B02027" w:rsidRPr="00B02027" w14:paraId="1B81C611"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D13D18E" w14:textId="0BF805A9"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ADC </w:t>
            </w:r>
            <w:r w:rsidR="00C067A7" w:rsidRPr="00B02027">
              <w:rPr>
                <w:rFonts w:ascii="Times New Roman" w:eastAsia="Times New Roman" w:hAnsi="Times New Roman" w:cs="Times New Roman"/>
                <w:szCs w:val="24"/>
                <w:lang w:eastAsia="en-US"/>
              </w:rPr>
              <w:t>bit width</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0C5B0955" w14:textId="245D5AF5"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4 bit</w:t>
            </w:r>
            <w:r w:rsidR="008600B6">
              <w:rPr>
                <w:rFonts w:ascii="Times New Roman" w:eastAsia="Times New Roman" w:hAnsi="Times New Roman" w:cs="Times New Roman"/>
                <w:szCs w:val="24"/>
                <w:lang w:eastAsia="en-US"/>
              </w:rPr>
              <w:t>s</w:t>
            </w:r>
            <w:r w:rsidRPr="00B02027">
              <w:rPr>
                <w:rFonts w:ascii="Times New Roman" w:eastAsia="Times New Roman" w:hAnsi="Times New Roman" w:cs="Times New Roman"/>
                <w:szCs w:val="24"/>
                <w:lang w:eastAsia="en-US"/>
              </w:rPr>
              <w:t xml:space="preserve"> ADC</w:t>
            </w:r>
          </w:p>
        </w:tc>
      </w:tr>
      <w:tr w:rsidR="00B02027" w:rsidRPr="00B02027" w14:paraId="52DFBB98"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5C9838E4"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Model</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56CB5DF1"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TDL-C</w:t>
            </w:r>
            <w:r w:rsidRPr="00B02027">
              <w:rPr>
                <w:rFonts w:ascii="Times New Roman" w:eastAsia="Times New Roman" w:hAnsi="Times New Roman" w:cs="Times New Roman"/>
                <w:szCs w:val="24"/>
                <w:lang w:eastAsia="en-US"/>
              </w:rPr>
              <w:t xml:space="preserve"> 300</w:t>
            </w:r>
          </w:p>
        </w:tc>
      </w:tr>
      <w:tr w:rsidR="00B02027" w:rsidRPr="00B02027" w14:paraId="323210A7"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C2C9646"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Performance metric</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058DF664"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hint="eastAsia"/>
              </w:rPr>
              <w:t>{</w:t>
            </w:r>
            <w:r w:rsidRPr="00B02027">
              <w:rPr>
                <w:rFonts w:ascii="Times New Roman" w:eastAsia="等线" w:hAnsi="Times New Roman" w:cs="Times New Roman"/>
              </w:rPr>
              <w:t>FAR, MDR}: {0.1%, 1%}</w:t>
            </w:r>
          </w:p>
        </w:tc>
      </w:tr>
      <w:bookmarkEnd w:id="59"/>
    </w:tbl>
    <w:p w14:paraId="45B5A498" w14:textId="77777777" w:rsidR="00B02027" w:rsidRPr="00B02027" w:rsidRDefault="00B02027" w:rsidP="00B02027">
      <w:pPr>
        <w:spacing w:after="120"/>
        <w:rPr>
          <w:rFonts w:ascii="Times New Roman" w:eastAsia="宋体" w:hAnsi="Times New Roman" w:cs="Times New Roman"/>
          <w:kern w:val="0"/>
          <w:sz w:val="20"/>
          <w:szCs w:val="24"/>
          <w:lang w:eastAsia="en-US"/>
        </w:rPr>
      </w:pPr>
    </w:p>
    <w:p w14:paraId="4587A29D" w14:textId="6B17A517" w:rsidR="005B4C1E" w:rsidRPr="00B02027" w:rsidRDefault="005B4C1E" w:rsidP="005B4C1E">
      <w:pPr>
        <w:widowControl/>
        <w:spacing w:beforeLines="50" w:before="120" w:after="120"/>
        <w:jc w:val="center"/>
        <w:rPr>
          <w:rFonts w:ascii="Times New Roman" w:eastAsia="宋体" w:hAnsi="Times New Roman" w:cs="Times New Roman"/>
          <w:kern w:val="0"/>
          <w:sz w:val="20"/>
          <w:szCs w:val="24"/>
        </w:rPr>
      </w:pPr>
      <w:r w:rsidRPr="00B02027">
        <w:rPr>
          <w:rFonts w:ascii="Times New Roman" w:eastAsia="宋体" w:hAnsi="Times New Roman" w:cs="Times New Roman"/>
          <w:b/>
          <w:kern w:val="0"/>
          <w:sz w:val="20"/>
          <w:szCs w:val="24"/>
        </w:rPr>
        <w:t xml:space="preserve">Table </w:t>
      </w:r>
      <w:r>
        <w:rPr>
          <w:rFonts w:ascii="Times New Roman" w:eastAsia="宋体" w:hAnsi="Times New Roman" w:cs="Times New Roman"/>
          <w:b/>
          <w:kern w:val="0"/>
          <w:sz w:val="20"/>
          <w:szCs w:val="24"/>
        </w:rPr>
        <w:t>2</w:t>
      </w:r>
      <w:r w:rsidRPr="00B02027">
        <w:rPr>
          <w:rFonts w:ascii="Times New Roman" w:eastAsia="Times New Roman" w:hAnsi="Times New Roman" w:cs="Times New Roman"/>
          <w:b/>
          <w:kern w:val="0"/>
          <w:sz w:val="20"/>
          <w:szCs w:val="24"/>
          <w:lang w:eastAsia="en-US"/>
        </w:rPr>
        <w:t>.</w:t>
      </w:r>
      <w:r w:rsidRPr="00B02027">
        <w:rPr>
          <w:rFonts w:ascii="Times New Roman" w:eastAsia="宋体" w:hAnsi="Times New Roman" w:cs="Times New Roman"/>
          <w:b/>
          <w:kern w:val="0"/>
          <w:sz w:val="20"/>
          <w:szCs w:val="24"/>
        </w:rPr>
        <w:t xml:space="preserve"> Assumptions for link level simulation for </w:t>
      </w:r>
      <w:r>
        <w:rPr>
          <w:rFonts w:ascii="Times New Roman" w:eastAsia="宋体" w:hAnsi="Times New Roman" w:cs="Times New Roman"/>
          <w:b/>
          <w:kern w:val="0"/>
          <w:sz w:val="20"/>
          <w:szCs w:val="24"/>
        </w:rPr>
        <w:t>sequence</w:t>
      </w:r>
      <w:r w:rsidR="00E277B8">
        <w:rPr>
          <w:rFonts w:ascii="Times New Roman" w:eastAsia="宋体" w:hAnsi="Times New Roman" w:cs="Times New Roman"/>
          <w:b/>
          <w:kern w:val="0"/>
          <w:sz w:val="20"/>
          <w:szCs w:val="24"/>
        </w:rPr>
        <w:t>-</w:t>
      </w:r>
      <w:r>
        <w:rPr>
          <w:rFonts w:ascii="Times New Roman" w:eastAsia="宋体" w:hAnsi="Times New Roman" w:cs="Times New Roman"/>
          <w:b/>
          <w:kern w:val="0"/>
          <w:sz w:val="20"/>
          <w:szCs w:val="24"/>
        </w:rPr>
        <w:t>based modulation waveform</w:t>
      </w:r>
    </w:p>
    <w:tbl>
      <w:tblPr>
        <w:tblStyle w:val="72"/>
        <w:tblW w:w="8784" w:type="dxa"/>
        <w:jc w:val="center"/>
        <w:tblLayout w:type="fixed"/>
        <w:tblLook w:val="04A0" w:firstRow="1" w:lastRow="0" w:firstColumn="1" w:lastColumn="0" w:noHBand="0" w:noVBand="1"/>
      </w:tblPr>
      <w:tblGrid>
        <w:gridCol w:w="1803"/>
        <w:gridCol w:w="6981"/>
      </w:tblGrid>
      <w:tr w:rsidR="005B4C1E" w:rsidRPr="00B02027" w14:paraId="06216CFC"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119E6B04" w14:textId="77777777" w:rsidR="005B4C1E" w:rsidRPr="00B02027" w:rsidRDefault="005B4C1E" w:rsidP="005B4C1E">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Attributes</w:t>
            </w:r>
          </w:p>
        </w:tc>
        <w:tc>
          <w:tcPr>
            <w:tcW w:w="6981"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057C2198" w14:textId="77777777" w:rsidR="005B4C1E" w:rsidRPr="00B02027" w:rsidRDefault="005B4C1E" w:rsidP="005B4C1E">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Assumptions</w:t>
            </w:r>
          </w:p>
        </w:tc>
      </w:tr>
      <w:tr w:rsidR="005B4C1E" w:rsidRPr="00B02027" w14:paraId="426CD515"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B5EABD4"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Carrier Frequency</w:t>
            </w:r>
          </w:p>
        </w:tc>
        <w:tc>
          <w:tcPr>
            <w:tcW w:w="6981" w:type="dxa"/>
            <w:tcBorders>
              <w:top w:val="single" w:sz="4" w:space="0" w:color="auto"/>
              <w:left w:val="single" w:sz="4" w:space="0" w:color="auto"/>
              <w:bottom w:val="single" w:sz="4" w:space="0" w:color="auto"/>
              <w:right w:val="single" w:sz="4" w:space="0" w:color="auto"/>
            </w:tcBorders>
            <w:vAlign w:val="center"/>
            <w:hideMark/>
          </w:tcPr>
          <w:p w14:paraId="09F2CB45"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2.6GHz</w:t>
            </w:r>
          </w:p>
        </w:tc>
      </w:tr>
      <w:tr w:rsidR="005B4C1E" w:rsidRPr="00B02027" w14:paraId="66985AD1"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512DE48"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structure</w:t>
            </w:r>
          </w:p>
        </w:tc>
        <w:tc>
          <w:tcPr>
            <w:tcW w:w="6981" w:type="dxa"/>
            <w:tcBorders>
              <w:top w:val="single" w:sz="4" w:space="0" w:color="auto"/>
              <w:left w:val="single" w:sz="4" w:space="0" w:color="auto"/>
              <w:bottom w:val="single" w:sz="4" w:space="0" w:color="auto"/>
              <w:right w:val="single" w:sz="4" w:space="0" w:color="auto"/>
            </w:tcBorders>
            <w:vAlign w:val="center"/>
          </w:tcPr>
          <w:p w14:paraId="0CB809B6" w14:textId="73E59338" w:rsidR="005B4C1E" w:rsidRPr="00B02027" w:rsidRDefault="005B4C1E">
            <w:pPr>
              <w:widowControl/>
              <w:jc w:val="left"/>
              <w:rPr>
                <w:rFonts w:ascii="Times New Roman" w:eastAsia="Times New Roman" w:hAnsi="Times New Roman" w:cs="Times New Roman"/>
                <w:b/>
                <w:bCs/>
                <w:szCs w:val="24"/>
                <w:lang w:eastAsia="en-US"/>
              </w:rPr>
            </w:pPr>
            <w:r w:rsidRPr="00B02027">
              <w:rPr>
                <w:rFonts w:ascii="Times New Roman" w:eastAsia="Times New Roman" w:hAnsi="Times New Roman" w:cs="Times New Roman"/>
                <w:szCs w:val="24"/>
                <w:lang w:eastAsia="en-US"/>
              </w:rPr>
              <w:t xml:space="preserve">data: </w:t>
            </w:r>
            <w:r>
              <w:rPr>
                <w:rFonts w:ascii="Times New Roman" w:eastAsia="Times New Roman" w:hAnsi="Times New Roman" w:cs="Times New Roman"/>
                <w:szCs w:val="24"/>
                <w:lang w:eastAsia="en-US"/>
              </w:rPr>
              <w:t xml:space="preserve">40 </w:t>
            </w:r>
            <w:r w:rsidRPr="00B02027">
              <w:rPr>
                <w:rFonts w:ascii="Times New Roman" w:eastAsia="Times New Roman" w:hAnsi="Times New Roman" w:cs="Times New Roman"/>
                <w:szCs w:val="24"/>
                <w:lang w:eastAsia="en-US"/>
              </w:rPr>
              <w:t>bits</w:t>
            </w:r>
            <w:r>
              <w:rPr>
                <w:rFonts w:ascii="Times New Roman" w:eastAsia="Times New Roman" w:hAnsi="Times New Roman" w:cs="Times New Roman"/>
                <w:szCs w:val="24"/>
                <w:lang w:eastAsia="en-US"/>
              </w:rPr>
              <w:t xml:space="preserve"> + </w:t>
            </w:r>
            <w:r w:rsidRPr="00B02027">
              <w:rPr>
                <w:rFonts w:ascii="Times New Roman" w:eastAsia="Times New Roman" w:hAnsi="Times New Roman" w:cs="Times New Roman"/>
                <w:szCs w:val="24"/>
                <w:lang w:eastAsia="en-US"/>
              </w:rPr>
              <w:t>CRC: 8 bits</w:t>
            </w:r>
            <w:r>
              <w:rPr>
                <w:rFonts w:ascii="Times New Roman" w:eastAsia="Times New Roman" w:hAnsi="Times New Roman" w:cs="Times New Roman"/>
                <w:szCs w:val="24"/>
                <w:lang w:eastAsia="en-US"/>
              </w:rPr>
              <w:t xml:space="preserve"> </w:t>
            </w:r>
          </w:p>
        </w:tc>
      </w:tr>
      <w:tr w:rsidR="005B4C1E" w:rsidRPr="00B02027" w14:paraId="6E70054C"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DE103C0"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Chip rate</w:t>
            </w:r>
          </w:p>
        </w:tc>
        <w:tc>
          <w:tcPr>
            <w:tcW w:w="6981" w:type="dxa"/>
            <w:tcBorders>
              <w:top w:val="single" w:sz="4" w:space="0" w:color="auto"/>
              <w:left w:val="single" w:sz="4" w:space="0" w:color="auto"/>
              <w:bottom w:val="single" w:sz="4" w:space="0" w:color="auto"/>
              <w:right w:val="single" w:sz="4" w:space="0" w:color="auto"/>
            </w:tcBorders>
            <w:vAlign w:val="center"/>
          </w:tcPr>
          <w:p w14:paraId="5DCC1667" w14:textId="54CAFC3F" w:rsidR="005B4C1E" w:rsidRPr="00D640A9"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bCs/>
                <w:szCs w:val="24"/>
                <w:lang w:eastAsia="en-US"/>
              </w:rPr>
              <w:t>56kbps</w:t>
            </w:r>
            <w:r>
              <w:rPr>
                <w:rFonts w:ascii="Times New Roman" w:hAnsi="Times New Roman" w:cs="Times New Roman" w:hint="eastAsia"/>
                <w:bCs/>
                <w:szCs w:val="24"/>
              </w:rPr>
              <w:t xml:space="preserve"> </w:t>
            </w:r>
            <w:r w:rsidRPr="00B02027">
              <w:rPr>
                <w:rFonts w:ascii="Times New Roman" w:eastAsia="Times New Roman" w:hAnsi="Times New Roman" w:cs="Times New Roman"/>
                <w:bCs/>
                <w:szCs w:val="24"/>
                <w:lang w:eastAsia="en-US"/>
              </w:rPr>
              <w:t>(1 OFDM symbol 2 chip)</w:t>
            </w:r>
          </w:p>
        </w:tc>
      </w:tr>
      <w:tr w:rsidR="005B4C1E" w:rsidRPr="00B02027" w14:paraId="67198849"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A8835EF"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W</w:t>
            </w:r>
            <w:r w:rsidRPr="00B02027">
              <w:rPr>
                <w:rFonts w:ascii="Times New Roman" w:eastAsia="Times New Roman" w:hAnsi="Times New Roman" w:cs="Times New Roman"/>
                <w:szCs w:val="24"/>
                <w:lang w:eastAsia="en-US"/>
              </w:rPr>
              <w:t>US duration</w:t>
            </w:r>
          </w:p>
        </w:tc>
        <w:tc>
          <w:tcPr>
            <w:tcW w:w="6981" w:type="dxa"/>
            <w:tcBorders>
              <w:top w:val="single" w:sz="4" w:space="0" w:color="auto"/>
              <w:left w:val="single" w:sz="4" w:space="0" w:color="auto"/>
              <w:bottom w:val="single" w:sz="4" w:space="0" w:color="auto"/>
              <w:right w:val="single" w:sz="4" w:space="0" w:color="auto"/>
            </w:tcBorders>
            <w:vAlign w:val="center"/>
          </w:tcPr>
          <w:p w14:paraId="3689FF72" w14:textId="32DBC2FB" w:rsidR="005B4C1E" w:rsidRPr="00B02027" w:rsidRDefault="005B4C1E" w:rsidP="005B4C1E">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bCs/>
                <w:szCs w:val="24"/>
                <w:lang w:eastAsia="en-US"/>
              </w:rPr>
              <w:t>2 slot</w:t>
            </w:r>
            <w:r>
              <w:rPr>
                <w:rFonts w:ascii="Times New Roman" w:eastAsia="Times New Roman" w:hAnsi="Times New Roman" w:cs="Times New Roman"/>
                <w:bCs/>
                <w:szCs w:val="24"/>
                <w:lang w:eastAsia="en-US"/>
              </w:rPr>
              <w:t>s</w:t>
            </w:r>
          </w:p>
        </w:tc>
      </w:tr>
      <w:tr w:rsidR="005B4C1E" w:rsidRPr="00B02027" w14:paraId="5A244C0D"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51CF8B1" w14:textId="237DCB18"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Yu Gothic Medium" w:hAnsi="Times New Roman" w:cs="Times New Roman"/>
              </w:rPr>
              <w:t>frequency error</w:t>
            </w:r>
          </w:p>
        </w:tc>
        <w:tc>
          <w:tcPr>
            <w:tcW w:w="6981" w:type="dxa"/>
            <w:tcBorders>
              <w:top w:val="single" w:sz="4" w:space="0" w:color="auto"/>
              <w:left w:val="single" w:sz="4" w:space="0" w:color="auto"/>
              <w:bottom w:val="single" w:sz="4" w:space="0" w:color="auto"/>
              <w:right w:val="single" w:sz="4" w:space="0" w:color="auto"/>
            </w:tcBorders>
            <w:vAlign w:val="center"/>
          </w:tcPr>
          <w:p w14:paraId="637D549F" w14:textId="65BD1FE7" w:rsidR="005B4C1E" w:rsidRPr="00B02027" w:rsidRDefault="00356C00" w:rsidP="005B4C1E">
            <w:pPr>
              <w:widowControl/>
              <w:jc w:val="left"/>
              <w:rPr>
                <w:rFonts w:ascii="Times New Roman" w:eastAsia="Times New Roman" w:hAnsi="Times New Roman" w:cs="Times New Roman"/>
                <w:szCs w:val="24"/>
                <w:lang w:eastAsia="en-US"/>
              </w:rPr>
            </w:pPr>
            <w:r>
              <w:rPr>
                <w:rFonts w:ascii="Times New Roman" w:eastAsia="等线" w:hAnsi="Times New Roman" w:cs="Times New Roman"/>
                <w:szCs w:val="24"/>
              </w:rPr>
              <w:t>5</w:t>
            </w:r>
            <w:r w:rsidR="005B4C1E" w:rsidRPr="00B02027">
              <w:rPr>
                <w:rFonts w:ascii="Times New Roman" w:eastAsia="等线" w:hAnsi="Times New Roman" w:cs="Times New Roman"/>
                <w:szCs w:val="24"/>
              </w:rPr>
              <w:t xml:space="preserve"> ppm</w:t>
            </w:r>
          </w:p>
        </w:tc>
      </w:tr>
      <w:tr w:rsidR="005B4C1E" w:rsidRPr="00B02027" w14:paraId="47CE8C2B"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54AC4E9"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SCS</w:t>
            </w:r>
          </w:p>
        </w:tc>
        <w:tc>
          <w:tcPr>
            <w:tcW w:w="6981" w:type="dxa"/>
            <w:tcBorders>
              <w:top w:val="single" w:sz="4" w:space="0" w:color="auto"/>
              <w:left w:val="single" w:sz="4" w:space="0" w:color="auto"/>
              <w:bottom w:val="single" w:sz="4" w:space="0" w:color="auto"/>
              <w:right w:val="single" w:sz="4" w:space="0" w:color="auto"/>
            </w:tcBorders>
            <w:vAlign w:val="center"/>
            <w:hideMark/>
          </w:tcPr>
          <w:p w14:paraId="4070F0B1"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30kHz</w:t>
            </w:r>
          </w:p>
        </w:tc>
      </w:tr>
      <w:tr w:rsidR="005B4C1E" w:rsidRPr="00B02027" w14:paraId="6CB1918E"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59E42D9A" w14:textId="77777777" w:rsidR="005B4C1E" w:rsidRPr="00B02027" w:rsidRDefault="005B4C1E" w:rsidP="005B4C1E">
            <w:pPr>
              <w:widowControl/>
              <w:jc w:val="left"/>
              <w:rPr>
                <w:rFonts w:ascii="Times New Roman" w:eastAsia="Times New Roman" w:hAnsi="Times New Roman" w:cs="Times New Roman"/>
                <w:szCs w:val="24"/>
                <w:lang w:eastAsia="en-US"/>
              </w:rPr>
            </w:pPr>
            <w:proofErr w:type="spellStart"/>
            <w:r w:rsidRPr="00B02027">
              <w:rPr>
                <w:rFonts w:ascii="Times New Roman" w:eastAsia="Times New Roman" w:hAnsi="Times New Roman" w:cs="Times New Roman"/>
                <w:szCs w:val="24"/>
                <w:lang w:eastAsia="en-US"/>
              </w:rPr>
              <w:t>gNB</w:t>
            </w:r>
            <w:proofErr w:type="spellEnd"/>
            <w:r w:rsidRPr="00B02027">
              <w:rPr>
                <w:rFonts w:ascii="Times New Roman" w:eastAsia="Times New Roman" w:hAnsi="Times New Roman" w:cs="Times New Roman"/>
                <w:szCs w:val="24"/>
                <w:lang w:eastAsia="en-US"/>
              </w:rPr>
              <w:t xml:space="preserve"> Channel BW </w:t>
            </w:r>
          </w:p>
        </w:tc>
        <w:tc>
          <w:tcPr>
            <w:tcW w:w="6981" w:type="dxa"/>
            <w:tcBorders>
              <w:top w:val="single" w:sz="4" w:space="0" w:color="auto"/>
              <w:left w:val="single" w:sz="4" w:space="0" w:color="auto"/>
              <w:bottom w:val="single" w:sz="4" w:space="0" w:color="auto"/>
              <w:right w:val="single" w:sz="4" w:space="0" w:color="auto"/>
            </w:tcBorders>
            <w:vAlign w:val="center"/>
            <w:hideMark/>
          </w:tcPr>
          <w:p w14:paraId="21B660F0"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20MHz (50 RB)</w:t>
            </w:r>
          </w:p>
        </w:tc>
      </w:tr>
      <w:tr w:rsidR="005B4C1E" w:rsidRPr="00B02027" w14:paraId="1B8A5365"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329E187"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WUS BW</w:t>
            </w:r>
          </w:p>
        </w:tc>
        <w:tc>
          <w:tcPr>
            <w:tcW w:w="6981" w:type="dxa"/>
            <w:tcBorders>
              <w:top w:val="single" w:sz="4" w:space="0" w:color="auto"/>
              <w:left w:val="single" w:sz="4" w:space="0" w:color="auto"/>
              <w:bottom w:val="single" w:sz="4" w:space="0" w:color="auto"/>
              <w:right w:val="single" w:sz="4" w:space="0" w:color="auto"/>
            </w:tcBorders>
            <w:vAlign w:val="center"/>
            <w:hideMark/>
          </w:tcPr>
          <w:p w14:paraId="28BDFC71" w14:textId="22A927F5"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w:t>
            </w:r>
            <w:r w:rsidR="0031162C">
              <w:rPr>
                <w:rFonts w:ascii="Times New Roman" w:eastAsia="Times New Roman" w:hAnsi="Times New Roman" w:cs="Times New Roman"/>
                <w:szCs w:val="24"/>
                <w:lang w:eastAsia="en-US"/>
              </w:rPr>
              <w:t>0</w:t>
            </w:r>
            <w:r w:rsidRPr="00B02027">
              <w:rPr>
                <w:rFonts w:ascii="Times New Roman" w:eastAsia="Times New Roman" w:hAnsi="Times New Roman" w:cs="Times New Roman"/>
                <w:szCs w:val="24"/>
                <w:lang w:eastAsia="en-US"/>
              </w:rPr>
              <w:t>RB</w:t>
            </w:r>
            <w:r w:rsidR="00A41283">
              <w:rPr>
                <w:rFonts w:ascii="Times New Roman" w:eastAsia="Times New Roman" w:hAnsi="Times New Roman" w:cs="Times New Roman"/>
                <w:szCs w:val="24"/>
                <w:lang w:eastAsia="en-US"/>
              </w:rPr>
              <w:t>s, 4RBs</w:t>
            </w:r>
          </w:p>
        </w:tc>
      </w:tr>
      <w:tr w:rsidR="005B4C1E" w:rsidRPr="00B02027" w14:paraId="5828BFFF"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4AE0317"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Guard band</w:t>
            </w:r>
          </w:p>
        </w:tc>
        <w:tc>
          <w:tcPr>
            <w:tcW w:w="6981" w:type="dxa"/>
            <w:tcBorders>
              <w:top w:val="single" w:sz="4" w:space="0" w:color="auto"/>
              <w:left w:val="single" w:sz="4" w:space="0" w:color="auto"/>
              <w:bottom w:val="single" w:sz="4" w:space="0" w:color="auto"/>
              <w:right w:val="single" w:sz="4" w:space="0" w:color="auto"/>
            </w:tcBorders>
            <w:vAlign w:val="center"/>
            <w:hideMark/>
          </w:tcPr>
          <w:p w14:paraId="42B94214"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1RB on each side of LP-WUS bandwidth</w:t>
            </w:r>
          </w:p>
        </w:tc>
      </w:tr>
      <w:tr w:rsidR="005B4C1E" w:rsidRPr="00B02027" w14:paraId="6E238F6B"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E5A8576"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Filter </w:t>
            </w:r>
          </w:p>
        </w:tc>
        <w:tc>
          <w:tcPr>
            <w:tcW w:w="6981" w:type="dxa"/>
            <w:tcBorders>
              <w:top w:val="single" w:sz="4" w:space="0" w:color="auto"/>
              <w:left w:val="single" w:sz="4" w:space="0" w:color="auto"/>
              <w:bottom w:val="single" w:sz="4" w:space="0" w:color="auto"/>
              <w:right w:val="single" w:sz="4" w:space="0" w:color="auto"/>
            </w:tcBorders>
            <w:vAlign w:val="center"/>
            <w:hideMark/>
          </w:tcPr>
          <w:p w14:paraId="61BEC1F4"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5th Order Butterworth with 4.32MHz bandwidth </w:t>
            </w:r>
          </w:p>
        </w:tc>
      </w:tr>
      <w:tr w:rsidR="005B4C1E" w:rsidRPr="00B02027" w14:paraId="5EA6D958" w14:textId="77777777" w:rsidTr="00E338B6">
        <w:trPr>
          <w:trHeight w:val="862"/>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6B069F6" w14:textId="51FF6D30" w:rsidR="005B4C1E" w:rsidRPr="00B02027" w:rsidRDefault="0031162C" w:rsidP="005B4C1E">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Sequence</w:t>
            </w:r>
          </w:p>
        </w:tc>
        <w:tc>
          <w:tcPr>
            <w:tcW w:w="6981" w:type="dxa"/>
            <w:tcBorders>
              <w:top w:val="single" w:sz="4" w:space="0" w:color="auto"/>
              <w:left w:val="single" w:sz="4" w:space="0" w:color="auto"/>
              <w:bottom w:val="single" w:sz="4" w:space="0" w:color="auto"/>
              <w:right w:val="single" w:sz="4" w:space="0" w:color="auto"/>
            </w:tcBorders>
            <w:vAlign w:val="center"/>
            <w:hideMark/>
          </w:tcPr>
          <w:p w14:paraId="3157DCDD" w14:textId="4D779AD2" w:rsidR="0031162C" w:rsidRDefault="0031162C" w:rsidP="0031162C">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ZC</w:t>
            </w:r>
            <w:r w:rsidR="00714906">
              <w:rPr>
                <w:rFonts w:ascii="Times New Roman" w:eastAsia="Times New Roman" w:hAnsi="Times New Roman" w:cs="Times New Roman"/>
                <w:szCs w:val="24"/>
                <w:lang w:eastAsia="en-US"/>
              </w:rPr>
              <w:t xml:space="preserve"> sequence</w:t>
            </w:r>
            <w:r>
              <w:rPr>
                <w:rFonts w:ascii="Times New Roman" w:eastAsia="Times New Roman" w:hAnsi="Times New Roman" w:cs="Times New Roman"/>
                <w:szCs w:val="24"/>
                <w:lang w:eastAsia="en-US"/>
              </w:rPr>
              <w:t>, with different root</w:t>
            </w:r>
          </w:p>
          <w:p w14:paraId="3251B692" w14:textId="082D05A6" w:rsidR="00B3519E" w:rsidRPr="00E338B6" w:rsidRDefault="00B3519E" w:rsidP="00E338B6">
            <w:pPr>
              <w:pStyle w:val="affff0"/>
              <w:widowControl/>
              <w:numPr>
                <w:ilvl w:val="0"/>
                <w:numId w:val="72"/>
              </w:numPr>
              <w:ind w:firstLineChars="0"/>
              <w:jc w:val="left"/>
              <w:rPr>
                <w:rFonts w:ascii="Times New Roman" w:hAnsi="Times New Roman" w:cs="Times New Roman"/>
                <w:szCs w:val="24"/>
              </w:rPr>
            </w:pPr>
            <w:r w:rsidRPr="00E338B6">
              <w:rPr>
                <w:rFonts w:ascii="Times New Roman" w:hAnsi="Times New Roman" w:cs="Times New Roman"/>
                <w:szCs w:val="24"/>
              </w:rPr>
              <w:t>10RBs with sequence length 119</w:t>
            </w:r>
          </w:p>
          <w:p w14:paraId="423E7886" w14:textId="5CC16DC3" w:rsidR="00B3519E" w:rsidRPr="00E338B6" w:rsidRDefault="00B3519E" w:rsidP="00E338B6">
            <w:pPr>
              <w:pStyle w:val="affff0"/>
              <w:widowControl/>
              <w:numPr>
                <w:ilvl w:val="0"/>
                <w:numId w:val="72"/>
              </w:numPr>
              <w:ind w:firstLineChars="0"/>
              <w:jc w:val="left"/>
              <w:rPr>
                <w:rFonts w:ascii="Times New Roman" w:hAnsi="Times New Roman" w:cs="Times New Roman"/>
                <w:szCs w:val="24"/>
              </w:rPr>
            </w:pPr>
            <w:r w:rsidRPr="00E338B6">
              <w:rPr>
                <w:rFonts w:ascii="Times New Roman" w:hAnsi="Times New Roman" w:cs="Times New Roman"/>
                <w:szCs w:val="24"/>
              </w:rPr>
              <w:t>4RBs with sequence length 47</w:t>
            </w:r>
          </w:p>
          <w:p w14:paraId="28DDC3A2" w14:textId="4F0C9909" w:rsidR="005B4C1E" w:rsidRPr="00B02027" w:rsidRDefault="005B4C1E" w:rsidP="005B4C1E">
            <w:pPr>
              <w:widowControl/>
              <w:jc w:val="left"/>
              <w:rPr>
                <w:rFonts w:ascii="Times New Roman" w:eastAsia="Times New Roman" w:hAnsi="Times New Roman" w:cs="Times New Roman"/>
                <w:szCs w:val="24"/>
                <w:lang w:eastAsia="en-US"/>
              </w:rPr>
            </w:pPr>
          </w:p>
        </w:tc>
      </w:tr>
      <w:tr w:rsidR="005B4C1E" w:rsidRPr="00B02027" w14:paraId="5C1A77EF"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1ECE75A"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ADC bit width</w:t>
            </w:r>
          </w:p>
        </w:tc>
        <w:tc>
          <w:tcPr>
            <w:tcW w:w="6981" w:type="dxa"/>
            <w:tcBorders>
              <w:top w:val="single" w:sz="4" w:space="0" w:color="auto"/>
              <w:left w:val="single" w:sz="4" w:space="0" w:color="auto"/>
              <w:bottom w:val="single" w:sz="4" w:space="0" w:color="auto"/>
              <w:right w:val="single" w:sz="4" w:space="0" w:color="auto"/>
            </w:tcBorders>
            <w:vAlign w:val="center"/>
            <w:hideMark/>
          </w:tcPr>
          <w:p w14:paraId="38742E21" w14:textId="27C4F35B" w:rsidR="005B4C1E" w:rsidRPr="00B02027" w:rsidRDefault="005B4C1E" w:rsidP="005B4C1E">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ideal</w:t>
            </w:r>
            <w:r w:rsidRPr="00B02027">
              <w:rPr>
                <w:rFonts w:ascii="Times New Roman" w:eastAsia="Times New Roman" w:hAnsi="Times New Roman" w:cs="Times New Roman"/>
                <w:szCs w:val="24"/>
                <w:lang w:eastAsia="en-US"/>
              </w:rPr>
              <w:t xml:space="preserve"> ADC</w:t>
            </w:r>
          </w:p>
        </w:tc>
      </w:tr>
      <w:tr w:rsidR="005B4C1E" w:rsidRPr="00B02027" w14:paraId="16820A0E"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E7804C1"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Model</w:t>
            </w:r>
          </w:p>
        </w:tc>
        <w:tc>
          <w:tcPr>
            <w:tcW w:w="6981" w:type="dxa"/>
            <w:tcBorders>
              <w:top w:val="single" w:sz="4" w:space="0" w:color="auto"/>
              <w:left w:val="single" w:sz="4" w:space="0" w:color="auto"/>
              <w:bottom w:val="single" w:sz="4" w:space="0" w:color="auto"/>
              <w:right w:val="single" w:sz="4" w:space="0" w:color="auto"/>
            </w:tcBorders>
            <w:vAlign w:val="center"/>
            <w:hideMark/>
          </w:tcPr>
          <w:p w14:paraId="5D5B66C2"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TDL-C</w:t>
            </w:r>
            <w:r w:rsidRPr="00B02027">
              <w:rPr>
                <w:rFonts w:ascii="Times New Roman" w:eastAsia="Times New Roman" w:hAnsi="Times New Roman" w:cs="Times New Roman"/>
                <w:szCs w:val="24"/>
                <w:lang w:eastAsia="en-US"/>
              </w:rPr>
              <w:t xml:space="preserve"> 300</w:t>
            </w:r>
          </w:p>
        </w:tc>
      </w:tr>
      <w:tr w:rsidR="0031162C" w:rsidRPr="00B02027" w14:paraId="6AF779C3" w14:textId="77777777" w:rsidTr="005B4C1E">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2701509" w14:textId="27A9E0FF" w:rsidR="0031162C" w:rsidRPr="00E338B6" w:rsidRDefault="0031162C" w:rsidP="005B4C1E">
            <w:pPr>
              <w:widowControl/>
              <w:jc w:val="left"/>
              <w:rPr>
                <w:rFonts w:ascii="Times New Roman" w:hAnsi="Times New Roman" w:cs="Times New Roman"/>
                <w:szCs w:val="24"/>
              </w:rPr>
            </w:pPr>
            <w:r>
              <w:rPr>
                <w:rFonts w:ascii="Times New Roman" w:hAnsi="Times New Roman" w:cs="Times New Roman" w:hint="eastAsia"/>
                <w:szCs w:val="24"/>
              </w:rPr>
              <w:t>F</w:t>
            </w:r>
            <w:r>
              <w:rPr>
                <w:rFonts w:ascii="Times New Roman" w:hAnsi="Times New Roman" w:cs="Times New Roman"/>
                <w:szCs w:val="24"/>
              </w:rPr>
              <w:t>AR</w:t>
            </w:r>
          </w:p>
        </w:tc>
        <w:tc>
          <w:tcPr>
            <w:tcW w:w="6981" w:type="dxa"/>
            <w:tcBorders>
              <w:top w:val="single" w:sz="4" w:space="0" w:color="auto"/>
              <w:left w:val="single" w:sz="4" w:space="0" w:color="auto"/>
              <w:bottom w:val="single" w:sz="4" w:space="0" w:color="auto"/>
              <w:right w:val="single" w:sz="4" w:space="0" w:color="auto"/>
            </w:tcBorders>
            <w:vAlign w:val="center"/>
          </w:tcPr>
          <w:p w14:paraId="70E3B72F" w14:textId="565A8EFA" w:rsidR="0031162C" w:rsidRPr="00E338B6" w:rsidRDefault="0031162C" w:rsidP="005B4C1E">
            <w:pPr>
              <w:widowControl/>
              <w:jc w:val="left"/>
              <w:rPr>
                <w:rFonts w:ascii="Times New Roman" w:hAnsi="Times New Roman" w:cs="Times New Roman"/>
                <w:szCs w:val="24"/>
              </w:rPr>
            </w:pPr>
            <w:r>
              <w:rPr>
                <w:rFonts w:ascii="Times New Roman" w:hAnsi="Times New Roman" w:cs="Times New Roman" w:hint="eastAsia"/>
                <w:szCs w:val="24"/>
              </w:rPr>
              <w:t>0</w:t>
            </w:r>
            <w:r>
              <w:rPr>
                <w:rFonts w:ascii="Times New Roman" w:hAnsi="Times New Roman" w:cs="Times New Roman"/>
                <w:szCs w:val="24"/>
              </w:rPr>
              <w:t>.1%</w:t>
            </w:r>
          </w:p>
        </w:tc>
      </w:tr>
    </w:tbl>
    <w:p w14:paraId="25E7B7EC" w14:textId="77777777" w:rsidR="0060477D" w:rsidRDefault="0060477D"/>
    <w:sectPr w:rsidR="0060477D">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1CA860" w14:textId="77777777" w:rsidR="00C422A2" w:rsidRDefault="00C422A2" w:rsidP="00002160">
      <w:r>
        <w:separator/>
      </w:r>
    </w:p>
  </w:endnote>
  <w:endnote w:type="continuationSeparator" w:id="0">
    <w:p w14:paraId="3DD60E25" w14:textId="77777777" w:rsidR="00C422A2" w:rsidRDefault="00C422A2" w:rsidP="00002160">
      <w:r>
        <w:continuationSeparator/>
      </w:r>
    </w:p>
  </w:endnote>
  <w:endnote w:type="continuationNotice" w:id="1">
    <w:p w14:paraId="31344176" w14:textId="77777777" w:rsidR="00C422A2" w:rsidRDefault="00C422A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Yu Gothic Medium">
    <w:panose1 w:val="020B0500000000000000"/>
    <w:charset w:val="80"/>
    <w:family w:val="swiss"/>
    <w:pitch w:val="variable"/>
    <w:sig w:usb0="E00002FF" w:usb1="2AC7FDFF" w:usb2="00000016"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Consolas">
    <w:panose1 w:val="020B0609020204030204"/>
    <w:charset w:val="00"/>
    <w:family w:val="modern"/>
    <w:pitch w:val="fixed"/>
    <w:sig w:usb0="E00006FF" w:usb1="0000FCFF" w:usb2="00000001" w:usb3="00000000" w:csb0="0000019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C1B935" w14:textId="77777777" w:rsidR="00C422A2" w:rsidRDefault="00C422A2" w:rsidP="00002160">
      <w:r>
        <w:separator/>
      </w:r>
    </w:p>
  </w:footnote>
  <w:footnote w:type="continuationSeparator" w:id="0">
    <w:p w14:paraId="682D4D5D" w14:textId="77777777" w:rsidR="00C422A2" w:rsidRDefault="00C422A2" w:rsidP="00002160">
      <w:r>
        <w:continuationSeparator/>
      </w:r>
    </w:p>
  </w:footnote>
  <w:footnote w:type="continuationNotice" w:id="1">
    <w:p w14:paraId="20C3C768" w14:textId="77777777" w:rsidR="00C422A2" w:rsidRDefault="00C422A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8C1C2A0"/>
    <w:multiLevelType w:val="singleLevel"/>
    <w:tmpl w:val="E8C1C2A0"/>
    <w:lvl w:ilvl="0">
      <w:start w:val="1"/>
      <w:numFmt w:val="bullet"/>
      <w:lvlText w:val=""/>
      <w:lvlJc w:val="left"/>
      <w:pPr>
        <w:ind w:left="420" w:hanging="420"/>
      </w:pPr>
      <w:rPr>
        <w:rFonts w:ascii="Wingdings" w:hAnsi="Wingdings" w:hint="default"/>
      </w:rPr>
    </w:lvl>
  </w:abstractNum>
  <w:abstractNum w:abstractNumId="1"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CB24A1"/>
    <w:multiLevelType w:val="hybridMultilevel"/>
    <w:tmpl w:val="CBAAC9A8"/>
    <w:lvl w:ilvl="0" w:tplc="80C0AC90">
      <w:start w:val="1"/>
      <w:numFmt w:val="bullet"/>
      <w:lvlText w:val="-"/>
      <w:lvlJc w:val="left"/>
      <w:pPr>
        <w:ind w:left="1778" w:hanging="360"/>
      </w:pPr>
      <w:rPr>
        <w:rFonts w:ascii="Yu Gothic Medium" w:eastAsia="Yu Gothic Medium" w:hAnsi="Yu Gothic Medium" w:hint="eastAsia"/>
      </w:rPr>
    </w:lvl>
    <w:lvl w:ilvl="1" w:tplc="04090003" w:tentative="1">
      <w:start w:val="1"/>
      <w:numFmt w:val="bullet"/>
      <w:lvlText w:val="o"/>
      <w:lvlJc w:val="left"/>
      <w:pPr>
        <w:ind w:left="2498" w:hanging="360"/>
      </w:pPr>
      <w:rPr>
        <w:rFonts w:ascii="Courier New" w:hAnsi="Courier New" w:cs="Courier New" w:hint="default"/>
      </w:rPr>
    </w:lvl>
    <w:lvl w:ilvl="2" w:tplc="04090005" w:tentative="1">
      <w:start w:val="1"/>
      <w:numFmt w:val="bullet"/>
      <w:lvlText w:val=""/>
      <w:lvlJc w:val="left"/>
      <w:pPr>
        <w:ind w:left="3218" w:hanging="360"/>
      </w:pPr>
      <w:rPr>
        <w:rFonts w:ascii="Wingdings" w:hAnsi="Wingdings" w:hint="default"/>
      </w:rPr>
    </w:lvl>
    <w:lvl w:ilvl="3" w:tplc="04090001" w:tentative="1">
      <w:start w:val="1"/>
      <w:numFmt w:val="bullet"/>
      <w:lvlText w:val=""/>
      <w:lvlJc w:val="left"/>
      <w:pPr>
        <w:ind w:left="3938" w:hanging="360"/>
      </w:pPr>
      <w:rPr>
        <w:rFonts w:ascii="Symbol" w:hAnsi="Symbol" w:hint="default"/>
      </w:rPr>
    </w:lvl>
    <w:lvl w:ilvl="4" w:tplc="04090003" w:tentative="1">
      <w:start w:val="1"/>
      <w:numFmt w:val="bullet"/>
      <w:lvlText w:val="o"/>
      <w:lvlJc w:val="left"/>
      <w:pPr>
        <w:ind w:left="4658" w:hanging="360"/>
      </w:pPr>
      <w:rPr>
        <w:rFonts w:ascii="Courier New" w:hAnsi="Courier New" w:cs="Courier New" w:hint="default"/>
      </w:rPr>
    </w:lvl>
    <w:lvl w:ilvl="5" w:tplc="04090005" w:tentative="1">
      <w:start w:val="1"/>
      <w:numFmt w:val="bullet"/>
      <w:lvlText w:val=""/>
      <w:lvlJc w:val="left"/>
      <w:pPr>
        <w:ind w:left="5378" w:hanging="360"/>
      </w:pPr>
      <w:rPr>
        <w:rFonts w:ascii="Wingdings" w:hAnsi="Wingdings" w:hint="default"/>
      </w:rPr>
    </w:lvl>
    <w:lvl w:ilvl="6" w:tplc="04090001" w:tentative="1">
      <w:start w:val="1"/>
      <w:numFmt w:val="bullet"/>
      <w:lvlText w:val=""/>
      <w:lvlJc w:val="left"/>
      <w:pPr>
        <w:ind w:left="6098" w:hanging="360"/>
      </w:pPr>
      <w:rPr>
        <w:rFonts w:ascii="Symbol" w:hAnsi="Symbol" w:hint="default"/>
      </w:rPr>
    </w:lvl>
    <w:lvl w:ilvl="7" w:tplc="04090003" w:tentative="1">
      <w:start w:val="1"/>
      <w:numFmt w:val="bullet"/>
      <w:lvlText w:val="o"/>
      <w:lvlJc w:val="left"/>
      <w:pPr>
        <w:ind w:left="6818" w:hanging="360"/>
      </w:pPr>
      <w:rPr>
        <w:rFonts w:ascii="Courier New" w:hAnsi="Courier New" w:cs="Courier New" w:hint="default"/>
      </w:rPr>
    </w:lvl>
    <w:lvl w:ilvl="8" w:tplc="04090005" w:tentative="1">
      <w:start w:val="1"/>
      <w:numFmt w:val="bullet"/>
      <w:lvlText w:val=""/>
      <w:lvlJc w:val="left"/>
      <w:pPr>
        <w:ind w:left="7538" w:hanging="360"/>
      </w:pPr>
      <w:rPr>
        <w:rFonts w:ascii="Wingdings" w:hAnsi="Wingdings" w:hint="default"/>
      </w:rPr>
    </w:lvl>
  </w:abstractNum>
  <w:abstractNum w:abstractNumId="13" w15:restartNumberingAfterBreak="0">
    <w:nsid w:val="01596C9F"/>
    <w:multiLevelType w:val="multilevel"/>
    <w:tmpl w:val="DBDE92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25F1718"/>
    <w:multiLevelType w:val="hybridMultilevel"/>
    <w:tmpl w:val="7618E54E"/>
    <w:lvl w:ilvl="0" w:tplc="77D4942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02EA7290"/>
    <w:multiLevelType w:val="hybridMultilevel"/>
    <w:tmpl w:val="1C5C52C0"/>
    <w:lvl w:ilvl="0" w:tplc="17F68080">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032A2134"/>
    <w:multiLevelType w:val="hybridMultilevel"/>
    <w:tmpl w:val="1624CA00"/>
    <w:lvl w:ilvl="0" w:tplc="100C140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4F13601"/>
    <w:multiLevelType w:val="multilevel"/>
    <w:tmpl w:val="00366E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58320E5"/>
    <w:multiLevelType w:val="hybridMultilevel"/>
    <w:tmpl w:val="25AA731A"/>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
      <w:lvlJc w:val="left"/>
      <w:pPr>
        <w:ind w:left="840" w:hanging="420"/>
      </w:pPr>
      <w:rPr>
        <w:rFonts w:ascii="Wingdings" w:hAnsi="Wingdings" w:hint="default"/>
      </w:rPr>
    </w:lvl>
    <w:lvl w:ilvl="2" w:tplc="14764A84">
      <w:numFmt w:val="bullet"/>
      <w:lvlText w:val="•"/>
      <w:lvlJc w:val="left"/>
      <w:pPr>
        <w:ind w:left="1200" w:hanging="360"/>
      </w:pPr>
      <w:rPr>
        <w:rFonts w:ascii="等线" w:eastAsia="等线" w:hAnsi="等线" w:cs="Times New Roman" w:hint="eastAsia"/>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095A6403"/>
    <w:multiLevelType w:val="hybridMultilevel"/>
    <w:tmpl w:val="8E5C0354"/>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A75508B"/>
    <w:multiLevelType w:val="hybridMultilevel"/>
    <w:tmpl w:val="5770E4C0"/>
    <w:lvl w:ilvl="0" w:tplc="77D4942E">
      <w:start w:val="1"/>
      <w:numFmt w:val="bullet"/>
      <w:lvlText w:val="•"/>
      <w:lvlJc w:val="left"/>
      <w:pPr>
        <w:ind w:left="1352" w:hanging="360"/>
      </w:pPr>
      <w:rPr>
        <w:rFonts w:ascii="Arial" w:hAnsi="Arial" w:hint="default"/>
      </w:rPr>
    </w:lvl>
    <w:lvl w:ilvl="1" w:tplc="04090003" w:tentative="1">
      <w:start w:val="1"/>
      <w:numFmt w:val="bullet"/>
      <w:lvlText w:val="o"/>
      <w:lvlJc w:val="left"/>
      <w:pPr>
        <w:ind w:left="2072" w:hanging="360"/>
      </w:pPr>
      <w:rPr>
        <w:rFonts w:ascii="Courier New" w:hAnsi="Courier New" w:cs="Courier New" w:hint="default"/>
      </w:rPr>
    </w:lvl>
    <w:lvl w:ilvl="2" w:tplc="04090005" w:tentative="1">
      <w:start w:val="1"/>
      <w:numFmt w:val="bullet"/>
      <w:lvlText w:val=""/>
      <w:lvlJc w:val="left"/>
      <w:pPr>
        <w:ind w:left="2792" w:hanging="360"/>
      </w:pPr>
      <w:rPr>
        <w:rFonts w:ascii="Wingdings" w:hAnsi="Wingdings" w:hint="default"/>
      </w:rPr>
    </w:lvl>
    <w:lvl w:ilvl="3" w:tplc="04090001" w:tentative="1">
      <w:start w:val="1"/>
      <w:numFmt w:val="bullet"/>
      <w:lvlText w:val=""/>
      <w:lvlJc w:val="left"/>
      <w:pPr>
        <w:ind w:left="3512" w:hanging="360"/>
      </w:pPr>
      <w:rPr>
        <w:rFonts w:ascii="Symbol" w:hAnsi="Symbol" w:hint="default"/>
      </w:rPr>
    </w:lvl>
    <w:lvl w:ilvl="4" w:tplc="04090003" w:tentative="1">
      <w:start w:val="1"/>
      <w:numFmt w:val="bullet"/>
      <w:lvlText w:val="o"/>
      <w:lvlJc w:val="left"/>
      <w:pPr>
        <w:ind w:left="4232" w:hanging="360"/>
      </w:pPr>
      <w:rPr>
        <w:rFonts w:ascii="Courier New" w:hAnsi="Courier New" w:cs="Courier New" w:hint="default"/>
      </w:rPr>
    </w:lvl>
    <w:lvl w:ilvl="5" w:tplc="04090005" w:tentative="1">
      <w:start w:val="1"/>
      <w:numFmt w:val="bullet"/>
      <w:lvlText w:val=""/>
      <w:lvlJc w:val="left"/>
      <w:pPr>
        <w:ind w:left="4952" w:hanging="360"/>
      </w:pPr>
      <w:rPr>
        <w:rFonts w:ascii="Wingdings" w:hAnsi="Wingdings" w:hint="default"/>
      </w:rPr>
    </w:lvl>
    <w:lvl w:ilvl="6" w:tplc="04090001" w:tentative="1">
      <w:start w:val="1"/>
      <w:numFmt w:val="bullet"/>
      <w:lvlText w:val=""/>
      <w:lvlJc w:val="left"/>
      <w:pPr>
        <w:ind w:left="5672" w:hanging="360"/>
      </w:pPr>
      <w:rPr>
        <w:rFonts w:ascii="Symbol" w:hAnsi="Symbol" w:hint="default"/>
      </w:rPr>
    </w:lvl>
    <w:lvl w:ilvl="7" w:tplc="04090003" w:tentative="1">
      <w:start w:val="1"/>
      <w:numFmt w:val="bullet"/>
      <w:lvlText w:val="o"/>
      <w:lvlJc w:val="left"/>
      <w:pPr>
        <w:ind w:left="6392" w:hanging="360"/>
      </w:pPr>
      <w:rPr>
        <w:rFonts w:ascii="Courier New" w:hAnsi="Courier New" w:cs="Courier New" w:hint="default"/>
      </w:rPr>
    </w:lvl>
    <w:lvl w:ilvl="8" w:tplc="04090005" w:tentative="1">
      <w:start w:val="1"/>
      <w:numFmt w:val="bullet"/>
      <w:lvlText w:val=""/>
      <w:lvlJc w:val="left"/>
      <w:pPr>
        <w:ind w:left="7112" w:hanging="360"/>
      </w:pPr>
      <w:rPr>
        <w:rFonts w:ascii="Wingdings" w:hAnsi="Wingdings" w:hint="default"/>
      </w:rPr>
    </w:lvl>
  </w:abstractNum>
  <w:abstractNum w:abstractNumId="21" w15:restartNumberingAfterBreak="0">
    <w:nsid w:val="0B277B3F"/>
    <w:multiLevelType w:val="hybridMultilevel"/>
    <w:tmpl w:val="E4A2A48A"/>
    <w:lvl w:ilvl="0" w:tplc="08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10C31D0"/>
    <w:multiLevelType w:val="hybridMultilevel"/>
    <w:tmpl w:val="9D3C9954"/>
    <w:lvl w:ilvl="0" w:tplc="E6D04CE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3" w15:restartNumberingAfterBreak="0">
    <w:nsid w:val="113A1B5A"/>
    <w:multiLevelType w:val="hybridMultilevel"/>
    <w:tmpl w:val="765C38B4"/>
    <w:lvl w:ilvl="0" w:tplc="1DB40D30">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584" w:hanging="360"/>
      </w:pPr>
      <w:rPr>
        <w:rFonts w:ascii="Courier New" w:hAnsi="Courier New" w:cs="Courier New" w:hint="default"/>
      </w:rPr>
    </w:lvl>
    <w:lvl w:ilvl="2" w:tplc="04090005" w:tentative="1">
      <w:start w:val="1"/>
      <w:numFmt w:val="bullet"/>
      <w:lvlText w:val=""/>
      <w:lvlJc w:val="left"/>
      <w:pPr>
        <w:ind w:left="1304" w:hanging="360"/>
      </w:pPr>
      <w:rPr>
        <w:rFonts w:ascii="Wingdings" w:hAnsi="Wingdings" w:hint="default"/>
      </w:rPr>
    </w:lvl>
    <w:lvl w:ilvl="3" w:tplc="04090001" w:tentative="1">
      <w:start w:val="1"/>
      <w:numFmt w:val="bullet"/>
      <w:lvlText w:val=""/>
      <w:lvlJc w:val="left"/>
      <w:pPr>
        <w:ind w:left="2024" w:hanging="360"/>
      </w:pPr>
      <w:rPr>
        <w:rFonts w:ascii="Symbol" w:hAnsi="Symbol" w:hint="default"/>
      </w:rPr>
    </w:lvl>
    <w:lvl w:ilvl="4" w:tplc="04090003" w:tentative="1">
      <w:start w:val="1"/>
      <w:numFmt w:val="bullet"/>
      <w:lvlText w:val="o"/>
      <w:lvlJc w:val="left"/>
      <w:pPr>
        <w:ind w:left="2744" w:hanging="360"/>
      </w:pPr>
      <w:rPr>
        <w:rFonts w:ascii="Courier New" w:hAnsi="Courier New" w:cs="Courier New" w:hint="default"/>
      </w:rPr>
    </w:lvl>
    <w:lvl w:ilvl="5" w:tplc="04090005" w:tentative="1">
      <w:start w:val="1"/>
      <w:numFmt w:val="bullet"/>
      <w:lvlText w:val=""/>
      <w:lvlJc w:val="left"/>
      <w:pPr>
        <w:ind w:left="3464" w:hanging="360"/>
      </w:pPr>
      <w:rPr>
        <w:rFonts w:ascii="Wingdings" w:hAnsi="Wingdings" w:hint="default"/>
      </w:rPr>
    </w:lvl>
    <w:lvl w:ilvl="6" w:tplc="04090001" w:tentative="1">
      <w:start w:val="1"/>
      <w:numFmt w:val="bullet"/>
      <w:lvlText w:val=""/>
      <w:lvlJc w:val="left"/>
      <w:pPr>
        <w:ind w:left="4184" w:hanging="360"/>
      </w:pPr>
      <w:rPr>
        <w:rFonts w:ascii="Symbol" w:hAnsi="Symbol" w:hint="default"/>
      </w:rPr>
    </w:lvl>
    <w:lvl w:ilvl="7" w:tplc="04090003" w:tentative="1">
      <w:start w:val="1"/>
      <w:numFmt w:val="bullet"/>
      <w:lvlText w:val="o"/>
      <w:lvlJc w:val="left"/>
      <w:pPr>
        <w:ind w:left="4904" w:hanging="360"/>
      </w:pPr>
      <w:rPr>
        <w:rFonts w:ascii="Courier New" w:hAnsi="Courier New" w:cs="Courier New" w:hint="default"/>
      </w:rPr>
    </w:lvl>
    <w:lvl w:ilvl="8" w:tplc="04090005" w:tentative="1">
      <w:start w:val="1"/>
      <w:numFmt w:val="bullet"/>
      <w:lvlText w:val=""/>
      <w:lvlJc w:val="left"/>
      <w:pPr>
        <w:ind w:left="5624" w:hanging="360"/>
      </w:pPr>
      <w:rPr>
        <w:rFonts w:ascii="Wingdings" w:hAnsi="Wingdings" w:hint="default"/>
      </w:rPr>
    </w:lvl>
  </w:abstractNum>
  <w:abstractNum w:abstractNumId="24" w15:restartNumberingAfterBreak="0">
    <w:nsid w:val="128B1035"/>
    <w:multiLevelType w:val="hybridMultilevel"/>
    <w:tmpl w:val="CD721BBE"/>
    <w:lvl w:ilvl="0" w:tplc="2000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45834C8"/>
    <w:multiLevelType w:val="hybridMultilevel"/>
    <w:tmpl w:val="51D23482"/>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A9167A9"/>
    <w:multiLevelType w:val="hybridMultilevel"/>
    <w:tmpl w:val="9F786F9E"/>
    <w:lvl w:ilvl="0" w:tplc="15002402">
      <w:start w:val="1"/>
      <w:numFmt w:val="bullet"/>
      <w:lvlText w:val="o"/>
      <w:lvlJc w:val="left"/>
      <w:pPr>
        <w:ind w:left="1260" w:hanging="420"/>
      </w:pPr>
      <w:rPr>
        <w:rFonts w:ascii="Courier New" w:hAnsi="Courier New" w:cs="Courier New" w:hint="default"/>
        <w:sz w:val="16"/>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7" w15:restartNumberingAfterBreak="0">
    <w:nsid w:val="1B64126D"/>
    <w:multiLevelType w:val="multilevel"/>
    <w:tmpl w:val="03542E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D7665C6"/>
    <w:multiLevelType w:val="multilevel"/>
    <w:tmpl w:val="3CA4CF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0FF03AB"/>
    <w:multiLevelType w:val="hybridMultilevel"/>
    <w:tmpl w:val="F0AC83FC"/>
    <w:lvl w:ilvl="0" w:tplc="80C0AC90">
      <w:start w:val="1"/>
      <w:numFmt w:val="bullet"/>
      <w:lvlText w:val="-"/>
      <w:lvlJc w:val="left"/>
      <w:pPr>
        <w:ind w:left="1778" w:hanging="360"/>
      </w:pPr>
      <w:rPr>
        <w:rFonts w:ascii="Yu Gothic Medium" w:eastAsia="Yu Gothic Medium" w:hAnsi="Yu Gothic Medium" w:hint="eastAsia"/>
      </w:rPr>
    </w:lvl>
    <w:lvl w:ilvl="1" w:tplc="04090003" w:tentative="1">
      <w:start w:val="1"/>
      <w:numFmt w:val="bullet"/>
      <w:lvlText w:val="o"/>
      <w:lvlJc w:val="left"/>
      <w:pPr>
        <w:ind w:left="2498" w:hanging="360"/>
      </w:pPr>
      <w:rPr>
        <w:rFonts w:ascii="Courier New" w:hAnsi="Courier New" w:cs="Courier New" w:hint="default"/>
      </w:rPr>
    </w:lvl>
    <w:lvl w:ilvl="2" w:tplc="04090005" w:tentative="1">
      <w:start w:val="1"/>
      <w:numFmt w:val="bullet"/>
      <w:lvlText w:val=""/>
      <w:lvlJc w:val="left"/>
      <w:pPr>
        <w:ind w:left="3218" w:hanging="360"/>
      </w:pPr>
      <w:rPr>
        <w:rFonts w:ascii="Wingdings" w:hAnsi="Wingdings" w:hint="default"/>
      </w:rPr>
    </w:lvl>
    <w:lvl w:ilvl="3" w:tplc="04090001" w:tentative="1">
      <w:start w:val="1"/>
      <w:numFmt w:val="bullet"/>
      <w:lvlText w:val=""/>
      <w:lvlJc w:val="left"/>
      <w:pPr>
        <w:ind w:left="3938" w:hanging="360"/>
      </w:pPr>
      <w:rPr>
        <w:rFonts w:ascii="Symbol" w:hAnsi="Symbol" w:hint="default"/>
      </w:rPr>
    </w:lvl>
    <w:lvl w:ilvl="4" w:tplc="04090003" w:tentative="1">
      <w:start w:val="1"/>
      <w:numFmt w:val="bullet"/>
      <w:lvlText w:val="o"/>
      <w:lvlJc w:val="left"/>
      <w:pPr>
        <w:ind w:left="4658" w:hanging="360"/>
      </w:pPr>
      <w:rPr>
        <w:rFonts w:ascii="Courier New" w:hAnsi="Courier New" w:cs="Courier New" w:hint="default"/>
      </w:rPr>
    </w:lvl>
    <w:lvl w:ilvl="5" w:tplc="04090005" w:tentative="1">
      <w:start w:val="1"/>
      <w:numFmt w:val="bullet"/>
      <w:lvlText w:val=""/>
      <w:lvlJc w:val="left"/>
      <w:pPr>
        <w:ind w:left="5378" w:hanging="360"/>
      </w:pPr>
      <w:rPr>
        <w:rFonts w:ascii="Wingdings" w:hAnsi="Wingdings" w:hint="default"/>
      </w:rPr>
    </w:lvl>
    <w:lvl w:ilvl="6" w:tplc="04090001" w:tentative="1">
      <w:start w:val="1"/>
      <w:numFmt w:val="bullet"/>
      <w:lvlText w:val=""/>
      <w:lvlJc w:val="left"/>
      <w:pPr>
        <w:ind w:left="6098" w:hanging="360"/>
      </w:pPr>
      <w:rPr>
        <w:rFonts w:ascii="Symbol" w:hAnsi="Symbol" w:hint="default"/>
      </w:rPr>
    </w:lvl>
    <w:lvl w:ilvl="7" w:tplc="04090003" w:tentative="1">
      <w:start w:val="1"/>
      <w:numFmt w:val="bullet"/>
      <w:lvlText w:val="o"/>
      <w:lvlJc w:val="left"/>
      <w:pPr>
        <w:ind w:left="6818" w:hanging="360"/>
      </w:pPr>
      <w:rPr>
        <w:rFonts w:ascii="Courier New" w:hAnsi="Courier New" w:cs="Courier New" w:hint="default"/>
      </w:rPr>
    </w:lvl>
    <w:lvl w:ilvl="8" w:tplc="04090005" w:tentative="1">
      <w:start w:val="1"/>
      <w:numFmt w:val="bullet"/>
      <w:lvlText w:val=""/>
      <w:lvlJc w:val="left"/>
      <w:pPr>
        <w:ind w:left="7538" w:hanging="360"/>
      </w:pPr>
      <w:rPr>
        <w:rFonts w:ascii="Wingdings" w:hAnsi="Wingdings" w:hint="default"/>
      </w:rPr>
    </w:lvl>
  </w:abstractNum>
  <w:abstractNum w:abstractNumId="30"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9902FC3"/>
    <w:multiLevelType w:val="multilevel"/>
    <w:tmpl w:val="29902FC3"/>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A6C3A5C"/>
    <w:multiLevelType w:val="hybridMultilevel"/>
    <w:tmpl w:val="3D4281B4"/>
    <w:lvl w:ilvl="0" w:tplc="77D4942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2ADE4428"/>
    <w:multiLevelType w:val="hybridMultilevel"/>
    <w:tmpl w:val="D718374C"/>
    <w:lvl w:ilvl="0" w:tplc="77D4942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15:restartNumberingAfterBreak="0">
    <w:nsid w:val="2B22731E"/>
    <w:multiLevelType w:val="multilevel"/>
    <w:tmpl w:val="2B22731E"/>
    <w:lvl w:ilvl="0">
      <w:start w:val="1100"/>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2F1274B2"/>
    <w:multiLevelType w:val="multilevel"/>
    <w:tmpl w:val="2F1274B2"/>
    <w:lvl w:ilvl="0">
      <w:start w:val="1"/>
      <w:numFmt w:val="bullet"/>
      <w:lvlText w:val=""/>
      <w:lvlJc w:val="left"/>
      <w:pPr>
        <w:ind w:left="811" w:hanging="360"/>
      </w:pPr>
      <w:rPr>
        <w:rFonts w:ascii="Symbol" w:hAnsi="Symbol" w:hint="default"/>
      </w:rPr>
    </w:lvl>
    <w:lvl w:ilvl="1">
      <w:start w:val="1"/>
      <w:numFmt w:val="bullet"/>
      <w:lvlText w:val="o"/>
      <w:lvlJc w:val="left"/>
      <w:pPr>
        <w:ind w:left="1531" w:hanging="360"/>
      </w:pPr>
      <w:rPr>
        <w:rFonts w:ascii="Courier New" w:hAnsi="Courier New" w:cs="Courier New" w:hint="default"/>
      </w:rPr>
    </w:lvl>
    <w:lvl w:ilvl="2">
      <w:start w:val="1"/>
      <w:numFmt w:val="bullet"/>
      <w:lvlText w:val=""/>
      <w:lvlJc w:val="left"/>
      <w:pPr>
        <w:ind w:left="2251" w:hanging="360"/>
      </w:pPr>
      <w:rPr>
        <w:rFonts w:ascii="Wingdings" w:hAnsi="Wingdings" w:hint="default"/>
      </w:rPr>
    </w:lvl>
    <w:lvl w:ilvl="3">
      <w:start w:val="1"/>
      <w:numFmt w:val="bullet"/>
      <w:lvlText w:val=""/>
      <w:lvlJc w:val="left"/>
      <w:pPr>
        <w:ind w:left="2971" w:hanging="360"/>
      </w:pPr>
      <w:rPr>
        <w:rFonts w:ascii="Symbol" w:hAnsi="Symbol" w:hint="default"/>
      </w:rPr>
    </w:lvl>
    <w:lvl w:ilvl="4">
      <w:start w:val="1"/>
      <w:numFmt w:val="bullet"/>
      <w:lvlText w:val="o"/>
      <w:lvlJc w:val="left"/>
      <w:pPr>
        <w:ind w:left="3691" w:hanging="360"/>
      </w:pPr>
      <w:rPr>
        <w:rFonts w:ascii="Courier New" w:hAnsi="Courier New" w:cs="Courier New" w:hint="default"/>
      </w:rPr>
    </w:lvl>
    <w:lvl w:ilvl="5">
      <w:start w:val="1"/>
      <w:numFmt w:val="bullet"/>
      <w:lvlText w:val=""/>
      <w:lvlJc w:val="left"/>
      <w:pPr>
        <w:ind w:left="4411" w:hanging="360"/>
      </w:pPr>
      <w:rPr>
        <w:rFonts w:ascii="Wingdings" w:hAnsi="Wingdings" w:hint="default"/>
      </w:rPr>
    </w:lvl>
    <w:lvl w:ilvl="6">
      <w:start w:val="1"/>
      <w:numFmt w:val="bullet"/>
      <w:lvlText w:val=""/>
      <w:lvlJc w:val="left"/>
      <w:pPr>
        <w:ind w:left="5131" w:hanging="360"/>
      </w:pPr>
      <w:rPr>
        <w:rFonts w:ascii="Symbol" w:hAnsi="Symbol" w:hint="default"/>
      </w:rPr>
    </w:lvl>
    <w:lvl w:ilvl="7">
      <w:start w:val="1"/>
      <w:numFmt w:val="bullet"/>
      <w:lvlText w:val="o"/>
      <w:lvlJc w:val="left"/>
      <w:pPr>
        <w:ind w:left="5851" w:hanging="360"/>
      </w:pPr>
      <w:rPr>
        <w:rFonts w:ascii="Courier New" w:hAnsi="Courier New" w:cs="Courier New" w:hint="default"/>
      </w:rPr>
    </w:lvl>
    <w:lvl w:ilvl="8">
      <w:start w:val="1"/>
      <w:numFmt w:val="bullet"/>
      <w:lvlText w:val=""/>
      <w:lvlJc w:val="left"/>
      <w:pPr>
        <w:ind w:left="6571" w:hanging="360"/>
      </w:pPr>
      <w:rPr>
        <w:rFonts w:ascii="Wingdings" w:hAnsi="Wingdings" w:hint="default"/>
      </w:rPr>
    </w:lvl>
  </w:abstractNum>
  <w:abstractNum w:abstractNumId="3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33614420"/>
    <w:multiLevelType w:val="hybridMultilevel"/>
    <w:tmpl w:val="84F2C006"/>
    <w:lvl w:ilvl="0" w:tplc="77D4942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 w15:restartNumberingAfterBreak="0">
    <w:nsid w:val="34BC452E"/>
    <w:multiLevelType w:val="hybridMultilevel"/>
    <w:tmpl w:val="771C076C"/>
    <w:lvl w:ilvl="0" w:tplc="1E32C722">
      <w:start w:val="1"/>
      <w:numFmt w:val="bullet"/>
      <w:lvlText w:val="•"/>
      <w:lvlJc w:val="left"/>
      <w:pPr>
        <w:ind w:left="840" w:hanging="420"/>
      </w:pPr>
      <w:rPr>
        <w:rFonts w:ascii="宋体" w:eastAsia="宋体" w:hAnsi="宋体"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 w15:restartNumberingAfterBreak="0">
    <w:nsid w:val="351807EA"/>
    <w:multiLevelType w:val="multilevel"/>
    <w:tmpl w:val="B012442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51B7BEA"/>
    <w:multiLevelType w:val="hybridMultilevel"/>
    <w:tmpl w:val="84E24612"/>
    <w:lvl w:ilvl="0" w:tplc="309E81E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35820765"/>
    <w:multiLevelType w:val="hybridMultilevel"/>
    <w:tmpl w:val="C75CC48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368139A7"/>
    <w:multiLevelType w:val="hybridMultilevel"/>
    <w:tmpl w:val="D2A004D4"/>
    <w:lvl w:ilvl="0" w:tplc="77D4942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3" w15:restartNumberingAfterBreak="0">
    <w:nsid w:val="3A754F0A"/>
    <w:multiLevelType w:val="multilevel"/>
    <w:tmpl w:val="5234F0D2"/>
    <w:lvl w:ilvl="0">
      <w:start w:val="1"/>
      <w:numFmt w:val="decimal"/>
      <w:lvlText w:val="%1."/>
      <w:lvlJc w:val="left"/>
      <w:pPr>
        <w:ind w:left="425" w:hanging="425"/>
      </w:pPr>
      <w:rPr>
        <w:rFonts w:hint="default"/>
        <w:lang w:val="en-GB"/>
      </w:rPr>
    </w:lvl>
    <w:lvl w:ilvl="1">
      <w:start w:val="1"/>
      <w:numFmt w:val="decimal"/>
      <w:lvlText w:val="%1.%2."/>
      <w:lvlJc w:val="left"/>
      <w:pPr>
        <w:ind w:left="567" w:hanging="567"/>
      </w:pPr>
      <w:rPr>
        <w:rFonts w:ascii="Arial" w:hAnsi="Arial" w:cs="Arial" w:hint="default"/>
        <w:b w:val="0"/>
        <w:sz w:val="28"/>
        <w:szCs w:val="28"/>
        <w:lang w:val="en-US"/>
      </w:rPr>
    </w:lvl>
    <w:lvl w:ilvl="2">
      <w:start w:val="1"/>
      <w:numFmt w:val="decimal"/>
      <w:lvlText w:val="%1.%2.%3."/>
      <w:lvlJc w:val="left"/>
      <w:pPr>
        <w:ind w:left="709" w:hanging="709"/>
      </w:pPr>
      <w:rPr>
        <w:rFonts w:ascii="Arial" w:hAnsi="Arial" w:cs="Arial" w:hint="default"/>
        <w:sz w:val="28"/>
        <w:szCs w:val="28"/>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4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5" w15:restartNumberingAfterBreak="0">
    <w:nsid w:val="3BB71E87"/>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6" w15:restartNumberingAfterBreak="0">
    <w:nsid w:val="3C01335F"/>
    <w:multiLevelType w:val="hybridMultilevel"/>
    <w:tmpl w:val="04EA07EE"/>
    <w:lvl w:ilvl="0" w:tplc="77D4942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7" w15:restartNumberingAfterBreak="0">
    <w:nsid w:val="3E1B4F40"/>
    <w:multiLevelType w:val="hybridMultilevel"/>
    <w:tmpl w:val="3B360134"/>
    <w:lvl w:ilvl="0" w:tplc="4BE0454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3F7B0894"/>
    <w:multiLevelType w:val="hybridMultilevel"/>
    <w:tmpl w:val="6BA64B2A"/>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50" w15:restartNumberingAfterBreak="0">
    <w:nsid w:val="43235476"/>
    <w:multiLevelType w:val="multilevel"/>
    <w:tmpl w:val="E3D05CE0"/>
    <w:lvl w:ilvl="0">
      <w:numFmt w:val="bullet"/>
      <w:lvlText w:val="-"/>
      <w:lvlJc w:val="left"/>
      <w:pPr>
        <w:ind w:left="1418" w:firstLine="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43D2190"/>
    <w:multiLevelType w:val="hybridMultilevel"/>
    <w:tmpl w:val="81A88F46"/>
    <w:lvl w:ilvl="0" w:tplc="77D4942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2" w15:restartNumberingAfterBreak="0">
    <w:nsid w:val="44D14423"/>
    <w:multiLevelType w:val="multilevel"/>
    <w:tmpl w:val="44D144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56B671C"/>
    <w:multiLevelType w:val="multilevel"/>
    <w:tmpl w:val="456B671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45EC23EE"/>
    <w:multiLevelType w:val="hybridMultilevel"/>
    <w:tmpl w:val="41969BC0"/>
    <w:lvl w:ilvl="0" w:tplc="77D4942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5" w15:restartNumberingAfterBreak="0">
    <w:nsid w:val="4B7C0CED"/>
    <w:multiLevelType w:val="hybridMultilevel"/>
    <w:tmpl w:val="8E5C0354"/>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4DA73504"/>
    <w:multiLevelType w:val="hybridMultilevel"/>
    <w:tmpl w:val="250E05B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586611C9"/>
    <w:multiLevelType w:val="hybridMultilevel"/>
    <w:tmpl w:val="D6E83C9E"/>
    <w:lvl w:ilvl="0" w:tplc="1DB40D30">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584" w:hanging="360"/>
      </w:pPr>
      <w:rPr>
        <w:rFonts w:ascii="Courier New" w:hAnsi="Courier New" w:cs="Courier New" w:hint="default"/>
      </w:rPr>
    </w:lvl>
    <w:lvl w:ilvl="2" w:tplc="04090005" w:tentative="1">
      <w:start w:val="1"/>
      <w:numFmt w:val="bullet"/>
      <w:lvlText w:val=""/>
      <w:lvlJc w:val="left"/>
      <w:pPr>
        <w:ind w:left="1304" w:hanging="360"/>
      </w:pPr>
      <w:rPr>
        <w:rFonts w:ascii="Wingdings" w:hAnsi="Wingdings" w:hint="default"/>
      </w:rPr>
    </w:lvl>
    <w:lvl w:ilvl="3" w:tplc="04090001" w:tentative="1">
      <w:start w:val="1"/>
      <w:numFmt w:val="bullet"/>
      <w:lvlText w:val=""/>
      <w:lvlJc w:val="left"/>
      <w:pPr>
        <w:ind w:left="2024" w:hanging="360"/>
      </w:pPr>
      <w:rPr>
        <w:rFonts w:ascii="Symbol" w:hAnsi="Symbol" w:hint="default"/>
      </w:rPr>
    </w:lvl>
    <w:lvl w:ilvl="4" w:tplc="04090003" w:tentative="1">
      <w:start w:val="1"/>
      <w:numFmt w:val="bullet"/>
      <w:lvlText w:val="o"/>
      <w:lvlJc w:val="left"/>
      <w:pPr>
        <w:ind w:left="2744" w:hanging="360"/>
      </w:pPr>
      <w:rPr>
        <w:rFonts w:ascii="Courier New" w:hAnsi="Courier New" w:cs="Courier New" w:hint="default"/>
      </w:rPr>
    </w:lvl>
    <w:lvl w:ilvl="5" w:tplc="04090005" w:tentative="1">
      <w:start w:val="1"/>
      <w:numFmt w:val="bullet"/>
      <w:lvlText w:val=""/>
      <w:lvlJc w:val="left"/>
      <w:pPr>
        <w:ind w:left="3464" w:hanging="360"/>
      </w:pPr>
      <w:rPr>
        <w:rFonts w:ascii="Wingdings" w:hAnsi="Wingdings" w:hint="default"/>
      </w:rPr>
    </w:lvl>
    <w:lvl w:ilvl="6" w:tplc="04090001" w:tentative="1">
      <w:start w:val="1"/>
      <w:numFmt w:val="bullet"/>
      <w:lvlText w:val=""/>
      <w:lvlJc w:val="left"/>
      <w:pPr>
        <w:ind w:left="4184" w:hanging="360"/>
      </w:pPr>
      <w:rPr>
        <w:rFonts w:ascii="Symbol" w:hAnsi="Symbol" w:hint="default"/>
      </w:rPr>
    </w:lvl>
    <w:lvl w:ilvl="7" w:tplc="04090003" w:tentative="1">
      <w:start w:val="1"/>
      <w:numFmt w:val="bullet"/>
      <w:lvlText w:val="o"/>
      <w:lvlJc w:val="left"/>
      <w:pPr>
        <w:ind w:left="4904" w:hanging="360"/>
      </w:pPr>
      <w:rPr>
        <w:rFonts w:ascii="Courier New" w:hAnsi="Courier New" w:cs="Courier New" w:hint="default"/>
      </w:rPr>
    </w:lvl>
    <w:lvl w:ilvl="8" w:tplc="04090005" w:tentative="1">
      <w:start w:val="1"/>
      <w:numFmt w:val="bullet"/>
      <w:lvlText w:val=""/>
      <w:lvlJc w:val="left"/>
      <w:pPr>
        <w:ind w:left="5624" w:hanging="360"/>
      </w:pPr>
      <w:rPr>
        <w:rFonts w:ascii="Wingdings" w:hAnsi="Wingdings" w:hint="default"/>
      </w:rPr>
    </w:lvl>
  </w:abstractNum>
  <w:abstractNum w:abstractNumId="59" w15:restartNumberingAfterBreak="0">
    <w:nsid w:val="5AF06C48"/>
    <w:multiLevelType w:val="hybridMultilevel"/>
    <w:tmpl w:val="CBE6C06E"/>
    <w:lvl w:ilvl="0" w:tplc="1E32C722">
      <w:start w:val="1"/>
      <w:numFmt w:val="bullet"/>
      <w:lvlText w:val="•"/>
      <w:lvlJc w:val="left"/>
      <w:pPr>
        <w:ind w:left="840" w:hanging="420"/>
      </w:pPr>
      <w:rPr>
        <w:rFonts w:ascii="宋体" w:eastAsia="宋体" w:hAnsi="宋体" w:hint="eastAsia"/>
      </w:rPr>
    </w:lvl>
    <w:lvl w:ilvl="1" w:tplc="04090003">
      <w:start w:val="1"/>
      <w:numFmt w:val="bullet"/>
      <w:lvlText w:val=""/>
      <w:lvlJc w:val="left"/>
      <w:pPr>
        <w:ind w:left="1260" w:hanging="420"/>
      </w:pPr>
      <w:rPr>
        <w:rFonts w:ascii="Wingdings" w:hAnsi="Wingdings" w:hint="default"/>
      </w:rPr>
    </w:lvl>
    <w:lvl w:ilvl="2" w:tplc="14764A84">
      <w:numFmt w:val="bullet"/>
      <w:lvlText w:val="•"/>
      <w:lvlJc w:val="left"/>
      <w:pPr>
        <w:ind w:left="1620" w:hanging="360"/>
      </w:pPr>
      <w:rPr>
        <w:rFonts w:ascii="等线" w:eastAsia="等线" w:hAnsi="等线" w:cs="Times New Roman" w:hint="eastAsia"/>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5C3657C1"/>
    <w:multiLevelType w:val="hybridMultilevel"/>
    <w:tmpl w:val="A4606706"/>
    <w:lvl w:ilvl="0" w:tplc="04090001">
      <w:start w:val="1"/>
      <w:numFmt w:val="bullet"/>
      <w:lvlText w:val=""/>
      <w:lvlJc w:val="left"/>
      <w:pPr>
        <w:ind w:left="938" w:hanging="420"/>
      </w:pPr>
      <w:rPr>
        <w:rFonts w:ascii="Wingdings" w:hAnsi="Wingdings" w:hint="default"/>
      </w:rPr>
    </w:lvl>
    <w:lvl w:ilvl="1" w:tplc="04090003" w:tentative="1">
      <w:start w:val="1"/>
      <w:numFmt w:val="bullet"/>
      <w:lvlText w:val=""/>
      <w:lvlJc w:val="left"/>
      <w:pPr>
        <w:ind w:left="1358" w:hanging="420"/>
      </w:pPr>
      <w:rPr>
        <w:rFonts w:ascii="Wingdings" w:hAnsi="Wingdings" w:hint="default"/>
      </w:rPr>
    </w:lvl>
    <w:lvl w:ilvl="2" w:tplc="04090005" w:tentative="1">
      <w:start w:val="1"/>
      <w:numFmt w:val="bullet"/>
      <w:lvlText w:val=""/>
      <w:lvlJc w:val="left"/>
      <w:pPr>
        <w:ind w:left="1778" w:hanging="420"/>
      </w:pPr>
      <w:rPr>
        <w:rFonts w:ascii="Wingdings" w:hAnsi="Wingdings" w:hint="default"/>
      </w:rPr>
    </w:lvl>
    <w:lvl w:ilvl="3" w:tplc="04090001" w:tentative="1">
      <w:start w:val="1"/>
      <w:numFmt w:val="bullet"/>
      <w:lvlText w:val=""/>
      <w:lvlJc w:val="left"/>
      <w:pPr>
        <w:ind w:left="2198" w:hanging="420"/>
      </w:pPr>
      <w:rPr>
        <w:rFonts w:ascii="Wingdings" w:hAnsi="Wingdings" w:hint="default"/>
      </w:rPr>
    </w:lvl>
    <w:lvl w:ilvl="4" w:tplc="04090003" w:tentative="1">
      <w:start w:val="1"/>
      <w:numFmt w:val="bullet"/>
      <w:lvlText w:val=""/>
      <w:lvlJc w:val="left"/>
      <w:pPr>
        <w:ind w:left="2618" w:hanging="420"/>
      </w:pPr>
      <w:rPr>
        <w:rFonts w:ascii="Wingdings" w:hAnsi="Wingdings" w:hint="default"/>
      </w:rPr>
    </w:lvl>
    <w:lvl w:ilvl="5" w:tplc="04090005" w:tentative="1">
      <w:start w:val="1"/>
      <w:numFmt w:val="bullet"/>
      <w:lvlText w:val=""/>
      <w:lvlJc w:val="left"/>
      <w:pPr>
        <w:ind w:left="3038" w:hanging="420"/>
      </w:pPr>
      <w:rPr>
        <w:rFonts w:ascii="Wingdings" w:hAnsi="Wingdings" w:hint="default"/>
      </w:rPr>
    </w:lvl>
    <w:lvl w:ilvl="6" w:tplc="04090001" w:tentative="1">
      <w:start w:val="1"/>
      <w:numFmt w:val="bullet"/>
      <w:lvlText w:val=""/>
      <w:lvlJc w:val="left"/>
      <w:pPr>
        <w:ind w:left="3458" w:hanging="420"/>
      </w:pPr>
      <w:rPr>
        <w:rFonts w:ascii="Wingdings" w:hAnsi="Wingdings" w:hint="default"/>
      </w:rPr>
    </w:lvl>
    <w:lvl w:ilvl="7" w:tplc="04090003" w:tentative="1">
      <w:start w:val="1"/>
      <w:numFmt w:val="bullet"/>
      <w:lvlText w:val=""/>
      <w:lvlJc w:val="left"/>
      <w:pPr>
        <w:ind w:left="3878" w:hanging="420"/>
      </w:pPr>
      <w:rPr>
        <w:rFonts w:ascii="Wingdings" w:hAnsi="Wingdings" w:hint="default"/>
      </w:rPr>
    </w:lvl>
    <w:lvl w:ilvl="8" w:tplc="04090005" w:tentative="1">
      <w:start w:val="1"/>
      <w:numFmt w:val="bullet"/>
      <w:lvlText w:val=""/>
      <w:lvlJc w:val="left"/>
      <w:pPr>
        <w:ind w:left="4298" w:hanging="420"/>
      </w:pPr>
      <w:rPr>
        <w:rFonts w:ascii="Wingdings" w:hAnsi="Wingdings" w:hint="default"/>
      </w:rPr>
    </w:lvl>
  </w:abstractNum>
  <w:abstractNum w:abstractNumId="61" w15:restartNumberingAfterBreak="0">
    <w:nsid w:val="5E81572B"/>
    <w:multiLevelType w:val="hybridMultilevel"/>
    <w:tmpl w:val="C4DE327E"/>
    <w:lvl w:ilvl="0" w:tplc="77D4942E">
      <w:start w:val="1"/>
      <w:numFmt w:val="bullet"/>
      <w:lvlText w:val="•"/>
      <w:lvlJc w:val="left"/>
      <w:pPr>
        <w:ind w:left="720" w:hanging="360"/>
      </w:pPr>
      <w:rPr>
        <w:rFonts w:ascii="Arial" w:hAnsi="Arial" w:hint="default"/>
      </w:rPr>
    </w:lvl>
    <w:lvl w:ilvl="1" w:tplc="04090003">
      <w:start w:val="1"/>
      <w:numFmt w:val="bullet"/>
      <w:lvlText w:val="o"/>
      <w:lvlJc w:val="left"/>
      <w:pPr>
        <w:ind w:left="447" w:hanging="360"/>
      </w:pPr>
      <w:rPr>
        <w:rFonts w:ascii="Courier New" w:hAnsi="Courier New" w:cs="Courier New" w:hint="default"/>
      </w:rPr>
    </w:lvl>
    <w:lvl w:ilvl="2" w:tplc="04090005">
      <w:start w:val="1"/>
      <w:numFmt w:val="bullet"/>
      <w:lvlText w:val=""/>
      <w:lvlJc w:val="left"/>
      <w:pPr>
        <w:ind w:left="1167" w:hanging="360"/>
      </w:pPr>
      <w:rPr>
        <w:rFonts w:ascii="Wingdings" w:hAnsi="Wingdings" w:hint="default"/>
      </w:rPr>
    </w:lvl>
    <w:lvl w:ilvl="3" w:tplc="04090001" w:tentative="1">
      <w:start w:val="1"/>
      <w:numFmt w:val="bullet"/>
      <w:lvlText w:val=""/>
      <w:lvlJc w:val="left"/>
      <w:pPr>
        <w:ind w:left="1887" w:hanging="360"/>
      </w:pPr>
      <w:rPr>
        <w:rFonts w:ascii="Symbol" w:hAnsi="Symbol" w:hint="default"/>
      </w:rPr>
    </w:lvl>
    <w:lvl w:ilvl="4" w:tplc="04090003" w:tentative="1">
      <w:start w:val="1"/>
      <w:numFmt w:val="bullet"/>
      <w:lvlText w:val="o"/>
      <w:lvlJc w:val="left"/>
      <w:pPr>
        <w:ind w:left="2607" w:hanging="360"/>
      </w:pPr>
      <w:rPr>
        <w:rFonts w:ascii="Courier New" w:hAnsi="Courier New" w:cs="Courier New" w:hint="default"/>
      </w:rPr>
    </w:lvl>
    <w:lvl w:ilvl="5" w:tplc="04090005" w:tentative="1">
      <w:start w:val="1"/>
      <w:numFmt w:val="bullet"/>
      <w:lvlText w:val=""/>
      <w:lvlJc w:val="left"/>
      <w:pPr>
        <w:ind w:left="3327" w:hanging="360"/>
      </w:pPr>
      <w:rPr>
        <w:rFonts w:ascii="Wingdings" w:hAnsi="Wingdings" w:hint="default"/>
      </w:rPr>
    </w:lvl>
    <w:lvl w:ilvl="6" w:tplc="04090001" w:tentative="1">
      <w:start w:val="1"/>
      <w:numFmt w:val="bullet"/>
      <w:lvlText w:val=""/>
      <w:lvlJc w:val="left"/>
      <w:pPr>
        <w:ind w:left="4047" w:hanging="360"/>
      </w:pPr>
      <w:rPr>
        <w:rFonts w:ascii="Symbol" w:hAnsi="Symbol" w:hint="default"/>
      </w:rPr>
    </w:lvl>
    <w:lvl w:ilvl="7" w:tplc="04090003" w:tentative="1">
      <w:start w:val="1"/>
      <w:numFmt w:val="bullet"/>
      <w:lvlText w:val="o"/>
      <w:lvlJc w:val="left"/>
      <w:pPr>
        <w:ind w:left="4767" w:hanging="360"/>
      </w:pPr>
      <w:rPr>
        <w:rFonts w:ascii="Courier New" w:hAnsi="Courier New" w:cs="Courier New" w:hint="default"/>
      </w:rPr>
    </w:lvl>
    <w:lvl w:ilvl="8" w:tplc="04090005" w:tentative="1">
      <w:start w:val="1"/>
      <w:numFmt w:val="bullet"/>
      <w:lvlText w:val=""/>
      <w:lvlJc w:val="left"/>
      <w:pPr>
        <w:ind w:left="5487" w:hanging="360"/>
      </w:pPr>
      <w:rPr>
        <w:rFonts w:ascii="Wingdings" w:hAnsi="Wingdings" w:hint="default"/>
      </w:rPr>
    </w:lvl>
  </w:abstractNum>
  <w:abstractNum w:abstractNumId="62" w15:restartNumberingAfterBreak="0">
    <w:nsid w:val="621A5BEB"/>
    <w:multiLevelType w:val="multilevel"/>
    <w:tmpl w:val="621A5B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5861ED4"/>
    <w:multiLevelType w:val="multilevel"/>
    <w:tmpl w:val="65861E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7340FDF"/>
    <w:multiLevelType w:val="hybridMultilevel"/>
    <w:tmpl w:val="9B1CE918"/>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87" w:hanging="360"/>
      </w:pPr>
      <w:rPr>
        <w:rFonts w:ascii="Courier New" w:hAnsi="Courier New" w:cs="Courier New" w:hint="default"/>
      </w:rPr>
    </w:lvl>
    <w:lvl w:ilvl="2" w:tplc="04090005">
      <w:start w:val="1"/>
      <w:numFmt w:val="bullet"/>
      <w:lvlText w:val=""/>
      <w:lvlJc w:val="left"/>
      <w:pPr>
        <w:ind w:left="807" w:hanging="360"/>
      </w:pPr>
      <w:rPr>
        <w:rFonts w:ascii="Wingdings" w:hAnsi="Wingdings" w:hint="default"/>
      </w:rPr>
    </w:lvl>
    <w:lvl w:ilvl="3" w:tplc="04090001" w:tentative="1">
      <w:start w:val="1"/>
      <w:numFmt w:val="bullet"/>
      <w:lvlText w:val=""/>
      <w:lvlJc w:val="left"/>
      <w:pPr>
        <w:ind w:left="1527" w:hanging="360"/>
      </w:pPr>
      <w:rPr>
        <w:rFonts w:ascii="Symbol" w:hAnsi="Symbol" w:hint="default"/>
      </w:rPr>
    </w:lvl>
    <w:lvl w:ilvl="4" w:tplc="04090003" w:tentative="1">
      <w:start w:val="1"/>
      <w:numFmt w:val="bullet"/>
      <w:lvlText w:val="o"/>
      <w:lvlJc w:val="left"/>
      <w:pPr>
        <w:ind w:left="2247" w:hanging="360"/>
      </w:pPr>
      <w:rPr>
        <w:rFonts w:ascii="Courier New" w:hAnsi="Courier New" w:cs="Courier New" w:hint="default"/>
      </w:rPr>
    </w:lvl>
    <w:lvl w:ilvl="5" w:tplc="04090005" w:tentative="1">
      <w:start w:val="1"/>
      <w:numFmt w:val="bullet"/>
      <w:lvlText w:val=""/>
      <w:lvlJc w:val="left"/>
      <w:pPr>
        <w:ind w:left="2967" w:hanging="360"/>
      </w:pPr>
      <w:rPr>
        <w:rFonts w:ascii="Wingdings" w:hAnsi="Wingdings" w:hint="default"/>
      </w:rPr>
    </w:lvl>
    <w:lvl w:ilvl="6" w:tplc="04090001" w:tentative="1">
      <w:start w:val="1"/>
      <w:numFmt w:val="bullet"/>
      <w:lvlText w:val=""/>
      <w:lvlJc w:val="left"/>
      <w:pPr>
        <w:ind w:left="3687" w:hanging="360"/>
      </w:pPr>
      <w:rPr>
        <w:rFonts w:ascii="Symbol" w:hAnsi="Symbol" w:hint="default"/>
      </w:rPr>
    </w:lvl>
    <w:lvl w:ilvl="7" w:tplc="04090003" w:tentative="1">
      <w:start w:val="1"/>
      <w:numFmt w:val="bullet"/>
      <w:lvlText w:val="o"/>
      <w:lvlJc w:val="left"/>
      <w:pPr>
        <w:ind w:left="4407" w:hanging="360"/>
      </w:pPr>
      <w:rPr>
        <w:rFonts w:ascii="Courier New" w:hAnsi="Courier New" w:cs="Courier New" w:hint="default"/>
      </w:rPr>
    </w:lvl>
    <w:lvl w:ilvl="8" w:tplc="04090005" w:tentative="1">
      <w:start w:val="1"/>
      <w:numFmt w:val="bullet"/>
      <w:lvlText w:val=""/>
      <w:lvlJc w:val="left"/>
      <w:pPr>
        <w:ind w:left="5127" w:hanging="360"/>
      </w:pPr>
      <w:rPr>
        <w:rFonts w:ascii="Wingdings" w:hAnsi="Wingdings" w:hint="default"/>
      </w:rPr>
    </w:lvl>
  </w:abstractNum>
  <w:abstractNum w:abstractNumId="65" w15:restartNumberingAfterBreak="0">
    <w:nsid w:val="682D4663"/>
    <w:multiLevelType w:val="hybridMultilevel"/>
    <w:tmpl w:val="F96646D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6D6C0433"/>
    <w:multiLevelType w:val="multilevel"/>
    <w:tmpl w:val="6D6C0433"/>
    <w:lvl w:ilvl="0">
      <w:start w:val="1"/>
      <w:numFmt w:val="decimal"/>
      <w:lvlText w:val="%1."/>
      <w:lvlJc w:val="left"/>
      <w:pPr>
        <w:tabs>
          <w:tab w:val="left" w:pos="425"/>
        </w:tabs>
        <w:ind w:left="425" w:hanging="425"/>
      </w:pPr>
      <w:rPr>
        <w:lang w:val="en-GB"/>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67" w15:restartNumberingAfterBreak="0">
    <w:nsid w:val="6E837598"/>
    <w:multiLevelType w:val="hybridMultilevel"/>
    <w:tmpl w:val="3510FECE"/>
    <w:lvl w:ilvl="0" w:tplc="B69AE928">
      <w:start w:val="1"/>
      <w:numFmt w:val="bullet"/>
      <w:lvlText w:val=""/>
      <w:lvlJc w:val="left"/>
      <w:pPr>
        <w:tabs>
          <w:tab w:val="num" w:pos="360"/>
        </w:tabs>
        <w:ind w:left="360" w:hanging="360"/>
      </w:pPr>
      <w:rPr>
        <w:rFonts w:ascii="Symbol" w:hAnsi="Symbol" w:hint="default"/>
      </w:rPr>
    </w:lvl>
    <w:lvl w:ilvl="1" w:tplc="5E6CCAC8">
      <w:start w:val="1"/>
      <w:numFmt w:val="bullet"/>
      <w:lvlText w:val=""/>
      <w:lvlJc w:val="left"/>
      <w:pPr>
        <w:tabs>
          <w:tab w:val="num" w:pos="1080"/>
        </w:tabs>
        <w:ind w:left="1080" w:hanging="360"/>
      </w:pPr>
      <w:rPr>
        <w:rFonts w:ascii="Symbol" w:hAnsi="Symbol" w:hint="default"/>
      </w:rPr>
    </w:lvl>
    <w:lvl w:ilvl="2" w:tplc="E2BE392C">
      <w:numFmt w:val="bullet"/>
      <w:lvlText w:val=""/>
      <w:lvlJc w:val="left"/>
      <w:pPr>
        <w:tabs>
          <w:tab w:val="num" w:pos="1800"/>
        </w:tabs>
        <w:ind w:left="1800" w:hanging="360"/>
      </w:pPr>
      <w:rPr>
        <w:rFonts w:ascii="Symbol" w:hAnsi="Symbol" w:hint="default"/>
      </w:rPr>
    </w:lvl>
    <w:lvl w:ilvl="3" w:tplc="B2D41D1E">
      <w:numFmt w:val="bullet"/>
      <w:lvlText w:val=""/>
      <w:lvlJc w:val="left"/>
      <w:pPr>
        <w:tabs>
          <w:tab w:val="num" w:pos="2520"/>
        </w:tabs>
        <w:ind w:left="2520" w:hanging="360"/>
      </w:pPr>
      <w:rPr>
        <w:rFonts w:ascii="Symbol" w:hAnsi="Symbol" w:hint="default"/>
      </w:rPr>
    </w:lvl>
    <w:lvl w:ilvl="4" w:tplc="92D8DB42" w:tentative="1">
      <w:start w:val="1"/>
      <w:numFmt w:val="bullet"/>
      <w:lvlText w:val=""/>
      <w:lvlJc w:val="left"/>
      <w:pPr>
        <w:tabs>
          <w:tab w:val="num" w:pos="3240"/>
        </w:tabs>
        <w:ind w:left="3240" w:hanging="360"/>
      </w:pPr>
      <w:rPr>
        <w:rFonts w:ascii="Symbol" w:hAnsi="Symbol" w:hint="default"/>
      </w:rPr>
    </w:lvl>
    <w:lvl w:ilvl="5" w:tplc="176E4496" w:tentative="1">
      <w:start w:val="1"/>
      <w:numFmt w:val="bullet"/>
      <w:lvlText w:val=""/>
      <w:lvlJc w:val="left"/>
      <w:pPr>
        <w:tabs>
          <w:tab w:val="num" w:pos="3960"/>
        </w:tabs>
        <w:ind w:left="3960" w:hanging="360"/>
      </w:pPr>
      <w:rPr>
        <w:rFonts w:ascii="Symbol" w:hAnsi="Symbol" w:hint="default"/>
      </w:rPr>
    </w:lvl>
    <w:lvl w:ilvl="6" w:tplc="ABF43ACE" w:tentative="1">
      <w:start w:val="1"/>
      <w:numFmt w:val="bullet"/>
      <w:lvlText w:val=""/>
      <w:lvlJc w:val="left"/>
      <w:pPr>
        <w:tabs>
          <w:tab w:val="num" w:pos="4680"/>
        </w:tabs>
        <w:ind w:left="4680" w:hanging="360"/>
      </w:pPr>
      <w:rPr>
        <w:rFonts w:ascii="Symbol" w:hAnsi="Symbol" w:hint="default"/>
      </w:rPr>
    </w:lvl>
    <w:lvl w:ilvl="7" w:tplc="66D8F236" w:tentative="1">
      <w:start w:val="1"/>
      <w:numFmt w:val="bullet"/>
      <w:lvlText w:val=""/>
      <w:lvlJc w:val="left"/>
      <w:pPr>
        <w:tabs>
          <w:tab w:val="num" w:pos="5400"/>
        </w:tabs>
        <w:ind w:left="5400" w:hanging="360"/>
      </w:pPr>
      <w:rPr>
        <w:rFonts w:ascii="Symbol" w:hAnsi="Symbol" w:hint="default"/>
      </w:rPr>
    </w:lvl>
    <w:lvl w:ilvl="8" w:tplc="9BCC55C0" w:tentative="1">
      <w:start w:val="1"/>
      <w:numFmt w:val="bullet"/>
      <w:lvlText w:val=""/>
      <w:lvlJc w:val="left"/>
      <w:pPr>
        <w:tabs>
          <w:tab w:val="num" w:pos="6120"/>
        </w:tabs>
        <w:ind w:left="6120" w:hanging="360"/>
      </w:pPr>
      <w:rPr>
        <w:rFonts w:ascii="Symbol" w:hAnsi="Symbol" w:hint="default"/>
      </w:rPr>
    </w:lvl>
  </w:abstractNum>
  <w:abstractNum w:abstractNumId="68" w15:restartNumberingAfterBreak="0">
    <w:nsid w:val="6F9E56A6"/>
    <w:multiLevelType w:val="multilevel"/>
    <w:tmpl w:val="6F9E56A6"/>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69"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70" w15:restartNumberingAfterBreak="0">
    <w:nsid w:val="736D6E2A"/>
    <w:multiLevelType w:val="multilevel"/>
    <w:tmpl w:val="736D6E2A"/>
    <w:lvl w:ilvl="0">
      <w:start w:val="1"/>
      <w:numFmt w:val="decimal"/>
      <w:pStyle w:val="21"/>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1" w15:restartNumberingAfterBreak="0">
    <w:nsid w:val="755F06AF"/>
    <w:multiLevelType w:val="hybridMultilevel"/>
    <w:tmpl w:val="0ED8CCBA"/>
    <w:lvl w:ilvl="0" w:tplc="0C42AADE">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761F5FE0"/>
    <w:multiLevelType w:val="hybridMultilevel"/>
    <w:tmpl w:val="E4F41D22"/>
    <w:lvl w:ilvl="0" w:tplc="1DB40D30">
      <w:start w:val="1"/>
      <w:numFmt w:val="bullet"/>
      <w:lvlText w:val=""/>
      <w:lvlJc w:val="left"/>
      <w:pPr>
        <w:ind w:left="1069" w:hanging="360"/>
      </w:pPr>
      <w:rPr>
        <w:rFonts w:ascii="Wingdings" w:hAnsi="Wingdings"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73" w15:restartNumberingAfterBreak="0">
    <w:nsid w:val="7BE84E15"/>
    <w:multiLevelType w:val="hybridMultilevel"/>
    <w:tmpl w:val="A1A25774"/>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7C68704B"/>
    <w:multiLevelType w:val="multilevel"/>
    <w:tmpl w:val="7C68704B"/>
    <w:lvl w:ilvl="0">
      <w:start w:val="1"/>
      <w:numFmt w:val="decimal"/>
      <w:lvlText w:val="[%1]"/>
      <w:lvlJc w:val="left"/>
      <w:pPr>
        <w:tabs>
          <w:tab w:val="left" w:pos="420"/>
        </w:tabs>
        <w:ind w:left="420" w:hanging="420"/>
      </w:pPr>
      <w:rPr>
        <w:rFonts w:hint="eastAsia"/>
        <w:b w:val="0"/>
        <w:color w:val="auto"/>
        <w:sz w:val="20"/>
        <w:szCs w:val="2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5" w15:restartNumberingAfterBreak="0">
    <w:nsid w:val="7E391859"/>
    <w:multiLevelType w:val="hybridMultilevel"/>
    <w:tmpl w:val="53788F4E"/>
    <w:lvl w:ilvl="0" w:tplc="100C1404">
      <w:numFmt w:val="bullet"/>
      <w:lvlText w:val="-"/>
      <w:lvlJc w:val="left"/>
      <w:pPr>
        <w:ind w:left="0" w:hanging="360"/>
      </w:pPr>
      <w:rPr>
        <w:rFonts w:ascii="Times New Roman" w:eastAsia="宋体" w:hAnsi="Times New Roman" w:cs="Times New Roman" w:hint="default"/>
      </w:rPr>
    </w:lvl>
    <w:lvl w:ilvl="1" w:tplc="80C0AC90">
      <w:start w:val="1"/>
      <w:numFmt w:val="bullet"/>
      <w:lvlText w:val="-"/>
      <w:lvlJc w:val="left"/>
      <w:pPr>
        <w:ind w:left="480" w:hanging="420"/>
      </w:pPr>
      <w:rPr>
        <w:rFonts w:ascii="Yu Gothic Medium" w:eastAsia="Yu Gothic Medium" w:hAnsi="Yu Gothic Medium" w:hint="eastAsia"/>
      </w:rPr>
    </w:lvl>
    <w:lvl w:ilvl="2" w:tplc="04090005" w:tentative="1">
      <w:start w:val="1"/>
      <w:numFmt w:val="bullet"/>
      <w:lvlText w:val=""/>
      <w:lvlJc w:val="left"/>
      <w:pPr>
        <w:ind w:left="900" w:hanging="420"/>
      </w:pPr>
      <w:rPr>
        <w:rFonts w:ascii="Wingdings" w:hAnsi="Wingdings" w:hint="default"/>
      </w:rPr>
    </w:lvl>
    <w:lvl w:ilvl="3" w:tplc="04090001" w:tentative="1">
      <w:start w:val="1"/>
      <w:numFmt w:val="bullet"/>
      <w:lvlText w:val=""/>
      <w:lvlJc w:val="left"/>
      <w:pPr>
        <w:ind w:left="1320" w:hanging="420"/>
      </w:pPr>
      <w:rPr>
        <w:rFonts w:ascii="Wingdings" w:hAnsi="Wingdings" w:hint="default"/>
      </w:rPr>
    </w:lvl>
    <w:lvl w:ilvl="4" w:tplc="04090003" w:tentative="1">
      <w:start w:val="1"/>
      <w:numFmt w:val="bullet"/>
      <w:lvlText w:val=""/>
      <w:lvlJc w:val="left"/>
      <w:pPr>
        <w:ind w:left="1740" w:hanging="420"/>
      </w:pPr>
      <w:rPr>
        <w:rFonts w:ascii="Wingdings" w:hAnsi="Wingdings" w:hint="default"/>
      </w:rPr>
    </w:lvl>
    <w:lvl w:ilvl="5" w:tplc="04090005" w:tentative="1">
      <w:start w:val="1"/>
      <w:numFmt w:val="bullet"/>
      <w:lvlText w:val=""/>
      <w:lvlJc w:val="left"/>
      <w:pPr>
        <w:ind w:left="2160" w:hanging="420"/>
      </w:pPr>
      <w:rPr>
        <w:rFonts w:ascii="Wingdings" w:hAnsi="Wingdings" w:hint="default"/>
      </w:rPr>
    </w:lvl>
    <w:lvl w:ilvl="6" w:tplc="04090001" w:tentative="1">
      <w:start w:val="1"/>
      <w:numFmt w:val="bullet"/>
      <w:lvlText w:val=""/>
      <w:lvlJc w:val="left"/>
      <w:pPr>
        <w:ind w:left="2580" w:hanging="420"/>
      </w:pPr>
      <w:rPr>
        <w:rFonts w:ascii="Wingdings" w:hAnsi="Wingdings" w:hint="default"/>
      </w:rPr>
    </w:lvl>
    <w:lvl w:ilvl="7" w:tplc="04090003" w:tentative="1">
      <w:start w:val="1"/>
      <w:numFmt w:val="bullet"/>
      <w:lvlText w:val=""/>
      <w:lvlJc w:val="left"/>
      <w:pPr>
        <w:ind w:left="3000" w:hanging="420"/>
      </w:pPr>
      <w:rPr>
        <w:rFonts w:ascii="Wingdings" w:hAnsi="Wingdings" w:hint="default"/>
      </w:rPr>
    </w:lvl>
    <w:lvl w:ilvl="8" w:tplc="04090005" w:tentative="1">
      <w:start w:val="1"/>
      <w:numFmt w:val="bullet"/>
      <w:lvlText w:val=""/>
      <w:lvlJc w:val="left"/>
      <w:pPr>
        <w:ind w:left="3420" w:hanging="420"/>
      </w:pPr>
      <w:rPr>
        <w:rFonts w:ascii="Wingdings" w:hAnsi="Wingdings" w:hint="default"/>
      </w:rPr>
    </w:lvl>
  </w:abstractNum>
  <w:abstractNum w:abstractNumId="76" w15:restartNumberingAfterBreak="0">
    <w:nsid w:val="7F2F7D02"/>
    <w:multiLevelType w:val="multilevel"/>
    <w:tmpl w:val="7F2F7D02"/>
    <w:lvl w:ilvl="0">
      <w:start w:val="1"/>
      <w:numFmt w:val="bullet"/>
      <w:lvlText w:val=""/>
      <w:lvlJc w:val="left"/>
      <w:pPr>
        <w:tabs>
          <w:tab w:val="left" w:pos="-840"/>
        </w:tabs>
        <w:ind w:left="-120" w:hanging="360"/>
      </w:pPr>
      <w:rPr>
        <w:rFonts w:ascii="Symbol" w:hAnsi="Symbol" w:hint="default"/>
      </w:rPr>
    </w:lvl>
    <w:lvl w:ilvl="1">
      <w:start w:val="1"/>
      <w:numFmt w:val="bullet"/>
      <w:lvlText w:val="o"/>
      <w:lvlJc w:val="left"/>
      <w:pPr>
        <w:tabs>
          <w:tab w:val="left" w:pos="-840"/>
        </w:tabs>
        <w:ind w:left="600" w:hanging="360"/>
      </w:pPr>
      <w:rPr>
        <w:rFonts w:ascii="Courier New" w:hAnsi="Courier New" w:cs="Courier New" w:hint="default"/>
      </w:rPr>
    </w:lvl>
    <w:lvl w:ilvl="2">
      <w:start w:val="1"/>
      <w:numFmt w:val="bullet"/>
      <w:lvlText w:val=""/>
      <w:lvlJc w:val="left"/>
      <w:pPr>
        <w:tabs>
          <w:tab w:val="left" w:pos="-840"/>
        </w:tabs>
        <w:ind w:left="1320" w:hanging="360"/>
      </w:pPr>
      <w:rPr>
        <w:rFonts w:ascii="Wingdings" w:hAnsi="Wingdings" w:hint="default"/>
      </w:rPr>
    </w:lvl>
    <w:lvl w:ilvl="3">
      <w:start w:val="1"/>
      <w:numFmt w:val="bullet"/>
      <w:lvlText w:val=""/>
      <w:lvlJc w:val="left"/>
      <w:pPr>
        <w:tabs>
          <w:tab w:val="left" w:pos="-840"/>
        </w:tabs>
        <w:ind w:left="2040" w:hanging="360"/>
      </w:pPr>
      <w:rPr>
        <w:rFonts w:ascii="Symbol" w:hAnsi="Symbol" w:hint="default"/>
      </w:rPr>
    </w:lvl>
    <w:lvl w:ilvl="4">
      <w:start w:val="1"/>
      <w:numFmt w:val="bullet"/>
      <w:lvlText w:val="o"/>
      <w:lvlJc w:val="left"/>
      <w:pPr>
        <w:tabs>
          <w:tab w:val="left" w:pos="-840"/>
        </w:tabs>
        <w:ind w:left="2760" w:hanging="360"/>
      </w:pPr>
      <w:rPr>
        <w:rFonts w:ascii="Courier New" w:hAnsi="Courier New" w:cs="Courier New" w:hint="default"/>
      </w:rPr>
    </w:lvl>
    <w:lvl w:ilvl="5">
      <w:start w:val="1"/>
      <w:numFmt w:val="bullet"/>
      <w:lvlText w:val=""/>
      <w:lvlJc w:val="left"/>
      <w:pPr>
        <w:tabs>
          <w:tab w:val="left" w:pos="-840"/>
        </w:tabs>
        <w:ind w:left="3480" w:hanging="360"/>
      </w:pPr>
      <w:rPr>
        <w:rFonts w:ascii="Wingdings" w:hAnsi="Wingdings" w:hint="default"/>
      </w:rPr>
    </w:lvl>
    <w:lvl w:ilvl="6">
      <w:start w:val="1"/>
      <w:numFmt w:val="bullet"/>
      <w:lvlText w:val=""/>
      <w:lvlJc w:val="left"/>
      <w:pPr>
        <w:tabs>
          <w:tab w:val="left" w:pos="-840"/>
        </w:tabs>
        <w:ind w:left="4200" w:hanging="360"/>
      </w:pPr>
      <w:rPr>
        <w:rFonts w:ascii="Symbol" w:hAnsi="Symbol" w:hint="default"/>
      </w:rPr>
    </w:lvl>
    <w:lvl w:ilvl="7">
      <w:start w:val="1"/>
      <w:numFmt w:val="bullet"/>
      <w:lvlText w:val="o"/>
      <w:lvlJc w:val="left"/>
      <w:pPr>
        <w:tabs>
          <w:tab w:val="left" w:pos="-840"/>
        </w:tabs>
        <w:ind w:left="4920" w:hanging="360"/>
      </w:pPr>
      <w:rPr>
        <w:rFonts w:ascii="Courier New" w:hAnsi="Courier New" w:cs="Courier New" w:hint="default"/>
      </w:rPr>
    </w:lvl>
    <w:lvl w:ilvl="8">
      <w:start w:val="1"/>
      <w:numFmt w:val="bullet"/>
      <w:lvlText w:val=""/>
      <w:lvlJc w:val="left"/>
      <w:pPr>
        <w:tabs>
          <w:tab w:val="left" w:pos="-840"/>
        </w:tabs>
        <w:ind w:left="5640" w:hanging="360"/>
      </w:pPr>
      <w:rPr>
        <w:rFonts w:ascii="Wingdings" w:hAnsi="Wingdings" w:hint="default"/>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70"/>
  </w:num>
  <w:num w:numId="8">
    <w:abstractNumId w:val="8"/>
  </w:num>
  <w:num w:numId="9">
    <w:abstractNumId w:val="5"/>
  </w:num>
  <w:num w:numId="10">
    <w:abstractNumId w:val="2"/>
  </w:num>
  <w:num w:numId="11">
    <w:abstractNumId w:val="1"/>
  </w:num>
  <w:num w:numId="12">
    <w:abstractNumId w:val="57"/>
  </w:num>
  <w:num w:numId="13">
    <w:abstractNumId w:val="44"/>
  </w:num>
  <w:num w:numId="14">
    <w:abstractNumId w:val="49"/>
  </w:num>
  <w:num w:numId="15">
    <w:abstractNumId w:val="36"/>
  </w:num>
  <w:num w:numId="16">
    <w:abstractNumId w:val="69"/>
  </w:num>
  <w:num w:numId="17">
    <w:abstractNumId w:val="66"/>
  </w:num>
  <w:num w:numId="18">
    <w:abstractNumId w:val="43"/>
  </w:num>
  <w:num w:numId="19">
    <w:abstractNumId w:val="34"/>
  </w:num>
  <w:num w:numId="20">
    <w:abstractNumId w:val="0"/>
  </w:num>
  <w:num w:numId="21">
    <w:abstractNumId w:val="76"/>
  </w:num>
  <w:num w:numId="22">
    <w:abstractNumId w:val="31"/>
  </w:num>
  <w:num w:numId="23">
    <w:abstractNumId w:val="53"/>
  </w:num>
  <w:num w:numId="24">
    <w:abstractNumId w:val="74"/>
  </w:num>
  <w:num w:numId="25">
    <w:abstractNumId w:val="39"/>
  </w:num>
  <w:num w:numId="26">
    <w:abstractNumId w:val="30"/>
  </w:num>
  <w:num w:numId="27">
    <w:abstractNumId w:val="45"/>
  </w:num>
  <w:num w:numId="28">
    <w:abstractNumId w:val="75"/>
  </w:num>
  <w:num w:numId="29">
    <w:abstractNumId w:val="55"/>
  </w:num>
  <w:num w:numId="30">
    <w:abstractNumId w:val="67"/>
  </w:num>
  <w:num w:numId="31">
    <w:abstractNumId w:val="24"/>
  </w:num>
  <w:num w:numId="32">
    <w:abstractNumId w:val="72"/>
  </w:num>
  <w:num w:numId="33">
    <w:abstractNumId w:val="64"/>
  </w:num>
  <w:num w:numId="34">
    <w:abstractNumId w:val="58"/>
  </w:num>
  <w:num w:numId="35">
    <w:abstractNumId w:val="23"/>
  </w:num>
  <w:num w:numId="36">
    <w:abstractNumId w:val="18"/>
  </w:num>
  <w:num w:numId="37">
    <w:abstractNumId w:val="73"/>
  </w:num>
  <w:num w:numId="38">
    <w:abstractNumId w:val="50"/>
  </w:num>
  <w:num w:numId="39">
    <w:abstractNumId w:val="27"/>
  </w:num>
  <w:num w:numId="40">
    <w:abstractNumId w:val="13"/>
  </w:num>
  <w:num w:numId="41">
    <w:abstractNumId w:val="65"/>
  </w:num>
  <w:num w:numId="42">
    <w:abstractNumId w:val="22"/>
  </w:num>
  <w:num w:numId="43">
    <w:abstractNumId w:val="40"/>
  </w:num>
  <w:num w:numId="44">
    <w:abstractNumId w:val="17"/>
  </w:num>
  <w:num w:numId="45">
    <w:abstractNumId w:val="28"/>
  </w:num>
  <w:num w:numId="46">
    <w:abstractNumId w:val="35"/>
  </w:num>
  <w:num w:numId="47">
    <w:abstractNumId w:val="68"/>
  </w:num>
  <w:num w:numId="48">
    <w:abstractNumId w:val="52"/>
  </w:num>
  <w:num w:numId="49">
    <w:abstractNumId w:val="63"/>
  </w:num>
  <w:num w:numId="50">
    <w:abstractNumId w:val="16"/>
  </w:num>
  <w:num w:numId="51">
    <w:abstractNumId w:val="48"/>
  </w:num>
  <w:num w:numId="52">
    <w:abstractNumId w:val="26"/>
  </w:num>
  <w:num w:numId="53">
    <w:abstractNumId w:val="33"/>
  </w:num>
  <w:num w:numId="54">
    <w:abstractNumId w:val="46"/>
  </w:num>
  <w:num w:numId="55">
    <w:abstractNumId w:val="51"/>
  </w:num>
  <w:num w:numId="56">
    <w:abstractNumId w:val="19"/>
  </w:num>
  <w:num w:numId="57">
    <w:abstractNumId w:val="59"/>
  </w:num>
  <w:num w:numId="58">
    <w:abstractNumId w:val="38"/>
  </w:num>
  <w:num w:numId="59">
    <w:abstractNumId w:val="42"/>
  </w:num>
  <w:num w:numId="60">
    <w:abstractNumId w:val="15"/>
  </w:num>
  <w:num w:numId="61">
    <w:abstractNumId w:val="14"/>
  </w:num>
  <w:num w:numId="62">
    <w:abstractNumId w:val="54"/>
  </w:num>
  <w:num w:numId="63">
    <w:abstractNumId w:val="37"/>
  </w:num>
  <w:num w:numId="64">
    <w:abstractNumId w:val="56"/>
  </w:num>
  <w:num w:numId="65">
    <w:abstractNumId w:val="32"/>
  </w:num>
  <w:num w:numId="66">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67">
    <w:abstractNumId w:val="41"/>
  </w:num>
  <w:num w:numId="68">
    <w:abstractNumId w:val="61"/>
  </w:num>
  <w:num w:numId="69">
    <w:abstractNumId w:val="62"/>
  </w:num>
  <w:num w:numId="70">
    <w:abstractNumId w:val="25"/>
  </w:num>
  <w:num w:numId="71">
    <w:abstractNumId w:val="47"/>
  </w:num>
  <w:num w:numId="72">
    <w:abstractNumId w:val="71"/>
  </w:num>
  <w:num w:numId="73">
    <w:abstractNumId w:val="60"/>
  </w:num>
  <w:num w:numId="74">
    <w:abstractNumId w:val="21"/>
  </w:num>
  <w:num w:numId="75">
    <w:abstractNumId w:val="29"/>
  </w:num>
  <w:num w:numId="76">
    <w:abstractNumId w:val="12"/>
  </w:num>
  <w:num w:numId="77">
    <w:abstractNumId w:val="20"/>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4"/>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2D2F"/>
    <w:rsid w:val="00002160"/>
    <w:rsid w:val="000025D3"/>
    <w:rsid w:val="000025E1"/>
    <w:rsid w:val="0000384E"/>
    <w:rsid w:val="00004133"/>
    <w:rsid w:val="00005176"/>
    <w:rsid w:val="000171CA"/>
    <w:rsid w:val="00025DDC"/>
    <w:rsid w:val="00026B01"/>
    <w:rsid w:val="00030AD9"/>
    <w:rsid w:val="00030BD4"/>
    <w:rsid w:val="00033DE4"/>
    <w:rsid w:val="00033EC0"/>
    <w:rsid w:val="00033F73"/>
    <w:rsid w:val="000352E5"/>
    <w:rsid w:val="0003633C"/>
    <w:rsid w:val="00036793"/>
    <w:rsid w:val="00043B53"/>
    <w:rsid w:val="00045E36"/>
    <w:rsid w:val="00051369"/>
    <w:rsid w:val="00053285"/>
    <w:rsid w:val="00055548"/>
    <w:rsid w:val="000600EC"/>
    <w:rsid w:val="000608BE"/>
    <w:rsid w:val="00060B23"/>
    <w:rsid w:val="00060D7A"/>
    <w:rsid w:val="00062412"/>
    <w:rsid w:val="000628D4"/>
    <w:rsid w:val="00063FAB"/>
    <w:rsid w:val="000646EF"/>
    <w:rsid w:val="0006761D"/>
    <w:rsid w:val="00067B86"/>
    <w:rsid w:val="00075704"/>
    <w:rsid w:val="00080CA0"/>
    <w:rsid w:val="00083505"/>
    <w:rsid w:val="00086A9E"/>
    <w:rsid w:val="00091764"/>
    <w:rsid w:val="00092EE7"/>
    <w:rsid w:val="00093089"/>
    <w:rsid w:val="000978DE"/>
    <w:rsid w:val="000A2789"/>
    <w:rsid w:val="000A3E85"/>
    <w:rsid w:val="000A49F9"/>
    <w:rsid w:val="000B2268"/>
    <w:rsid w:val="000B778C"/>
    <w:rsid w:val="000C0955"/>
    <w:rsid w:val="000C1D08"/>
    <w:rsid w:val="000C23A4"/>
    <w:rsid w:val="000C264F"/>
    <w:rsid w:val="000C51DB"/>
    <w:rsid w:val="000C62A3"/>
    <w:rsid w:val="000D1F36"/>
    <w:rsid w:val="000D2C12"/>
    <w:rsid w:val="000D3A34"/>
    <w:rsid w:val="000E4543"/>
    <w:rsid w:val="000E48AE"/>
    <w:rsid w:val="000F39C8"/>
    <w:rsid w:val="000F42CD"/>
    <w:rsid w:val="000F44D0"/>
    <w:rsid w:val="000F62F9"/>
    <w:rsid w:val="000F7944"/>
    <w:rsid w:val="00102DDE"/>
    <w:rsid w:val="0010317E"/>
    <w:rsid w:val="00105219"/>
    <w:rsid w:val="001058B4"/>
    <w:rsid w:val="001149DB"/>
    <w:rsid w:val="00115DDB"/>
    <w:rsid w:val="001168E4"/>
    <w:rsid w:val="00116E0F"/>
    <w:rsid w:val="0012459F"/>
    <w:rsid w:val="00124B49"/>
    <w:rsid w:val="00124EC9"/>
    <w:rsid w:val="001252E6"/>
    <w:rsid w:val="001254D6"/>
    <w:rsid w:val="00125E30"/>
    <w:rsid w:val="00127366"/>
    <w:rsid w:val="00127377"/>
    <w:rsid w:val="001278EC"/>
    <w:rsid w:val="00131F89"/>
    <w:rsid w:val="00133257"/>
    <w:rsid w:val="00133684"/>
    <w:rsid w:val="00134F8F"/>
    <w:rsid w:val="0013617E"/>
    <w:rsid w:val="001404B4"/>
    <w:rsid w:val="00140E46"/>
    <w:rsid w:val="001427D0"/>
    <w:rsid w:val="0014365A"/>
    <w:rsid w:val="001436EA"/>
    <w:rsid w:val="00145CC0"/>
    <w:rsid w:val="00145EEA"/>
    <w:rsid w:val="001523CF"/>
    <w:rsid w:val="001527FF"/>
    <w:rsid w:val="00155793"/>
    <w:rsid w:val="00156CA5"/>
    <w:rsid w:val="001667D3"/>
    <w:rsid w:val="00167E84"/>
    <w:rsid w:val="001705E2"/>
    <w:rsid w:val="00173867"/>
    <w:rsid w:val="00176C63"/>
    <w:rsid w:val="001832B5"/>
    <w:rsid w:val="001853EB"/>
    <w:rsid w:val="00186B09"/>
    <w:rsid w:val="001877D1"/>
    <w:rsid w:val="001942D8"/>
    <w:rsid w:val="001944C4"/>
    <w:rsid w:val="00196C7C"/>
    <w:rsid w:val="00196D0F"/>
    <w:rsid w:val="00196E2D"/>
    <w:rsid w:val="001A0400"/>
    <w:rsid w:val="001A4ADE"/>
    <w:rsid w:val="001A56EF"/>
    <w:rsid w:val="001A58F2"/>
    <w:rsid w:val="001A6D27"/>
    <w:rsid w:val="001A6D67"/>
    <w:rsid w:val="001B0188"/>
    <w:rsid w:val="001B42E0"/>
    <w:rsid w:val="001B5480"/>
    <w:rsid w:val="001B5729"/>
    <w:rsid w:val="001C234C"/>
    <w:rsid w:val="001C5D58"/>
    <w:rsid w:val="001C78DF"/>
    <w:rsid w:val="001D0638"/>
    <w:rsid w:val="001D59EF"/>
    <w:rsid w:val="001E073D"/>
    <w:rsid w:val="001E09FE"/>
    <w:rsid w:val="001E12F9"/>
    <w:rsid w:val="001E4A69"/>
    <w:rsid w:val="001E7161"/>
    <w:rsid w:val="001F064C"/>
    <w:rsid w:val="001F0860"/>
    <w:rsid w:val="001F0A77"/>
    <w:rsid w:val="001F46FD"/>
    <w:rsid w:val="001F64A8"/>
    <w:rsid w:val="002000C1"/>
    <w:rsid w:val="002031FD"/>
    <w:rsid w:val="002053C2"/>
    <w:rsid w:val="002054ED"/>
    <w:rsid w:val="002055CC"/>
    <w:rsid w:val="002077F0"/>
    <w:rsid w:val="0021358A"/>
    <w:rsid w:val="00213F49"/>
    <w:rsid w:val="00223B13"/>
    <w:rsid w:val="00227145"/>
    <w:rsid w:val="002307A2"/>
    <w:rsid w:val="0024159C"/>
    <w:rsid w:val="00241AA4"/>
    <w:rsid w:val="00250B6A"/>
    <w:rsid w:val="00256078"/>
    <w:rsid w:val="00256CAD"/>
    <w:rsid w:val="00257614"/>
    <w:rsid w:val="002579B1"/>
    <w:rsid w:val="00263BD0"/>
    <w:rsid w:val="002662CF"/>
    <w:rsid w:val="00270BC0"/>
    <w:rsid w:val="00271A9F"/>
    <w:rsid w:val="00283B68"/>
    <w:rsid w:val="00290432"/>
    <w:rsid w:val="0029197A"/>
    <w:rsid w:val="00292D02"/>
    <w:rsid w:val="00293BB8"/>
    <w:rsid w:val="00293D4C"/>
    <w:rsid w:val="0029762C"/>
    <w:rsid w:val="00297D8C"/>
    <w:rsid w:val="002A1734"/>
    <w:rsid w:val="002A2E8A"/>
    <w:rsid w:val="002A3141"/>
    <w:rsid w:val="002A4C6E"/>
    <w:rsid w:val="002A5A7F"/>
    <w:rsid w:val="002A75E9"/>
    <w:rsid w:val="002B0100"/>
    <w:rsid w:val="002B043A"/>
    <w:rsid w:val="002B4A8D"/>
    <w:rsid w:val="002B6AFA"/>
    <w:rsid w:val="002C0BD3"/>
    <w:rsid w:val="002C12D7"/>
    <w:rsid w:val="002C2296"/>
    <w:rsid w:val="002C25D0"/>
    <w:rsid w:val="002C32A3"/>
    <w:rsid w:val="002C6C8D"/>
    <w:rsid w:val="002D2643"/>
    <w:rsid w:val="002D622C"/>
    <w:rsid w:val="002D7586"/>
    <w:rsid w:val="002F2574"/>
    <w:rsid w:val="002F444A"/>
    <w:rsid w:val="002F74D9"/>
    <w:rsid w:val="00307992"/>
    <w:rsid w:val="0031162C"/>
    <w:rsid w:val="00322377"/>
    <w:rsid w:val="00323926"/>
    <w:rsid w:val="00323F49"/>
    <w:rsid w:val="0032537F"/>
    <w:rsid w:val="00325D47"/>
    <w:rsid w:val="00326F71"/>
    <w:rsid w:val="00337935"/>
    <w:rsid w:val="00340BFD"/>
    <w:rsid w:val="00341526"/>
    <w:rsid w:val="00352F93"/>
    <w:rsid w:val="003537A7"/>
    <w:rsid w:val="00353EB4"/>
    <w:rsid w:val="003540A2"/>
    <w:rsid w:val="003564F3"/>
    <w:rsid w:val="00356C00"/>
    <w:rsid w:val="00360CC7"/>
    <w:rsid w:val="00360E3A"/>
    <w:rsid w:val="00361456"/>
    <w:rsid w:val="00367BD9"/>
    <w:rsid w:val="003730D4"/>
    <w:rsid w:val="003746E7"/>
    <w:rsid w:val="00377101"/>
    <w:rsid w:val="00377328"/>
    <w:rsid w:val="00380911"/>
    <w:rsid w:val="00383D30"/>
    <w:rsid w:val="0038657F"/>
    <w:rsid w:val="003911A2"/>
    <w:rsid w:val="00392AE8"/>
    <w:rsid w:val="00393C34"/>
    <w:rsid w:val="00394C9E"/>
    <w:rsid w:val="00396405"/>
    <w:rsid w:val="0039706A"/>
    <w:rsid w:val="003A3ACA"/>
    <w:rsid w:val="003B0409"/>
    <w:rsid w:val="003B3148"/>
    <w:rsid w:val="003B7600"/>
    <w:rsid w:val="003C1135"/>
    <w:rsid w:val="003C1671"/>
    <w:rsid w:val="003C22A8"/>
    <w:rsid w:val="003C2847"/>
    <w:rsid w:val="003C3328"/>
    <w:rsid w:val="003C4C31"/>
    <w:rsid w:val="003D053A"/>
    <w:rsid w:val="003D057F"/>
    <w:rsid w:val="003D3B43"/>
    <w:rsid w:val="003D4707"/>
    <w:rsid w:val="003D4F78"/>
    <w:rsid w:val="003D6CE5"/>
    <w:rsid w:val="003D6DFD"/>
    <w:rsid w:val="003F2749"/>
    <w:rsid w:val="003F4788"/>
    <w:rsid w:val="003F5E99"/>
    <w:rsid w:val="00400764"/>
    <w:rsid w:val="00400D80"/>
    <w:rsid w:val="00401EAA"/>
    <w:rsid w:val="00402D1C"/>
    <w:rsid w:val="0040453D"/>
    <w:rsid w:val="00407D74"/>
    <w:rsid w:val="00410070"/>
    <w:rsid w:val="004131DA"/>
    <w:rsid w:val="00413D31"/>
    <w:rsid w:val="00413F0A"/>
    <w:rsid w:val="0041405C"/>
    <w:rsid w:val="00416FD0"/>
    <w:rsid w:val="00426B60"/>
    <w:rsid w:val="004308B5"/>
    <w:rsid w:val="00432531"/>
    <w:rsid w:val="004366D3"/>
    <w:rsid w:val="00436C1C"/>
    <w:rsid w:val="00446907"/>
    <w:rsid w:val="0045203F"/>
    <w:rsid w:val="00454604"/>
    <w:rsid w:val="004569A1"/>
    <w:rsid w:val="0046078C"/>
    <w:rsid w:val="00460B6E"/>
    <w:rsid w:val="00462316"/>
    <w:rsid w:val="00463683"/>
    <w:rsid w:val="004730FB"/>
    <w:rsid w:val="00473720"/>
    <w:rsid w:val="004746B7"/>
    <w:rsid w:val="00475325"/>
    <w:rsid w:val="00475820"/>
    <w:rsid w:val="00477264"/>
    <w:rsid w:val="00477811"/>
    <w:rsid w:val="00477FAA"/>
    <w:rsid w:val="00480575"/>
    <w:rsid w:val="004849BF"/>
    <w:rsid w:val="0048658E"/>
    <w:rsid w:val="00487D53"/>
    <w:rsid w:val="004908EE"/>
    <w:rsid w:val="004924EE"/>
    <w:rsid w:val="00493A07"/>
    <w:rsid w:val="0049604A"/>
    <w:rsid w:val="004A538E"/>
    <w:rsid w:val="004A7C9F"/>
    <w:rsid w:val="004C221B"/>
    <w:rsid w:val="004C7C66"/>
    <w:rsid w:val="004D03BC"/>
    <w:rsid w:val="004D0D7A"/>
    <w:rsid w:val="004D156F"/>
    <w:rsid w:val="004D15E3"/>
    <w:rsid w:val="004D2944"/>
    <w:rsid w:val="004D2BA3"/>
    <w:rsid w:val="004D3DF1"/>
    <w:rsid w:val="004D556F"/>
    <w:rsid w:val="004D5FC8"/>
    <w:rsid w:val="004F045F"/>
    <w:rsid w:val="004F0E2F"/>
    <w:rsid w:val="004F20E9"/>
    <w:rsid w:val="004F3AF3"/>
    <w:rsid w:val="004F7367"/>
    <w:rsid w:val="00507166"/>
    <w:rsid w:val="0051044B"/>
    <w:rsid w:val="00513300"/>
    <w:rsid w:val="0051403A"/>
    <w:rsid w:val="0052584A"/>
    <w:rsid w:val="00527F15"/>
    <w:rsid w:val="00530BFF"/>
    <w:rsid w:val="00530E85"/>
    <w:rsid w:val="0053100A"/>
    <w:rsid w:val="005325AE"/>
    <w:rsid w:val="00534E7F"/>
    <w:rsid w:val="00536C4C"/>
    <w:rsid w:val="00536D4B"/>
    <w:rsid w:val="005412DD"/>
    <w:rsid w:val="005509E5"/>
    <w:rsid w:val="00555ABF"/>
    <w:rsid w:val="00557FB6"/>
    <w:rsid w:val="00562720"/>
    <w:rsid w:val="00562935"/>
    <w:rsid w:val="00564889"/>
    <w:rsid w:val="00567A39"/>
    <w:rsid w:val="00570B14"/>
    <w:rsid w:val="0057215A"/>
    <w:rsid w:val="005733BD"/>
    <w:rsid w:val="005737B2"/>
    <w:rsid w:val="00575695"/>
    <w:rsid w:val="00576619"/>
    <w:rsid w:val="0058078D"/>
    <w:rsid w:val="00583DE4"/>
    <w:rsid w:val="00585A16"/>
    <w:rsid w:val="0059093A"/>
    <w:rsid w:val="005A1FD9"/>
    <w:rsid w:val="005A31EF"/>
    <w:rsid w:val="005A4FDF"/>
    <w:rsid w:val="005A780C"/>
    <w:rsid w:val="005B1771"/>
    <w:rsid w:val="005B3CA0"/>
    <w:rsid w:val="005B4C1E"/>
    <w:rsid w:val="005B4F75"/>
    <w:rsid w:val="005C117F"/>
    <w:rsid w:val="005C5BA6"/>
    <w:rsid w:val="005D1628"/>
    <w:rsid w:val="005D2921"/>
    <w:rsid w:val="005D47AD"/>
    <w:rsid w:val="005D7909"/>
    <w:rsid w:val="005E610B"/>
    <w:rsid w:val="005E6C87"/>
    <w:rsid w:val="005F1FDB"/>
    <w:rsid w:val="005F6773"/>
    <w:rsid w:val="005F699F"/>
    <w:rsid w:val="00601885"/>
    <w:rsid w:val="00602635"/>
    <w:rsid w:val="0060477D"/>
    <w:rsid w:val="00610458"/>
    <w:rsid w:val="00612BAA"/>
    <w:rsid w:val="00614993"/>
    <w:rsid w:val="00614BD8"/>
    <w:rsid w:val="00622D32"/>
    <w:rsid w:val="00626565"/>
    <w:rsid w:val="0062666E"/>
    <w:rsid w:val="006267B2"/>
    <w:rsid w:val="00627BAB"/>
    <w:rsid w:val="00627C86"/>
    <w:rsid w:val="00630E78"/>
    <w:rsid w:val="006313F8"/>
    <w:rsid w:val="006329BD"/>
    <w:rsid w:val="00633181"/>
    <w:rsid w:val="00633205"/>
    <w:rsid w:val="006351BB"/>
    <w:rsid w:val="00635B7C"/>
    <w:rsid w:val="00637916"/>
    <w:rsid w:val="0064071F"/>
    <w:rsid w:val="00642232"/>
    <w:rsid w:val="00650027"/>
    <w:rsid w:val="00653089"/>
    <w:rsid w:val="0065378C"/>
    <w:rsid w:val="0065433B"/>
    <w:rsid w:val="00655B8F"/>
    <w:rsid w:val="006561C1"/>
    <w:rsid w:val="006569E4"/>
    <w:rsid w:val="00656B16"/>
    <w:rsid w:val="00656DE7"/>
    <w:rsid w:val="00657825"/>
    <w:rsid w:val="00657F2A"/>
    <w:rsid w:val="00663226"/>
    <w:rsid w:val="00664D51"/>
    <w:rsid w:val="00670C2D"/>
    <w:rsid w:val="00673A41"/>
    <w:rsid w:val="00673C9E"/>
    <w:rsid w:val="00674C3B"/>
    <w:rsid w:val="00675E61"/>
    <w:rsid w:val="00676C67"/>
    <w:rsid w:val="0068668E"/>
    <w:rsid w:val="00687ED6"/>
    <w:rsid w:val="006926DE"/>
    <w:rsid w:val="00693D20"/>
    <w:rsid w:val="00695B8C"/>
    <w:rsid w:val="006A32B4"/>
    <w:rsid w:val="006A5FC4"/>
    <w:rsid w:val="006A7178"/>
    <w:rsid w:val="006B006C"/>
    <w:rsid w:val="006B127C"/>
    <w:rsid w:val="006B3780"/>
    <w:rsid w:val="006B3F62"/>
    <w:rsid w:val="006B48BD"/>
    <w:rsid w:val="006B7720"/>
    <w:rsid w:val="006B7F8E"/>
    <w:rsid w:val="006C3999"/>
    <w:rsid w:val="006C52F8"/>
    <w:rsid w:val="006C5603"/>
    <w:rsid w:val="006C7BCD"/>
    <w:rsid w:val="006D63BE"/>
    <w:rsid w:val="006D7930"/>
    <w:rsid w:val="006E1FBE"/>
    <w:rsid w:val="006E1FC1"/>
    <w:rsid w:val="006E2AA6"/>
    <w:rsid w:val="006E578A"/>
    <w:rsid w:val="006E685E"/>
    <w:rsid w:val="006E6C7D"/>
    <w:rsid w:val="006E76BA"/>
    <w:rsid w:val="006F165C"/>
    <w:rsid w:val="006F20E3"/>
    <w:rsid w:val="006F24E9"/>
    <w:rsid w:val="006F305E"/>
    <w:rsid w:val="006F571A"/>
    <w:rsid w:val="006F6179"/>
    <w:rsid w:val="006F7E72"/>
    <w:rsid w:val="00704C79"/>
    <w:rsid w:val="00707646"/>
    <w:rsid w:val="00710050"/>
    <w:rsid w:val="0071097B"/>
    <w:rsid w:val="007126AE"/>
    <w:rsid w:val="00714906"/>
    <w:rsid w:val="00717AF5"/>
    <w:rsid w:val="0072260A"/>
    <w:rsid w:val="0072451A"/>
    <w:rsid w:val="007256AE"/>
    <w:rsid w:val="00726D9B"/>
    <w:rsid w:val="00731003"/>
    <w:rsid w:val="00732AFC"/>
    <w:rsid w:val="00735178"/>
    <w:rsid w:val="00740364"/>
    <w:rsid w:val="00744938"/>
    <w:rsid w:val="0074775C"/>
    <w:rsid w:val="00747C64"/>
    <w:rsid w:val="007533A4"/>
    <w:rsid w:val="00753591"/>
    <w:rsid w:val="00753D02"/>
    <w:rsid w:val="00757D4B"/>
    <w:rsid w:val="0076711E"/>
    <w:rsid w:val="007710BC"/>
    <w:rsid w:val="00773572"/>
    <w:rsid w:val="007737A8"/>
    <w:rsid w:val="007742E5"/>
    <w:rsid w:val="007744AE"/>
    <w:rsid w:val="0077763B"/>
    <w:rsid w:val="00780071"/>
    <w:rsid w:val="007803CE"/>
    <w:rsid w:val="00780A0D"/>
    <w:rsid w:val="007835B4"/>
    <w:rsid w:val="00784C13"/>
    <w:rsid w:val="00785044"/>
    <w:rsid w:val="00787C29"/>
    <w:rsid w:val="00791E55"/>
    <w:rsid w:val="00793D09"/>
    <w:rsid w:val="00796300"/>
    <w:rsid w:val="007A096E"/>
    <w:rsid w:val="007A09A7"/>
    <w:rsid w:val="007A4BE9"/>
    <w:rsid w:val="007A5356"/>
    <w:rsid w:val="007A7052"/>
    <w:rsid w:val="007A7B2F"/>
    <w:rsid w:val="007A7C22"/>
    <w:rsid w:val="007B2BA5"/>
    <w:rsid w:val="007B3684"/>
    <w:rsid w:val="007C01C4"/>
    <w:rsid w:val="007C0BE0"/>
    <w:rsid w:val="007C3395"/>
    <w:rsid w:val="007C3561"/>
    <w:rsid w:val="007C57B5"/>
    <w:rsid w:val="007C5ADB"/>
    <w:rsid w:val="007D4CAA"/>
    <w:rsid w:val="007E1CD7"/>
    <w:rsid w:val="007E54E5"/>
    <w:rsid w:val="007E73B9"/>
    <w:rsid w:val="007F07AD"/>
    <w:rsid w:val="007F0AC7"/>
    <w:rsid w:val="007F4B41"/>
    <w:rsid w:val="007F53EB"/>
    <w:rsid w:val="007F6314"/>
    <w:rsid w:val="007F718B"/>
    <w:rsid w:val="0080548C"/>
    <w:rsid w:val="0081290F"/>
    <w:rsid w:val="0081583B"/>
    <w:rsid w:val="00816BC1"/>
    <w:rsid w:val="00816E54"/>
    <w:rsid w:val="00817F64"/>
    <w:rsid w:val="00824784"/>
    <w:rsid w:val="0083066B"/>
    <w:rsid w:val="00833307"/>
    <w:rsid w:val="00836574"/>
    <w:rsid w:val="008367E2"/>
    <w:rsid w:val="00837FF7"/>
    <w:rsid w:val="008433CB"/>
    <w:rsid w:val="00844D4E"/>
    <w:rsid w:val="0084566D"/>
    <w:rsid w:val="00845CA3"/>
    <w:rsid w:val="00846ABE"/>
    <w:rsid w:val="00846E4A"/>
    <w:rsid w:val="0085053B"/>
    <w:rsid w:val="00850671"/>
    <w:rsid w:val="00850D52"/>
    <w:rsid w:val="008510F5"/>
    <w:rsid w:val="008537BE"/>
    <w:rsid w:val="00854B0A"/>
    <w:rsid w:val="00855B4D"/>
    <w:rsid w:val="00857D9E"/>
    <w:rsid w:val="008600B6"/>
    <w:rsid w:val="00864029"/>
    <w:rsid w:val="00865C00"/>
    <w:rsid w:val="00865F25"/>
    <w:rsid w:val="00866EB8"/>
    <w:rsid w:val="00867A10"/>
    <w:rsid w:val="00870423"/>
    <w:rsid w:val="00873DDB"/>
    <w:rsid w:val="008746C6"/>
    <w:rsid w:val="00881B32"/>
    <w:rsid w:val="008820E3"/>
    <w:rsid w:val="008848D9"/>
    <w:rsid w:val="0088591F"/>
    <w:rsid w:val="00887D8D"/>
    <w:rsid w:val="00890C28"/>
    <w:rsid w:val="00890DFD"/>
    <w:rsid w:val="008910DD"/>
    <w:rsid w:val="00892604"/>
    <w:rsid w:val="008933A8"/>
    <w:rsid w:val="00895C8A"/>
    <w:rsid w:val="00896487"/>
    <w:rsid w:val="00896E96"/>
    <w:rsid w:val="008A381F"/>
    <w:rsid w:val="008A4C7A"/>
    <w:rsid w:val="008A50FE"/>
    <w:rsid w:val="008A5A22"/>
    <w:rsid w:val="008B21BD"/>
    <w:rsid w:val="008B54F5"/>
    <w:rsid w:val="008B786B"/>
    <w:rsid w:val="008C03B5"/>
    <w:rsid w:val="008C0920"/>
    <w:rsid w:val="008C13BD"/>
    <w:rsid w:val="008C22FD"/>
    <w:rsid w:val="008C615D"/>
    <w:rsid w:val="008C658F"/>
    <w:rsid w:val="008D4CBC"/>
    <w:rsid w:val="008D64A6"/>
    <w:rsid w:val="008D69B2"/>
    <w:rsid w:val="008E712B"/>
    <w:rsid w:val="008F408A"/>
    <w:rsid w:val="008F6EBA"/>
    <w:rsid w:val="00901627"/>
    <w:rsid w:val="009029B5"/>
    <w:rsid w:val="00903A17"/>
    <w:rsid w:val="00904425"/>
    <w:rsid w:val="009044DE"/>
    <w:rsid w:val="00905DA0"/>
    <w:rsid w:val="00913E8B"/>
    <w:rsid w:val="00917596"/>
    <w:rsid w:val="00920CFB"/>
    <w:rsid w:val="00925CCF"/>
    <w:rsid w:val="00927AD6"/>
    <w:rsid w:val="009303AA"/>
    <w:rsid w:val="009310A7"/>
    <w:rsid w:val="009328F9"/>
    <w:rsid w:val="009428FD"/>
    <w:rsid w:val="009434B1"/>
    <w:rsid w:val="00947602"/>
    <w:rsid w:val="0095117A"/>
    <w:rsid w:val="009533C3"/>
    <w:rsid w:val="009535A0"/>
    <w:rsid w:val="00954F85"/>
    <w:rsid w:val="009559E6"/>
    <w:rsid w:val="00955CAD"/>
    <w:rsid w:val="009569C2"/>
    <w:rsid w:val="009574AE"/>
    <w:rsid w:val="00961C27"/>
    <w:rsid w:val="00962257"/>
    <w:rsid w:val="00962726"/>
    <w:rsid w:val="00963465"/>
    <w:rsid w:val="00965ABA"/>
    <w:rsid w:val="0096642F"/>
    <w:rsid w:val="009710E2"/>
    <w:rsid w:val="00971416"/>
    <w:rsid w:val="00974862"/>
    <w:rsid w:val="00980306"/>
    <w:rsid w:val="00990074"/>
    <w:rsid w:val="00990F4A"/>
    <w:rsid w:val="009955E8"/>
    <w:rsid w:val="009A0B67"/>
    <w:rsid w:val="009A3A49"/>
    <w:rsid w:val="009A4A8F"/>
    <w:rsid w:val="009A56CA"/>
    <w:rsid w:val="009A6FEF"/>
    <w:rsid w:val="009A7C70"/>
    <w:rsid w:val="009B057F"/>
    <w:rsid w:val="009B3EEE"/>
    <w:rsid w:val="009C0D31"/>
    <w:rsid w:val="009C26EF"/>
    <w:rsid w:val="009C4827"/>
    <w:rsid w:val="009D0B28"/>
    <w:rsid w:val="009D48C1"/>
    <w:rsid w:val="009D5C17"/>
    <w:rsid w:val="009D61C3"/>
    <w:rsid w:val="009E0600"/>
    <w:rsid w:val="009E0BF5"/>
    <w:rsid w:val="009E1161"/>
    <w:rsid w:val="009E429F"/>
    <w:rsid w:val="009E506C"/>
    <w:rsid w:val="009F055F"/>
    <w:rsid w:val="009F11A6"/>
    <w:rsid w:val="009F3976"/>
    <w:rsid w:val="009F6D6F"/>
    <w:rsid w:val="009F7164"/>
    <w:rsid w:val="00A008D4"/>
    <w:rsid w:val="00A00AEE"/>
    <w:rsid w:val="00A028B4"/>
    <w:rsid w:val="00A02CB8"/>
    <w:rsid w:val="00A0381B"/>
    <w:rsid w:val="00A03C6B"/>
    <w:rsid w:val="00A0536A"/>
    <w:rsid w:val="00A10B8F"/>
    <w:rsid w:val="00A10CAA"/>
    <w:rsid w:val="00A25517"/>
    <w:rsid w:val="00A27875"/>
    <w:rsid w:val="00A30045"/>
    <w:rsid w:val="00A304C7"/>
    <w:rsid w:val="00A32836"/>
    <w:rsid w:val="00A32C24"/>
    <w:rsid w:val="00A36147"/>
    <w:rsid w:val="00A3678A"/>
    <w:rsid w:val="00A40315"/>
    <w:rsid w:val="00A41283"/>
    <w:rsid w:val="00A41CD2"/>
    <w:rsid w:val="00A46D7B"/>
    <w:rsid w:val="00A51ED7"/>
    <w:rsid w:val="00A5568F"/>
    <w:rsid w:val="00A5573A"/>
    <w:rsid w:val="00A565D3"/>
    <w:rsid w:val="00A62CF6"/>
    <w:rsid w:val="00A6399D"/>
    <w:rsid w:val="00A64928"/>
    <w:rsid w:val="00A67BB3"/>
    <w:rsid w:val="00A70420"/>
    <w:rsid w:val="00A70865"/>
    <w:rsid w:val="00A70940"/>
    <w:rsid w:val="00A7499A"/>
    <w:rsid w:val="00A756BE"/>
    <w:rsid w:val="00A8040C"/>
    <w:rsid w:val="00A81333"/>
    <w:rsid w:val="00A84119"/>
    <w:rsid w:val="00A85D99"/>
    <w:rsid w:val="00A94D32"/>
    <w:rsid w:val="00A96201"/>
    <w:rsid w:val="00AA08AB"/>
    <w:rsid w:val="00AA12AE"/>
    <w:rsid w:val="00AA1DE2"/>
    <w:rsid w:val="00AA797B"/>
    <w:rsid w:val="00AA7C3F"/>
    <w:rsid w:val="00AB209E"/>
    <w:rsid w:val="00AB5AA0"/>
    <w:rsid w:val="00AC003A"/>
    <w:rsid w:val="00AC194A"/>
    <w:rsid w:val="00AC1EBB"/>
    <w:rsid w:val="00AC7319"/>
    <w:rsid w:val="00AC79A0"/>
    <w:rsid w:val="00AD3958"/>
    <w:rsid w:val="00AD427B"/>
    <w:rsid w:val="00AD643B"/>
    <w:rsid w:val="00AD672D"/>
    <w:rsid w:val="00AD6A78"/>
    <w:rsid w:val="00AE1C3D"/>
    <w:rsid w:val="00AE3AD9"/>
    <w:rsid w:val="00AE75DD"/>
    <w:rsid w:val="00AF0B02"/>
    <w:rsid w:val="00AF2063"/>
    <w:rsid w:val="00AF6A8A"/>
    <w:rsid w:val="00B00C40"/>
    <w:rsid w:val="00B02027"/>
    <w:rsid w:val="00B119BE"/>
    <w:rsid w:val="00B14D84"/>
    <w:rsid w:val="00B15435"/>
    <w:rsid w:val="00B15C47"/>
    <w:rsid w:val="00B17146"/>
    <w:rsid w:val="00B203B4"/>
    <w:rsid w:val="00B21B64"/>
    <w:rsid w:val="00B23477"/>
    <w:rsid w:val="00B267DF"/>
    <w:rsid w:val="00B34088"/>
    <w:rsid w:val="00B3519E"/>
    <w:rsid w:val="00B37CD8"/>
    <w:rsid w:val="00B457D2"/>
    <w:rsid w:val="00B56955"/>
    <w:rsid w:val="00B57486"/>
    <w:rsid w:val="00B579E3"/>
    <w:rsid w:val="00B60353"/>
    <w:rsid w:val="00B62452"/>
    <w:rsid w:val="00B62A33"/>
    <w:rsid w:val="00B63F3B"/>
    <w:rsid w:val="00B66224"/>
    <w:rsid w:val="00B750AC"/>
    <w:rsid w:val="00B75D4A"/>
    <w:rsid w:val="00B7707C"/>
    <w:rsid w:val="00B77578"/>
    <w:rsid w:val="00B806E6"/>
    <w:rsid w:val="00B81D65"/>
    <w:rsid w:val="00B8305D"/>
    <w:rsid w:val="00B83A37"/>
    <w:rsid w:val="00B84DB3"/>
    <w:rsid w:val="00B851DD"/>
    <w:rsid w:val="00B90342"/>
    <w:rsid w:val="00B90C03"/>
    <w:rsid w:val="00B938E3"/>
    <w:rsid w:val="00B96DD4"/>
    <w:rsid w:val="00B976AA"/>
    <w:rsid w:val="00BA1B95"/>
    <w:rsid w:val="00BA254F"/>
    <w:rsid w:val="00BA5013"/>
    <w:rsid w:val="00BA6103"/>
    <w:rsid w:val="00BB0A29"/>
    <w:rsid w:val="00BB1DB6"/>
    <w:rsid w:val="00BB3480"/>
    <w:rsid w:val="00BB68EC"/>
    <w:rsid w:val="00BB6BEB"/>
    <w:rsid w:val="00BB7051"/>
    <w:rsid w:val="00BC0441"/>
    <w:rsid w:val="00BC22F3"/>
    <w:rsid w:val="00BC3E31"/>
    <w:rsid w:val="00BC6D31"/>
    <w:rsid w:val="00BD5199"/>
    <w:rsid w:val="00BE0CC3"/>
    <w:rsid w:val="00BE1D90"/>
    <w:rsid w:val="00BE5BB4"/>
    <w:rsid w:val="00BF273A"/>
    <w:rsid w:val="00BF5307"/>
    <w:rsid w:val="00C042E0"/>
    <w:rsid w:val="00C044EF"/>
    <w:rsid w:val="00C067A7"/>
    <w:rsid w:val="00C07820"/>
    <w:rsid w:val="00C11FA8"/>
    <w:rsid w:val="00C11FE4"/>
    <w:rsid w:val="00C12212"/>
    <w:rsid w:val="00C1498B"/>
    <w:rsid w:val="00C15044"/>
    <w:rsid w:val="00C16C0C"/>
    <w:rsid w:val="00C2105B"/>
    <w:rsid w:val="00C22771"/>
    <w:rsid w:val="00C23411"/>
    <w:rsid w:val="00C245A4"/>
    <w:rsid w:val="00C25FF2"/>
    <w:rsid w:val="00C273A1"/>
    <w:rsid w:val="00C34AB8"/>
    <w:rsid w:val="00C35283"/>
    <w:rsid w:val="00C371F3"/>
    <w:rsid w:val="00C402B1"/>
    <w:rsid w:val="00C41E3E"/>
    <w:rsid w:val="00C422A2"/>
    <w:rsid w:val="00C4340F"/>
    <w:rsid w:val="00C440EB"/>
    <w:rsid w:val="00C44FC5"/>
    <w:rsid w:val="00C4539B"/>
    <w:rsid w:val="00C549ED"/>
    <w:rsid w:val="00C61F6C"/>
    <w:rsid w:val="00C62ECA"/>
    <w:rsid w:val="00C633A8"/>
    <w:rsid w:val="00C64CFD"/>
    <w:rsid w:val="00C65AD8"/>
    <w:rsid w:val="00C6614E"/>
    <w:rsid w:val="00C679DA"/>
    <w:rsid w:val="00C70476"/>
    <w:rsid w:val="00C71412"/>
    <w:rsid w:val="00C73787"/>
    <w:rsid w:val="00C73CAC"/>
    <w:rsid w:val="00C7455F"/>
    <w:rsid w:val="00C74B5A"/>
    <w:rsid w:val="00C80EB8"/>
    <w:rsid w:val="00C817E0"/>
    <w:rsid w:val="00C81C29"/>
    <w:rsid w:val="00C8266D"/>
    <w:rsid w:val="00C87EF4"/>
    <w:rsid w:val="00C9189A"/>
    <w:rsid w:val="00C926B7"/>
    <w:rsid w:val="00C94A81"/>
    <w:rsid w:val="00C94FF7"/>
    <w:rsid w:val="00C9568C"/>
    <w:rsid w:val="00C9643E"/>
    <w:rsid w:val="00C975F0"/>
    <w:rsid w:val="00CA6509"/>
    <w:rsid w:val="00CA7070"/>
    <w:rsid w:val="00CB0317"/>
    <w:rsid w:val="00CB0EF3"/>
    <w:rsid w:val="00CB2C25"/>
    <w:rsid w:val="00CB2D2F"/>
    <w:rsid w:val="00CB42CE"/>
    <w:rsid w:val="00CB440E"/>
    <w:rsid w:val="00CB4E3E"/>
    <w:rsid w:val="00CC572B"/>
    <w:rsid w:val="00CD2456"/>
    <w:rsid w:val="00CD3768"/>
    <w:rsid w:val="00CD5212"/>
    <w:rsid w:val="00CD5A62"/>
    <w:rsid w:val="00CE0545"/>
    <w:rsid w:val="00CE09FB"/>
    <w:rsid w:val="00CE1074"/>
    <w:rsid w:val="00CE2783"/>
    <w:rsid w:val="00CE42EC"/>
    <w:rsid w:val="00CF1137"/>
    <w:rsid w:val="00CF5950"/>
    <w:rsid w:val="00CF5DF7"/>
    <w:rsid w:val="00CF6C52"/>
    <w:rsid w:val="00D009A5"/>
    <w:rsid w:val="00D02124"/>
    <w:rsid w:val="00D06431"/>
    <w:rsid w:val="00D10CF9"/>
    <w:rsid w:val="00D12903"/>
    <w:rsid w:val="00D12B1E"/>
    <w:rsid w:val="00D12DB1"/>
    <w:rsid w:val="00D133B9"/>
    <w:rsid w:val="00D135C5"/>
    <w:rsid w:val="00D1504E"/>
    <w:rsid w:val="00D16C92"/>
    <w:rsid w:val="00D1772B"/>
    <w:rsid w:val="00D20313"/>
    <w:rsid w:val="00D21704"/>
    <w:rsid w:val="00D22E16"/>
    <w:rsid w:val="00D2751E"/>
    <w:rsid w:val="00D3386A"/>
    <w:rsid w:val="00D3577A"/>
    <w:rsid w:val="00D377F8"/>
    <w:rsid w:val="00D4148F"/>
    <w:rsid w:val="00D4271D"/>
    <w:rsid w:val="00D434C7"/>
    <w:rsid w:val="00D46E70"/>
    <w:rsid w:val="00D50268"/>
    <w:rsid w:val="00D51B19"/>
    <w:rsid w:val="00D52BA9"/>
    <w:rsid w:val="00D56EA9"/>
    <w:rsid w:val="00D57CD8"/>
    <w:rsid w:val="00D60198"/>
    <w:rsid w:val="00D612E1"/>
    <w:rsid w:val="00D61B1E"/>
    <w:rsid w:val="00D640A9"/>
    <w:rsid w:val="00D709B5"/>
    <w:rsid w:val="00D72BF9"/>
    <w:rsid w:val="00D7498C"/>
    <w:rsid w:val="00D75942"/>
    <w:rsid w:val="00D77201"/>
    <w:rsid w:val="00D77395"/>
    <w:rsid w:val="00D80481"/>
    <w:rsid w:val="00D835E1"/>
    <w:rsid w:val="00D84627"/>
    <w:rsid w:val="00D848AF"/>
    <w:rsid w:val="00D86979"/>
    <w:rsid w:val="00D916D3"/>
    <w:rsid w:val="00D94125"/>
    <w:rsid w:val="00D957F2"/>
    <w:rsid w:val="00DA399F"/>
    <w:rsid w:val="00DA6510"/>
    <w:rsid w:val="00DA6CFD"/>
    <w:rsid w:val="00DB00F0"/>
    <w:rsid w:val="00DB0EF9"/>
    <w:rsid w:val="00DB0FEE"/>
    <w:rsid w:val="00DB1BA3"/>
    <w:rsid w:val="00DB6330"/>
    <w:rsid w:val="00DB7C8B"/>
    <w:rsid w:val="00DC1F80"/>
    <w:rsid w:val="00DC3001"/>
    <w:rsid w:val="00DC3A65"/>
    <w:rsid w:val="00DC4865"/>
    <w:rsid w:val="00DC668B"/>
    <w:rsid w:val="00DC722F"/>
    <w:rsid w:val="00DC7BA9"/>
    <w:rsid w:val="00DD09C7"/>
    <w:rsid w:val="00DD2A1A"/>
    <w:rsid w:val="00DD590F"/>
    <w:rsid w:val="00DD647F"/>
    <w:rsid w:val="00DD6A9F"/>
    <w:rsid w:val="00DD7DB2"/>
    <w:rsid w:val="00DE07B6"/>
    <w:rsid w:val="00DE762E"/>
    <w:rsid w:val="00DF0C2D"/>
    <w:rsid w:val="00DF4F4C"/>
    <w:rsid w:val="00DF58D9"/>
    <w:rsid w:val="00E01E68"/>
    <w:rsid w:val="00E05FC5"/>
    <w:rsid w:val="00E069A6"/>
    <w:rsid w:val="00E116E8"/>
    <w:rsid w:val="00E12C27"/>
    <w:rsid w:val="00E14CEC"/>
    <w:rsid w:val="00E21C76"/>
    <w:rsid w:val="00E21D6A"/>
    <w:rsid w:val="00E22103"/>
    <w:rsid w:val="00E225DE"/>
    <w:rsid w:val="00E277B8"/>
    <w:rsid w:val="00E27DC9"/>
    <w:rsid w:val="00E32A32"/>
    <w:rsid w:val="00E338B6"/>
    <w:rsid w:val="00E3538D"/>
    <w:rsid w:val="00E36298"/>
    <w:rsid w:val="00E37291"/>
    <w:rsid w:val="00E43EC1"/>
    <w:rsid w:val="00E44B8F"/>
    <w:rsid w:val="00E46979"/>
    <w:rsid w:val="00E469EE"/>
    <w:rsid w:val="00E46A91"/>
    <w:rsid w:val="00E5183F"/>
    <w:rsid w:val="00E51A00"/>
    <w:rsid w:val="00E52B32"/>
    <w:rsid w:val="00E53CE9"/>
    <w:rsid w:val="00E57910"/>
    <w:rsid w:val="00E70680"/>
    <w:rsid w:val="00E70FEF"/>
    <w:rsid w:val="00E71921"/>
    <w:rsid w:val="00E72420"/>
    <w:rsid w:val="00E73CAD"/>
    <w:rsid w:val="00E80682"/>
    <w:rsid w:val="00E80CBF"/>
    <w:rsid w:val="00E90406"/>
    <w:rsid w:val="00E96305"/>
    <w:rsid w:val="00EA0C98"/>
    <w:rsid w:val="00EA1118"/>
    <w:rsid w:val="00EB0EE2"/>
    <w:rsid w:val="00EB3B1E"/>
    <w:rsid w:val="00EB5571"/>
    <w:rsid w:val="00EB6103"/>
    <w:rsid w:val="00EC02A6"/>
    <w:rsid w:val="00EC1518"/>
    <w:rsid w:val="00EC3168"/>
    <w:rsid w:val="00EC3BF9"/>
    <w:rsid w:val="00EC4F5B"/>
    <w:rsid w:val="00ED0440"/>
    <w:rsid w:val="00ED1B03"/>
    <w:rsid w:val="00ED29E5"/>
    <w:rsid w:val="00ED3883"/>
    <w:rsid w:val="00ED4A2B"/>
    <w:rsid w:val="00ED7110"/>
    <w:rsid w:val="00EE107B"/>
    <w:rsid w:val="00EE134C"/>
    <w:rsid w:val="00EE2E6A"/>
    <w:rsid w:val="00EE3294"/>
    <w:rsid w:val="00EE3605"/>
    <w:rsid w:val="00EE693C"/>
    <w:rsid w:val="00EE6E0C"/>
    <w:rsid w:val="00EE7366"/>
    <w:rsid w:val="00EE7942"/>
    <w:rsid w:val="00EF04AC"/>
    <w:rsid w:val="00EF4112"/>
    <w:rsid w:val="00EF5B66"/>
    <w:rsid w:val="00EF64E9"/>
    <w:rsid w:val="00EF6B6F"/>
    <w:rsid w:val="00EF6C92"/>
    <w:rsid w:val="00F0304A"/>
    <w:rsid w:val="00F03579"/>
    <w:rsid w:val="00F041A6"/>
    <w:rsid w:val="00F04C87"/>
    <w:rsid w:val="00F05188"/>
    <w:rsid w:val="00F05BDD"/>
    <w:rsid w:val="00F06A77"/>
    <w:rsid w:val="00F102C2"/>
    <w:rsid w:val="00F12F2D"/>
    <w:rsid w:val="00F13504"/>
    <w:rsid w:val="00F1521E"/>
    <w:rsid w:val="00F16CF7"/>
    <w:rsid w:val="00F32D12"/>
    <w:rsid w:val="00F34867"/>
    <w:rsid w:val="00F3578F"/>
    <w:rsid w:val="00F37DCC"/>
    <w:rsid w:val="00F42C47"/>
    <w:rsid w:val="00F438B7"/>
    <w:rsid w:val="00F4455C"/>
    <w:rsid w:val="00F5112F"/>
    <w:rsid w:val="00F51D85"/>
    <w:rsid w:val="00F53C67"/>
    <w:rsid w:val="00F547FD"/>
    <w:rsid w:val="00F55640"/>
    <w:rsid w:val="00F6132F"/>
    <w:rsid w:val="00F67FB5"/>
    <w:rsid w:val="00F72463"/>
    <w:rsid w:val="00F72D01"/>
    <w:rsid w:val="00F75701"/>
    <w:rsid w:val="00F761F0"/>
    <w:rsid w:val="00F804B7"/>
    <w:rsid w:val="00F822A9"/>
    <w:rsid w:val="00F8319A"/>
    <w:rsid w:val="00F83263"/>
    <w:rsid w:val="00F84533"/>
    <w:rsid w:val="00F84B2A"/>
    <w:rsid w:val="00F911A0"/>
    <w:rsid w:val="00F920EF"/>
    <w:rsid w:val="00F968EA"/>
    <w:rsid w:val="00F96CB3"/>
    <w:rsid w:val="00F97F41"/>
    <w:rsid w:val="00FA042A"/>
    <w:rsid w:val="00FA04C3"/>
    <w:rsid w:val="00FA2E29"/>
    <w:rsid w:val="00FA3C98"/>
    <w:rsid w:val="00FB307E"/>
    <w:rsid w:val="00FB3FD5"/>
    <w:rsid w:val="00FB4133"/>
    <w:rsid w:val="00FB4644"/>
    <w:rsid w:val="00FB6196"/>
    <w:rsid w:val="00FB6EA4"/>
    <w:rsid w:val="00FC0823"/>
    <w:rsid w:val="00FC126F"/>
    <w:rsid w:val="00FC16CB"/>
    <w:rsid w:val="00FC293A"/>
    <w:rsid w:val="00FC297F"/>
    <w:rsid w:val="00FC7604"/>
    <w:rsid w:val="00FC790C"/>
    <w:rsid w:val="00FD1235"/>
    <w:rsid w:val="00FD2756"/>
    <w:rsid w:val="00FD2E71"/>
    <w:rsid w:val="00FD4BEC"/>
    <w:rsid w:val="00FD712C"/>
    <w:rsid w:val="00FE116D"/>
    <w:rsid w:val="00FE5C27"/>
    <w:rsid w:val="00FE6B5C"/>
    <w:rsid w:val="00FF20D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1ADD55C"/>
  <w15:chartTrackingRefBased/>
  <w15:docId w15:val="{1FA5ADCC-1242-453C-B684-07D40ACE69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lsdException w:name="caption" w:semiHidden="1"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iPriority="99" w:unhideWhenUsed="1" w:qFormat="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iPriority="99" w:unhideWhenUsed="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nhideWhenUsed="1" w:qFormat="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qFormat="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uiPriority="39"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pPr>
      <w:widowControl w:val="0"/>
      <w:jc w:val="both"/>
    </w:pPr>
  </w:style>
  <w:style w:type="paragraph" w:styleId="10">
    <w:name w:val="heading 1"/>
    <w:basedOn w:val="a1"/>
    <w:next w:val="a2"/>
    <w:link w:val="11"/>
    <w:qFormat/>
    <w:rsid w:val="00B02027"/>
    <w:pPr>
      <w:keepNext/>
      <w:widowControl/>
      <w:spacing w:before="360" w:after="120"/>
      <w:jc w:val="left"/>
      <w:outlineLvl w:val="0"/>
    </w:pPr>
    <w:rPr>
      <w:rFonts w:ascii="Arial" w:eastAsia="宋体" w:hAnsi="Arial" w:cs="Arial"/>
      <w:b/>
      <w:bCs/>
      <w:kern w:val="32"/>
      <w:sz w:val="28"/>
      <w:szCs w:val="32"/>
    </w:rPr>
  </w:style>
  <w:style w:type="paragraph" w:styleId="22">
    <w:name w:val="heading 2"/>
    <w:basedOn w:val="a1"/>
    <w:next w:val="a2"/>
    <w:link w:val="23"/>
    <w:qFormat/>
    <w:rsid w:val="00B02027"/>
    <w:pPr>
      <w:keepNext/>
      <w:widowControl/>
      <w:spacing w:before="240" w:after="60"/>
      <w:jc w:val="left"/>
      <w:outlineLvl w:val="1"/>
    </w:pPr>
    <w:rPr>
      <w:rFonts w:ascii="Arial" w:eastAsia="MS Mincho" w:hAnsi="Arial" w:cs="Arial"/>
      <w:b/>
      <w:bCs/>
      <w:iCs/>
      <w:kern w:val="0"/>
      <w:sz w:val="20"/>
      <w:szCs w:val="28"/>
    </w:rPr>
  </w:style>
  <w:style w:type="paragraph" w:styleId="31">
    <w:name w:val="heading 3"/>
    <w:basedOn w:val="a1"/>
    <w:next w:val="a1"/>
    <w:link w:val="32"/>
    <w:qFormat/>
    <w:rsid w:val="00B02027"/>
    <w:pPr>
      <w:keepNext/>
      <w:widowControl/>
      <w:tabs>
        <w:tab w:val="left" w:pos="-5500"/>
      </w:tabs>
      <w:spacing w:before="240" w:after="60"/>
      <w:jc w:val="left"/>
      <w:outlineLvl w:val="2"/>
    </w:pPr>
    <w:rPr>
      <w:rFonts w:ascii="Arial" w:eastAsia="MS Mincho" w:hAnsi="Arial" w:cs="Arial"/>
      <w:bCs/>
      <w:kern w:val="0"/>
      <w:sz w:val="26"/>
      <w:szCs w:val="26"/>
      <w:lang w:eastAsia="en-US"/>
    </w:rPr>
  </w:style>
  <w:style w:type="paragraph" w:styleId="41">
    <w:name w:val="heading 4"/>
    <w:basedOn w:val="a1"/>
    <w:next w:val="a1"/>
    <w:link w:val="42"/>
    <w:qFormat/>
    <w:rsid w:val="00B02027"/>
    <w:pPr>
      <w:keepNext/>
      <w:widowControl/>
      <w:tabs>
        <w:tab w:val="left" w:pos="-5500"/>
      </w:tabs>
      <w:spacing w:before="240" w:after="60"/>
      <w:jc w:val="left"/>
      <w:outlineLvl w:val="3"/>
    </w:pPr>
    <w:rPr>
      <w:rFonts w:ascii="CG Times (WN)" w:eastAsia="MS Mincho" w:hAnsi="CG Times (WN)" w:cs="Times New Roman"/>
      <w:b/>
      <w:bCs/>
      <w:kern w:val="0"/>
      <w:sz w:val="28"/>
      <w:szCs w:val="28"/>
      <w:lang w:eastAsia="en-US"/>
    </w:rPr>
  </w:style>
  <w:style w:type="paragraph" w:styleId="51">
    <w:name w:val="heading 5"/>
    <w:basedOn w:val="a1"/>
    <w:next w:val="a1"/>
    <w:link w:val="52"/>
    <w:qFormat/>
    <w:rsid w:val="00B02027"/>
    <w:pPr>
      <w:keepNext/>
      <w:keepLines/>
      <w:widowControl/>
      <w:tabs>
        <w:tab w:val="left" w:pos="1188"/>
      </w:tabs>
      <w:spacing w:before="280" w:after="290" w:line="376" w:lineRule="auto"/>
      <w:ind w:left="851" w:hanging="851"/>
      <w:jc w:val="left"/>
      <w:outlineLvl w:val="4"/>
    </w:pPr>
    <w:rPr>
      <w:rFonts w:ascii="CG Times (WN)" w:eastAsia="Times New Roman" w:hAnsi="CG Times (WN)" w:cs="Times New Roman"/>
      <w:b/>
      <w:bCs/>
      <w:kern w:val="0"/>
      <w:sz w:val="28"/>
      <w:szCs w:val="28"/>
      <w:lang w:eastAsia="en-US"/>
    </w:rPr>
  </w:style>
  <w:style w:type="paragraph" w:styleId="6">
    <w:name w:val="heading 6"/>
    <w:basedOn w:val="a1"/>
    <w:next w:val="a1"/>
    <w:link w:val="60"/>
    <w:qFormat/>
    <w:rsid w:val="00B02027"/>
    <w:pPr>
      <w:keepNext/>
      <w:keepLines/>
      <w:widowControl/>
      <w:tabs>
        <w:tab w:val="left" w:pos="1152"/>
      </w:tabs>
      <w:spacing w:before="240" w:after="64" w:line="320" w:lineRule="auto"/>
      <w:ind w:left="851" w:hanging="851"/>
      <w:jc w:val="left"/>
      <w:outlineLvl w:val="5"/>
    </w:pPr>
    <w:rPr>
      <w:rFonts w:ascii="Arial" w:eastAsia="黑体" w:hAnsi="Arial" w:cs="Times New Roman"/>
      <w:b/>
      <w:bCs/>
      <w:kern w:val="0"/>
      <w:sz w:val="24"/>
      <w:szCs w:val="24"/>
      <w:lang w:eastAsia="en-US"/>
    </w:rPr>
  </w:style>
  <w:style w:type="paragraph" w:styleId="7">
    <w:name w:val="heading 7"/>
    <w:basedOn w:val="a1"/>
    <w:next w:val="a1"/>
    <w:link w:val="70"/>
    <w:qFormat/>
    <w:rsid w:val="00B02027"/>
    <w:pPr>
      <w:keepNext/>
      <w:keepLines/>
      <w:widowControl/>
      <w:tabs>
        <w:tab w:val="left" w:pos="1476"/>
      </w:tabs>
      <w:spacing w:before="240" w:after="64" w:line="320" w:lineRule="auto"/>
      <w:ind w:left="1476" w:hanging="1476"/>
      <w:jc w:val="left"/>
      <w:outlineLvl w:val="6"/>
    </w:pPr>
    <w:rPr>
      <w:rFonts w:ascii="CG Times (WN)" w:eastAsia="Times New Roman" w:hAnsi="CG Times (WN)" w:cs="Times New Roman"/>
      <w:b/>
      <w:bCs/>
      <w:kern w:val="0"/>
      <w:sz w:val="24"/>
      <w:szCs w:val="24"/>
      <w:lang w:eastAsia="en-US"/>
    </w:rPr>
  </w:style>
  <w:style w:type="paragraph" w:styleId="8">
    <w:name w:val="heading 8"/>
    <w:basedOn w:val="a1"/>
    <w:next w:val="a1"/>
    <w:link w:val="80"/>
    <w:qFormat/>
    <w:rsid w:val="00B02027"/>
    <w:pPr>
      <w:keepNext/>
      <w:keepLines/>
      <w:widowControl/>
      <w:tabs>
        <w:tab w:val="left" w:pos="1620"/>
      </w:tabs>
      <w:spacing w:before="240" w:after="64" w:line="320" w:lineRule="auto"/>
      <w:ind w:left="1620" w:hanging="1620"/>
      <w:jc w:val="left"/>
      <w:outlineLvl w:val="7"/>
    </w:pPr>
    <w:rPr>
      <w:rFonts w:ascii="Arial" w:eastAsia="黑体" w:hAnsi="Arial" w:cs="Times New Roman"/>
      <w:kern w:val="0"/>
      <w:sz w:val="24"/>
      <w:szCs w:val="24"/>
      <w:lang w:eastAsia="en-US"/>
    </w:rPr>
  </w:style>
  <w:style w:type="paragraph" w:styleId="9">
    <w:name w:val="heading 9"/>
    <w:basedOn w:val="a1"/>
    <w:next w:val="a1"/>
    <w:link w:val="90"/>
    <w:qFormat/>
    <w:rsid w:val="00B02027"/>
    <w:pPr>
      <w:keepNext/>
      <w:keepLines/>
      <w:widowControl/>
      <w:tabs>
        <w:tab w:val="left" w:pos="1764"/>
      </w:tabs>
      <w:spacing w:before="240" w:after="64" w:line="320" w:lineRule="auto"/>
      <w:ind w:left="1764" w:hanging="1764"/>
      <w:jc w:val="left"/>
      <w:outlineLvl w:val="8"/>
    </w:pPr>
    <w:rPr>
      <w:rFonts w:ascii="Arial" w:eastAsia="黑体" w:hAnsi="Arial" w:cs="Times New Roman"/>
      <w:kern w:val="0"/>
      <w:szCs w:val="21"/>
      <w:lang w:eastAsia="en-U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1">
    <w:name w:val="标题 1 字符"/>
    <w:basedOn w:val="a3"/>
    <w:link w:val="10"/>
    <w:rsid w:val="00B02027"/>
    <w:rPr>
      <w:rFonts w:ascii="Arial" w:eastAsia="宋体" w:hAnsi="Arial" w:cs="Arial"/>
      <w:b/>
      <w:bCs/>
      <w:kern w:val="32"/>
      <w:sz w:val="28"/>
      <w:szCs w:val="32"/>
    </w:rPr>
  </w:style>
  <w:style w:type="character" w:customStyle="1" w:styleId="23">
    <w:name w:val="标题 2 字符"/>
    <w:basedOn w:val="a3"/>
    <w:link w:val="22"/>
    <w:qFormat/>
    <w:rsid w:val="00B02027"/>
    <w:rPr>
      <w:rFonts w:ascii="Arial" w:eastAsia="MS Mincho" w:hAnsi="Arial" w:cs="Arial"/>
      <w:b/>
      <w:bCs/>
      <w:iCs/>
      <w:kern w:val="0"/>
      <w:sz w:val="20"/>
      <w:szCs w:val="28"/>
    </w:rPr>
  </w:style>
  <w:style w:type="character" w:customStyle="1" w:styleId="32">
    <w:name w:val="标题 3 字符"/>
    <w:basedOn w:val="a3"/>
    <w:link w:val="31"/>
    <w:qFormat/>
    <w:rsid w:val="00B02027"/>
    <w:rPr>
      <w:rFonts w:ascii="Arial" w:eastAsia="MS Mincho" w:hAnsi="Arial" w:cs="Arial"/>
      <w:bCs/>
      <w:kern w:val="0"/>
      <w:sz w:val="26"/>
      <w:szCs w:val="26"/>
      <w:lang w:eastAsia="en-US"/>
    </w:rPr>
  </w:style>
  <w:style w:type="character" w:customStyle="1" w:styleId="42">
    <w:name w:val="标题 4 字符"/>
    <w:basedOn w:val="a3"/>
    <w:link w:val="41"/>
    <w:rsid w:val="00B02027"/>
    <w:rPr>
      <w:rFonts w:ascii="CG Times (WN)" w:eastAsia="MS Mincho" w:hAnsi="CG Times (WN)" w:cs="Times New Roman"/>
      <w:b/>
      <w:bCs/>
      <w:kern w:val="0"/>
      <w:sz w:val="28"/>
      <w:szCs w:val="28"/>
      <w:lang w:eastAsia="en-US"/>
    </w:rPr>
  </w:style>
  <w:style w:type="character" w:customStyle="1" w:styleId="52">
    <w:name w:val="标题 5 字符"/>
    <w:basedOn w:val="a3"/>
    <w:link w:val="51"/>
    <w:rsid w:val="00B02027"/>
    <w:rPr>
      <w:rFonts w:ascii="CG Times (WN)" w:eastAsia="Times New Roman" w:hAnsi="CG Times (WN)" w:cs="Times New Roman"/>
      <w:b/>
      <w:bCs/>
      <w:kern w:val="0"/>
      <w:sz w:val="28"/>
      <w:szCs w:val="28"/>
      <w:lang w:eastAsia="en-US"/>
    </w:rPr>
  </w:style>
  <w:style w:type="character" w:customStyle="1" w:styleId="60">
    <w:name w:val="标题 6 字符"/>
    <w:basedOn w:val="a3"/>
    <w:link w:val="6"/>
    <w:rsid w:val="00B02027"/>
    <w:rPr>
      <w:rFonts w:ascii="Arial" w:eastAsia="黑体" w:hAnsi="Arial" w:cs="Times New Roman"/>
      <w:b/>
      <w:bCs/>
      <w:kern w:val="0"/>
      <w:sz w:val="24"/>
      <w:szCs w:val="24"/>
      <w:lang w:eastAsia="en-US"/>
    </w:rPr>
  </w:style>
  <w:style w:type="character" w:customStyle="1" w:styleId="70">
    <w:name w:val="标题 7 字符"/>
    <w:basedOn w:val="a3"/>
    <w:link w:val="7"/>
    <w:rsid w:val="00B02027"/>
    <w:rPr>
      <w:rFonts w:ascii="CG Times (WN)" w:eastAsia="Times New Roman" w:hAnsi="CG Times (WN)" w:cs="Times New Roman"/>
      <w:b/>
      <w:bCs/>
      <w:kern w:val="0"/>
      <w:sz w:val="24"/>
      <w:szCs w:val="24"/>
      <w:lang w:eastAsia="en-US"/>
    </w:rPr>
  </w:style>
  <w:style w:type="character" w:customStyle="1" w:styleId="80">
    <w:name w:val="标题 8 字符"/>
    <w:basedOn w:val="a3"/>
    <w:link w:val="8"/>
    <w:rsid w:val="00B02027"/>
    <w:rPr>
      <w:rFonts w:ascii="Arial" w:eastAsia="黑体" w:hAnsi="Arial" w:cs="Times New Roman"/>
      <w:kern w:val="0"/>
      <w:sz w:val="24"/>
      <w:szCs w:val="24"/>
      <w:lang w:eastAsia="en-US"/>
    </w:rPr>
  </w:style>
  <w:style w:type="character" w:customStyle="1" w:styleId="90">
    <w:name w:val="标题 9 字符"/>
    <w:basedOn w:val="a3"/>
    <w:link w:val="9"/>
    <w:rsid w:val="00B02027"/>
    <w:rPr>
      <w:rFonts w:ascii="Arial" w:eastAsia="黑体" w:hAnsi="Arial" w:cs="Times New Roman"/>
      <w:kern w:val="0"/>
      <w:szCs w:val="21"/>
      <w:lang w:eastAsia="en-US"/>
    </w:rPr>
  </w:style>
  <w:style w:type="numbering" w:customStyle="1" w:styleId="12">
    <w:name w:val="无列表1"/>
    <w:next w:val="a5"/>
    <w:uiPriority w:val="99"/>
    <w:semiHidden/>
    <w:unhideWhenUsed/>
    <w:rsid w:val="00B02027"/>
  </w:style>
  <w:style w:type="paragraph" w:styleId="a6">
    <w:name w:val="macro"/>
    <w:link w:val="a7"/>
    <w:qFormat/>
    <w:rsid w:val="00B02027"/>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cs="Times New Roman"/>
      <w:kern w:val="0"/>
      <w:sz w:val="20"/>
      <w:szCs w:val="20"/>
      <w:lang w:val="en-GB" w:eastAsia="en-US"/>
    </w:rPr>
  </w:style>
  <w:style w:type="character" w:customStyle="1" w:styleId="a7">
    <w:name w:val="宏文本 字符"/>
    <w:basedOn w:val="a3"/>
    <w:link w:val="a6"/>
    <w:qFormat/>
    <w:rsid w:val="00B02027"/>
    <w:rPr>
      <w:rFonts w:ascii="Consolas" w:eastAsia="MS Mincho" w:hAnsi="Consolas" w:cs="Times New Roman"/>
      <w:kern w:val="0"/>
      <w:sz w:val="20"/>
      <w:szCs w:val="20"/>
      <w:lang w:val="en-GB" w:eastAsia="en-US"/>
    </w:rPr>
  </w:style>
  <w:style w:type="paragraph" w:styleId="a2">
    <w:name w:val="Body Text"/>
    <w:basedOn w:val="a1"/>
    <w:link w:val="a8"/>
    <w:qFormat/>
    <w:rsid w:val="00B02027"/>
    <w:pPr>
      <w:widowControl/>
      <w:spacing w:after="120"/>
    </w:pPr>
    <w:rPr>
      <w:rFonts w:ascii="CG Times (WN)" w:eastAsia="MS Mincho" w:hAnsi="CG Times (WN)" w:cs="Times New Roman"/>
      <w:kern w:val="0"/>
      <w:sz w:val="20"/>
      <w:szCs w:val="24"/>
      <w:lang w:eastAsia="en-US"/>
    </w:rPr>
  </w:style>
  <w:style w:type="character" w:customStyle="1" w:styleId="a8">
    <w:name w:val="正文文本 字符"/>
    <w:basedOn w:val="a3"/>
    <w:link w:val="a2"/>
    <w:qFormat/>
    <w:rsid w:val="00B02027"/>
    <w:rPr>
      <w:rFonts w:ascii="CG Times (WN)" w:eastAsia="MS Mincho" w:hAnsi="CG Times (WN)" w:cs="Times New Roman"/>
      <w:kern w:val="0"/>
      <w:sz w:val="20"/>
      <w:szCs w:val="24"/>
      <w:lang w:eastAsia="en-US"/>
    </w:rPr>
  </w:style>
  <w:style w:type="paragraph" w:styleId="33">
    <w:name w:val="List 3"/>
    <w:basedOn w:val="a1"/>
    <w:qFormat/>
    <w:rsid w:val="00B02027"/>
    <w:pPr>
      <w:widowControl/>
      <w:spacing w:after="180"/>
      <w:ind w:left="849" w:hanging="283"/>
      <w:contextualSpacing/>
      <w:jc w:val="left"/>
    </w:pPr>
    <w:rPr>
      <w:rFonts w:ascii="Times New Roman" w:eastAsia="MS Mincho" w:hAnsi="Times New Roman" w:cs="Times New Roman"/>
      <w:kern w:val="0"/>
      <w:sz w:val="20"/>
      <w:szCs w:val="20"/>
      <w:lang w:val="en-GB" w:eastAsia="en-US"/>
    </w:rPr>
  </w:style>
  <w:style w:type="paragraph" w:styleId="TOC7">
    <w:name w:val="toc 7"/>
    <w:basedOn w:val="a1"/>
    <w:next w:val="a1"/>
    <w:qFormat/>
    <w:rsid w:val="00B02027"/>
    <w:pPr>
      <w:widowControl/>
      <w:ind w:leftChars="1200" w:left="2520"/>
      <w:jc w:val="left"/>
    </w:pPr>
    <w:rPr>
      <w:rFonts w:ascii="CG Times (WN)" w:eastAsia="Times New Roman" w:hAnsi="CG Times (WN)" w:cs="Times New Roman"/>
      <w:kern w:val="0"/>
      <w:sz w:val="20"/>
      <w:szCs w:val="24"/>
      <w:lang w:eastAsia="en-US"/>
    </w:rPr>
  </w:style>
  <w:style w:type="paragraph" w:styleId="2">
    <w:name w:val="List Number 2"/>
    <w:basedOn w:val="a1"/>
    <w:qFormat/>
    <w:rsid w:val="00B02027"/>
    <w:pPr>
      <w:widowControl/>
      <w:numPr>
        <w:numId w:val="1"/>
      </w:numPr>
      <w:spacing w:after="180"/>
      <w:contextualSpacing/>
      <w:jc w:val="left"/>
    </w:pPr>
    <w:rPr>
      <w:rFonts w:ascii="Times New Roman" w:eastAsia="MS Mincho" w:hAnsi="Times New Roman" w:cs="Times New Roman"/>
      <w:kern w:val="0"/>
      <w:sz w:val="20"/>
      <w:szCs w:val="20"/>
      <w:lang w:val="en-GB" w:eastAsia="en-US"/>
    </w:rPr>
  </w:style>
  <w:style w:type="paragraph" w:styleId="a9">
    <w:name w:val="table of authorities"/>
    <w:basedOn w:val="a1"/>
    <w:next w:val="a1"/>
    <w:qFormat/>
    <w:rsid w:val="00B02027"/>
    <w:pPr>
      <w:widowControl/>
      <w:ind w:left="200" w:hanging="200"/>
      <w:jc w:val="left"/>
    </w:pPr>
    <w:rPr>
      <w:rFonts w:ascii="Times New Roman" w:eastAsia="MS Mincho" w:hAnsi="Times New Roman" w:cs="Times New Roman"/>
      <w:kern w:val="0"/>
      <w:sz w:val="20"/>
      <w:szCs w:val="20"/>
      <w:lang w:val="en-GB" w:eastAsia="en-US"/>
    </w:rPr>
  </w:style>
  <w:style w:type="paragraph" w:styleId="aa">
    <w:name w:val="Note Heading"/>
    <w:basedOn w:val="a1"/>
    <w:next w:val="a1"/>
    <w:link w:val="ab"/>
    <w:qFormat/>
    <w:rsid w:val="00B02027"/>
    <w:pPr>
      <w:widowControl/>
      <w:jc w:val="left"/>
    </w:pPr>
    <w:rPr>
      <w:rFonts w:ascii="Times New Roman" w:eastAsia="MS Mincho" w:hAnsi="Times New Roman" w:cs="Times New Roman"/>
      <w:kern w:val="0"/>
      <w:sz w:val="20"/>
      <w:szCs w:val="20"/>
      <w:lang w:val="en-GB" w:eastAsia="en-US"/>
    </w:rPr>
  </w:style>
  <w:style w:type="character" w:customStyle="1" w:styleId="ab">
    <w:name w:val="注释标题 字符"/>
    <w:basedOn w:val="a3"/>
    <w:link w:val="aa"/>
    <w:qFormat/>
    <w:rsid w:val="00B02027"/>
    <w:rPr>
      <w:rFonts w:ascii="Times New Roman" w:eastAsia="MS Mincho" w:hAnsi="Times New Roman" w:cs="Times New Roman"/>
      <w:kern w:val="0"/>
      <w:sz w:val="20"/>
      <w:szCs w:val="20"/>
      <w:lang w:val="en-GB" w:eastAsia="en-US"/>
    </w:rPr>
  </w:style>
  <w:style w:type="paragraph" w:styleId="40">
    <w:name w:val="List Bullet 4"/>
    <w:basedOn w:val="a1"/>
    <w:qFormat/>
    <w:rsid w:val="00B02027"/>
    <w:pPr>
      <w:widowControl/>
      <w:numPr>
        <w:numId w:val="2"/>
      </w:numPr>
      <w:spacing w:after="180"/>
      <w:contextualSpacing/>
      <w:jc w:val="left"/>
    </w:pPr>
    <w:rPr>
      <w:rFonts w:ascii="Times New Roman" w:eastAsia="MS Mincho" w:hAnsi="Times New Roman" w:cs="Times New Roman"/>
      <w:kern w:val="0"/>
      <w:sz w:val="20"/>
      <w:szCs w:val="20"/>
      <w:lang w:val="en-GB" w:eastAsia="en-US"/>
    </w:rPr>
  </w:style>
  <w:style w:type="paragraph" w:styleId="81">
    <w:name w:val="index 8"/>
    <w:basedOn w:val="a1"/>
    <w:next w:val="a1"/>
    <w:qFormat/>
    <w:rsid w:val="00B02027"/>
    <w:pPr>
      <w:widowControl/>
      <w:ind w:left="1600" w:hanging="200"/>
      <w:jc w:val="left"/>
    </w:pPr>
    <w:rPr>
      <w:rFonts w:ascii="Times New Roman" w:eastAsia="MS Mincho" w:hAnsi="Times New Roman" w:cs="Times New Roman"/>
      <w:kern w:val="0"/>
      <w:sz w:val="20"/>
      <w:szCs w:val="20"/>
      <w:lang w:val="en-GB" w:eastAsia="en-US"/>
    </w:rPr>
  </w:style>
  <w:style w:type="paragraph" w:styleId="ac">
    <w:name w:val="E-mail Signature"/>
    <w:basedOn w:val="a1"/>
    <w:link w:val="ad"/>
    <w:qFormat/>
    <w:rsid w:val="00B02027"/>
    <w:pPr>
      <w:widowControl/>
      <w:jc w:val="left"/>
    </w:pPr>
    <w:rPr>
      <w:rFonts w:ascii="Times New Roman" w:eastAsia="MS Mincho" w:hAnsi="Times New Roman" w:cs="Times New Roman"/>
      <w:kern w:val="0"/>
      <w:sz w:val="20"/>
      <w:szCs w:val="20"/>
      <w:lang w:val="en-GB" w:eastAsia="en-US"/>
    </w:rPr>
  </w:style>
  <w:style w:type="character" w:customStyle="1" w:styleId="ad">
    <w:name w:val="电子邮件签名 字符"/>
    <w:basedOn w:val="a3"/>
    <w:link w:val="ac"/>
    <w:qFormat/>
    <w:rsid w:val="00B02027"/>
    <w:rPr>
      <w:rFonts w:ascii="Times New Roman" w:eastAsia="MS Mincho" w:hAnsi="Times New Roman" w:cs="Times New Roman"/>
      <w:kern w:val="0"/>
      <w:sz w:val="20"/>
      <w:szCs w:val="20"/>
      <w:lang w:val="en-GB" w:eastAsia="en-US"/>
    </w:rPr>
  </w:style>
  <w:style w:type="paragraph" w:styleId="a">
    <w:name w:val="List Number"/>
    <w:basedOn w:val="a1"/>
    <w:qFormat/>
    <w:rsid w:val="00B02027"/>
    <w:pPr>
      <w:widowControl/>
      <w:numPr>
        <w:numId w:val="3"/>
      </w:numPr>
      <w:spacing w:after="180"/>
      <w:contextualSpacing/>
      <w:jc w:val="left"/>
    </w:pPr>
    <w:rPr>
      <w:rFonts w:ascii="Times New Roman" w:eastAsia="MS Mincho" w:hAnsi="Times New Roman" w:cs="Times New Roman"/>
      <w:kern w:val="0"/>
      <w:sz w:val="20"/>
      <w:szCs w:val="20"/>
      <w:lang w:val="en-GB" w:eastAsia="en-US"/>
    </w:rPr>
  </w:style>
  <w:style w:type="paragraph" w:styleId="ae">
    <w:name w:val="Normal Indent"/>
    <w:basedOn w:val="a1"/>
    <w:qFormat/>
    <w:rsid w:val="00B02027"/>
    <w:pPr>
      <w:widowControl/>
      <w:spacing w:after="180"/>
      <w:ind w:left="720"/>
      <w:jc w:val="left"/>
    </w:pPr>
    <w:rPr>
      <w:rFonts w:ascii="Times New Roman" w:eastAsia="MS Mincho" w:hAnsi="Times New Roman" w:cs="Times New Roman"/>
      <w:kern w:val="0"/>
      <w:sz w:val="20"/>
      <w:szCs w:val="20"/>
      <w:lang w:val="en-GB" w:eastAsia="en-US"/>
    </w:rPr>
  </w:style>
  <w:style w:type="paragraph" w:styleId="af">
    <w:name w:val="caption"/>
    <w:basedOn w:val="a1"/>
    <w:next w:val="a1"/>
    <w:link w:val="13"/>
    <w:qFormat/>
    <w:rsid w:val="00B02027"/>
    <w:pPr>
      <w:widowControl/>
      <w:overflowPunct w:val="0"/>
      <w:autoSpaceDE w:val="0"/>
      <w:autoSpaceDN w:val="0"/>
      <w:adjustRightInd w:val="0"/>
      <w:spacing w:before="120" w:after="120"/>
      <w:jc w:val="left"/>
      <w:textAlignment w:val="baseline"/>
    </w:pPr>
    <w:rPr>
      <w:rFonts w:ascii="CG Times (WN)" w:eastAsia="Times New Roman" w:hAnsi="CG Times (WN)" w:cs="Times New Roman"/>
      <w:kern w:val="0"/>
      <w:sz w:val="20"/>
      <w:szCs w:val="20"/>
      <w:lang w:val="en-GB" w:eastAsia="en-US"/>
    </w:rPr>
  </w:style>
  <w:style w:type="paragraph" w:styleId="53">
    <w:name w:val="index 5"/>
    <w:basedOn w:val="a1"/>
    <w:next w:val="a1"/>
    <w:qFormat/>
    <w:rsid w:val="00B02027"/>
    <w:pPr>
      <w:widowControl/>
      <w:ind w:left="1000" w:hanging="200"/>
      <w:jc w:val="left"/>
    </w:pPr>
    <w:rPr>
      <w:rFonts w:ascii="Times New Roman" w:eastAsia="MS Mincho" w:hAnsi="Times New Roman" w:cs="Times New Roman"/>
      <w:kern w:val="0"/>
      <w:sz w:val="20"/>
      <w:szCs w:val="20"/>
      <w:lang w:val="en-GB" w:eastAsia="en-US"/>
    </w:rPr>
  </w:style>
  <w:style w:type="paragraph" w:styleId="a0">
    <w:name w:val="List Bullet"/>
    <w:basedOn w:val="a1"/>
    <w:qFormat/>
    <w:rsid w:val="00B02027"/>
    <w:pPr>
      <w:widowControl/>
      <w:numPr>
        <w:numId w:val="4"/>
      </w:numPr>
      <w:spacing w:after="180"/>
      <w:contextualSpacing/>
      <w:jc w:val="left"/>
    </w:pPr>
    <w:rPr>
      <w:rFonts w:ascii="Times New Roman" w:eastAsia="MS Mincho" w:hAnsi="Times New Roman" w:cs="Times New Roman"/>
      <w:kern w:val="0"/>
      <w:sz w:val="20"/>
      <w:szCs w:val="20"/>
      <w:lang w:val="en-GB" w:eastAsia="en-US"/>
    </w:rPr>
  </w:style>
  <w:style w:type="paragraph" w:customStyle="1" w:styleId="14">
    <w:name w:val="收信人地址1"/>
    <w:basedOn w:val="a1"/>
    <w:next w:val="af0"/>
    <w:qFormat/>
    <w:rsid w:val="00B02027"/>
    <w:pPr>
      <w:framePr w:w="7920" w:h="1980" w:hRule="exact" w:hSpace="180" w:wrap="auto" w:hAnchor="page" w:xAlign="center" w:yAlign="bottom"/>
      <w:widowControl/>
      <w:snapToGrid w:val="0"/>
      <w:ind w:leftChars="1400" w:left="100"/>
      <w:jc w:val="left"/>
    </w:pPr>
    <w:rPr>
      <w:rFonts w:ascii="等线 Light" w:eastAsia="等线 Light" w:hAnsi="等线 Light" w:cs="Times New Roman"/>
      <w:kern w:val="0"/>
      <w:sz w:val="24"/>
      <w:szCs w:val="24"/>
      <w:lang w:eastAsia="en-US"/>
    </w:rPr>
  </w:style>
  <w:style w:type="paragraph" w:styleId="af1">
    <w:name w:val="Document Map"/>
    <w:basedOn w:val="a1"/>
    <w:link w:val="af2"/>
    <w:qFormat/>
    <w:rsid w:val="00B02027"/>
    <w:pPr>
      <w:widowControl/>
      <w:shd w:val="clear" w:color="auto" w:fill="000080"/>
      <w:jc w:val="left"/>
    </w:pPr>
    <w:rPr>
      <w:rFonts w:ascii="CG Times (WN)" w:eastAsia="Times New Roman" w:hAnsi="CG Times (WN)" w:cs="Times New Roman"/>
      <w:kern w:val="0"/>
      <w:sz w:val="20"/>
      <w:szCs w:val="24"/>
      <w:lang w:eastAsia="en-US"/>
    </w:rPr>
  </w:style>
  <w:style w:type="character" w:customStyle="1" w:styleId="af2">
    <w:name w:val="文档结构图 字符"/>
    <w:basedOn w:val="a3"/>
    <w:link w:val="af1"/>
    <w:qFormat/>
    <w:rsid w:val="00B02027"/>
    <w:rPr>
      <w:rFonts w:ascii="CG Times (WN)" w:eastAsia="Times New Roman" w:hAnsi="CG Times (WN)" w:cs="Times New Roman"/>
      <w:kern w:val="0"/>
      <w:sz w:val="20"/>
      <w:szCs w:val="24"/>
      <w:shd w:val="clear" w:color="auto" w:fill="000080"/>
      <w:lang w:eastAsia="en-US"/>
    </w:rPr>
  </w:style>
  <w:style w:type="paragraph" w:customStyle="1" w:styleId="15">
    <w:name w:val="引文目录标题1"/>
    <w:basedOn w:val="a1"/>
    <w:next w:val="a1"/>
    <w:qFormat/>
    <w:rsid w:val="00B02027"/>
    <w:pPr>
      <w:widowControl/>
      <w:spacing w:before="120"/>
      <w:jc w:val="left"/>
    </w:pPr>
    <w:rPr>
      <w:rFonts w:ascii="等线 Light" w:eastAsia="等线 Light" w:hAnsi="等线 Light" w:cs="Times New Roman"/>
      <w:kern w:val="0"/>
      <w:sz w:val="24"/>
      <w:szCs w:val="24"/>
      <w:lang w:eastAsia="en-US"/>
    </w:rPr>
  </w:style>
  <w:style w:type="paragraph" w:styleId="af3">
    <w:name w:val="annotation text"/>
    <w:basedOn w:val="a1"/>
    <w:link w:val="16"/>
    <w:uiPriority w:val="99"/>
    <w:qFormat/>
    <w:rsid w:val="00B02027"/>
    <w:pPr>
      <w:widowControl/>
      <w:jc w:val="left"/>
    </w:pPr>
    <w:rPr>
      <w:rFonts w:ascii="CG Times (WN)" w:eastAsia="Times New Roman" w:hAnsi="CG Times (WN)" w:cs="Times New Roman"/>
      <w:kern w:val="0"/>
      <w:sz w:val="20"/>
      <w:szCs w:val="24"/>
      <w:lang w:eastAsia="en-US"/>
    </w:rPr>
  </w:style>
  <w:style w:type="character" w:customStyle="1" w:styleId="af4">
    <w:name w:val="批注文字 字符"/>
    <w:basedOn w:val="a3"/>
    <w:qFormat/>
    <w:rsid w:val="00B02027"/>
  </w:style>
  <w:style w:type="paragraph" w:styleId="61">
    <w:name w:val="index 6"/>
    <w:basedOn w:val="a1"/>
    <w:next w:val="a1"/>
    <w:qFormat/>
    <w:rsid w:val="00B02027"/>
    <w:pPr>
      <w:widowControl/>
      <w:ind w:left="1200" w:hanging="200"/>
      <w:jc w:val="left"/>
    </w:pPr>
    <w:rPr>
      <w:rFonts w:ascii="Times New Roman" w:eastAsia="MS Mincho" w:hAnsi="Times New Roman" w:cs="Times New Roman"/>
      <w:kern w:val="0"/>
      <w:sz w:val="20"/>
      <w:szCs w:val="20"/>
      <w:lang w:val="en-GB" w:eastAsia="en-US"/>
    </w:rPr>
  </w:style>
  <w:style w:type="paragraph" w:styleId="af5">
    <w:name w:val="Salutation"/>
    <w:basedOn w:val="a1"/>
    <w:next w:val="a1"/>
    <w:link w:val="af6"/>
    <w:qFormat/>
    <w:rsid w:val="00B02027"/>
    <w:pPr>
      <w:widowControl/>
      <w:spacing w:after="180"/>
      <w:jc w:val="left"/>
    </w:pPr>
    <w:rPr>
      <w:rFonts w:ascii="Times New Roman" w:eastAsia="MS Mincho" w:hAnsi="Times New Roman" w:cs="Times New Roman"/>
      <w:kern w:val="0"/>
      <w:sz w:val="20"/>
      <w:szCs w:val="20"/>
      <w:lang w:val="en-GB" w:eastAsia="en-US"/>
    </w:rPr>
  </w:style>
  <w:style w:type="character" w:customStyle="1" w:styleId="af6">
    <w:name w:val="称呼 字符"/>
    <w:basedOn w:val="a3"/>
    <w:link w:val="af5"/>
    <w:qFormat/>
    <w:rsid w:val="00B02027"/>
    <w:rPr>
      <w:rFonts w:ascii="Times New Roman" w:eastAsia="MS Mincho" w:hAnsi="Times New Roman" w:cs="Times New Roman"/>
      <w:kern w:val="0"/>
      <w:sz w:val="20"/>
      <w:szCs w:val="20"/>
      <w:lang w:val="en-GB" w:eastAsia="en-US"/>
    </w:rPr>
  </w:style>
  <w:style w:type="paragraph" w:styleId="34">
    <w:name w:val="Body Text 3"/>
    <w:basedOn w:val="a1"/>
    <w:link w:val="35"/>
    <w:qFormat/>
    <w:rsid w:val="00B02027"/>
    <w:pPr>
      <w:widowControl/>
      <w:spacing w:after="120"/>
      <w:jc w:val="left"/>
    </w:pPr>
    <w:rPr>
      <w:rFonts w:ascii="Times New Roman" w:eastAsia="MS Mincho" w:hAnsi="Times New Roman" w:cs="Times New Roman"/>
      <w:kern w:val="0"/>
      <w:sz w:val="16"/>
      <w:szCs w:val="16"/>
      <w:lang w:val="en-GB" w:eastAsia="en-US"/>
    </w:rPr>
  </w:style>
  <w:style w:type="character" w:customStyle="1" w:styleId="35">
    <w:name w:val="正文文本 3 字符"/>
    <w:basedOn w:val="a3"/>
    <w:link w:val="34"/>
    <w:qFormat/>
    <w:rsid w:val="00B02027"/>
    <w:rPr>
      <w:rFonts w:ascii="Times New Roman" w:eastAsia="MS Mincho" w:hAnsi="Times New Roman" w:cs="Times New Roman"/>
      <w:kern w:val="0"/>
      <w:sz w:val="16"/>
      <w:szCs w:val="16"/>
      <w:lang w:val="en-GB" w:eastAsia="en-US"/>
    </w:rPr>
  </w:style>
  <w:style w:type="paragraph" w:styleId="af7">
    <w:name w:val="Closing"/>
    <w:basedOn w:val="a1"/>
    <w:link w:val="af8"/>
    <w:qFormat/>
    <w:rsid w:val="00B02027"/>
    <w:pPr>
      <w:widowControl/>
      <w:ind w:left="4252"/>
      <w:jc w:val="left"/>
    </w:pPr>
    <w:rPr>
      <w:rFonts w:ascii="Times New Roman" w:eastAsia="MS Mincho" w:hAnsi="Times New Roman" w:cs="Times New Roman"/>
      <w:kern w:val="0"/>
      <w:sz w:val="20"/>
      <w:szCs w:val="20"/>
      <w:lang w:val="en-GB" w:eastAsia="en-US"/>
    </w:rPr>
  </w:style>
  <w:style w:type="character" w:customStyle="1" w:styleId="af8">
    <w:name w:val="结束语 字符"/>
    <w:basedOn w:val="a3"/>
    <w:link w:val="af7"/>
    <w:qFormat/>
    <w:rsid w:val="00B02027"/>
    <w:rPr>
      <w:rFonts w:ascii="Times New Roman" w:eastAsia="MS Mincho" w:hAnsi="Times New Roman" w:cs="Times New Roman"/>
      <w:kern w:val="0"/>
      <w:sz w:val="20"/>
      <w:szCs w:val="20"/>
      <w:lang w:val="en-GB" w:eastAsia="en-US"/>
    </w:rPr>
  </w:style>
  <w:style w:type="paragraph" w:styleId="30">
    <w:name w:val="List Bullet 3"/>
    <w:basedOn w:val="a1"/>
    <w:qFormat/>
    <w:rsid w:val="00B02027"/>
    <w:pPr>
      <w:widowControl/>
      <w:numPr>
        <w:numId w:val="5"/>
      </w:numPr>
      <w:spacing w:after="180"/>
      <w:contextualSpacing/>
      <w:jc w:val="left"/>
    </w:pPr>
    <w:rPr>
      <w:rFonts w:ascii="Times New Roman" w:eastAsia="MS Mincho" w:hAnsi="Times New Roman" w:cs="Times New Roman"/>
      <w:kern w:val="0"/>
      <w:sz w:val="20"/>
      <w:szCs w:val="20"/>
      <w:lang w:val="en-GB" w:eastAsia="en-US"/>
    </w:rPr>
  </w:style>
  <w:style w:type="paragraph" w:styleId="af9">
    <w:name w:val="Body Text Indent"/>
    <w:basedOn w:val="a1"/>
    <w:link w:val="afa"/>
    <w:qFormat/>
    <w:rsid w:val="00B02027"/>
    <w:pPr>
      <w:widowControl/>
      <w:spacing w:after="120"/>
      <w:ind w:left="283"/>
      <w:jc w:val="left"/>
    </w:pPr>
    <w:rPr>
      <w:rFonts w:ascii="Times New Roman" w:eastAsia="MS Mincho" w:hAnsi="Times New Roman" w:cs="Times New Roman"/>
      <w:kern w:val="0"/>
      <w:sz w:val="20"/>
      <w:szCs w:val="20"/>
      <w:lang w:val="en-GB" w:eastAsia="en-US"/>
    </w:rPr>
  </w:style>
  <w:style w:type="character" w:customStyle="1" w:styleId="afa">
    <w:name w:val="正文文本缩进 字符"/>
    <w:basedOn w:val="a3"/>
    <w:link w:val="af9"/>
    <w:qFormat/>
    <w:rsid w:val="00B02027"/>
    <w:rPr>
      <w:rFonts w:ascii="Times New Roman" w:eastAsia="MS Mincho" w:hAnsi="Times New Roman" w:cs="Times New Roman"/>
      <w:kern w:val="0"/>
      <w:sz w:val="20"/>
      <w:szCs w:val="20"/>
      <w:lang w:val="en-GB" w:eastAsia="en-US"/>
    </w:rPr>
  </w:style>
  <w:style w:type="paragraph" w:styleId="3">
    <w:name w:val="List Number 3"/>
    <w:basedOn w:val="a1"/>
    <w:qFormat/>
    <w:rsid w:val="00B02027"/>
    <w:pPr>
      <w:widowControl/>
      <w:numPr>
        <w:numId w:val="6"/>
      </w:numPr>
      <w:spacing w:after="180"/>
      <w:contextualSpacing/>
      <w:jc w:val="left"/>
    </w:pPr>
    <w:rPr>
      <w:rFonts w:ascii="Times New Roman" w:eastAsia="MS Mincho" w:hAnsi="Times New Roman" w:cs="Times New Roman"/>
      <w:kern w:val="0"/>
      <w:sz w:val="20"/>
      <w:szCs w:val="20"/>
      <w:lang w:val="en-GB" w:eastAsia="en-US"/>
    </w:rPr>
  </w:style>
  <w:style w:type="paragraph" w:styleId="21">
    <w:name w:val="List 2"/>
    <w:basedOn w:val="afb"/>
    <w:qFormat/>
    <w:rsid w:val="00B02027"/>
    <w:pPr>
      <w:numPr>
        <w:numId w:val="7"/>
      </w:numPr>
      <w:spacing w:before="180"/>
    </w:pPr>
    <w:rPr>
      <w:rFonts w:ascii="Arial" w:hAnsi="Arial"/>
      <w:sz w:val="22"/>
      <w:szCs w:val="20"/>
    </w:rPr>
  </w:style>
  <w:style w:type="paragraph" w:styleId="afb">
    <w:name w:val="List"/>
    <w:basedOn w:val="a1"/>
    <w:qFormat/>
    <w:rsid w:val="00B02027"/>
    <w:pPr>
      <w:widowControl/>
      <w:ind w:left="283" w:hanging="283"/>
      <w:jc w:val="left"/>
    </w:pPr>
    <w:rPr>
      <w:rFonts w:ascii="CG Times (WN)" w:eastAsia="Times New Roman" w:hAnsi="CG Times (WN)" w:cs="Times New Roman"/>
      <w:kern w:val="0"/>
      <w:sz w:val="20"/>
      <w:szCs w:val="24"/>
      <w:lang w:eastAsia="en-US"/>
    </w:rPr>
  </w:style>
  <w:style w:type="paragraph" w:styleId="afc">
    <w:name w:val="List Continue"/>
    <w:basedOn w:val="a1"/>
    <w:rsid w:val="00B02027"/>
    <w:pPr>
      <w:widowControl/>
      <w:spacing w:after="120"/>
      <w:ind w:left="283"/>
      <w:contextualSpacing/>
      <w:jc w:val="left"/>
    </w:pPr>
    <w:rPr>
      <w:rFonts w:ascii="Times New Roman" w:eastAsia="MS Mincho" w:hAnsi="Times New Roman" w:cs="Times New Roman"/>
      <w:kern w:val="0"/>
      <w:sz w:val="20"/>
      <w:szCs w:val="20"/>
      <w:lang w:val="en-GB" w:eastAsia="en-US"/>
    </w:rPr>
  </w:style>
  <w:style w:type="paragraph" w:styleId="afd">
    <w:name w:val="Block Text"/>
    <w:basedOn w:val="a1"/>
    <w:qFormat/>
    <w:rsid w:val="00B02027"/>
    <w:pPr>
      <w:widowControl/>
      <w:spacing w:after="120"/>
      <w:ind w:leftChars="700" w:left="1440" w:rightChars="700" w:right="1440"/>
      <w:jc w:val="left"/>
    </w:pPr>
    <w:rPr>
      <w:rFonts w:ascii="CG Times (WN)" w:eastAsia="Times New Roman" w:hAnsi="CG Times (WN)" w:cs="Times New Roman"/>
      <w:kern w:val="0"/>
      <w:sz w:val="20"/>
      <w:szCs w:val="24"/>
      <w:lang w:eastAsia="en-US"/>
    </w:rPr>
  </w:style>
  <w:style w:type="paragraph" w:styleId="20">
    <w:name w:val="List Bullet 2"/>
    <w:basedOn w:val="a1"/>
    <w:qFormat/>
    <w:rsid w:val="00B02027"/>
    <w:pPr>
      <w:widowControl/>
      <w:numPr>
        <w:numId w:val="8"/>
      </w:numPr>
      <w:spacing w:after="180"/>
      <w:contextualSpacing/>
      <w:jc w:val="left"/>
    </w:pPr>
    <w:rPr>
      <w:rFonts w:ascii="Times New Roman" w:eastAsia="MS Mincho" w:hAnsi="Times New Roman" w:cs="Times New Roman"/>
      <w:kern w:val="0"/>
      <w:sz w:val="20"/>
      <w:szCs w:val="20"/>
      <w:lang w:val="en-GB" w:eastAsia="en-US"/>
    </w:rPr>
  </w:style>
  <w:style w:type="paragraph" w:styleId="HTML">
    <w:name w:val="HTML Address"/>
    <w:basedOn w:val="a1"/>
    <w:link w:val="HTML0"/>
    <w:qFormat/>
    <w:rsid w:val="00B02027"/>
    <w:pPr>
      <w:widowControl/>
      <w:jc w:val="left"/>
    </w:pPr>
    <w:rPr>
      <w:rFonts w:ascii="Times New Roman" w:eastAsia="MS Mincho" w:hAnsi="Times New Roman" w:cs="Times New Roman"/>
      <w:i/>
      <w:iCs/>
      <w:kern w:val="0"/>
      <w:sz w:val="20"/>
      <w:szCs w:val="20"/>
      <w:lang w:val="en-GB" w:eastAsia="en-US"/>
    </w:rPr>
  </w:style>
  <w:style w:type="character" w:customStyle="1" w:styleId="HTML0">
    <w:name w:val="HTML 地址 字符"/>
    <w:basedOn w:val="a3"/>
    <w:link w:val="HTML"/>
    <w:qFormat/>
    <w:rsid w:val="00B02027"/>
    <w:rPr>
      <w:rFonts w:ascii="Times New Roman" w:eastAsia="MS Mincho" w:hAnsi="Times New Roman" w:cs="Times New Roman"/>
      <w:i/>
      <w:iCs/>
      <w:kern w:val="0"/>
      <w:sz w:val="20"/>
      <w:szCs w:val="20"/>
      <w:lang w:val="en-GB" w:eastAsia="en-US"/>
    </w:rPr>
  </w:style>
  <w:style w:type="paragraph" w:styleId="43">
    <w:name w:val="index 4"/>
    <w:basedOn w:val="a1"/>
    <w:next w:val="a1"/>
    <w:qFormat/>
    <w:rsid w:val="00B02027"/>
    <w:pPr>
      <w:widowControl/>
      <w:ind w:left="800" w:hanging="200"/>
      <w:jc w:val="left"/>
    </w:pPr>
    <w:rPr>
      <w:rFonts w:ascii="Times New Roman" w:eastAsia="MS Mincho" w:hAnsi="Times New Roman" w:cs="Times New Roman"/>
      <w:kern w:val="0"/>
      <w:sz w:val="20"/>
      <w:szCs w:val="20"/>
      <w:lang w:val="en-GB" w:eastAsia="en-US"/>
    </w:rPr>
  </w:style>
  <w:style w:type="paragraph" w:styleId="TOC5">
    <w:name w:val="toc 5"/>
    <w:basedOn w:val="TOC4"/>
    <w:next w:val="a1"/>
    <w:qFormat/>
    <w:rsid w:val="00B02027"/>
    <w:pPr>
      <w:ind w:left="1701" w:hanging="1701"/>
    </w:pPr>
  </w:style>
  <w:style w:type="paragraph" w:styleId="TOC4">
    <w:name w:val="toc 4"/>
    <w:basedOn w:val="TOC3"/>
    <w:next w:val="a1"/>
    <w:qFormat/>
    <w:rsid w:val="00B02027"/>
    <w:pPr>
      <w:ind w:left="1418" w:hanging="1418"/>
    </w:pPr>
  </w:style>
  <w:style w:type="paragraph" w:styleId="TOC3">
    <w:name w:val="toc 3"/>
    <w:basedOn w:val="TOC2"/>
    <w:next w:val="a1"/>
    <w:qFormat/>
    <w:rsid w:val="00B02027"/>
    <w:pPr>
      <w:ind w:left="1134" w:hanging="1134"/>
    </w:pPr>
  </w:style>
  <w:style w:type="paragraph" w:styleId="TOC2">
    <w:name w:val="toc 2"/>
    <w:basedOn w:val="TOC1"/>
    <w:next w:val="a1"/>
    <w:uiPriority w:val="39"/>
    <w:qFormat/>
    <w:rsid w:val="00B02027"/>
    <w:pPr>
      <w:keepLines/>
      <w:widowControl w:val="0"/>
      <w:tabs>
        <w:tab w:val="right" w:leader="dot" w:pos="9639"/>
      </w:tabs>
      <w:ind w:left="851" w:right="425" w:hanging="851"/>
    </w:pPr>
    <w:rPr>
      <w:rFonts w:ascii="Times New Roman" w:eastAsia="MS Mincho" w:hAnsi="Times New Roman"/>
      <w:szCs w:val="20"/>
      <w:lang w:val="en-GB"/>
    </w:rPr>
  </w:style>
  <w:style w:type="paragraph" w:styleId="TOC1">
    <w:name w:val="toc 1"/>
    <w:basedOn w:val="a1"/>
    <w:next w:val="a1"/>
    <w:uiPriority w:val="39"/>
    <w:qFormat/>
    <w:rsid w:val="00B02027"/>
    <w:pPr>
      <w:widowControl/>
      <w:jc w:val="left"/>
    </w:pPr>
    <w:rPr>
      <w:rFonts w:ascii="CG Times (WN)" w:eastAsia="Times New Roman" w:hAnsi="CG Times (WN)" w:cs="Times New Roman"/>
      <w:kern w:val="0"/>
      <w:sz w:val="20"/>
      <w:szCs w:val="24"/>
      <w:lang w:eastAsia="en-US"/>
    </w:rPr>
  </w:style>
  <w:style w:type="paragraph" w:styleId="afe">
    <w:name w:val="Plain Text"/>
    <w:basedOn w:val="a1"/>
    <w:link w:val="aff"/>
    <w:qFormat/>
    <w:rsid w:val="00B02027"/>
    <w:pPr>
      <w:widowControl/>
      <w:jc w:val="left"/>
    </w:pPr>
    <w:rPr>
      <w:rFonts w:ascii="Consolas" w:eastAsia="MS Mincho" w:hAnsi="Consolas" w:cs="Times New Roman"/>
      <w:kern w:val="0"/>
      <w:szCs w:val="21"/>
      <w:lang w:val="en-GB" w:eastAsia="en-US"/>
    </w:rPr>
  </w:style>
  <w:style w:type="character" w:customStyle="1" w:styleId="aff">
    <w:name w:val="纯文本 字符"/>
    <w:basedOn w:val="a3"/>
    <w:link w:val="afe"/>
    <w:qFormat/>
    <w:rsid w:val="00B02027"/>
    <w:rPr>
      <w:rFonts w:ascii="Consolas" w:eastAsia="MS Mincho" w:hAnsi="Consolas" w:cs="Times New Roman"/>
      <w:kern w:val="0"/>
      <w:szCs w:val="21"/>
      <w:lang w:val="en-GB" w:eastAsia="en-US"/>
    </w:rPr>
  </w:style>
  <w:style w:type="paragraph" w:styleId="50">
    <w:name w:val="List Bullet 5"/>
    <w:basedOn w:val="a1"/>
    <w:qFormat/>
    <w:rsid w:val="00B02027"/>
    <w:pPr>
      <w:widowControl/>
      <w:numPr>
        <w:numId w:val="9"/>
      </w:numPr>
      <w:spacing w:after="180"/>
      <w:contextualSpacing/>
      <w:jc w:val="left"/>
    </w:pPr>
    <w:rPr>
      <w:rFonts w:ascii="Times New Roman" w:eastAsia="MS Mincho" w:hAnsi="Times New Roman" w:cs="Times New Roman"/>
      <w:kern w:val="0"/>
      <w:sz w:val="20"/>
      <w:szCs w:val="20"/>
      <w:lang w:val="en-GB" w:eastAsia="en-US"/>
    </w:rPr>
  </w:style>
  <w:style w:type="paragraph" w:styleId="4">
    <w:name w:val="List Number 4"/>
    <w:basedOn w:val="a1"/>
    <w:qFormat/>
    <w:rsid w:val="00B02027"/>
    <w:pPr>
      <w:widowControl/>
      <w:numPr>
        <w:numId w:val="10"/>
      </w:numPr>
      <w:spacing w:after="180"/>
      <w:contextualSpacing/>
      <w:jc w:val="left"/>
    </w:pPr>
    <w:rPr>
      <w:rFonts w:ascii="Times New Roman" w:eastAsia="MS Mincho" w:hAnsi="Times New Roman" w:cs="Times New Roman"/>
      <w:kern w:val="0"/>
      <w:sz w:val="20"/>
      <w:szCs w:val="20"/>
      <w:lang w:val="en-GB" w:eastAsia="en-US"/>
    </w:rPr>
  </w:style>
  <w:style w:type="paragraph" w:styleId="TOC8">
    <w:name w:val="toc 8"/>
    <w:basedOn w:val="TOC1"/>
    <w:next w:val="a1"/>
    <w:uiPriority w:val="39"/>
    <w:qFormat/>
    <w:rsid w:val="00B02027"/>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36">
    <w:name w:val="index 3"/>
    <w:basedOn w:val="a1"/>
    <w:next w:val="a1"/>
    <w:qFormat/>
    <w:rsid w:val="00B02027"/>
    <w:pPr>
      <w:widowControl/>
      <w:ind w:left="600" w:hanging="200"/>
      <w:jc w:val="left"/>
    </w:pPr>
    <w:rPr>
      <w:rFonts w:ascii="Times New Roman" w:eastAsia="MS Mincho" w:hAnsi="Times New Roman" w:cs="Times New Roman"/>
      <w:kern w:val="0"/>
      <w:sz w:val="20"/>
      <w:szCs w:val="20"/>
      <w:lang w:val="en-GB" w:eastAsia="en-US"/>
    </w:rPr>
  </w:style>
  <w:style w:type="paragraph" w:styleId="aff0">
    <w:name w:val="Date"/>
    <w:basedOn w:val="a1"/>
    <w:next w:val="a1"/>
    <w:link w:val="aff1"/>
    <w:qFormat/>
    <w:rsid w:val="00B02027"/>
    <w:pPr>
      <w:widowControl/>
      <w:spacing w:after="180"/>
      <w:jc w:val="left"/>
    </w:pPr>
    <w:rPr>
      <w:rFonts w:ascii="Times New Roman" w:eastAsia="MS Mincho" w:hAnsi="Times New Roman" w:cs="Times New Roman"/>
      <w:kern w:val="0"/>
      <w:sz w:val="20"/>
      <w:szCs w:val="20"/>
      <w:lang w:val="en-GB" w:eastAsia="en-US"/>
    </w:rPr>
  </w:style>
  <w:style w:type="character" w:customStyle="1" w:styleId="aff1">
    <w:name w:val="日期 字符"/>
    <w:basedOn w:val="a3"/>
    <w:link w:val="aff0"/>
    <w:qFormat/>
    <w:rsid w:val="00B02027"/>
    <w:rPr>
      <w:rFonts w:ascii="Times New Roman" w:eastAsia="MS Mincho" w:hAnsi="Times New Roman" w:cs="Times New Roman"/>
      <w:kern w:val="0"/>
      <w:sz w:val="20"/>
      <w:szCs w:val="20"/>
      <w:lang w:val="en-GB" w:eastAsia="en-US"/>
    </w:rPr>
  </w:style>
  <w:style w:type="paragraph" w:styleId="24">
    <w:name w:val="Body Text Indent 2"/>
    <w:basedOn w:val="a1"/>
    <w:link w:val="25"/>
    <w:qFormat/>
    <w:rsid w:val="00B02027"/>
    <w:pPr>
      <w:widowControl/>
      <w:spacing w:after="120" w:line="480" w:lineRule="auto"/>
      <w:ind w:left="283"/>
      <w:jc w:val="left"/>
    </w:pPr>
    <w:rPr>
      <w:rFonts w:ascii="Times New Roman" w:eastAsia="MS Mincho" w:hAnsi="Times New Roman" w:cs="Times New Roman"/>
      <w:kern w:val="0"/>
      <w:sz w:val="20"/>
      <w:szCs w:val="20"/>
      <w:lang w:val="en-GB" w:eastAsia="en-US"/>
    </w:rPr>
  </w:style>
  <w:style w:type="character" w:customStyle="1" w:styleId="25">
    <w:name w:val="正文文本缩进 2 字符"/>
    <w:basedOn w:val="a3"/>
    <w:link w:val="24"/>
    <w:qFormat/>
    <w:rsid w:val="00B02027"/>
    <w:rPr>
      <w:rFonts w:ascii="Times New Roman" w:eastAsia="MS Mincho" w:hAnsi="Times New Roman" w:cs="Times New Roman"/>
      <w:kern w:val="0"/>
      <w:sz w:val="20"/>
      <w:szCs w:val="20"/>
      <w:lang w:val="en-GB" w:eastAsia="en-US"/>
    </w:rPr>
  </w:style>
  <w:style w:type="paragraph" w:styleId="aff2">
    <w:name w:val="endnote text"/>
    <w:basedOn w:val="a1"/>
    <w:link w:val="aff3"/>
    <w:qFormat/>
    <w:rsid w:val="00B02027"/>
    <w:pPr>
      <w:widowControl/>
      <w:jc w:val="left"/>
    </w:pPr>
    <w:rPr>
      <w:rFonts w:ascii="Times New Roman" w:eastAsia="MS Mincho" w:hAnsi="Times New Roman" w:cs="Times New Roman"/>
      <w:kern w:val="0"/>
      <w:sz w:val="20"/>
      <w:szCs w:val="20"/>
      <w:lang w:val="en-GB" w:eastAsia="en-US"/>
    </w:rPr>
  </w:style>
  <w:style w:type="character" w:customStyle="1" w:styleId="aff3">
    <w:name w:val="尾注文本 字符"/>
    <w:basedOn w:val="a3"/>
    <w:link w:val="aff2"/>
    <w:qFormat/>
    <w:rsid w:val="00B02027"/>
    <w:rPr>
      <w:rFonts w:ascii="Times New Roman" w:eastAsia="MS Mincho" w:hAnsi="Times New Roman" w:cs="Times New Roman"/>
      <w:kern w:val="0"/>
      <w:sz w:val="20"/>
      <w:szCs w:val="20"/>
      <w:lang w:val="en-GB" w:eastAsia="en-US"/>
    </w:rPr>
  </w:style>
  <w:style w:type="paragraph" w:styleId="54">
    <w:name w:val="List Continue 5"/>
    <w:basedOn w:val="a1"/>
    <w:qFormat/>
    <w:rsid w:val="00B02027"/>
    <w:pPr>
      <w:widowControl/>
      <w:spacing w:after="120"/>
      <w:ind w:left="1415"/>
      <w:contextualSpacing/>
      <w:jc w:val="left"/>
    </w:pPr>
    <w:rPr>
      <w:rFonts w:ascii="Times New Roman" w:eastAsia="MS Mincho" w:hAnsi="Times New Roman" w:cs="Times New Roman"/>
      <w:kern w:val="0"/>
      <w:sz w:val="20"/>
      <w:szCs w:val="20"/>
      <w:lang w:val="en-GB" w:eastAsia="en-US"/>
    </w:rPr>
  </w:style>
  <w:style w:type="paragraph" w:styleId="aff4">
    <w:name w:val="Balloon Text"/>
    <w:basedOn w:val="a1"/>
    <w:link w:val="aff5"/>
    <w:semiHidden/>
    <w:qFormat/>
    <w:rsid w:val="00B02027"/>
    <w:pPr>
      <w:widowControl/>
      <w:jc w:val="left"/>
    </w:pPr>
    <w:rPr>
      <w:rFonts w:ascii="CG Times (WN)" w:eastAsia="Times New Roman" w:hAnsi="CG Times (WN)" w:cs="Times New Roman"/>
      <w:kern w:val="0"/>
      <w:sz w:val="18"/>
      <w:szCs w:val="18"/>
      <w:lang w:eastAsia="en-US"/>
    </w:rPr>
  </w:style>
  <w:style w:type="character" w:customStyle="1" w:styleId="aff5">
    <w:name w:val="批注框文本 字符"/>
    <w:basedOn w:val="a3"/>
    <w:link w:val="aff4"/>
    <w:semiHidden/>
    <w:qFormat/>
    <w:rsid w:val="00B02027"/>
    <w:rPr>
      <w:rFonts w:ascii="CG Times (WN)" w:eastAsia="Times New Roman" w:hAnsi="CG Times (WN)" w:cs="Times New Roman"/>
      <w:kern w:val="0"/>
      <w:sz w:val="18"/>
      <w:szCs w:val="18"/>
      <w:lang w:eastAsia="en-US"/>
    </w:rPr>
  </w:style>
  <w:style w:type="paragraph" w:styleId="aff6">
    <w:name w:val="footer"/>
    <w:basedOn w:val="a1"/>
    <w:link w:val="aff7"/>
    <w:qFormat/>
    <w:rsid w:val="00B02027"/>
    <w:pPr>
      <w:widowControl/>
      <w:tabs>
        <w:tab w:val="center" w:pos="4153"/>
        <w:tab w:val="right" w:pos="8306"/>
      </w:tabs>
      <w:snapToGrid w:val="0"/>
      <w:jc w:val="left"/>
    </w:pPr>
    <w:rPr>
      <w:rFonts w:ascii="CG Times (WN)" w:eastAsia="Times New Roman" w:hAnsi="CG Times (WN)" w:cs="Times New Roman"/>
      <w:kern w:val="0"/>
      <w:sz w:val="18"/>
      <w:szCs w:val="18"/>
      <w:lang w:eastAsia="en-US"/>
    </w:rPr>
  </w:style>
  <w:style w:type="character" w:customStyle="1" w:styleId="aff7">
    <w:name w:val="页脚 字符"/>
    <w:basedOn w:val="a3"/>
    <w:link w:val="aff6"/>
    <w:rsid w:val="00B02027"/>
    <w:rPr>
      <w:rFonts w:ascii="CG Times (WN)" w:eastAsia="Times New Roman" w:hAnsi="CG Times (WN)" w:cs="Times New Roman"/>
      <w:kern w:val="0"/>
      <w:sz w:val="18"/>
      <w:szCs w:val="18"/>
      <w:lang w:eastAsia="en-US"/>
    </w:rPr>
  </w:style>
  <w:style w:type="paragraph" w:customStyle="1" w:styleId="17">
    <w:name w:val="寄信人地址1"/>
    <w:basedOn w:val="a1"/>
    <w:next w:val="aff8"/>
    <w:qFormat/>
    <w:rsid w:val="00B02027"/>
    <w:pPr>
      <w:widowControl/>
      <w:snapToGrid w:val="0"/>
      <w:jc w:val="left"/>
    </w:pPr>
    <w:rPr>
      <w:rFonts w:ascii="等线 Light" w:eastAsia="等线 Light" w:hAnsi="等线 Light" w:cs="Times New Roman"/>
      <w:kern w:val="0"/>
      <w:sz w:val="20"/>
      <w:szCs w:val="24"/>
      <w:lang w:eastAsia="en-US"/>
    </w:rPr>
  </w:style>
  <w:style w:type="paragraph" w:styleId="aff9">
    <w:name w:val="header"/>
    <w:basedOn w:val="a1"/>
    <w:link w:val="affa"/>
    <w:qFormat/>
    <w:rsid w:val="00B02027"/>
    <w:pPr>
      <w:widowControl/>
      <w:tabs>
        <w:tab w:val="center" w:pos="4536"/>
        <w:tab w:val="right" w:pos="9072"/>
      </w:tabs>
      <w:jc w:val="left"/>
    </w:pPr>
    <w:rPr>
      <w:rFonts w:ascii="Arial" w:eastAsia="MS Mincho" w:hAnsi="Arial" w:cs="Times New Roman"/>
      <w:b/>
      <w:kern w:val="0"/>
      <w:sz w:val="20"/>
      <w:szCs w:val="24"/>
      <w:lang w:eastAsia="en-US"/>
    </w:rPr>
  </w:style>
  <w:style w:type="character" w:customStyle="1" w:styleId="affa">
    <w:name w:val="页眉 字符"/>
    <w:basedOn w:val="a3"/>
    <w:link w:val="aff9"/>
    <w:qFormat/>
    <w:rsid w:val="00B02027"/>
    <w:rPr>
      <w:rFonts w:ascii="Arial" w:eastAsia="MS Mincho" w:hAnsi="Arial" w:cs="Times New Roman"/>
      <w:b/>
      <w:kern w:val="0"/>
      <w:sz w:val="20"/>
      <w:szCs w:val="24"/>
      <w:lang w:eastAsia="en-US"/>
    </w:rPr>
  </w:style>
  <w:style w:type="paragraph" w:styleId="affb">
    <w:name w:val="Signature"/>
    <w:basedOn w:val="a1"/>
    <w:link w:val="affc"/>
    <w:qFormat/>
    <w:rsid w:val="00B02027"/>
    <w:pPr>
      <w:widowControl/>
      <w:ind w:left="4252"/>
      <w:jc w:val="left"/>
    </w:pPr>
    <w:rPr>
      <w:rFonts w:ascii="Times New Roman" w:eastAsia="MS Mincho" w:hAnsi="Times New Roman" w:cs="Times New Roman"/>
      <w:kern w:val="0"/>
      <w:sz w:val="20"/>
      <w:szCs w:val="20"/>
      <w:lang w:val="en-GB" w:eastAsia="en-US"/>
    </w:rPr>
  </w:style>
  <w:style w:type="character" w:customStyle="1" w:styleId="affc">
    <w:name w:val="签名 字符"/>
    <w:basedOn w:val="a3"/>
    <w:link w:val="affb"/>
    <w:qFormat/>
    <w:rsid w:val="00B02027"/>
    <w:rPr>
      <w:rFonts w:ascii="Times New Roman" w:eastAsia="MS Mincho" w:hAnsi="Times New Roman" w:cs="Times New Roman"/>
      <w:kern w:val="0"/>
      <w:sz w:val="20"/>
      <w:szCs w:val="20"/>
      <w:lang w:val="en-GB" w:eastAsia="en-US"/>
    </w:rPr>
  </w:style>
  <w:style w:type="paragraph" w:styleId="44">
    <w:name w:val="List Continue 4"/>
    <w:basedOn w:val="a1"/>
    <w:qFormat/>
    <w:rsid w:val="00B02027"/>
    <w:pPr>
      <w:widowControl/>
      <w:spacing w:after="120"/>
      <w:ind w:left="1132"/>
      <w:contextualSpacing/>
      <w:jc w:val="left"/>
    </w:pPr>
    <w:rPr>
      <w:rFonts w:ascii="Times New Roman" w:eastAsia="MS Mincho" w:hAnsi="Times New Roman" w:cs="Times New Roman"/>
      <w:kern w:val="0"/>
      <w:sz w:val="20"/>
      <w:szCs w:val="20"/>
      <w:lang w:val="en-GB" w:eastAsia="en-US"/>
    </w:rPr>
  </w:style>
  <w:style w:type="paragraph" w:styleId="affd">
    <w:name w:val="Subtitle"/>
    <w:basedOn w:val="a1"/>
    <w:next w:val="a1"/>
    <w:link w:val="affe"/>
    <w:qFormat/>
    <w:rsid w:val="00B02027"/>
    <w:pPr>
      <w:widowControl/>
      <w:spacing w:before="240" w:after="60" w:line="312" w:lineRule="auto"/>
      <w:jc w:val="center"/>
      <w:outlineLvl w:val="1"/>
    </w:pPr>
    <w:rPr>
      <w:rFonts w:ascii="Calibri" w:eastAsia="Yu Mincho" w:hAnsi="Calibri" w:cs="Times New Roman"/>
      <w:color w:val="5A5A5A"/>
      <w:spacing w:val="15"/>
      <w:kern w:val="0"/>
      <w:sz w:val="22"/>
      <w:lang w:eastAsia="en-US"/>
    </w:rPr>
  </w:style>
  <w:style w:type="character" w:customStyle="1" w:styleId="affe">
    <w:name w:val="副标题 字符"/>
    <w:basedOn w:val="a3"/>
    <w:link w:val="affd"/>
    <w:qFormat/>
    <w:rsid w:val="00B02027"/>
    <w:rPr>
      <w:rFonts w:ascii="Calibri" w:eastAsia="Yu Mincho" w:hAnsi="Calibri" w:cs="Times New Roman"/>
      <w:color w:val="5A5A5A"/>
      <w:spacing w:val="15"/>
      <w:kern w:val="0"/>
      <w:sz w:val="22"/>
      <w:lang w:eastAsia="en-US"/>
    </w:rPr>
  </w:style>
  <w:style w:type="paragraph" w:styleId="5">
    <w:name w:val="List Number 5"/>
    <w:basedOn w:val="a1"/>
    <w:qFormat/>
    <w:rsid w:val="00B02027"/>
    <w:pPr>
      <w:widowControl/>
      <w:numPr>
        <w:numId w:val="11"/>
      </w:numPr>
      <w:spacing w:after="180"/>
      <w:contextualSpacing/>
      <w:jc w:val="left"/>
    </w:pPr>
    <w:rPr>
      <w:rFonts w:ascii="Times New Roman" w:eastAsia="MS Mincho" w:hAnsi="Times New Roman" w:cs="Times New Roman"/>
      <w:kern w:val="0"/>
      <w:sz w:val="20"/>
      <w:szCs w:val="20"/>
      <w:lang w:val="en-GB" w:eastAsia="en-US"/>
    </w:rPr>
  </w:style>
  <w:style w:type="paragraph" w:styleId="afff">
    <w:name w:val="footnote text"/>
    <w:basedOn w:val="a1"/>
    <w:link w:val="afff0"/>
    <w:qFormat/>
    <w:rsid w:val="00B02027"/>
    <w:pPr>
      <w:widowControl/>
      <w:jc w:val="left"/>
    </w:pPr>
    <w:rPr>
      <w:rFonts w:ascii="Times New Roman" w:eastAsia="MS Mincho" w:hAnsi="Times New Roman" w:cs="Times New Roman"/>
      <w:kern w:val="0"/>
      <w:sz w:val="20"/>
      <w:szCs w:val="20"/>
      <w:lang w:val="en-GB" w:eastAsia="en-US"/>
    </w:rPr>
  </w:style>
  <w:style w:type="character" w:customStyle="1" w:styleId="afff0">
    <w:name w:val="脚注文本 字符"/>
    <w:basedOn w:val="a3"/>
    <w:link w:val="afff"/>
    <w:qFormat/>
    <w:rsid w:val="00B02027"/>
    <w:rPr>
      <w:rFonts w:ascii="Times New Roman" w:eastAsia="MS Mincho" w:hAnsi="Times New Roman" w:cs="Times New Roman"/>
      <w:kern w:val="0"/>
      <w:sz w:val="20"/>
      <w:szCs w:val="20"/>
      <w:lang w:val="en-GB" w:eastAsia="en-US"/>
    </w:rPr>
  </w:style>
  <w:style w:type="paragraph" w:styleId="TOC6">
    <w:name w:val="toc 6"/>
    <w:basedOn w:val="TOC5"/>
    <w:next w:val="a1"/>
    <w:qFormat/>
    <w:rsid w:val="00B02027"/>
    <w:pPr>
      <w:ind w:left="1985" w:hanging="1985"/>
    </w:pPr>
  </w:style>
  <w:style w:type="paragraph" w:styleId="55">
    <w:name w:val="List 5"/>
    <w:basedOn w:val="a1"/>
    <w:qFormat/>
    <w:rsid w:val="00B02027"/>
    <w:pPr>
      <w:widowControl/>
      <w:spacing w:after="180"/>
      <w:ind w:left="1415" w:hanging="283"/>
      <w:contextualSpacing/>
      <w:jc w:val="left"/>
    </w:pPr>
    <w:rPr>
      <w:rFonts w:ascii="Times New Roman" w:eastAsia="MS Mincho" w:hAnsi="Times New Roman" w:cs="Times New Roman"/>
      <w:kern w:val="0"/>
      <w:sz w:val="20"/>
      <w:szCs w:val="20"/>
      <w:lang w:val="en-GB" w:eastAsia="en-US"/>
    </w:rPr>
  </w:style>
  <w:style w:type="paragraph" w:styleId="37">
    <w:name w:val="Body Text Indent 3"/>
    <w:basedOn w:val="a1"/>
    <w:link w:val="38"/>
    <w:qFormat/>
    <w:rsid w:val="00B02027"/>
    <w:pPr>
      <w:widowControl/>
      <w:spacing w:after="120"/>
      <w:ind w:left="283"/>
      <w:jc w:val="left"/>
    </w:pPr>
    <w:rPr>
      <w:rFonts w:ascii="Times New Roman" w:eastAsia="MS Mincho" w:hAnsi="Times New Roman" w:cs="Times New Roman"/>
      <w:kern w:val="0"/>
      <w:sz w:val="16"/>
      <w:szCs w:val="16"/>
      <w:lang w:val="en-GB" w:eastAsia="en-US"/>
    </w:rPr>
  </w:style>
  <w:style w:type="character" w:customStyle="1" w:styleId="38">
    <w:name w:val="正文文本缩进 3 字符"/>
    <w:basedOn w:val="a3"/>
    <w:link w:val="37"/>
    <w:qFormat/>
    <w:rsid w:val="00B02027"/>
    <w:rPr>
      <w:rFonts w:ascii="Times New Roman" w:eastAsia="MS Mincho" w:hAnsi="Times New Roman" w:cs="Times New Roman"/>
      <w:kern w:val="0"/>
      <w:sz w:val="16"/>
      <w:szCs w:val="16"/>
      <w:lang w:val="en-GB" w:eastAsia="en-US"/>
    </w:rPr>
  </w:style>
  <w:style w:type="paragraph" w:styleId="71">
    <w:name w:val="index 7"/>
    <w:basedOn w:val="a1"/>
    <w:next w:val="a1"/>
    <w:qFormat/>
    <w:rsid w:val="00B02027"/>
    <w:pPr>
      <w:widowControl/>
      <w:ind w:left="1400" w:hanging="200"/>
      <w:jc w:val="left"/>
    </w:pPr>
    <w:rPr>
      <w:rFonts w:ascii="Times New Roman" w:eastAsia="MS Mincho" w:hAnsi="Times New Roman" w:cs="Times New Roman"/>
      <w:kern w:val="0"/>
      <w:sz w:val="20"/>
      <w:szCs w:val="20"/>
      <w:lang w:val="en-GB" w:eastAsia="en-US"/>
    </w:rPr>
  </w:style>
  <w:style w:type="paragraph" w:styleId="91">
    <w:name w:val="index 9"/>
    <w:basedOn w:val="a1"/>
    <w:next w:val="a1"/>
    <w:qFormat/>
    <w:rsid w:val="00B02027"/>
    <w:pPr>
      <w:widowControl/>
      <w:ind w:left="1800" w:hanging="200"/>
      <w:jc w:val="left"/>
    </w:pPr>
    <w:rPr>
      <w:rFonts w:ascii="Times New Roman" w:eastAsia="MS Mincho" w:hAnsi="Times New Roman" w:cs="Times New Roman"/>
      <w:kern w:val="0"/>
      <w:sz w:val="20"/>
      <w:szCs w:val="20"/>
      <w:lang w:val="en-GB" w:eastAsia="en-US"/>
    </w:rPr>
  </w:style>
  <w:style w:type="paragraph" w:styleId="afff1">
    <w:name w:val="table of figures"/>
    <w:basedOn w:val="a1"/>
    <w:next w:val="a1"/>
    <w:qFormat/>
    <w:rsid w:val="00B02027"/>
    <w:pPr>
      <w:widowControl/>
      <w:jc w:val="left"/>
    </w:pPr>
    <w:rPr>
      <w:rFonts w:ascii="Times New Roman" w:eastAsia="MS Mincho" w:hAnsi="Times New Roman" w:cs="Times New Roman"/>
      <w:kern w:val="0"/>
      <w:sz w:val="20"/>
      <w:szCs w:val="20"/>
      <w:lang w:val="en-GB" w:eastAsia="en-US"/>
    </w:rPr>
  </w:style>
  <w:style w:type="paragraph" w:styleId="TOC9">
    <w:name w:val="toc 9"/>
    <w:basedOn w:val="TOC8"/>
    <w:next w:val="a1"/>
    <w:uiPriority w:val="39"/>
    <w:qFormat/>
    <w:rsid w:val="00B02027"/>
    <w:pPr>
      <w:overflowPunct/>
      <w:autoSpaceDE/>
      <w:autoSpaceDN/>
      <w:adjustRightInd/>
      <w:ind w:left="1418" w:hanging="1418"/>
      <w:textAlignment w:val="auto"/>
    </w:pPr>
    <w:rPr>
      <w:rFonts w:ascii="Times New Roman" w:eastAsia="MS Mincho" w:hAnsi="Times New Roman"/>
      <w:lang w:val="en-GB" w:eastAsia="en-US"/>
    </w:rPr>
  </w:style>
  <w:style w:type="paragraph" w:styleId="26">
    <w:name w:val="Body Text 2"/>
    <w:basedOn w:val="a1"/>
    <w:link w:val="27"/>
    <w:qFormat/>
    <w:rsid w:val="00B02027"/>
    <w:pPr>
      <w:widowControl/>
      <w:spacing w:after="120" w:line="480" w:lineRule="auto"/>
      <w:jc w:val="left"/>
    </w:pPr>
    <w:rPr>
      <w:rFonts w:ascii="Times New Roman" w:eastAsia="MS Mincho" w:hAnsi="Times New Roman" w:cs="Times New Roman"/>
      <w:kern w:val="0"/>
      <w:sz w:val="20"/>
      <w:szCs w:val="20"/>
      <w:lang w:val="en-GB" w:eastAsia="en-US"/>
    </w:rPr>
  </w:style>
  <w:style w:type="character" w:customStyle="1" w:styleId="27">
    <w:name w:val="正文文本 2 字符"/>
    <w:basedOn w:val="a3"/>
    <w:link w:val="26"/>
    <w:qFormat/>
    <w:rsid w:val="00B02027"/>
    <w:rPr>
      <w:rFonts w:ascii="Times New Roman" w:eastAsia="MS Mincho" w:hAnsi="Times New Roman" w:cs="Times New Roman"/>
      <w:kern w:val="0"/>
      <w:sz w:val="20"/>
      <w:szCs w:val="20"/>
      <w:lang w:val="en-GB" w:eastAsia="en-US"/>
    </w:rPr>
  </w:style>
  <w:style w:type="paragraph" w:styleId="45">
    <w:name w:val="List 4"/>
    <w:basedOn w:val="a1"/>
    <w:qFormat/>
    <w:rsid w:val="00B02027"/>
    <w:pPr>
      <w:widowControl/>
      <w:spacing w:after="180"/>
      <w:ind w:left="1132" w:hanging="283"/>
      <w:contextualSpacing/>
      <w:jc w:val="left"/>
    </w:pPr>
    <w:rPr>
      <w:rFonts w:ascii="Times New Roman" w:eastAsia="MS Mincho" w:hAnsi="Times New Roman" w:cs="Times New Roman"/>
      <w:kern w:val="0"/>
      <w:sz w:val="20"/>
      <w:szCs w:val="20"/>
      <w:lang w:val="en-GB" w:eastAsia="en-US"/>
    </w:rPr>
  </w:style>
  <w:style w:type="paragraph" w:styleId="28">
    <w:name w:val="List Continue 2"/>
    <w:basedOn w:val="a1"/>
    <w:qFormat/>
    <w:rsid w:val="00B02027"/>
    <w:pPr>
      <w:widowControl/>
      <w:spacing w:after="120"/>
      <w:ind w:left="566"/>
      <w:contextualSpacing/>
      <w:jc w:val="left"/>
    </w:pPr>
    <w:rPr>
      <w:rFonts w:ascii="Times New Roman" w:eastAsia="MS Mincho" w:hAnsi="Times New Roman" w:cs="Times New Roman"/>
      <w:kern w:val="0"/>
      <w:sz w:val="20"/>
      <w:szCs w:val="20"/>
      <w:lang w:val="en-GB" w:eastAsia="en-US"/>
    </w:rPr>
  </w:style>
  <w:style w:type="paragraph" w:customStyle="1" w:styleId="18">
    <w:name w:val="信息标题1"/>
    <w:basedOn w:val="a1"/>
    <w:next w:val="afff2"/>
    <w:link w:val="19"/>
    <w:qFormat/>
    <w:rsid w:val="00B02027"/>
    <w:pPr>
      <w:widowControl/>
      <w:pBdr>
        <w:top w:val="single" w:sz="6" w:space="1" w:color="auto"/>
        <w:left w:val="single" w:sz="6" w:space="1" w:color="auto"/>
        <w:bottom w:val="single" w:sz="6" w:space="1" w:color="auto"/>
        <w:right w:val="single" w:sz="6" w:space="1" w:color="auto"/>
      </w:pBdr>
      <w:shd w:val="pct20" w:color="auto" w:fill="auto"/>
      <w:ind w:leftChars="500" w:left="1080" w:hangingChars="500" w:hanging="1080"/>
      <w:jc w:val="left"/>
    </w:pPr>
    <w:rPr>
      <w:rFonts w:ascii="等线 Light" w:eastAsia="等线 Light" w:hAnsi="等线 Light" w:cs="Times New Roman"/>
      <w:sz w:val="24"/>
      <w:szCs w:val="24"/>
      <w:lang w:eastAsia="en-US"/>
    </w:rPr>
  </w:style>
  <w:style w:type="paragraph" w:styleId="HTML1">
    <w:name w:val="HTML Preformatted"/>
    <w:basedOn w:val="a1"/>
    <w:link w:val="HTML2"/>
    <w:unhideWhenUsed/>
    <w:qFormat/>
    <w:rsid w:val="00B0202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szCs w:val="24"/>
    </w:rPr>
  </w:style>
  <w:style w:type="character" w:customStyle="1" w:styleId="HTML2">
    <w:name w:val="HTML 预设格式 字符"/>
    <w:basedOn w:val="a3"/>
    <w:link w:val="HTML1"/>
    <w:qFormat/>
    <w:rsid w:val="00B02027"/>
    <w:rPr>
      <w:rFonts w:ascii="宋体" w:eastAsia="宋体" w:hAnsi="宋体" w:cs="宋体"/>
      <w:kern w:val="0"/>
      <w:sz w:val="24"/>
      <w:szCs w:val="24"/>
    </w:rPr>
  </w:style>
  <w:style w:type="paragraph" w:styleId="afff3">
    <w:name w:val="Normal (Web)"/>
    <w:basedOn w:val="a1"/>
    <w:unhideWhenUsed/>
    <w:qFormat/>
    <w:rsid w:val="00B02027"/>
    <w:pPr>
      <w:widowControl/>
      <w:spacing w:before="100" w:beforeAutospacing="1" w:after="100" w:afterAutospacing="1"/>
      <w:jc w:val="left"/>
    </w:pPr>
    <w:rPr>
      <w:rFonts w:ascii="宋体" w:eastAsia="宋体" w:hAnsi="宋体" w:cs="宋体"/>
      <w:kern w:val="0"/>
      <w:sz w:val="24"/>
      <w:szCs w:val="24"/>
    </w:rPr>
  </w:style>
  <w:style w:type="paragraph" w:styleId="39">
    <w:name w:val="List Continue 3"/>
    <w:basedOn w:val="a1"/>
    <w:qFormat/>
    <w:rsid w:val="00B02027"/>
    <w:pPr>
      <w:widowControl/>
      <w:spacing w:after="120"/>
      <w:ind w:left="849"/>
      <w:contextualSpacing/>
      <w:jc w:val="left"/>
    </w:pPr>
    <w:rPr>
      <w:rFonts w:ascii="Times New Roman" w:eastAsia="MS Mincho" w:hAnsi="Times New Roman" w:cs="Times New Roman"/>
      <w:kern w:val="0"/>
      <w:sz w:val="20"/>
      <w:szCs w:val="20"/>
      <w:lang w:val="en-GB" w:eastAsia="en-US"/>
    </w:rPr>
  </w:style>
  <w:style w:type="paragraph" w:styleId="1a">
    <w:name w:val="index 1"/>
    <w:basedOn w:val="a1"/>
    <w:next w:val="a1"/>
    <w:qFormat/>
    <w:rsid w:val="00B02027"/>
    <w:pPr>
      <w:widowControl/>
      <w:ind w:left="200" w:hanging="200"/>
      <w:jc w:val="left"/>
    </w:pPr>
    <w:rPr>
      <w:rFonts w:ascii="Times New Roman" w:eastAsia="MS Mincho" w:hAnsi="Times New Roman" w:cs="Times New Roman"/>
      <w:kern w:val="0"/>
      <w:sz w:val="20"/>
      <w:szCs w:val="20"/>
      <w:lang w:val="en-GB" w:eastAsia="en-US"/>
    </w:rPr>
  </w:style>
  <w:style w:type="paragraph" w:styleId="29">
    <w:name w:val="index 2"/>
    <w:basedOn w:val="a1"/>
    <w:next w:val="a1"/>
    <w:qFormat/>
    <w:rsid w:val="00B02027"/>
    <w:pPr>
      <w:widowControl/>
      <w:ind w:left="400" w:hanging="200"/>
      <w:jc w:val="left"/>
    </w:pPr>
    <w:rPr>
      <w:rFonts w:ascii="Times New Roman" w:eastAsia="MS Mincho" w:hAnsi="Times New Roman" w:cs="Times New Roman"/>
      <w:kern w:val="0"/>
      <w:sz w:val="20"/>
      <w:szCs w:val="20"/>
      <w:lang w:val="en-GB" w:eastAsia="en-US"/>
    </w:rPr>
  </w:style>
  <w:style w:type="paragraph" w:styleId="afff4">
    <w:name w:val="Title"/>
    <w:basedOn w:val="a1"/>
    <w:next w:val="a1"/>
    <w:link w:val="afff5"/>
    <w:qFormat/>
    <w:rsid w:val="00B02027"/>
    <w:pPr>
      <w:widowControl/>
      <w:spacing w:before="240" w:after="60"/>
      <w:jc w:val="center"/>
      <w:outlineLvl w:val="0"/>
    </w:pPr>
    <w:rPr>
      <w:rFonts w:ascii="Calibri Light" w:eastAsia="Yu Gothic Light" w:hAnsi="Calibri Light" w:cs="Times New Roman"/>
      <w:spacing w:val="-10"/>
      <w:kern w:val="28"/>
      <w:sz w:val="56"/>
      <w:szCs w:val="56"/>
      <w:lang w:eastAsia="en-US"/>
    </w:rPr>
  </w:style>
  <w:style w:type="character" w:customStyle="1" w:styleId="afff5">
    <w:name w:val="标题 字符"/>
    <w:basedOn w:val="a3"/>
    <w:link w:val="afff4"/>
    <w:qFormat/>
    <w:rsid w:val="00B02027"/>
    <w:rPr>
      <w:rFonts w:ascii="Calibri Light" w:eastAsia="Yu Gothic Light" w:hAnsi="Calibri Light" w:cs="Times New Roman"/>
      <w:spacing w:val="-10"/>
      <w:kern w:val="28"/>
      <w:sz w:val="56"/>
      <w:szCs w:val="56"/>
      <w:lang w:eastAsia="en-US"/>
    </w:rPr>
  </w:style>
  <w:style w:type="paragraph" w:styleId="afff6">
    <w:name w:val="annotation subject"/>
    <w:basedOn w:val="af3"/>
    <w:next w:val="af3"/>
    <w:link w:val="afff7"/>
    <w:qFormat/>
    <w:rsid w:val="00B02027"/>
    <w:rPr>
      <w:b/>
      <w:bCs/>
    </w:rPr>
  </w:style>
  <w:style w:type="character" w:customStyle="1" w:styleId="afff7">
    <w:name w:val="批注主题 字符"/>
    <w:basedOn w:val="af4"/>
    <w:link w:val="afff6"/>
    <w:qFormat/>
    <w:rsid w:val="00B02027"/>
    <w:rPr>
      <w:rFonts w:ascii="CG Times (WN)" w:eastAsia="Times New Roman" w:hAnsi="CG Times (WN)" w:cs="Times New Roman"/>
      <w:b/>
      <w:bCs/>
      <w:kern w:val="0"/>
      <w:sz w:val="20"/>
      <w:szCs w:val="24"/>
      <w:lang w:eastAsia="en-US"/>
    </w:rPr>
  </w:style>
  <w:style w:type="paragraph" w:styleId="afff8">
    <w:name w:val="Body Text First Indent"/>
    <w:basedOn w:val="a2"/>
    <w:link w:val="afff9"/>
    <w:qFormat/>
    <w:rsid w:val="00B02027"/>
    <w:pPr>
      <w:spacing w:after="180"/>
      <w:ind w:firstLine="360"/>
      <w:jc w:val="left"/>
    </w:pPr>
    <w:rPr>
      <w:rFonts w:ascii="Times New Roman" w:hAnsi="Times New Roman"/>
      <w:szCs w:val="20"/>
      <w:lang w:val="en-GB"/>
    </w:rPr>
  </w:style>
  <w:style w:type="character" w:customStyle="1" w:styleId="afff9">
    <w:name w:val="正文文本首行缩进 字符"/>
    <w:basedOn w:val="a8"/>
    <w:link w:val="afff8"/>
    <w:qFormat/>
    <w:rsid w:val="00B02027"/>
    <w:rPr>
      <w:rFonts w:ascii="Times New Roman" w:eastAsia="MS Mincho" w:hAnsi="Times New Roman" w:cs="Times New Roman"/>
      <w:kern w:val="0"/>
      <w:sz w:val="20"/>
      <w:szCs w:val="20"/>
      <w:lang w:val="en-GB" w:eastAsia="en-US"/>
    </w:rPr>
  </w:style>
  <w:style w:type="paragraph" w:styleId="2a">
    <w:name w:val="Body Text First Indent 2"/>
    <w:basedOn w:val="af9"/>
    <w:link w:val="2b"/>
    <w:qFormat/>
    <w:rsid w:val="00B02027"/>
    <w:pPr>
      <w:spacing w:after="180"/>
      <w:ind w:left="360" w:firstLine="360"/>
    </w:pPr>
  </w:style>
  <w:style w:type="character" w:customStyle="1" w:styleId="2b">
    <w:name w:val="正文文本首行缩进 2 字符"/>
    <w:basedOn w:val="afa"/>
    <w:link w:val="2a"/>
    <w:qFormat/>
    <w:rsid w:val="00B02027"/>
    <w:rPr>
      <w:rFonts w:ascii="Times New Roman" w:eastAsia="MS Mincho" w:hAnsi="Times New Roman" w:cs="Times New Roman"/>
      <w:kern w:val="0"/>
      <w:sz w:val="20"/>
      <w:szCs w:val="20"/>
      <w:lang w:val="en-GB" w:eastAsia="en-US"/>
    </w:rPr>
  </w:style>
  <w:style w:type="table" w:styleId="afffa">
    <w:name w:val="Table Grid"/>
    <w:aliases w:val="TableGrid"/>
    <w:basedOn w:val="a4"/>
    <w:uiPriority w:val="39"/>
    <w:qFormat/>
    <w:rsid w:val="00B0202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b">
    <w:name w:val="FollowedHyperlink"/>
    <w:qFormat/>
    <w:rsid w:val="00B02027"/>
    <w:rPr>
      <w:color w:val="954F72"/>
      <w:u w:val="single"/>
    </w:rPr>
  </w:style>
  <w:style w:type="character" w:styleId="afffc">
    <w:name w:val="Hyperlink"/>
    <w:qFormat/>
    <w:rsid w:val="00B02027"/>
    <w:rPr>
      <w:color w:val="0000FF"/>
      <w:u w:val="single"/>
    </w:rPr>
  </w:style>
  <w:style w:type="character" w:styleId="afffd">
    <w:name w:val="annotation reference"/>
    <w:uiPriority w:val="99"/>
    <w:qFormat/>
    <w:rsid w:val="00B02027"/>
    <w:rPr>
      <w:sz w:val="21"/>
      <w:szCs w:val="21"/>
    </w:rPr>
  </w:style>
  <w:style w:type="character" w:customStyle="1" w:styleId="apple-converted-space">
    <w:name w:val="apple-converted-space"/>
    <w:basedOn w:val="a3"/>
    <w:qFormat/>
    <w:rsid w:val="00B02027"/>
  </w:style>
  <w:style w:type="character" w:customStyle="1" w:styleId="afffe">
    <w:name w:val="题注 字符"/>
    <w:qFormat/>
    <w:rsid w:val="00B02027"/>
    <w:rPr>
      <w:rFonts w:eastAsia="Times New Roman"/>
      <w:b/>
      <w:bCs/>
      <w:lang w:eastAsia="en-US"/>
    </w:rPr>
  </w:style>
  <w:style w:type="character" w:customStyle="1" w:styleId="B1">
    <w:name w:val="B1 (文字)"/>
    <w:link w:val="B10"/>
    <w:qFormat/>
    <w:rsid w:val="00B02027"/>
    <w:rPr>
      <w:rFonts w:eastAsia="Times New Roman"/>
      <w:lang w:val="en-GB" w:eastAsia="en-GB"/>
    </w:rPr>
  </w:style>
  <w:style w:type="paragraph" w:customStyle="1" w:styleId="B10">
    <w:name w:val="B1"/>
    <w:basedOn w:val="afb"/>
    <w:link w:val="B1"/>
    <w:qFormat/>
    <w:rsid w:val="00B02027"/>
    <w:pPr>
      <w:overflowPunct w:val="0"/>
      <w:autoSpaceDE w:val="0"/>
      <w:autoSpaceDN w:val="0"/>
      <w:adjustRightInd w:val="0"/>
      <w:spacing w:after="180"/>
      <w:ind w:left="568" w:hanging="284"/>
      <w:textAlignment w:val="baseline"/>
    </w:pPr>
    <w:rPr>
      <w:rFonts w:asciiTheme="minorHAnsi" w:hAnsiTheme="minorHAnsi" w:cstheme="minorBidi"/>
      <w:kern w:val="2"/>
      <w:sz w:val="21"/>
      <w:szCs w:val="22"/>
      <w:lang w:val="en-GB" w:eastAsia="en-GB"/>
    </w:rPr>
  </w:style>
  <w:style w:type="character" w:customStyle="1" w:styleId="B1Zchn">
    <w:name w:val="B1 Zchn"/>
    <w:qFormat/>
    <w:rsid w:val="00B02027"/>
    <w:rPr>
      <w:lang w:eastAsia="en-US"/>
    </w:rPr>
  </w:style>
  <w:style w:type="character" w:customStyle="1" w:styleId="2c">
    <w:name w:val="批注文字 字符2"/>
    <w:uiPriority w:val="99"/>
    <w:semiHidden/>
    <w:qFormat/>
    <w:rsid w:val="00B02027"/>
    <w:rPr>
      <w:rFonts w:eastAsia="Times New Roman"/>
      <w:szCs w:val="24"/>
      <w:lang w:eastAsia="en-US"/>
    </w:rPr>
  </w:style>
  <w:style w:type="character" w:customStyle="1" w:styleId="tran">
    <w:name w:val="tran"/>
    <w:qFormat/>
    <w:rsid w:val="00B02027"/>
  </w:style>
  <w:style w:type="character" w:customStyle="1" w:styleId="TAHCar">
    <w:name w:val="TAH Car"/>
    <w:link w:val="TAH"/>
    <w:uiPriority w:val="99"/>
    <w:qFormat/>
    <w:rsid w:val="00B02027"/>
    <w:rPr>
      <w:rFonts w:ascii="Arial" w:eastAsia="Times New Roman" w:hAnsi="Arial"/>
      <w:b/>
      <w:sz w:val="18"/>
      <w:lang w:val="en-GB" w:eastAsia="en-US"/>
    </w:rPr>
  </w:style>
  <w:style w:type="paragraph" w:customStyle="1" w:styleId="TAH">
    <w:name w:val="TAH"/>
    <w:basedOn w:val="a1"/>
    <w:link w:val="TAHCar"/>
    <w:uiPriority w:val="99"/>
    <w:qFormat/>
    <w:rsid w:val="00B02027"/>
    <w:pPr>
      <w:keepNext/>
      <w:keepLines/>
      <w:widowControl/>
      <w:jc w:val="center"/>
    </w:pPr>
    <w:rPr>
      <w:rFonts w:ascii="Arial" w:eastAsia="Times New Roman" w:hAnsi="Arial"/>
      <w:b/>
      <w:sz w:val="18"/>
      <w:lang w:val="en-GB" w:eastAsia="en-US"/>
    </w:rPr>
  </w:style>
  <w:style w:type="character" w:customStyle="1" w:styleId="B2Char">
    <w:name w:val="B2 Char"/>
    <w:link w:val="B2"/>
    <w:qFormat/>
    <w:rsid w:val="00B02027"/>
    <w:rPr>
      <w:rFonts w:eastAsia="Times New Roman"/>
      <w:lang w:val="en-GB" w:eastAsia="en-GB"/>
    </w:rPr>
  </w:style>
  <w:style w:type="paragraph" w:customStyle="1" w:styleId="B2">
    <w:name w:val="B2"/>
    <w:basedOn w:val="21"/>
    <w:link w:val="B2Char"/>
    <w:qFormat/>
    <w:rsid w:val="00B02027"/>
    <w:pPr>
      <w:numPr>
        <w:numId w:val="0"/>
      </w:numPr>
      <w:overflowPunct w:val="0"/>
      <w:autoSpaceDE w:val="0"/>
      <w:autoSpaceDN w:val="0"/>
      <w:adjustRightInd w:val="0"/>
      <w:spacing w:before="0" w:after="180"/>
      <w:ind w:left="851" w:hanging="284"/>
      <w:textAlignment w:val="baseline"/>
    </w:pPr>
    <w:rPr>
      <w:rFonts w:asciiTheme="minorHAnsi" w:hAnsiTheme="minorHAnsi" w:cstheme="minorBidi"/>
      <w:kern w:val="2"/>
      <w:sz w:val="21"/>
      <w:szCs w:val="22"/>
      <w:lang w:val="en-GB" w:eastAsia="en-GB"/>
    </w:rPr>
  </w:style>
  <w:style w:type="character" w:customStyle="1" w:styleId="LGTdocChar">
    <w:name w:val="LGTdoc_본문 Char"/>
    <w:link w:val="LGTdoc"/>
    <w:qFormat/>
    <w:rsid w:val="00B02027"/>
    <w:rPr>
      <w:rFonts w:eastAsia="Batang"/>
      <w:sz w:val="22"/>
      <w:szCs w:val="24"/>
      <w:lang w:val="en-GB" w:eastAsia="ko-KR"/>
    </w:rPr>
  </w:style>
  <w:style w:type="paragraph" w:customStyle="1" w:styleId="LGTdoc">
    <w:name w:val="LGTdoc_본문"/>
    <w:basedOn w:val="a1"/>
    <w:link w:val="LGTdocChar"/>
    <w:qFormat/>
    <w:rsid w:val="00B02027"/>
    <w:pPr>
      <w:autoSpaceDE w:val="0"/>
      <w:autoSpaceDN w:val="0"/>
      <w:adjustRightInd w:val="0"/>
      <w:snapToGrid w:val="0"/>
      <w:spacing w:afterLines="50" w:after="120" w:line="264" w:lineRule="auto"/>
    </w:pPr>
    <w:rPr>
      <w:rFonts w:eastAsia="Batang"/>
      <w:sz w:val="22"/>
      <w:szCs w:val="24"/>
      <w:lang w:val="en-GB" w:eastAsia="ko-KR"/>
    </w:rPr>
  </w:style>
  <w:style w:type="character" w:customStyle="1" w:styleId="13">
    <w:name w:val="题注 字符1"/>
    <w:link w:val="af"/>
    <w:qFormat/>
    <w:rsid w:val="00B02027"/>
    <w:rPr>
      <w:rFonts w:ascii="CG Times (WN)" w:eastAsia="Times New Roman" w:hAnsi="CG Times (WN)" w:cs="Times New Roman"/>
      <w:kern w:val="0"/>
      <w:sz w:val="20"/>
      <w:szCs w:val="20"/>
      <w:lang w:val="en-GB" w:eastAsia="en-US"/>
    </w:rPr>
  </w:style>
  <w:style w:type="character" w:customStyle="1" w:styleId="affff">
    <w:name w:val="列表段落 字符"/>
    <w:aliases w:val="列表段落1 字符,Normal bullet 2 字符"/>
    <w:uiPriority w:val="34"/>
    <w:qFormat/>
    <w:rsid w:val="00B02027"/>
    <w:rPr>
      <w:rFonts w:ascii="Times" w:hAnsi="Times"/>
      <w:szCs w:val="24"/>
      <w:lang w:val="en-GB"/>
    </w:rPr>
  </w:style>
  <w:style w:type="character" w:customStyle="1" w:styleId="TACChar">
    <w:name w:val="TAC Char"/>
    <w:link w:val="TAC"/>
    <w:qFormat/>
    <w:rsid w:val="00B02027"/>
    <w:rPr>
      <w:rFonts w:ascii="Arial" w:eastAsia="Times New Roman" w:hAnsi="Arial"/>
      <w:sz w:val="18"/>
      <w:lang w:val="en-GB" w:eastAsia="en-GB"/>
    </w:rPr>
  </w:style>
  <w:style w:type="paragraph" w:customStyle="1" w:styleId="TAC">
    <w:name w:val="TAC"/>
    <w:basedOn w:val="a1"/>
    <w:link w:val="TACChar"/>
    <w:qFormat/>
    <w:rsid w:val="00B02027"/>
    <w:pPr>
      <w:keepNext/>
      <w:keepLines/>
      <w:widowControl/>
      <w:overflowPunct w:val="0"/>
      <w:autoSpaceDE w:val="0"/>
      <w:autoSpaceDN w:val="0"/>
      <w:adjustRightInd w:val="0"/>
      <w:jc w:val="center"/>
      <w:textAlignment w:val="baseline"/>
    </w:pPr>
    <w:rPr>
      <w:rFonts w:ascii="Arial" w:eastAsia="Times New Roman" w:hAnsi="Arial"/>
      <w:sz w:val="18"/>
      <w:lang w:val="en-GB" w:eastAsia="en-GB"/>
    </w:rPr>
  </w:style>
  <w:style w:type="character" w:customStyle="1" w:styleId="btChar">
    <w:name w:val="bt Char"/>
    <w:qFormat/>
    <w:rsid w:val="00B02027"/>
    <w:rPr>
      <w:rFonts w:ascii="Arial" w:eastAsia="MS Mincho" w:hAnsi="Arial" w:cs="Arial"/>
      <w:color w:val="0000FF"/>
      <w:kern w:val="2"/>
      <w:szCs w:val="24"/>
      <w:lang w:val="en-US" w:eastAsia="en-US" w:bidi="ar-SA"/>
    </w:rPr>
  </w:style>
  <w:style w:type="character" w:customStyle="1" w:styleId="16">
    <w:name w:val="批注文字 字符1"/>
    <w:link w:val="af3"/>
    <w:uiPriority w:val="99"/>
    <w:qFormat/>
    <w:rsid w:val="00B02027"/>
    <w:rPr>
      <w:rFonts w:ascii="CG Times (WN)" w:eastAsia="Times New Roman" w:hAnsi="CG Times (WN)" w:cs="Times New Roman"/>
      <w:kern w:val="0"/>
      <w:sz w:val="20"/>
      <w:szCs w:val="24"/>
      <w:lang w:eastAsia="en-US"/>
    </w:rPr>
  </w:style>
  <w:style w:type="character" w:customStyle="1" w:styleId="1b">
    <w:name w:val="列表段落 字符1"/>
    <w:aliases w:val="- Bullets 字符,목록 단락 字符,リスト段落 字符,Lista1 字符,?? ?? 字符,????? 字符,???? 字符,列出段落1 字符,中等深浅网格 1 - 着色 21 字符,¥¡¡¡¡ì¬º¥¹¥È¶ÎÂä 字符,ÁÐ³ö¶ÎÂä 字符,—ño’i—Ž 字符,¥ê¥¹¥È¶ÎÂä 字符,1st level - Bullet List Paragraph 字符,Lettre d'introduction 字符,Paragrafo elenco 字符,列出段落 字符"/>
    <w:link w:val="affff0"/>
    <w:uiPriority w:val="34"/>
    <w:qFormat/>
    <w:locked/>
    <w:rsid w:val="00B02027"/>
    <w:rPr>
      <w:rFonts w:ascii="Calibri" w:hAnsi="Calibri"/>
    </w:rPr>
  </w:style>
  <w:style w:type="paragraph" w:styleId="affff0">
    <w:name w:val="List Paragraph"/>
    <w:aliases w:val="- Bullets,목록 단락,リスト段落,Lista1,?? ??,?????,????,列出段落1,中等深浅网格 1 - 着色 21,¥¡¡¡¡ì¬º¥¹¥È¶ÎÂä,ÁÐ³ö¶ÎÂä,—ño’i—Ž,¥ê¥¹¥È¶ÎÂä,1st level - Bullet List Paragraph,Lettre d'introduction,Paragrafo elenco,Normal bullet 2,Bullet list,列出段落,목록단락,列,numbered,列表段落11,목록"/>
    <w:basedOn w:val="a1"/>
    <w:link w:val="1b"/>
    <w:uiPriority w:val="34"/>
    <w:qFormat/>
    <w:rsid w:val="00B02027"/>
    <w:pPr>
      <w:ind w:firstLineChars="200" w:firstLine="420"/>
    </w:pPr>
    <w:rPr>
      <w:rFonts w:ascii="Calibri" w:hAnsi="Calibri"/>
    </w:rPr>
  </w:style>
  <w:style w:type="character" w:customStyle="1" w:styleId="THChar">
    <w:name w:val="TH Char"/>
    <w:link w:val="TH"/>
    <w:qFormat/>
    <w:rsid w:val="00B02027"/>
    <w:rPr>
      <w:rFonts w:ascii="Arial" w:eastAsia="Times New Roman" w:hAnsi="Arial"/>
      <w:b/>
      <w:lang w:val="en-GB" w:eastAsia="en-US"/>
    </w:rPr>
  </w:style>
  <w:style w:type="paragraph" w:customStyle="1" w:styleId="TH">
    <w:name w:val="TH"/>
    <w:basedOn w:val="a1"/>
    <w:link w:val="THChar"/>
    <w:qFormat/>
    <w:rsid w:val="00B02027"/>
    <w:pPr>
      <w:keepNext/>
      <w:keepLines/>
      <w:widowControl/>
      <w:spacing w:before="60" w:after="180"/>
      <w:jc w:val="center"/>
    </w:pPr>
    <w:rPr>
      <w:rFonts w:ascii="Arial" w:eastAsia="Times New Roman" w:hAnsi="Arial"/>
      <w:b/>
      <w:lang w:val="en-GB" w:eastAsia="en-US"/>
    </w:rPr>
  </w:style>
  <w:style w:type="character" w:customStyle="1" w:styleId="TALChar">
    <w:name w:val="TAL Char"/>
    <w:link w:val="TAL"/>
    <w:qFormat/>
    <w:rsid w:val="00B02027"/>
    <w:rPr>
      <w:rFonts w:ascii="Arial" w:eastAsia="Times New Roman" w:hAnsi="Arial"/>
      <w:sz w:val="18"/>
      <w:lang w:val="en-GB" w:eastAsia="en-US"/>
    </w:rPr>
  </w:style>
  <w:style w:type="paragraph" w:customStyle="1" w:styleId="TAL">
    <w:name w:val="TAL"/>
    <w:basedOn w:val="a1"/>
    <w:link w:val="TALChar"/>
    <w:qFormat/>
    <w:rsid w:val="00B02027"/>
    <w:pPr>
      <w:keepNext/>
      <w:keepLines/>
      <w:widowControl/>
      <w:jc w:val="left"/>
    </w:pPr>
    <w:rPr>
      <w:rFonts w:ascii="Arial" w:eastAsia="Times New Roman" w:hAnsi="Arial"/>
      <w:sz w:val="18"/>
      <w:lang w:val="en-GB" w:eastAsia="en-US"/>
    </w:rPr>
  </w:style>
  <w:style w:type="paragraph" w:customStyle="1" w:styleId="CharCharCharCharCharCharCharCharCharCharCharCharCharCharCharChar">
    <w:name w:val="Char Char Char Char Char Char Char Char Char Char Char Char Char Char Char Char"/>
    <w:basedOn w:val="af1"/>
    <w:qFormat/>
    <w:rsid w:val="00B02027"/>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qFormat/>
    <w:rsid w:val="00B02027"/>
    <w:pPr>
      <w:keepNext/>
      <w:tabs>
        <w:tab w:val="left" w:pos="720"/>
      </w:tabs>
      <w:autoSpaceDE w:val="0"/>
      <w:autoSpaceDN w:val="0"/>
      <w:adjustRightInd w:val="0"/>
      <w:ind w:left="720" w:hanging="360"/>
      <w:jc w:val="both"/>
    </w:pPr>
    <w:rPr>
      <w:rFonts w:ascii="CG Times (WN)" w:eastAsia="Times New Roman" w:hAnsi="CG Times (WN)" w:cs="Times New Roman"/>
      <w:sz w:val="20"/>
      <w:szCs w:val="20"/>
      <w:lang w:val="en-GB"/>
    </w:rPr>
  </w:style>
  <w:style w:type="paragraph" w:customStyle="1" w:styleId="Observation">
    <w:name w:val="Observation"/>
    <w:basedOn w:val="Proposal"/>
    <w:qFormat/>
    <w:rsid w:val="00B02027"/>
    <w:pPr>
      <w:numPr>
        <w:numId w:val="12"/>
      </w:numPr>
      <w:tabs>
        <w:tab w:val="clear" w:pos="1304"/>
      </w:tabs>
      <w:ind w:left="1701" w:hanging="1701"/>
    </w:pPr>
  </w:style>
  <w:style w:type="paragraph" w:customStyle="1" w:styleId="Proposal">
    <w:name w:val="Proposal"/>
    <w:basedOn w:val="a1"/>
    <w:qFormat/>
    <w:rsid w:val="00B02027"/>
    <w:pPr>
      <w:widowControl/>
      <w:numPr>
        <w:numId w:val="13"/>
      </w:numPr>
      <w:tabs>
        <w:tab w:val="clear" w:pos="1304"/>
        <w:tab w:val="left" w:pos="1701"/>
      </w:tabs>
      <w:overflowPunct w:val="0"/>
      <w:autoSpaceDE w:val="0"/>
      <w:autoSpaceDN w:val="0"/>
      <w:adjustRightInd w:val="0"/>
      <w:spacing w:after="120"/>
      <w:ind w:left="1701" w:hanging="1701"/>
      <w:textAlignment w:val="baseline"/>
    </w:pPr>
    <w:rPr>
      <w:rFonts w:ascii="Arial" w:eastAsia="宋体" w:hAnsi="Arial" w:cs="Times New Roman"/>
      <w:b/>
      <w:bCs/>
      <w:kern w:val="0"/>
      <w:sz w:val="20"/>
      <w:szCs w:val="20"/>
    </w:rPr>
  </w:style>
  <w:style w:type="paragraph" w:customStyle="1" w:styleId="CharCharCharCharCharChar">
    <w:name w:val="Char Char Char Char Char Char"/>
    <w:semiHidden/>
    <w:qFormat/>
    <w:rsid w:val="00B02027"/>
    <w:pPr>
      <w:keepNext/>
      <w:tabs>
        <w:tab w:val="left" w:pos="567"/>
      </w:tabs>
      <w:autoSpaceDE w:val="0"/>
      <w:autoSpaceDN w:val="0"/>
      <w:adjustRightInd w:val="0"/>
      <w:spacing w:before="60" w:after="60"/>
      <w:jc w:val="both"/>
    </w:pPr>
    <w:rPr>
      <w:rFonts w:ascii="Arial" w:eastAsia="宋体" w:hAnsi="Arial" w:cs="Arial"/>
      <w:color w:val="0000FF"/>
      <w:sz w:val="20"/>
      <w:szCs w:val="20"/>
    </w:rPr>
  </w:style>
  <w:style w:type="paragraph" w:customStyle="1" w:styleId="H6">
    <w:name w:val="H6"/>
    <w:basedOn w:val="51"/>
    <w:next w:val="a1"/>
    <w:qFormat/>
    <w:rsid w:val="00B02027"/>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1"/>
    <w:qFormat/>
    <w:rsid w:val="00B02027"/>
    <w:pPr>
      <w:tabs>
        <w:tab w:val="left" w:pos="1701"/>
        <w:tab w:val="right" w:pos="9072"/>
        <w:tab w:val="right" w:pos="10206"/>
      </w:tabs>
    </w:pPr>
    <w:rPr>
      <w:rFonts w:ascii="Arial" w:eastAsia="Batang" w:hAnsi="Arial" w:cs="Times New Roman"/>
      <w:b/>
      <w:kern w:val="0"/>
      <w:sz w:val="18"/>
      <w:szCs w:val="20"/>
      <w:lang w:val="en-GB" w:eastAsia="en-US"/>
    </w:rPr>
  </w:style>
  <w:style w:type="paragraph" w:customStyle="1" w:styleId="CharCharCharCharCharCharCharCharCharChar">
    <w:name w:val="Char Char Char Char Char Char Char Char Char Char"/>
    <w:basedOn w:val="af1"/>
    <w:qFormat/>
    <w:rsid w:val="00B02027"/>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qFormat/>
    <w:rsid w:val="00B02027"/>
    <w:pPr>
      <w:keepNext/>
      <w:tabs>
        <w:tab w:val="left"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ecxmsonormal">
    <w:name w:val="ecxmsonormal"/>
    <w:basedOn w:val="a1"/>
    <w:qFormat/>
    <w:rsid w:val="00B02027"/>
    <w:pPr>
      <w:widowControl/>
      <w:spacing w:before="100" w:beforeAutospacing="1" w:after="100" w:afterAutospacing="1"/>
      <w:jc w:val="left"/>
    </w:pPr>
    <w:rPr>
      <w:rFonts w:ascii="宋体" w:eastAsia="宋体" w:hAnsi="宋体" w:cs="宋体"/>
      <w:kern w:val="0"/>
      <w:sz w:val="24"/>
      <w:szCs w:val="24"/>
    </w:rPr>
  </w:style>
  <w:style w:type="paragraph" w:customStyle="1" w:styleId="ecxmsobodytext">
    <w:name w:val="ecxmsobodytext"/>
    <w:basedOn w:val="a1"/>
    <w:qFormat/>
    <w:rsid w:val="00B02027"/>
    <w:pPr>
      <w:widowControl/>
      <w:spacing w:before="100" w:beforeAutospacing="1" w:after="100" w:afterAutospacing="1"/>
      <w:jc w:val="left"/>
    </w:pPr>
    <w:rPr>
      <w:rFonts w:ascii="宋体" w:eastAsia="宋体" w:hAnsi="宋体" w:cs="宋体"/>
      <w:kern w:val="0"/>
      <w:sz w:val="24"/>
      <w:szCs w:val="24"/>
    </w:rPr>
  </w:style>
  <w:style w:type="paragraph" w:customStyle="1" w:styleId="Char">
    <w:name w:val="Char"/>
    <w:semiHidden/>
    <w:qFormat/>
    <w:rsid w:val="00B02027"/>
    <w:pPr>
      <w:keepNext/>
      <w:tabs>
        <w:tab w:val="left"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MotorolaResponse1CharCharCharCharCharChar">
    <w:name w:val="Motorola Response1 Char Char Char Char Char Char"/>
    <w:next w:val="a1"/>
    <w:semiHidden/>
    <w:qFormat/>
    <w:rsid w:val="00B02027"/>
    <w:pPr>
      <w:keepNext/>
      <w:tabs>
        <w:tab w:val="left" w:pos="420"/>
      </w:tabs>
      <w:autoSpaceDE w:val="0"/>
      <w:autoSpaceDN w:val="0"/>
      <w:adjustRightInd w:val="0"/>
      <w:ind w:left="420" w:hanging="420"/>
      <w:jc w:val="both"/>
    </w:pPr>
    <w:rPr>
      <w:rFonts w:ascii="CG Times (WN)" w:eastAsia="Times New Roman" w:hAnsi="CG Times (WN)" w:cs="Times New Roman"/>
      <w:sz w:val="20"/>
      <w:szCs w:val="20"/>
      <w:lang w:val="en-GB"/>
    </w:rPr>
  </w:style>
  <w:style w:type="paragraph" w:customStyle="1" w:styleId="TF">
    <w:name w:val="TF"/>
    <w:basedOn w:val="TH"/>
    <w:qFormat/>
    <w:rsid w:val="00B02027"/>
    <w:pPr>
      <w:keepNext w:val="0"/>
      <w:spacing w:before="0" w:after="240"/>
    </w:pPr>
  </w:style>
  <w:style w:type="paragraph" w:customStyle="1" w:styleId="CharCharCharCharCharCharCharCharCharCharCharCharChar">
    <w:name w:val="Char Char Char Char Char Char Char Char Char Char Char Char Char"/>
    <w:basedOn w:val="af1"/>
    <w:qFormat/>
    <w:rsid w:val="00B02027"/>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1"/>
    <w:next w:val="a1"/>
    <w:qFormat/>
    <w:rsid w:val="00B02027"/>
    <w:pPr>
      <w:keepLines/>
      <w:widowControl/>
      <w:tabs>
        <w:tab w:val="center" w:pos="4536"/>
        <w:tab w:val="right" w:pos="9072"/>
      </w:tabs>
      <w:overflowPunct w:val="0"/>
      <w:autoSpaceDE w:val="0"/>
      <w:autoSpaceDN w:val="0"/>
      <w:adjustRightInd w:val="0"/>
      <w:spacing w:after="180"/>
      <w:jc w:val="left"/>
      <w:textAlignment w:val="baseline"/>
    </w:pPr>
    <w:rPr>
      <w:rFonts w:ascii="CG Times (WN)" w:eastAsia="Times New Roman" w:hAnsi="CG Times (WN)" w:cs="Times New Roman"/>
      <w:kern w:val="0"/>
      <w:sz w:val="20"/>
      <w:szCs w:val="20"/>
      <w:lang w:val="en-GB" w:eastAsia="en-GB"/>
    </w:rPr>
  </w:style>
  <w:style w:type="paragraph" w:customStyle="1" w:styleId="CharChar1CharChar">
    <w:name w:val="Char Char1 Char Char"/>
    <w:basedOn w:val="a1"/>
    <w:qFormat/>
    <w:rsid w:val="00B02027"/>
    <w:pPr>
      <w:widowControl/>
      <w:jc w:val="left"/>
    </w:pPr>
    <w:rPr>
      <w:rFonts w:ascii="Times" w:eastAsia="Times New Roman" w:hAnsi="Times" w:cs="Times New Roman"/>
      <w:kern w:val="0"/>
      <w:sz w:val="22"/>
      <w:szCs w:val="20"/>
      <w:lang w:eastAsia="en-US"/>
    </w:rPr>
  </w:style>
  <w:style w:type="paragraph" w:customStyle="1" w:styleId="1c">
    <w:name w:val="修订1"/>
    <w:uiPriority w:val="99"/>
    <w:unhideWhenUsed/>
    <w:qFormat/>
    <w:rsid w:val="00B02027"/>
    <w:rPr>
      <w:rFonts w:ascii="CG Times (WN)" w:eastAsia="Times New Roman" w:hAnsi="CG Times (WN)" w:cs="Times New Roman"/>
      <w:kern w:val="0"/>
      <w:sz w:val="20"/>
      <w:szCs w:val="24"/>
      <w:lang w:eastAsia="en-US"/>
    </w:rPr>
  </w:style>
  <w:style w:type="paragraph" w:customStyle="1" w:styleId="TdocHeading1">
    <w:name w:val="Tdoc_Heading_1"/>
    <w:basedOn w:val="10"/>
    <w:next w:val="a2"/>
    <w:qFormat/>
    <w:rsid w:val="00B02027"/>
    <w:pPr>
      <w:numPr>
        <w:numId w:val="14"/>
      </w:numPr>
      <w:tabs>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1"/>
    <w:qFormat/>
    <w:rsid w:val="00B02027"/>
    <w:pPr>
      <w:widowControl/>
      <w:spacing w:after="220"/>
      <w:jc w:val="left"/>
    </w:pPr>
    <w:rPr>
      <w:rFonts w:ascii="Arial" w:eastAsia="宋体" w:hAnsi="Arial" w:cs="Times New Roman"/>
      <w:kern w:val="0"/>
      <w:sz w:val="22"/>
      <w:szCs w:val="20"/>
      <w:lang w:eastAsia="en-US"/>
    </w:rPr>
  </w:style>
  <w:style w:type="paragraph" w:customStyle="1" w:styleId="FP">
    <w:name w:val="FP"/>
    <w:basedOn w:val="a1"/>
    <w:qFormat/>
    <w:rsid w:val="00B02027"/>
    <w:pPr>
      <w:widowControl/>
      <w:overflowPunct w:val="0"/>
      <w:autoSpaceDE w:val="0"/>
      <w:autoSpaceDN w:val="0"/>
      <w:adjustRightInd w:val="0"/>
      <w:jc w:val="left"/>
      <w:textAlignment w:val="baseline"/>
    </w:pPr>
    <w:rPr>
      <w:rFonts w:ascii="CG Times (WN)" w:eastAsia="MS Mincho" w:hAnsi="CG Times (WN)" w:cs="Times New Roman"/>
      <w:kern w:val="0"/>
      <w:sz w:val="20"/>
      <w:szCs w:val="20"/>
      <w:lang w:val="en-GB" w:eastAsia="en-US"/>
    </w:rPr>
  </w:style>
  <w:style w:type="character" w:customStyle="1" w:styleId="Char0">
    <w:name w:val="列出段落 Char"/>
    <w:uiPriority w:val="34"/>
    <w:qFormat/>
    <w:rsid w:val="00B02027"/>
    <w:rPr>
      <w:rFonts w:ascii="Times" w:hAnsi="Times"/>
      <w:szCs w:val="24"/>
      <w:lang w:val="en-GB"/>
    </w:rPr>
  </w:style>
  <w:style w:type="character" w:customStyle="1" w:styleId="Char2">
    <w:name w:val="批注文字 Char"/>
    <w:uiPriority w:val="99"/>
    <w:qFormat/>
    <w:rsid w:val="00B02027"/>
    <w:rPr>
      <w:rFonts w:ascii="Times" w:eastAsia="Batang" w:hAnsi="Times"/>
      <w:lang w:val="en-GB" w:eastAsia="en-US" w:bidi="ar-SA"/>
    </w:rPr>
  </w:style>
  <w:style w:type="character" w:customStyle="1" w:styleId="Char3">
    <w:name w:val="题注 Char"/>
    <w:qFormat/>
    <w:rsid w:val="00B02027"/>
    <w:rPr>
      <w:lang w:val="en-GB" w:eastAsia="en-US" w:bidi="ar-SA"/>
    </w:rPr>
  </w:style>
  <w:style w:type="character" w:customStyle="1" w:styleId="Char10">
    <w:name w:val="列出段落 Char1"/>
    <w:uiPriority w:val="34"/>
    <w:qFormat/>
    <w:locked/>
    <w:rsid w:val="00B02027"/>
    <w:rPr>
      <w:rFonts w:ascii="Calibri" w:hAnsi="Calibri"/>
      <w:kern w:val="2"/>
      <w:sz w:val="21"/>
      <w:szCs w:val="22"/>
    </w:rPr>
  </w:style>
  <w:style w:type="paragraph" w:customStyle="1" w:styleId="LD">
    <w:name w:val="LD"/>
    <w:qFormat/>
    <w:rsid w:val="00B02027"/>
    <w:pPr>
      <w:keepNext/>
      <w:keepLines/>
      <w:spacing w:line="180" w:lineRule="exact"/>
    </w:pPr>
    <w:rPr>
      <w:rFonts w:ascii="Courier New" w:eastAsia="宋体" w:hAnsi="Courier New" w:cs="Times New Roman"/>
      <w:kern w:val="0"/>
      <w:sz w:val="20"/>
      <w:szCs w:val="20"/>
      <w:lang w:val="en-GB" w:eastAsia="en-US"/>
    </w:rPr>
  </w:style>
  <w:style w:type="character" w:customStyle="1" w:styleId="B1Char">
    <w:name w:val="B1 Char"/>
    <w:qFormat/>
    <w:rsid w:val="00B02027"/>
    <w:rPr>
      <w:lang w:val="en-GB"/>
    </w:rPr>
  </w:style>
  <w:style w:type="paragraph" w:customStyle="1" w:styleId="1">
    <w:name w:val="样式1"/>
    <w:basedOn w:val="a1"/>
    <w:qFormat/>
    <w:rsid w:val="00B02027"/>
    <w:pPr>
      <w:keepNext/>
      <w:keepLines/>
      <w:widowControl/>
      <w:numPr>
        <w:numId w:val="15"/>
      </w:numPr>
      <w:overflowPunct w:val="0"/>
      <w:autoSpaceDE w:val="0"/>
      <w:autoSpaceDN w:val="0"/>
      <w:adjustRightInd w:val="0"/>
      <w:jc w:val="left"/>
      <w:textAlignment w:val="baseline"/>
    </w:pPr>
    <w:rPr>
      <w:rFonts w:ascii="Arial" w:eastAsia="MS Mincho" w:hAnsi="Arial" w:cs="Times New Roman"/>
      <w:kern w:val="0"/>
      <w:sz w:val="18"/>
      <w:szCs w:val="20"/>
      <w:lang w:val="zh-CN" w:eastAsia="ja-JP"/>
    </w:rPr>
  </w:style>
  <w:style w:type="character" w:customStyle="1" w:styleId="1d">
    <w:name w:val="未处理的提及1"/>
    <w:uiPriority w:val="99"/>
    <w:semiHidden/>
    <w:unhideWhenUsed/>
    <w:qFormat/>
    <w:rsid w:val="00B02027"/>
    <w:rPr>
      <w:color w:val="605E5C"/>
      <w:shd w:val="clear" w:color="auto" w:fill="E1DFDD"/>
    </w:rPr>
  </w:style>
  <w:style w:type="character" w:customStyle="1" w:styleId="Char4">
    <w:name w:val="页眉 Char"/>
    <w:qFormat/>
    <w:rsid w:val="00B02027"/>
    <w:rPr>
      <w:rFonts w:ascii="Arial" w:eastAsia="MS Mincho" w:hAnsi="Arial"/>
      <w:b/>
      <w:szCs w:val="24"/>
      <w:lang w:val="en-US" w:eastAsia="en-US" w:bidi="ar-SA"/>
    </w:rPr>
  </w:style>
  <w:style w:type="paragraph" w:customStyle="1" w:styleId="Comments">
    <w:name w:val="Comments"/>
    <w:basedOn w:val="a1"/>
    <w:link w:val="CommentsChar"/>
    <w:qFormat/>
    <w:rsid w:val="00B02027"/>
    <w:pPr>
      <w:widowControl/>
      <w:spacing w:before="40"/>
      <w:jc w:val="left"/>
    </w:pPr>
    <w:rPr>
      <w:rFonts w:ascii="Arial" w:eastAsia="MS Mincho" w:hAnsi="Arial" w:cs="Times New Roman"/>
      <w:i/>
      <w:kern w:val="0"/>
      <w:sz w:val="18"/>
      <w:szCs w:val="24"/>
      <w:lang w:val="en-GB" w:eastAsia="en-GB"/>
    </w:rPr>
  </w:style>
  <w:style w:type="character" w:customStyle="1" w:styleId="CommentsChar">
    <w:name w:val="Comments Char"/>
    <w:link w:val="Comments"/>
    <w:qFormat/>
    <w:rsid w:val="00B02027"/>
    <w:rPr>
      <w:rFonts w:ascii="Arial" w:eastAsia="MS Mincho" w:hAnsi="Arial" w:cs="Times New Roman"/>
      <w:i/>
      <w:kern w:val="0"/>
      <w:sz w:val="18"/>
      <w:szCs w:val="24"/>
      <w:lang w:val="en-GB" w:eastAsia="en-GB"/>
    </w:rPr>
  </w:style>
  <w:style w:type="paragraph" w:customStyle="1" w:styleId="ZT">
    <w:name w:val="ZT"/>
    <w:qFormat/>
    <w:rsid w:val="00B0202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kern w:val="0"/>
      <w:sz w:val="34"/>
      <w:szCs w:val="20"/>
      <w:lang w:val="en-GB" w:eastAsia="ja-JP"/>
    </w:rPr>
  </w:style>
  <w:style w:type="paragraph" w:customStyle="1" w:styleId="Doc-text2">
    <w:name w:val="Doc-text2"/>
    <w:basedOn w:val="a1"/>
    <w:link w:val="Doc-text2Char"/>
    <w:qFormat/>
    <w:rsid w:val="00B02027"/>
    <w:pPr>
      <w:widowControl/>
      <w:tabs>
        <w:tab w:val="left" w:pos="1622"/>
      </w:tabs>
      <w:ind w:left="1622" w:hanging="363"/>
      <w:jc w:val="left"/>
    </w:pPr>
    <w:rPr>
      <w:rFonts w:ascii="Arial" w:eastAsia="MS Mincho" w:hAnsi="Arial" w:cs="Times New Roman"/>
      <w:kern w:val="0"/>
      <w:sz w:val="20"/>
      <w:szCs w:val="24"/>
      <w:lang w:val="en-GB" w:eastAsia="en-GB"/>
    </w:rPr>
  </w:style>
  <w:style w:type="character" w:customStyle="1" w:styleId="Doc-text2Char">
    <w:name w:val="Doc-text2 Char"/>
    <w:link w:val="Doc-text2"/>
    <w:qFormat/>
    <w:rsid w:val="00B02027"/>
    <w:rPr>
      <w:rFonts w:ascii="Arial" w:eastAsia="MS Mincho" w:hAnsi="Arial" w:cs="Times New Roman"/>
      <w:kern w:val="0"/>
      <w:sz w:val="20"/>
      <w:szCs w:val="24"/>
      <w:lang w:val="en-GB" w:eastAsia="en-GB"/>
    </w:rPr>
  </w:style>
  <w:style w:type="table" w:customStyle="1" w:styleId="5-51">
    <w:name w:val="网格表 5 深色 - 着色 51"/>
    <w:basedOn w:val="a4"/>
    <w:uiPriority w:val="50"/>
    <w:qFormat/>
    <w:rsid w:val="00B02027"/>
    <w:rPr>
      <w:rFonts w:ascii="Times New Roman" w:eastAsia="宋体" w:hAnsi="Times New Roman" w:cs="Times New Roman"/>
      <w:kern w:val="0"/>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4-51">
    <w:name w:val="网格表 4 - 着色 51"/>
    <w:basedOn w:val="a4"/>
    <w:uiPriority w:val="49"/>
    <w:qFormat/>
    <w:rsid w:val="00B02027"/>
    <w:rPr>
      <w:rFonts w:ascii="Times New Roman" w:eastAsia="宋体" w:hAnsi="Times New Roman" w:cs="Times New Roman"/>
      <w:kern w:val="0"/>
      <w:sz w:val="20"/>
      <w:szCs w:val="20"/>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Agreement">
    <w:name w:val="Agreement"/>
    <w:basedOn w:val="a1"/>
    <w:next w:val="Doc-text2"/>
    <w:qFormat/>
    <w:rsid w:val="00B02027"/>
    <w:pPr>
      <w:widowControl/>
      <w:numPr>
        <w:numId w:val="16"/>
      </w:numPr>
      <w:spacing w:before="60"/>
      <w:jc w:val="left"/>
    </w:pPr>
    <w:rPr>
      <w:rFonts w:ascii="Arial" w:eastAsia="MS Mincho" w:hAnsi="Arial" w:cs="Times New Roman"/>
      <w:b/>
      <w:kern w:val="0"/>
      <w:sz w:val="20"/>
      <w:szCs w:val="24"/>
      <w:lang w:val="en-GB" w:eastAsia="en-GB"/>
    </w:rPr>
  </w:style>
  <w:style w:type="table" w:customStyle="1" w:styleId="1e">
    <w:name w:val="网格型1"/>
    <w:basedOn w:val="a4"/>
    <w:uiPriority w:val="39"/>
    <w:qFormat/>
    <w:rsid w:val="00B02027"/>
    <w:rPr>
      <w:rFonts w:ascii="Times New Roman" w:eastAsia="PMingLiU"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qFormat/>
    <w:rsid w:val="00B02027"/>
    <w:rPr>
      <w:rFonts w:ascii="Arial" w:hAnsi="Arial"/>
      <w:sz w:val="18"/>
      <w:lang w:val="en-GB" w:eastAsia="en-US"/>
    </w:rPr>
  </w:style>
  <w:style w:type="table" w:customStyle="1" w:styleId="TableGrid2">
    <w:name w:val="TableGrid2"/>
    <w:basedOn w:val="a4"/>
    <w:uiPriority w:val="99"/>
    <w:qFormat/>
    <w:rsid w:val="00B02027"/>
    <w:rPr>
      <w:rFonts w:ascii="Times New Roman" w:eastAsia="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uiPriority w:val="59"/>
    <w:qFormat/>
    <w:rsid w:val="00B0202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4"/>
    <w:qFormat/>
    <w:rsid w:val="00B0202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网格型2"/>
    <w:basedOn w:val="a4"/>
    <w:qFormat/>
    <w:rsid w:val="00B0202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网格型3"/>
    <w:basedOn w:val="a4"/>
    <w:uiPriority w:val="59"/>
    <w:qFormat/>
    <w:rsid w:val="00B02027"/>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2"/>
    <w:next w:val="a2"/>
    <w:link w:val="BodyTextfirstgraphChar"/>
    <w:qFormat/>
    <w:rsid w:val="00B02027"/>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qFormat/>
    <w:rsid w:val="00B02027"/>
    <w:rPr>
      <w:rFonts w:ascii="Times New Roman" w:eastAsia="Batang" w:hAnsi="Times New Roman" w:cs="Times New Roman"/>
      <w:kern w:val="0"/>
      <w:sz w:val="24"/>
      <w:szCs w:val="24"/>
      <w:lang w:eastAsia="en-US"/>
    </w:rPr>
  </w:style>
  <w:style w:type="paragraph" w:customStyle="1" w:styleId="1f">
    <w:name w:val="正文1"/>
    <w:qFormat/>
    <w:rsid w:val="00B02027"/>
    <w:pPr>
      <w:spacing w:before="100" w:beforeAutospacing="1" w:after="180"/>
      <w:jc w:val="both"/>
    </w:pPr>
    <w:rPr>
      <w:rFonts w:ascii="Times New Roman" w:eastAsia="宋体" w:hAnsi="Times New Roman" w:cs="Times New Roman"/>
      <w:kern w:val="0"/>
      <w:sz w:val="24"/>
      <w:szCs w:val="24"/>
    </w:rPr>
  </w:style>
  <w:style w:type="character" w:customStyle="1" w:styleId="CaptionChar1">
    <w:name w:val="Caption Char1"/>
    <w:qFormat/>
    <w:rsid w:val="00B02027"/>
    <w:rPr>
      <w:rFonts w:ascii="Times New Roman" w:eastAsia="等线" w:hAnsi="Times New Roman" w:cs="Times New Roman"/>
      <w:i/>
      <w:iCs/>
      <w:color w:val="44546A"/>
      <w:sz w:val="18"/>
      <w:szCs w:val="18"/>
      <w:lang w:val="en-GB" w:eastAsia="en-US"/>
    </w:rPr>
  </w:style>
  <w:style w:type="paragraph" w:customStyle="1" w:styleId="2e">
    <w:name w:val="正文2"/>
    <w:qFormat/>
    <w:rsid w:val="00B02027"/>
    <w:pPr>
      <w:widowControl w:val="0"/>
      <w:jc w:val="both"/>
    </w:pPr>
    <w:rPr>
      <w:rFonts w:ascii="等线" w:eastAsia="等线" w:hAnsi="等线" w:cs="Times New Roman"/>
      <w:szCs w:val="21"/>
    </w:rPr>
  </w:style>
  <w:style w:type="table" w:customStyle="1" w:styleId="46">
    <w:name w:val="网格型4"/>
    <w:basedOn w:val="a4"/>
    <w:qFormat/>
    <w:rsid w:val="00B02027"/>
    <w:rPr>
      <w:rFonts w:ascii="Times New Roman" w:eastAsia="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b">
    <w:name w:val="正文3"/>
    <w:qFormat/>
    <w:rsid w:val="00B02027"/>
    <w:rPr>
      <w:rFonts w:ascii="Calibri" w:eastAsia="宋体" w:hAnsi="Calibri" w:cs="Times New Roman"/>
      <w:kern w:val="0"/>
      <w:sz w:val="24"/>
      <w:szCs w:val="24"/>
    </w:rPr>
  </w:style>
  <w:style w:type="character" w:customStyle="1" w:styleId="ZGSM">
    <w:name w:val="ZGSM"/>
    <w:qFormat/>
    <w:rsid w:val="00B02027"/>
  </w:style>
  <w:style w:type="paragraph" w:customStyle="1" w:styleId="ZD">
    <w:name w:val="ZD"/>
    <w:qFormat/>
    <w:rsid w:val="00B02027"/>
    <w:pPr>
      <w:framePr w:wrap="notBeside" w:vAnchor="page" w:hAnchor="margin" w:y="15764"/>
      <w:widowControl w:val="0"/>
    </w:pPr>
    <w:rPr>
      <w:rFonts w:ascii="Arial" w:eastAsia="MS Mincho" w:hAnsi="Arial" w:cs="Times New Roman"/>
      <w:kern w:val="0"/>
      <w:sz w:val="32"/>
      <w:szCs w:val="20"/>
      <w:lang w:val="en-GB" w:eastAsia="en-US"/>
    </w:rPr>
  </w:style>
  <w:style w:type="paragraph" w:customStyle="1" w:styleId="TT">
    <w:name w:val="TT"/>
    <w:basedOn w:val="10"/>
    <w:next w:val="a1"/>
    <w:qFormat/>
    <w:rsid w:val="00B02027"/>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qFormat/>
    <w:rsid w:val="00B02027"/>
    <w:pPr>
      <w:keepNext/>
      <w:spacing w:after="0"/>
    </w:pPr>
    <w:rPr>
      <w:rFonts w:ascii="Arial" w:hAnsi="Arial"/>
      <w:sz w:val="18"/>
    </w:rPr>
  </w:style>
  <w:style w:type="paragraph" w:customStyle="1" w:styleId="NO">
    <w:name w:val="NO"/>
    <w:basedOn w:val="a1"/>
    <w:qFormat/>
    <w:rsid w:val="00B02027"/>
    <w:pPr>
      <w:keepLines/>
      <w:widowControl/>
      <w:spacing w:after="180"/>
      <w:ind w:left="1135" w:hanging="851"/>
      <w:jc w:val="left"/>
    </w:pPr>
    <w:rPr>
      <w:rFonts w:ascii="Times New Roman" w:eastAsia="MS Mincho" w:hAnsi="Times New Roman" w:cs="Times New Roman"/>
      <w:kern w:val="0"/>
      <w:sz w:val="20"/>
      <w:szCs w:val="20"/>
      <w:lang w:val="en-GB" w:eastAsia="en-US"/>
    </w:rPr>
  </w:style>
  <w:style w:type="paragraph" w:customStyle="1" w:styleId="PL">
    <w:name w:val="PL"/>
    <w:qFormat/>
    <w:rsid w:val="00B020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cs="Times New Roman"/>
      <w:kern w:val="0"/>
      <w:sz w:val="16"/>
      <w:szCs w:val="20"/>
      <w:lang w:val="en-GB" w:eastAsia="en-US"/>
    </w:rPr>
  </w:style>
  <w:style w:type="paragraph" w:customStyle="1" w:styleId="TAR">
    <w:name w:val="TAR"/>
    <w:basedOn w:val="TAL"/>
    <w:qFormat/>
    <w:rsid w:val="00B02027"/>
    <w:pPr>
      <w:jc w:val="right"/>
    </w:pPr>
    <w:rPr>
      <w:rFonts w:eastAsia="MS Mincho"/>
    </w:rPr>
  </w:style>
  <w:style w:type="paragraph" w:customStyle="1" w:styleId="EX">
    <w:name w:val="EX"/>
    <w:basedOn w:val="a1"/>
    <w:qFormat/>
    <w:rsid w:val="00B02027"/>
    <w:pPr>
      <w:keepLines/>
      <w:widowControl/>
      <w:spacing w:after="180"/>
      <w:ind w:left="1702" w:hanging="1418"/>
      <w:jc w:val="left"/>
    </w:pPr>
    <w:rPr>
      <w:rFonts w:ascii="Times New Roman" w:eastAsia="MS Mincho" w:hAnsi="Times New Roman" w:cs="Times New Roman"/>
      <w:kern w:val="0"/>
      <w:sz w:val="20"/>
      <w:szCs w:val="20"/>
      <w:lang w:val="en-GB" w:eastAsia="en-US"/>
    </w:rPr>
  </w:style>
  <w:style w:type="paragraph" w:customStyle="1" w:styleId="NW">
    <w:name w:val="NW"/>
    <w:basedOn w:val="NO"/>
    <w:qFormat/>
    <w:rsid w:val="00B02027"/>
    <w:pPr>
      <w:spacing w:after="0"/>
    </w:pPr>
  </w:style>
  <w:style w:type="paragraph" w:customStyle="1" w:styleId="EW">
    <w:name w:val="EW"/>
    <w:basedOn w:val="EX"/>
    <w:qFormat/>
    <w:rsid w:val="00B02027"/>
    <w:pPr>
      <w:spacing w:after="0"/>
    </w:pPr>
  </w:style>
  <w:style w:type="paragraph" w:customStyle="1" w:styleId="EditorsNote">
    <w:name w:val="Editor's Note"/>
    <w:basedOn w:val="NO"/>
    <w:qFormat/>
    <w:rsid w:val="00B02027"/>
    <w:pPr>
      <w:ind w:left="1418" w:hanging="1134"/>
    </w:pPr>
    <w:rPr>
      <w:color w:val="FF0000"/>
    </w:rPr>
  </w:style>
  <w:style w:type="paragraph" w:customStyle="1" w:styleId="ZA">
    <w:name w:val="ZA"/>
    <w:qFormat/>
    <w:rsid w:val="00B02027"/>
    <w:pPr>
      <w:keepNext/>
      <w:framePr w:w="10206" w:h="794" w:hRule="exact" w:wrap="notBeside" w:vAnchor="page" w:hAnchor="margin" w:y="1135"/>
      <w:widowControl w:val="0"/>
      <w:pBdr>
        <w:bottom w:val="single" w:sz="12" w:space="1" w:color="auto"/>
      </w:pBdr>
      <w:jc w:val="right"/>
    </w:pPr>
    <w:rPr>
      <w:rFonts w:ascii="Arial" w:eastAsia="MS Mincho" w:hAnsi="Arial" w:cs="Times New Roman"/>
      <w:kern w:val="0"/>
      <w:sz w:val="40"/>
      <w:szCs w:val="20"/>
      <w:lang w:val="en-GB" w:eastAsia="en-US"/>
    </w:rPr>
  </w:style>
  <w:style w:type="paragraph" w:customStyle="1" w:styleId="ZB">
    <w:name w:val="ZB"/>
    <w:qFormat/>
    <w:rsid w:val="00B02027"/>
    <w:pPr>
      <w:keepNext/>
      <w:framePr w:w="10206" w:h="284" w:hRule="exact" w:wrap="notBeside" w:vAnchor="page" w:hAnchor="margin" w:y="1986"/>
      <w:widowControl w:val="0"/>
      <w:ind w:right="28"/>
      <w:jc w:val="right"/>
    </w:pPr>
    <w:rPr>
      <w:rFonts w:ascii="Arial" w:eastAsia="MS Mincho" w:hAnsi="Arial" w:cs="Times New Roman"/>
      <w:i/>
      <w:kern w:val="0"/>
      <w:sz w:val="20"/>
      <w:szCs w:val="20"/>
      <w:lang w:val="en-GB" w:eastAsia="en-US"/>
    </w:rPr>
  </w:style>
  <w:style w:type="paragraph" w:customStyle="1" w:styleId="ZU">
    <w:name w:val="ZU"/>
    <w:qFormat/>
    <w:rsid w:val="00B02027"/>
    <w:pPr>
      <w:keepNext/>
      <w:framePr w:w="10206" w:wrap="notBeside" w:vAnchor="page" w:hAnchor="margin" w:y="6238"/>
      <w:widowControl w:val="0"/>
      <w:pBdr>
        <w:top w:val="single" w:sz="12" w:space="1" w:color="auto"/>
      </w:pBdr>
      <w:jc w:val="right"/>
    </w:pPr>
    <w:rPr>
      <w:rFonts w:ascii="Arial" w:eastAsia="MS Mincho" w:hAnsi="Arial" w:cs="Times New Roman"/>
      <w:kern w:val="0"/>
      <w:sz w:val="20"/>
      <w:szCs w:val="20"/>
      <w:lang w:val="en-GB" w:eastAsia="en-US"/>
    </w:rPr>
  </w:style>
  <w:style w:type="paragraph" w:customStyle="1" w:styleId="TAN">
    <w:name w:val="TAN"/>
    <w:basedOn w:val="TAL"/>
    <w:link w:val="TANChar"/>
    <w:qFormat/>
    <w:rsid w:val="00B02027"/>
    <w:pPr>
      <w:ind w:left="851" w:hanging="851"/>
    </w:pPr>
    <w:rPr>
      <w:rFonts w:eastAsia="MS Mincho"/>
    </w:rPr>
  </w:style>
  <w:style w:type="paragraph" w:customStyle="1" w:styleId="ZH">
    <w:name w:val="ZH"/>
    <w:qFormat/>
    <w:rsid w:val="00B02027"/>
    <w:pPr>
      <w:framePr w:wrap="notBeside" w:vAnchor="page" w:hAnchor="margin" w:xAlign="center" w:y="6805"/>
      <w:widowControl w:val="0"/>
    </w:pPr>
    <w:rPr>
      <w:rFonts w:ascii="Arial" w:eastAsia="MS Mincho" w:hAnsi="Arial" w:cs="Times New Roman"/>
      <w:kern w:val="0"/>
      <w:sz w:val="20"/>
      <w:szCs w:val="20"/>
      <w:lang w:val="en-GB" w:eastAsia="en-US"/>
    </w:rPr>
  </w:style>
  <w:style w:type="paragraph" w:customStyle="1" w:styleId="ZG">
    <w:name w:val="ZG"/>
    <w:qFormat/>
    <w:rsid w:val="00B02027"/>
    <w:pPr>
      <w:framePr w:wrap="notBeside" w:vAnchor="page" w:hAnchor="margin" w:xAlign="right" w:y="6805"/>
      <w:widowControl w:val="0"/>
      <w:jc w:val="right"/>
    </w:pPr>
    <w:rPr>
      <w:rFonts w:ascii="Arial" w:eastAsia="MS Mincho" w:hAnsi="Arial" w:cs="Times New Roman"/>
      <w:kern w:val="0"/>
      <w:sz w:val="20"/>
      <w:szCs w:val="20"/>
      <w:lang w:val="en-GB" w:eastAsia="en-US"/>
    </w:rPr>
  </w:style>
  <w:style w:type="paragraph" w:customStyle="1" w:styleId="B3">
    <w:name w:val="B3"/>
    <w:basedOn w:val="a1"/>
    <w:qFormat/>
    <w:rsid w:val="00B02027"/>
    <w:pPr>
      <w:widowControl/>
      <w:spacing w:after="180"/>
      <w:ind w:left="1135" w:hanging="284"/>
      <w:jc w:val="left"/>
    </w:pPr>
    <w:rPr>
      <w:rFonts w:ascii="Times New Roman" w:eastAsia="MS Mincho" w:hAnsi="Times New Roman" w:cs="Times New Roman"/>
      <w:kern w:val="0"/>
      <w:sz w:val="20"/>
      <w:szCs w:val="20"/>
      <w:lang w:val="en-GB" w:eastAsia="en-US"/>
    </w:rPr>
  </w:style>
  <w:style w:type="paragraph" w:customStyle="1" w:styleId="B4">
    <w:name w:val="B4"/>
    <w:basedOn w:val="a1"/>
    <w:qFormat/>
    <w:rsid w:val="00B02027"/>
    <w:pPr>
      <w:widowControl/>
      <w:spacing w:after="180"/>
      <w:ind w:left="1418" w:hanging="284"/>
      <w:jc w:val="left"/>
    </w:pPr>
    <w:rPr>
      <w:rFonts w:ascii="Times New Roman" w:eastAsia="MS Mincho" w:hAnsi="Times New Roman" w:cs="Times New Roman"/>
      <w:kern w:val="0"/>
      <w:sz w:val="20"/>
      <w:szCs w:val="20"/>
      <w:lang w:val="en-GB" w:eastAsia="en-US"/>
    </w:rPr>
  </w:style>
  <w:style w:type="paragraph" w:customStyle="1" w:styleId="B5">
    <w:name w:val="B5"/>
    <w:basedOn w:val="a1"/>
    <w:qFormat/>
    <w:rsid w:val="00B02027"/>
    <w:pPr>
      <w:widowControl/>
      <w:spacing w:after="180"/>
      <w:ind w:left="1702" w:hanging="284"/>
      <w:jc w:val="left"/>
    </w:pPr>
    <w:rPr>
      <w:rFonts w:ascii="Times New Roman" w:eastAsia="MS Mincho" w:hAnsi="Times New Roman" w:cs="Times New Roman"/>
      <w:kern w:val="0"/>
      <w:sz w:val="20"/>
      <w:szCs w:val="20"/>
      <w:lang w:val="en-GB" w:eastAsia="en-US"/>
    </w:rPr>
  </w:style>
  <w:style w:type="paragraph" w:customStyle="1" w:styleId="ZTD">
    <w:name w:val="ZTD"/>
    <w:basedOn w:val="ZB"/>
    <w:qFormat/>
    <w:rsid w:val="00B02027"/>
    <w:pPr>
      <w:framePr w:hRule="auto" w:wrap="notBeside" w:y="852"/>
    </w:pPr>
    <w:rPr>
      <w:i w:val="0"/>
      <w:sz w:val="40"/>
    </w:rPr>
  </w:style>
  <w:style w:type="paragraph" w:customStyle="1" w:styleId="ZV">
    <w:name w:val="ZV"/>
    <w:basedOn w:val="ZU"/>
    <w:qFormat/>
    <w:rsid w:val="00B02027"/>
    <w:pPr>
      <w:framePr w:wrap="notBeside" w:y="16161"/>
    </w:pPr>
  </w:style>
  <w:style w:type="paragraph" w:customStyle="1" w:styleId="TAJ">
    <w:name w:val="TAJ"/>
    <w:basedOn w:val="TH"/>
    <w:qFormat/>
    <w:rsid w:val="00B02027"/>
    <w:rPr>
      <w:rFonts w:eastAsia="MS Mincho"/>
    </w:rPr>
  </w:style>
  <w:style w:type="paragraph" w:customStyle="1" w:styleId="Guidance">
    <w:name w:val="Guidance"/>
    <w:basedOn w:val="a1"/>
    <w:qFormat/>
    <w:rsid w:val="00B02027"/>
    <w:pPr>
      <w:widowControl/>
      <w:spacing w:after="180"/>
      <w:jc w:val="left"/>
    </w:pPr>
    <w:rPr>
      <w:rFonts w:ascii="Times New Roman" w:eastAsia="MS Mincho" w:hAnsi="Times New Roman" w:cs="Times New Roman"/>
      <w:i/>
      <w:color w:val="0000FF"/>
      <w:kern w:val="0"/>
      <w:sz w:val="20"/>
      <w:szCs w:val="20"/>
      <w:lang w:val="en-GB" w:eastAsia="en-US"/>
    </w:rPr>
  </w:style>
  <w:style w:type="table" w:customStyle="1" w:styleId="56">
    <w:name w:val="网格型5"/>
    <w:basedOn w:val="a4"/>
    <w:qFormat/>
    <w:rsid w:val="00B02027"/>
    <w:rPr>
      <w:rFonts w:ascii="Times New Roman" w:eastAsia="MS Mincho"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
    <w:name w:val="未处理的提及2"/>
    <w:uiPriority w:val="99"/>
    <w:semiHidden/>
    <w:unhideWhenUsed/>
    <w:qFormat/>
    <w:rsid w:val="00B02027"/>
    <w:rPr>
      <w:color w:val="605E5C"/>
      <w:shd w:val="clear" w:color="auto" w:fill="E1DFDD"/>
    </w:rPr>
  </w:style>
  <w:style w:type="paragraph" w:customStyle="1" w:styleId="1f0">
    <w:name w:val="书目1"/>
    <w:basedOn w:val="a1"/>
    <w:next w:val="a1"/>
    <w:uiPriority w:val="37"/>
    <w:semiHidden/>
    <w:unhideWhenUsed/>
    <w:qFormat/>
    <w:rsid w:val="00B02027"/>
    <w:pPr>
      <w:widowControl/>
      <w:spacing w:after="180"/>
      <w:jc w:val="left"/>
    </w:pPr>
    <w:rPr>
      <w:rFonts w:ascii="Times New Roman" w:eastAsia="MS Mincho" w:hAnsi="Times New Roman" w:cs="Times New Roman"/>
      <w:kern w:val="0"/>
      <w:sz w:val="20"/>
      <w:szCs w:val="20"/>
      <w:lang w:val="en-GB" w:eastAsia="en-US"/>
    </w:rPr>
  </w:style>
  <w:style w:type="paragraph" w:customStyle="1" w:styleId="1f1">
    <w:name w:val="文本块1"/>
    <w:basedOn w:val="a1"/>
    <w:next w:val="afd"/>
    <w:qFormat/>
    <w:rsid w:val="00B02027"/>
    <w:pPr>
      <w:widowControl/>
      <w:pBdr>
        <w:top w:val="single" w:sz="2" w:space="10" w:color="4472C4"/>
        <w:left w:val="single" w:sz="2" w:space="10" w:color="4472C4"/>
        <w:bottom w:val="single" w:sz="2" w:space="10" w:color="4472C4"/>
        <w:right w:val="single" w:sz="2" w:space="10" w:color="4472C4"/>
      </w:pBdr>
      <w:spacing w:after="180"/>
      <w:ind w:left="1152" w:right="1152"/>
      <w:jc w:val="left"/>
    </w:pPr>
    <w:rPr>
      <w:rFonts w:ascii="Calibri" w:eastAsia="Yu Mincho" w:hAnsi="Calibri" w:cs="Times New Roman"/>
      <w:i/>
      <w:iCs/>
      <w:color w:val="4472C4"/>
      <w:kern w:val="0"/>
      <w:sz w:val="20"/>
      <w:szCs w:val="20"/>
      <w:lang w:val="en-GB" w:eastAsia="en-US"/>
    </w:rPr>
  </w:style>
  <w:style w:type="paragraph" w:customStyle="1" w:styleId="1f2">
    <w:name w:val="索引标题1"/>
    <w:basedOn w:val="a1"/>
    <w:next w:val="1a"/>
    <w:qFormat/>
    <w:rsid w:val="00B02027"/>
    <w:pPr>
      <w:widowControl/>
      <w:spacing w:after="180"/>
      <w:jc w:val="left"/>
    </w:pPr>
    <w:rPr>
      <w:rFonts w:ascii="Calibri Light" w:eastAsia="Yu Gothic Light" w:hAnsi="Calibri Light" w:cs="Times New Roman"/>
      <w:b/>
      <w:bCs/>
      <w:kern w:val="0"/>
      <w:sz w:val="20"/>
      <w:szCs w:val="20"/>
      <w:lang w:val="en-GB" w:eastAsia="en-US"/>
    </w:rPr>
  </w:style>
  <w:style w:type="paragraph" w:customStyle="1" w:styleId="1f3">
    <w:name w:val="明显引用1"/>
    <w:basedOn w:val="a1"/>
    <w:next w:val="a1"/>
    <w:uiPriority w:val="30"/>
    <w:qFormat/>
    <w:rsid w:val="00B02027"/>
    <w:pPr>
      <w:widowControl/>
      <w:pBdr>
        <w:top w:val="single" w:sz="4" w:space="10" w:color="4472C4"/>
        <w:bottom w:val="single" w:sz="4" w:space="10" w:color="4472C4"/>
      </w:pBdr>
      <w:spacing w:before="360" w:after="360"/>
      <w:ind w:left="864" w:right="864"/>
      <w:jc w:val="center"/>
    </w:pPr>
    <w:rPr>
      <w:rFonts w:ascii="Times New Roman" w:eastAsia="MS Mincho" w:hAnsi="Times New Roman" w:cs="Times New Roman"/>
      <w:i/>
      <w:iCs/>
      <w:color w:val="4472C4"/>
      <w:kern w:val="0"/>
      <w:sz w:val="20"/>
      <w:szCs w:val="20"/>
      <w:lang w:val="en-GB" w:eastAsia="en-US"/>
    </w:rPr>
  </w:style>
  <w:style w:type="character" w:customStyle="1" w:styleId="affff1">
    <w:name w:val="明显引用 字符"/>
    <w:basedOn w:val="a3"/>
    <w:link w:val="affff2"/>
    <w:uiPriority w:val="30"/>
    <w:qFormat/>
    <w:rsid w:val="00B02027"/>
    <w:rPr>
      <w:i/>
      <w:iCs/>
      <w:color w:val="4472C4"/>
      <w:lang w:eastAsia="en-US"/>
    </w:rPr>
  </w:style>
  <w:style w:type="paragraph" w:customStyle="1" w:styleId="2f0">
    <w:name w:val="明显引用2"/>
    <w:basedOn w:val="a1"/>
    <w:next w:val="a1"/>
    <w:uiPriority w:val="30"/>
    <w:qFormat/>
    <w:rsid w:val="00B02027"/>
    <w:pPr>
      <w:widowControl/>
      <w:pBdr>
        <w:top w:val="single" w:sz="4" w:space="10" w:color="4472C4"/>
        <w:bottom w:val="single" w:sz="4" w:space="10" w:color="4472C4"/>
      </w:pBdr>
      <w:spacing w:before="360" w:after="360"/>
      <w:ind w:left="864" w:right="864"/>
      <w:jc w:val="center"/>
    </w:pPr>
    <w:rPr>
      <w:rFonts w:ascii="CG Times (WN)" w:eastAsia="宋体" w:hAnsi="CG Times (WN)" w:cs="Times New Roman"/>
      <w:i/>
      <w:iCs/>
      <w:color w:val="4472C4"/>
      <w:kern w:val="0"/>
      <w:sz w:val="20"/>
      <w:szCs w:val="20"/>
      <w:lang w:eastAsia="en-US"/>
    </w:rPr>
  </w:style>
  <w:style w:type="character" w:customStyle="1" w:styleId="affff3">
    <w:name w:val="信息标题 字符"/>
    <w:basedOn w:val="a3"/>
    <w:qFormat/>
    <w:rsid w:val="00B02027"/>
    <w:rPr>
      <w:rFonts w:ascii="Calibri Light" w:eastAsia="Yu Gothic Light" w:hAnsi="Calibri Light"/>
      <w:sz w:val="24"/>
      <w:szCs w:val="24"/>
      <w:shd w:val="pct20" w:color="auto" w:fill="auto"/>
      <w:lang w:eastAsia="en-US"/>
    </w:rPr>
  </w:style>
  <w:style w:type="paragraph" w:styleId="affff4">
    <w:name w:val="No Spacing"/>
    <w:uiPriority w:val="1"/>
    <w:qFormat/>
    <w:rsid w:val="00B02027"/>
    <w:rPr>
      <w:rFonts w:ascii="Times New Roman" w:eastAsia="MS Mincho" w:hAnsi="Times New Roman" w:cs="Times New Roman"/>
      <w:kern w:val="0"/>
      <w:sz w:val="20"/>
      <w:szCs w:val="20"/>
      <w:lang w:val="en-GB" w:eastAsia="en-US"/>
    </w:rPr>
  </w:style>
  <w:style w:type="paragraph" w:customStyle="1" w:styleId="1f4">
    <w:name w:val="引用1"/>
    <w:basedOn w:val="a1"/>
    <w:next w:val="a1"/>
    <w:uiPriority w:val="29"/>
    <w:qFormat/>
    <w:rsid w:val="00B02027"/>
    <w:pPr>
      <w:widowControl/>
      <w:spacing w:before="200" w:after="160"/>
      <w:ind w:left="864" w:right="864"/>
      <w:jc w:val="center"/>
    </w:pPr>
    <w:rPr>
      <w:rFonts w:ascii="Times New Roman" w:eastAsia="MS Mincho" w:hAnsi="Times New Roman" w:cs="Times New Roman"/>
      <w:i/>
      <w:iCs/>
      <w:color w:val="404040"/>
      <w:kern w:val="0"/>
      <w:sz w:val="20"/>
      <w:szCs w:val="20"/>
      <w:lang w:val="en-GB" w:eastAsia="en-US"/>
    </w:rPr>
  </w:style>
  <w:style w:type="character" w:customStyle="1" w:styleId="affff5">
    <w:name w:val="引用 字符"/>
    <w:basedOn w:val="a3"/>
    <w:link w:val="affff6"/>
    <w:uiPriority w:val="29"/>
    <w:qFormat/>
    <w:rsid w:val="00B02027"/>
    <w:rPr>
      <w:i/>
      <w:iCs/>
      <w:color w:val="404040"/>
      <w:lang w:eastAsia="en-US"/>
    </w:rPr>
  </w:style>
  <w:style w:type="paragraph" w:styleId="affff6">
    <w:name w:val="Quote"/>
    <w:basedOn w:val="a1"/>
    <w:next w:val="a1"/>
    <w:link w:val="affff5"/>
    <w:uiPriority w:val="29"/>
    <w:qFormat/>
    <w:rsid w:val="00B02027"/>
    <w:pPr>
      <w:widowControl/>
      <w:spacing w:before="200" w:after="160"/>
      <w:ind w:left="864" w:right="864"/>
      <w:jc w:val="center"/>
    </w:pPr>
    <w:rPr>
      <w:i/>
      <w:iCs/>
      <w:color w:val="404040"/>
      <w:lang w:eastAsia="en-US"/>
    </w:rPr>
  </w:style>
  <w:style w:type="character" w:customStyle="1" w:styleId="1f5">
    <w:name w:val="引用 字符1"/>
    <w:basedOn w:val="a3"/>
    <w:uiPriority w:val="99"/>
    <w:qFormat/>
    <w:rsid w:val="00B02027"/>
    <w:rPr>
      <w:i/>
      <w:iCs/>
      <w:color w:val="404040" w:themeColor="text1" w:themeTint="BF"/>
    </w:rPr>
  </w:style>
  <w:style w:type="paragraph" w:customStyle="1" w:styleId="1f6">
    <w:name w:val="副标题1"/>
    <w:basedOn w:val="a1"/>
    <w:next w:val="a1"/>
    <w:qFormat/>
    <w:rsid w:val="00B02027"/>
    <w:pPr>
      <w:widowControl/>
      <w:spacing w:after="160"/>
      <w:jc w:val="left"/>
    </w:pPr>
    <w:rPr>
      <w:rFonts w:ascii="Calibri" w:eastAsia="Yu Mincho" w:hAnsi="Calibri" w:cs="Times New Roman"/>
      <w:color w:val="5A5A5A"/>
      <w:spacing w:val="15"/>
      <w:kern w:val="0"/>
      <w:sz w:val="22"/>
      <w:lang w:val="en-GB" w:eastAsia="en-US"/>
    </w:rPr>
  </w:style>
  <w:style w:type="paragraph" w:customStyle="1" w:styleId="1f7">
    <w:name w:val="标题1"/>
    <w:basedOn w:val="a1"/>
    <w:next w:val="a1"/>
    <w:qFormat/>
    <w:rsid w:val="00B02027"/>
    <w:pPr>
      <w:widowControl/>
      <w:contextualSpacing/>
      <w:jc w:val="left"/>
    </w:pPr>
    <w:rPr>
      <w:rFonts w:ascii="Calibri Light" w:eastAsia="Yu Gothic Light" w:hAnsi="Calibri Light" w:cs="Times New Roman"/>
      <w:spacing w:val="-10"/>
      <w:kern w:val="28"/>
      <w:sz w:val="56"/>
      <w:szCs w:val="56"/>
      <w:lang w:val="en-GB" w:eastAsia="en-US"/>
    </w:rPr>
  </w:style>
  <w:style w:type="paragraph" w:customStyle="1" w:styleId="TOC10">
    <w:name w:val="TOC 标题1"/>
    <w:basedOn w:val="10"/>
    <w:next w:val="a1"/>
    <w:uiPriority w:val="39"/>
    <w:semiHidden/>
    <w:unhideWhenUsed/>
    <w:qFormat/>
    <w:rsid w:val="00B02027"/>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uiPriority w:val="34"/>
    <w:qFormat/>
    <w:locked/>
    <w:rsid w:val="00B02027"/>
    <w:rPr>
      <w:lang w:eastAsia="en-US"/>
    </w:rPr>
  </w:style>
  <w:style w:type="character" w:customStyle="1" w:styleId="1f8">
    <w:name w:val="明显引用 字符1"/>
    <w:basedOn w:val="a3"/>
    <w:uiPriority w:val="99"/>
    <w:qFormat/>
    <w:rsid w:val="00B02027"/>
    <w:rPr>
      <w:rFonts w:eastAsia="Times New Roman"/>
      <w:i/>
      <w:iCs/>
      <w:color w:val="4472C4"/>
      <w:szCs w:val="24"/>
      <w:lang w:eastAsia="en-US"/>
    </w:rPr>
  </w:style>
  <w:style w:type="character" w:customStyle="1" w:styleId="19">
    <w:name w:val="信息标题 字符1"/>
    <w:basedOn w:val="a3"/>
    <w:link w:val="18"/>
    <w:qFormat/>
    <w:rsid w:val="00B02027"/>
    <w:rPr>
      <w:rFonts w:ascii="等线 Light" w:eastAsia="等线 Light" w:hAnsi="等线 Light" w:cs="Times New Roman"/>
      <w:sz w:val="24"/>
      <w:szCs w:val="24"/>
      <w:shd w:val="pct20" w:color="auto" w:fill="auto"/>
      <w:lang w:eastAsia="en-US"/>
    </w:rPr>
  </w:style>
  <w:style w:type="character" w:customStyle="1" w:styleId="1f9">
    <w:name w:val="副标题 字符1"/>
    <w:basedOn w:val="a3"/>
    <w:qFormat/>
    <w:rsid w:val="00B02027"/>
    <w:rPr>
      <w:rFonts w:ascii="等线" w:eastAsia="等线" w:hAnsi="等线" w:cs="Times New Roman"/>
      <w:b/>
      <w:bCs/>
      <w:kern w:val="28"/>
      <w:sz w:val="32"/>
      <w:szCs w:val="32"/>
      <w:lang w:eastAsia="en-US"/>
    </w:rPr>
  </w:style>
  <w:style w:type="character" w:customStyle="1" w:styleId="1fa">
    <w:name w:val="标题 字符1"/>
    <w:basedOn w:val="a3"/>
    <w:qFormat/>
    <w:rsid w:val="00B02027"/>
    <w:rPr>
      <w:rFonts w:ascii="等线 Light" w:eastAsia="等线 Light" w:hAnsi="等线 Light" w:cs="Times New Roman"/>
      <w:b/>
      <w:bCs/>
      <w:sz w:val="32"/>
      <w:szCs w:val="32"/>
      <w:lang w:eastAsia="en-US"/>
    </w:rPr>
  </w:style>
  <w:style w:type="table" w:customStyle="1" w:styleId="62">
    <w:name w:val="网格型6"/>
    <w:basedOn w:val="a4"/>
    <w:qFormat/>
    <w:rsid w:val="00B02027"/>
    <w:rPr>
      <w:rFonts w:ascii="Times New Roman" w:eastAsia="宋体" w:hAnsi="Times New Roman" w:cs="Times New Roman"/>
      <w:kern w:val="0"/>
      <w:sz w:val="20"/>
      <w:szCs w:val="20"/>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4"/>
    <w:uiPriority w:val="99"/>
    <w:qFormat/>
    <w:rsid w:val="00B02027"/>
    <w:rPr>
      <w:rFonts w:ascii="Times New Roman" w:eastAsia="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B02027"/>
    <w:pPr>
      <w:widowControl w:val="0"/>
      <w:autoSpaceDE w:val="0"/>
      <w:autoSpaceDN w:val="0"/>
      <w:adjustRightInd w:val="0"/>
    </w:pPr>
    <w:rPr>
      <w:rFonts w:ascii="Segoe UI" w:hAnsi="Segoe UI" w:cs="Segoe UI"/>
      <w:color w:val="000000"/>
      <w:kern w:val="0"/>
      <w:sz w:val="24"/>
      <w:szCs w:val="24"/>
    </w:rPr>
  </w:style>
  <w:style w:type="table" w:customStyle="1" w:styleId="72">
    <w:name w:val="网格型7"/>
    <w:basedOn w:val="a4"/>
    <w:uiPriority w:val="59"/>
    <w:qFormat/>
    <w:rsid w:val="00B020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7">
    <w:name w:val="Revision"/>
    <w:hidden/>
    <w:uiPriority w:val="99"/>
    <w:semiHidden/>
    <w:rsid w:val="00B02027"/>
    <w:rPr>
      <w:rFonts w:ascii="CG Times (WN)" w:eastAsia="Times New Roman" w:hAnsi="CG Times (WN)" w:cs="Times New Roman"/>
      <w:kern w:val="0"/>
      <w:sz w:val="20"/>
      <w:szCs w:val="24"/>
      <w:lang w:eastAsia="en-US"/>
    </w:rPr>
  </w:style>
  <w:style w:type="paragraph" w:customStyle="1" w:styleId="1fb">
    <w:name w:val="列表段落1"/>
    <w:basedOn w:val="a1"/>
    <w:rsid w:val="00B02027"/>
    <w:pPr>
      <w:widowControl/>
      <w:spacing w:before="100" w:beforeAutospacing="1" w:after="100" w:afterAutospacing="1"/>
      <w:ind w:leftChars="400" w:left="840"/>
      <w:jc w:val="left"/>
    </w:pPr>
    <w:rPr>
      <w:rFonts w:ascii="Times" w:eastAsia="Batang" w:hAnsi="Times" w:cs="Times"/>
      <w:kern w:val="0"/>
      <w:sz w:val="24"/>
      <w:szCs w:val="24"/>
    </w:rPr>
  </w:style>
  <w:style w:type="paragraph" w:customStyle="1" w:styleId="2f1">
    <w:name w:val="列表段落2"/>
    <w:basedOn w:val="a1"/>
    <w:rsid w:val="00B02027"/>
    <w:pPr>
      <w:widowControl/>
      <w:spacing w:before="100" w:beforeAutospacing="1" w:after="100" w:afterAutospacing="1"/>
      <w:ind w:leftChars="400" w:left="840"/>
      <w:jc w:val="left"/>
    </w:pPr>
    <w:rPr>
      <w:rFonts w:ascii="Times" w:eastAsia="Batang" w:hAnsi="Times" w:cs="Times"/>
      <w:kern w:val="0"/>
      <w:sz w:val="24"/>
      <w:szCs w:val="24"/>
    </w:rPr>
  </w:style>
  <w:style w:type="paragraph" w:customStyle="1" w:styleId="3d">
    <w:name w:val="列表段落3"/>
    <w:basedOn w:val="a1"/>
    <w:rsid w:val="00B02027"/>
    <w:pPr>
      <w:widowControl/>
      <w:spacing w:before="100" w:beforeAutospacing="1" w:after="100" w:afterAutospacing="1"/>
      <w:ind w:leftChars="400" w:left="840"/>
      <w:jc w:val="left"/>
    </w:pPr>
    <w:rPr>
      <w:rFonts w:ascii="Times" w:eastAsia="Batang" w:hAnsi="Times" w:cs="Times"/>
      <w:kern w:val="0"/>
      <w:sz w:val="24"/>
      <w:szCs w:val="24"/>
    </w:rPr>
  </w:style>
  <w:style w:type="paragraph" w:customStyle="1" w:styleId="47">
    <w:name w:val="列表段落4"/>
    <w:basedOn w:val="a1"/>
    <w:rsid w:val="00B02027"/>
    <w:pPr>
      <w:widowControl/>
      <w:overflowPunct w:val="0"/>
      <w:autoSpaceDE w:val="0"/>
      <w:autoSpaceDN w:val="0"/>
      <w:adjustRightInd w:val="0"/>
      <w:spacing w:before="100" w:beforeAutospacing="1" w:after="180"/>
      <w:ind w:left="720"/>
      <w:contextualSpacing/>
      <w:jc w:val="left"/>
      <w:textAlignment w:val="baseline"/>
    </w:pPr>
    <w:rPr>
      <w:rFonts w:ascii="Times New Roman" w:eastAsia="宋体" w:hAnsi="Times New Roman" w:cs="Times New Roman"/>
      <w:kern w:val="0"/>
      <w:sz w:val="24"/>
      <w:szCs w:val="24"/>
    </w:rPr>
  </w:style>
  <w:style w:type="paragraph" w:styleId="af0">
    <w:name w:val="envelope address"/>
    <w:basedOn w:val="a1"/>
    <w:uiPriority w:val="99"/>
    <w:semiHidden/>
    <w:unhideWhenUsed/>
    <w:rsid w:val="00B02027"/>
    <w:pPr>
      <w:framePr w:w="7920" w:h="1980" w:hRule="exact" w:hSpace="180" w:wrap="auto" w:hAnchor="page" w:xAlign="center" w:yAlign="bottom"/>
      <w:snapToGrid w:val="0"/>
      <w:ind w:leftChars="1400" w:left="100"/>
    </w:pPr>
    <w:rPr>
      <w:rFonts w:asciiTheme="majorHAnsi" w:eastAsiaTheme="majorEastAsia" w:hAnsiTheme="majorHAnsi" w:cstheme="majorBidi"/>
      <w:sz w:val="24"/>
      <w:szCs w:val="24"/>
    </w:rPr>
  </w:style>
  <w:style w:type="paragraph" w:styleId="aff8">
    <w:name w:val="envelope return"/>
    <w:basedOn w:val="a1"/>
    <w:uiPriority w:val="99"/>
    <w:semiHidden/>
    <w:unhideWhenUsed/>
    <w:rsid w:val="00B02027"/>
    <w:pPr>
      <w:snapToGrid w:val="0"/>
    </w:pPr>
    <w:rPr>
      <w:rFonts w:asciiTheme="majorHAnsi" w:eastAsiaTheme="majorEastAsia" w:hAnsiTheme="majorHAnsi" w:cstheme="majorBidi"/>
    </w:rPr>
  </w:style>
  <w:style w:type="paragraph" w:styleId="afff2">
    <w:name w:val="Message Header"/>
    <w:basedOn w:val="a1"/>
    <w:link w:val="2f2"/>
    <w:uiPriority w:val="99"/>
    <w:semiHidden/>
    <w:unhideWhenUsed/>
    <w:rsid w:val="00B02027"/>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szCs w:val="24"/>
    </w:rPr>
  </w:style>
  <w:style w:type="character" w:customStyle="1" w:styleId="2f2">
    <w:name w:val="信息标题 字符2"/>
    <w:basedOn w:val="a3"/>
    <w:link w:val="afff2"/>
    <w:uiPriority w:val="99"/>
    <w:semiHidden/>
    <w:rsid w:val="00B02027"/>
    <w:rPr>
      <w:rFonts w:asciiTheme="majorHAnsi" w:eastAsiaTheme="majorEastAsia" w:hAnsiTheme="majorHAnsi" w:cstheme="majorBidi"/>
      <w:sz w:val="24"/>
      <w:szCs w:val="24"/>
      <w:shd w:val="pct20" w:color="auto" w:fill="auto"/>
    </w:rPr>
  </w:style>
  <w:style w:type="paragraph" w:styleId="affff2">
    <w:name w:val="Intense Quote"/>
    <w:basedOn w:val="a1"/>
    <w:next w:val="a1"/>
    <w:link w:val="affff1"/>
    <w:uiPriority w:val="30"/>
    <w:qFormat/>
    <w:rsid w:val="00B02027"/>
    <w:pPr>
      <w:pBdr>
        <w:top w:val="single" w:sz="4" w:space="10" w:color="4472C4" w:themeColor="accent1"/>
        <w:bottom w:val="single" w:sz="4" w:space="10" w:color="4472C4" w:themeColor="accent1"/>
      </w:pBdr>
      <w:spacing w:before="360" w:after="360"/>
      <w:ind w:left="864" w:right="864"/>
      <w:jc w:val="center"/>
    </w:pPr>
    <w:rPr>
      <w:i/>
      <w:iCs/>
      <w:color w:val="4472C4"/>
      <w:lang w:eastAsia="en-US"/>
    </w:rPr>
  </w:style>
  <w:style w:type="character" w:customStyle="1" w:styleId="2f3">
    <w:name w:val="明显引用 字符2"/>
    <w:basedOn w:val="a3"/>
    <w:uiPriority w:val="30"/>
    <w:rsid w:val="00B02027"/>
    <w:rPr>
      <w:i/>
      <w:iCs/>
      <w:color w:val="4472C4" w:themeColor="accent1"/>
    </w:rPr>
  </w:style>
  <w:style w:type="paragraph" w:customStyle="1" w:styleId="57">
    <w:name w:val="列表段落5"/>
    <w:basedOn w:val="a1"/>
    <w:rsid w:val="00C07820"/>
    <w:pPr>
      <w:widowControl/>
      <w:spacing w:before="100" w:beforeAutospacing="1" w:after="100" w:afterAutospacing="1"/>
      <w:ind w:leftChars="400" w:left="840"/>
      <w:jc w:val="left"/>
    </w:pPr>
    <w:rPr>
      <w:rFonts w:ascii="Times" w:eastAsia="Batang" w:hAnsi="Times" w:cs="Times"/>
      <w:kern w:val="0"/>
      <w:sz w:val="24"/>
      <w:szCs w:val="24"/>
    </w:rPr>
  </w:style>
  <w:style w:type="paragraph" w:customStyle="1" w:styleId="48">
    <w:name w:val="正文4"/>
    <w:rsid w:val="009C4827"/>
    <w:pPr>
      <w:jc w:val="both"/>
    </w:pPr>
    <w:rPr>
      <w:rFonts w:ascii="Malgun Gothic" w:eastAsia="宋体" w:hAnsi="Malgun Gothic" w:cs="宋体"/>
      <w:szCs w:val="21"/>
    </w:rPr>
  </w:style>
  <w:style w:type="character" w:styleId="affff8">
    <w:name w:val="Placeholder Text"/>
    <w:basedOn w:val="a3"/>
    <w:uiPriority w:val="99"/>
    <w:semiHidden/>
    <w:rsid w:val="00CF5950"/>
    <w:rPr>
      <w:color w:val="808080"/>
    </w:rPr>
  </w:style>
  <w:style w:type="character" w:customStyle="1" w:styleId="mi">
    <w:name w:val="mi"/>
    <w:basedOn w:val="a3"/>
    <w:rsid w:val="00610458"/>
  </w:style>
  <w:style w:type="character" w:customStyle="1" w:styleId="mtext">
    <w:name w:val="mtext"/>
    <w:basedOn w:val="a3"/>
    <w:rsid w:val="00610458"/>
  </w:style>
  <w:style w:type="character" w:styleId="affff9">
    <w:name w:val="Emphasis"/>
    <w:basedOn w:val="a3"/>
    <w:uiPriority w:val="20"/>
    <w:qFormat/>
    <w:rsid w:val="00610458"/>
    <w:rPr>
      <w:i/>
      <w:iCs/>
    </w:rPr>
  </w:style>
  <w:style w:type="character" w:customStyle="1" w:styleId="TANChar">
    <w:name w:val="TAN Char"/>
    <w:link w:val="TAN"/>
    <w:qFormat/>
    <w:rsid w:val="009D61C3"/>
    <w:rPr>
      <w:rFonts w:ascii="Arial" w:eastAsia="MS Mincho" w:hAnsi="Arial"/>
      <w:sz w:val="18"/>
      <w:lang w:val="en-GB" w:eastAsia="en-US"/>
    </w:rPr>
  </w:style>
  <w:style w:type="table" w:customStyle="1" w:styleId="82">
    <w:name w:val="网格型8"/>
    <w:basedOn w:val="a4"/>
    <w:next w:val="afffa"/>
    <w:uiPriority w:val="39"/>
    <w:rsid w:val="00EC02A6"/>
    <w:rPr>
      <w:rFonts w:ascii="Times New Roman"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网格型9"/>
    <w:basedOn w:val="a4"/>
    <w:next w:val="afffa"/>
    <w:uiPriority w:val="39"/>
    <w:rsid w:val="00380911"/>
    <w:rPr>
      <w:rFonts w:ascii="Times New Roman"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69627">
      <w:bodyDiv w:val="1"/>
      <w:marLeft w:val="0"/>
      <w:marRight w:val="0"/>
      <w:marTop w:val="0"/>
      <w:marBottom w:val="0"/>
      <w:divBdr>
        <w:top w:val="none" w:sz="0" w:space="0" w:color="auto"/>
        <w:left w:val="none" w:sz="0" w:space="0" w:color="auto"/>
        <w:bottom w:val="none" w:sz="0" w:space="0" w:color="auto"/>
        <w:right w:val="none" w:sz="0" w:space="0" w:color="auto"/>
      </w:divBdr>
    </w:div>
    <w:div w:id="16277409">
      <w:bodyDiv w:val="1"/>
      <w:marLeft w:val="0"/>
      <w:marRight w:val="0"/>
      <w:marTop w:val="0"/>
      <w:marBottom w:val="0"/>
      <w:divBdr>
        <w:top w:val="none" w:sz="0" w:space="0" w:color="auto"/>
        <w:left w:val="none" w:sz="0" w:space="0" w:color="auto"/>
        <w:bottom w:val="none" w:sz="0" w:space="0" w:color="auto"/>
        <w:right w:val="none" w:sz="0" w:space="0" w:color="auto"/>
      </w:divBdr>
    </w:div>
    <w:div w:id="71241580">
      <w:bodyDiv w:val="1"/>
      <w:marLeft w:val="0"/>
      <w:marRight w:val="0"/>
      <w:marTop w:val="0"/>
      <w:marBottom w:val="0"/>
      <w:divBdr>
        <w:top w:val="none" w:sz="0" w:space="0" w:color="auto"/>
        <w:left w:val="none" w:sz="0" w:space="0" w:color="auto"/>
        <w:bottom w:val="none" w:sz="0" w:space="0" w:color="auto"/>
        <w:right w:val="none" w:sz="0" w:space="0" w:color="auto"/>
      </w:divBdr>
    </w:div>
    <w:div w:id="122119826">
      <w:bodyDiv w:val="1"/>
      <w:marLeft w:val="0"/>
      <w:marRight w:val="0"/>
      <w:marTop w:val="0"/>
      <w:marBottom w:val="0"/>
      <w:divBdr>
        <w:top w:val="none" w:sz="0" w:space="0" w:color="auto"/>
        <w:left w:val="none" w:sz="0" w:space="0" w:color="auto"/>
        <w:bottom w:val="none" w:sz="0" w:space="0" w:color="auto"/>
        <w:right w:val="none" w:sz="0" w:space="0" w:color="auto"/>
      </w:divBdr>
    </w:div>
    <w:div w:id="134101975">
      <w:bodyDiv w:val="1"/>
      <w:marLeft w:val="0"/>
      <w:marRight w:val="0"/>
      <w:marTop w:val="0"/>
      <w:marBottom w:val="0"/>
      <w:divBdr>
        <w:top w:val="none" w:sz="0" w:space="0" w:color="auto"/>
        <w:left w:val="none" w:sz="0" w:space="0" w:color="auto"/>
        <w:bottom w:val="none" w:sz="0" w:space="0" w:color="auto"/>
        <w:right w:val="none" w:sz="0" w:space="0" w:color="auto"/>
      </w:divBdr>
    </w:div>
    <w:div w:id="355928264">
      <w:bodyDiv w:val="1"/>
      <w:marLeft w:val="0"/>
      <w:marRight w:val="0"/>
      <w:marTop w:val="0"/>
      <w:marBottom w:val="0"/>
      <w:divBdr>
        <w:top w:val="none" w:sz="0" w:space="0" w:color="auto"/>
        <w:left w:val="none" w:sz="0" w:space="0" w:color="auto"/>
        <w:bottom w:val="none" w:sz="0" w:space="0" w:color="auto"/>
        <w:right w:val="none" w:sz="0" w:space="0" w:color="auto"/>
      </w:divBdr>
    </w:div>
    <w:div w:id="389504241">
      <w:bodyDiv w:val="1"/>
      <w:marLeft w:val="0"/>
      <w:marRight w:val="0"/>
      <w:marTop w:val="0"/>
      <w:marBottom w:val="0"/>
      <w:divBdr>
        <w:top w:val="none" w:sz="0" w:space="0" w:color="auto"/>
        <w:left w:val="none" w:sz="0" w:space="0" w:color="auto"/>
        <w:bottom w:val="none" w:sz="0" w:space="0" w:color="auto"/>
        <w:right w:val="none" w:sz="0" w:space="0" w:color="auto"/>
      </w:divBdr>
    </w:div>
    <w:div w:id="425469751">
      <w:bodyDiv w:val="1"/>
      <w:marLeft w:val="0"/>
      <w:marRight w:val="0"/>
      <w:marTop w:val="0"/>
      <w:marBottom w:val="0"/>
      <w:divBdr>
        <w:top w:val="none" w:sz="0" w:space="0" w:color="auto"/>
        <w:left w:val="none" w:sz="0" w:space="0" w:color="auto"/>
        <w:bottom w:val="none" w:sz="0" w:space="0" w:color="auto"/>
        <w:right w:val="none" w:sz="0" w:space="0" w:color="auto"/>
      </w:divBdr>
    </w:div>
    <w:div w:id="492526727">
      <w:bodyDiv w:val="1"/>
      <w:marLeft w:val="0"/>
      <w:marRight w:val="0"/>
      <w:marTop w:val="0"/>
      <w:marBottom w:val="0"/>
      <w:divBdr>
        <w:top w:val="none" w:sz="0" w:space="0" w:color="auto"/>
        <w:left w:val="none" w:sz="0" w:space="0" w:color="auto"/>
        <w:bottom w:val="none" w:sz="0" w:space="0" w:color="auto"/>
        <w:right w:val="none" w:sz="0" w:space="0" w:color="auto"/>
      </w:divBdr>
    </w:div>
    <w:div w:id="546527089">
      <w:bodyDiv w:val="1"/>
      <w:marLeft w:val="0"/>
      <w:marRight w:val="0"/>
      <w:marTop w:val="0"/>
      <w:marBottom w:val="0"/>
      <w:divBdr>
        <w:top w:val="none" w:sz="0" w:space="0" w:color="auto"/>
        <w:left w:val="none" w:sz="0" w:space="0" w:color="auto"/>
        <w:bottom w:val="none" w:sz="0" w:space="0" w:color="auto"/>
        <w:right w:val="none" w:sz="0" w:space="0" w:color="auto"/>
      </w:divBdr>
    </w:div>
    <w:div w:id="590892022">
      <w:bodyDiv w:val="1"/>
      <w:marLeft w:val="0"/>
      <w:marRight w:val="0"/>
      <w:marTop w:val="0"/>
      <w:marBottom w:val="0"/>
      <w:divBdr>
        <w:top w:val="none" w:sz="0" w:space="0" w:color="auto"/>
        <w:left w:val="none" w:sz="0" w:space="0" w:color="auto"/>
        <w:bottom w:val="none" w:sz="0" w:space="0" w:color="auto"/>
        <w:right w:val="none" w:sz="0" w:space="0" w:color="auto"/>
      </w:divBdr>
    </w:div>
    <w:div w:id="721488485">
      <w:bodyDiv w:val="1"/>
      <w:marLeft w:val="0"/>
      <w:marRight w:val="0"/>
      <w:marTop w:val="0"/>
      <w:marBottom w:val="0"/>
      <w:divBdr>
        <w:top w:val="none" w:sz="0" w:space="0" w:color="auto"/>
        <w:left w:val="none" w:sz="0" w:space="0" w:color="auto"/>
        <w:bottom w:val="none" w:sz="0" w:space="0" w:color="auto"/>
        <w:right w:val="none" w:sz="0" w:space="0" w:color="auto"/>
      </w:divBdr>
    </w:div>
    <w:div w:id="776171477">
      <w:bodyDiv w:val="1"/>
      <w:marLeft w:val="0"/>
      <w:marRight w:val="0"/>
      <w:marTop w:val="0"/>
      <w:marBottom w:val="0"/>
      <w:divBdr>
        <w:top w:val="none" w:sz="0" w:space="0" w:color="auto"/>
        <w:left w:val="none" w:sz="0" w:space="0" w:color="auto"/>
        <w:bottom w:val="none" w:sz="0" w:space="0" w:color="auto"/>
        <w:right w:val="none" w:sz="0" w:space="0" w:color="auto"/>
      </w:divBdr>
    </w:div>
    <w:div w:id="825586711">
      <w:bodyDiv w:val="1"/>
      <w:marLeft w:val="0"/>
      <w:marRight w:val="0"/>
      <w:marTop w:val="0"/>
      <w:marBottom w:val="0"/>
      <w:divBdr>
        <w:top w:val="none" w:sz="0" w:space="0" w:color="auto"/>
        <w:left w:val="none" w:sz="0" w:space="0" w:color="auto"/>
        <w:bottom w:val="none" w:sz="0" w:space="0" w:color="auto"/>
        <w:right w:val="none" w:sz="0" w:space="0" w:color="auto"/>
      </w:divBdr>
    </w:div>
    <w:div w:id="899369563">
      <w:bodyDiv w:val="1"/>
      <w:marLeft w:val="0"/>
      <w:marRight w:val="0"/>
      <w:marTop w:val="0"/>
      <w:marBottom w:val="0"/>
      <w:divBdr>
        <w:top w:val="none" w:sz="0" w:space="0" w:color="auto"/>
        <w:left w:val="none" w:sz="0" w:space="0" w:color="auto"/>
        <w:bottom w:val="none" w:sz="0" w:space="0" w:color="auto"/>
        <w:right w:val="none" w:sz="0" w:space="0" w:color="auto"/>
      </w:divBdr>
    </w:div>
    <w:div w:id="1051541809">
      <w:bodyDiv w:val="1"/>
      <w:marLeft w:val="0"/>
      <w:marRight w:val="0"/>
      <w:marTop w:val="0"/>
      <w:marBottom w:val="0"/>
      <w:divBdr>
        <w:top w:val="none" w:sz="0" w:space="0" w:color="auto"/>
        <w:left w:val="none" w:sz="0" w:space="0" w:color="auto"/>
        <w:bottom w:val="none" w:sz="0" w:space="0" w:color="auto"/>
        <w:right w:val="none" w:sz="0" w:space="0" w:color="auto"/>
      </w:divBdr>
    </w:div>
    <w:div w:id="1057781668">
      <w:bodyDiv w:val="1"/>
      <w:marLeft w:val="0"/>
      <w:marRight w:val="0"/>
      <w:marTop w:val="0"/>
      <w:marBottom w:val="0"/>
      <w:divBdr>
        <w:top w:val="none" w:sz="0" w:space="0" w:color="auto"/>
        <w:left w:val="none" w:sz="0" w:space="0" w:color="auto"/>
        <w:bottom w:val="none" w:sz="0" w:space="0" w:color="auto"/>
        <w:right w:val="none" w:sz="0" w:space="0" w:color="auto"/>
      </w:divBdr>
    </w:div>
    <w:div w:id="1060901401">
      <w:bodyDiv w:val="1"/>
      <w:marLeft w:val="0"/>
      <w:marRight w:val="0"/>
      <w:marTop w:val="0"/>
      <w:marBottom w:val="0"/>
      <w:divBdr>
        <w:top w:val="none" w:sz="0" w:space="0" w:color="auto"/>
        <w:left w:val="none" w:sz="0" w:space="0" w:color="auto"/>
        <w:bottom w:val="none" w:sz="0" w:space="0" w:color="auto"/>
        <w:right w:val="none" w:sz="0" w:space="0" w:color="auto"/>
      </w:divBdr>
    </w:div>
    <w:div w:id="1103501924">
      <w:bodyDiv w:val="1"/>
      <w:marLeft w:val="0"/>
      <w:marRight w:val="0"/>
      <w:marTop w:val="0"/>
      <w:marBottom w:val="0"/>
      <w:divBdr>
        <w:top w:val="none" w:sz="0" w:space="0" w:color="auto"/>
        <w:left w:val="none" w:sz="0" w:space="0" w:color="auto"/>
        <w:bottom w:val="none" w:sz="0" w:space="0" w:color="auto"/>
        <w:right w:val="none" w:sz="0" w:space="0" w:color="auto"/>
      </w:divBdr>
    </w:div>
    <w:div w:id="1160655552">
      <w:bodyDiv w:val="1"/>
      <w:marLeft w:val="0"/>
      <w:marRight w:val="0"/>
      <w:marTop w:val="0"/>
      <w:marBottom w:val="0"/>
      <w:divBdr>
        <w:top w:val="none" w:sz="0" w:space="0" w:color="auto"/>
        <w:left w:val="none" w:sz="0" w:space="0" w:color="auto"/>
        <w:bottom w:val="none" w:sz="0" w:space="0" w:color="auto"/>
        <w:right w:val="none" w:sz="0" w:space="0" w:color="auto"/>
      </w:divBdr>
    </w:div>
    <w:div w:id="1298024211">
      <w:bodyDiv w:val="1"/>
      <w:marLeft w:val="0"/>
      <w:marRight w:val="0"/>
      <w:marTop w:val="0"/>
      <w:marBottom w:val="0"/>
      <w:divBdr>
        <w:top w:val="none" w:sz="0" w:space="0" w:color="auto"/>
        <w:left w:val="none" w:sz="0" w:space="0" w:color="auto"/>
        <w:bottom w:val="none" w:sz="0" w:space="0" w:color="auto"/>
        <w:right w:val="none" w:sz="0" w:space="0" w:color="auto"/>
      </w:divBdr>
    </w:div>
    <w:div w:id="1376344659">
      <w:bodyDiv w:val="1"/>
      <w:marLeft w:val="0"/>
      <w:marRight w:val="0"/>
      <w:marTop w:val="0"/>
      <w:marBottom w:val="0"/>
      <w:divBdr>
        <w:top w:val="none" w:sz="0" w:space="0" w:color="auto"/>
        <w:left w:val="none" w:sz="0" w:space="0" w:color="auto"/>
        <w:bottom w:val="none" w:sz="0" w:space="0" w:color="auto"/>
        <w:right w:val="none" w:sz="0" w:space="0" w:color="auto"/>
      </w:divBdr>
    </w:div>
    <w:div w:id="1386641146">
      <w:bodyDiv w:val="1"/>
      <w:marLeft w:val="0"/>
      <w:marRight w:val="0"/>
      <w:marTop w:val="0"/>
      <w:marBottom w:val="0"/>
      <w:divBdr>
        <w:top w:val="none" w:sz="0" w:space="0" w:color="auto"/>
        <w:left w:val="none" w:sz="0" w:space="0" w:color="auto"/>
        <w:bottom w:val="none" w:sz="0" w:space="0" w:color="auto"/>
        <w:right w:val="none" w:sz="0" w:space="0" w:color="auto"/>
      </w:divBdr>
    </w:div>
    <w:div w:id="1409496586">
      <w:bodyDiv w:val="1"/>
      <w:marLeft w:val="0"/>
      <w:marRight w:val="0"/>
      <w:marTop w:val="0"/>
      <w:marBottom w:val="0"/>
      <w:divBdr>
        <w:top w:val="none" w:sz="0" w:space="0" w:color="auto"/>
        <w:left w:val="none" w:sz="0" w:space="0" w:color="auto"/>
        <w:bottom w:val="none" w:sz="0" w:space="0" w:color="auto"/>
        <w:right w:val="none" w:sz="0" w:space="0" w:color="auto"/>
      </w:divBdr>
    </w:div>
    <w:div w:id="1543056315">
      <w:bodyDiv w:val="1"/>
      <w:marLeft w:val="0"/>
      <w:marRight w:val="0"/>
      <w:marTop w:val="0"/>
      <w:marBottom w:val="0"/>
      <w:divBdr>
        <w:top w:val="none" w:sz="0" w:space="0" w:color="auto"/>
        <w:left w:val="none" w:sz="0" w:space="0" w:color="auto"/>
        <w:bottom w:val="none" w:sz="0" w:space="0" w:color="auto"/>
        <w:right w:val="none" w:sz="0" w:space="0" w:color="auto"/>
      </w:divBdr>
    </w:div>
    <w:div w:id="1588541444">
      <w:bodyDiv w:val="1"/>
      <w:marLeft w:val="0"/>
      <w:marRight w:val="0"/>
      <w:marTop w:val="0"/>
      <w:marBottom w:val="0"/>
      <w:divBdr>
        <w:top w:val="none" w:sz="0" w:space="0" w:color="auto"/>
        <w:left w:val="none" w:sz="0" w:space="0" w:color="auto"/>
        <w:bottom w:val="none" w:sz="0" w:space="0" w:color="auto"/>
        <w:right w:val="none" w:sz="0" w:space="0" w:color="auto"/>
      </w:divBdr>
    </w:div>
    <w:div w:id="1701853679">
      <w:bodyDiv w:val="1"/>
      <w:marLeft w:val="0"/>
      <w:marRight w:val="0"/>
      <w:marTop w:val="0"/>
      <w:marBottom w:val="0"/>
      <w:divBdr>
        <w:top w:val="none" w:sz="0" w:space="0" w:color="auto"/>
        <w:left w:val="none" w:sz="0" w:space="0" w:color="auto"/>
        <w:bottom w:val="none" w:sz="0" w:space="0" w:color="auto"/>
        <w:right w:val="none" w:sz="0" w:space="0" w:color="auto"/>
      </w:divBdr>
    </w:div>
    <w:div w:id="1801652395">
      <w:bodyDiv w:val="1"/>
      <w:marLeft w:val="0"/>
      <w:marRight w:val="0"/>
      <w:marTop w:val="0"/>
      <w:marBottom w:val="0"/>
      <w:divBdr>
        <w:top w:val="none" w:sz="0" w:space="0" w:color="auto"/>
        <w:left w:val="none" w:sz="0" w:space="0" w:color="auto"/>
        <w:bottom w:val="none" w:sz="0" w:space="0" w:color="auto"/>
        <w:right w:val="none" w:sz="0" w:space="0" w:color="auto"/>
      </w:divBdr>
    </w:div>
    <w:div w:id="1900706031">
      <w:bodyDiv w:val="1"/>
      <w:marLeft w:val="0"/>
      <w:marRight w:val="0"/>
      <w:marTop w:val="0"/>
      <w:marBottom w:val="0"/>
      <w:divBdr>
        <w:top w:val="none" w:sz="0" w:space="0" w:color="auto"/>
        <w:left w:val="none" w:sz="0" w:space="0" w:color="auto"/>
        <w:bottom w:val="none" w:sz="0" w:space="0" w:color="auto"/>
        <w:right w:val="none" w:sz="0" w:space="0" w:color="auto"/>
      </w:divBdr>
    </w:div>
    <w:div w:id="19923698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7.emf"/><Relationship Id="rId26" Type="http://schemas.openxmlformats.org/officeDocument/2006/relationships/package" Target="embeddings/Microsoft_Visio_Drawing2.vsdx"/><Relationship Id="rId3" Type="http://schemas.openxmlformats.org/officeDocument/2006/relationships/customXml" Target="../customXml/item3.xml"/><Relationship Id="rId21" Type="http://schemas.openxmlformats.org/officeDocument/2006/relationships/image" Target="media/image10.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emf"/><Relationship Id="rId25" Type="http://schemas.openxmlformats.org/officeDocument/2006/relationships/image" Target="media/image13.emf"/><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image" Target="media/image9.bmp"/><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Visio_Drawing1.vsdx"/><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2.emf"/><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D627ED-5ECB-4287-A907-7A03DB4CA30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BED3E8F-CD85-4A03-9AA4-86A357A2D89D}">
  <ds:schemaRefs>
    <ds:schemaRef ds:uri="http://schemas.microsoft.com/sharepoint/v3/contenttype/forms"/>
  </ds:schemaRefs>
</ds:datastoreItem>
</file>

<file path=customXml/itemProps3.xml><?xml version="1.0" encoding="utf-8"?>
<ds:datastoreItem xmlns:ds="http://schemas.openxmlformats.org/officeDocument/2006/customXml" ds:itemID="{0D25CEA3-430E-4AC8-A110-DF482E2FC309}">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C413E54F-5868-49E6-ADCB-BEC3D8AD7E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18</Pages>
  <Words>7870</Words>
  <Characters>44861</Characters>
  <Application>Microsoft Office Word</Application>
  <DocSecurity>0</DocSecurity>
  <Lines>373</Lines>
  <Paragraphs>105</Paragraphs>
  <ScaleCrop>false</ScaleCrop>
  <Company/>
  <LinksUpToDate>false</LinksUpToDate>
  <CharactersWithSpaces>52626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Kai Wu(vivo)</dc:creator>
  <cp:keywords/>
  <dc:description/>
  <cp:lastModifiedBy>vivo(Qu Xin)</cp:lastModifiedBy>
  <cp:revision>7</cp:revision>
  <dcterms:created xsi:type="dcterms:W3CDTF">2023-04-07T14:45:00Z</dcterms:created>
  <dcterms:modified xsi:type="dcterms:W3CDTF">2023-04-07T15:06:00Z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