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83ACE" w14:textId="15CDDAAC" w:rsidR="00432753" w:rsidRDefault="00432753" w:rsidP="0021309F">
      <w:pPr>
        <w:pStyle w:val="CRCoverPage"/>
        <w:tabs>
          <w:tab w:val="right" w:pos="9639"/>
        </w:tabs>
        <w:spacing w:after="0"/>
        <w:rPr>
          <w:b/>
          <w:i/>
          <w:noProof/>
          <w:sz w:val="28"/>
        </w:rPr>
      </w:pPr>
      <w:r>
        <w:rPr>
          <w:b/>
          <w:noProof/>
          <w:sz w:val="24"/>
        </w:rPr>
        <w:t>3GPP TSG-CT WG3 Meeting #138</w:t>
      </w:r>
      <w:r>
        <w:rPr>
          <w:b/>
          <w:i/>
          <w:noProof/>
          <w:sz w:val="28"/>
        </w:rPr>
        <w:tab/>
      </w:r>
      <w:r>
        <w:rPr>
          <w:b/>
          <w:noProof/>
          <w:sz w:val="24"/>
        </w:rPr>
        <w:t>C3-246</w:t>
      </w:r>
      <w:r>
        <w:rPr>
          <w:b/>
          <w:noProof/>
          <w:sz w:val="24"/>
        </w:rPr>
        <w:t>5</w:t>
      </w:r>
      <w:r w:rsidR="00842B86">
        <w:rPr>
          <w:b/>
          <w:noProof/>
          <w:sz w:val="24"/>
        </w:rPr>
        <w:t>7</w:t>
      </w:r>
      <w:r w:rsidR="00B7697F">
        <w:rPr>
          <w:b/>
          <w:noProof/>
          <w:sz w:val="24"/>
        </w:rPr>
        <w:t>4</w:t>
      </w:r>
    </w:p>
    <w:p w14:paraId="4894F083" w14:textId="77777777" w:rsidR="00432753" w:rsidRPr="000F4E43" w:rsidRDefault="00432753" w:rsidP="00432753">
      <w:pPr>
        <w:pStyle w:val="CRCoverPage"/>
        <w:outlineLvl w:val="0"/>
        <w:rPr>
          <w:rFonts w:cs="Arial"/>
          <w:b/>
          <w:bCs/>
          <w:sz w:val="24"/>
          <w:szCs w:val="24"/>
        </w:rPr>
      </w:pPr>
      <w:r>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AF4DE" w:rsidR="001E41F3" w:rsidRPr="00410371" w:rsidRDefault="00D825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285ABE">
              <w:rPr>
                <w:b/>
                <w:noProof/>
                <w:sz w:val="28"/>
              </w:rPr>
              <w:t>5</w:t>
            </w:r>
            <w:r w:rsidR="0096440D">
              <w:rPr>
                <w:b/>
                <w:noProof/>
                <w:sz w:val="28"/>
              </w:rPr>
              <w:t>7</w:t>
            </w:r>
            <w:r w:rsidR="00125C3D">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9F3DF" w:rsidR="001E41F3" w:rsidRPr="00410371" w:rsidRDefault="00D825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75042E">
              <w:rPr>
                <w:b/>
                <w:noProof/>
                <w:sz w:val="28"/>
              </w:rPr>
              <w:t>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25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619A" w:rsidR="001E41F3" w:rsidRPr="00410371" w:rsidRDefault="00D825A9">
            <w:pPr>
              <w:pStyle w:val="CRCoverPage"/>
              <w:spacing w:after="0"/>
              <w:jc w:val="center"/>
              <w:rPr>
                <w:noProof/>
                <w:sz w:val="28"/>
              </w:rPr>
            </w:pPr>
            <w:r>
              <w:fldChar w:fldCharType="begin"/>
            </w:r>
            <w:r>
              <w:instrText xml:space="preserve"> DOCPROPERTY  Version  \* MERGEFORMAT </w:instrText>
            </w:r>
            <w:r>
              <w:fldChar w:fldCharType="separate"/>
            </w:r>
            <w:r w:rsidR="009D6D11">
              <w:rPr>
                <w:b/>
                <w:noProof/>
                <w:sz w:val="28"/>
              </w:rPr>
              <w:t>1</w:t>
            </w:r>
            <w:r w:rsidR="0096440D">
              <w:rPr>
                <w:b/>
                <w:noProof/>
                <w:sz w:val="28"/>
              </w:rPr>
              <w:t>9</w:t>
            </w:r>
            <w:r w:rsidR="009C7F0C">
              <w:rPr>
                <w:b/>
                <w:noProof/>
                <w:sz w:val="28"/>
              </w:rPr>
              <w:t>.</w:t>
            </w:r>
            <w:r w:rsidR="0096440D">
              <w:rPr>
                <w:b/>
                <w:noProof/>
                <w:sz w:val="28"/>
              </w:rPr>
              <w:t>0</w:t>
            </w:r>
            <w:r w:rsidR="009C7F0C">
              <w:rPr>
                <w:b/>
                <w:noProof/>
                <w:sz w:val="28"/>
              </w:rPr>
              <w:t>.</w:t>
            </w:r>
            <w:r w:rsidR="00285A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r w:rsidR="00D825A9">
              <w:fldChar w:fldCharType="begin"/>
            </w:r>
            <w:r w:rsidR="00D825A9">
              <w:instrText xml:space="preserve"> DOCPROPERTY  SourceIfTsg  \* MERGEFORMAT </w:instrText>
            </w:r>
            <w:r w:rsidR="00D825A9">
              <w:fldChar w:fldCharType="separate"/>
            </w:r>
            <w:r w:rsidR="00D825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7CCB2" w:rsidR="001E41F3" w:rsidRDefault="00D825A9">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AA1151">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BC1F" w:rsidR="001E41F3" w:rsidRDefault="00D825A9">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96440D">
              <w:rPr>
                <w:noProof/>
              </w:rPr>
              <w:t>11</w:t>
            </w:r>
            <w:r w:rsidR="00D24991">
              <w:rPr>
                <w:noProof/>
              </w:rPr>
              <w:t>-2</w:t>
            </w:r>
            <w:r w:rsidR="0098375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25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0D6FB" w:rsidR="001E41F3" w:rsidRDefault="00D825A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A11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6CEC811D"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r w:rsidR="00BF0F4C" w:rsidRPr="00BF0F4C">
              <w:rPr>
                <w:rFonts w:ascii="Arial" w:hAnsi="Arial"/>
                <w:bCs/>
              </w:rPr>
              <w:t>Nmfaf_3caDataManagement</w:t>
            </w:r>
            <w:r w:rsidR="00BF0F4C" w:rsidRPr="00BF0F4C">
              <w:rPr>
                <w:rFonts w:ascii="Arial" w:hAnsi="Arial"/>
                <w:bCs/>
              </w:rPr>
              <w:t xml:space="preserve"> </w:t>
            </w:r>
            <w:r w:rsidR="002B0AA6" w:rsidRPr="002B0AA6">
              <w:rPr>
                <w:rFonts w:ascii="Arial" w:hAnsi="Arial"/>
                <w:bCs/>
              </w:rPr>
              <w:t>AP</w:t>
            </w:r>
            <w:r w:rsidR="00285ABE">
              <w:rPr>
                <w:rFonts w:ascii="Arial" w:hAnsi="Arial" w:hint="eastAsia"/>
                <w:bCs/>
                <w:lang w:eastAsia="zh-CN"/>
              </w:rPr>
              <w:t>I</w:t>
            </w:r>
            <w:r w:rsidR="00285ABE">
              <w:rPr>
                <w:rFonts w:ascii="Arial" w:hAnsi="Arial"/>
                <w:bCs/>
              </w:rPr>
              <w:t xml:space="preserve"> </w:t>
            </w:r>
            <w:r w:rsidR="00125D91">
              <w:rPr>
                <w:rFonts w:ascii="Arial" w:hAnsi="Arial"/>
                <w:bCs/>
              </w:rPr>
              <w:t xml:space="preserve">and </w:t>
            </w:r>
            <w:r w:rsidR="00125D91" w:rsidRPr="00125D91">
              <w:rPr>
                <w:rFonts w:ascii="Arial" w:hAnsi="Arial"/>
                <w:bCs/>
              </w:rPr>
              <w:t>Nmfaf_3caDataManagement</w:t>
            </w:r>
            <w:r w:rsidR="00125D91" w:rsidRPr="00125D91">
              <w:rPr>
                <w:rFonts w:ascii="Arial" w:hAnsi="Arial"/>
                <w:bCs/>
              </w:rPr>
              <w:t xml:space="preserve"> </w:t>
            </w:r>
            <w:r w:rsidR="00125D91">
              <w:rPr>
                <w:rFonts w:ascii="Arial" w:hAnsi="Arial"/>
                <w:bCs/>
              </w:rPr>
              <w:t xml:space="preserve">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FBBD018" w14:textId="1D97B03E" w:rsidR="0098375E" w:rsidRDefault="0098375E" w:rsidP="0098375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rsidR="000848DC">
              <w:t xml:space="preserve"> </w:t>
            </w:r>
            <w:r w:rsidR="0075042E">
              <w:t>Nmfaf_3caDataManagement</w:t>
            </w:r>
            <w:r w:rsidR="002B0AA6" w:rsidRPr="002B0AA6">
              <w:rPr>
                <w:bCs/>
              </w:rPr>
              <w:t xml:space="preserve"> API</w:t>
            </w:r>
            <w:r w:rsidRPr="00321152">
              <w:rPr>
                <w:b/>
                <w:bCs/>
              </w:rPr>
              <w:t xml:space="preserve"> </w:t>
            </w:r>
            <w:r w:rsidRPr="00882EF2">
              <w:rPr>
                <w:bCs/>
              </w:rPr>
              <w:t>for the present release:</w:t>
            </w:r>
          </w:p>
          <w:p w14:paraId="67D9F5C9" w14:textId="2AD1DAF4" w:rsidR="00285ABE" w:rsidRDefault="00285ABE" w:rsidP="00285ABE">
            <w:pPr>
              <w:pStyle w:val="af9"/>
              <w:numPr>
                <w:ilvl w:val="0"/>
                <w:numId w:val="2"/>
              </w:numPr>
              <w:ind w:firstLineChars="0"/>
              <w:rPr>
                <w:rFonts w:ascii="Arial" w:hAnsi="Arial"/>
                <w:lang w:eastAsia="zh-CN"/>
              </w:rPr>
            </w:pPr>
            <w:r w:rsidRPr="0018083F">
              <w:rPr>
                <w:rFonts w:ascii="Arial" w:hAnsi="Arial"/>
              </w:rPr>
              <w:t>TS 29</w:t>
            </w:r>
            <w:r>
              <w:rPr>
                <w:rFonts w:ascii="Arial" w:hAnsi="Arial"/>
              </w:rPr>
              <w:t>.57</w:t>
            </w:r>
            <w:r w:rsidR="0075042E">
              <w:rPr>
                <w:rFonts w:ascii="Arial" w:hAnsi="Arial"/>
              </w:rPr>
              <w:t>6</w:t>
            </w:r>
            <w:r w:rsidRPr="0018083F">
              <w:rPr>
                <w:rFonts w:ascii="Arial" w:hAnsi="Arial"/>
              </w:rPr>
              <w:t xml:space="preserve"> CR#0</w:t>
            </w:r>
            <w:r w:rsidR="0075042E">
              <w:rPr>
                <w:rFonts w:ascii="Arial" w:hAnsi="Arial"/>
              </w:rPr>
              <w:t>071</w:t>
            </w:r>
            <w:r w:rsidRPr="0018083F">
              <w:rPr>
                <w:rFonts w:ascii="Arial" w:hAnsi="Arial"/>
              </w:rPr>
              <w:t xml:space="preserve"> introduces backwards compatible </w:t>
            </w:r>
            <w:r w:rsidR="00391601">
              <w:rPr>
                <w:rFonts w:ascii="Arial" w:hAnsi="Arial"/>
                <w:lang w:eastAsia="zh-CN"/>
              </w:rPr>
              <w:t>feature</w:t>
            </w:r>
            <w:r w:rsidR="00AA1151">
              <w:rPr>
                <w:rFonts w:ascii="Arial" w:hAnsi="Arial"/>
                <w:lang w:eastAsia="zh-CN"/>
              </w:rPr>
              <w:t xml:space="preserve"> in rel-19</w:t>
            </w:r>
          </w:p>
          <w:p w14:paraId="4D2D2474" w14:textId="77777777" w:rsidR="00BF1E53" w:rsidRDefault="00C4319B" w:rsidP="00BF1E53">
            <w:pPr>
              <w:pStyle w:val="CRCoverPage"/>
              <w:spacing w:after="0"/>
              <w:ind w:left="100"/>
            </w:pPr>
            <w:r>
              <w:t xml:space="preserve">As some backward compatible corrections and features (but no backward incompatible changes or backward compatible new features) are </w:t>
            </w:r>
            <w:r w:rsidR="00BF1E53">
              <w:t xml:space="preserve">added to </w:t>
            </w:r>
            <w:r w:rsidR="00BF1E53">
              <w:rPr>
                <w:noProof/>
              </w:rPr>
              <w:t xml:space="preserve">the </w:t>
            </w:r>
            <w:r w:rsidR="00BF1E53">
              <w:rPr>
                <w:noProof/>
                <w:lang w:eastAsia="zh-CN"/>
              </w:rPr>
              <w:t>new</w:t>
            </w:r>
            <w:r w:rsidR="00BF1E53">
              <w:rPr>
                <w:noProof/>
              </w:rPr>
              <w:t xml:space="preserve"> release, the minor version </w:t>
            </w:r>
            <w:r w:rsidR="00BF1E53">
              <w:t xml:space="preserve">needs to </w:t>
            </w:r>
            <w:r w:rsidR="00BF1E53">
              <w:rPr>
                <w:noProof/>
              </w:rPr>
              <w:t xml:space="preserve">be </w:t>
            </w:r>
            <w:r w:rsidR="00BF1E53">
              <w:t>increased</w:t>
            </w:r>
            <w:r w:rsidR="00BF1E53">
              <w:rPr>
                <w:noProof/>
              </w:rPr>
              <w:t xml:space="preserve"> and the draft version </w:t>
            </w:r>
            <w:r w:rsidR="00BF1E53">
              <w:t xml:space="preserve">needs to </w:t>
            </w:r>
            <w:r w:rsidR="00BF1E53">
              <w:rPr>
                <w:noProof/>
              </w:rPr>
              <w:t>be added</w:t>
            </w:r>
            <w:r w:rsidR="00BF1E53">
              <w:t>.</w:t>
            </w:r>
          </w:p>
          <w:p w14:paraId="18D340D6" w14:textId="77777777" w:rsidR="002B0AA6" w:rsidRDefault="002B0AA6" w:rsidP="00285ABE">
            <w:pPr>
              <w:pStyle w:val="CRCoverPage"/>
              <w:spacing w:after="0"/>
              <w:ind w:left="100"/>
              <w:rPr>
                <w:noProof/>
              </w:rPr>
            </w:pPr>
          </w:p>
          <w:p w14:paraId="7B6B1E17" w14:textId="2ED98D3D" w:rsidR="00A66978" w:rsidRDefault="00A66978" w:rsidP="00A6697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00125D91">
              <w:t>Nmfaf_3</w:t>
            </w:r>
            <w:r w:rsidR="00125D91">
              <w:t>d</w:t>
            </w:r>
            <w:r w:rsidR="00125D91">
              <w:t>aDataManagement</w:t>
            </w:r>
            <w:r w:rsidRPr="002B0AA6">
              <w:rPr>
                <w:bCs/>
              </w:rPr>
              <w:t xml:space="preserve"> API</w:t>
            </w:r>
            <w:r w:rsidRPr="00321152">
              <w:rPr>
                <w:b/>
                <w:bCs/>
              </w:rPr>
              <w:t xml:space="preserve"> </w:t>
            </w:r>
            <w:r w:rsidRPr="00882EF2">
              <w:rPr>
                <w:bCs/>
              </w:rPr>
              <w:t>for the present release:</w:t>
            </w:r>
          </w:p>
          <w:p w14:paraId="576E5C14" w14:textId="4EFD6A72" w:rsidR="00A66978" w:rsidRDefault="00A66978" w:rsidP="00A66978">
            <w:pPr>
              <w:pStyle w:val="af9"/>
              <w:numPr>
                <w:ilvl w:val="0"/>
                <w:numId w:val="2"/>
              </w:numPr>
              <w:ind w:firstLineChars="0"/>
              <w:rPr>
                <w:rFonts w:ascii="Arial" w:hAnsi="Arial"/>
                <w:lang w:eastAsia="zh-CN"/>
              </w:rPr>
            </w:pPr>
            <w:r w:rsidRPr="0018083F">
              <w:rPr>
                <w:rFonts w:ascii="Arial" w:hAnsi="Arial"/>
              </w:rPr>
              <w:t>TS 29</w:t>
            </w:r>
            <w:r>
              <w:rPr>
                <w:rFonts w:ascii="Arial" w:hAnsi="Arial"/>
              </w:rPr>
              <w:t>.57</w:t>
            </w:r>
            <w:r w:rsidR="00125D91">
              <w:rPr>
                <w:rFonts w:ascii="Arial" w:hAnsi="Arial"/>
              </w:rPr>
              <w:t>6</w:t>
            </w:r>
            <w:r w:rsidRPr="0018083F">
              <w:rPr>
                <w:rFonts w:ascii="Arial" w:hAnsi="Arial"/>
              </w:rPr>
              <w:t xml:space="preserve"> CR#0</w:t>
            </w:r>
            <w:r>
              <w:rPr>
                <w:rFonts w:ascii="Arial" w:hAnsi="Arial"/>
              </w:rPr>
              <w:t>0</w:t>
            </w:r>
            <w:r w:rsidR="00125D91">
              <w:rPr>
                <w:rFonts w:ascii="Arial" w:hAnsi="Arial"/>
              </w:rPr>
              <w:t>76</w:t>
            </w:r>
            <w:r w:rsidRPr="0018083F">
              <w:rPr>
                <w:rFonts w:ascii="Arial" w:hAnsi="Arial"/>
              </w:rPr>
              <w:t xml:space="preserve"> introduces backwards compatible </w:t>
            </w:r>
            <w:r>
              <w:rPr>
                <w:rFonts w:ascii="Arial" w:hAnsi="Arial"/>
                <w:lang w:eastAsia="zh-CN"/>
              </w:rPr>
              <w:t>feature in rel-19</w:t>
            </w:r>
          </w:p>
          <w:p w14:paraId="708AA7DE" w14:textId="2AB1CC67" w:rsidR="00A66978" w:rsidRPr="00A66978" w:rsidRDefault="005750C2" w:rsidP="008F02CB">
            <w:pPr>
              <w:pStyle w:val="CRCoverPage"/>
              <w:spacing w:after="0"/>
              <w:ind w:left="100"/>
              <w:rPr>
                <w:noProof/>
              </w:rPr>
            </w:pPr>
            <w:r>
              <w:t xml:space="preserve">As some backward compatible corrections and features (but no backward incompatible changes or backward compatible new features) are added to </w:t>
            </w:r>
            <w:r>
              <w:rPr>
                <w:noProof/>
              </w:rPr>
              <w:t xml:space="preserve">the </w:t>
            </w:r>
            <w:r>
              <w:rPr>
                <w:noProof/>
                <w:lang w:eastAsia="zh-CN"/>
              </w:rPr>
              <w:t>new</w:t>
            </w:r>
            <w:r>
              <w:rPr>
                <w:noProof/>
              </w:rPr>
              <w:t xml:space="preserve"> release, the minor version </w:t>
            </w:r>
            <w:r>
              <w:t xml:space="preserve">needs to </w:t>
            </w:r>
            <w:r>
              <w:rPr>
                <w:noProof/>
              </w:rPr>
              <w:t xml:space="preserve">be </w:t>
            </w:r>
            <w:r>
              <w:t>increased</w:t>
            </w:r>
            <w:r>
              <w:rPr>
                <w:noProof/>
              </w:rPr>
              <w:t xml:space="preserve"> and the draft version </w:t>
            </w:r>
            <w:r>
              <w:t xml:space="preserve">needs to </w:t>
            </w:r>
            <w:r>
              <w:rPr>
                <w:noProof/>
              </w:rPr>
              <w:t>be added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53CCA" w14:textId="63751983" w:rsidR="00A66978" w:rsidRDefault="00A66978" w:rsidP="00A66978">
            <w:pPr>
              <w:pStyle w:val="CRCoverPage"/>
              <w:spacing w:after="0"/>
              <w:ind w:left="100"/>
            </w:pPr>
            <w:r>
              <w:rPr>
                <w:rFonts w:cs="Arial"/>
              </w:rPr>
              <w:t>The</w:t>
            </w:r>
            <w:r>
              <w:t xml:space="preserve"> </w:t>
            </w:r>
            <w:r w:rsidR="00E51FBF">
              <w:t>Nmfaf_3</w:t>
            </w:r>
            <w:r w:rsidR="00E51FBF">
              <w:t>d</w:t>
            </w:r>
            <w:r w:rsidR="00E51FBF">
              <w:t>aDataManagement</w:t>
            </w:r>
            <w:r w:rsidRPr="002B0AA6">
              <w:rPr>
                <w:bCs/>
              </w:rPr>
              <w:t xml:space="preserve"> AP</w:t>
            </w:r>
            <w:r>
              <w:rPr>
                <w:rFonts w:hint="eastAsia"/>
                <w:bCs/>
                <w:lang w:eastAsia="zh-CN"/>
              </w:rPr>
              <w:t>I</w:t>
            </w:r>
            <w:r>
              <w:rPr>
                <w:lang w:eastAsia="zh-CN"/>
              </w:rPr>
              <w:t xml:space="preserve"> </w:t>
            </w:r>
            <w:r>
              <w:rPr>
                <w:rFonts w:cs="Arial"/>
              </w:rPr>
              <w:t>version incremented from value "</w:t>
            </w:r>
            <w:r>
              <w:t>1.1.0</w:t>
            </w:r>
            <w:r>
              <w:rPr>
                <w:rFonts w:cs="Arial"/>
              </w:rPr>
              <w:t>" to value "</w:t>
            </w:r>
            <w:r>
              <w:t>1.2.0-alpha.1</w:t>
            </w:r>
            <w:r>
              <w:rPr>
                <w:rFonts w:cs="Arial"/>
              </w:rPr>
              <w:t>"</w:t>
            </w:r>
            <w:r>
              <w:t xml:space="preserve">, and the TS version in the </w:t>
            </w:r>
            <w:proofErr w:type="spellStart"/>
            <w:r>
              <w:t>externalDocs</w:t>
            </w:r>
            <w:proofErr w:type="spellEnd"/>
            <w:r>
              <w:t xml:space="preserve"> field from </w:t>
            </w:r>
            <w:r>
              <w:rPr>
                <w:rFonts w:eastAsia="等线"/>
              </w:rPr>
              <w:t>18.</w:t>
            </w:r>
            <w:r w:rsidR="005750C2">
              <w:rPr>
                <w:rFonts w:eastAsia="等线"/>
              </w:rPr>
              <w:t>4</w:t>
            </w:r>
            <w:r>
              <w:rPr>
                <w:rFonts w:eastAsia="等线"/>
              </w:rPr>
              <w:t>.0</w:t>
            </w:r>
            <w:r>
              <w:t xml:space="preserve"> to </w:t>
            </w:r>
            <w:r>
              <w:rPr>
                <w:rFonts w:eastAsia="等线"/>
              </w:rPr>
              <w:t>19.</w:t>
            </w:r>
            <w:r>
              <w:rPr>
                <w:rFonts w:eastAsia="等线"/>
                <w:lang w:val="en-US"/>
              </w:rPr>
              <w:t>1</w:t>
            </w:r>
            <w:r>
              <w:rPr>
                <w:rFonts w:eastAsia="等线"/>
              </w:rPr>
              <w:t>.</w:t>
            </w:r>
            <w:r>
              <w:rPr>
                <w:rFonts w:eastAsia="等线"/>
                <w:lang w:val="en-US"/>
              </w:rPr>
              <w:t>0</w:t>
            </w:r>
            <w:r>
              <w:t>.</w:t>
            </w:r>
          </w:p>
          <w:p w14:paraId="090242ED" w14:textId="61F832C1" w:rsidR="00176AA1" w:rsidRDefault="00176AA1" w:rsidP="00176AA1">
            <w:pPr>
              <w:pStyle w:val="CRCoverPage"/>
              <w:spacing w:after="0"/>
              <w:ind w:left="100"/>
            </w:pPr>
            <w:r>
              <w:rPr>
                <w:rFonts w:cs="Arial"/>
              </w:rPr>
              <w:t>The</w:t>
            </w:r>
            <w:r>
              <w:t xml:space="preserve"> Nmfaf_3</w:t>
            </w:r>
            <w:r>
              <w:rPr>
                <w:rFonts w:hint="eastAsia"/>
                <w:lang w:eastAsia="zh-CN"/>
              </w:rPr>
              <w:t>c</w:t>
            </w:r>
            <w:r>
              <w:t>aDataManagement</w:t>
            </w:r>
            <w:r w:rsidRPr="002B0AA6">
              <w:rPr>
                <w:bCs/>
              </w:rPr>
              <w:t xml:space="preserve"> AP</w:t>
            </w:r>
            <w:r>
              <w:rPr>
                <w:rFonts w:hint="eastAsia"/>
                <w:bCs/>
                <w:lang w:eastAsia="zh-CN"/>
              </w:rPr>
              <w:t>I</w:t>
            </w:r>
            <w:r>
              <w:rPr>
                <w:lang w:eastAsia="zh-CN"/>
              </w:rPr>
              <w:t xml:space="preserve"> </w:t>
            </w:r>
            <w:r>
              <w:rPr>
                <w:rFonts w:cs="Arial"/>
              </w:rPr>
              <w:t>version incremented from value "</w:t>
            </w:r>
            <w:r>
              <w:t>1.1.0</w:t>
            </w:r>
            <w:r>
              <w:rPr>
                <w:rFonts w:cs="Arial"/>
              </w:rPr>
              <w:t>" to value "</w:t>
            </w:r>
            <w:r>
              <w:t>1.2.0-alpha.1</w:t>
            </w:r>
            <w:r>
              <w:rPr>
                <w:rFonts w:cs="Arial"/>
              </w:rPr>
              <w:t>"</w:t>
            </w:r>
            <w:r>
              <w:t xml:space="preserve">, and the TS version in the </w:t>
            </w:r>
            <w:proofErr w:type="spellStart"/>
            <w:r>
              <w:t>externalDocs</w:t>
            </w:r>
            <w:proofErr w:type="spellEnd"/>
            <w:r>
              <w:t xml:space="preserve"> field from </w:t>
            </w:r>
            <w:r>
              <w:rPr>
                <w:rFonts w:eastAsia="等线"/>
              </w:rPr>
              <w:t>18.4.0</w:t>
            </w:r>
            <w:r>
              <w:t xml:space="preserve"> to </w:t>
            </w:r>
            <w:r>
              <w:rPr>
                <w:rFonts w:eastAsia="等线"/>
              </w:rPr>
              <w:t>19.</w:t>
            </w:r>
            <w:r>
              <w:rPr>
                <w:rFonts w:eastAsia="等线"/>
                <w:lang w:val="en-US"/>
              </w:rPr>
              <w:t>1</w:t>
            </w:r>
            <w:r>
              <w:rPr>
                <w:rFonts w:eastAsia="等线"/>
              </w:rPr>
              <w:t>.</w:t>
            </w:r>
            <w:r>
              <w:rPr>
                <w:rFonts w:eastAsia="等线"/>
                <w:lang w:val="en-US"/>
              </w:rPr>
              <w:t>0</w:t>
            </w:r>
            <w:r>
              <w:t>.</w:t>
            </w:r>
          </w:p>
          <w:p w14:paraId="31C656EC" w14:textId="65B6B929" w:rsidR="001E41F3" w:rsidRPr="00176AA1" w:rsidRDefault="001E41F3" w:rsidP="000848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D1B6C" w:rsidR="001E41F3" w:rsidRDefault="00E85049">
            <w:pPr>
              <w:pStyle w:val="CRCoverPage"/>
              <w:spacing w:after="0"/>
              <w:ind w:left="100"/>
              <w:rPr>
                <w:noProof/>
              </w:rPr>
            </w:pPr>
            <w:r>
              <w:rPr>
                <w:noProof/>
              </w:rPr>
              <w:t>A.</w:t>
            </w:r>
            <w:r w:rsidR="00BF1E53">
              <w:rPr>
                <w:noProof/>
              </w:rPr>
              <w:t>2</w:t>
            </w:r>
            <w:r w:rsidR="00437688">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04D60" w:rsidR="001E41F3" w:rsidRDefault="00EB1F45">
            <w:pPr>
              <w:pStyle w:val="CRCoverPage"/>
              <w:spacing w:after="0"/>
              <w:ind w:left="100"/>
              <w:rPr>
                <w:noProof/>
                <w:lang w:eastAsia="zh-CN"/>
              </w:rPr>
            </w:pPr>
            <w:r>
              <w:rPr>
                <w:rFonts w:hint="eastAsia"/>
                <w:noProof/>
                <w:lang w:eastAsia="zh-CN"/>
              </w:rPr>
              <w:t>T</w:t>
            </w:r>
            <w:r>
              <w:rPr>
                <w:noProof/>
                <w:lang w:eastAsia="zh-CN"/>
              </w:rPr>
              <w:t xml:space="preserve">his CR introduce backward compatible correction to the </w:t>
            </w:r>
            <w:r w:rsidR="00E51FBF">
              <w:t>Nmfaf_3caDataManagement</w:t>
            </w:r>
            <w:r w:rsidR="00226C0E">
              <w:rPr>
                <w:bCs/>
              </w:rPr>
              <w:t xml:space="preserve"> </w:t>
            </w:r>
            <w:r w:rsidR="00226C0E" w:rsidRPr="002B0AA6">
              <w:rPr>
                <w:bCs/>
              </w:rPr>
              <w:t>AP</w:t>
            </w:r>
            <w:r w:rsidR="00226C0E">
              <w:rPr>
                <w:rFonts w:hint="eastAsia"/>
                <w:bCs/>
                <w:lang w:eastAsia="zh-CN"/>
              </w:rPr>
              <w:t>I</w:t>
            </w:r>
            <w:r w:rsidR="00226C0E">
              <w:rPr>
                <w:noProof/>
                <w:lang w:eastAsia="zh-CN"/>
              </w:rPr>
              <w:t xml:space="preserve"> </w:t>
            </w:r>
            <w:r w:rsidR="00226C0E">
              <w:rPr>
                <w:bCs/>
              </w:rPr>
              <w:t xml:space="preserve">and </w:t>
            </w:r>
            <w:r w:rsidR="00E51FBF">
              <w:t>Nmfaf_3</w:t>
            </w:r>
            <w:r w:rsidR="00E51FBF">
              <w:t>d</w:t>
            </w:r>
            <w:r w:rsidR="00E51FBF">
              <w:t>aDataManagement</w:t>
            </w:r>
            <w:r w:rsidR="00226C0E" w:rsidRPr="002B0AA6">
              <w:rPr>
                <w:bCs/>
              </w:rPr>
              <w:t xml:space="preserve"> </w:t>
            </w:r>
            <w:r>
              <w:rPr>
                <w:noProof/>
                <w:lang w:eastAsia="zh-CN"/>
              </w:rPr>
              <w:t>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4EDBC0" w14:textId="77777777" w:rsidR="00E51FBF" w:rsidRDefault="00E51FBF" w:rsidP="00E51FBF">
      <w:pPr>
        <w:pStyle w:val="1"/>
      </w:pPr>
      <w:bookmarkStart w:id="1" w:name="_Toc120683557"/>
      <w:bookmarkStart w:id="2" w:name="_Toc120683369"/>
      <w:bookmarkStart w:id="3" w:name="_Toc114134889"/>
      <w:bookmarkStart w:id="4" w:name="_Toc104547440"/>
      <w:bookmarkStart w:id="5" w:name="_Toc112939508"/>
      <w:bookmarkStart w:id="6" w:name="_Toc97193156"/>
      <w:bookmarkStart w:id="7" w:name="_Toc100953789"/>
      <w:bookmarkStart w:id="8" w:name="_Toc94033228"/>
      <w:bookmarkStart w:id="9" w:name="_Toc72784266"/>
      <w:bookmarkStart w:id="10" w:name="_Toc97037372"/>
      <w:bookmarkStart w:id="11" w:name="_Toc88645437"/>
      <w:bookmarkStart w:id="12" w:name="_Toc81244873"/>
      <w:bookmarkStart w:id="13" w:name="_Toc73041812"/>
      <w:bookmarkStart w:id="14" w:name="_Toc89426349"/>
      <w:bookmarkStart w:id="15" w:name="_Toc133435068"/>
      <w:bookmarkStart w:id="16" w:name="_Toc138690901"/>
      <w:bookmarkStart w:id="17" w:name="_Toc151749631"/>
      <w:bookmarkStart w:id="18" w:name="_Toc170161193"/>
      <w:bookmarkStart w:id="19" w:name="_Toc175850863"/>
      <w:bookmarkStart w:id="20" w:name="_Toc175851124"/>
      <w:r>
        <w:t>A.2</w:t>
      </w:r>
      <w:r>
        <w:tab/>
        <w:t>Nmfaf_3daDataManagement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51008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408D581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97839A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64496FD9" w14:textId="4839471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ins w:id="21" w:author="Zhenning" w:date="2024-11-27T15:22:00Z">
        <w:r w:rsidR="005750C2">
          <w:rPr>
            <w:rFonts w:ascii="Courier New" w:hAnsi="Courier New"/>
            <w:sz w:val="16"/>
            <w:lang w:val="en-IN" w:eastAsia="en-IN"/>
          </w:rPr>
          <w:t>2</w:t>
        </w:r>
      </w:ins>
      <w:del w:id="22" w:author="Zhenning" w:date="2024-11-27T15:22:00Z">
        <w:r w:rsidDel="005750C2">
          <w:rPr>
            <w:rFonts w:ascii="Courier New" w:hAnsi="Courier New"/>
            <w:sz w:val="16"/>
            <w:lang w:val="en-IN" w:eastAsia="en-IN"/>
          </w:rPr>
          <w:delText>1</w:delText>
        </w:r>
      </w:del>
      <w:r>
        <w:rPr>
          <w:rFonts w:ascii="Courier New" w:hAnsi="Courier New"/>
          <w:sz w:val="16"/>
          <w:lang w:val="en-IN" w:eastAsia="en-IN"/>
        </w:rPr>
        <w:t>.0</w:t>
      </w:r>
      <w:ins w:id="23" w:author="Zhenning" w:date="2024-11-27T15:22:00Z">
        <w:r w:rsidR="005750C2">
          <w:rPr>
            <w:rFonts w:ascii="Courier New" w:hAnsi="Courier New"/>
            <w:sz w:val="16"/>
            <w:lang w:val="en-IN" w:eastAsia="en-IN"/>
          </w:rPr>
          <w:t>-alpha.1</w:t>
        </w:r>
      </w:ins>
    </w:p>
    <w:p w14:paraId="7054B50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7CB23F5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5D34A61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7D40D0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D04B57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8B33E2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F63109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167F5455" w14:textId="1EF8B6C1"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w:t>
      </w:r>
      <w:del w:id="24" w:author="Zhenning" w:date="2024-11-27T15:22:00Z">
        <w:r w:rsidDel="005750C2">
          <w:rPr>
            <w:rFonts w:ascii="Courier New" w:hAnsi="Courier New"/>
            <w:sz w:val="16"/>
          </w:rPr>
          <w:delText>8</w:delText>
        </w:r>
      </w:del>
      <w:ins w:id="25" w:author="Zhenning" w:date="2024-11-27T15:22:00Z">
        <w:r w:rsidR="005750C2">
          <w:rPr>
            <w:rFonts w:ascii="Courier New" w:hAnsi="Courier New"/>
            <w:sz w:val="16"/>
          </w:rPr>
          <w:t>9</w:t>
        </w:r>
      </w:ins>
      <w:r>
        <w:rPr>
          <w:rFonts w:ascii="Courier New" w:hAnsi="Courier New"/>
          <w:sz w:val="16"/>
        </w:rPr>
        <w:t>.</w:t>
      </w:r>
      <w:del w:id="26" w:author="Zhenning" w:date="2024-11-27T15:22:00Z">
        <w:r w:rsidDel="005750C2">
          <w:rPr>
            <w:rFonts w:ascii="Courier New" w:hAnsi="Courier New"/>
            <w:sz w:val="16"/>
            <w:lang w:eastAsia="zh-CN"/>
          </w:rPr>
          <w:delText>4</w:delText>
        </w:r>
      </w:del>
      <w:ins w:id="27" w:author="Zhenning" w:date="2024-11-27T15:22:00Z">
        <w:r w:rsidR="005750C2">
          <w:rPr>
            <w:rFonts w:ascii="Courier New" w:hAnsi="Courier New"/>
            <w:sz w:val="16"/>
            <w:lang w:eastAsia="zh-CN"/>
          </w:rPr>
          <w:t>1</w:t>
        </w:r>
      </w:ins>
      <w:r>
        <w:rPr>
          <w:rFonts w:ascii="Courier New" w:hAnsi="Courier New"/>
          <w:sz w:val="16"/>
        </w:rPr>
        <w:t>.0; 5G System; Messaging Framework Adaptor Services; Stage 3.</w:t>
      </w:r>
    </w:p>
    <w:p w14:paraId="2DD309A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1425740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0104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DDD12F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052D56C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37673AA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0E43010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3B8A240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3D95283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E35842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061AA2E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46E86B9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5D75048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6D3BAC7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547A5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34E65A7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429283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configurations</w:t>
      </w:r>
      <w:proofErr w:type="gramEnd"/>
      <w:r>
        <w:rPr>
          <w:rFonts w:ascii="Courier New" w:hAnsi="Courier New"/>
          <w:sz w:val="16"/>
          <w:lang w:val="en-IN" w:eastAsia="en-IN"/>
        </w:rPr>
        <w:t>:</w:t>
      </w:r>
    </w:p>
    <w:p w14:paraId="39F8035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AA61AF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166670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608C436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00028C8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 xml:space="preserve">MFAF </w:t>
      </w:r>
      <w:proofErr w:type="gramStart"/>
      <w:r>
        <w:rPr>
          <w:rFonts w:ascii="Courier New" w:hAnsi="Courier New"/>
          <w:sz w:val="16"/>
        </w:rPr>
        <w:t>Configuration</w:t>
      </w:r>
      <w:r>
        <w:rPr>
          <w:rFonts w:ascii="Courier New" w:hAnsi="Courier New"/>
          <w:sz w:val="16"/>
          <w:lang w:val="en-IN" w:eastAsia="en-IN"/>
        </w:rPr>
        <w:t>(</w:t>
      </w:r>
      <w:proofErr w:type="gramEnd"/>
      <w:r>
        <w:rPr>
          <w:rFonts w:ascii="Courier New" w:hAnsi="Courier New"/>
          <w:sz w:val="16"/>
          <w:lang w:val="en-IN" w:eastAsia="en-IN"/>
        </w:rPr>
        <w:t>Collection)</w:t>
      </w:r>
    </w:p>
    <w:p w14:paraId="7CD6D7A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91C517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E6D958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D0D187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A70FD6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1BB52BC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05D84A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6EB7C5B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1B28509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74A8DF1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D824EB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5B129D8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7431C56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346E718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0C055C8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4BB416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5EC97D5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72D93EE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34FF44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D5AE3B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2DFC05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CE2E56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786AC4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48C0B5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3B9AEF0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1CFC56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AD55B5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61EA8D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13F564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5DEDC4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21B4955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7D2CBE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CE542D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2414D5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E405D9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6534E0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4E5839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F5126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'TS29571_CommonData.yaml#/components/responses/415'</w:t>
      </w:r>
    </w:p>
    <w:p w14:paraId="5BD043F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FCB9A2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0E5414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6051CD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D30A08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D8C146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1F731F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345CC2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B660D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AEF6E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543802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997DF0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255379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2A41658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9E1D50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57B70CB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2470B7A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134176D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5178669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304F5A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40506A4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0AB7A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E347DE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3ECEC08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1CBD3BD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22AD421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6BCCE21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2E0A6A9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60A8F65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CFFDB6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E919A5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02DA1EB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04D8638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C6E720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341A6F4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752BA63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694B1B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3172D7F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1DD38C0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57AEA61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22725E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12E730A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4A41F63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5F8F98B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22E34EB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054ED9C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3D06973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40E3071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60940AD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2A6FF1B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23996BC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4FC95B4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7ABFC1C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2978F8D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20EED6A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05AC8A6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47462F7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6A97BBD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5A0E68F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75DCE21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35DA151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0A6929D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7F77064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1439B91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57DE68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A0237C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522228C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03842F1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010E7CE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23DAD96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1DD3075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43CD0EB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2CBAB24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157031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521EA8B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7D3BCED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7A7A33A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D1CF7D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w:t>
      </w:r>
      <w:r>
        <w:rPr>
          <w:rFonts w:ascii="Courier New" w:hAnsi="Courier New"/>
          <w:sz w:val="16"/>
        </w:rPr>
        <w:t>Unique identifier of the Individual MFAF Configuration resource.</w:t>
      </w:r>
    </w:p>
    <w:p w14:paraId="1B5BFEE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334E553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F28A18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4CABEB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103758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CC0B05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739831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246818B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4889509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56E5937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4056F13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27041D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79AA8C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34A963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6F70A7D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FE405B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79BB842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9C9F47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3B4052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C3631B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61DE1B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7369182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D04E9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F638FC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3990BE5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0E29D5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0BA0F7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CF0C07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B14985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0243FF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9B750E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48A6B9B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3F2F12C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0BF0DEE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32A2E4C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2E2FA95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758062E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595EC16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32F9BD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747B2D4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484B4E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21D50C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9B1692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461B6B6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24F4731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0F0DC7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461B7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messageConfigurations</w:t>
      </w:r>
      <w:proofErr w:type="spellEnd"/>
    </w:p>
    <w:p w14:paraId="73988F7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EC42C3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06E0C9C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8AA30B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41C7AC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439F267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B92AA7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54A1B8B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B394F5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40A612F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3E32CE2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E1B4CA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858ECD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4682370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0C86530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82CDA1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0BB758F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DC761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BABF87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5F680DC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35E65521"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605C9CC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5BF7EE5D"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51803EB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3FF3305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6F92AAC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68AFB74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381787E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notifEndpoints</w:t>
      </w:r>
      <w:proofErr w:type="spellEnd"/>
      <w:r>
        <w:rPr>
          <w:rFonts w:ascii="Courier New" w:hAnsi="Courier New"/>
          <w:sz w:val="16"/>
        </w:rPr>
        <w:t>:</w:t>
      </w:r>
    </w:p>
    <w:p w14:paraId="79C5394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1E323D0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085BAA88"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lastRenderedPageBreak/>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3FA9E25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735D39FC"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A86679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7140ED2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62D8226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18ACACD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336FDC1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655B67B2"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7EA615D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44A0D4D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6911053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4D018D55"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F97CFD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0E0E5743"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5736501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59ACAA9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50199AA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14EE82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B2D5186"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249D5959"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3797E34"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6EB66A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2FCF2097"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3822129A"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E307E4E"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756A407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0836FB2F"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404EDC2B" w14:textId="77777777" w:rsidR="00E51FBF" w:rsidRDefault="00E51FBF" w:rsidP="00E51FBF">
      <w:pPr>
        <w:pStyle w:val="PL"/>
        <w:rPr>
          <w:lang w:val="en-IN" w:eastAsia="en-IN"/>
        </w:rPr>
      </w:pPr>
      <w:r>
        <w:rPr>
          <w:lang w:eastAsia="en-IN"/>
        </w:rPr>
        <w:t xml:space="preserve">          type: string</w:t>
      </w:r>
    </w:p>
    <w:p w14:paraId="1F290197" w14:textId="1D800A03" w:rsidR="007874A8" w:rsidRDefault="007874A8" w:rsidP="007874A8">
      <w:pPr>
        <w:pStyle w:val="PL"/>
        <w:rPr>
          <w:lang w:eastAsia="zh-CN"/>
        </w:rPr>
      </w:pPr>
    </w:p>
    <w:p w14:paraId="1667886F" w14:textId="188E3B68" w:rsidR="007928BD" w:rsidRPr="00E12D5F" w:rsidRDefault="007928BD" w:rsidP="007928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8" w:name="_Toc175844111"/>
      <w:bookmarkStart w:id="29" w:name="_Toc170161064"/>
      <w:bookmarkStart w:id="30" w:name="_Toc162009301"/>
      <w:bookmarkStart w:id="31" w:name="_Toc148535799"/>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sidRPr="00E12D5F">
        <w:rPr>
          <w:rFonts w:ascii="Arial" w:hAnsi="Arial" w:cs="Arial"/>
          <w:noProof/>
          <w:color w:val="0000FF"/>
          <w:sz w:val="28"/>
          <w:szCs w:val="28"/>
        </w:rPr>
        <w:t xml:space="preserve"> Change ***</w:t>
      </w:r>
    </w:p>
    <w:p w14:paraId="57F6EB98" w14:textId="77777777" w:rsidR="00E51FBF" w:rsidRDefault="00E51FBF" w:rsidP="00E51FBF">
      <w:pPr>
        <w:pStyle w:val="1"/>
      </w:pPr>
      <w:bookmarkStart w:id="32" w:name="_Toc170161194"/>
      <w:bookmarkStart w:id="33" w:name="_Toc175850864"/>
      <w:bookmarkStart w:id="34" w:name="_Toc175851125"/>
      <w:bookmarkEnd w:id="28"/>
      <w:bookmarkEnd w:id="29"/>
      <w:bookmarkEnd w:id="30"/>
      <w:bookmarkEnd w:id="31"/>
      <w:r>
        <w:t>A.3</w:t>
      </w:r>
      <w:r>
        <w:tab/>
        <w:t>Nmfaf_3caDataManagement API</w:t>
      </w:r>
      <w:bookmarkEnd w:id="32"/>
      <w:bookmarkEnd w:id="33"/>
      <w:bookmarkEnd w:id="34"/>
    </w:p>
    <w:p w14:paraId="36B8F831" w14:textId="77777777" w:rsidR="00E51FBF" w:rsidRDefault="00E51FBF" w:rsidP="00E51FBF">
      <w:pPr>
        <w:pStyle w:val="PL"/>
        <w:rPr>
          <w:lang w:val="en-IN" w:eastAsia="en-IN"/>
        </w:rPr>
      </w:pPr>
      <w:r>
        <w:rPr>
          <w:lang w:val="en-IN" w:eastAsia="en-IN"/>
        </w:rPr>
        <w:t>openapi: 3.0.0</w:t>
      </w:r>
    </w:p>
    <w:p w14:paraId="71163EB3" w14:textId="77777777" w:rsidR="00E51FBF" w:rsidRDefault="00E51FBF" w:rsidP="00E51FBF">
      <w:pPr>
        <w:pStyle w:val="PL"/>
        <w:rPr>
          <w:lang w:val="en-IN" w:eastAsia="en-IN"/>
        </w:rPr>
      </w:pPr>
    </w:p>
    <w:p w14:paraId="7D703D21" w14:textId="77777777" w:rsidR="00E51FBF" w:rsidRDefault="00E51FBF" w:rsidP="00E51FBF">
      <w:pPr>
        <w:pStyle w:val="PL"/>
        <w:rPr>
          <w:lang w:val="en-IN" w:eastAsia="en-IN"/>
        </w:rPr>
      </w:pPr>
      <w:r>
        <w:rPr>
          <w:lang w:val="en-IN" w:eastAsia="en-IN"/>
        </w:rPr>
        <w:t>info:</w:t>
      </w:r>
    </w:p>
    <w:p w14:paraId="55E60E9A" w14:textId="53768678" w:rsidR="00E51FBF" w:rsidRDefault="00E51FBF" w:rsidP="00E51FBF">
      <w:pPr>
        <w:pStyle w:val="PL"/>
        <w:rPr>
          <w:lang w:eastAsia="zh-CN"/>
        </w:rPr>
      </w:pPr>
      <w:r>
        <w:rPr>
          <w:lang w:val="en-IN" w:eastAsia="en-IN"/>
        </w:rPr>
        <w:t xml:space="preserve">  version: 1.</w:t>
      </w:r>
      <w:del w:id="35" w:author="Zhenning" w:date="2024-11-27T15:23:00Z">
        <w:r w:rsidDel="00D50831">
          <w:rPr>
            <w:lang w:val="en-IN" w:eastAsia="en-IN"/>
          </w:rPr>
          <w:delText>1</w:delText>
        </w:r>
      </w:del>
      <w:ins w:id="36" w:author="Zhenning" w:date="2024-11-27T15:23:00Z">
        <w:r w:rsidR="00D50831">
          <w:rPr>
            <w:lang w:val="en-IN" w:eastAsia="en-IN"/>
          </w:rPr>
          <w:t>2</w:t>
        </w:r>
      </w:ins>
      <w:r>
        <w:rPr>
          <w:lang w:val="en-IN" w:eastAsia="en-IN"/>
        </w:rPr>
        <w:t>.0</w:t>
      </w:r>
      <w:ins w:id="37" w:author="Zhenning" w:date="2024-11-27T15:23:00Z">
        <w:r w:rsidR="00D50831">
          <w:rPr>
            <w:lang w:val="en-IN" w:eastAsia="en-IN"/>
          </w:rPr>
          <w:t>-alpha.1</w:t>
        </w:r>
      </w:ins>
    </w:p>
    <w:p w14:paraId="75CB0E45" w14:textId="77777777" w:rsidR="00E51FBF" w:rsidRDefault="00E51FBF" w:rsidP="00E51FBF">
      <w:pPr>
        <w:pStyle w:val="PL"/>
        <w:rPr>
          <w:lang w:val="en-IN" w:eastAsia="en-IN"/>
        </w:rPr>
      </w:pPr>
      <w:r>
        <w:rPr>
          <w:lang w:val="en-IN" w:eastAsia="en-IN"/>
        </w:rPr>
        <w:t xml:space="preserve">  title: N</w:t>
      </w:r>
      <w:r>
        <w:t>mfaf</w:t>
      </w:r>
      <w:r>
        <w:rPr>
          <w:lang w:val="en-IN" w:eastAsia="en-IN"/>
        </w:rPr>
        <w:t>_</w:t>
      </w:r>
      <w:r>
        <w:t>3caDataManagement</w:t>
      </w:r>
    </w:p>
    <w:p w14:paraId="09EF7597" w14:textId="77777777" w:rsidR="00E51FBF" w:rsidRDefault="00E51FBF" w:rsidP="00E51FBF">
      <w:pPr>
        <w:pStyle w:val="PL"/>
        <w:rPr>
          <w:lang w:val="en-IN" w:eastAsia="en-IN"/>
        </w:rPr>
      </w:pPr>
      <w:r>
        <w:rPr>
          <w:lang w:val="en-IN" w:eastAsia="en-IN"/>
        </w:rPr>
        <w:t xml:space="preserve">  description: |</w:t>
      </w:r>
    </w:p>
    <w:p w14:paraId="427ED388" w14:textId="77777777" w:rsidR="00E51FBF" w:rsidRDefault="00E51FBF" w:rsidP="00E51FBF">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685F2A8" w14:textId="77777777" w:rsidR="00E51FBF" w:rsidRDefault="00E51FBF" w:rsidP="00E51FBF">
      <w:pPr>
        <w:pStyle w:val="PL"/>
        <w:rPr>
          <w:lang w:val="en-IN" w:eastAsia="en-IN"/>
        </w:rPr>
      </w:pPr>
      <w:r>
        <w:rPr>
          <w:lang w:val="en-IN" w:eastAsia="en-IN"/>
        </w:rPr>
        <w:t xml:space="preserve">    © 202</w:t>
      </w:r>
      <w:r>
        <w:rPr>
          <w:lang w:val="en-IN" w:eastAsia="zh-CN"/>
        </w:rPr>
        <w:t>4</w:t>
      </w:r>
      <w:r>
        <w:rPr>
          <w:lang w:val="en-IN" w:eastAsia="en-IN"/>
        </w:rPr>
        <w:t xml:space="preserve">, 3GPP Organizational Partners (ARIB, ATIS, CCSA, ETSI, TSDSI, TTA, TTC).  </w:t>
      </w:r>
    </w:p>
    <w:p w14:paraId="2BBAE03D" w14:textId="77777777" w:rsidR="00E51FBF" w:rsidRDefault="00E51FBF" w:rsidP="00E51FBF">
      <w:pPr>
        <w:pStyle w:val="PL"/>
        <w:rPr>
          <w:lang w:val="en-IN" w:eastAsia="en-IN"/>
        </w:rPr>
      </w:pPr>
      <w:r>
        <w:rPr>
          <w:lang w:val="en-IN" w:eastAsia="en-IN"/>
        </w:rPr>
        <w:t xml:space="preserve">    All rights reserved.</w:t>
      </w:r>
    </w:p>
    <w:p w14:paraId="3B394965" w14:textId="77777777" w:rsidR="00E51FBF" w:rsidRDefault="00E51FBF" w:rsidP="00E51FBF">
      <w:pPr>
        <w:pStyle w:val="PL"/>
        <w:rPr>
          <w:lang w:val="en-IN" w:eastAsia="en-IN"/>
        </w:rPr>
      </w:pPr>
    </w:p>
    <w:p w14:paraId="1FC17B3D" w14:textId="77777777" w:rsidR="00E51FBF" w:rsidRDefault="00E51FBF" w:rsidP="00E51FBF">
      <w:pPr>
        <w:pStyle w:val="PL"/>
        <w:rPr>
          <w:lang w:val="en-IN" w:eastAsia="en-IN"/>
        </w:rPr>
      </w:pPr>
      <w:r>
        <w:rPr>
          <w:lang w:val="en-IN" w:eastAsia="en-IN"/>
        </w:rPr>
        <w:t>externalDocs:</w:t>
      </w:r>
    </w:p>
    <w:p w14:paraId="5CA19AF1" w14:textId="1ED4733E" w:rsidR="00E51FBF" w:rsidRDefault="00E51FBF" w:rsidP="00E51FBF">
      <w:pPr>
        <w:pStyle w:val="PL"/>
        <w:rPr>
          <w:lang w:val="en-IN" w:eastAsia="en-IN"/>
        </w:rPr>
      </w:pPr>
      <w:r>
        <w:rPr>
          <w:lang w:val="en-IN" w:eastAsia="en-IN"/>
        </w:rPr>
        <w:t xml:space="preserve">  description: </w:t>
      </w:r>
      <w:r>
        <w:t xml:space="preserve">3GPP TS 29.576 </w:t>
      </w:r>
      <w:del w:id="38" w:author="Zhenning" w:date="2024-11-27T15:23:00Z">
        <w:r w:rsidDel="00D50831">
          <w:delText>V18</w:delText>
        </w:r>
      </w:del>
      <w:ins w:id="39" w:author="Zhenning" w:date="2024-11-27T15:23:00Z">
        <w:r w:rsidR="00D50831">
          <w:t>V1</w:t>
        </w:r>
        <w:r w:rsidR="00D50831">
          <w:t>9</w:t>
        </w:r>
      </w:ins>
      <w:r>
        <w:t>.</w:t>
      </w:r>
      <w:del w:id="40" w:author="Zhenning" w:date="2024-11-27T15:23:00Z">
        <w:r w:rsidDel="00D50831">
          <w:rPr>
            <w:lang w:eastAsia="zh-CN"/>
          </w:rPr>
          <w:delText>4</w:delText>
        </w:r>
      </w:del>
      <w:ins w:id="41" w:author="Zhenning" w:date="2024-11-27T15:23:00Z">
        <w:r w:rsidR="00D50831">
          <w:rPr>
            <w:lang w:eastAsia="zh-CN"/>
          </w:rPr>
          <w:t>1</w:t>
        </w:r>
      </w:ins>
      <w:r>
        <w:t>.0; 5G System; Messaging Framework Adaptor Services; Stage 3.</w:t>
      </w:r>
    </w:p>
    <w:p w14:paraId="3EC1E9D7" w14:textId="77777777" w:rsidR="00E51FBF" w:rsidRDefault="00E51FBF" w:rsidP="00E51FBF">
      <w:pPr>
        <w:pStyle w:val="PL"/>
        <w:rPr>
          <w:lang w:val="en-IN" w:eastAsia="en-IN"/>
        </w:rPr>
      </w:pPr>
      <w:r>
        <w:rPr>
          <w:lang w:val="en-IN" w:eastAsia="en-IN"/>
        </w:rPr>
        <w:t xml:space="preserve">  url: 'https://www.3gpp.org/ftp/Specs/archive/29_series/29.576/'</w:t>
      </w:r>
    </w:p>
    <w:p w14:paraId="3034B23A" w14:textId="77777777" w:rsidR="00E51FBF" w:rsidRDefault="00E51FBF" w:rsidP="00E51FBF">
      <w:pPr>
        <w:pStyle w:val="PL"/>
        <w:rPr>
          <w:lang w:val="en-IN" w:eastAsia="en-IN"/>
        </w:rPr>
      </w:pPr>
    </w:p>
    <w:p w14:paraId="70A61BBB" w14:textId="77777777" w:rsidR="00E51FBF" w:rsidRDefault="00E51FBF" w:rsidP="00E51FBF">
      <w:pPr>
        <w:pStyle w:val="PL"/>
        <w:rPr>
          <w:lang w:val="en-IN" w:eastAsia="en-IN"/>
        </w:rPr>
      </w:pPr>
      <w:r>
        <w:rPr>
          <w:lang w:val="en-IN" w:eastAsia="en-IN"/>
        </w:rPr>
        <w:t>servers:</w:t>
      </w:r>
    </w:p>
    <w:p w14:paraId="2F82CBC5" w14:textId="77777777" w:rsidR="00E51FBF" w:rsidRDefault="00E51FBF" w:rsidP="00E51FBF">
      <w:pPr>
        <w:pStyle w:val="PL"/>
        <w:rPr>
          <w:lang w:val="en-IN" w:eastAsia="en-IN"/>
        </w:rPr>
      </w:pPr>
      <w:r>
        <w:rPr>
          <w:lang w:val="en-IN" w:eastAsia="en-IN"/>
        </w:rPr>
        <w:t xml:space="preserve">  - url: '{apiRoot}/nmfaf-</w:t>
      </w:r>
      <w:r>
        <w:t>3cadatamanagement</w:t>
      </w:r>
      <w:r>
        <w:rPr>
          <w:lang w:val="en-IN" w:eastAsia="en-IN"/>
        </w:rPr>
        <w:t>/v1'</w:t>
      </w:r>
    </w:p>
    <w:p w14:paraId="47D021B4" w14:textId="77777777" w:rsidR="00E51FBF" w:rsidRDefault="00E51FBF" w:rsidP="00E51FBF">
      <w:pPr>
        <w:pStyle w:val="PL"/>
        <w:rPr>
          <w:lang w:val="en-IN" w:eastAsia="en-IN"/>
        </w:rPr>
      </w:pPr>
      <w:r>
        <w:rPr>
          <w:lang w:val="en-IN" w:eastAsia="en-IN"/>
        </w:rPr>
        <w:t xml:space="preserve">    variables:</w:t>
      </w:r>
    </w:p>
    <w:p w14:paraId="16A9C7C4" w14:textId="77777777" w:rsidR="00E51FBF" w:rsidRDefault="00E51FBF" w:rsidP="00E51FBF">
      <w:pPr>
        <w:pStyle w:val="PL"/>
        <w:rPr>
          <w:lang w:val="en-IN" w:eastAsia="en-IN"/>
        </w:rPr>
      </w:pPr>
      <w:r>
        <w:rPr>
          <w:lang w:val="en-IN" w:eastAsia="en-IN"/>
        </w:rPr>
        <w:t xml:space="preserve">      apiRoot:</w:t>
      </w:r>
    </w:p>
    <w:p w14:paraId="0A6167B9" w14:textId="77777777" w:rsidR="00E51FBF" w:rsidRDefault="00E51FBF" w:rsidP="00E51FBF">
      <w:pPr>
        <w:pStyle w:val="PL"/>
        <w:rPr>
          <w:lang w:val="en-IN" w:eastAsia="en-IN"/>
        </w:rPr>
      </w:pPr>
      <w:r>
        <w:rPr>
          <w:lang w:val="en-IN" w:eastAsia="en-IN"/>
        </w:rPr>
        <w:t xml:space="preserve">        default: https://example.com</w:t>
      </w:r>
    </w:p>
    <w:p w14:paraId="55D4DC8D" w14:textId="77777777" w:rsidR="00E51FBF" w:rsidRDefault="00E51FBF" w:rsidP="00E51FBF">
      <w:pPr>
        <w:pStyle w:val="PL"/>
        <w:rPr>
          <w:lang w:val="en-IN" w:eastAsia="en-IN"/>
        </w:rPr>
      </w:pPr>
      <w:r>
        <w:rPr>
          <w:lang w:val="en-IN" w:eastAsia="en-IN"/>
        </w:rPr>
        <w:t xml:space="preserve">        description: apiRoot as defined in clause 4.4 of 3GPP TS 29.501.</w:t>
      </w:r>
    </w:p>
    <w:p w14:paraId="621DFDD7" w14:textId="77777777" w:rsidR="00E51FBF" w:rsidRDefault="00E51FBF" w:rsidP="00E51FBF">
      <w:pPr>
        <w:pStyle w:val="PL"/>
        <w:rPr>
          <w:lang w:val="en-IN" w:eastAsia="en-IN"/>
        </w:rPr>
      </w:pPr>
    </w:p>
    <w:p w14:paraId="339FFB2C" w14:textId="77777777" w:rsidR="00E51FBF" w:rsidRDefault="00E51FBF" w:rsidP="00E51FBF">
      <w:pPr>
        <w:pStyle w:val="PL"/>
        <w:rPr>
          <w:lang w:val="en-IN" w:eastAsia="en-IN"/>
        </w:rPr>
      </w:pPr>
      <w:r>
        <w:rPr>
          <w:lang w:val="en-IN" w:eastAsia="en-IN"/>
        </w:rPr>
        <w:t>security:</w:t>
      </w:r>
    </w:p>
    <w:p w14:paraId="1B738733" w14:textId="77777777" w:rsidR="00E51FBF" w:rsidRDefault="00E51FBF" w:rsidP="00E51FBF">
      <w:pPr>
        <w:pStyle w:val="PL"/>
        <w:rPr>
          <w:lang w:val="en-IN" w:eastAsia="en-IN"/>
        </w:rPr>
      </w:pPr>
      <w:r>
        <w:rPr>
          <w:lang w:val="en-IN" w:eastAsia="en-IN"/>
        </w:rPr>
        <w:t xml:space="preserve">  - oAuth2ClientCredentials:</w:t>
      </w:r>
    </w:p>
    <w:p w14:paraId="3A167C8E" w14:textId="77777777" w:rsidR="00E51FBF" w:rsidRDefault="00E51FBF" w:rsidP="00E51FBF">
      <w:pPr>
        <w:pStyle w:val="PL"/>
        <w:rPr>
          <w:lang w:val="en-IN" w:eastAsia="en-IN"/>
        </w:rPr>
      </w:pPr>
      <w:r>
        <w:rPr>
          <w:lang w:val="en-IN" w:eastAsia="en-IN"/>
        </w:rPr>
        <w:t xml:space="preserve">    - nmfaf-</w:t>
      </w:r>
      <w:r>
        <w:t>3cadatamanagement</w:t>
      </w:r>
    </w:p>
    <w:p w14:paraId="0BB522F0" w14:textId="77777777" w:rsidR="00E51FBF" w:rsidRDefault="00E51FBF" w:rsidP="00E51FBF">
      <w:pPr>
        <w:pStyle w:val="PL"/>
        <w:rPr>
          <w:lang w:val="en-IN" w:eastAsia="en-IN"/>
        </w:rPr>
      </w:pPr>
      <w:r>
        <w:rPr>
          <w:lang w:val="en-IN" w:eastAsia="en-IN"/>
        </w:rPr>
        <w:t xml:space="preserve">  - {}</w:t>
      </w:r>
    </w:p>
    <w:p w14:paraId="3F0A1260" w14:textId="77777777" w:rsidR="00E51FBF" w:rsidRDefault="00E51FBF" w:rsidP="00E51FBF">
      <w:pPr>
        <w:pStyle w:val="PL"/>
        <w:rPr>
          <w:lang w:val="en-IN" w:eastAsia="en-IN"/>
        </w:rPr>
      </w:pPr>
    </w:p>
    <w:p w14:paraId="006FC7C4" w14:textId="77777777" w:rsidR="00E51FBF" w:rsidRDefault="00E51FBF" w:rsidP="00E51FBF">
      <w:pPr>
        <w:pStyle w:val="PL"/>
        <w:rPr>
          <w:lang w:val="en-IN" w:eastAsia="en-IN"/>
        </w:rPr>
      </w:pPr>
      <w:r>
        <w:rPr>
          <w:lang w:val="en-IN" w:eastAsia="en-IN"/>
        </w:rPr>
        <w:t>paths:</w:t>
      </w:r>
    </w:p>
    <w:p w14:paraId="5B4F6A57" w14:textId="77777777" w:rsidR="00E51FBF" w:rsidRDefault="00E51FBF" w:rsidP="00E51FBF">
      <w:pPr>
        <w:pStyle w:val="PL"/>
      </w:pPr>
      <w:r>
        <w:t xml:space="preserve">  /mfaf-data-analytics:</w:t>
      </w:r>
    </w:p>
    <w:p w14:paraId="10AF7808" w14:textId="77777777" w:rsidR="00E51FBF" w:rsidRDefault="00E51FBF" w:rsidP="00E51FBF">
      <w:pPr>
        <w:pStyle w:val="PL"/>
      </w:pPr>
      <w:r>
        <w:t xml:space="preserve">    post:</w:t>
      </w:r>
    </w:p>
    <w:p w14:paraId="369C837A" w14:textId="77777777" w:rsidR="00E51FBF" w:rsidRDefault="00E51FBF" w:rsidP="00E51FBF">
      <w:pPr>
        <w:pStyle w:val="PL"/>
      </w:pPr>
      <w:r>
        <w:t xml:space="preserve">    # This is a pseudo operation, clients shall NOT invoke this method!</w:t>
      </w:r>
    </w:p>
    <w:p w14:paraId="2D6CBE7B" w14:textId="77777777" w:rsidR="00E51FBF" w:rsidRDefault="00E51FBF" w:rsidP="00E51FBF">
      <w:pPr>
        <w:pStyle w:val="PL"/>
      </w:pPr>
      <w:r>
        <w:t xml:space="preserve">      requestBody:</w:t>
      </w:r>
    </w:p>
    <w:p w14:paraId="3FD44262" w14:textId="77777777" w:rsidR="00E51FBF" w:rsidRDefault="00E51FBF" w:rsidP="00E51FBF">
      <w:pPr>
        <w:pStyle w:val="PL"/>
      </w:pPr>
      <w:r>
        <w:t xml:space="preserve">        required: true</w:t>
      </w:r>
    </w:p>
    <w:p w14:paraId="4D03914D" w14:textId="77777777" w:rsidR="00E51FBF" w:rsidRDefault="00E51FBF" w:rsidP="00E51FBF">
      <w:pPr>
        <w:pStyle w:val="PL"/>
      </w:pPr>
      <w:r>
        <w:t xml:space="preserve">        content:</w:t>
      </w:r>
    </w:p>
    <w:p w14:paraId="1CEA1FCD" w14:textId="77777777" w:rsidR="00E51FBF" w:rsidRDefault="00E51FBF" w:rsidP="00E51FBF">
      <w:pPr>
        <w:pStyle w:val="PL"/>
      </w:pPr>
      <w:r>
        <w:t xml:space="preserve">          application/json:</w:t>
      </w:r>
    </w:p>
    <w:p w14:paraId="5CD2B35E" w14:textId="77777777" w:rsidR="00E51FBF" w:rsidRDefault="00E51FBF" w:rsidP="00E51FBF">
      <w:pPr>
        <w:pStyle w:val="PL"/>
      </w:pPr>
      <w:r>
        <w:t xml:space="preserve">            # Unspecified schema for the JSON body, since this is used by neither the NF service consumer nor the MFAF.</w:t>
      </w:r>
    </w:p>
    <w:p w14:paraId="1A380A52" w14:textId="77777777" w:rsidR="00E51FBF" w:rsidRDefault="00E51FBF" w:rsidP="00E51FBF">
      <w:pPr>
        <w:pStyle w:val="PL"/>
        <w:rPr>
          <w:lang w:eastAsia="zh-CN"/>
        </w:rPr>
      </w:pPr>
      <w:r>
        <w:rPr>
          <w:lang w:eastAsia="zh-CN"/>
        </w:rPr>
        <w:t xml:space="preserve">            schema: {}</w:t>
      </w:r>
    </w:p>
    <w:p w14:paraId="72F0B837" w14:textId="77777777" w:rsidR="00E51FBF" w:rsidRDefault="00E51FBF" w:rsidP="00E51FBF">
      <w:pPr>
        <w:pStyle w:val="PL"/>
      </w:pPr>
      <w:r>
        <w:t xml:space="preserve">      responses:</w:t>
      </w:r>
    </w:p>
    <w:p w14:paraId="17D7FA50" w14:textId="77777777" w:rsidR="00E51FBF" w:rsidRDefault="00E51FBF" w:rsidP="00E51FBF">
      <w:pPr>
        <w:pStyle w:val="PL"/>
      </w:pPr>
      <w:r>
        <w:t xml:space="preserve">        default:</w:t>
      </w:r>
    </w:p>
    <w:p w14:paraId="53AA8AEE" w14:textId="77777777" w:rsidR="00E51FBF" w:rsidRDefault="00E51FBF" w:rsidP="00E51FBF">
      <w:pPr>
        <w:pStyle w:val="PL"/>
      </w:pPr>
      <w:r>
        <w:t xml:space="preserve">          $ref: 'TS29571_CommonData.yaml#/components/responses/default'</w:t>
      </w:r>
    </w:p>
    <w:p w14:paraId="50A0AB52" w14:textId="77777777" w:rsidR="00E51FBF" w:rsidRDefault="00E51FBF" w:rsidP="00E51FBF">
      <w:pPr>
        <w:pStyle w:val="PL"/>
      </w:pPr>
      <w:r>
        <w:t xml:space="preserve">      callbacks:</w:t>
      </w:r>
    </w:p>
    <w:p w14:paraId="3ED940FB" w14:textId="77777777" w:rsidR="00E51FBF" w:rsidRDefault="00E51FBF" w:rsidP="00E51FBF">
      <w:pPr>
        <w:pStyle w:val="PL"/>
      </w:pPr>
      <w:r>
        <w:lastRenderedPageBreak/>
        <w:t xml:space="preserve">        Notification:</w:t>
      </w:r>
    </w:p>
    <w:p w14:paraId="2F9EAF02" w14:textId="77777777" w:rsidR="00E51FBF" w:rsidRDefault="00E51FBF" w:rsidP="00E51FBF">
      <w:pPr>
        <w:pStyle w:val="PL"/>
      </w:pPr>
      <w:r>
        <w:t xml:space="preserve">          '{notificationURI}':</w:t>
      </w:r>
    </w:p>
    <w:p w14:paraId="75ACA0B0"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The URI in </w:t>
      </w:r>
      <w:r>
        <w:rPr>
          <w:rFonts w:ascii="Courier New" w:hAnsi="Courier New"/>
          <w:sz w:val="16"/>
        </w:rPr>
        <w:t>{</w:t>
      </w:r>
      <w:proofErr w:type="spellStart"/>
      <w:r>
        <w:rPr>
          <w:rFonts w:ascii="Courier New" w:hAnsi="Courier New"/>
          <w:sz w:val="16"/>
        </w:rPr>
        <w:t>notificationURI</w:t>
      </w:r>
      <w:proofErr w:type="spellEnd"/>
      <w:r>
        <w:rPr>
          <w:rFonts w:ascii="Courier New" w:hAnsi="Courier New"/>
          <w:sz w:val="16"/>
        </w:rPr>
        <w:t xml:space="preserve">} is obtained out of band by the MFAF, </w:t>
      </w:r>
      <w:proofErr w:type="gramStart"/>
      <w:r>
        <w:rPr>
          <w:rFonts w:ascii="Courier New" w:hAnsi="Courier New"/>
          <w:sz w:val="16"/>
        </w:rPr>
        <w:t>i.e.</w:t>
      </w:r>
      <w:proofErr w:type="gramEnd"/>
      <w:r>
        <w:rPr>
          <w:rFonts w:ascii="Courier New" w:hAnsi="Courier New"/>
          <w:sz w:val="16"/>
        </w:rPr>
        <w:t xml:space="preserve"> it is provided </w:t>
      </w:r>
      <w:r>
        <w:rPr>
          <w:rFonts w:ascii="Courier New" w:hAnsi="Courier New"/>
          <w:sz w:val="16"/>
          <w:lang w:eastAsia="zh-CN"/>
        </w:rPr>
        <w:t xml:space="preserve">via the </w:t>
      </w:r>
      <w:r>
        <w:rPr>
          <w:rFonts w:ascii="Courier New" w:hAnsi="Courier New"/>
          <w:sz w:val="16"/>
        </w:rPr>
        <w:t>Nmfaf_3daDataManagement API</w:t>
      </w:r>
      <w:r>
        <w:rPr>
          <w:rFonts w:ascii="Courier New" w:hAnsi="Courier New"/>
          <w:sz w:val="16"/>
          <w:lang w:eastAsia="zh-CN"/>
        </w:rPr>
        <w:t xml:space="preserve"> during the </w:t>
      </w:r>
      <w:r>
        <w:rPr>
          <w:rFonts w:ascii="Courier New" w:hAnsi="Courier New"/>
          <w:sz w:val="16"/>
        </w:rPr>
        <w:t>configuration for mapping data or analytics.</w:t>
      </w:r>
    </w:p>
    <w:p w14:paraId="7A9D6C48" w14:textId="77777777" w:rsidR="00E51FBF" w:rsidRDefault="00E51FBF" w:rsidP="00E51FBF">
      <w:pPr>
        <w:pStyle w:val="PL"/>
      </w:pPr>
      <w:r>
        <w:t xml:space="preserve">            post:</w:t>
      </w:r>
    </w:p>
    <w:p w14:paraId="044FF92D" w14:textId="77777777" w:rsidR="00E51FBF" w:rsidRDefault="00E51FBF" w:rsidP="00E51FBF">
      <w:pPr>
        <w:pStyle w:val="PL"/>
      </w:pPr>
      <w:r>
        <w:t xml:space="preserve">              requestBody:</w:t>
      </w:r>
    </w:p>
    <w:p w14:paraId="0B16DFEF" w14:textId="77777777" w:rsidR="00E51FBF" w:rsidRDefault="00E51FBF" w:rsidP="00E51FBF">
      <w:pPr>
        <w:pStyle w:val="PL"/>
      </w:pPr>
      <w:r>
        <w:t xml:space="preserve">                required: true</w:t>
      </w:r>
    </w:p>
    <w:p w14:paraId="07998A3A" w14:textId="77777777" w:rsidR="00E51FBF" w:rsidRDefault="00E51FBF" w:rsidP="00E51FBF">
      <w:pPr>
        <w:pStyle w:val="PL"/>
      </w:pPr>
      <w:r>
        <w:t xml:space="preserve">                content:</w:t>
      </w:r>
    </w:p>
    <w:p w14:paraId="2858819A" w14:textId="77777777" w:rsidR="00E51FBF" w:rsidRDefault="00E51FBF" w:rsidP="00E51FBF">
      <w:pPr>
        <w:pStyle w:val="PL"/>
      </w:pPr>
      <w:r>
        <w:t xml:space="preserve">                  application/json:</w:t>
      </w:r>
    </w:p>
    <w:p w14:paraId="6670C311" w14:textId="77777777" w:rsidR="00E51FBF" w:rsidRDefault="00E51FBF" w:rsidP="00E51FBF">
      <w:pPr>
        <w:pStyle w:val="PL"/>
      </w:pPr>
      <w:r>
        <w:t xml:space="preserve">                    schema:</w:t>
      </w:r>
    </w:p>
    <w:p w14:paraId="0EF84004" w14:textId="77777777" w:rsidR="00E51FBF" w:rsidRDefault="00E51FBF" w:rsidP="00E51FBF">
      <w:pPr>
        <w:pStyle w:val="PL"/>
      </w:pPr>
      <w:r>
        <w:t xml:space="preserve">                      $ref: '#/components/schemas/NmfafDataRetrievalNotification'</w:t>
      </w:r>
    </w:p>
    <w:p w14:paraId="64BC8EF3" w14:textId="77777777" w:rsidR="00E51FBF" w:rsidRDefault="00E51FBF" w:rsidP="00E51FBF">
      <w:pPr>
        <w:pStyle w:val="PL"/>
      </w:pPr>
      <w:r>
        <w:t xml:space="preserve">              responses:</w:t>
      </w:r>
    </w:p>
    <w:p w14:paraId="30C4F4A4" w14:textId="77777777" w:rsidR="00E51FBF" w:rsidRDefault="00E51FBF" w:rsidP="00E51FBF">
      <w:pPr>
        <w:pStyle w:val="PL"/>
      </w:pPr>
      <w:r>
        <w:t xml:space="preserve">                '204':</w:t>
      </w:r>
    </w:p>
    <w:p w14:paraId="0EEA14CB" w14:textId="77777777" w:rsidR="00E51FBF" w:rsidRDefault="00E51FBF" w:rsidP="00E51FBF">
      <w:pPr>
        <w:pStyle w:val="PL"/>
      </w:pPr>
      <w:r>
        <w:t xml:space="preserve">                  description: The receipt of the Notification is acknowledged.</w:t>
      </w:r>
    </w:p>
    <w:p w14:paraId="452C61B9" w14:textId="77777777" w:rsidR="00E51FBF" w:rsidRDefault="00E51FBF" w:rsidP="00E51FBF">
      <w:pPr>
        <w:pStyle w:val="PL"/>
      </w:pPr>
      <w:r>
        <w:t xml:space="preserve">                '307':</w:t>
      </w:r>
    </w:p>
    <w:p w14:paraId="52ADD5F7" w14:textId="77777777" w:rsidR="00E51FBF" w:rsidRDefault="00E51FBF" w:rsidP="00E51FBF">
      <w:pPr>
        <w:pStyle w:val="PL"/>
      </w:pPr>
      <w:r>
        <w:t xml:space="preserve">                  $ref: 'TS29571_CommonData.yaml#/components/responses/307'</w:t>
      </w:r>
    </w:p>
    <w:p w14:paraId="71F643D0" w14:textId="77777777" w:rsidR="00E51FBF" w:rsidRDefault="00E51FBF" w:rsidP="00E51FBF">
      <w:pPr>
        <w:pStyle w:val="PL"/>
      </w:pPr>
      <w:r>
        <w:t xml:space="preserve">                '308':</w:t>
      </w:r>
    </w:p>
    <w:p w14:paraId="0F946FA9" w14:textId="77777777" w:rsidR="00E51FBF" w:rsidRDefault="00E51FBF" w:rsidP="00E51FBF">
      <w:pPr>
        <w:pStyle w:val="PL"/>
      </w:pPr>
      <w:r>
        <w:t xml:space="preserve">                  $ref: 'TS29571_CommonData.yaml#/components/responses/308'</w:t>
      </w:r>
    </w:p>
    <w:p w14:paraId="4C8C6BDA" w14:textId="77777777" w:rsidR="00E51FBF" w:rsidRDefault="00E51FBF" w:rsidP="00E51FBF">
      <w:pPr>
        <w:pStyle w:val="PL"/>
      </w:pPr>
      <w:r>
        <w:t xml:space="preserve">                '400':</w:t>
      </w:r>
    </w:p>
    <w:p w14:paraId="421272A5" w14:textId="77777777" w:rsidR="00E51FBF" w:rsidRDefault="00E51FBF" w:rsidP="00E51FBF">
      <w:pPr>
        <w:pStyle w:val="PL"/>
      </w:pPr>
      <w:r>
        <w:t xml:space="preserve">                  $ref: 'TS29571_CommonData.yaml#/components/responses/400'</w:t>
      </w:r>
    </w:p>
    <w:p w14:paraId="58C505B9" w14:textId="77777777" w:rsidR="00E51FBF" w:rsidRDefault="00E51FBF" w:rsidP="00E51FBF">
      <w:pPr>
        <w:pStyle w:val="PL"/>
      </w:pPr>
      <w:r>
        <w:t xml:space="preserve">                '401':</w:t>
      </w:r>
    </w:p>
    <w:p w14:paraId="1979659F" w14:textId="77777777" w:rsidR="00E51FBF" w:rsidRDefault="00E51FBF" w:rsidP="00E51FBF">
      <w:pPr>
        <w:pStyle w:val="PL"/>
      </w:pPr>
      <w:r>
        <w:t xml:space="preserve">                  $ref: 'TS29571_CommonData.yaml#/components/responses/401'</w:t>
      </w:r>
    </w:p>
    <w:p w14:paraId="613C4F50" w14:textId="77777777" w:rsidR="00E51FBF" w:rsidRDefault="00E51FBF" w:rsidP="00E51FBF">
      <w:pPr>
        <w:pStyle w:val="PL"/>
      </w:pPr>
      <w:r>
        <w:t xml:space="preserve">                '403':</w:t>
      </w:r>
    </w:p>
    <w:p w14:paraId="61BBA5FF" w14:textId="77777777" w:rsidR="00E51FBF" w:rsidRDefault="00E51FBF" w:rsidP="00E51FBF">
      <w:pPr>
        <w:pStyle w:val="PL"/>
      </w:pPr>
      <w:r>
        <w:t xml:space="preserve">                  $ref: 'TS29571_CommonData.yaml#/components/responses/403'</w:t>
      </w:r>
    </w:p>
    <w:p w14:paraId="76DC2417" w14:textId="77777777" w:rsidR="00E51FBF" w:rsidRDefault="00E51FBF" w:rsidP="00E51FBF">
      <w:pPr>
        <w:pStyle w:val="PL"/>
      </w:pPr>
      <w:r>
        <w:t xml:space="preserve">                '404':</w:t>
      </w:r>
    </w:p>
    <w:p w14:paraId="76617B3E" w14:textId="77777777" w:rsidR="00E51FBF" w:rsidRDefault="00E51FBF" w:rsidP="00E51FBF">
      <w:pPr>
        <w:pStyle w:val="PL"/>
      </w:pPr>
      <w:r>
        <w:t xml:space="preserve">                  $ref: 'TS29571_CommonData.yaml#/components/responses/404'</w:t>
      </w:r>
    </w:p>
    <w:p w14:paraId="14C1E127" w14:textId="77777777" w:rsidR="00E51FBF" w:rsidRDefault="00E51FBF" w:rsidP="00E51FBF">
      <w:pPr>
        <w:pStyle w:val="PL"/>
      </w:pPr>
      <w:r>
        <w:t xml:space="preserve">                '411':</w:t>
      </w:r>
    </w:p>
    <w:p w14:paraId="6CE750BC" w14:textId="77777777" w:rsidR="00E51FBF" w:rsidRDefault="00E51FBF" w:rsidP="00E51FBF">
      <w:pPr>
        <w:pStyle w:val="PL"/>
      </w:pPr>
      <w:r>
        <w:t xml:space="preserve">                  $ref: 'TS29571_CommonData.yaml#/components/responses/411'</w:t>
      </w:r>
    </w:p>
    <w:p w14:paraId="011125A6" w14:textId="77777777" w:rsidR="00E51FBF" w:rsidRDefault="00E51FBF" w:rsidP="00E51FBF">
      <w:pPr>
        <w:pStyle w:val="PL"/>
      </w:pPr>
      <w:r>
        <w:t xml:space="preserve">                '413':</w:t>
      </w:r>
    </w:p>
    <w:p w14:paraId="09DE13C5" w14:textId="77777777" w:rsidR="00E51FBF" w:rsidRDefault="00E51FBF" w:rsidP="00E51FBF">
      <w:pPr>
        <w:pStyle w:val="PL"/>
      </w:pPr>
      <w:r>
        <w:t xml:space="preserve">                  $ref: 'TS29571_CommonData.yaml#/components/responses/413'</w:t>
      </w:r>
    </w:p>
    <w:p w14:paraId="27A92477" w14:textId="77777777" w:rsidR="00E51FBF" w:rsidRDefault="00E51FBF" w:rsidP="00E51FBF">
      <w:pPr>
        <w:pStyle w:val="PL"/>
      </w:pPr>
      <w:r>
        <w:t xml:space="preserve">                '415':</w:t>
      </w:r>
    </w:p>
    <w:p w14:paraId="1EE8BB8B" w14:textId="77777777" w:rsidR="00E51FBF" w:rsidRDefault="00E51FBF" w:rsidP="00E51FBF">
      <w:pPr>
        <w:pStyle w:val="PL"/>
      </w:pPr>
      <w:r>
        <w:t xml:space="preserve">                  $ref: 'TS29571_CommonData.yaml#/components/responses/415'</w:t>
      </w:r>
    </w:p>
    <w:p w14:paraId="616F7835" w14:textId="77777777" w:rsidR="00E51FBF" w:rsidRDefault="00E51FBF" w:rsidP="00E51FBF">
      <w:pPr>
        <w:pStyle w:val="PL"/>
      </w:pPr>
      <w:r>
        <w:t xml:space="preserve">                '429':</w:t>
      </w:r>
    </w:p>
    <w:p w14:paraId="0C636E00" w14:textId="77777777" w:rsidR="00E51FBF" w:rsidRDefault="00E51FBF" w:rsidP="00E51FBF">
      <w:pPr>
        <w:pStyle w:val="PL"/>
      </w:pPr>
      <w:r>
        <w:t xml:space="preserve">                  $ref: 'TS29571_CommonData.yaml#/components/responses/429'</w:t>
      </w:r>
    </w:p>
    <w:p w14:paraId="5D7F9E9C" w14:textId="77777777" w:rsidR="00E51FBF" w:rsidRDefault="00E51FBF" w:rsidP="00E51FBF">
      <w:pPr>
        <w:pStyle w:val="PL"/>
      </w:pPr>
      <w:r>
        <w:t xml:space="preserve">                '500':</w:t>
      </w:r>
    </w:p>
    <w:p w14:paraId="03F4B1C0" w14:textId="77777777" w:rsidR="00E51FBF" w:rsidRDefault="00E51FBF" w:rsidP="00E51FBF">
      <w:pPr>
        <w:pStyle w:val="PL"/>
      </w:pPr>
      <w:r>
        <w:t xml:space="preserve">                  $ref: 'TS29571_CommonData.yaml#/components/responses/500'</w:t>
      </w:r>
    </w:p>
    <w:p w14:paraId="5D53B584" w14:textId="77777777" w:rsidR="00E51FBF" w:rsidRDefault="00E51FBF" w:rsidP="00E51FBF">
      <w:pPr>
        <w:pStyle w:val="PL"/>
      </w:pPr>
      <w:r>
        <w:t xml:space="preserve">                '502':</w:t>
      </w:r>
    </w:p>
    <w:p w14:paraId="6F676D94" w14:textId="77777777" w:rsidR="00E51FBF" w:rsidRDefault="00E51FBF" w:rsidP="00E51FBF">
      <w:pPr>
        <w:pStyle w:val="PL"/>
      </w:pPr>
      <w:r>
        <w:t xml:space="preserve">                  $ref: 'TS29571_CommonData.yaml#/components/responses/502'</w:t>
      </w:r>
    </w:p>
    <w:p w14:paraId="6DE3C4CB" w14:textId="77777777" w:rsidR="00E51FBF" w:rsidRDefault="00E51FBF" w:rsidP="00E51FBF">
      <w:pPr>
        <w:pStyle w:val="PL"/>
      </w:pPr>
      <w:r>
        <w:t xml:space="preserve">                '503':</w:t>
      </w:r>
    </w:p>
    <w:p w14:paraId="56018DAA" w14:textId="77777777" w:rsidR="00E51FBF" w:rsidRDefault="00E51FBF" w:rsidP="00E51FBF">
      <w:pPr>
        <w:pStyle w:val="PL"/>
      </w:pPr>
      <w:r>
        <w:t xml:space="preserve">                  $ref: 'TS29571_CommonData.yaml#/components/responses/503'</w:t>
      </w:r>
    </w:p>
    <w:p w14:paraId="14A49E95" w14:textId="77777777" w:rsidR="00E51FBF" w:rsidRDefault="00E51FBF" w:rsidP="00E51FBF">
      <w:pPr>
        <w:pStyle w:val="PL"/>
      </w:pPr>
      <w:r>
        <w:t xml:space="preserve">                default:</w:t>
      </w:r>
    </w:p>
    <w:p w14:paraId="0A647C38" w14:textId="77777777" w:rsidR="00E51FBF" w:rsidRDefault="00E51FBF" w:rsidP="00E51FBF">
      <w:pPr>
        <w:pStyle w:val="PL"/>
      </w:pPr>
      <w:r>
        <w:t xml:space="preserve">                  $ref: 'TS29571_CommonData.yaml#/components/responses/default'</w:t>
      </w:r>
    </w:p>
    <w:p w14:paraId="4BFE2BC3" w14:textId="77777777" w:rsidR="00E51FBF" w:rsidRDefault="00E51FBF" w:rsidP="00E51FBF">
      <w:pPr>
        <w:pStyle w:val="PL"/>
      </w:pPr>
      <w:r>
        <w:t xml:space="preserve">              callbacks:</w:t>
      </w:r>
    </w:p>
    <w:p w14:paraId="70E1B340" w14:textId="77777777" w:rsidR="00E51FBF" w:rsidRDefault="00E51FBF" w:rsidP="00E51FBF">
      <w:pPr>
        <w:pStyle w:val="PL"/>
      </w:pPr>
      <w:r>
        <w:t xml:space="preserve">                Fetch:</w:t>
      </w:r>
    </w:p>
    <w:p w14:paraId="1DA68F2B" w14:textId="77777777" w:rsidR="00E51FBF" w:rsidRDefault="00E51FBF" w:rsidP="00E5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w:t>
      </w:r>
      <w:proofErr w:type="spellStart"/>
      <w:proofErr w:type="gramStart"/>
      <w:r>
        <w:rPr>
          <w:rFonts w:ascii="Courier New" w:hAnsi="Courier New"/>
          <w:sz w:val="16"/>
          <w:lang w:val="en-US"/>
        </w:rPr>
        <w:t>request.body</w:t>
      </w:r>
      <w:proofErr w:type="spellEnd"/>
      <w:proofErr w:type="gramEnd"/>
      <w:r>
        <w:rPr>
          <w:rFonts w:ascii="Courier New" w:hAnsi="Courier New"/>
          <w:sz w:val="16"/>
          <w:lang w:val="en-US"/>
        </w:rPr>
        <w:t>#/fetchInstruction/</w:t>
      </w:r>
      <w:proofErr w:type="spellStart"/>
      <w:r>
        <w:rPr>
          <w:rFonts w:ascii="Courier New" w:hAnsi="Courier New"/>
          <w:sz w:val="16"/>
        </w:rPr>
        <w:t>fetchUri</w:t>
      </w:r>
      <w:proofErr w:type="spellEnd"/>
      <w:r>
        <w:rPr>
          <w:rFonts w:ascii="Courier New" w:hAnsi="Courier New"/>
          <w:sz w:val="16"/>
          <w:lang w:val="en-US"/>
        </w:rPr>
        <w:t>}'</w:t>
      </w:r>
      <w:r>
        <w:rPr>
          <w:rFonts w:ascii="Courier New" w:hAnsi="Courier New"/>
          <w:sz w:val="16"/>
        </w:rPr>
        <w:t>:</w:t>
      </w:r>
    </w:p>
    <w:p w14:paraId="19CF3446" w14:textId="77777777" w:rsidR="00E51FBF" w:rsidRDefault="00E51FBF" w:rsidP="00E51FBF">
      <w:pPr>
        <w:pStyle w:val="PL"/>
      </w:pPr>
      <w:r>
        <w:t xml:space="preserve">                    post:</w:t>
      </w:r>
    </w:p>
    <w:p w14:paraId="3D151821" w14:textId="77777777" w:rsidR="00E51FBF" w:rsidRDefault="00E51FBF" w:rsidP="00E51FBF">
      <w:pPr>
        <w:pStyle w:val="PL"/>
      </w:pPr>
      <w:r>
        <w:t xml:space="preserve">                      requestBody:</w:t>
      </w:r>
    </w:p>
    <w:p w14:paraId="6D4B7464" w14:textId="77777777" w:rsidR="00E51FBF" w:rsidRDefault="00E51FBF" w:rsidP="00E51FBF">
      <w:pPr>
        <w:pStyle w:val="PL"/>
      </w:pPr>
      <w:r>
        <w:t xml:space="preserve">                        required: true</w:t>
      </w:r>
    </w:p>
    <w:p w14:paraId="02BD0855" w14:textId="77777777" w:rsidR="00E51FBF" w:rsidRDefault="00E51FBF" w:rsidP="00E51FBF">
      <w:pPr>
        <w:pStyle w:val="PL"/>
      </w:pPr>
      <w:r>
        <w:t xml:space="preserve">                        content:</w:t>
      </w:r>
    </w:p>
    <w:p w14:paraId="28F55CDA" w14:textId="77777777" w:rsidR="00E51FBF" w:rsidRDefault="00E51FBF" w:rsidP="00E51FBF">
      <w:pPr>
        <w:pStyle w:val="PL"/>
      </w:pPr>
      <w:r>
        <w:t xml:space="preserve">                          application/json:</w:t>
      </w:r>
    </w:p>
    <w:p w14:paraId="67F7E4F9" w14:textId="77777777" w:rsidR="00E51FBF" w:rsidRDefault="00E51FBF" w:rsidP="00E51FBF">
      <w:pPr>
        <w:pStyle w:val="PL"/>
        <w:rPr>
          <w:lang w:eastAsia="zh-CN"/>
        </w:rPr>
      </w:pPr>
      <w:r>
        <w:t xml:space="preserve">                </w:t>
      </w:r>
      <w:r>
        <w:rPr>
          <w:lang w:eastAsia="zh-CN"/>
        </w:rPr>
        <w:t xml:space="preserve">            schema: </w:t>
      </w:r>
    </w:p>
    <w:p w14:paraId="2C1803C4" w14:textId="77777777" w:rsidR="00E51FBF" w:rsidRDefault="00E51FBF" w:rsidP="00E51FBF">
      <w:pPr>
        <w:pStyle w:val="PL"/>
        <w:rPr>
          <w:lang w:eastAsia="zh-CN"/>
        </w:rPr>
      </w:pPr>
      <w:r>
        <w:t xml:space="preserve">                  </w:t>
      </w:r>
      <w:r>
        <w:rPr>
          <w:lang w:eastAsia="zh-CN"/>
        </w:rPr>
        <w:t xml:space="preserve">            type: array</w:t>
      </w:r>
    </w:p>
    <w:p w14:paraId="305551D7" w14:textId="77777777" w:rsidR="00E51FBF" w:rsidRDefault="00E51FBF" w:rsidP="00E51FBF">
      <w:pPr>
        <w:pStyle w:val="PL"/>
        <w:rPr>
          <w:lang w:eastAsia="zh-CN"/>
        </w:rPr>
      </w:pPr>
      <w:r>
        <w:t xml:space="preserve">                  </w:t>
      </w:r>
      <w:r>
        <w:rPr>
          <w:lang w:eastAsia="zh-CN"/>
        </w:rPr>
        <w:t xml:space="preserve">            items:</w:t>
      </w:r>
    </w:p>
    <w:p w14:paraId="54318490" w14:textId="77777777" w:rsidR="00E51FBF" w:rsidRDefault="00E51FBF" w:rsidP="00E51FBF">
      <w:pPr>
        <w:pStyle w:val="PL"/>
        <w:rPr>
          <w:lang w:eastAsia="zh-CN"/>
        </w:rPr>
      </w:pPr>
      <w:r>
        <w:t xml:space="preserve">                  </w:t>
      </w:r>
      <w:r>
        <w:rPr>
          <w:lang w:eastAsia="zh-CN"/>
        </w:rPr>
        <w:t xml:space="preserve">              type: string</w:t>
      </w:r>
    </w:p>
    <w:p w14:paraId="0AB771E4" w14:textId="77777777" w:rsidR="00E51FBF" w:rsidRDefault="00E51FBF" w:rsidP="00E51FBF">
      <w:pPr>
        <w:pStyle w:val="PL"/>
      </w:pPr>
      <w:r>
        <w:t xml:space="preserve">                              minItems: 1</w:t>
      </w:r>
    </w:p>
    <w:p w14:paraId="3A98E8AF" w14:textId="77777777" w:rsidR="00E51FBF" w:rsidRDefault="00E51FBF" w:rsidP="00E51FBF">
      <w:pPr>
        <w:pStyle w:val="PL"/>
      </w:pPr>
      <w:r>
        <w:t xml:space="preserve">                              description: Indicate the fetch correlation identifier.</w:t>
      </w:r>
    </w:p>
    <w:p w14:paraId="17234589" w14:textId="77777777" w:rsidR="00E51FBF" w:rsidRDefault="00E51FBF" w:rsidP="00E51FBF">
      <w:pPr>
        <w:pStyle w:val="PL"/>
      </w:pPr>
      <w:r>
        <w:t xml:space="preserve">                      responses:</w:t>
      </w:r>
    </w:p>
    <w:p w14:paraId="3F2F68F1" w14:textId="77777777" w:rsidR="00E51FBF" w:rsidRDefault="00E51FBF" w:rsidP="00E51FBF">
      <w:pPr>
        <w:pStyle w:val="PL"/>
      </w:pPr>
      <w:r>
        <w:t xml:space="preserve">                        '200':</w:t>
      </w:r>
    </w:p>
    <w:p w14:paraId="18D9CD08" w14:textId="77777777" w:rsidR="00E51FBF" w:rsidRDefault="00E51FBF" w:rsidP="00E51FBF">
      <w:pPr>
        <w:pStyle w:val="PL"/>
      </w:pPr>
      <w:r>
        <w:t xml:space="preserve">                          description: Expected response to a valid request.</w:t>
      </w:r>
    </w:p>
    <w:p w14:paraId="769B5976" w14:textId="77777777" w:rsidR="00E51FBF" w:rsidRDefault="00E51FBF" w:rsidP="00E51FBF">
      <w:pPr>
        <w:pStyle w:val="PL"/>
      </w:pPr>
      <w:r>
        <w:t xml:space="preserve">                          content:</w:t>
      </w:r>
    </w:p>
    <w:p w14:paraId="40C3EE7E" w14:textId="77777777" w:rsidR="00E51FBF" w:rsidRDefault="00E51FBF" w:rsidP="00E51FBF">
      <w:pPr>
        <w:pStyle w:val="PL"/>
      </w:pPr>
      <w:r>
        <w:t xml:space="preserve">                            application/json:</w:t>
      </w:r>
    </w:p>
    <w:p w14:paraId="37A11D88" w14:textId="77777777" w:rsidR="00E51FBF" w:rsidRDefault="00E51FBF" w:rsidP="00E51FBF">
      <w:pPr>
        <w:pStyle w:val="PL"/>
      </w:pPr>
      <w:r>
        <w:t xml:space="preserve">                              schema:</w:t>
      </w:r>
    </w:p>
    <w:p w14:paraId="3AF6C85E" w14:textId="77777777" w:rsidR="00E51FBF" w:rsidRDefault="00E51FBF" w:rsidP="00E51FBF">
      <w:pPr>
        <w:pStyle w:val="PL"/>
      </w:pPr>
      <w:r>
        <w:t xml:space="preserve">                                $ref: '#/components/schemas/NmfafDataAnaNotification'</w:t>
      </w:r>
    </w:p>
    <w:p w14:paraId="28718F73" w14:textId="77777777" w:rsidR="00E51FBF" w:rsidRDefault="00E51FBF" w:rsidP="00E51FBF">
      <w:pPr>
        <w:pStyle w:val="PL"/>
      </w:pPr>
      <w:r>
        <w:t xml:space="preserve">                        '307':</w:t>
      </w:r>
    </w:p>
    <w:p w14:paraId="2798E554" w14:textId="77777777" w:rsidR="00E51FBF" w:rsidRDefault="00E51FBF" w:rsidP="00E51FBF">
      <w:pPr>
        <w:pStyle w:val="PL"/>
      </w:pPr>
      <w:r>
        <w:t xml:space="preserve">                          $ref: 'TS29571_CommonData.yaml#/components/responses/307'</w:t>
      </w:r>
    </w:p>
    <w:p w14:paraId="2FA283FC" w14:textId="77777777" w:rsidR="00E51FBF" w:rsidRDefault="00E51FBF" w:rsidP="00E51FBF">
      <w:pPr>
        <w:pStyle w:val="PL"/>
      </w:pPr>
      <w:r>
        <w:t xml:space="preserve">                        '308':</w:t>
      </w:r>
    </w:p>
    <w:p w14:paraId="08AE246E" w14:textId="77777777" w:rsidR="00E51FBF" w:rsidRDefault="00E51FBF" w:rsidP="00E51FBF">
      <w:pPr>
        <w:pStyle w:val="PL"/>
      </w:pPr>
      <w:r>
        <w:t xml:space="preserve">                          $ref: 'TS29571_CommonData.yaml#/components/responses/308'</w:t>
      </w:r>
    </w:p>
    <w:p w14:paraId="1BB84730" w14:textId="77777777" w:rsidR="00E51FBF" w:rsidRDefault="00E51FBF" w:rsidP="00E51FBF">
      <w:pPr>
        <w:pStyle w:val="PL"/>
      </w:pPr>
      <w:r>
        <w:t xml:space="preserve">                        '400':</w:t>
      </w:r>
    </w:p>
    <w:p w14:paraId="078FAAE6" w14:textId="77777777" w:rsidR="00E51FBF" w:rsidRDefault="00E51FBF" w:rsidP="00E51FBF">
      <w:pPr>
        <w:pStyle w:val="PL"/>
      </w:pPr>
      <w:r>
        <w:t xml:space="preserve">                          $ref: 'TS29571_CommonData.yaml#/components/responses/400'</w:t>
      </w:r>
    </w:p>
    <w:p w14:paraId="2D9BDE59" w14:textId="77777777" w:rsidR="00E51FBF" w:rsidRDefault="00E51FBF" w:rsidP="00E51FBF">
      <w:pPr>
        <w:pStyle w:val="PL"/>
      </w:pPr>
      <w:r>
        <w:t xml:space="preserve">                        '401':</w:t>
      </w:r>
    </w:p>
    <w:p w14:paraId="4FADB6ED" w14:textId="77777777" w:rsidR="00E51FBF" w:rsidRDefault="00E51FBF" w:rsidP="00E51FBF">
      <w:pPr>
        <w:pStyle w:val="PL"/>
      </w:pPr>
      <w:r>
        <w:t xml:space="preserve">                          $ref: 'TS29571_CommonData.yaml#/components/responses/401'</w:t>
      </w:r>
    </w:p>
    <w:p w14:paraId="564F7D96" w14:textId="77777777" w:rsidR="00E51FBF" w:rsidRDefault="00E51FBF" w:rsidP="00E51FBF">
      <w:pPr>
        <w:pStyle w:val="PL"/>
      </w:pPr>
      <w:r>
        <w:t xml:space="preserve">                        '403':</w:t>
      </w:r>
    </w:p>
    <w:p w14:paraId="4291B504" w14:textId="77777777" w:rsidR="00E51FBF" w:rsidRDefault="00E51FBF" w:rsidP="00E51FBF">
      <w:pPr>
        <w:pStyle w:val="PL"/>
      </w:pPr>
      <w:r>
        <w:t xml:space="preserve">                          $ref: 'TS29571_CommonData.yaml#/components/responses/403'</w:t>
      </w:r>
    </w:p>
    <w:p w14:paraId="6ADA25E7" w14:textId="77777777" w:rsidR="00E51FBF" w:rsidRDefault="00E51FBF" w:rsidP="00E51FBF">
      <w:pPr>
        <w:pStyle w:val="PL"/>
      </w:pPr>
      <w:r>
        <w:t xml:space="preserve">                        '404':</w:t>
      </w:r>
    </w:p>
    <w:p w14:paraId="4DED0BBF" w14:textId="77777777" w:rsidR="00E51FBF" w:rsidRDefault="00E51FBF" w:rsidP="00E51FBF">
      <w:pPr>
        <w:pStyle w:val="PL"/>
      </w:pPr>
      <w:r>
        <w:t xml:space="preserve">                          $ref: 'TS29571_CommonData.yaml#/components/responses/404'</w:t>
      </w:r>
    </w:p>
    <w:p w14:paraId="19E88FE8" w14:textId="77777777" w:rsidR="00E51FBF" w:rsidRDefault="00E51FBF" w:rsidP="00E51FBF">
      <w:pPr>
        <w:pStyle w:val="PL"/>
      </w:pPr>
      <w:r>
        <w:t xml:space="preserve">                        '411':</w:t>
      </w:r>
    </w:p>
    <w:p w14:paraId="09E571E1" w14:textId="77777777" w:rsidR="00E51FBF" w:rsidRDefault="00E51FBF" w:rsidP="00E51FBF">
      <w:pPr>
        <w:pStyle w:val="PL"/>
      </w:pPr>
      <w:r>
        <w:t xml:space="preserve">                          $ref: 'TS29571_CommonData.yaml#/components/responses/411'</w:t>
      </w:r>
    </w:p>
    <w:p w14:paraId="424E79DD" w14:textId="77777777" w:rsidR="00E51FBF" w:rsidRDefault="00E51FBF" w:rsidP="00E51FBF">
      <w:pPr>
        <w:pStyle w:val="PL"/>
      </w:pPr>
      <w:r>
        <w:t xml:space="preserve">                        '413':</w:t>
      </w:r>
    </w:p>
    <w:p w14:paraId="57A5E4CE" w14:textId="77777777" w:rsidR="00E51FBF" w:rsidRDefault="00E51FBF" w:rsidP="00E51FBF">
      <w:pPr>
        <w:pStyle w:val="PL"/>
      </w:pPr>
      <w:r>
        <w:lastRenderedPageBreak/>
        <w:t xml:space="preserve">                          $ref: 'TS29571_CommonData.yaml#/components/responses/413'</w:t>
      </w:r>
    </w:p>
    <w:p w14:paraId="1247A4A8" w14:textId="77777777" w:rsidR="00E51FBF" w:rsidRDefault="00E51FBF" w:rsidP="00E51FBF">
      <w:pPr>
        <w:pStyle w:val="PL"/>
      </w:pPr>
      <w:r>
        <w:t xml:space="preserve">                        '415':</w:t>
      </w:r>
    </w:p>
    <w:p w14:paraId="61847122" w14:textId="77777777" w:rsidR="00E51FBF" w:rsidRDefault="00E51FBF" w:rsidP="00E51FBF">
      <w:pPr>
        <w:pStyle w:val="PL"/>
      </w:pPr>
      <w:r>
        <w:t xml:space="preserve">                          $ref: 'TS29571_CommonData.yaml#/components/responses/415'</w:t>
      </w:r>
    </w:p>
    <w:p w14:paraId="30F516B8" w14:textId="77777777" w:rsidR="00E51FBF" w:rsidRDefault="00E51FBF" w:rsidP="00E51FBF">
      <w:pPr>
        <w:pStyle w:val="PL"/>
      </w:pPr>
      <w:r>
        <w:t xml:space="preserve">                        '429':</w:t>
      </w:r>
    </w:p>
    <w:p w14:paraId="457563DD" w14:textId="77777777" w:rsidR="00E51FBF" w:rsidRDefault="00E51FBF" w:rsidP="00E51FBF">
      <w:pPr>
        <w:pStyle w:val="PL"/>
      </w:pPr>
      <w:r>
        <w:t xml:space="preserve">                          $ref: 'TS29571_CommonData.yaml#/components/responses/429'</w:t>
      </w:r>
    </w:p>
    <w:p w14:paraId="4384F904" w14:textId="77777777" w:rsidR="00E51FBF" w:rsidRDefault="00E51FBF" w:rsidP="00E51FBF">
      <w:pPr>
        <w:pStyle w:val="PL"/>
      </w:pPr>
      <w:r>
        <w:t xml:space="preserve">                        '500':</w:t>
      </w:r>
    </w:p>
    <w:p w14:paraId="5F51DF39" w14:textId="77777777" w:rsidR="00E51FBF" w:rsidRDefault="00E51FBF" w:rsidP="00E51FBF">
      <w:pPr>
        <w:pStyle w:val="PL"/>
      </w:pPr>
      <w:r>
        <w:t xml:space="preserve">                          $ref: 'TS29571_CommonData.yaml#/components/responses/500'</w:t>
      </w:r>
    </w:p>
    <w:p w14:paraId="62ED8691" w14:textId="77777777" w:rsidR="00E51FBF" w:rsidRDefault="00E51FBF" w:rsidP="00E51FBF">
      <w:pPr>
        <w:pStyle w:val="PL"/>
      </w:pPr>
      <w:r>
        <w:t xml:space="preserve">                        '502':</w:t>
      </w:r>
    </w:p>
    <w:p w14:paraId="4D5041FD" w14:textId="77777777" w:rsidR="00E51FBF" w:rsidRDefault="00E51FBF" w:rsidP="00E51FBF">
      <w:pPr>
        <w:pStyle w:val="PL"/>
      </w:pPr>
      <w:r>
        <w:t xml:space="preserve">                          $ref: 'TS29571_CommonData.yaml#/components/responses/502'</w:t>
      </w:r>
    </w:p>
    <w:p w14:paraId="1B007488" w14:textId="77777777" w:rsidR="00E51FBF" w:rsidRDefault="00E51FBF" w:rsidP="00E51FBF">
      <w:pPr>
        <w:pStyle w:val="PL"/>
      </w:pPr>
      <w:r>
        <w:t xml:space="preserve">                        '503':</w:t>
      </w:r>
    </w:p>
    <w:p w14:paraId="7B835547" w14:textId="77777777" w:rsidR="00E51FBF" w:rsidRDefault="00E51FBF" w:rsidP="00E51FBF">
      <w:pPr>
        <w:pStyle w:val="PL"/>
      </w:pPr>
      <w:r>
        <w:t xml:space="preserve">                          $ref: 'TS29571_CommonData.yaml#/components/responses/503'</w:t>
      </w:r>
    </w:p>
    <w:p w14:paraId="786B76C1" w14:textId="77777777" w:rsidR="00E51FBF" w:rsidRDefault="00E51FBF" w:rsidP="00E51FBF">
      <w:pPr>
        <w:pStyle w:val="PL"/>
      </w:pPr>
      <w:r>
        <w:t xml:space="preserve">                        default:</w:t>
      </w:r>
    </w:p>
    <w:p w14:paraId="4DB7D4F4" w14:textId="77777777" w:rsidR="00E51FBF" w:rsidRDefault="00E51FBF" w:rsidP="00E51FBF">
      <w:pPr>
        <w:pStyle w:val="PL"/>
        <w:rPr>
          <w:lang w:val="en-IN" w:eastAsia="en-IN"/>
        </w:rPr>
      </w:pPr>
      <w:r>
        <w:t xml:space="preserve">                          $ref: 'TS29571_CommonData.yaml#/components/responses/default'</w:t>
      </w:r>
    </w:p>
    <w:p w14:paraId="207184CF" w14:textId="77777777" w:rsidR="00E51FBF" w:rsidRDefault="00E51FBF" w:rsidP="00E51FBF">
      <w:pPr>
        <w:pStyle w:val="PL"/>
        <w:rPr>
          <w:lang w:val="en-IN" w:eastAsia="en-IN"/>
        </w:rPr>
      </w:pPr>
    </w:p>
    <w:p w14:paraId="3E00CFD1" w14:textId="77777777" w:rsidR="00E51FBF" w:rsidRDefault="00E51FBF" w:rsidP="00E51FBF">
      <w:pPr>
        <w:pStyle w:val="PL"/>
        <w:rPr>
          <w:lang w:val="en-IN" w:eastAsia="en-IN"/>
        </w:rPr>
      </w:pPr>
    </w:p>
    <w:p w14:paraId="40315DDE" w14:textId="77777777" w:rsidR="00E51FBF" w:rsidRDefault="00E51FBF" w:rsidP="00E51FBF">
      <w:pPr>
        <w:pStyle w:val="PL"/>
        <w:rPr>
          <w:lang w:val="en-IN" w:eastAsia="en-IN"/>
        </w:rPr>
      </w:pPr>
      <w:r>
        <w:rPr>
          <w:lang w:val="en-IN" w:eastAsia="en-IN"/>
        </w:rPr>
        <w:t>components:</w:t>
      </w:r>
    </w:p>
    <w:p w14:paraId="40EAD86D" w14:textId="77777777" w:rsidR="00E51FBF" w:rsidRDefault="00E51FBF" w:rsidP="00E51FBF">
      <w:pPr>
        <w:pStyle w:val="PL"/>
        <w:rPr>
          <w:lang w:val="en-IN" w:eastAsia="en-IN"/>
        </w:rPr>
      </w:pPr>
      <w:r>
        <w:rPr>
          <w:lang w:val="en-IN" w:eastAsia="en-IN"/>
        </w:rPr>
        <w:t xml:space="preserve">  securitySchemes:</w:t>
      </w:r>
    </w:p>
    <w:p w14:paraId="0C7DB214" w14:textId="77777777" w:rsidR="00E51FBF" w:rsidRDefault="00E51FBF" w:rsidP="00E51FBF">
      <w:pPr>
        <w:pStyle w:val="PL"/>
        <w:rPr>
          <w:lang w:val="en-IN" w:eastAsia="en-IN"/>
        </w:rPr>
      </w:pPr>
      <w:r>
        <w:rPr>
          <w:lang w:val="en-IN" w:eastAsia="en-IN"/>
        </w:rPr>
        <w:t xml:space="preserve">    oAuth2ClientCredentials:</w:t>
      </w:r>
    </w:p>
    <w:p w14:paraId="4D2572FF" w14:textId="77777777" w:rsidR="00E51FBF" w:rsidRDefault="00E51FBF" w:rsidP="00E51FBF">
      <w:pPr>
        <w:pStyle w:val="PL"/>
        <w:rPr>
          <w:lang w:val="en-IN" w:eastAsia="en-IN"/>
        </w:rPr>
      </w:pPr>
      <w:r>
        <w:rPr>
          <w:lang w:val="en-IN" w:eastAsia="en-IN"/>
        </w:rPr>
        <w:t xml:space="preserve">      type: oauth2</w:t>
      </w:r>
    </w:p>
    <w:p w14:paraId="30B97049" w14:textId="77777777" w:rsidR="00E51FBF" w:rsidRDefault="00E51FBF" w:rsidP="00E51FBF">
      <w:pPr>
        <w:pStyle w:val="PL"/>
        <w:rPr>
          <w:lang w:val="en-IN" w:eastAsia="en-IN"/>
        </w:rPr>
      </w:pPr>
      <w:r>
        <w:rPr>
          <w:lang w:val="en-IN" w:eastAsia="en-IN"/>
        </w:rPr>
        <w:t xml:space="preserve">      flows:</w:t>
      </w:r>
    </w:p>
    <w:p w14:paraId="55157D94" w14:textId="77777777" w:rsidR="00E51FBF" w:rsidRDefault="00E51FBF" w:rsidP="00E51FBF">
      <w:pPr>
        <w:pStyle w:val="PL"/>
        <w:rPr>
          <w:lang w:val="en-IN" w:eastAsia="en-IN"/>
        </w:rPr>
      </w:pPr>
      <w:r>
        <w:rPr>
          <w:lang w:val="en-IN" w:eastAsia="en-IN"/>
        </w:rPr>
        <w:t xml:space="preserve">        clientCredentials:</w:t>
      </w:r>
    </w:p>
    <w:p w14:paraId="347F8789" w14:textId="77777777" w:rsidR="00E51FBF" w:rsidRDefault="00E51FBF" w:rsidP="00E51FBF">
      <w:pPr>
        <w:pStyle w:val="PL"/>
        <w:rPr>
          <w:lang w:val="en-IN" w:eastAsia="en-IN"/>
        </w:rPr>
      </w:pPr>
      <w:r>
        <w:rPr>
          <w:lang w:val="en-IN" w:eastAsia="en-IN"/>
        </w:rPr>
        <w:t xml:space="preserve">          tokenUrl: '{nrfApiRoot}/oauth2/token'</w:t>
      </w:r>
    </w:p>
    <w:p w14:paraId="1B7F5469" w14:textId="77777777" w:rsidR="00E51FBF" w:rsidRDefault="00E51FBF" w:rsidP="00E51FBF">
      <w:pPr>
        <w:pStyle w:val="PL"/>
        <w:rPr>
          <w:lang w:val="en-IN" w:eastAsia="en-IN"/>
        </w:rPr>
      </w:pPr>
      <w:r>
        <w:rPr>
          <w:lang w:val="en-IN" w:eastAsia="en-IN"/>
        </w:rPr>
        <w:t xml:space="preserve">          scopes:</w:t>
      </w:r>
    </w:p>
    <w:p w14:paraId="7ED5F81D" w14:textId="77777777" w:rsidR="00E51FBF" w:rsidRDefault="00E51FBF" w:rsidP="00E51FBF">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719C64AC" w14:textId="77777777" w:rsidR="00E51FBF" w:rsidRDefault="00E51FBF" w:rsidP="00E51FBF">
      <w:pPr>
        <w:pStyle w:val="PL"/>
        <w:rPr>
          <w:lang w:val="en-IN" w:eastAsia="en-IN"/>
        </w:rPr>
      </w:pPr>
    </w:p>
    <w:p w14:paraId="17CF094E" w14:textId="77777777" w:rsidR="00E51FBF" w:rsidRDefault="00E51FBF" w:rsidP="00E51FBF">
      <w:pPr>
        <w:pStyle w:val="PL"/>
        <w:rPr>
          <w:lang w:val="en-IN" w:eastAsia="en-IN"/>
        </w:rPr>
      </w:pPr>
      <w:r>
        <w:rPr>
          <w:lang w:val="en-IN" w:eastAsia="en-IN"/>
        </w:rPr>
        <w:t xml:space="preserve">  schemas:</w:t>
      </w:r>
    </w:p>
    <w:p w14:paraId="7CA4C1AF" w14:textId="77777777" w:rsidR="00E51FBF" w:rsidRDefault="00E51FBF" w:rsidP="00E51FBF">
      <w:pPr>
        <w:pStyle w:val="PL"/>
        <w:rPr>
          <w:lang w:val="en-IN" w:eastAsia="en-IN"/>
        </w:rPr>
      </w:pPr>
      <w:r>
        <w:rPr>
          <w:lang w:val="en-IN" w:eastAsia="en-IN"/>
        </w:rPr>
        <w:t xml:space="preserve">    </w:t>
      </w:r>
      <w:r>
        <w:t>NmfafDataRetrievalNotification</w:t>
      </w:r>
      <w:r>
        <w:rPr>
          <w:lang w:val="en-IN" w:eastAsia="en-IN"/>
        </w:rPr>
        <w:t>:</w:t>
      </w:r>
    </w:p>
    <w:p w14:paraId="57A75A4C" w14:textId="77777777" w:rsidR="00E51FBF" w:rsidRDefault="00E51FBF" w:rsidP="00E51FBF">
      <w:pPr>
        <w:pStyle w:val="PL"/>
        <w:rPr>
          <w:lang w:val="en-IN" w:eastAsia="en-IN"/>
        </w:rPr>
      </w:pPr>
      <w:r>
        <w:rPr>
          <w:lang w:val="en-IN" w:eastAsia="en-IN"/>
        </w:rPr>
        <w:t xml:space="preserve">      description: &gt;</w:t>
      </w:r>
    </w:p>
    <w:p w14:paraId="4A3FFC09" w14:textId="77777777" w:rsidR="00E51FBF" w:rsidRDefault="00E51FBF" w:rsidP="00E51FBF">
      <w:pPr>
        <w:pStyle w:val="PL"/>
        <w:rPr>
          <w:lang w:eastAsia="zh-CN"/>
        </w:rPr>
      </w:pPr>
      <w:r>
        <w:t xml:space="preserve">        </w:t>
      </w:r>
      <w:r>
        <w:rPr>
          <w:lang w:eastAsia="zh-CN"/>
        </w:rPr>
        <w:t>Represents the data or analytics or notification of availability of data or analytics</w:t>
      </w:r>
    </w:p>
    <w:p w14:paraId="13B4CABA" w14:textId="77777777" w:rsidR="00E51FBF" w:rsidRDefault="00E51FBF" w:rsidP="00E51FBF">
      <w:pPr>
        <w:pStyle w:val="PL"/>
        <w:rPr>
          <w:lang w:val="en-IN" w:eastAsia="en-IN"/>
        </w:rPr>
      </w:pPr>
      <w:r>
        <w:t xml:space="preserve">        </w:t>
      </w:r>
      <w:r>
        <w:rPr>
          <w:lang w:eastAsia="zh-CN"/>
        </w:rPr>
        <w:t>to notification endpoints.</w:t>
      </w:r>
    </w:p>
    <w:p w14:paraId="19D1F2CD" w14:textId="77777777" w:rsidR="00E51FBF" w:rsidRDefault="00E51FBF" w:rsidP="00E51FBF">
      <w:pPr>
        <w:pStyle w:val="PL"/>
        <w:rPr>
          <w:lang w:val="en-IN" w:eastAsia="en-IN"/>
        </w:rPr>
      </w:pPr>
      <w:r>
        <w:rPr>
          <w:lang w:val="en-IN" w:eastAsia="en-IN"/>
        </w:rPr>
        <w:t xml:space="preserve">      type: object</w:t>
      </w:r>
    </w:p>
    <w:p w14:paraId="265C62EA" w14:textId="77777777" w:rsidR="00E51FBF" w:rsidRDefault="00E51FBF" w:rsidP="00E51FBF">
      <w:pPr>
        <w:pStyle w:val="PL"/>
      </w:pPr>
      <w:r>
        <w:t xml:space="preserve">      required:</w:t>
      </w:r>
    </w:p>
    <w:p w14:paraId="414B6693" w14:textId="77777777" w:rsidR="00E51FBF" w:rsidRDefault="00E51FBF" w:rsidP="00E51FBF">
      <w:pPr>
        <w:pStyle w:val="PL"/>
      </w:pPr>
      <w:r>
        <w:t xml:space="preserve">        - correId</w:t>
      </w:r>
    </w:p>
    <w:p w14:paraId="04AAFEC1" w14:textId="77777777" w:rsidR="00E51FBF" w:rsidRDefault="00E51FBF" w:rsidP="00E51FBF">
      <w:pPr>
        <w:pStyle w:val="PL"/>
        <w:rPr>
          <w:lang w:val="en-IN" w:eastAsia="en-IN"/>
        </w:rPr>
      </w:pPr>
      <w:r>
        <w:rPr>
          <w:lang w:val="en-IN" w:eastAsia="en-IN"/>
        </w:rPr>
        <w:t xml:space="preserve">      oneOf:</w:t>
      </w:r>
    </w:p>
    <w:p w14:paraId="2EFBF46D" w14:textId="77777777" w:rsidR="00E51FBF" w:rsidRDefault="00E51FBF" w:rsidP="00E51FBF">
      <w:pPr>
        <w:pStyle w:val="PL"/>
      </w:pPr>
      <w:r>
        <w:rPr>
          <w:lang w:val="en-IN"/>
        </w:rPr>
        <w:t xml:space="preserve">       </w:t>
      </w:r>
      <w:r>
        <w:t xml:space="preserve"> - required: [</w:t>
      </w:r>
      <w:r>
        <w:rPr>
          <w:lang w:val="en-IN" w:eastAsia="en-IN"/>
        </w:rPr>
        <w:t>dataAnaNotif</w:t>
      </w:r>
      <w:r>
        <w:t>]</w:t>
      </w:r>
    </w:p>
    <w:p w14:paraId="12DCC9ED" w14:textId="77777777" w:rsidR="00E51FBF" w:rsidRDefault="00E51FBF" w:rsidP="00E51FBF">
      <w:pPr>
        <w:pStyle w:val="PL"/>
      </w:pPr>
      <w:r>
        <w:t xml:space="preserve">        - required: [</w:t>
      </w:r>
      <w:r>
        <w:rPr>
          <w:lang w:val="en-IN" w:eastAsia="en-IN"/>
        </w:rPr>
        <w:t>fetchInstruction</w:t>
      </w:r>
      <w:r>
        <w:t>]</w:t>
      </w:r>
    </w:p>
    <w:p w14:paraId="3B3B31C9" w14:textId="77777777" w:rsidR="00E51FBF" w:rsidRDefault="00E51FBF" w:rsidP="00E51FBF">
      <w:pPr>
        <w:pStyle w:val="PL"/>
        <w:rPr>
          <w:lang w:val="en-IN" w:eastAsia="en-IN"/>
        </w:rPr>
      </w:pPr>
      <w:r>
        <w:rPr>
          <w:lang w:val="en-IN" w:eastAsia="en-IN"/>
        </w:rPr>
        <w:t xml:space="preserve">      properties:</w:t>
      </w:r>
    </w:p>
    <w:p w14:paraId="68F1B7B2" w14:textId="77777777" w:rsidR="00E51FBF" w:rsidRDefault="00E51FBF" w:rsidP="00E51FBF">
      <w:pPr>
        <w:pStyle w:val="PL"/>
        <w:rPr>
          <w:lang w:val="en-IN" w:eastAsia="en-IN"/>
        </w:rPr>
      </w:pPr>
      <w:r>
        <w:rPr>
          <w:lang w:val="en-IN" w:eastAsia="en-IN"/>
        </w:rPr>
        <w:t xml:space="preserve">        </w:t>
      </w:r>
      <w:r>
        <w:t>correId</w:t>
      </w:r>
      <w:r>
        <w:rPr>
          <w:lang w:val="en-IN" w:eastAsia="en-IN"/>
        </w:rPr>
        <w:t>:</w:t>
      </w:r>
    </w:p>
    <w:p w14:paraId="1C21130A" w14:textId="77777777" w:rsidR="00E51FBF" w:rsidRDefault="00E51FBF" w:rsidP="00E51FBF">
      <w:pPr>
        <w:pStyle w:val="PL"/>
        <w:rPr>
          <w:lang w:val="en-IN" w:eastAsia="en-IN"/>
        </w:rPr>
      </w:pPr>
      <w:r>
        <w:rPr>
          <w:lang w:val="en-IN" w:eastAsia="en-IN"/>
        </w:rPr>
        <w:t xml:space="preserve">          type: string</w:t>
      </w:r>
    </w:p>
    <w:p w14:paraId="3BE42546" w14:textId="77777777" w:rsidR="00E51FBF" w:rsidRDefault="00E51FBF" w:rsidP="00E51FBF">
      <w:pPr>
        <w:pStyle w:val="PL"/>
        <w:rPr>
          <w:lang w:val="en-IN" w:eastAsia="en-IN"/>
        </w:rPr>
      </w:pPr>
      <w:r>
        <w:rPr>
          <w:lang w:val="en-IN" w:eastAsia="en-IN"/>
        </w:rPr>
        <w:t xml:space="preserve">          description: &gt;</w:t>
      </w:r>
    </w:p>
    <w:p w14:paraId="3A76C293" w14:textId="77777777" w:rsidR="00E51FBF" w:rsidRDefault="00E51FBF" w:rsidP="00E51FBF">
      <w:pPr>
        <w:pStyle w:val="PL"/>
      </w:pPr>
      <w:r>
        <w:t xml:space="preserve">            Represents the Analytics Consumer Notification Correlation ID</w:t>
      </w:r>
    </w:p>
    <w:p w14:paraId="79135A90" w14:textId="77777777" w:rsidR="00E51FBF" w:rsidRDefault="00E51FBF" w:rsidP="00E51FBF">
      <w:pPr>
        <w:pStyle w:val="PL"/>
        <w:rPr>
          <w:lang w:eastAsia="zh-CN"/>
        </w:rPr>
      </w:pPr>
      <w:r>
        <w:t xml:space="preserve">            or Data Consumer Notification Correlation ID.</w:t>
      </w:r>
      <w:r>
        <w:rPr>
          <w:lang w:eastAsia="zh-CN"/>
        </w:rPr>
        <w:t xml:space="preserve"> It shall be set to the same</w:t>
      </w:r>
    </w:p>
    <w:p w14:paraId="76864C5B" w14:textId="77777777" w:rsidR="00E51FBF" w:rsidRDefault="00E51FBF" w:rsidP="00E51FBF">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192C3D9D" w14:textId="77777777" w:rsidR="00E51FBF" w:rsidRDefault="00E51FBF" w:rsidP="00E51FBF">
      <w:pPr>
        <w:pStyle w:val="PL"/>
        <w:rPr>
          <w:lang w:val="en-IN" w:eastAsia="en-IN"/>
        </w:rPr>
      </w:pPr>
      <w:r>
        <w:rPr>
          <w:lang w:val="en-IN" w:eastAsia="en-IN"/>
        </w:rPr>
        <w:t xml:space="preserve">        </w:t>
      </w:r>
      <w:r>
        <w:t>dataAnaNotif</w:t>
      </w:r>
      <w:r>
        <w:rPr>
          <w:lang w:val="en-IN" w:eastAsia="en-IN"/>
        </w:rPr>
        <w:t>:</w:t>
      </w:r>
    </w:p>
    <w:p w14:paraId="514481EE" w14:textId="77777777" w:rsidR="00E51FBF" w:rsidRDefault="00E51FBF" w:rsidP="00E51FBF">
      <w:pPr>
        <w:pStyle w:val="PL"/>
      </w:pPr>
      <w:r>
        <w:t xml:space="preserve">          $ref: '#/components/schemas/NmfafDataAnaNotification'</w:t>
      </w:r>
    </w:p>
    <w:p w14:paraId="4C3975C1" w14:textId="77777777" w:rsidR="00E51FBF" w:rsidRDefault="00E51FBF" w:rsidP="00E51FBF">
      <w:pPr>
        <w:pStyle w:val="PL"/>
        <w:rPr>
          <w:lang w:val="en-IN" w:eastAsia="en-IN"/>
        </w:rPr>
      </w:pPr>
      <w:r>
        <w:rPr>
          <w:lang w:val="en-IN" w:eastAsia="en-IN"/>
        </w:rPr>
        <w:t xml:space="preserve">        </w:t>
      </w:r>
      <w:r>
        <w:rPr>
          <w:lang w:eastAsia="ja-JP"/>
        </w:rPr>
        <w:t>fetchInstruction</w:t>
      </w:r>
      <w:r>
        <w:rPr>
          <w:lang w:val="en-IN" w:eastAsia="en-IN"/>
        </w:rPr>
        <w:t>:</w:t>
      </w:r>
    </w:p>
    <w:p w14:paraId="53675556" w14:textId="77777777" w:rsidR="00E51FBF" w:rsidRDefault="00E51FBF" w:rsidP="00E51FBF">
      <w:pPr>
        <w:pStyle w:val="PL"/>
        <w:rPr>
          <w:lang w:val="en-IN" w:eastAsia="en-IN"/>
        </w:rPr>
      </w:pPr>
      <w:r>
        <w:rPr>
          <w:lang w:val="en-IN" w:eastAsia="en-IN"/>
        </w:rPr>
        <w:t xml:space="preserve">          $ref: '#/components/schemas/</w:t>
      </w:r>
      <w:r>
        <w:t>FetchInstruction</w:t>
      </w:r>
      <w:r>
        <w:rPr>
          <w:lang w:val="en-IN" w:eastAsia="en-IN"/>
        </w:rPr>
        <w:t>'</w:t>
      </w:r>
    </w:p>
    <w:p w14:paraId="3E41B77B" w14:textId="77777777" w:rsidR="00E51FBF" w:rsidRDefault="00E51FBF" w:rsidP="00E51FBF">
      <w:pPr>
        <w:pStyle w:val="PL"/>
        <w:rPr>
          <w:lang w:val="en-IN" w:eastAsia="en-IN"/>
        </w:rPr>
      </w:pPr>
    </w:p>
    <w:p w14:paraId="7A28D175" w14:textId="77777777" w:rsidR="00E51FBF" w:rsidRDefault="00E51FBF" w:rsidP="00E51FBF">
      <w:pPr>
        <w:pStyle w:val="PL"/>
        <w:rPr>
          <w:lang w:val="en-IN" w:eastAsia="en-IN"/>
        </w:rPr>
      </w:pPr>
      <w:r>
        <w:rPr>
          <w:lang w:val="en-IN" w:eastAsia="en-IN"/>
        </w:rPr>
        <w:t xml:space="preserve">    </w:t>
      </w:r>
      <w:r>
        <w:t>FetchInstruction</w:t>
      </w:r>
      <w:r>
        <w:rPr>
          <w:lang w:val="en-IN" w:eastAsia="en-IN"/>
        </w:rPr>
        <w:t>:</w:t>
      </w:r>
    </w:p>
    <w:p w14:paraId="0AF8654D" w14:textId="77777777" w:rsidR="00E51FBF" w:rsidRDefault="00E51FBF" w:rsidP="00E51FBF">
      <w:pPr>
        <w:pStyle w:val="PL"/>
        <w:rPr>
          <w:lang w:val="en-IN" w:eastAsia="en-IN"/>
        </w:rPr>
      </w:pPr>
      <w:r>
        <w:rPr>
          <w:lang w:val="en-IN" w:eastAsia="en-IN"/>
        </w:rPr>
        <w:t xml:space="preserve">      description: &gt;</w:t>
      </w:r>
    </w:p>
    <w:p w14:paraId="7652EEBF" w14:textId="77777777" w:rsidR="00E51FBF" w:rsidRDefault="00E51FBF" w:rsidP="00E51FBF">
      <w:pPr>
        <w:pStyle w:val="PL"/>
        <w:rPr>
          <w:lang w:eastAsia="zh-CN"/>
        </w:rPr>
      </w:pPr>
      <w:r>
        <w:t xml:space="preserve">        </w:t>
      </w:r>
      <w:r>
        <w:rPr>
          <w:lang w:eastAsia="zh-CN"/>
        </w:rPr>
        <w:t>The fetch instructions indicate whether the data or analytics are to be fetched by the</w:t>
      </w:r>
    </w:p>
    <w:p w14:paraId="669E02EE" w14:textId="77777777" w:rsidR="00E51FBF" w:rsidRDefault="00E51FBF" w:rsidP="00E51FBF">
      <w:pPr>
        <w:pStyle w:val="PL"/>
        <w:rPr>
          <w:lang w:val="en-IN" w:eastAsia="en-IN"/>
        </w:rPr>
      </w:pPr>
      <w:r>
        <w:t xml:space="preserve">       </w:t>
      </w:r>
      <w:r>
        <w:rPr>
          <w:lang w:eastAsia="zh-CN"/>
        </w:rPr>
        <w:t xml:space="preserve"> consumer.</w:t>
      </w:r>
    </w:p>
    <w:p w14:paraId="56E353E1" w14:textId="77777777" w:rsidR="00E51FBF" w:rsidRDefault="00E51FBF" w:rsidP="00E51FBF">
      <w:pPr>
        <w:pStyle w:val="PL"/>
        <w:rPr>
          <w:lang w:val="en-IN" w:eastAsia="en-IN"/>
        </w:rPr>
      </w:pPr>
      <w:r>
        <w:rPr>
          <w:lang w:val="en-IN" w:eastAsia="en-IN"/>
        </w:rPr>
        <w:t xml:space="preserve">      type: object</w:t>
      </w:r>
    </w:p>
    <w:p w14:paraId="6A15BC65" w14:textId="77777777" w:rsidR="00E51FBF" w:rsidRDefault="00E51FBF" w:rsidP="00E51FBF">
      <w:pPr>
        <w:pStyle w:val="PL"/>
      </w:pPr>
      <w:r>
        <w:t xml:space="preserve">      required:</w:t>
      </w:r>
    </w:p>
    <w:p w14:paraId="5EE970D7" w14:textId="77777777" w:rsidR="00E51FBF" w:rsidRDefault="00E51FBF" w:rsidP="00E51FBF">
      <w:pPr>
        <w:pStyle w:val="PL"/>
      </w:pPr>
      <w:r>
        <w:t xml:space="preserve">        - fetchUri</w:t>
      </w:r>
    </w:p>
    <w:p w14:paraId="3C9AD580" w14:textId="77777777" w:rsidR="00E51FBF" w:rsidRDefault="00E51FBF" w:rsidP="00E51FBF">
      <w:pPr>
        <w:pStyle w:val="PL"/>
        <w:rPr>
          <w:lang w:val="en-IN" w:eastAsia="en-IN"/>
        </w:rPr>
      </w:pPr>
      <w:r>
        <w:t xml:space="preserve">        - fetchCorrIds</w:t>
      </w:r>
    </w:p>
    <w:p w14:paraId="1AFD70D6" w14:textId="77777777" w:rsidR="00E51FBF" w:rsidRDefault="00E51FBF" w:rsidP="00E51FBF">
      <w:pPr>
        <w:pStyle w:val="PL"/>
        <w:rPr>
          <w:lang w:val="en-IN" w:eastAsia="en-IN"/>
        </w:rPr>
      </w:pPr>
      <w:r>
        <w:rPr>
          <w:lang w:val="en-IN" w:eastAsia="en-IN"/>
        </w:rPr>
        <w:t xml:space="preserve">      properties:</w:t>
      </w:r>
    </w:p>
    <w:p w14:paraId="07DE7359" w14:textId="77777777" w:rsidR="00E51FBF" w:rsidRDefault="00E51FBF" w:rsidP="00E51FBF">
      <w:pPr>
        <w:pStyle w:val="PL"/>
        <w:rPr>
          <w:lang w:val="en-IN" w:eastAsia="en-IN"/>
        </w:rPr>
      </w:pPr>
      <w:r>
        <w:rPr>
          <w:lang w:val="en-IN" w:eastAsia="en-IN"/>
        </w:rPr>
        <w:t xml:space="preserve">        </w:t>
      </w:r>
      <w:r>
        <w:t>fetchUri</w:t>
      </w:r>
      <w:r>
        <w:rPr>
          <w:lang w:val="en-IN" w:eastAsia="en-IN"/>
        </w:rPr>
        <w:t>:</w:t>
      </w:r>
    </w:p>
    <w:p w14:paraId="7BFBDA3F" w14:textId="77777777" w:rsidR="00E51FBF" w:rsidRDefault="00E51FBF" w:rsidP="00E51FBF">
      <w:pPr>
        <w:pStyle w:val="PL"/>
      </w:pPr>
      <w:r>
        <w:t xml:space="preserve">          $ref: 'TS29571_CommonData.yaml#/components/schemas/Uri'</w:t>
      </w:r>
    </w:p>
    <w:p w14:paraId="07F09694" w14:textId="77777777" w:rsidR="00E51FBF" w:rsidRDefault="00E51FBF" w:rsidP="00E51FBF">
      <w:pPr>
        <w:pStyle w:val="PL"/>
        <w:rPr>
          <w:lang w:val="en-IN" w:eastAsia="en-IN"/>
        </w:rPr>
      </w:pPr>
      <w:r>
        <w:rPr>
          <w:lang w:val="en-IN" w:eastAsia="en-IN"/>
        </w:rPr>
        <w:t xml:space="preserve">        </w:t>
      </w:r>
      <w:r>
        <w:t>fetchCorrIds</w:t>
      </w:r>
      <w:r>
        <w:rPr>
          <w:lang w:val="en-IN" w:eastAsia="en-IN"/>
        </w:rPr>
        <w:t>:</w:t>
      </w:r>
    </w:p>
    <w:p w14:paraId="33CD70A0" w14:textId="77777777" w:rsidR="00E51FBF" w:rsidRDefault="00E51FBF" w:rsidP="00E51FBF">
      <w:pPr>
        <w:pStyle w:val="PL"/>
        <w:rPr>
          <w:lang w:val="en-IN" w:eastAsia="en-IN"/>
        </w:rPr>
      </w:pPr>
      <w:r>
        <w:rPr>
          <w:lang w:val="en-IN" w:eastAsia="en-IN"/>
        </w:rPr>
        <w:t xml:space="preserve">          type: array</w:t>
      </w:r>
    </w:p>
    <w:p w14:paraId="6B668130" w14:textId="77777777" w:rsidR="00E51FBF" w:rsidRDefault="00E51FBF" w:rsidP="00E51FBF">
      <w:pPr>
        <w:pStyle w:val="PL"/>
        <w:rPr>
          <w:lang w:val="en-IN" w:eastAsia="en-IN"/>
        </w:rPr>
      </w:pPr>
      <w:r>
        <w:rPr>
          <w:lang w:val="en-IN" w:eastAsia="en-IN"/>
        </w:rPr>
        <w:t xml:space="preserve">          items:</w:t>
      </w:r>
    </w:p>
    <w:p w14:paraId="56771130" w14:textId="77777777" w:rsidR="00E51FBF" w:rsidRDefault="00E51FBF" w:rsidP="00E51FBF">
      <w:pPr>
        <w:pStyle w:val="PL"/>
        <w:rPr>
          <w:lang w:val="en-IN" w:eastAsia="en-IN"/>
        </w:rPr>
      </w:pPr>
      <w:r>
        <w:rPr>
          <w:lang w:val="en-IN" w:eastAsia="en-IN"/>
        </w:rPr>
        <w:t xml:space="preserve">            type: string</w:t>
      </w:r>
    </w:p>
    <w:p w14:paraId="30DB36EE" w14:textId="77777777" w:rsidR="00E51FBF" w:rsidRDefault="00E51FBF" w:rsidP="00E51FBF">
      <w:pPr>
        <w:pStyle w:val="PL"/>
        <w:rPr>
          <w:lang w:val="en-IN" w:eastAsia="en-IN"/>
        </w:rPr>
      </w:pPr>
      <w:r>
        <w:t xml:space="preserve">          minItems: 1</w:t>
      </w:r>
    </w:p>
    <w:p w14:paraId="64D70FCA" w14:textId="77777777" w:rsidR="00E51FBF" w:rsidRDefault="00E51FBF" w:rsidP="00E51FBF">
      <w:pPr>
        <w:pStyle w:val="PL"/>
        <w:rPr>
          <w:lang w:eastAsia="en-IN"/>
        </w:rPr>
      </w:pPr>
      <w:r>
        <w:rPr>
          <w:lang w:val="en-IN" w:eastAsia="en-IN"/>
        </w:rPr>
        <w:t xml:space="preserve">          description: </w:t>
      </w:r>
      <w:r>
        <w:t>The fetch correlation identifier(s) of the MFAF Data or Analytics.</w:t>
      </w:r>
    </w:p>
    <w:p w14:paraId="2985B597" w14:textId="77777777" w:rsidR="00E51FBF" w:rsidRDefault="00E51FBF" w:rsidP="00E51FBF">
      <w:pPr>
        <w:pStyle w:val="PL"/>
      </w:pPr>
      <w:r>
        <w:t xml:space="preserve">        expiry:</w:t>
      </w:r>
    </w:p>
    <w:p w14:paraId="09942957" w14:textId="77777777" w:rsidR="00E51FBF" w:rsidRDefault="00E51FBF" w:rsidP="00E51FBF">
      <w:pPr>
        <w:pStyle w:val="PL"/>
        <w:rPr>
          <w:lang w:eastAsia="en-IN"/>
        </w:rPr>
      </w:pPr>
      <w:r>
        <w:t xml:space="preserve">          $ref: 'TS29571_CommonData.yaml#/components/schemas/DateTime'</w:t>
      </w:r>
    </w:p>
    <w:p w14:paraId="1402AD06" w14:textId="77777777" w:rsidR="00E51FBF" w:rsidRDefault="00E51FBF" w:rsidP="00E51FBF">
      <w:pPr>
        <w:pStyle w:val="PL"/>
        <w:rPr>
          <w:lang w:val="en-IN" w:eastAsia="en-IN"/>
        </w:rPr>
      </w:pPr>
    </w:p>
    <w:p w14:paraId="45B47E6B" w14:textId="77777777" w:rsidR="00E51FBF" w:rsidRDefault="00E51FBF" w:rsidP="00E51FBF">
      <w:pPr>
        <w:pStyle w:val="PL"/>
        <w:rPr>
          <w:lang w:val="en-IN" w:eastAsia="en-IN"/>
        </w:rPr>
      </w:pPr>
      <w:r>
        <w:rPr>
          <w:lang w:val="en-IN" w:eastAsia="en-IN"/>
        </w:rPr>
        <w:t xml:space="preserve">    </w:t>
      </w:r>
      <w:r>
        <w:t>NmfafDataAnaNotification</w:t>
      </w:r>
      <w:r>
        <w:rPr>
          <w:lang w:val="en-IN" w:eastAsia="en-IN"/>
        </w:rPr>
        <w:t>:</w:t>
      </w:r>
    </w:p>
    <w:p w14:paraId="3862B466" w14:textId="77777777" w:rsidR="00E51FBF" w:rsidRDefault="00E51FBF" w:rsidP="00E51FBF">
      <w:pPr>
        <w:pStyle w:val="PL"/>
        <w:rPr>
          <w:lang w:val="en-IN" w:eastAsia="en-IN"/>
        </w:rPr>
      </w:pPr>
      <w:r>
        <w:rPr>
          <w:lang w:val="en-IN" w:eastAsia="en-IN"/>
        </w:rPr>
        <w:t xml:space="preserve">      description: </w:t>
      </w:r>
      <w:r>
        <w:t>MFAF data or analytics</w:t>
      </w:r>
      <w:r>
        <w:rPr>
          <w:lang w:eastAsia="zh-CN"/>
        </w:rPr>
        <w:t>.</w:t>
      </w:r>
    </w:p>
    <w:p w14:paraId="3DAF8B9D" w14:textId="77777777" w:rsidR="00E51FBF" w:rsidRDefault="00E51FBF" w:rsidP="00E51FBF">
      <w:pPr>
        <w:pStyle w:val="PL"/>
        <w:rPr>
          <w:lang w:val="en-IN" w:eastAsia="en-IN"/>
        </w:rPr>
      </w:pPr>
      <w:r>
        <w:rPr>
          <w:lang w:val="en-IN" w:eastAsia="en-IN"/>
        </w:rPr>
        <w:t xml:space="preserve">      type: object</w:t>
      </w:r>
    </w:p>
    <w:p w14:paraId="128BE8B8" w14:textId="77777777" w:rsidR="00E51FBF" w:rsidRDefault="00E51FBF" w:rsidP="00E51FBF">
      <w:pPr>
        <w:pStyle w:val="PL"/>
      </w:pPr>
      <w:r>
        <w:t xml:space="preserve">      oneOf:</w:t>
      </w:r>
    </w:p>
    <w:p w14:paraId="1C6B96CA" w14:textId="77777777" w:rsidR="00E51FBF" w:rsidRDefault="00E51FBF" w:rsidP="00E51FBF">
      <w:pPr>
        <w:pStyle w:val="PL"/>
      </w:pPr>
      <w:r>
        <w:t xml:space="preserve">        - required: [</w:t>
      </w:r>
      <w:r>
        <w:rPr>
          <w:lang w:val="en-IN" w:eastAsia="en-IN"/>
        </w:rPr>
        <w:t>anaNotifications</w:t>
      </w:r>
      <w:r>
        <w:t>]</w:t>
      </w:r>
    </w:p>
    <w:p w14:paraId="668482D8" w14:textId="77777777" w:rsidR="00E51FBF" w:rsidRDefault="00E51FBF" w:rsidP="00E51FBF">
      <w:pPr>
        <w:pStyle w:val="PL"/>
      </w:pPr>
      <w:r>
        <w:t xml:space="preserve">        - required: [</w:t>
      </w:r>
      <w:r>
        <w:rPr>
          <w:lang w:eastAsia="zh-CN"/>
        </w:rPr>
        <w:t>dataNotif</w:t>
      </w:r>
      <w:r>
        <w:t>]</w:t>
      </w:r>
    </w:p>
    <w:p w14:paraId="049C92E8" w14:textId="77777777" w:rsidR="00E51FBF" w:rsidRDefault="00E51FBF" w:rsidP="00E51FBF">
      <w:pPr>
        <w:pStyle w:val="PL"/>
        <w:rPr>
          <w:lang w:val="en-IN" w:eastAsia="en-IN"/>
        </w:rPr>
      </w:pPr>
      <w:r>
        <w:rPr>
          <w:lang w:val="en-IN" w:eastAsia="en-IN"/>
        </w:rPr>
        <w:t xml:space="preserve">      properties:</w:t>
      </w:r>
    </w:p>
    <w:p w14:paraId="05BC7A1E" w14:textId="77777777" w:rsidR="00E51FBF" w:rsidRDefault="00E51FBF" w:rsidP="00E51FBF">
      <w:pPr>
        <w:pStyle w:val="PL"/>
        <w:rPr>
          <w:lang w:val="en-IN" w:eastAsia="en-IN"/>
        </w:rPr>
      </w:pPr>
      <w:r>
        <w:rPr>
          <w:lang w:val="en-IN" w:eastAsia="en-IN"/>
        </w:rPr>
        <w:t xml:space="preserve">        anaNotifications:</w:t>
      </w:r>
    </w:p>
    <w:p w14:paraId="2AA58E57" w14:textId="77777777" w:rsidR="00E51FBF" w:rsidRDefault="00E51FBF" w:rsidP="00E51FBF">
      <w:pPr>
        <w:pStyle w:val="PL"/>
        <w:rPr>
          <w:lang w:val="en-IN" w:eastAsia="en-IN"/>
        </w:rPr>
      </w:pPr>
      <w:r>
        <w:rPr>
          <w:lang w:val="en-IN" w:eastAsia="en-IN"/>
        </w:rPr>
        <w:t xml:space="preserve">          type: array</w:t>
      </w:r>
    </w:p>
    <w:p w14:paraId="2C527759" w14:textId="77777777" w:rsidR="00E51FBF" w:rsidRDefault="00E51FBF" w:rsidP="00E51FBF">
      <w:pPr>
        <w:pStyle w:val="PL"/>
        <w:rPr>
          <w:lang w:val="en-IN" w:eastAsia="en-IN"/>
        </w:rPr>
      </w:pPr>
      <w:r>
        <w:rPr>
          <w:lang w:val="en-IN" w:eastAsia="en-IN"/>
        </w:rPr>
        <w:t xml:space="preserve">          items:</w:t>
      </w:r>
    </w:p>
    <w:p w14:paraId="72B95FB4" w14:textId="77777777" w:rsidR="00E51FBF" w:rsidRDefault="00E51FBF" w:rsidP="00E51FBF">
      <w:pPr>
        <w:pStyle w:val="PL"/>
        <w:rPr>
          <w:lang w:val="en-IN" w:eastAsia="en-IN"/>
        </w:rPr>
      </w:pPr>
      <w:r>
        <w:rPr>
          <w:lang w:val="en-IN" w:eastAsia="en-IN"/>
        </w:rPr>
        <w:lastRenderedPageBreak/>
        <w:t xml:space="preserve">            $ref: 'TS29520_Nnwdaf_EventsSubscription.yaml#/components/schemas/NnwdafEventsSubscriptionNotification'</w:t>
      </w:r>
    </w:p>
    <w:p w14:paraId="4C997C71" w14:textId="77777777" w:rsidR="00E51FBF" w:rsidRDefault="00E51FBF" w:rsidP="00E51FBF">
      <w:pPr>
        <w:pStyle w:val="PL"/>
        <w:rPr>
          <w:lang w:val="en-IN" w:eastAsia="en-IN"/>
        </w:rPr>
      </w:pPr>
      <w:r>
        <w:rPr>
          <w:lang w:val="en-IN" w:eastAsia="en-IN"/>
        </w:rPr>
        <w:t xml:space="preserve">          minItems: 1</w:t>
      </w:r>
    </w:p>
    <w:p w14:paraId="3747E53A" w14:textId="77777777" w:rsidR="00E51FBF" w:rsidRDefault="00E51FBF" w:rsidP="00E51FBF">
      <w:pPr>
        <w:pStyle w:val="PL"/>
        <w:rPr>
          <w:lang w:val="en-IN" w:eastAsia="en-IN"/>
        </w:rPr>
      </w:pPr>
      <w:r>
        <w:rPr>
          <w:lang w:val="en-IN" w:eastAsia="en-IN"/>
        </w:rPr>
        <w:t xml:space="preserve">          description: </w:t>
      </w:r>
      <w:r>
        <w:t>List of analytics subscription notifications.</w:t>
      </w:r>
    </w:p>
    <w:p w14:paraId="5C31A44E" w14:textId="77777777" w:rsidR="00E51FBF" w:rsidRDefault="00E51FBF" w:rsidP="00E51FBF">
      <w:pPr>
        <w:pStyle w:val="PL"/>
        <w:rPr>
          <w:lang w:val="en-IN" w:eastAsia="en-IN"/>
        </w:rPr>
      </w:pPr>
      <w:r>
        <w:rPr>
          <w:lang w:val="en-IN" w:eastAsia="en-IN"/>
        </w:rPr>
        <w:t xml:space="preserve">        </w:t>
      </w:r>
      <w:r>
        <w:rPr>
          <w:lang w:eastAsia="zh-CN"/>
        </w:rPr>
        <w:t>dataNotif</w:t>
      </w:r>
      <w:r>
        <w:rPr>
          <w:lang w:val="en-IN" w:eastAsia="en-IN"/>
        </w:rPr>
        <w:t>:</w:t>
      </w:r>
    </w:p>
    <w:p w14:paraId="7779340D" w14:textId="77777777" w:rsidR="00E51FBF" w:rsidRDefault="00E51FBF" w:rsidP="00E51FBF">
      <w:pPr>
        <w:pStyle w:val="PL"/>
        <w:rPr>
          <w:lang w:val="en-IN" w:eastAsia="en-IN"/>
        </w:rPr>
      </w:pPr>
      <w:r>
        <w:rPr>
          <w:lang w:val="en-IN" w:eastAsia="en-IN"/>
        </w:rPr>
        <w:t xml:space="preserve">          $ref: 'TS29575_Nadrf_DataManagement.yaml#/components/schemas/</w:t>
      </w:r>
      <w:r>
        <w:t>DataNotification</w:t>
      </w:r>
      <w:r>
        <w:rPr>
          <w:lang w:val="en-IN" w:eastAsia="en-IN"/>
        </w:rPr>
        <w:t>'</w:t>
      </w:r>
    </w:p>
    <w:p w14:paraId="216794DE" w14:textId="77777777" w:rsidR="007928BD" w:rsidRPr="00E51FBF" w:rsidRDefault="007928BD" w:rsidP="007874A8">
      <w:pPr>
        <w:pStyle w:val="PL"/>
        <w:rPr>
          <w:rFonts w:hint="eastAsia"/>
          <w:lang w:val="en-IN" w:eastAsia="zh-CN"/>
        </w:rPr>
      </w:pPr>
    </w:p>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8694" w14:textId="77777777" w:rsidR="00D825A9" w:rsidRDefault="00D825A9">
      <w:r>
        <w:separator/>
      </w:r>
    </w:p>
  </w:endnote>
  <w:endnote w:type="continuationSeparator" w:id="0">
    <w:p w14:paraId="65C4464F" w14:textId="77777777" w:rsidR="00D825A9" w:rsidRDefault="00D8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C40D" w14:textId="77777777" w:rsidR="00D825A9" w:rsidRDefault="00D825A9">
      <w:r>
        <w:separator/>
      </w:r>
    </w:p>
  </w:footnote>
  <w:footnote w:type="continuationSeparator" w:id="0">
    <w:p w14:paraId="7885F3E4" w14:textId="77777777" w:rsidR="00D825A9" w:rsidRDefault="00D82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CB3AF0"/>
    <w:multiLevelType w:val="multilevel"/>
    <w:tmpl w:val="3ACB3AF0"/>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num>
  <w:num w:numId="13">
    <w:abstractNumId w:val="9"/>
  </w:num>
  <w:num w:numId="14">
    <w:abstractNumId w:val="9"/>
    <w:lvlOverride w:ilvl="0"/>
  </w:num>
  <w:num w:numId="15">
    <w:abstractNumId w:val="7"/>
    <w:lvlOverride w:ilvl="0"/>
  </w:num>
  <w:num w:numId="16">
    <w:abstractNumId w:val="6"/>
    <w:lvlOverride w:ilvl="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27"/>
    <w:rsid w:val="00070E09"/>
    <w:rsid w:val="000848DC"/>
    <w:rsid w:val="000A6394"/>
    <w:rsid w:val="000B7FED"/>
    <w:rsid w:val="000C038A"/>
    <w:rsid w:val="000C6598"/>
    <w:rsid w:val="000D44B3"/>
    <w:rsid w:val="00125C3D"/>
    <w:rsid w:val="00125D91"/>
    <w:rsid w:val="00145D43"/>
    <w:rsid w:val="00176AA1"/>
    <w:rsid w:val="00191EA0"/>
    <w:rsid w:val="00192C46"/>
    <w:rsid w:val="001A08B3"/>
    <w:rsid w:val="001A7B60"/>
    <w:rsid w:val="001B52F0"/>
    <w:rsid w:val="001B76A2"/>
    <w:rsid w:val="001B7A65"/>
    <w:rsid w:val="001E41F3"/>
    <w:rsid w:val="00226C0E"/>
    <w:rsid w:val="0024393A"/>
    <w:rsid w:val="00254C3F"/>
    <w:rsid w:val="0026004D"/>
    <w:rsid w:val="002640DD"/>
    <w:rsid w:val="00275D12"/>
    <w:rsid w:val="00280693"/>
    <w:rsid w:val="00284FEB"/>
    <w:rsid w:val="00285ABE"/>
    <w:rsid w:val="002860C4"/>
    <w:rsid w:val="002B0AA6"/>
    <w:rsid w:val="002B5741"/>
    <w:rsid w:val="002E472E"/>
    <w:rsid w:val="002F684E"/>
    <w:rsid w:val="0030001A"/>
    <w:rsid w:val="00305409"/>
    <w:rsid w:val="00321B0F"/>
    <w:rsid w:val="003609EF"/>
    <w:rsid w:val="0036231A"/>
    <w:rsid w:val="00374DD4"/>
    <w:rsid w:val="00391601"/>
    <w:rsid w:val="003E1A36"/>
    <w:rsid w:val="003F6C33"/>
    <w:rsid w:val="00410371"/>
    <w:rsid w:val="004242F1"/>
    <w:rsid w:val="00432753"/>
    <w:rsid w:val="00437688"/>
    <w:rsid w:val="004A38A2"/>
    <w:rsid w:val="004B75B7"/>
    <w:rsid w:val="004F174D"/>
    <w:rsid w:val="005141D9"/>
    <w:rsid w:val="0051580D"/>
    <w:rsid w:val="00547111"/>
    <w:rsid w:val="005750C2"/>
    <w:rsid w:val="00592D74"/>
    <w:rsid w:val="005E2C44"/>
    <w:rsid w:val="00621188"/>
    <w:rsid w:val="006257ED"/>
    <w:rsid w:val="00653DE4"/>
    <w:rsid w:val="00665C47"/>
    <w:rsid w:val="006871B7"/>
    <w:rsid w:val="00695808"/>
    <w:rsid w:val="006B46FB"/>
    <w:rsid w:val="006E21FB"/>
    <w:rsid w:val="0075042E"/>
    <w:rsid w:val="007874A8"/>
    <w:rsid w:val="00792342"/>
    <w:rsid w:val="007928BD"/>
    <w:rsid w:val="007977A8"/>
    <w:rsid w:val="007B512A"/>
    <w:rsid w:val="007C2097"/>
    <w:rsid w:val="007D6A07"/>
    <w:rsid w:val="007F7259"/>
    <w:rsid w:val="00803CD6"/>
    <w:rsid w:val="008040A8"/>
    <w:rsid w:val="00805CCE"/>
    <w:rsid w:val="008279FA"/>
    <w:rsid w:val="00842B86"/>
    <w:rsid w:val="008626E7"/>
    <w:rsid w:val="00870EE7"/>
    <w:rsid w:val="008863B9"/>
    <w:rsid w:val="008974D7"/>
    <w:rsid w:val="008A45A6"/>
    <w:rsid w:val="008D3CCC"/>
    <w:rsid w:val="008F02CB"/>
    <w:rsid w:val="008F3789"/>
    <w:rsid w:val="008F686C"/>
    <w:rsid w:val="0091439C"/>
    <w:rsid w:val="009148DE"/>
    <w:rsid w:val="00941E30"/>
    <w:rsid w:val="009531B0"/>
    <w:rsid w:val="0096440D"/>
    <w:rsid w:val="0096754A"/>
    <w:rsid w:val="00972CF4"/>
    <w:rsid w:val="009741B3"/>
    <w:rsid w:val="009777D9"/>
    <w:rsid w:val="0098375E"/>
    <w:rsid w:val="00991B88"/>
    <w:rsid w:val="009A5753"/>
    <w:rsid w:val="009A579D"/>
    <w:rsid w:val="009C7F0C"/>
    <w:rsid w:val="009D6D11"/>
    <w:rsid w:val="009E3297"/>
    <w:rsid w:val="009F734F"/>
    <w:rsid w:val="00A17303"/>
    <w:rsid w:val="00A246B6"/>
    <w:rsid w:val="00A47E70"/>
    <w:rsid w:val="00A50CF0"/>
    <w:rsid w:val="00A66978"/>
    <w:rsid w:val="00A66FFC"/>
    <w:rsid w:val="00A713E1"/>
    <w:rsid w:val="00A7671C"/>
    <w:rsid w:val="00AA1151"/>
    <w:rsid w:val="00AA1FC8"/>
    <w:rsid w:val="00AA2CBC"/>
    <w:rsid w:val="00AC5820"/>
    <w:rsid w:val="00AD1CD8"/>
    <w:rsid w:val="00AD422A"/>
    <w:rsid w:val="00B258BB"/>
    <w:rsid w:val="00B67B97"/>
    <w:rsid w:val="00B7697F"/>
    <w:rsid w:val="00B96821"/>
    <w:rsid w:val="00B968C8"/>
    <w:rsid w:val="00BA3EC5"/>
    <w:rsid w:val="00BA51D9"/>
    <w:rsid w:val="00BB5DFC"/>
    <w:rsid w:val="00BD279D"/>
    <w:rsid w:val="00BD6BB8"/>
    <w:rsid w:val="00BF0F4C"/>
    <w:rsid w:val="00BF1E53"/>
    <w:rsid w:val="00C4319B"/>
    <w:rsid w:val="00C66BA2"/>
    <w:rsid w:val="00C870F6"/>
    <w:rsid w:val="00C907B5"/>
    <w:rsid w:val="00C95985"/>
    <w:rsid w:val="00C97AA2"/>
    <w:rsid w:val="00CB58BF"/>
    <w:rsid w:val="00CC5026"/>
    <w:rsid w:val="00CC68D0"/>
    <w:rsid w:val="00CE1394"/>
    <w:rsid w:val="00CE6DC3"/>
    <w:rsid w:val="00D03F9A"/>
    <w:rsid w:val="00D04C85"/>
    <w:rsid w:val="00D06D51"/>
    <w:rsid w:val="00D24991"/>
    <w:rsid w:val="00D45DC3"/>
    <w:rsid w:val="00D50255"/>
    <w:rsid w:val="00D50831"/>
    <w:rsid w:val="00D66520"/>
    <w:rsid w:val="00D8170E"/>
    <w:rsid w:val="00D825A9"/>
    <w:rsid w:val="00D84AE9"/>
    <w:rsid w:val="00D9124E"/>
    <w:rsid w:val="00DE34CF"/>
    <w:rsid w:val="00E12672"/>
    <w:rsid w:val="00E13F3D"/>
    <w:rsid w:val="00E34898"/>
    <w:rsid w:val="00E51FBF"/>
    <w:rsid w:val="00E7177C"/>
    <w:rsid w:val="00E85049"/>
    <w:rsid w:val="00E87901"/>
    <w:rsid w:val="00EB09B7"/>
    <w:rsid w:val="00EB1F45"/>
    <w:rsid w:val="00ED7791"/>
    <w:rsid w:val="00EE7D7C"/>
    <w:rsid w:val="00F04A80"/>
    <w:rsid w:val="00F05F4F"/>
    <w:rsid w:val="00F25D98"/>
    <w:rsid w:val="00F300FB"/>
    <w:rsid w:val="00F370D2"/>
    <w:rsid w:val="00F616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928B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basedOn w:val="aa"/>
    <w:qFormat/>
    <w:rsid w:val="000B7FED"/>
    <w:pPr>
      <w:ind w:left="851"/>
    </w:pPr>
  </w:style>
  <w:style w:type="paragraph" w:styleId="31">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
    <w:name w:val="annotation reference"/>
    <w:qFormat/>
    <w:rsid w:val="000B7FED"/>
    <w:rPr>
      <w:sz w:val="16"/>
    </w:rPr>
  </w:style>
  <w:style w:type="paragraph" w:styleId="af">
    <w:name w:val="annotation text"/>
    <w:basedOn w:val="a0"/>
    <w:link w:val="af0"/>
    <w:qFormat/>
    <w:rsid w:val="000B7FED"/>
  </w:style>
  <w:style w:type="character" w:styleId="af1">
    <w:name w:val="FollowedHyperlink"/>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0"/>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1"/>
    <w:rsid w:val="00ED7791"/>
  </w:style>
  <w:style w:type="paragraph" w:customStyle="1" w:styleId="TAJ">
    <w:name w:val="TAJ"/>
    <w:basedOn w:val="TH"/>
    <w:qFormat/>
    <w:rsid w:val="00ED7791"/>
  </w:style>
  <w:style w:type="paragraph" w:customStyle="1" w:styleId="Guidance">
    <w:name w:val="Guidance"/>
    <w:basedOn w:val="a0"/>
    <w:qFormat/>
    <w:rsid w:val="00ED7791"/>
    <w:rPr>
      <w:i/>
      <w:color w:val="0000FF"/>
    </w:rPr>
  </w:style>
  <w:style w:type="character" w:customStyle="1" w:styleId="af7">
    <w:name w:val="文档结构图 字符"/>
    <w:link w:val="af6"/>
    <w:qFormat/>
    <w:rsid w:val="00ED7791"/>
    <w:rPr>
      <w:rFonts w:ascii="Tahoma" w:hAnsi="Tahoma" w:cs="Tahoma"/>
      <w:shd w:val="clear" w:color="auto" w:fill="000080"/>
      <w:lang w:val="en-GB" w:eastAsia="en-US"/>
    </w:rPr>
  </w:style>
  <w:style w:type="paragraph" w:styleId="TOC">
    <w:name w:val="TOC Heading"/>
    <w:basedOn w:val="1"/>
    <w:next w:val="a0"/>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0"/>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qFormat/>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qFormat/>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qFormat/>
    <w:rsid w:val="00ED7791"/>
    <w:rPr>
      <w:rFonts w:ascii="Tahoma" w:hAnsi="Tahoma" w:cs="Tahoma"/>
      <w:sz w:val="16"/>
      <w:szCs w:val="16"/>
      <w:lang w:val="en-GB" w:eastAsia="en-US"/>
    </w:rPr>
  </w:style>
  <w:style w:type="character" w:customStyle="1" w:styleId="af0">
    <w:name w:val="批注文字 字符"/>
    <w:link w:val="af"/>
    <w:qFormat/>
    <w:rsid w:val="00ED7791"/>
    <w:rPr>
      <w:rFonts w:ascii="Times New Roman" w:hAnsi="Times New Roman"/>
      <w:lang w:val="en-GB" w:eastAsia="en-US"/>
    </w:rPr>
  </w:style>
  <w:style w:type="character" w:customStyle="1" w:styleId="af5">
    <w:name w:val="批注主题 字符"/>
    <w:link w:val="af4"/>
    <w:qFormat/>
    <w:rsid w:val="00ED7791"/>
    <w:rPr>
      <w:rFonts w:ascii="Times New Roman" w:hAnsi="Times New Roman"/>
      <w:b/>
      <w:bCs/>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qFormat/>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qFormat/>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0"/>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qFormat/>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qFormat/>
    <w:rsid w:val="00ED7791"/>
    <w:rPr>
      <w:rFonts w:ascii="Arial" w:hAnsi="Arial"/>
      <w:sz w:val="36"/>
      <w:lang w:val="en-GB" w:eastAsia="en-US"/>
    </w:rPr>
  </w:style>
  <w:style w:type="character" w:customStyle="1" w:styleId="20">
    <w:name w:val="标题 2 字符"/>
    <w:link w:val="2"/>
    <w:qFormat/>
    <w:rsid w:val="00ED7791"/>
    <w:rPr>
      <w:rFonts w:ascii="Arial" w:hAnsi="Arial"/>
      <w:sz w:val="32"/>
      <w:lang w:val="en-GB" w:eastAsia="en-US"/>
    </w:rPr>
  </w:style>
  <w:style w:type="character" w:customStyle="1" w:styleId="50">
    <w:name w:val="标题 5 字符"/>
    <w:link w:val="5"/>
    <w:qFormat/>
    <w:rsid w:val="00ED7791"/>
    <w:rPr>
      <w:rFonts w:ascii="Arial" w:hAnsi="Arial"/>
      <w:sz w:val="22"/>
      <w:lang w:val="en-GB" w:eastAsia="en-US"/>
    </w:rPr>
  </w:style>
  <w:style w:type="character" w:customStyle="1" w:styleId="H60">
    <w:name w:val="H6 (文字)"/>
    <w:link w:val="H6"/>
    <w:qFormat/>
    <w:rsid w:val="00ED7791"/>
    <w:rPr>
      <w:rFonts w:ascii="Arial" w:hAnsi="Arial"/>
      <w:lang w:val="en-GB" w:eastAsia="en-US"/>
    </w:rPr>
  </w:style>
  <w:style w:type="character" w:customStyle="1" w:styleId="THZchn">
    <w:name w:val="TH Zchn"/>
    <w:qFormat/>
    <w:rsid w:val="00ED7791"/>
    <w:rPr>
      <w:rFonts w:ascii="Arial" w:hAnsi="Arial"/>
      <w:b/>
      <w:lang w:eastAsia="en-US"/>
    </w:rPr>
  </w:style>
  <w:style w:type="character" w:customStyle="1" w:styleId="TAN0">
    <w:name w:val="TAN (文字)"/>
    <w:qFormat/>
    <w:rsid w:val="00ED7791"/>
    <w:rPr>
      <w:rFonts w:ascii="Arial" w:hAnsi="Arial"/>
      <w:sz w:val="18"/>
      <w:lang w:eastAsia="en-US"/>
    </w:rPr>
  </w:style>
  <w:style w:type="character" w:customStyle="1" w:styleId="B3Char">
    <w:name w:val="B3 Char"/>
    <w:qFormat/>
    <w:rsid w:val="00ED7791"/>
    <w:rPr>
      <w:lang w:eastAsia="en-US"/>
    </w:rPr>
  </w:style>
  <w:style w:type="paragraph" w:styleId="afb">
    <w:name w:val="Body Text"/>
    <w:basedOn w:val="a0"/>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1"/>
    <w:link w:val="afb"/>
    <w:qFormat/>
    <w:rsid w:val="00ED7791"/>
    <w:rPr>
      <w:rFonts w:ascii="Times New Roman" w:hAnsi="Times New Roman"/>
      <w:lang w:val="en-GB" w:eastAsia="en-US"/>
    </w:rPr>
  </w:style>
  <w:style w:type="character" w:customStyle="1" w:styleId="ad">
    <w:name w:val="页脚 字符"/>
    <w:link w:val="ac"/>
    <w:qFormat/>
    <w:rsid w:val="00ED7791"/>
    <w:rPr>
      <w:rFonts w:ascii="Arial" w:hAnsi="Arial"/>
      <w:b/>
      <w:i/>
      <w:noProof/>
      <w:sz w:val="18"/>
      <w:lang w:val="en-GB" w:eastAsia="en-US"/>
    </w:rPr>
  </w:style>
  <w:style w:type="character" w:customStyle="1" w:styleId="a9">
    <w:name w:val="脚注文本 字符"/>
    <w:link w:val="a8"/>
    <w:qFormat/>
    <w:rsid w:val="00ED7791"/>
    <w:rPr>
      <w:rFonts w:ascii="Times New Roman" w:hAnsi="Times New Roman"/>
      <w:sz w:val="16"/>
      <w:lang w:val="en-GB" w:eastAsia="en-US"/>
    </w:rPr>
  </w:style>
  <w:style w:type="paragraph" w:customStyle="1" w:styleId="FL">
    <w:name w:val="FL"/>
    <w:basedOn w:val="a0"/>
    <w:qFormat/>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0"/>
    <w:next w:val="a0"/>
    <w:uiPriority w:val="37"/>
    <w:semiHidden/>
    <w:unhideWhenUsed/>
    <w:qFormat/>
    <w:rsid w:val="00ED7791"/>
    <w:pPr>
      <w:overflowPunct w:val="0"/>
      <w:autoSpaceDE w:val="0"/>
      <w:autoSpaceDN w:val="0"/>
      <w:adjustRightInd w:val="0"/>
      <w:textAlignment w:val="baseline"/>
    </w:pPr>
  </w:style>
  <w:style w:type="paragraph" w:styleId="afe">
    <w:name w:val="Block Text"/>
    <w:basedOn w:val="a0"/>
    <w:qFormat/>
    <w:rsid w:val="00ED7791"/>
    <w:pPr>
      <w:overflowPunct w:val="0"/>
      <w:autoSpaceDE w:val="0"/>
      <w:autoSpaceDN w:val="0"/>
      <w:adjustRightInd w:val="0"/>
      <w:spacing w:after="120"/>
      <w:ind w:left="1440" w:right="1440"/>
      <w:textAlignment w:val="baseline"/>
    </w:pPr>
  </w:style>
  <w:style w:type="paragraph" w:styleId="25">
    <w:name w:val="Body Text 2"/>
    <w:basedOn w:val="a0"/>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1"/>
    <w:link w:val="25"/>
    <w:qFormat/>
    <w:rsid w:val="00ED7791"/>
    <w:rPr>
      <w:rFonts w:ascii="Times New Roman" w:hAnsi="Times New Roman"/>
      <w:lang w:val="en-GB" w:eastAsia="en-US"/>
    </w:rPr>
  </w:style>
  <w:style w:type="paragraph" w:styleId="33">
    <w:name w:val="Body Text 3"/>
    <w:basedOn w:val="a0"/>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1"/>
    <w:link w:val="33"/>
    <w:qFormat/>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qFormat/>
    <w:rsid w:val="00ED7791"/>
    <w:rPr>
      <w:rFonts w:ascii="Times New Roman" w:hAnsi="Times New Roman"/>
      <w:lang w:val="en-GB" w:eastAsia="en-US"/>
    </w:rPr>
  </w:style>
  <w:style w:type="paragraph" w:styleId="aff1">
    <w:name w:val="Body Text Indent"/>
    <w:basedOn w:val="a0"/>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1"/>
    <w:link w:val="aff1"/>
    <w:qFormat/>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qFormat/>
    <w:rsid w:val="00ED7791"/>
    <w:rPr>
      <w:rFonts w:ascii="Times New Roman" w:hAnsi="Times New Roman"/>
      <w:lang w:val="en-GB" w:eastAsia="en-US"/>
    </w:rPr>
  </w:style>
  <w:style w:type="paragraph" w:styleId="29">
    <w:name w:val="Body Text Indent 2"/>
    <w:basedOn w:val="a0"/>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1"/>
    <w:link w:val="29"/>
    <w:qFormat/>
    <w:rsid w:val="00ED7791"/>
    <w:rPr>
      <w:rFonts w:ascii="Times New Roman" w:hAnsi="Times New Roman"/>
      <w:lang w:val="en-GB" w:eastAsia="en-US"/>
    </w:rPr>
  </w:style>
  <w:style w:type="paragraph" w:styleId="35">
    <w:name w:val="Body Text Indent 3"/>
    <w:basedOn w:val="a0"/>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1"/>
    <w:link w:val="35"/>
    <w:qFormat/>
    <w:rsid w:val="00ED7791"/>
    <w:rPr>
      <w:rFonts w:ascii="Times New Roman" w:hAnsi="Times New Roman"/>
      <w:sz w:val="16"/>
      <w:szCs w:val="16"/>
      <w:lang w:val="en-GB" w:eastAsia="en-US"/>
    </w:rPr>
  </w:style>
  <w:style w:type="paragraph" w:styleId="aff3">
    <w:name w:val="caption"/>
    <w:basedOn w:val="a0"/>
    <w:next w:val="a0"/>
    <w:qFormat/>
    <w:rsid w:val="00ED7791"/>
    <w:pPr>
      <w:overflowPunct w:val="0"/>
      <w:autoSpaceDE w:val="0"/>
      <w:autoSpaceDN w:val="0"/>
      <w:adjustRightInd w:val="0"/>
      <w:textAlignment w:val="baseline"/>
    </w:pPr>
    <w:rPr>
      <w:b/>
      <w:bCs/>
    </w:rPr>
  </w:style>
  <w:style w:type="paragraph" w:styleId="aff4">
    <w:name w:val="Closing"/>
    <w:basedOn w:val="a0"/>
    <w:link w:val="aff5"/>
    <w:qFormat/>
    <w:rsid w:val="00ED7791"/>
    <w:pPr>
      <w:overflowPunct w:val="0"/>
      <w:autoSpaceDE w:val="0"/>
      <w:autoSpaceDN w:val="0"/>
      <w:adjustRightInd w:val="0"/>
      <w:ind w:left="4320"/>
      <w:textAlignment w:val="baseline"/>
    </w:pPr>
  </w:style>
  <w:style w:type="character" w:customStyle="1" w:styleId="aff5">
    <w:name w:val="结束语 字符"/>
    <w:basedOn w:val="a1"/>
    <w:link w:val="aff4"/>
    <w:qFormat/>
    <w:rsid w:val="00ED7791"/>
    <w:rPr>
      <w:rFonts w:ascii="Times New Roman" w:hAnsi="Times New Roman"/>
      <w:lang w:val="en-GB" w:eastAsia="en-US"/>
    </w:rPr>
  </w:style>
  <w:style w:type="paragraph" w:styleId="aff6">
    <w:name w:val="Date"/>
    <w:basedOn w:val="a0"/>
    <w:next w:val="a0"/>
    <w:link w:val="aff7"/>
    <w:qFormat/>
    <w:rsid w:val="00ED7791"/>
    <w:pPr>
      <w:overflowPunct w:val="0"/>
      <w:autoSpaceDE w:val="0"/>
      <w:autoSpaceDN w:val="0"/>
      <w:adjustRightInd w:val="0"/>
      <w:textAlignment w:val="baseline"/>
    </w:pPr>
  </w:style>
  <w:style w:type="character" w:customStyle="1" w:styleId="aff7">
    <w:name w:val="日期 字符"/>
    <w:basedOn w:val="a1"/>
    <w:link w:val="aff6"/>
    <w:qFormat/>
    <w:rsid w:val="00ED7791"/>
    <w:rPr>
      <w:rFonts w:ascii="Times New Roman" w:hAnsi="Times New Roman"/>
      <w:lang w:val="en-GB" w:eastAsia="en-US"/>
    </w:rPr>
  </w:style>
  <w:style w:type="paragraph" w:styleId="aff8">
    <w:name w:val="E-mail Signature"/>
    <w:basedOn w:val="a0"/>
    <w:link w:val="aff9"/>
    <w:qFormat/>
    <w:rsid w:val="00ED7791"/>
    <w:pPr>
      <w:overflowPunct w:val="0"/>
      <w:autoSpaceDE w:val="0"/>
      <w:autoSpaceDN w:val="0"/>
      <w:adjustRightInd w:val="0"/>
      <w:textAlignment w:val="baseline"/>
    </w:pPr>
  </w:style>
  <w:style w:type="character" w:customStyle="1" w:styleId="aff9">
    <w:name w:val="电子邮件签名 字符"/>
    <w:basedOn w:val="a1"/>
    <w:link w:val="aff8"/>
    <w:qFormat/>
    <w:rsid w:val="00ED7791"/>
    <w:rPr>
      <w:rFonts w:ascii="Times New Roman" w:hAnsi="Times New Roman"/>
      <w:lang w:val="en-GB" w:eastAsia="en-US"/>
    </w:rPr>
  </w:style>
  <w:style w:type="paragraph" w:styleId="affa">
    <w:name w:val="endnote text"/>
    <w:basedOn w:val="a0"/>
    <w:link w:val="affb"/>
    <w:qFormat/>
    <w:rsid w:val="00ED7791"/>
    <w:pPr>
      <w:overflowPunct w:val="0"/>
      <w:autoSpaceDE w:val="0"/>
      <w:autoSpaceDN w:val="0"/>
      <w:adjustRightInd w:val="0"/>
      <w:textAlignment w:val="baseline"/>
    </w:pPr>
  </w:style>
  <w:style w:type="character" w:customStyle="1" w:styleId="affb">
    <w:name w:val="尾注文本 字符"/>
    <w:basedOn w:val="a1"/>
    <w:link w:val="affa"/>
    <w:qFormat/>
    <w:rsid w:val="00ED7791"/>
    <w:rPr>
      <w:rFonts w:ascii="Times New Roman" w:hAnsi="Times New Roman"/>
      <w:lang w:val="en-GB" w:eastAsia="en-US"/>
    </w:rPr>
  </w:style>
  <w:style w:type="paragraph" w:styleId="affc">
    <w:name w:val="envelope address"/>
    <w:basedOn w:val="a0"/>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0"/>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0"/>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1"/>
    <w:link w:val="HTML"/>
    <w:qFormat/>
    <w:rsid w:val="00ED7791"/>
    <w:rPr>
      <w:rFonts w:ascii="Times New Roman" w:hAnsi="Times New Roman"/>
      <w:i/>
      <w:iCs/>
      <w:lang w:val="en-GB" w:eastAsia="en-US"/>
    </w:rPr>
  </w:style>
  <w:style w:type="paragraph" w:styleId="HTML1">
    <w:name w:val="HTML Preformatted"/>
    <w:basedOn w:val="a0"/>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1"/>
    <w:link w:val="HTML1"/>
    <w:qFormat/>
    <w:rsid w:val="00ED7791"/>
    <w:rPr>
      <w:rFonts w:ascii="Courier New" w:hAnsi="Courier New" w:cs="Courier New"/>
      <w:lang w:val="en-GB" w:eastAsia="en-US"/>
    </w:rPr>
  </w:style>
  <w:style w:type="paragraph" w:styleId="37">
    <w:name w:val="index 3"/>
    <w:basedOn w:val="a0"/>
    <w:next w:val="a0"/>
    <w:qFormat/>
    <w:rsid w:val="00ED7791"/>
    <w:pPr>
      <w:overflowPunct w:val="0"/>
      <w:autoSpaceDE w:val="0"/>
      <w:autoSpaceDN w:val="0"/>
      <w:adjustRightInd w:val="0"/>
      <w:ind w:left="600" w:hanging="200"/>
      <w:textAlignment w:val="baseline"/>
    </w:pPr>
  </w:style>
  <w:style w:type="paragraph" w:styleId="43">
    <w:name w:val="index 4"/>
    <w:basedOn w:val="a0"/>
    <w:next w:val="a0"/>
    <w:qFormat/>
    <w:rsid w:val="00ED7791"/>
    <w:pPr>
      <w:overflowPunct w:val="0"/>
      <w:autoSpaceDE w:val="0"/>
      <w:autoSpaceDN w:val="0"/>
      <w:adjustRightInd w:val="0"/>
      <w:ind w:left="800" w:hanging="200"/>
      <w:textAlignment w:val="baseline"/>
    </w:pPr>
  </w:style>
  <w:style w:type="paragraph" w:styleId="53">
    <w:name w:val="index 5"/>
    <w:basedOn w:val="a0"/>
    <w:next w:val="a0"/>
    <w:qFormat/>
    <w:rsid w:val="00ED7791"/>
    <w:pPr>
      <w:overflowPunct w:val="0"/>
      <w:autoSpaceDE w:val="0"/>
      <w:autoSpaceDN w:val="0"/>
      <w:adjustRightInd w:val="0"/>
      <w:ind w:left="1000" w:hanging="200"/>
      <w:textAlignment w:val="baseline"/>
    </w:pPr>
  </w:style>
  <w:style w:type="paragraph" w:styleId="61">
    <w:name w:val="index 6"/>
    <w:basedOn w:val="a0"/>
    <w:next w:val="a0"/>
    <w:qFormat/>
    <w:rsid w:val="00ED7791"/>
    <w:pPr>
      <w:overflowPunct w:val="0"/>
      <w:autoSpaceDE w:val="0"/>
      <w:autoSpaceDN w:val="0"/>
      <w:adjustRightInd w:val="0"/>
      <w:ind w:left="1200" w:hanging="200"/>
      <w:textAlignment w:val="baseline"/>
    </w:pPr>
  </w:style>
  <w:style w:type="paragraph" w:styleId="71">
    <w:name w:val="index 7"/>
    <w:basedOn w:val="a0"/>
    <w:next w:val="a0"/>
    <w:qFormat/>
    <w:rsid w:val="00ED7791"/>
    <w:pPr>
      <w:overflowPunct w:val="0"/>
      <w:autoSpaceDE w:val="0"/>
      <w:autoSpaceDN w:val="0"/>
      <w:adjustRightInd w:val="0"/>
      <w:ind w:left="1400" w:hanging="200"/>
      <w:textAlignment w:val="baseline"/>
    </w:pPr>
  </w:style>
  <w:style w:type="paragraph" w:styleId="81">
    <w:name w:val="index 8"/>
    <w:basedOn w:val="a0"/>
    <w:next w:val="a0"/>
    <w:qFormat/>
    <w:rsid w:val="00ED7791"/>
    <w:pPr>
      <w:overflowPunct w:val="0"/>
      <w:autoSpaceDE w:val="0"/>
      <w:autoSpaceDN w:val="0"/>
      <w:adjustRightInd w:val="0"/>
      <w:ind w:left="1600" w:hanging="200"/>
      <w:textAlignment w:val="baseline"/>
    </w:pPr>
  </w:style>
  <w:style w:type="paragraph" w:styleId="91">
    <w:name w:val="index 9"/>
    <w:basedOn w:val="a0"/>
    <w:next w:val="a0"/>
    <w:qFormat/>
    <w:rsid w:val="00ED7791"/>
    <w:pPr>
      <w:overflowPunct w:val="0"/>
      <w:autoSpaceDE w:val="0"/>
      <w:autoSpaceDN w:val="0"/>
      <w:adjustRightInd w:val="0"/>
      <w:ind w:left="1800" w:hanging="200"/>
      <w:textAlignment w:val="baseline"/>
    </w:pPr>
  </w:style>
  <w:style w:type="paragraph" w:styleId="affe">
    <w:name w:val="index heading"/>
    <w:basedOn w:val="a0"/>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0"/>
    <w:next w:val="a0"/>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1"/>
    <w:link w:val="afff"/>
    <w:uiPriority w:val="30"/>
    <w:qFormat/>
    <w:rsid w:val="00ED7791"/>
    <w:rPr>
      <w:rFonts w:ascii="Times New Roman" w:hAnsi="Times New Roman"/>
      <w:i/>
      <w:iCs/>
      <w:color w:val="4472C4"/>
      <w:lang w:val="en-GB" w:eastAsia="en-US"/>
    </w:rPr>
  </w:style>
  <w:style w:type="paragraph" w:styleId="afff1">
    <w:name w:val="List Continue"/>
    <w:basedOn w:val="a0"/>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0"/>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0"/>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0"/>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0"/>
    <w:qFormat/>
    <w:rsid w:val="00ED7791"/>
    <w:pPr>
      <w:overflowPunct w:val="0"/>
      <w:autoSpaceDE w:val="0"/>
      <w:autoSpaceDN w:val="0"/>
      <w:adjustRightInd w:val="0"/>
      <w:spacing w:after="120"/>
      <w:ind w:left="1800"/>
      <w:contextualSpacing/>
      <w:textAlignment w:val="baseline"/>
    </w:pPr>
  </w:style>
  <w:style w:type="paragraph" w:styleId="39">
    <w:name w:val="List Number 3"/>
    <w:basedOn w:val="a0"/>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0"/>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0"/>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1"/>
    <w:link w:val="afff2"/>
    <w:qFormat/>
    <w:rsid w:val="00ED7791"/>
    <w:rPr>
      <w:rFonts w:ascii="Courier New" w:hAnsi="Courier New" w:cs="Courier New"/>
      <w:lang w:val="en-GB" w:eastAsia="en-US"/>
    </w:rPr>
  </w:style>
  <w:style w:type="paragraph" w:styleId="afff4">
    <w:name w:val="Message Header"/>
    <w:basedOn w:val="a0"/>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1"/>
    <w:link w:val="afff4"/>
    <w:qFormat/>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0"/>
    <w:qFormat/>
    <w:rsid w:val="00ED7791"/>
    <w:pPr>
      <w:overflowPunct w:val="0"/>
      <w:autoSpaceDE w:val="0"/>
      <w:autoSpaceDN w:val="0"/>
      <w:adjustRightInd w:val="0"/>
      <w:textAlignment w:val="baseline"/>
    </w:pPr>
    <w:rPr>
      <w:sz w:val="24"/>
      <w:szCs w:val="24"/>
    </w:rPr>
  </w:style>
  <w:style w:type="paragraph" w:styleId="afff8">
    <w:name w:val="Normal Indent"/>
    <w:basedOn w:val="a0"/>
    <w:qFormat/>
    <w:rsid w:val="00ED7791"/>
    <w:pPr>
      <w:overflowPunct w:val="0"/>
      <w:autoSpaceDE w:val="0"/>
      <w:autoSpaceDN w:val="0"/>
      <w:adjustRightInd w:val="0"/>
      <w:ind w:left="720"/>
      <w:textAlignment w:val="baseline"/>
    </w:pPr>
  </w:style>
  <w:style w:type="paragraph" w:styleId="afff9">
    <w:name w:val="Note Heading"/>
    <w:basedOn w:val="a0"/>
    <w:next w:val="a0"/>
    <w:link w:val="afffa"/>
    <w:qFormat/>
    <w:rsid w:val="00ED7791"/>
    <w:pPr>
      <w:overflowPunct w:val="0"/>
      <w:autoSpaceDE w:val="0"/>
      <w:autoSpaceDN w:val="0"/>
      <w:adjustRightInd w:val="0"/>
      <w:textAlignment w:val="baseline"/>
    </w:pPr>
  </w:style>
  <w:style w:type="character" w:customStyle="1" w:styleId="afffa">
    <w:name w:val="注释标题 字符"/>
    <w:basedOn w:val="a1"/>
    <w:link w:val="afff9"/>
    <w:qFormat/>
    <w:rsid w:val="00ED7791"/>
    <w:rPr>
      <w:rFonts w:ascii="Times New Roman" w:hAnsi="Times New Roman"/>
      <w:lang w:val="en-GB" w:eastAsia="en-US"/>
    </w:rPr>
  </w:style>
  <w:style w:type="paragraph" w:styleId="afffb">
    <w:name w:val="Plain Text"/>
    <w:basedOn w:val="a0"/>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1"/>
    <w:link w:val="afffb"/>
    <w:qFormat/>
    <w:rsid w:val="00ED7791"/>
    <w:rPr>
      <w:rFonts w:ascii="Courier New" w:hAnsi="Courier New" w:cs="Courier New"/>
      <w:lang w:val="en-GB" w:eastAsia="en-US"/>
    </w:rPr>
  </w:style>
  <w:style w:type="paragraph" w:styleId="afffd">
    <w:name w:val="Quote"/>
    <w:basedOn w:val="a0"/>
    <w:next w:val="a0"/>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1"/>
    <w:link w:val="afffd"/>
    <w:uiPriority w:val="29"/>
    <w:qFormat/>
    <w:rsid w:val="00ED7791"/>
    <w:rPr>
      <w:rFonts w:ascii="Times New Roman" w:hAnsi="Times New Roman"/>
      <w:i/>
      <w:iCs/>
      <w:color w:val="404040"/>
      <w:lang w:val="en-GB" w:eastAsia="en-US"/>
    </w:rPr>
  </w:style>
  <w:style w:type="paragraph" w:styleId="affff">
    <w:name w:val="Salutation"/>
    <w:basedOn w:val="a0"/>
    <w:next w:val="a0"/>
    <w:link w:val="affff0"/>
    <w:qFormat/>
    <w:rsid w:val="00ED7791"/>
    <w:pPr>
      <w:overflowPunct w:val="0"/>
      <w:autoSpaceDE w:val="0"/>
      <w:autoSpaceDN w:val="0"/>
      <w:adjustRightInd w:val="0"/>
      <w:textAlignment w:val="baseline"/>
    </w:pPr>
  </w:style>
  <w:style w:type="character" w:customStyle="1" w:styleId="affff0">
    <w:name w:val="称呼 字符"/>
    <w:basedOn w:val="a1"/>
    <w:link w:val="affff"/>
    <w:qFormat/>
    <w:rsid w:val="00ED7791"/>
    <w:rPr>
      <w:rFonts w:ascii="Times New Roman" w:hAnsi="Times New Roman"/>
      <w:lang w:val="en-GB" w:eastAsia="en-US"/>
    </w:rPr>
  </w:style>
  <w:style w:type="paragraph" w:styleId="affff1">
    <w:name w:val="Signature"/>
    <w:basedOn w:val="a0"/>
    <w:link w:val="affff2"/>
    <w:qFormat/>
    <w:rsid w:val="00ED7791"/>
    <w:pPr>
      <w:overflowPunct w:val="0"/>
      <w:autoSpaceDE w:val="0"/>
      <w:autoSpaceDN w:val="0"/>
      <w:adjustRightInd w:val="0"/>
      <w:ind w:left="4320"/>
      <w:textAlignment w:val="baseline"/>
    </w:pPr>
  </w:style>
  <w:style w:type="character" w:customStyle="1" w:styleId="affff2">
    <w:name w:val="签名 字符"/>
    <w:basedOn w:val="a1"/>
    <w:link w:val="affff1"/>
    <w:qFormat/>
    <w:rsid w:val="00ED7791"/>
    <w:rPr>
      <w:rFonts w:ascii="Times New Roman" w:hAnsi="Times New Roman"/>
      <w:lang w:val="en-GB" w:eastAsia="en-US"/>
    </w:rPr>
  </w:style>
  <w:style w:type="paragraph" w:styleId="affff3">
    <w:name w:val="Subtitle"/>
    <w:basedOn w:val="a0"/>
    <w:next w:val="a0"/>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1"/>
    <w:link w:val="affff3"/>
    <w:qFormat/>
    <w:rsid w:val="00ED7791"/>
    <w:rPr>
      <w:rFonts w:ascii="Calibri Light" w:hAnsi="Calibri Light"/>
      <w:sz w:val="24"/>
      <w:szCs w:val="24"/>
      <w:lang w:val="en-GB" w:eastAsia="en-US"/>
    </w:rPr>
  </w:style>
  <w:style w:type="paragraph" w:styleId="affff5">
    <w:name w:val="table of authorities"/>
    <w:basedOn w:val="a0"/>
    <w:next w:val="a0"/>
    <w:qFormat/>
    <w:rsid w:val="00ED7791"/>
    <w:pPr>
      <w:overflowPunct w:val="0"/>
      <w:autoSpaceDE w:val="0"/>
      <w:autoSpaceDN w:val="0"/>
      <w:adjustRightInd w:val="0"/>
      <w:ind w:left="200" w:hanging="200"/>
      <w:textAlignment w:val="baseline"/>
    </w:pPr>
  </w:style>
  <w:style w:type="paragraph" w:styleId="affff6">
    <w:name w:val="table of figures"/>
    <w:basedOn w:val="a0"/>
    <w:next w:val="a0"/>
    <w:qFormat/>
    <w:rsid w:val="00ED7791"/>
    <w:pPr>
      <w:overflowPunct w:val="0"/>
      <w:autoSpaceDE w:val="0"/>
      <w:autoSpaceDN w:val="0"/>
      <w:adjustRightInd w:val="0"/>
      <w:textAlignment w:val="baseline"/>
    </w:pPr>
  </w:style>
  <w:style w:type="paragraph" w:styleId="affff7">
    <w:name w:val="Title"/>
    <w:basedOn w:val="a0"/>
    <w:next w:val="a0"/>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1"/>
    <w:link w:val="affff7"/>
    <w:qFormat/>
    <w:rsid w:val="00ED7791"/>
    <w:rPr>
      <w:rFonts w:ascii="Calibri Light" w:hAnsi="Calibri Light"/>
      <w:b/>
      <w:bCs/>
      <w:kern w:val="28"/>
      <w:sz w:val="32"/>
      <w:szCs w:val="32"/>
      <w:lang w:val="en-GB" w:eastAsia="en-US"/>
    </w:rPr>
  </w:style>
  <w:style w:type="paragraph" w:styleId="affff9">
    <w:name w:val="toa heading"/>
    <w:basedOn w:val="a0"/>
    <w:next w:val="a0"/>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2"/>
    <w:uiPriority w:val="39"/>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qFormat/>
    <w:rsid w:val="00ED7791"/>
    <w:rPr>
      <w:rFonts w:ascii="Arial" w:hAnsi="Arial"/>
      <w:b/>
      <w:noProof/>
      <w:sz w:val="18"/>
      <w:lang w:val="en-GB" w:eastAsia="en-US"/>
    </w:rPr>
  </w:style>
  <w:style w:type="character" w:customStyle="1" w:styleId="60">
    <w:name w:val="标题 6 字符"/>
    <w:link w:val="6"/>
    <w:qFormat/>
    <w:rsid w:val="00ED7791"/>
    <w:rPr>
      <w:rFonts w:ascii="Arial" w:hAnsi="Arial"/>
      <w:lang w:val="en-GB" w:eastAsia="en-US"/>
    </w:rPr>
  </w:style>
  <w:style w:type="character" w:customStyle="1" w:styleId="70">
    <w:name w:val="标题 7 字符"/>
    <w:link w:val="7"/>
    <w:qFormat/>
    <w:rsid w:val="00ED7791"/>
    <w:rPr>
      <w:rFonts w:ascii="Arial" w:hAnsi="Arial"/>
      <w:lang w:val="en-GB" w:eastAsia="en-US"/>
    </w:rPr>
  </w:style>
  <w:style w:type="character" w:customStyle="1" w:styleId="80">
    <w:name w:val="标题 8 字符"/>
    <w:link w:val="8"/>
    <w:qFormat/>
    <w:rsid w:val="00ED7791"/>
    <w:rPr>
      <w:rFonts w:ascii="Arial" w:hAnsi="Arial"/>
      <w:sz w:val="36"/>
      <w:lang w:val="en-GB" w:eastAsia="en-US"/>
    </w:rPr>
  </w:style>
  <w:style w:type="character" w:customStyle="1" w:styleId="90">
    <w:name w:val="标题 9 字符"/>
    <w:link w:val="9"/>
    <w:qFormat/>
    <w:rsid w:val="00ED7791"/>
    <w:rPr>
      <w:rFonts w:ascii="Arial" w:hAnsi="Arial"/>
      <w:sz w:val="36"/>
      <w:lang w:val="en-GB" w:eastAsia="en-US"/>
    </w:rPr>
  </w:style>
  <w:style w:type="paragraph" w:customStyle="1" w:styleId="msonormal0">
    <w:name w:val="msonormal"/>
    <w:basedOn w:val="a0"/>
    <w:qFormat/>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qFormat/>
    <w:rsid w:val="00191EA0"/>
    <w:rPr>
      <w:rFonts w:ascii="Times New Roman" w:hAnsi="Times New Roman" w:cs="Times New Roman" w:hint="default"/>
      <w:color w:val="FF0000"/>
      <w:lang w:val="en-GB" w:eastAsia="en-US"/>
    </w:rPr>
  </w:style>
  <w:style w:type="character" w:customStyle="1" w:styleId="510">
    <w:name w:val="标题 5 字符1"/>
    <w:semiHidden/>
    <w:qFormat/>
    <w:locked/>
    <w:rsid w:val="00191EA0"/>
    <w:rPr>
      <w:rFonts w:ascii="Arial" w:hAnsi="Arial" w:cs="Arial" w:hint="default"/>
      <w:sz w:val="22"/>
      <w:lang w:val="en-GB" w:eastAsia="en-US"/>
    </w:rPr>
  </w:style>
  <w:style w:type="table" w:customStyle="1" w:styleId="12">
    <w:name w:val="网格型1"/>
    <w:basedOn w:val="a2"/>
    <w:uiPriority w:val="39"/>
    <w:qFormat/>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0"/>
    <w:qFormat/>
    <w:rsid w:val="007874A8"/>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qFormat/>
    <w:locked/>
    <w:rsid w:val="007874A8"/>
    <w:rPr>
      <w:rFonts w:ascii="Arial" w:hAnsi="Arial" w:cs="Arial"/>
      <w:lang w:eastAsia="en-US"/>
    </w:rPr>
  </w:style>
  <w:style w:type="paragraph" w:customStyle="1" w:styleId="AltNormal">
    <w:name w:val="AltNormal"/>
    <w:basedOn w:val="a0"/>
    <w:link w:val="AltNormalChar"/>
    <w:qFormat/>
    <w:rsid w:val="007874A8"/>
    <w:pPr>
      <w:autoSpaceDN w:val="0"/>
      <w:spacing w:before="120" w:after="0"/>
    </w:pPr>
    <w:rPr>
      <w:rFonts w:ascii="Arial" w:hAnsi="Arial" w:cs="Arial"/>
      <w:lang w:val="fr-FR"/>
    </w:rPr>
  </w:style>
  <w:style w:type="paragraph" w:customStyle="1" w:styleId="TemplateH3">
    <w:name w:val="TemplateH3"/>
    <w:basedOn w:val="a0"/>
    <w:qFormat/>
    <w:rsid w:val="007874A8"/>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0"/>
    <w:qFormat/>
    <w:rsid w:val="007874A8"/>
    <w:pPr>
      <w:overflowPunct w:val="0"/>
      <w:autoSpaceDE w:val="0"/>
      <w:autoSpaceDN w:val="0"/>
      <w:adjustRightInd w:val="0"/>
    </w:pPr>
    <w:rPr>
      <w:rFonts w:ascii="Arial" w:eastAsia="等线" w:hAnsi="Arial" w:cs="Arial"/>
      <w:sz w:val="32"/>
      <w:szCs w:val="32"/>
    </w:rPr>
  </w:style>
  <w:style w:type="paragraph" w:customStyle="1" w:styleId="13">
    <w:name w:val="书目1"/>
    <w:basedOn w:val="a0"/>
    <w:next w:val="a0"/>
    <w:uiPriority w:val="37"/>
    <w:semiHidden/>
    <w:qFormat/>
    <w:rsid w:val="007874A8"/>
    <w:pPr>
      <w:autoSpaceDN w:val="0"/>
    </w:pPr>
  </w:style>
  <w:style w:type="paragraph" w:customStyle="1" w:styleId="TOC10">
    <w:name w:val="TOC 标题1"/>
    <w:basedOn w:val="1"/>
    <w:next w:val="a0"/>
    <w:uiPriority w:val="39"/>
    <w:semiHidden/>
    <w:qFormat/>
    <w:rsid w:val="007874A8"/>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uiPriority w:val="99"/>
    <w:semiHidden/>
    <w:qFormat/>
    <w:rsid w:val="007874A8"/>
    <w:pPr>
      <w:autoSpaceDN w:val="0"/>
    </w:pPr>
    <w:rPr>
      <w:rFonts w:ascii="Times New Roman" w:eastAsia="等线" w:hAnsi="Times New Roman"/>
      <w:lang w:val="en-GB" w:eastAsia="en-US"/>
    </w:rPr>
  </w:style>
  <w:style w:type="paragraph" w:customStyle="1" w:styleId="LSHeader">
    <w:name w:val="LSHeader"/>
    <w:qFormat/>
    <w:rsid w:val="007874A8"/>
    <w:pPr>
      <w:tabs>
        <w:tab w:val="right" w:pos="9781"/>
      </w:tabs>
      <w:autoSpaceDN w:val="0"/>
    </w:pPr>
    <w:rPr>
      <w:rFonts w:ascii="Arial" w:hAnsi="Arial"/>
      <w:b/>
      <w:sz w:val="24"/>
      <w:lang w:val="en-GB" w:eastAsia="en-GB"/>
    </w:rPr>
  </w:style>
  <w:style w:type="character" w:customStyle="1" w:styleId="tablecontentChar">
    <w:name w:val="table content Char"/>
    <w:link w:val="tablecontent"/>
    <w:locked/>
    <w:rsid w:val="007874A8"/>
    <w:rPr>
      <w:rFonts w:ascii="Arial" w:hAnsi="Arial" w:cs="Arial"/>
      <w:sz w:val="18"/>
      <w:lang w:eastAsia="x-none"/>
    </w:rPr>
  </w:style>
  <w:style w:type="paragraph" w:customStyle="1" w:styleId="tablecontent">
    <w:name w:val="table content"/>
    <w:basedOn w:val="TAL"/>
    <w:link w:val="tablecontentChar"/>
    <w:qFormat/>
    <w:rsid w:val="007874A8"/>
    <w:pPr>
      <w:autoSpaceDN w:val="0"/>
    </w:pPr>
    <w:rPr>
      <w:rFonts w:cs="Arial"/>
      <w:lang w:val="fr-FR" w:eastAsia="x-none"/>
    </w:rPr>
  </w:style>
  <w:style w:type="character" w:customStyle="1" w:styleId="HTMLPreformattedChar1">
    <w:name w:val="HTML Preformatted Char1"/>
    <w:basedOn w:val="a1"/>
    <w:semiHidden/>
    <w:rsid w:val="007874A8"/>
    <w:rPr>
      <w:rFonts w:ascii="Consolas" w:eastAsia="Times New Roman" w:hAnsi="Consolas" w:hint="default"/>
    </w:rPr>
  </w:style>
  <w:style w:type="character" w:customStyle="1" w:styleId="NoteHeadingChar1">
    <w:name w:val="Note Heading Char1"/>
    <w:basedOn w:val="a1"/>
    <w:semiHidden/>
    <w:rsid w:val="007874A8"/>
    <w:rPr>
      <w:rFonts w:ascii="Times New Roman" w:eastAsia="Times New Roman" w:hAnsi="Times New Roman" w:cs="Times New Roman" w:hint="default"/>
    </w:rPr>
  </w:style>
  <w:style w:type="character" w:customStyle="1" w:styleId="MacroTextChar1">
    <w:name w:val="Macro Text Char1"/>
    <w:basedOn w:val="a1"/>
    <w:semiHidden/>
    <w:rsid w:val="007874A8"/>
    <w:rPr>
      <w:rFonts w:ascii="Consolas" w:eastAsia="Times New Roman" w:hAnsi="Consolas" w:hint="default"/>
    </w:rPr>
  </w:style>
  <w:style w:type="character" w:customStyle="1" w:styleId="PlainTextChar1">
    <w:name w:val="Plain Text Char1"/>
    <w:basedOn w:val="a1"/>
    <w:semiHidden/>
    <w:rsid w:val="007874A8"/>
    <w:rPr>
      <w:rFonts w:ascii="Consolas" w:eastAsia="Times New Roman" w:hAnsi="Consolas" w:hint="default"/>
      <w:sz w:val="21"/>
      <w:szCs w:val="21"/>
    </w:rPr>
  </w:style>
  <w:style w:type="character" w:customStyle="1" w:styleId="BodyTextChar">
    <w:name w:val="Body Text Char"/>
    <w:basedOn w:val="a1"/>
    <w:rsid w:val="007874A8"/>
    <w:rPr>
      <w:rFonts w:ascii="Times New Roman" w:eastAsia="Times New Roman" w:hAnsi="Times New Roman" w:cs="Times New Roman" w:hint="default"/>
    </w:rPr>
  </w:style>
  <w:style w:type="character" w:customStyle="1" w:styleId="BodyText2Char">
    <w:name w:val="Body Text 2 Char"/>
    <w:basedOn w:val="a1"/>
    <w:rsid w:val="007874A8"/>
    <w:rPr>
      <w:rFonts w:ascii="Times New Roman" w:eastAsia="Times New Roman" w:hAnsi="Times New Roman" w:cs="Times New Roman" w:hint="default"/>
    </w:rPr>
  </w:style>
  <w:style w:type="character" w:customStyle="1" w:styleId="FooterChar">
    <w:name w:val="Footer Char"/>
    <w:basedOn w:val="a1"/>
    <w:rsid w:val="007874A8"/>
    <w:rPr>
      <w:rFonts w:ascii="Times New Roman" w:eastAsia="Times New Roman" w:hAnsi="Times New Roman" w:cs="Times New Roman" w:hint="default"/>
    </w:rPr>
  </w:style>
  <w:style w:type="character" w:customStyle="1" w:styleId="BodyText3Char">
    <w:name w:val="Body Text 3 Char"/>
    <w:basedOn w:val="a1"/>
    <w:rsid w:val="007874A8"/>
    <w:rPr>
      <w:rFonts w:ascii="Times New Roman" w:eastAsia="Times New Roman" w:hAnsi="Times New Roman" w:cs="Times New Roman" w:hint="default"/>
      <w:sz w:val="16"/>
      <w:szCs w:val="16"/>
    </w:rPr>
  </w:style>
  <w:style w:type="character" w:customStyle="1" w:styleId="E-mailSignatureChar">
    <w:name w:val="E-mail Signature Char"/>
    <w:basedOn w:val="a1"/>
    <w:rsid w:val="007874A8"/>
    <w:rPr>
      <w:rFonts w:ascii="Times New Roman" w:eastAsia="Times New Roman" w:hAnsi="Times New Roman" w:cs="Times New Roman" w:hint="default"/>
    </w:rPr>
  </w:style>
  <w:style w:type="character" w:customStyle="1" w:styleId="BodyTextFirstIndentChar">
    <w:name w:val="Body Text First Indent Char"/>
    <w:basedOn w:val="afc"/>
    <w:rsid w:val="007874A8"/>
    <w:rPr>
      <w:rFonts w:ascii="Times New Roman" w:eastAsia="Times New Roman" w:hAnsi="Times New Roman" w:cs="Times New Roman" w:hint="default"/>
      <w:lang w:val="en-GB" w:eastAsia="en-GB"/>
    </w:rPr>
  </w:style>
  <w:style w:type="character" w:customStyle="1" w:styleId="BalloonTextChar">
    <w:name w:val="Balloon Text Char"/>
    <w:rsid w:val="007874A8"/>
    <w:rPr>
      <w:rFonts w:ascii="Segoe UI" w:hAnsi="Segoe UI" w:cs="Segoe UI" w:hint="default"/>
      <w:sz w:val="18"/>
      <w:szCs w:val="18"/>
      <w:lang w:eastAsia="en-US"/>
    </w:rPr>
  </w:style>
  <w:style w:type="character" w:customStyle="1" w:styleId="BodyTextIndentChar">
    <w:name w:val="Body Text Indent Char"/>
    <w:basedOn w:val="a1"/>
    <w:rsid w:val="007874A8"/>
    <w:rPr>
      <w:rFonts w:ascii="Times New Roman" w:eastAsia="Times New Roman" w:hAnsi="Times New Roman" w:cs="Times New Roman" w:hint="default"/>
    </w:rPr>
  </w:style>
  <w:style w:type="character" w:customStyle="1" w:styleId="BodyTextIndent2Char">
    <w:name w:val="Body Text Indent 2 Char"/>
    <w:basedOn w:val="a1"/>
    <w:rsid w:val="007874A8"/>
    <w:rPr>
      <w:rFonts w:ascii="Times New Roman" w:eastAsia="Times New Roman" w:hAnsi="Times New Roman" w:cs="Times New Roman" w:hint="default"/>
    </w:rPr>
  </w:style>
  <w:style w:type="character" w:customStyle="1" w:styleId="HeaderChar">
    <w:name w:val="Header Char"/>
    <w:basedOn w:val="a1"/>
    <w:rsid w:val="007874A8"/>
    <w:rPr>
      <w:rFonts w:ascii="Times New Roman" w:eastAsia="Times New Roman" w:hAnsi="Times New Roman" w:cs="Times New Roman" w:hint="default"/>
    </w:rPr>
  </w:style>
  <w:style w:type="character" w:customStyle="1" w:styleId="BodyTextFirstIndent2Char">
    <w:name w:val="Body Text First Indent 2 Char"/>
    <w:basedOn w:val="BodyTextIndentChar"/>
    <w:rsid w:val="007874A8"/>
    <w:rPr>
      <w:rFonts w:ascii="Times New Roman" w:eastAsia="Times New Roman" w:hAnsi="Times New Roman" w:cs="Times New Roman" w:hint="default"/>
    </w:rPr>
  </w:style>
  <w:style w:type="character" w:customStyle="1" w:styleId="BodyTextIndent3Char">
    <w:name w:val="Body Text Indent 3 Char"/>
    <w:basedOn w:val="a1"/>
    <w:rsid w:val="007874A8"/>
    <w:rPr>
      <w:rFonts w:ascii="Times New Roman" w:eastAsia="Times New Roman" w:hAnsi="Times New Roman" w:cs="Times New Roman" w:hint="default"/>
      <w:sz w:val="16"/>
      <w:szCs w:val="16"/>
    </w:rPr>
  </w:style>
  <w:style w:type="character" w:customStyle="1" w:styleId="MessageHeaderChar1">
    <w:name w:val="Message Header Char1"/>
    <w:basedOn w:val="a1"/>
    <w:semiHidden/>
    <w:rsid w:val="007874A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1"/>
    <w:uiPriority w:val="30"/>
    <w:rsid w:val="007874A8"/>
    <w:rPr>
      <w:rFonts w:ascii="Times New Roman" w:eastAsia="Times New Roman" w:hAnsi="Times New Roman" w:cs="Times New Roman" w:hint="default"/>
      <w:i/>
      <w:iCs/>
      <w:color w:val="4F81BD" w:themeColor="accent1"/>
    </w:rPr>
  </w:style>
  <w:style w:type="character" w:customStyle="1" w:styleId="ClosingChar">
    <w:name w:val="Closing Char"/>
    <w:basedOn w:val="a1"/>
    <w:rsid w:val="007874A8"/>
    <w:rPr>
      <w:rFonts w:ascii="Times New Roman" w:eastAsia="Times New Roman" w:hAnsi="Times New Roman" w:cs="Times New Roman" w:hint="default"/>
    </w:rPr>
  </w:style>
  <w:style w:type="character" w:customStyle="1" w:styleId="CommentTextChar">
    <w:name w:val="Comment Text Char"/>
    <w:basedOn w:val="a1"/>
    <w:rsid w:val="007874A8"/>
    <w:rPr>
      <w:rFonts w:ascii="Times New Roman" w:eastAsia="Times New Roman" w:hAnsi="Times New Roman" w:cs="Times New Roman" w:hint="default"/>
    </w:rPr>
  </w:style>
  <w:style w:type="character" w:customStyle="1" w:styleId="DateChar">
    <w:name w:val="Date Char"/>
    <w:basedOn w:val="a1"/>
    <w:rsid w:val="007874A8"/>
    <w:rPr>
      <w:rFonts w:ascii="Times New Roman" w:eastAsia="Times New Roman" w:hAnsi="Times New Roman" w:cs="Times New Roman" w:hint="default"/>
    </w:rPr>
  </w:style>
  <w:style w:type="character" w:customStyle="1" w:styleId="EndnoteTextChar1">
    <w:name w:val="Endnote Text Char1"/>
    <w:basedOn w:val="a1"/>
    <w:rsid w:val="007874A8"/>
    <w:rPr>
      <w:rFonts w:ascii="Times New Roman" w:eastAsia="Times New Roman" w:hAnsi="Times New Roman" w:cs="Times New Roman" w:hint="default"/>
    </w:rPr>
  </w:style>
  <w:style w:type="character" w:customStyle="1" w:styleId="DocumentMapChar">
    <w:name w:val="Document Map Char"/>
    <w:rsid w:val="007874A8"/>
    <w:rPr>
      <w:rFonts w:ascii="宋体" w:eastAsia="宋体" w:hAnsi="宋体" w:hint="eastAsia"/>
      <w:sz w:val="18"/>
      <w:szCs w:val="18"/>
      <w:lang w:eastAsia="en-US"/>
    </w:rPr>
  </w:style>
  <w:style w:type="character" w:customStyle="1" w:styleId="QuoteChar1">
    <w:name w:val="Quote Char1"/>
    <w:basedOn w:val="a1"/>
    <w:uiPriority w:val="29"/>
    <w:rsid w:val="007874A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1"/>
    <w:semiHidden/>
    <w:rsid w:val="007874A8"/>
    <w:rPr>
      <w:rFonts w:ascii="Times New Roman" w:eastAsia="Times New Roman" w:hAnsi="Times New Roman" w:cs="Times New Roman" w:hint="default"/>
    </w:rPr>
  </w:style>
  <w:style w:type="character" w:customStyle="1" w:styleId="SignatureChar1">
    <w:name w:val="Signature Char1"/>
    <w:basedOn w:val="a1"/>
    <w:semiHidden/>
    <w:rsid w:val="007874A8"/>
    <w:rPr>
      <w:rFonts w:ascii="Times New Roman" w:eastAsia="Times New Roman" w:hAnsi="Times New Roman" w:cs="Times New Roman" w:hint="default"/>
    </w:rPr>
  </w:style>
  <w:style w:type="character" w:customStyle="1" w:styleId="SubtitleChar1">
    <w:name w:val="Subtitle Char1"/>
    <w:basedOn w:val="a1"/>
    <w:rsid w:val="007874A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1"/>
    <w:rsid w:val="007874A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1"/>
    <w:semiHidden/>
    <w:rsid w:val="007874A8"/>
    <w:rPr>
      <w:rFonts w:ascii="Times New Roman" w:eastAsia="Times New Roman" w:hAnsi="Times New Roman" w:cs="Times New Roman" w:hint="default"/>
      <w:i/>
      <w:iCs/>
    </w:rPr>
  </w:style>
  <w:style w:type="character" w:customStyle="1" w:styleId="FootnoteTextChar1">
    <w:name w:val="Footnote Text Char1"/>
    <w:basedOn w:val="a1"/>
    <w:semiHidden/>
    <w:rsid w:val="007874A8"/>
    <w:rPr>
      <w:rFonts w:ascii="Times New Roman" w:eastAsia="Times New Roman" w:hAnsi="Times New Roman" w:cs="Times New Roman" w:hint="default"/>
    </w:rPr>
  </w:style>
  <w:style w:type="character" w:customStyle="1" w:styleId="CommentSubjectChar">
    <w:name w:val="Comment Subject Char"/>
    <w:basedOn w:val="CommentTextChar"/>
    <w:rsid w:val="007874A8"/>
    <w:rPr>
      <w:rFonts w:ascii="Times New Roman" w:eastAsia="Times New Roman" w:hAnsi="Times New Roman" w:cs="Times New Roman" w:hint="default"/>
      <w:b/>
      <w:bCs/>
    </w:rPr>
  </w:style>
  <w:style w:type="character" w:customStyle="1" w:styleId="UnresolvedMention1">
    <w:name w:val="Unresolved Mention1"/>
    <w:uiPriority w:val="99"/>
    <w:semiHidden/>
    <w:qFormat/>
    <w:rsid w:val="007874A8"/>
    <w:rPr>
      <w:color w:val="605E5C"/>
      <w:shd w:val="clear" w:color="auto" w:fill="E1DFDD"/>
    </w:rPr>
  </w:style>
  <w:style w:type="character" w:customStyle="1" w:styleId="UnresolvedMention2">
    <w:name w:val="Unresolved Mention2"/>
    <w:uiPriority w:val="99"/>
    <w:semiHidden/>
    <w:qFormat/>
    <w:rsid w:val="007874A8"/>
    <w:rPr>
      <w:color w:val="808080"/>
      <w:shd w:val="clear" w:color="auto" w:fill="E6E6E6"/>
    </w:rPr>
  </w:style>
  <w:style w:type="character" w:customStyle="1" w:styleId="BodyTextChar1">
    <w:name w:val="Body Text Char1"/>
    <w:basedOn w:val="a1"/>
    <w:rsid w:val="007874A8"/>
    <w:rPr>
      <w:rFonts w:ascii="Times New Roman" w:eastAsia="Times New Roman" w:hAnsi="Times New Roman" w:cs="Times New Roman" w:hint="default"/>
    </w:rPr>
  </w:style>
  <w:style w:type="character" w:customStyle="1" w:styleId="BalloonTextChar1">
    <w:name w:val="Balloon Text Char1"/>
    <w:basedOn w:val="a1"/>
    <w:rsid w:val="007874A8"/>
    <w:rPr>
      <w:rFonts w:ascii="Segoe UI" w:eastAsia="Times New Roman" w:hAnsi="Segoe UI" w:cs="Segoe UI" w:hint="default"/>
      <w:sz w:val="18"/>
      <w:szCs w:val="18"/>
    </w:rPr>
  </w:style>
  <w:style w:type="character" w:customStyle="1" w:styleId="BodyText2Char1">
    <w:name w:val="Body Text 2 Char1"/>
    <w:basedOn w:val="a1"/>
    <w:rsid w:val="007874A8"/>
    <w:rPr>
      <w:rFonts w:ascii="Times New Roman" w:eastAsia="Times New Roman" w:hAnsi="Times New Roman" w:cs="Times New Roman" w:hint="default"/>
    </w:rPr>
  </w:style>
  <w:style w:type="character" w:customStyle="1" w:styleId="BodyText3Char1">
    <w:name w:val="Body Text 3 Char1"/>
    <w:basedOn w:val="a1"/>
    <w:rsid w:val="007874A8"/>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7874A8"/>
    <w:rPr>
      <w:rFonts w:ascii="Times New Roman" w:eastAsia="Times New Roman" w:hAnsi="Times New Roman" w:cs="Times New Roman" w:hint="default"/>
    </w:rPr>
  </w:style>
  <w:style w:type="character" w:customStyle="1" w:styleId="BodyTextIndentChar1">
    <w:name w:val="Body Text Indent Char1"/>
    <w:basedOn w:val="a1"/>
    <w:rsid w:val="007874A8"/>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7874A8"/>
    <w:rPr>
      <w:rFonts w:ascii="Times New Roman" w:eastAsia="Times New Roman" w:hAnsi="Times New Roman" w:cs="Times New Roman" w:hint="default"/>
    </w:rPr>
  </w:style>
  <w:style w:type="character" w:customStyle="1" w:styleId="BodyTextIndent2Char1">
    <w:name w:val="Body Text Indent 2 Char1"/>
    <w:basedOn w:val="a1"/>
    <w:rsid w:val="007874A8"/>
    <w:rPr>
      <w:rFonts w:ascii="Times New Roman" w:eastAsia="Times New Roman" w:hAnsi="Times New Roman" w:cs="Times New Roman" w:hint="default"/>
    </w:rPr>
  </w:style>
  <w:style w:type="character" w:customStyle="1" w:styleId="BodyTextIndent3Char1">
    <w:name w:val="Body Text Indent 3 Char1"/>
    <w:basedOn w:val="a1"/>
    <w:rsid w:val="007874A8"/>
    <w:rPr>
      <w:rFonts w:ascii="Times New Roman" w:eastAsia="Times New Roman" w:hAnsi="Times New Roman" w:cs="Times New Roman" w:hint="default"/>
      <w:sz w:val="16"/>
      <w:szCs w:val="16"/>
    </w:rPr>
  </w:style>
  <w:style w:type="character" w:customStyle="1" w:styleId="ClosingChar1">
    <w:name w:val="Closing Char1"/>
    <w:basedOn w:val="a1"/>
    <w:rsid w:val="007874A8"/>
    <w:rPr>
      <w:rFonts w:ascii="Times New Roman" w:eastAsia="Times New Roman" w:hAnsi="Times New Roman" w:cs="Times New Roman" w:hint="default"/>
    </w:rPr>
  </w:style>
  <w:style w:type="character" w:customStyle="1" w:styleId="CommentTextChar1">
    <w:name w:val="Comment Text Char1"/>
    <w:basedOn w:val="a1"/>
    <w:rsid w:val="007874A8"/>
    <w:rPr>
      <w:rFonts w:ascii="Times New Roman" w:eastAsia="Times New Roman" w:hAnsi="Times New Roman" w:cs="Times New Roman" w:hint="default"/>
    </w:rPr>
  </w:style>
  <w:style w:type="character" w:customStyle="1" w:styleId="CommentSubjectChar1">
    <w:name w:val="Comment Subject Char1"/>
    <w:basedOn w:val="CommentTextChar1"/>
    <w:rsid w:val="007874A8"/>
    <w:rPr>
      <w:rFonts w:ascii="Times New Roman" w:eastAsia="Times New Roman" w:hAnsi="Times New Roman" w:cs="Times New Roman" w:hint="default"/>
      <w:b/>
      <w:bCs/>
    </w:rPr>
  </w:style>
  <w:style w:type="character" w:customStyle="1" w:styleId="DateChar1">
    <w:name w:val="Date Char1"/>
    <w:basedOn w:val="a1"/>
    <w:rsid w:val="007874A8"/>
    <w:rPr>
      <w:rFonts w:ascii="Times New Roman" w:eastAsia="Times New Roman" w:hAnsi="Times New Roman" w:cs="Times New Roman" w:hint="default"/>
    </w:rPr>
  </w:style>
  <w:style w:type="character" w:customStyle="1" w:styleId="DocumentMapChar1">
    <w:name w:val="Document Map Char1"/>
    <w:basedOn w:val="a1"/>
    <w:rsid w:val="007874A8"/>
    <w:rPr>
      <w:rFonts w:ascii="Segoe UI" w:eastAsia="Times New Roman" w:hAnsi="Segoe UI" w:cs="Segoe UI" w:hint="default"/>
      <w:sz w:val="16"/>
      <w:szCs w:val="16"/>
    </w:rPr>
  </w:style>
  <w:style w:type="character" w:customStyle="1" w:styleId="E-mailSignatureChar1">
    <w:name w:val="E-mail Signature Char1"/>
    <w:basedOn w:val="a1"/>
    <w:rsid w:val="007874A8"/>
    <w:rPr>
      <w:rFonts w:ascii="Times New Roman" w:eastAsia="Times New Roman" w:hAnsi="Times New Roman" w:cs="Times New Roman" w:hint="default"/>
    </w:rPr>
  </w:style>
  <w:style w:type="character" w:customStyle="1" w:styleId="FooterChar1">
    <w:name w:val="Footer Char1"/>
    <w:basedOn w:val="a1"/>
    <w:rsid w:val="007874A8"/>
    <w:rPr>
      <w:rFonts w:ascii="Times New Roman" w:eastAsia="Times New Roman" w:hAnsi="Times New Roman" w:cs="Times New Roman" w:hint="default"/>
    </w:rPr>
  </w:style>
  <w:style w:type="character" w:customStyle="1" w:styleId="HeaderChar1">
    <w:name w:val="Header Char1"/>
    <w:basedOn w:val="a1"/>
    <w:rsid w:val="007874A8"/>
    <w:rPr>
      <w:rFonts w:ascii="Times New Roman" w:eastAsia="Times New Roman" w:hAnsi="Times New Roman" w:cs="Times New Roman" w:hint="default"/>
    </w:rPr>
  </w:style>
  <w:style w:type="character" w:customStyle="1" w:styleId="TAHCar">
    <w:name w:val="TAH Car"/>
    <w:qFormat/>
    <w:rsid w:val="007874A8"/>
    <w:rPr>
      <w:rFonts w:ascii="Arial" w:hAnsi="Arial" w:cs="Arial" w:hint="default"/>
      <w:b/>
      <w:bCs w:val="0"/>
      <w:sz w:val="18"/>
      <w:lang w:val="en-GB" w:eastAsia="en-US"/>
    </w:rPr>
  </w:style>
  <w:style w:type="character" w:customStyle="1" w:styleId="BodyTextChar2">
    <w:name w:val="Body Text Char2"/>
    <w:basedOn w:val="a1"/>
    <w:rsid w:val="007874A8"/>
    <w:rPr>
      <w:rFonts w:ascii="Times New Roman" w:eastAsia="Times New Roman" w:hAnsi="Times New Roman" w:cs="Times New Roman" w:hint="default"/>
    </w:rPr>
  </w:style>
  <w:style w:type="character" w:customStyle="1" w:styleId="BalloonTextChar2">
    <w:name w:val="Balloon Text Char2"/>
    <w:basedOn w:val="a1"/>
    <w:rsid w:val="007874A8"/>
    <w:rPr>
      <w:rFonts w:ascii="Segoe UI" w:eastAsia="Times New Roman" w:hAnsi="Segoe UI" w:cs="Segoe UI" w:hint="default"/>
      <w:sz w:val="18"/>
      <w:szCs w:val="18"/>
    </w:rPr>
  </w:style>
  <w:style w:type="character" w:customStyle="1" w:styleId="BodyText2Char2">
    <w:name w:val="Body Text 2 Char2"/>
    <w:basedOn w:val="a1"/>
    <w:rsid w:val="007874A8"/>
    <w:rPr>
      <w:rFonts w:ascii="Times New Roman" w:eastAsia="Times New Roman" w:hAnsi="Times New Roman" w:cs="Times New Roman" w:hint="default"/>
    </w:rPr>
  </w:style>
  <w:style w:type="character" w:customStyle="1" w:styleId="BodyText3Char2">
    <w:name w:val="Body Text 3 Char2"/>
    <w:basedOn w:val="a1"/>
    <w:rsid w:val="007874A8"/>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7874A8"/>
    <w:rPr>
      <w:rFonts w:ascii="Times New Roman" w:eastAsia="Times New Roman" w:hAnsi="Times New Roman" w:cs="Times New Roman" w:hint="default"/>
    </w:rPr>
  </w:style>
  <w:style w:type="character" w:customStyle="1" w:styleId="BodyTextIndentChar2">
    <w:name w:val="Body Text Indent Char2"/>
    <w:basedOn w:val="a1"/>
    <w:rsid w:val="007874A8"/>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7874A8"/>
    <w:rPr>
      <w:rFonts w:ascii="Times New Roman" w:eastAsia="Times New Roman" w:hAnsi="Times New Roman" w:cs="Times New Roman" w:hint="default"/>
    </w:rPr>
  </w:style>
  <w:style w:type="character" w:customStyle="1" w:styleId="BodyTextIndent2Char2">
    <w:name w:val="Body Text Indent 2 Char2"/>
    <w:basedOn w:val="a1"/>
    <w:rsid w:val="007874A8"/>
    <w:rPr>
      <w:rFonts w:ascii="Times New Roman" w:eastAsia="Times New Roman" w:hAnsi="Times New Roman" w:cs="Times New Roman" w:hint="default"/>
    </w:rPr>
  </w:style>
  <w:style w:type="character" w:customStyle="1" w:styleId="BodyTextIndent3Char2">
    <w:name w:val="Body Text Indent 3 Char2"/>
    <w:basedOn w:val="a1"/>
    <w:rsid w:val="007874A8"/>
    <w:rPr>
      <w:rFonts w:ascii="Times New Roman" w:eastAsia="Times New Roman" w:hAnsi="Times New Roman" w:cs="Times New Roman" w:hint="default"/>
      <w:sz w:val="16"/>
      <w:szCs w:val="16"/>
    </w:rPr>
  </w:style>
  <w:style w:type="character" w:customStyle="1" w:styleId="ClosingChar2">
    <w:name w:val="Closing Char2"/>
    <w:basedOn w:val="a1"/>
    <w:rsid w:val="007874A8"/>
    <w:rPr>
      <w:rFonts w:ascii="Times New Roman" w:eastAsia="Times New Roman" w:hAnsi="Times New Roman" w:cs="Times New Roman" w:hint="default"/>
    </w:rPr>
  </w:style>
  <w:style w:type="character" w:customStyle="1" w:styleId="CommentTextChar2">
    <w:name w:val="Comment Text Char2"/>
    <w:basedOn w:val="a1"/>
    <w:rsid w:val="007874A8"/>
    <w:rPr>
      <w:rFonts w:ascii="Times New Roman" w:eastAsia="Times New Roman" w:hAnsi="Times New Roman" w:cs="Times New Roman" w:hint="default"/>
    </w:rPr>
  </w:style>
  <w:style w:type="character" w:customStyle="1" w:styleId="CommentSubjectChar2">
    <w:name w:val="Comment Subject Char2"/>
    <w:basedOn w:val="CommentTextChar2"/>
    <w:rsid w:val="007874A8"/>
    <w:rPr>
      <w:rFonts w:ascii="Times New Roman" w:eastAsia="Times New Roman" w:hAnsi="Times New Roman" w:cs="Times New Roman" w:hint="default"/>
      <w:b/>
      <w:bCs/>
    </w:rPr>
  </w:style>
  <w:style w:type="character" w:customStyle="1" w:styleId="DateChar2">
    <w:name w:val="Date Char2"/>
    <w:basedOn w:val="a1"/>
    <w:rsid w:val="007874A8"/>
    <w:rPr>
      <w:rFonts w:ascii="Times New Roman" w:eastAsia="Times New Roman" w:hAnsi="Times New Roman" w:cs="Times New Roman" w:hint="default"/>
    </w:rPr>
  </w:style>
  <w:style w:type="character" w:customStyle="1" w:styleId="DocumentMapChar2">
    <w:name w:val="Document Map Char2"/>
    <w:basedOn w:val="a1"/>
    <w:rsid w:val="007874A8"/>
    <w:rPr>
      <w:rFonts w:ascii="Segoe UI" w:eastAsia="Times New Roman" w:hAnsi="Segoe UI" w:cs="Segoe UI" w:hint="default"/>
      <w:sz w:val="16"/>
      <w:szCs w:val="16"/>
    </w:rPr>
  </w:style>
  <w:style w:type="character" w:customStyle="1" w:styleId="E-mailSignatureChar2">
    <w:name w:val="E-mail Signature Char2"/>
    <w:basedOn w:val="a1"/>
    <w:rsid w:val="007874A8"/>
    <w:rPr>
      <w:rFonts w:ascii="Times New Roman" w:eastAsia="Times New Roman" w:hAnsi="Times New Roman" w:cs="Times New Roman" w:hint="default"/>
    </w:rPr>
  </w:style>
  <w:style w:type="character" w:customStyle="1" w:styleId="FooterChar2">
    <w:name w:val="Footer Char2"/>
    <w:basedOn w:val="a1"/>
    <w:rsid w:val="007874A8"/>
    <w:rPr>
      <w:rFonts w:ascii="Times New Roman" w:eastAsia="Times New Roman" w:hAnsi="Times New Roman" w:cs="Times New Roman" w:hint="default"/>
    </w:rPr>
  </w:style>
  <w:style w:type="character" w:customStyle="1" w:styleId="HeaderChar2">
    <w:name w:val="Header Char2"/>
    <w:basedOn w:val="a1"/>
    <w:rsid w:val="007874A8"/>
    <w:rPr>
      <w:rFonts w:ascii="Times New Roman" w:eastAsia="Times New Roman" w:hAnsi="Times New Roman" w:cs="Times New Roman" w:hint="default"/>
    </w:rPr>
  </w:style>
  <w:style w:type="character" w:customStyle="1" w:styleId="15">
    <w:name w:val="未处理的提及1"/>
    <w:uiPriority w:val="99"/>
    <w:semiHidden/>
    <w:qFormat/>
    <w:rsid w:val="007874A8"/>
    <w:rPr>
      <w:color w:val="808080"/>
      <w:shd w:val="clear" w:color="auto" w:fill="E6E6E6"/>
    </w:rPr>
  </w:style>
  <w:style w:type="character" w:customStyle="1" w:styleId="st1">
    <w:name w:val="st1"/>
    <w:qFormat/>
    <w:rsid w:val="007874A8"/>
  </w:style>
  <w:style w:type="character" w:customStyle="1" w:styleId="BodyTextChar3">
    <w:name w:val="Body Text Char3"/>
    <w:basedOn w:val="a1"/>
    <w:qFormat/>
    <w:rsid w:val="007874A8"/>
    <w:rPr>
      <w:rFonts w:ascii="Times New Roman" w:eastAsia="Times New Roman" w:hAnsi="Times New Roman" w:cs="Times New Roman" w:hint="default"/>
    </w:rPr>
  </w:style>
  <w:style w:type="character" w:customStyle="1" w:styleId="BalloonTextChar3">
    <w:name w:val="Balloon Text Char3"/>
    <w:basedOn w:val="a1"/>
    <w:qFormat/>
    <w:rsid w:val="007874A8"/>
    <w:rPr>
      <w:rFonts w:ascii="Segoe UI" w:eastAsia="Times New Roman" w:hAnsi="Segoe UI" w:cs="Segoe UI" w:hint="default"/>
      <w:sz w:val="18"/>
      <w:szCs w:val="18"/>
    </w:rPr>
  </w:style>
  <w:style w:type="character" w:customStyle="1" w:styleId="BodyText2Char3">
    <w:name w:val="Body Text 2 Char3"/>
    <w:basedOn w:val="a1"/>
    <w:qFormat/>
    <w:rsid w:val="007874A8"/>
    <w:rPr>
      <w:rFonts w:ascii="Times New Roman" w:eastAsia="Times New Roman" w:hAnsi="Times New Roman" w:cs="Times New Roman" w:hint="default"/>
    </w:rPr>
  </w:style>
  <w:style w:type="character" w:customStyle="1" w:styleId="BodyText3Char3">
    <w:name w:val="Body Text 3 Char3"/>
    <w:basedOn w:val="a1"/>
    <w:qFormat/>
    <w:rsid w:val="007874A8"/>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7874A8"/>
    <w:rPr>
      <w:rFonts w:ascii="Times New Roman" w:eastAsia="Times New Roman" w:hAnsi="Times New Roman" w:cs="Times New Roman" w:hint="default"/>
    </w:rPr>
  </w:style>
  <w:style w:type="character" w:customStyle="1" w:styleId="BodyTextIndentChar3">
    <w:name w:val="Body Text Indent Char3"/>
    <w:basedOn w:val="a1"/>
    <w:qFormat/>
    <w:rsid w:val="007874A8"/>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7874A8"/>
    <w:rPr>
      <w:rFonts w:ascii="Times New Roman" w:eastAsia="Times New Roman" w:hAnsi="Times New Roman" w:cs="Times New Roman" w:hint="default"/>
    </w:rPr>
  </w:style>
  <w:style w:type="character" w:customStyle="1" w:styleId="BodyTextIndent2Char3">
    <w:name w:val="Body Text Indent 2 Char3"/>
    <w:basedOn w:val="a1"/>
    <w:qFormat/>
    <w:rsid w:val="007874A8"/>
    <w:rPr>
      <w:rFonts w:ascii="Times New Roman" w:eastAsia="Times New Roman" w:hAnsi="Times New Roman" w:cs="Times New Roman" w:hint="default"/>
    </w:rPr>
  </w:style>
  <w:style w:type="character" w:customStyle="1" w:styleId="BodyTextIndent3Char3">
    <w:name w:val="Body Text Indent 3 Char3"/>
    <w:basedOn w:val="a1"/>
    <w:qFormat/>
    <w:rsid w:val="007874A8"/>
    <w:rPr>
      <w:rFonts w:ascii="Times New Roman" w:eastAsia="Times New Roman" w:hAnsi="Times New Roman" w:cs="Times New Roman" w:hint="default"/>
      <w:sz w:val="16"/>
      <w:szCs w:val="16"/>
    </w:rPr>
  </w:style>
  <w:style w:type="character" w:customStyle="1" w:styleId="ClosingChar3">
    <w:name w:val="Closing Char3"/>
    <w:basedOn w:val="a1"/>
    <w:qFormat/>
    <w:rsid w:val="007874A8"/>
    <w:rPr>
      <w:rFonts w:ascii="Times New Roman" w:eastAsia="Times New Roman" w:hAnsi="Times New Roman" w:cs="Times New Roman" w:hint="default"/>
    </w:rPr>
  </w:style>
  <w:style w:type="character" w:customStyle="1" w:styleId="CommentTextChar3">
    <w:name w:val="Comment Text Char3"/>
    <w:basedOn w:val="a1"/>
    <w:qFormat/>
    <w:rsid w:val="007874A8"/>
    <w:rPr>
      <w:rFonts w:ascii="Times New Roman" w:eastAsia="Times New Roman" w:hAnsi="Times New Roman" w:cs="Times New Roman" w:hint="default"/>
    </w:rPr>
  </w:style>
  <w:style w:type="character" w:customStyle="1" w:styleId="CommentSubjectChar3">
    <w:name w:val="Comment Subject Char3"/>
    <w:basedOn w:val="CommentTextChar3"/>
    <w:qFormat/>
    <w:rsid w:val="007874A8"/>
    <w:rPr>
      <w:rFonts w:ascii="Times New Roman" w:eastAsia="Times New Roman" w:hAnsi="Times New Roman" w:cs="Times New Roman" w:hint="default"/>
      <w:b/>
      <w:bCs/>
    </w:rPr>
  </w:style>
  <w:style w:type="character" w:customStyle="1" w:styleId="DateChar3">
    <w:name w:val="Date Char3"/>
    <w:basedOn w:val="a1"/>
    <w:qFormat/>
    <w:rsid w:val="007874A8"/>
    <w:rPr>
      <w:rFonts w:ascii="Times New Roman" w:eastAsia="Times New Roman" w:hAnsi="Times New Roman" w:cs="Times New Roman" w:hint="default"/>
    </w:rPr>
  </w:style>
  <w:style w:type="character" w:customStyle="1" w:styleId="DocumentMapChar3">
    <w:name w:val="Document Map Char3"/>
    <w:basedOn w:val="a1"/>
    <w:qFormat/>
    <w:rsid w:val="007874A8"/>
    <w:rPr>
      <w:rFonts w:ascii="Segoe UI" w:eastAsia="Times New Roman" w:hAnsi="Segoe UI" w:cs="Segoe UI" w:hint="default"/>
      <w:sz w:val="16"/>
      <w:szCs w:val="16"/>
    </w:rPr>
  </w:style>
  <w:style w:type="character" w:customStyle="1" w:styleId="E-mailSignatureChar3">
    <w:name w:val="E-mail Signature Char3"/>
    <w:basedOn w:val="a1"/>
    <w:qFormat/>
    <w:rsid w:val="007874A8"/>
    <w:rPr>
      <w:rFonts w:ascii="Times New Roman" w:eastAsia="Times New Roman" w:hAnsi="Times New Roman" w:cs="Times New Roman" w:hint="default"/>
    </w:rPr>
  </w:style>
  <w:style w:type="character" w:customStyle="1" w:styleId="FooterChar3">
    <w:name w:val="Footer Char3"/>
    <w:basedOn w:val="a1"/>
    <w:qFormat/>
    <w:rsid w:val="007874A8"/>
    <w:rPr>
      <w:rFonts w:ascii="Times New Roman" w:eastAsia="Times New Roman" w:hAnsi="Times New Roman" w:cs="Times New Roman" w:hint="default"/>
    </w:rPr>
  </w:style>
  <w:style w:type="character" w:customStyle="1" w:styleId="HeaderChar3">
    <w:name w:val="Header Char3"/>
    <w:basedOn w:val="a1"/>
    <w:qFormat/>
    <w:rsid w:val="007874A8"/>
    <w:rPr>
      <w:rFonts w:ascii="Times New Roman" w:eastAsia="Times New Roman" w:hAnsi="Times New Roman" w:cs="Times New Roman" w:hint="default"/>
    </w:rPr>
  </w:style>
  <w:style w:type="character" w:customStyle="1" w:styleId="normaltextrun">
    <w:name w:val="normaltextrun"/>
    <w:basedOn w:val="a1"/>
    <w:rsid w:val="007874A8"/>
  </w:style>
  <w:style w:type="character" w:customStyle="1" w:styleId="BodyTextChar4">
    <w:name w:val="Body Text Char4"/>
    <w:basedOn w:val="a1"/>
    <w:qFormat/>
    <w:rsid w:val="007874A8"/>
    <w:rPr>
      <w:rFonts w:ascii="Times New Roman" w:eastAsia="Times New Roman" w:hAnsi="Times New Roman" w:cs="Times New Roman" w:hint="default"/>
    </w:rPr>
  </w:style>
  <w:style w:type="character" w:customStyle="1" w:styleId="BalloonTextChar4">
    <w:name w:val="Balloon Text Char4"/>
    <w:basedOn w:val="a1"/>
    <w:qFormat/>
    <w:rsid w:val="007874A8"/>
    <w:rPr>
      <w:rFonts w:ascii="Segoe UI" w:eastAsia="Times New Roman" w:hAnsi="Segoe UI" w:cs="Segoe UI" w:hint="default"/>
      <w:sz w:val="18"/>
      <w:szCs w:val="18"/>
    </w:rPr>
  </w:style>
  <w:style w:type="character" w:customStyle="1" w:styleId="BodyText2Char4">
    <w:name w:val="Body Text 2 Char4"/>
    <w:basedOn w:val="a1"/>
    <w:qFormat/>
    <w:rsid w:val="007874A8"/>
    <w:rPr>
      <w:rFonts w:ascii="Times New Roman" w:eastAsia="Times New Roman" w:hAnsi="Times New Roman" w:cs="Times New Roman" w:hint="default"/>
    </w:rPr>
  </w:style>
  <w:style w:type="character" w:customStyle="1" w:styleId="BodyText3Char4">
    <w:name w:val="Body Text 3 Char4"/>
    <w:basedOn w:val="a1"/>
    <w:qFormat/>
    <w:rsid w:val="007874A8"/>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7874A8"/>
    <w:rPr>
      <w:rFonts w:ascii="Times New Roman" w:eastAsia="Times New Roman" w:hAnsi="Times New Roman" w:cs="Times New Roman" w:hint="default"/>
    </w:rPr>
  </w:style>
  <w:style w:type="character" w:customStyle="1" w:styleId="BodyTextIndentChar4">
    <w:name w:val="Body Text Indent Char4"/>
    <w:basedOn w:val="a1"/>
    <w:qFormat/>
    <w:rsid w:val="007874A8"/>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7874A8"/>
    <w:rPr>
      <w:rFonts w:ascii="Times New Roman" w:eastAsia="Times New Roman" w:hAnsi="Times New Roman" w:cs="Times New Roman" w:hint="default"/>
    </w:rPr>
  </w:style>
  <w:style w:type="character" w:customStyle="1" w:styleId="BodyTextIndent2Char4">
    <w:name w:val="Body Text Indent 2 Char4"/>
    <w:basedOn w:val="a1"/>
    <w:qFormat/>
    <w:rsid w:val="007874A8"/>
    <w:rPr>
      <w:rFonts w:ascii="Times New Roman" w:eastAsia="Times New Roman" w:hAnsi="Times New Roman" w:cs="Times New Roman" w:hint="default"/>
    </w:rPr>
  </w:style>
  <w:style w:type="character" w:customStyle="1" w:styleId="BodyTextIndent3Char4">
    <w:name w:val="Body Text Indent 3 Char4"/>
    <w:basedOn w:val="a1"/>
    <w:qFormat/>
    <w:rsid w:val="007874A8"/>
    <w:rPr>
      <w:rFonts w:ascii="Times New Roman" w:eastAsia="Times New Roman" w:hAnsi="Times New Roman" w:cs="Times New Roman" w:hint="default"/>
      <w:sz w:val="16"/>
      <w:szCs w:val="16"/>
    </w:rPr>
  </w:style>
  <w:style w:type="character" w:customStyle="1" w:styleId="ClosingChar4">
    <w:name w:val="Closing Char4"/>
    <w:basedOn w:val="a1"/>
    <w:qFormat/>
    <w:rsid w:val="007874A8"/>
    <w:rPr>
      <w:rFonts w:ascii="Times New Roman" w:eastAsia="Times New Roman" w:hAnsi="Times New Roman" w:cs="Times New Roman" w:hint="default"/>
    </w:rPr>
  </w:style>
  <w:style w:type="character" w:customStyle="1" w:styleId="CommentTextChar4">
    <w:name w:val="Comment Text Char4"/>
    <w:basedOn w:val="a1"/>
    <w:qFormat/>
    <w:rsid w:val="007874A8"/>
    <w:rPr>
      <w:rFonts w:ascii="Times New Roman" w:eastAsia="Times New Roman" w:hAnsi="Times New Roman" w:cs="Times New Roman" w:hint="default"/>
    </w:rPr>
  </w:style>
  <w:style w:type="character" w:customStyle="1" w:styleId="CommentSubjectChar4">
    <w:name w:val="Comment Subject Char4"/>
    <w:basedOn w:val="CommentTextChar4"/>
    <w:qFormat/>
    <w:rsid w:val="007874A8"/>
    <w:rPr>
      <w:rFonts w:ascii="Times New Roman" w:eastAsia="Times New Roman" w:hAnsi="Times New Roman" w:cs="Times New Roman" w:hint="default"/>
      <w:b/>
      <w:bCs/>
    </w:rPr>
  </w:style>
  <w:style w:type="character" w:customStyle="1" w:styleId="DateChar4">
    <w:name w:val="Date Char4"/>
    <w:basedOn w:val="a1"/>
    <w:qFormat/>
    <w:rsid w:val="007874A8"/>
    <w:rPr>
      <w:rFonts w:ascii="Times New Roman" w:eastAsia="Times New Roman" w:hAnsi="Times New Roman" w:cs="Times New Roman" w:hint="default"/>
    </w:rPr>
  </w:style>
  <w:style w:type="character" w:customStyle="1" w:styleId="DocumentMapChar4">
    <w:name w:val="Document Map Char4"/>
    <w:basedOn w:val="a1"/>
    <w:qFormat/>
    <w:rsid w:val="007874A8"/>
    <w:rPr>
      <w:rFonts w:ascii="Segoe UI" w:eastAsia="Times New Roman" w:hAnsi="Segoe UI" w:cs="Segoe UI" w:hint="default"/>
      <w:sz w:val="16"/>
      <w:szCs w:val="16"/>
    </w:rPr>
  </w:style>
  <w:style w:type="character" w:customStyle="1" w:styleId="E-mailSignatureChar4">
    <w:name w:val="E-mail Signature Char4"/>
    <w:basedOn w:val="a1"/>
    <w:qFormat/>
    <w:rsid w:val="007874A8"/>
    <w:rPr>
      <w:rFonts w:ascii="Times New Roman" w:eastAsia="Times New Roman" w:hAnsi="Times New Roman" w:cs="Times New Roman" w:hint="default"/>
    </w:rPr>
  </w:style>
  <w:style w:type="character" w:customStyle="1" w:styleId="FooterChar4">
    <w:name w:val="Footer Char4"/>
    <w:basedOn w:val="a1"/>
    <w:qFormat/>
    <w:rsid w:val="007874A8"/>
    <w:rPr>
      <w:rFonts w:ascii="Times New Roman" w:eastAsia="Times New Roman" w:hAnsi="Times New Roman" w:cs="Times New Roman" w:hint="default"/>
    </w:rPr>
  </w:style>
  <w:style w:type="character" w:customStyle="1" w:styleId="HeaderChar4">
    <w:name w:val="Header Char4"/>
    <w:basedOn w:val="a1"/>
    <w:qFormat/>
    <w:rsid w:val="007874A8"/>
    <w:rPr>
      <w:rFonts w:ascii="Times New Roman" w:eastAsia="Times New Roman" w:hAnsi="Times New Roman" w:cs="Times New Roman" w:hint="default"/>
    </w:rPr>
  </w:style>
  <w:style w:type="character" w:customStyle="1" w:styleId="model-titletext">
    <w:name w:val="model-title__text"/>
    <w:basedOn w:val="a1"/>
    <w:rsid w:val="0078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18259">
      <w:bodyDiv w:val="1"/>
      <w:marLeft w:val="0"/>
      <w:marRight w:val="0"/>
      <w:marTop w:val="0"/>
      <w:marBottom w:val="0"/>
      <w:divBdr>
        <w:top w:val="none" w:sz="0" w:space="0" w:color="auto"/>
        <w:left w:val="none" w:sz="0" w:space="0" w:color="auto"/>
        <w:bottom w:val="none" w:sz="0" w:space="0" w:color="auto"/>
        <w:right w:val="none" w:sz="0" w:space="0" w:color="auto"/>
      </w:divBdr>
    </w:div>
    <w:div w:id="265430424">
      <w:bodyDiv w:val="1"/>
      <w:marLeft w:val="0"/>
      <w:marRight w:val="0"/>
      <w:marTop w:val="0"/>
      <w:marBottom w:val="0"/>
      <w:divBdr>
        <w:top w:val="none" w:sz="0" w:space="0" w:color="auto"/>
        <w:left w:val="none" w:sz="0" w:space="0" w:color="auto"/>
        <w:bottom w:val="none" w:sz="0" w:space="0" w:color="auto"/>
        <w:right w:val="none" w:sz="0" w:space="0" w:color="auto"/>
      </w:divBdr>
    </w:div>
    <w:div w:id="476143335">
      <w:bodyDiv w:val="1"/>
      <w:marLeft w:val="0"/>
      <w:marRight w:val="0"/>
      <w:marTop w:val="0"/>
      <w:marBottom w:val="0"/>
      <w:divBdr>
        <w:top w:val="none" w:sz="0" w:space="0" w:color="auto"/>
        <w:left w:val="none" w:sz="0" w:space="0" w:color="auto"/>
        <w:bottom w:val="none" w:sz="0" w:space="0" w:color="auto"/>
        <w:right w:val="none" w:sz="0" w:space="0" w:color="auto"/>
      </w:divBdr>
    </w:div>
    <w:div w:id="763918560">
      <w:bodyDiv w:val="1"/>
      <w:marLeft w:val="0"/>
      <w:marRight w:val="0"/>
      <w:marTop w:val="0"/>
      <w:marBottom w:val="0"/>
      <w:divBdr>
        <w:top w:val="none" w:sz="0" w:space="0" w:color="auto"/>
        <w:left w:val="none" w:sz="0" w:space="0" w:color="auto"/>
        <w:bottom w:val="none" w:sz="0" w:space="0" w:color="auto"/>
        <w:right w:val="none" w:sz="0" w:space="0" w:color="auto"/>
      </w:divBdr>
    </w:div>
    <w:div w:id="824664158">
      <w:bodyDiv w:val="1"/>
      <w:marLeft w:val="0"/>
      <w:marRight w:val="0"/>
      <w:marTop w:val="0"/>
      <w:marBottom w:val="0"/>
      <w:divBdr>
        <w:top w:val="none" w:sz="0" w:space="0" w:color="auto"/>
        <w:left w:val="none" w:sz="0" w:space="0" w:color="auto"/>
        <w:bottom w:val="none" w:sz="0" w:space="0" w:color="auto"/>
        <w:right w:val="none" w:sz="0" w:space="0" w:color="auto"/>
      </w:divBdr>
    </w:div>
    <w:div w:id="852458997">
      <w:bodyDiv w:val="1"/>
      <w:marLeft w:val="0"/>
      <w:marRight w:val="0"/>
      <w:marTop w:val="0"/>
      <w:marBottom w:val="0"/>
      <w:divBdr>
        <w:top w:val="none" w:sz="0" w:space="0" w:color="auto"/>
        <w:left w:val="none" w:sz="0" w:space="0" w:color="auto"/>
        <w:bottom w:val="none" w:sz="0" w:space="0" w:color="auto"/>
        <w:right w:val="none" w:sz="0" w:space="0" w:color="auto"/>
      </w:divBdr>
    </w:div>
    <w:div w:id="1163426920">
      <w:bodyDiv w:val="1"/>
      <w:marLeft w:val="0"/>
      <w:marRight w:val="0"/>
      <w:marTop w:val="0"/>
      <w:marBottom w:val="0"/>
      <w:divBdr>
        <w:top w:val="none" w:sz="0" w:space="0" w:color="auto"/>
        <w:left w:val="none" w:sz="0" w:space="0" w:color="auto"/>
        <w:bottom w:val="none" w:sz="0" w:space="0" w:color="auto"/>
        <w:right w:val="none" w:sz="0" w:space="0" w:color="auto"/>
      </w:divBdr>
    </w:div>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530335301">
      <w:bodyDiv w:val="1"/>
      <w:marLeft w:val="0"/>
      <w:marRight w:val="0"/>
      <w:marTop w:val="0"/>
      <w:marBottom w:val="0"/>
      <w:divBdr>
        <w:top w:val="none" w:sz="0" w:space="0" w:color="auto"/>
        <w:left w:val="none" w:sz="0" w:space="0" w:color="auto"/>
        <w:bottom w:val="none" w:sz="0" w:space="0" w:color="auto"/>
        <w:right w:val="none" w:sz="0" w:space="0" w:color="auto"/>
      </w:divBdr>
    </w:div>
    <w:div w:id="155053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3125</Words>
  <Characters>17818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13</cp:revision>
  <cp:lastPrinted>1899-12-31T23:00:00Z</cp:lastPrinted>
  <dcterms:created xsi:type="dcterms:W3CDTF">2024-11-27T07:13:00Z</dcterms:created>
  <dcterms:modified xsi:type="dcterms:W3CDTF">2024-11-27T07:26:00Z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