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F0DE1" w14:textId="49E7FC56" w:rsidR="00555960" w:rsidRDefault="00555960" w:rsidP="0055596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555960">
        <w:rPr>
          <w:rFonts w:ascii="Arial" w:eastAsia="Malgun Gothic" w:hAnsi="Arial" w:cs="Arial"/>
          <w:b/>
          <w:i/>
          <w:sz w:val="28"/>
          <w:lang w:val="en-US"/>
        </w:rPr>
        <w:t>C3-250144</w:t>
      </w:r>
    </w:p>
    <w:p w14:paraId="522B4EA6" w14:textId="7C866148"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F64BC3">
        <w:rPr>
          <w:rFonts w:ascii="Arial" w:hAnsi="Arial" w:hint="eastAsia"/>
          <w:b/>
          <w:noProof/>
          <w:sz w:val="24"/>
          <w:lang w:eastAsia="zh-CN"/>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B35FE" w:rsidR="001E41F3" w:rsidRPr="00555960" w:rsidRDefault="005B278F" w:rsidP="00555960">
            <w:pPr>
              <w:pStyle w:val="CRCoverPage"/>
              <w:spacing w:after="0"/>
              <w:jc w:val="center"/>
              <w:rPr>
                <w:rFonts w:cs="Arial"/>
                <w:b/>
                <w:noProof/>
                <w:sz w:val="28"/>
              </w:rPr>
            </w:pPr>
            <w:r w:rsidRPr="00555960">
              <w:rPr>
                <w:rFonts w:cs="Arial"/>
                <w:b/>
                <w:noProof/>
                <w:sz w:val="28"/>
              </w:rPr>
              <w:t>29.</w:t>
            </w:r>
            <w:r w:rsidR="00DF7B4F" w:rsidRPr="00555960">
              <w:rPr>
                <w:rFonts w:cs="Arial"/>
                <w:b/>
                <w:noProof/>
                <w:sz w:val="28"/>
              </w:rPr>
              <w:t>5</w:t>
            </w:r>
            <w:r w:rsidR="006A62BB" w:rsidRPr="00555960">
              <w:rPr>
                <w:rFonts w:cs="Arial"/>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3B2E5" w:rsidR="001E41F3" w:rsidRPr="00555960" w:rsidRDefault="00555960" w:rsidP="00555960">
            <w:pPr>
              <w:pStyle w:val="CRCoverPage"/>
              <w:spacing w:after="0"/>
              <w:jc w:val="center"/>
              <w:rPr>
                <w:rFonts w:cs="Arial"/>
                <w:b/>
                <w:noProof/>
                <w:sz w:val="28"/>
              </w:rPr>
            </w:pPr>
            <w:r w:rsidRPr="00555960">
              <w:rPr>
                <w:rFonts w:cs="Arial"/>
                <w:b/>
                <w:noProof/>
                <w:sz w:val="28"/>
              </w:rPr>
              <w:t>0165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97C57" w:rsidR="001E41F3" w:rsidRPr="00555960" w:rsidRDefault="00555960" w:rsidP="00555960">
            <w:pPr>
              <w:pStyle w:val="CRCoverPage"/>
              <w:spacing w:after="0"/>
              <w:jc w:val="center"/>
              <w:rPr>
                <w:rFonts w:cs="Arial"/>
                <w:b/>
                <w:noProof/>
                <w:sz w:val="28"/>
              </w:rPr>
            </w:pPr>
            <w:r w:rsidRPr="0055596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42140" w:rsidR="001E41F3" w:rsidRPr="00555960" w:rsidRDefault="004F60E8" w:rsidP="00555960">
            <w:pPr>
              <w:pStyle w:val="CRCoverPage"/>
              <w:spacing w:after="0"/>
              <w:jc w:val="center"/>
              <w:rPr>
                <w:rFonts w:cs="Arial"/>
                <w:b/>
                <w:noProof/>
                <w:sz w:val="28"/>
              </w:rPr>
            </w:pPr>
            <w:r w:rsidRPr="00555960">
              <w:rPr>
                <w:rFonts w:cs="Arial"/>
                <w:b/>
                <w:noProof/>
                <w:sz w:val="28"/>
              </w:rPr>
              <w:t>1</w:t>
            </w:r>
            <w:r w:rsidR="006A62BB" w:rsidRPr="00555960">
              <w:rPr>
                <w:rFonts w:cs="Arial"/>
                <w:b/>
                <w:noProof/>
                <w:sz w:val="28"/>
              </w:rPr>
              <w:t>8</w:t>
            </w:r>
            <w:r w:rsidRPr="00555960">
              <w:rPr>
                <w:rFonts w:cs="Arial"/>
                <w:b/>
                <w:noProof/>
                <w:sz w:val="28"/>
              </w:rPr>
              <w:t>.</w:t>
            </w:r>
            <w:r w:rsidR="006A62BB" w:rsidRPr="00555960">
              <w:rPr>
                <w:rFonts w:cs="Arial"/>
                <w:b/>
                <w:noProof/>
                <w:sz w:val="28"/>
              </w:rPr>
              <w:t>8</w:t>
            </w:r>
            <w:r w:rsidRPr="0055596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21D3C" w:rsidR="001E41F3" w:rsidRDefault="003E70A1" w:rsidP="007E6C42">
            <w:pPr>
              <w:pStyle w:val="CRCoverPage"/>
              <w:spacing w:after="0"/>
              <w:ind w:left="100"/>
              <w:rPr>
                <w:noProof/>
                <w:lang w:eastAsia="zh-CN"/>
              </w:rPr>
            </w:pPr>
            <w:r>
              <w:rPr>
                <w:noProof/>
              </w:rPr>
              <w:t>Correct the RFC reference for the Yang Module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EECB5" w:rsidR="001E41F3" w:rsidRDefault="007C5277" w:rsidP="00B61025">
            <w:pPr>
              <w:pStyle w:val="CRCoverPage"/>
              <w:spacing w:after="0"/>
              <w:ind w:left="100"/>
              <w:rPr>
                <w:noProof/>
              </w:rPr>
            </w:pPr>
            <w:r>
              <w:t>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CCE64" w:rsidR="001E41F3" w:rsidRDefault="004F60E8">
            <w:pPr>
              <w:pStyle w:val="CRCoverPage"/>
              <w:spacing w:after="0"/>
              <w:ind w:left="100"/>
              <w:rPr>
                <w:noProof/>
              </w:rPr>
            </w:pPr>
            <w:r>
              <w:rPr>
                <w:noProof/>
              </w:rPr>
              <w:t>202</w:t>
            </w:r>
            <w:r w:rsidR="00A05EB6">
              <w:rPr>
                <w:noProof/>
              </w:rPr>
              <w:t>5</w:t>
            </w:r>
            <w:r>
              <w:rPr>
                <w:noProof/>
              </w:rPr>
              <w:t>-</w:t>
            </w:r>
            <w:r w:rsidR="0078255E">
              <w:rPr>
                <w:noProof/>
              </w:rPr>
              <w:t>1</w:t>
            </w:r>
            <w:r>
              <w:rPr>
                <w:noProof/>
              </w:rPr>
              <w:t>-</w:t>
            </w:r>
            <w:r w:rsidR="006150C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FA6C6" w:rsidR="001E41F3" w:rsidRDefault="00B055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95721" w:rsidR="001E41F3" w:rsidRDefault="004F60E8" w:rsidP="00B61025">
            <w:pPr>
              <w:pStyle w:val="CRCoverPage"/>
              <w:spacing w:after="0"/>
              <w:ind w:left="100"/>
              <w:rPr>
                <w:noProof/>
              </w:rPr>
            </w:pPr>
            <w:r>
              <w:rPr>
                <w:noProof/>
              </w:rPr>
              <w:t>Rel-1</w:t>
            </w:r>
            <w:r w:rsidR="00B3670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F4910" w14:textId="77777777" w:rsidR="00947D6A" w:rsidRPr="00CD476B" w:rsidRDefault="007C5277" w:rsidP="00741577">
            <w:pPr>
              <w:pStyle w:val="CRCoverPage"/>
              <w:spacing w:after="0"/>
              <w:rPr>
                <w:noProof/>
              </w:rPr>
            </w:pPr>
            <w:r w:rsidRPr="00CD476B">
              <w:rPr>
                <w:noProof/>
              </w:rPr>
              <w:t xml:space="preserve">The agreed CR </w:t>
            </w:r>
            <w:r w:rsidR="00086154" w:rsidRPr="00CD476B">
              <w:rPr>
                <w:noProof/>
              </w:rPr>
              <w:t>C3-246498 of CT3 #138 meeting has correc</w:t>
            </w:r>
            <w:r w:rsidR="0016335E" w:rsidRPr="00CD476B">
              <w:rPr>
                <w:noProof/>
              </w:rPr>
              <w:t xml:space="preserve">ted the reference of draft-ietf-detnet-yang to IETF </w:t>
            </w:r>
            <w:r w:rsidR="002039AD" w:rsidRPr="00CD476B">
              <w:rPr>
                <w:noProof/>
              </w:rPr>
              <w:t>RFC 9633. But the implementation of the CR was not correct in the release 18 version.</w:t>
            </w:r>
          </w:p>
          <w:p w14:paraId="56E76BA3" w14:textId="77777777" w:rsidR="002039AD" w:rsidRPr="00CD476B" w:rsidRDefault="002039AD" w:rsidP="00741577">
            <w:pPr>
              <w:pStyle w:val="CRCoverPage"/>
              <w:spacing w:after="0"/>
              <w:rPr>
                <w:noProof/>
              </w:rPr>
            </w:pPr>
          </w:p>
          <w:p w14:paraId="708AA7DE" w14:textId="300BA14F" w:rsidR="002039AD" w:rsidRPr="00CD476B" w:rsidRDefault="002039AD" w:rsidP="00741577">
            <w:pPr>
              <w:pStyle w:val="CRCoverPage"/>
              <w:spacing w:after="0"/>
              <w:rPr>
                <w:noProof/>
                <w:lang w:eastAsia="zh-CN"/>
              </w:rPr>
            </w:pPr>
            <w:r w:rsidRPr="00CD476B">
              <w:rPr>
                <w:noProof/>
              </w:rPr>
              <w:t xml:space="preserve">In addtion, we further found the </w:t>
            </w:r>
            <w:r w:rsidR="00C50EAF" w:rsidRPr="00CD476B">
              <w:rPr>
                <w:noProof/>
              </w:rPr>
              <w:t>description of the reference still refer to the draft-ietf-detnet-yang-17, which is not precise.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476B"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864D57" w:rsidR="00B27317" w:rsidRPr="00CD476B" w:rsidRDefault="0043104B" w:rsidP="0043104B">
            <w:pPr>
              <w:pStyle w:val="CRCoverPage"/>
              <w:spacing w:after="0"/>
              <w:rPr>
                <w:noProof/>
              </w:rPr>
            </w:pPr>
            <w:r w:rsidRPr="00CD476B">
              <w:t xml:space="preserve">Update the </w:t>
            </w:r>
            <w:r w:rsidR="00DE7EA7" w:rsidRPr="00CD476B">
              <w:t>reference of draft-ietf to the IETF RFC 9633.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476B"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2BE5E" w:rsidR="001E41F3" w:rsidRPr="00CD476B" w:rsidRDefault="00DE7EA7" w:rsidP="00F0553B">
            <w:pPr>
              <w:pStyle w:val="CRCoverPage"/>
              <w:spacing w:after="0"/>
              <w:ind w:left="100"/>
              <w:rPr>
                <w:noProof/>
                <w:lang w:eastAsia="zh-CN"/>
              </w:rPr>
            </w:pPr>
            <w:r w:rsidRPr="00CD476B">
              <w:rPr>
                <w:noProof/>
              </w:rPr>
              <w:t>Not aligned with IETF.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DD1BE" w:rsidR="001E41F3" w:rsidRDefault="00DE7EA7" w:rsidP="00C75547">
            <w:pPr>
              <w:pStyle w:val="CRCoverPage"/>
              <w:spacing w:after="0"/>
              <w:ind w:left="100"/>
              <w:rPr>
                <w:noProof/>
                <w:lang w:eastAsia="zh-CN"/>
              </w:rPr>
            </w:pPr>
            <w:r>
              <w:rPr>
                <w:noProof/>
                <w:lang w:eastAsia="zh-CN"/>
              </w:rPr>
              <w:t>B.2.2.</w:t>
            </w:r>
            <w:r w:rsidR="00D62A4C">
              <w:rPr>
                <w:noProof/>
                <w:lang w:eastAsia="zh-CN"/>
              </w:rPr>
              <w:t>2.1,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FFE887A" w14:textId="77777777" w:rsidR="00916335" w:rsidRDefault="00916335" w:rsidP="00916335">
      <w:pPr>
        <w:pStyle w:val="Heading4"/>
      </w:pPr>
      <w:bookmarkStart w:id="1" w:name="_Toc138762507"/>
      <w:bookmarkStart w:id="2" w:name="_Toc145708701"/>
      <w:bookmarkStart w:id="3" w:name="_Toc153827377"/>
      <w:bookmarkStart w:id="4" w:name="_Toc185517168"/>
      <w:bookmarkStart w:id="5" w:name="_Toc28012215"/>
      <w:bookmarkStart w:id="6" w:name="_Toc34123068"/>
      <w:bookmarkStart w:id="7" w:name="_Toc36038018"/>
      <w:bookmarkStart w:id="8" w:name="_Toc38875400"/>
      <w:bookmarkStart w:id="9" w:name="_Toc43191881"/>
      <w:bookmarkStart w:id="10" w:name="_Toc45133276"/>
      <w:bookmarkStart w:id="11" w:name="_Toc51316780"/>
      <w:bookmarkStart w:id="12" w:name="_Toc51761960"/>
      <w:bookmarkStart w:id="13" w:name="_Toc56674947"/>
      <w:bookmarkStart w:id="14" w:name="_Toc56675338"/>
      <w:bookmarkStart w:id="15" w:name="_Toc59016324"/>
      <w:bookmarkStart w:id="16" w:name="_Toc63167922"/>
      <w:bookmarkStart w:id="17" w:name="_Toc66262432"/>
      <w:bookmarkStart w:id="18" w:name="_Toc68166938"/>
      <w:bookmarkStart w:id="19" w:name="_Toc73538056"/>
      <w:bookmarkStart w:id="20" w:name="_Toc75351932"/>
      <w:bookmarkStart w:id="21" w:name="_Toc83231742"/>
      <w:bookmarkStart w:id="22" w:name="_Toc85535047"/>
      <w:bookmarkStart w:id="23" w:name="_Toc88559510"/>
      <w:bookmarkStart w:id="24" w:name="_Toc114210140"/>
      <w:bookmarkStart w:id="25" w:name="_Toc129246491"/>
      <w:bookmarkStart w:id="26" w:name="_Toc138747261"/>
      <w:bookmarkStart w:id="27" w:name="_Toc153786907"/>
      <w:bookmarkStart w:id="28" w:name="_Toc185512864"/>
      <w:bookmarkStart w:id="29" w:name="_Toc28013386"/>
      <w:bookmarkStart w:id="30" w:name="_Toc34222298"/>
      <w:bookmarkStart w:id="31" w:name="_Toc36040481"/>
      <w:bookmarkStart w:id="32" w:name="_Toc39134410"/>
      <w:bookmarkStart w:id="33" w:name="_Toc43283357"/>
      <w:bookmarkStart w:id="34" w:name="_Toc45134397"/>
      <w:bookmarkStart w:id="35" w:name="_Toc49929997"/>
      <w:bookmarkStart w:id="36" w:name="_Toc50024117"/>
      <w:bookmarkStart w:id="37" w:name="_Toc51763605"/>
      <w:bookmarkStart w:id="38" w:name="_Toc56594469"/>
      <w:bookmarkStart w:id="39" w:name="_Toc67493811"/>
      <w:bookmarkStart w:id="40" w:name="_Toc68169715"/>
      <w:bookmarkStart w:id="41" w:name="_Toc73459323"/>
      <w:bookmarkStart w:id="42" w:name="_Toc73459446"/>
      <w:bookmarkStart w:id="43" w:name="_Toc74742983"/>
      <w:bookmarkStart w:id="44" w:name="_Toc112918268"/>
      <w:bookmarkStart w:id="45" w:name="_Toc120652769"/>
      <w:bookmarkStart w:id="46" w:name="_Toc129205555"/>
      <w:bookmarkStart w:id="47" w:name="_Toc129244374"/>
      <w:bookmarkStart w:id="48" w:name="_Toc136530146"/>
      <w:bookmarkStart w:id="49" w:name="_Toc136614743"/>
      <w:bookmarkStart w:id="50" w:name="_Toc148460869"/>
      <w:bookmarkStart w:id="51" w:name="_Toc151914866"/>
      <w:bookmarkStart w:id="52" w:name="_Toc175738984"/>
      <w:bookmarkStart w:id="53" w:name="_Toc183635298"/>
      <w:bookmarkStart w:id="54" w:name="_Toc183639147"/>
      <w:bookmarkStart w:id="55" w:name="_Toc28013387"/>
      <w:bookmarkStart w:id="56" w:name="_Toc34222299"/>
      <w:bookmarkStart w:id="57" w:name="_Toc36040482"/>
      <w:bookmarkStart w:id="58" w:name="_Toc39134411"/>
      <w:bookmarkStart w:id="59" w:name="_Toc43283358"/>
      <w:bookmarkStart w:id="60" w:name="_Toc45134398"/>
      <w:bookmarkStart w:id="61" w:name="_Toc49929998"/>
      <w:bookmarkStart w:id="62" w:name="_Toc50024118"/>
      <w:bookmarkStart w:id="63" w:name="_Toc51763606"/>
      <w:bookmarkStart w:id="64" w:name="_Toc56594470"/>
      <w:bookmarkStart w:id="65" w:name="_Toc67493812"/>
      <w:bookmarkStart w:id="66" w:name="_Toc68169716"/>
      <w:bookmarkStart w:id="67" w:name="_Toc73459324"/>
      <w:bookmarkStart w:id="68" w:name="_Toc73459447"/>
      <w:bookmarkStart w:id="69" w:name="_Toc74742984"/>
      <w:bookmarkStart w:id="70" w:name="_Toc112918269"/>
      <w:bookmarkStart w:id="71" w:name="_Toc112918320"/>
      <w:bookmarkStart w:id="72" w:name="_Toc120652821"/>
      <w:bookmarkStart w:id="73" w:name="_Toc129205608"/>
      <w:bookmarkStart w:id="74" w:name="_Toc129244427"/>
      <w:bookmarkStart w:id="75" w:name="_Toc136530201"/>
      <w:bookmarkStart w:id="76" w:name="_Toc136614798"/>
      <w:bookmarkStart w:id="77" w:name="_Toc148460925"/>
      <w:bookmarkStart w:id="78" w:name="_Toc151914922"/>
      <w:bookmarkStart w:id="79" w:name="_Toc175739040"/>
      <w:bookmarkStart w:id="80" w:name="_Toc183635354"/>
      <w:bookmarkStart w:id="81" w:name="_Toc183639203"/>
      <w:bookmarkStart w:id="82" w:name="_Toc28013436"/>
      <w:bookmarkStart w:id="83" w:name="_Toc34222349"/>
      <w:bookmarkStart w:id="84" w:name="_Toc36040532"/>
      <w:bookmarkStart w:id="85" w:name="_Toc39134461"/>
      <w:bookmarkStart w:id="86" w:name="_Toc43283408"/>
      <w:bookmarkStart w:id="87" w:name="_Toc45134448"/>
      <w:bookmarkStart w:id="88" w:name="_Toc49930048"/>
      <w:bookmarkStart w:id="89" w:name="_Toc50024168"/>
      <w:bookmarkStart w:id="90" w:name="_Toc51763656"/>
      <w:bookmarkStart w:id="91" w:name="_Toc56594520"/>
      <w:bookmarkStart w:id="92" w:name="_Toc67493862"/>
      <w:bookmarkStart w:id="93" w:name="_Toc68169766"/>
      <w:bookmarkStart w:id="94" w:name="_Toc73459376"/>
      <w:bookmarkStart w:id="95" w:name="_Toc73459499"/>
      <w:bookmarkStart w:id="96" w:name="_Toc74743036"/>
      <w:bookmarkStart w:id="97" w:name="_Toc112918321"/>
      <w:bookmarkStart w:id="98" w:name="_Toc28013435"/>
      <w:bookmarkStart w:id="99" w:name="_Toc34222348"/>
      <w:bookmarkStart w:id="100" w:name="_Toc36040531"/>
      <w:bookmarkStart w:id="101" w:name="_Toc39134460"/>
      <w:bookmarkStart w:id="102" w:name="_Toc43283407"/>
      <w:bookmarkStart w:id="103" w:name="_Toc45134447"/>
      <w:bookmarkStart w:id="104" w:name="_Toc49930047"/>
      <w:bookmarkStart w:id="105" w:name="_Toc50024167"/>
      <w:bookmarkStart w:id="106" w:name="_Toc51763655"/>
      <w:bookmarkStart w:id="107" w:name="_Toc56594519"/>
      <w:bookmarkStart w:id="108" w:name="_Toc67493861"/>
      <w:bookmarkStart w:id="109" w:name="_Toc68169765"/>
      <w:bookmarkStart w:id="110" w:name="_Toc73459375"/>
      <w:bookmarkStart w:id="111" w:name="_Toc73459498"/>
      <w:bookmarkStart w:id="112" w:name="_Toc74743035"/>
      <w:bookmarkStart w:id="113" w:name="_Toc105574946"/>
      <w:bookmarkStart w:id="114" w:name="_Hlk56636785"/>
      <w:bookmarkStart w:id="115" w:name="_Toc88667777"/>
      <w:bookmarkStart w:id="116" w:name="_Toc85557267"/>
      <w:bookmarkStart w:id="117" w:name="_Toc101244652"/>
      <w:bookmarkStart w:id="118" w:name="_Toc85553168"/>
      <w:bookmarkStart w:id="119" w:name="_Toc112951381"/>
      <w:bookmarkStart w:id="120" w:name="_Toc104539258"/>
      <w:bookmarkStart w:id="121" w:name="_Toc90656062"/>
      <w:bookmarkStart w:id="122" w:name="_Toc94064469"/>
      <w:bookmarkStart w:id="123" w:name="_Toc70550755"/>
      <w:bookmarkStart w:id="124" w:name="_Toc113031921"/>
      <w:bookmarkStart w:id="125" w:name="_Toc145706052"/>
      <w:bookmarkStart w:id="126" w:name="_Toc148523025"/>
      <w:bookmarkStart w:id="127" w:name="_Toc114134060"/>
      <w:bookmarkStart w:id="128" w:name="_Toc136562720"/>
      <w:bookmarkStart w:id="129" w:name="_Toc98233871"/>
      <w:bookmarkStart w:id="130" w:name="_Toc83233239"/>
      <w:bookmarkStart w:id="131" w:name="_Toc120702561"/>
      <w:bookmarkStart w:id="132" w:name="_Toc138754554"/>
      <w:bookmarkStart w:id="133" w:name="_Toc153364161"/>
      <w:bookmarkStart w:id="134" w:name="_Toc164921237"/>
      <w:bookmarkStart w:id="135" w:name="_Toc170120779"/>
      <w:r>
        <w:t>B.2.2.2.1</w:t>
      </w:r>
      <w:r>
        <w:tab/>
        <w:t>General</w:t>
      </w:r>
      <w:bookmarkEnd w:id="1"/>
      <w:bookmarkEnd w:id="2"/>
      <w:bookmarkEnd w:id="3"/>
      <w:bookmarkEnd w:id="4"/>
    </w:p>
    <w:p w14:paraId="62C6B05F" w14:textId="77777777" w:rsidR="00916335" w:rsidRDefault="00916335" w:rsidP="00916335">
      <w:r>
        <w:t>T</w:t>
      </w:r>
      <w:r w:rsidRPr="009C4D60">
        <w:t>able</w:t>
      </w:r>
      <w:r>
        <w:t xml:space="preserve"> B.2.2.2.1-1 specifies </w:t>
      </w:r>
      <w:r w:rsidRPr="009C4D60">
        <w:t xml:space="preserve">the </w:t>
      </w:r>
      <w:r>
        <w:t>data types</w:t>
      </w:r>
      <w:r w:rsidRPr="009C4D60">
        <w:t xml:space="preserve"> defined for the</w:t>
      </w:r>
      <w:r>
        <w:t xml:space="preserve"> _3gpp-5gs-detnet-node Module.</w:t>
      </w:r>
    </w:p>
    <w:p w14:paraId="7B6916AF" w14:textId="77777777" w:rsidR="00916335" w:rsidRPr="009C4D60" w:rsidRDefault="00916335" w:rsidP="00916335">
      <w:pPr>
        <w:pStyle w:val="TH"/>
      </w:pPr>
      <w:r w:rsidRPr="009C4D60">
        <w:t>Table</w:t>
      </w:r>
      <w:r>
        <w:t> B.2.2.2.1-</w:t>
      </w:r>
      <w:r w:rsidRPr="009C4D60">
        <w:t xml:space="preserve">1: </w:t>
      </w:r>
      <w:r>
        <w:t>_3gpp-5gs-detnet-node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16335" w:rsidRPr="00B54FF5" w14:paraId="1081E7EF" w14:textId="77777777" w:rsidTr="001A1C1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998202E" w14:textId="77777777" w:rsidR="00916335" w:rsidRPr="0016361A" w:rsidRDefault="00916335" w:rsidP="001A1C1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C1727B4" w14:textId="77777777" w:rsidR="00916335" w:rsidRPr="0016361A" w:rsidRDefault="00916335" w:rsidP="001A1C1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F5AF790" w14:textId="77777777" w:rsidR="00916335" w:rsidRPr="0016361A" w:rsidRDefault="00916335" w:rsidP="001A1C1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D81A9E" w14:textId="77777777" w:rsidR="00916335" w:rsidRPr="0016361A" w:rsidRDefault="00916335" w:rsidP="001A1C15">
            <w:pPr>
              <w:pStyle w:val="TAH"/>
            </w:pPr>
            <w:r w:rsidRPr="0016361A">
              <w:t>Applicability</w:t>
            </w:r>
          </w:p>
        </w:tc>
      </w:tr>
      <w:tr w:rsidR="00916335" w:rsidRPr="00B54FF5" w14:paraId="28E81F18" w14:textId="77777777" w:rsidTr="001A1C15">
        <w:trPr>
          <w:jc w:val="center"/>
        </w:trPr>
        <w:tc>
          <w:tcPr>
            <w:tcW w:w="1735" w:type="dxa"/>
            <w:tcBorders>
              <w:top w:val="single" w:sz="4" w:space="0" w:color="auto"/>
              <w:left w:val="single" w:sz="4" w:space="0" w:color="auto"/>
              <w:bottom w:val="single" w:sz="4" w:space="0" w:color="auto"/>
              <w:right w:val="single" w:sz="4" w:space="0" w:color="auto"/>
            </w:tcBorders>
          </w:tcPr>
          <w:p w14:paraId="62AB68B4" w14:textId="77777777" w:rsidR="00916335" w:rsidRDefault="00916335" w:rsidP="001A1C15">
            <w:pPr>
              <w:pStyle w:val="TAL"/>
            </w:pPr>
            <w:r>
              <w:t>_3gpp-5gs-node-configuration-outcome</w:t>
            </w:r>
          </w:p>
        </w:tc>
        <w:tc>
          <w:tcPr>
            <w:tcW w:w="1559" w:type="dxa"/>
            <w:tcBorders>
              <w:top w:val="single" w:sz="4" w:space="0" w:color="auto"/>
              <w:left w:val="single" w:sz="4" w:space="0" w:color="auto"/>
              <w:bottom w:val="single" w:sz="4" w:space="0" w:color="auto"/>
              <w:right w:val="single" w:sz="4" w:space="0" w:color="auto"/>
            </w:tcBorders>
          </w:tcPr>
          <w:p w14:paraId="64DCBA06" w14:textId="77777777" w:rsidR="00916335" w:rsidRPr="0016361A" w:rsidRDefault="00916335" w:rsidP="001A1C15">
            <w:pPr>
              <w:pStyle w:val="TAL"/>
            </w:pPr>
            <w:r>
              <w:t>B.2.2.2.2.3</w:t>
            </w:r>
          </w:p>
        </w:tc>
        <w:tc>
          <w:tcPr>
            <w:tcW w:w="3828" w:type="dxa"/>
            <w:tcBorders>
              <w:top w:val="single" w:sz="4" w:space="0" w:color="auto"/>
              <w:left w:val="single" w:sz="4" w:space="0" w:color="auto"/>
              <w:bottom w:val="single" w:sz="4" w:space="0" w:color="auto"/>
              <w:right w:val="single" w:sz="4" w:space="0" w:color="auto"/>
            </w:tcBorders>
          </w:tcPr>
          <w:p w14:paraId="02D962F5" w14:textId="77777777" w:rsidR="00916335" w:rsidRPr="0016361A" w:rsidRDefault="00916335" w:rsidP="001A1C15">
            <w:pPr>
              <w:pStyle w:val="TAL"/>
              <w:rPr>
                <w:rFonts w:cs="Arial"/>
                <w:szCs w:val="18"/>
              </w:rPr>
            </w:pPr>
            <w:r>
              <w:t>It is a container that represents</w:t>
            </w:r>
            <w:r>
              <w:rPr>
                <w:lang w:val="en-US"/>
              </w:rPr>
              <w:t xml:space="preserve"> the additional outcome the 5GS may provide to a configuration request.</w:t>
            </w:r>
          </w:p>
        </w:tc>
        <w:tc>
          <w:tcPr>
            <w:tcW w:w="2302" w:type="dxa"/>
            <w:tcBorders>
              <w:top w:val="single" w:sz="4" w:space="0" w:color="auto"/>
              <w:left w:val="single" w:sz="4" w:space="0" w:color="auto"/>
              <w:bottom w:val="single" w:sz="4" w:space="0" w:color="auto"/>
              <w:right w:val="single" w:sz="4" w:space="0" w:color="auto"/>
            </w:tcBorders>
          </w:tcPr>
          <w:p w14:paraId="68B5FE42" w14:textId="77777777" w:rsidR="00916335" w:rsidRPr="0016361A" w:rsidRDefault="00916335" w:rsidP="001A1C15">
            <w:pPr>
              <w:pStyle w:val="TAL"/>
              <w:rPr>
                <w:rFonts w:cs="Arial"/>
                <w:szCs w:val="18"/>
              </w:rPr>
            </w:pPr>
          </w:p>
        </w:tc>
      </w:tr>
      <w:tr w:rsidR="00916335" w:rsidRPr="00B54FF5" w14:paraId="2C4F4197" w14:textId="77777777" w:rsidTr="001A1C15">
        <w:trPr>
          <w:jc w:val="center"/>
        </w:trPr>
        <w:tc>
          <w:tcPr>
            <w:tcW w:w="1735" w:type="dxa"/>
            <w:tcBorders>
              <w:top w:val="single" w:sz="4" w:space="0" w:color="auto"/>
              <w:left w:val="single" w:sz="4" w:space="0" w:color="auto"/>
              <w:bottom w:val="single" w:sz="4" w:space="0" w:color="auto"/>
              <w:right w:val="single" w:sz="4" w:space="0" w:color="auto"/>
            </w:tcBorders>
          </w:tcPr>
          <w:p w14:paraId="6BFDA286" w14:textId="77777777" w:rsidR="00916335" w:rsidRDefault="00916335" w:rsidP="001A1C15">
            <w:pPr>
              <w:pStyle w:val="TAL"/>
            </w:pPr>
            <w:r>
              <w:rPr>
                <w:lang w:val="en-US"/>
              </w:rPr>
              <w:t>_3gpp-5gs-node-configuration-status</w:t>
            </w:r>
          </w:p>
        </w:tc>
        <w:tc>
          <w:tcPr>
            <w:tcW w:w="1559" w:type="dxa"/>
            <w:tcBorders>
              <w:top w:val="single" w:sz="4" w:space="0" w:color="auto"/>
              <w:left w:val="single" w:sz="4" w:space="0" w:color="auto"/>
              <w:bottom w:val="single" w:sz="4" w:space="0" w:color="auto"/>
              <w:right w:val="single" w:sz="4" w:space="0" w:color="auto"/>
            </w:tcBorders>
          </w:tcPr>
          <w:p w14:paraId="7C50E177" w14:textId="77777777" w:rsidR="00916335" w:rsidRPr="0016361A" w:rsidRDefault="00916335" w:rsidP="001A1C15">
            <w:pPr>
              <w:pStyle w:val="TAL"/>
            </w:pPr>
            <w:r>
              <w:t>B.2.2.2.3.3</w:t>
            </w:r>
          </w:p>
        </w:tc>
        <w:tc>
          <w:tcPr>
            <w:tcW w:w="3828" w:type="dxa"/>
            <w:tcBorders>
              <w:top w:val="single" w:sz="4" w:space="0" w:color="auto"/>
              <w:left w:val="single" w:sz="4" w:space="0" w:color="auto"/>
              <w:bottom w:val="single" w:sz="4" w:space="0" w:color="auto"/>
              <w:right w:val="single" w:sz="4" w:space="0" w:color="auto"/>
            </w:tcBorders>
          </w:tcPr>
          <w:p w14:paraId="45E69CEC" w14:textId="77777777" w:rsidR="00916335" w:rsidRPr="0016361A" w:rsidRDefault="00916335" w:rsidP="001A1C15">
            <w:pPr>
              <w:pStyle w:val="TAL"/>
              <w:rPr>
                <w:rFonts w:cs="Arial"/>
                <w:szCs w:val="18"/>
              </w:rPr>
            </w:pPr>
            <w:r>
              <w:t>It is an enumeration that represents the 3GPP specific configuration status that may be reported by the 5GS node.</w:t>
            </w:r>
          </w:p>
        </w:tc>
        <w:tc>
          <w:tcPr>
            <w:tcW w:w="2302" w:type="dxa"/>
            <w:tcBorders>
              <w:top w:val="single" w:sz="4" w:space="0" w:color="auto"/>
              <w:left w:val="single" w:sz="4" w:space="0" w:color="auto"/>
              <w:bottom w:val="single" w:sz="4" w:space="0" w:color="auto"/>
              <w:right w:val="single" w:sz="4" w:space="0" w:color="auto"/>
            </w:tcBorders>
          </w:tcPr>
          <w:p w14:paraId="3B1EEBF7" w14:textId="77777777" w:rsidR="00916335" w:rsidRPr="0016361A" w:rsidRDefault="00916335" w:rsidP="001A1C15">
            <w:pPr>
              <w:pStyle w:val="TAL"/>
              <w:rPr>
                <w:rFonts w:cs="Arial"/>
                <w:szCs w:val="18"/>
              </w:rPr>
            </w:pPr>
          </w:p>
        </w:tc>
      </w:tr>
      <w:tr w:rsidR="00916335" w:rsidRPr="00B54FF5" w14:paraId="4331C2E6" w14:textId="77777777" w:rsidTr="001A1C15">
        <w:trPr>
          <w:jc w:val="center"/>
        </w:trPr>
        <w:tc>
          <w:tcPr>
            <w:tcW w:w="1735" w:type="dxa"/>
            <w:tcBorders>
              <w:top w:val="single" w:sz="4" w:space="0" w:color="auto"/>
              <w:left w:val="single" w:sz="4" w:space="0" w:color="auto"/>
              <w:bottom w:val="single" w:sz="4" w:space="0" w:color="auto"/>
              <w:right w:val="single" w:sz="4" w:space="0" w:color="auto"/>
            </w:tcBorders>
          </w:tcPr>
          <w:p w14:paraId="7794160B" w14:textId="77777777" w:rsidR="00916335" w:rsidRDefault="00916335" w:rsidP="001A1C15">
            <w:pPr>
              <w:pStyle w:val="TAL"/>
            </w:pPr>
            <w:r>
              <w:t>_3gpp-5gs-node-identity</w:t>
            </w:r>
          </w:p>
        </w:tc>
        <w:tc>
          <w:tcPr>
            <w:tcW w:w="1559" w:type="dxa"/>
            <w:tcBorders>
              <w:top w:val="single" w:sz="4" w:space="0" w:color="auto"/>
              <w:left w:val="single" w:sz="4" w:space="0" w:color="auto"/>
              <w:bottom w:val="single" w:sz="4" w:space="0" w:color="auto"/>
              <w:right w:val="single" w:sz="4" w:space="0" w:color="auto"/>
            </w:tcBorders>
          </w:tcPr>
          <w:p w14:paraId="071E9C2F" w14:textId="77777777" w:rsidR="00916335" w:rsidRPr="0016361A" w:rsidRDefault="00916335" w:rsidP="001A1C15">
            <w:pPr>
              <w:pStyle w:val="TAL"/>
            </w:pPr>
            <w:r>
              <w:t>B.2.2.2.2.4</w:t>
            </w:r>
          </w:p>
        </w:tc>
        <w:tc>
          <w:tcPr>
            <w:tcW w:w="3828" w:type="dxa"/>
            <w:tcBorders>
              <w:top w:val="single" w:sz="4" w:space="0" w:color="auto"/>
              <w:left w:val="single" w:sz="4" w:space="0" w:color="auto"/>
              <w:bottom w:val="single" w:sz="4" w:space="0" w:color="auto"/>
              <w:right w:val="single" w:sz="4" w:space="0" w:color="auto"/>
            </w:tcBorders>
          </w:tcPr>
          <w:p w14:paraId="3C5A780A" w14:textId="77777777" w:rsidR="00916335" w:rsidRPr="0016361A" w:rsidRDefault="00916335" w:rsidP="001A1C15">
            <w:pPr>
              <w:pStyle w:val="TAL"/>
              <w:rPr>
                <w:rFonts w:cs="Arial"/>
                <w:szCs w:val="18"/>
              </w:rPr>
            </w:pPr>
            <w:r>
              <w:t>It is a container that represents the user-plane node Id handling the traffic of the reported DetNet flows/PDU session.</w:t>
            </w:r>
          </w:p>
        </w:tc>
        <w:tc>
          <w:tcPr>
            <w:tcW w:w="2302" w:type="dxa"/>
            <w:tcBorders>
              <w:top w:val="single" w:sz="4" w:space="0" w:color="auto"/>
              <w:left w:val="single" w:sz="4" w:space="0" w:color="auto"/>
              <w:bottom w:val="single" w:sz="4" w:space="0" w:color="auto"/>
              <w:right w:val="single" w:sz="4" w:space="0" w:color="auto"/>
            </w:tcBorders>
          </w:tcPr>
          <w:p w14:paraId="75BBDD9D" w14:textId="77777777" w:rsidR="00916335" w:rsidRPr="0016361A" w:rsidRDefault="00916335" w:rsidP="001A1C15">
            <w:pPr>
              <w:pStyle w:val="TAL"/>
              <w:rPr>
                <w:rFonts w:cs="Arial"/>
                <w:szCs w:val="18"/>
              </w:rPr>
            </w:pPr>
          </w:p>
        </w:tc>
      </w:tr>
      <w:tr w:rsidR="00916335" w:rsidRPr="00B54FF5" w14:paraId="5D62DB80" w14:textId="77777777" w:rsidTr="001A1C15">
        <w:trPr>
          <w:jc w:val="center"/>
        </w:trPr>
        <w:tc>
          <w:tcPr>
            <w:tcW w:w="1735" w:type="dxa"/>
            <w:tcBorders>
              <w:top w:val="single" w:sz="4" w:space="0" w:color="auto"/>
              <w:left w:val="single" w:sz="4" w:space="0" w:color="auto"/>
              <w:bottom w:val="single" w:sz="4" w:space="0" w:color="auto"/>
              <w:right w:val="single" w:sz="4" w:space="0" w:color="auto"/>
            </w:tcBorders>
          </w:tcPr>
          <w:p w14:paraId="670EDCED" w14:textId="77777777" w:rsidR="00916335" w:rsidRPr="0016361A" w:rsidRDefault="00916335" w:rsidP="001A1C15">
            <w:pPr>
              <w:pStyle w:val="TAL"/>
            </w:pPr>
            <w:r>
              <w:t>_3gpp-5gs-node-requirements</w:t>
            </w:r>
          </w:p>
        </w:tc>
        <w:tc>
          <w:tcPr>
            <w:tcW w:w="1559" w:type="dxa"/>
            <w:tcBorders>
              <w:top w:val="single" w:sz="4" w:space="0" w:color="auto"/>
              <w:left w:val="single" w:sz="4" w:space="0" w:color="auto"/>
              <w:bottom w:val="single" w:sz="4" w:space="0" w:color="auto"/>
              <w:right w:val="single" w:sz="4" w:space="0" w:color="auto"/>
            </w:tcBorders>
          </w:tcPr>
          <w:p w14:paraId="403E551A" w14:textId="77777777" w:rsidR="00916335" w:rsidRPr="0016361A" w:rsidRDefault="00916335" w:rsidP="001A1C15">
            <w:pPr>
              <w:pStyle w:val="TAL"/>
            </w:pPr>
            <w:r>
              <w:t>B.2.2.2.2.2</w:t>
            </w:r>
          </w:p>
        </w:tc>
        <w:tc>
          <w:tcPr>
            <w:tcW w:w="3828" w:type="dxa"/>
            <w:tcBorders>
              <w:top w:val="single" w:sz="4" w:space="0" w:color="auto"/>
              <w:left w:val="single" w:sz="4" w:space="0" w:color="auto"/>
              <w:bottom w:val="single" w:sz="4" w:space="0" w:color="auto"/>
              <w:right w:val="single" w:sz="4" w:space="0" w:color="auto"/>
            </w:tcBorders>
          </w:tcPr>
          <w:p w14:paraId="32539A97" w14:textId="77777777" w:rsidR="00916335" w:rsidRPr="0016361A" w:rsidRDefault="00916335" w:rsidP="001A1C15">
            <w:pPr>
              <w:pStyle w:val="TAL"/>
              <w:rPr>
                <w:rFonts w:cs="Arial"/>
                <w:szCs w:val="18"/>
              </w:rPr>
            </w:pPr>
            <w:r>
              <w:t>It is a container that represents the maximum delay and/or the maximum loss the 5GS needs to satisfy for the traffic of the DetNet flows indicated by the forwarding sublayer.</w:t>
            </w:r>
          </w:p>
        </w:tc>
        <w:tc>
          <w:tcPr>
            <w:tcW w:w="2302" w:type="dxa"/>
            <w:tcBorders>
              <w:top w:val="single" w:sz="4" w:space="0" w:color="auto"/>
              <w:left w:val="single" w:sz="4" w:space="0" w:color="auto"/>
              <w:bottom w:val="single" w:sz="4" w:space="0" w:color="auto"/>
              <w:right w:val="single" w:sz="4" w:space="0" w:color="auto"/>
            </w:tcBorders>
          </w:tcPr>
          <w:p w14:paraId="4C5E6C05" w14:textId="77777777" w:rsidR="00916335" w:rsidRPr="0016361A" w:rsidRDefault="00916335" w:rsidP="001A1C15">
            <w:pPr>
              <w:pStyle w:val="TAL"/>
              <w:rPr>
                <w:rFonts w:cs="Arial"/>
                <w:szCs w:val="18"/>
              </w:rPr>
            </w:pPr>
          </w:p>
        </w:tc>
      </w:tr>
    </w:tbl>
    <w:p w14:paraId="348B959E" w14:textId="77777777" w:rsidR="00916335" w:rsidRDefault="00916335" w:rsidP="00916335"/>
    <w:p w14:paraId="69F79940" w14:textId="77777777" w:rsidR="00916335" w:rsidRDefault="00916335" w:rsidP="00916335">
      <w:r>
        <w:t>T</w:t>
      </w:r>
      <w:r w:rsidRPr="009C4D60">
        <w:t>able</w:t>
      </w:r>
      <w:r>
        <w:t> B.2.2.2.1-2 specifies data types</w:t>
      </w:r>
      <w:r w:rsidRPr="009C4D60">
        <w:t xml:space="preserve"> </w:t>
      </w:r>
      <w:r>
        <w:t>re-used by</w:t>
      </w:r>
      <w:r w:rsidRPr="009C4D60">
        <w:t xml:space="preserve"> the</w:t>
      </w:r>
      <w:r>
        <w:t xml:space="preserve"> _3gpp-5gs-detnet-node Module from other YANG modules, including a reference to their respective specifications and when needed, a short description of their use.</w:t>
      </w:r>
    </w:p>
    <w:p w14:paraId="5ABF17B2" w14:textId="77777777" w:rsidR="00916335" w:rsidRPr="009C4D60" w:rsidRDefault="00916335" w:rsidP="00916335">
      <w:pPr>
        <w:pStyle w:val="TH"/>
      </w:pPr>
      <w:r w:rsidRPr="009C4D60">
        <w:t>Table</w:t>
      </w:r>
      <w:r>
        <w:t> BA.2.2.2.1-2</w:t>
      </w:r>
      <w:r w:rsidRPr="009C4D60">
        <w:t xml:space="preserve">: </w:t>
      </w:r>
      <w:r>
        <w:t>_3gpp-5gs-detnet-node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2"/>
        <w:gridCol w:w="1817"/>
        <w:gridCol w:w="3680"/>
        <w:gridCol w:w="2235"/>
      </w:tblGrid>
      <w:tr w:rsidR="00B73AD7" w:rsidRPr="00B54FF5" w14:paraId="192EE777" w14:textId="77777777" w:rsidTr="001A1C1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FCF3A2" w14:textId="77777777" w:rsidR="00916335" w:rsidRPr="0016361A" w:rsidRDefault="00916335" w:rsidP="001A1C1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1B843D" w14:textId="77777777" w:rsidR="00916335" w:rsidRPr="0016361A" w:rsidRDefault="00916335" w:rsidP="001A1C1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8ACF1B2" w14:textId="77777777" w:rsidR="00916335" w:rsidRPr="0016361A" w:rsidRDefault="00916335" w:rsidP="001A1C1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DC13C31" w14:textId="77777777" w:rsidR="00916335" w:rsidRPr="0016361A" w:rsidRDefault="00916335" w:rsidP="001A1C15">
            <w:pPr>
              <w:pStyle w:val="TAH"/>
            </w:pPr>
            <w:r w:rsidRPr="0016361A">
              <w:t>Applicability</w:t>
            </w:r>
          </w:p>
        </w:tc>
      </w:tr>
      <w:tr w:rsidR="00B73AD7" w:rsidRPr="00B54FF5" w14:paraId="035BD99B" w14:textId="77777777" w:rsidTr="001A1C15">
        <w:trPr>
          <w:jc w:val="center"/>
        </w:trPr>
        <w:tc>
          <w:tcPr>
            <w:tcW w:w="1735" w:type="dxa"/>
            <w:tcBorders>
              <w:top w:val="single" w:sz="4" w:space="0" w:color="auto"/>
              <w:left w:val="single" w:sz="4" w:space="0" w:color="auto"/>
              <w:bottom w:val="single" w:sz="4" w:space="0" w:color="auto"/>
              <w:right w:val="single" w:sz="4" w:space="0" w:color="auto"/>
            </w:tcBorders>
          </w:tcPr>
          <w:p w14:paraId="37727488" w14:textId="77777777" w:rsidR="00916335" w:rsidRPr="0016361A" w:rsidRDefault="00916335" w:rsidP="001A1C15">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3CED5701" w14:textId="09476FE9" w:rsidR="00916335" w:rsidRPr="00B368C3" w:rsidRDefault="00916335" w:rsidP="001A1C15">
            <w:pPr>
              <w:pStyle w:val="TAL"/>
              <w:rPr>
                <w:lang w:val="sv-SE"/>
              </w:rPr>
            </w:pPr>
            <w:r w:rsidRPr="00B368C3">
              <w:rPr>
                <w:lang w:val="sv-SE"/>
              </w:rPr>
              <w:t>IETF </w:t>
            </w:r>
            <w:ins w:id="136" w:author="MZ_Ericsson r1" w:date="2025-01-14T12:55:00Z">
              <w:r w:rsidR="00B368C3">
                <w:rPr>
                  <w:lang w:val="sv-SE"/>
                </w:rPr>
                <w:t>RFC 9633</w:t>
              </w:r>
            </w:ins>
            <w:del w:id="137" w:author="MZ_Ericsson r1" w:date="2025-01-14T12:54:00Z">
              <w:r w:rsidRPr="00B368C3" w:rsidDel="00B368C3">
                <w:rPr>
                  <w:lang w:val="sv-SE"/>
                </w:rPr>
                <w:delText>draft-ietf-detnet-yang</w:delText>
              </w:r>
            </w:del>
            <w:r w:rsidRPr="00B368C3">
              <w:rPr>
                <w:lang w:val="sv-SE"/>
              </w:rPr>
              <w:t> [28]</w:t>
            </w:r>
          </w:p>
        </w:tc>
        <w:tc>
          <w:tcPr>
            <w:tcW w:w="3828" w:type="dxa"/>
            <w:tcBorders>
              <w:top w:val="single" w:sz="4" w:space="0" w:color="auto"/>
              <w:left w:val="single" w:sz="4" w:space="0" w:color="auto"/>
              <w:bottom w:val="single" w:sz="4" w:space="0" w:color="auto"/>
              <w:right w:val="single" w:sz="4" w:space="0" w:color="auto"/>
            </w:tcBorders>
          </w:tcPr>
          <w:p w14:paraId="782F93C8" w14:textId="4058A43F" w:rsidR="00916335" w:rsidRPr="0016361A" w:rsidRDefault="00916335" w:rsidP="001A1C15">
            <w:pPr>
              <w:pStyle w:val="TAL"/>
              <w:rPr>
                <w:rFonts w:cs="Arial"/>
                <w:szCs w:val="18"/>
              </w:rPr>
            </w:pPr>
            <w:r>
              <w:rPr>
                <w:lang w:val="en-US"/>
              </w:rPr>
              <w:t xml:space="preserve">Contains a reference to the forwarding sublayer as specified in </w:t>
            </w:r>
            <w:ins w:id="138" w:author="MZ_Ericsson r1" w:date="2025-01-14T12:55:00Z">
              <w:r w:rsidR="00B73AD7">
                <w:rPr>
                  <w:lang w:val="en-US"/>
                </w:rPr>
                <w:t xml:space="preserve">IETF RFC 9633 </w:t>
              </w:r>
            </w:ins>
            <w:del w:id="139" w:author="MZ_Ericsson r1" w:date="2025-01-14T12:55:00Z">
              <w:r w:rsidDel="00B73AD7">
                <w:rPr>
                  <w:lang w:val="en-US"/>
                </w:rPr>
                <w:delText xml:space="preserve">draft-ietf-detnet-yang-17 </w:delText>
              </w:r>
            </w:del>
            <w:r>
              <w:rPr>
                <w:lang w:val="en-US"/>
              </w:rPr>
              <w:t>YANG module.</w:t>
            </w:r>
          </w:p>
        </w:tc>
        <w:tc>
          <w:tcPr>
            <w:tcW w:w="2302" w:type="dxa"/>
            <w:tcBorders>
              <w:top w:val="single" w:sz="4" w:space="0" w:color="auto"/>
              <w:left w:val="single" w:sz="4" w:space="0" w:color="auto"/>
              <w:bottom w:val="single" w:sz="4" w:space="0" w:color="auto"/>
              <w:right w:val="single" w:sz="4" w:space="0" w:color="auto"/>
            </w:tcBorders>
          </w:tcPr>
          <w:p w14:paraId="5445585D" w14:textId="77777777" w:rsidR="00916335" w:rsidRPr="0016361A" w:rsidRDefault="00916335" w:rsidP="001A1C15">
            <w:pPr>
              <w:pStyle w:val="TAL"/>
              <w:rPr>
                <w:rFonts w:cs="Arial"/>
                <w:szCs w:val="18"/>
              </w:rPr>
            </w:pPr>
          </w:p>
        </w:tc>
      </w:tr>
    </w:tbl>
    <w:p w14:paraId="7F6BB0EF" w14:textId="77777777" w:rsidR="0080742B" w:rsidRDefault="0080742B" w:rsidP="0080742B"/>
    <w:p w14:paraId="086BC70E" w14:textId="77777777" w:rsidR="00B7686A" w:rsidRPr="00B61815" w:rsidRDefault="00B7686A" w:rsidP="00B768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17E060" w14:textId="77777777" w:rsidR="004F0729" w:rsidRDefault="004F0729" w:rsidP="004F0729">
      <w:pPr>
        <w:pStyle w:val="Heading1"/>
      </w:pPr>
      <w:bookmarkStart w:id="140" w:name="_Toc28013453"/>
      <w:bookmarkStart w:id="141" w:name="_Toc34222367"/>
      <w:bookmarkStart w:id="142" w:name="_Toc36040550"/>
      <w:bookmarkStart w:id="143" w:name="_Toc39134479"/>
      <w:bookmarkStart w:id="144" w:name="_Toc43283426"/>
      <w:bookmarkStart w:id="145" w:name="_Toc45134466"/>
      <w:bookmarkStart w:id="146" w:name="_Toc49930066"/>
      <w:bookmarkStart w:id="147" w:name="_Toc50024186"/>
      <w:bookmarkStart w:id="148" w:name="_Toc51763674"/>
      <w:bookmarkStart w:id="149" w:name="_Toc56594539"/>
      <w:bookmarkStart w:id="150" w:name="_Toc67493881"/>
      <w:bookmarkStart w:id="151" w:name="_Toc68169785"/>
      <w:bookmarkStart w:id="152" w:name="_Toc73459395"/>
      <w:bookmarkStart w:id="153" w:name="_Toc73459519"/>
      <w:bookmarkStart w:id="154" w:name="_Toc74743056"/>
      <w:bookmarkStart w:id="155" w:name="_Toc112918341"/>
      <w:bookmarkStart w:id="156" w:name="_Toc120652842"/>
      <w:bookmarkStart w:id="157" w:name="_Toc129205629"/>
      <w:bookmarkStart w:id="158" w:name="_Toc129244448"/>
      <w:bookmarkStart w:id="159" w:name="_Toc130549910"/>
      <w:bookmarkStart w:id="160" w:name="_Toc138762519"/>
      <w:bookmarkStart w:id="161" w:name="_Toc145708713"/>
      <w:bookmarkStart w:id="162" w:name="_Toc153827389"/>
      <w:bookmarkStart w:id="163" w:name="_Toc185517180"/>
      <w:r>
        <w:rPr>
          <w:noProof/>
        </w:rPr>
        <w:t>C.2</w:t>
      </w:r>
      <w:r>
        <w:rPr>
          <w:noProof/>
        </w:rPr>
        <w:tab/>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t>YANG module _3gpp-5gs-detnet-node</w:t>
      </w:r>
      <w:bookmarkEnd w:id="160"/>
      <w:bookmarkEnd w:id="161"/>
      <w:bookmarkEnd w:id="162"/>
      <w:bookmarkEnd w:id="163"/>
    </w:p>
    <w:p w14:paraId="2E0782A4" w14:textId="77777777" w:rsidR="004F0729" w:rsidRDefault="004F0729" w:rsidP="004F0729">
      <w:pPr>
        <w:pStyle w:val="PL"/>
      </w:pPr>
      <w:r>
        <w:t xml:space="preserve">&lt;CODE BEGINS&gt; file </w:t>
      </w:r>
      <w:r>
        <w:rPr>
          <w:lang w:val="en-US"/>
        </w:rPr>
        <w:t>"_3gpp-5gs-detnet-node.yang"</w:t>
      </w:r>
    </w:p>
    <w:p w14:paraId="712B9728" w14:textId="77777777" w:rsidR="004F0729" w:rsidRDefault="004F0729" w:rsidP="004F0729">
      <w:pPr>
        <w:pStyle w:val="PL"/>
      </w:pPr>
      <w:r>
        <w:t>module _3gpp-5gs-detnet-node {</w:t>
      </w:r>
    </w:p>
    <w:p w14:paraId="3052C19C" w14:textId="77777777" w:rsidR="004F0729" w:rsidRPr="004F0729" w:rsidRDefault="004F0729" w:rsidP="004F0729">
      <w:pPr>
        <w:pStyle w:val="PL"/>
        <w:rPr>
          <w:lang w:val="sv-SE"/>
        </w:rPr>
      </w:pPr>
      <w:r>
        <w:t xml:space="preserve">  </w:t>
      </w:r>
      <w:r w:rsidRPr="004F0729">
        <w:rPr>
          <w:lang w:val="sv-SE"/>
        </w:rPr>
        <w:t>yang-version 1.1;</w:t>
      </w:r>
    </w:p>
    <w:p w14:paraId="71DA3CAF" w14:textId="77777777" w:rsidR="004F0729" w:rsidRPr="004F0729" w:rsidRDefault="004F0729" w:rsidP="004F0729">
      <w:pPr>
        <w:pStyle w:val="PL"/>
        <w:rPr>
          <w:lang w:val="sv-SE"/>
        </w:rPr>
      </w:pPr>
      <w:r w:rsidRPr="004F0729">
        <w:rPr>
          <w:lang w:val="sv-SE"/>
        </w:rPr>
        <w:t xml:space="preserve">  namespace "urn:3gpp:node:detnet:_3gpp-5gs-detnet-node";</w:t>
      </w:r>
    </w:p>
    <w:p w14:paraId="5C56FC8F" w14:textId="77777777" w:rsidR="004F0729" w:rsidRDefault="004F0729" w:rsidP="004F0729">
      <w:pPr>
        <w:pStyle w:val="PL"/>
      </w:pPr>
      <w:r w:rsidRPr="004F0729">
        <w:rPr>
          <w:lang w:val="sv-SE"/>
        </w:rPr>
        <w:t xml:space="preserve">  </w:t>
      </w:r>
      <w:r>
        <w:t>prefix _5gs3gppdnet;</w:t>
      </w:r>
    </w:p>
    <w:p w14:paraId="1023E4E0" w14:textId="77777777" w:rsidR="004F0729" w:rsidRDefault="004F0729" w:rsidP="004F0729">
      <w:pPr>
        <w:pStyle w:val="PL"/>
      </w:pPr>
    </w:p>
    <w:p w14:paraId="4C102091" w14:textId="77777777" w:rsidR="004F0729" w:rsidRDefault="004F0729" w:rsidP="004F0729">
      <w:pPr>
        <w:pStyle w:val="PL"/>
      </w:pPr>
      <w:r>
        <w:t xml:space="preserve">  import ietf-detnet {</w:t>
      </w:r>
    </w:p>
    <w:p w14:paraId="21BE478C" w14:textId="77777777" w:rsidR="004F0729" w:rsidRDefault="004F0729" w:rsidP="004F0729">
      <w:pPr>
        <w:pStyle w:val="PL"/>
      </w:pPr>
      <w:r>
        <w:t xml:space="preserve">    prefix dnet;</w:t>
      </w:r>
    </w:p>
    <w:p w14:paraId="1BCB9CC7" w14:textId="77777777" w:rsidR="004F0729" w:rsidRDefault="004F0729" w:rsidP="004F0729">
      <w:pPr>
        <w:pStyle w:val="PL"/>
      </w:pPr>
      <w:r>
        <w:t xml:space="preserve">    reference</w:t>
      </w:r>
    </w:p>
    <w:p w14:paraId="6D4A4CBE" w14:textId="0C7F47AB" w:rsidR="004F0729" w:rsidRDefault="004F0729" w:rsidP="004F0729">
      <w:pPr>
        <w:pStyle w:val="PL"/>
      </w:pPr>
      <w:r>
        <w:t xml:space="preserve">      </w:t>
      </w:r>
      <w:r>
        <w:rPr>
          <w:lang w:val="en-US"/>
        </w:rPr>
        <w:t>"</w:t>
      </w:r>
      <w:ins w:id="164" w:author="MZ_Ericsson r1" w:date="2025-01-14T12:57:00Z">
        <w:r w:rsidR="00E734D8">
          <w:rPr>
            <w:lang w:val="en-US"/>
          </w:rPr>
          <w:t>IETF-RFC-</w:t>
        </w:r>
        <w:r w:rsidR="00D05EA5">
          <w:rPr>
            <w:lang w:val="en-US"/>
          </w:rPr>
          <w:t>9633</w:t>
        </w:r>
      </w:ins>
      <w:del w:id="165" w:author="MZ_Ericsson r1" w:date="2025-01-14T12:57:00Z">
        <w:r w:rsidDel="00E734D8">
          <w:rPr>
            <w:lang w:val="en-US"/>
          </w:rPr>
          <w:delText>draft-ietf-detnet-yang-19</w:delText>
        </w:r>
      </w:del>
      <w:r>
        <w:rPr>
          <w:lang w:val="en-US"/>
        </w:rPr>
        <w:t>";</w:t>
      </w:r>
    </w:p>
    <w:p w14:paraId="566EF5AE" w14:textId="77777777" w:rsidR="004F0729" w:rsidRDefault="004F0729" w:rsidP="004F0729">
      <w:pPr>
        <w:pStyle w:val="PL"/>
      </w:pPr>
      <w:r>
        <w:t xml:space="preserve">  }</w:t>
      </w:r>
    </w:p>
    <w:p w14:paraId="79D3FA56" w14:textId="77777777" w:rsidR="004F0729" w:rsidRDefault="004F0729" w:rsidP="004F0729">
      <w:pPr>
        <w:pStyle w:val="PL"/>
      </w:pPr>
    </w:p>
    <w:p w14:paraId="5437A52F" w14:textId="77777777" w:rsidR="004F0729" w:rsidRDefault="004F0729" w:rsidP="004F0729">
      <w:pPr>
        <w:pStyle w:val="PL"/>
      </w:pPr>
      <w:r>
        <w:t xml:space="preserve">  organization </w:t>
      </w:r>
      <w:r>
        <w:rPr>
          <w:lang w:val="en-US"/>
        </w:rPr>
        <w:t xml:space="preserve">"3GPP </w:t>
      </w:r>
      <w:r>
        <w:t>CT3 Working Group</w:t>
      </w:r>
      <w:r>
        <w:rPr>
          <w:lang w:val="en-US"/>
        </w:rPr>
        <w:t>";</w:t>
      </w:r>
    </w:p>
    <w:p w14:paraId="75C8E44C" w14:textId="77777777" w:rsidR="004F0729" w:rsidRDefault="004F0729" w:rsidP="004F0729">
      <w:pPr>
        <w:pStyle w:val="PL"/>
        <w:rPr>
          <w:lang w:val="en-US"/>
        </w:rPr>
      </w:pPr>
    </w:p>
    <w:p w14:paraId="36EB2ADA" w14:textId="77777777" w:rsidR="004F0729" w:rsidRDefault="004F0729" w:rsidP="004F0729">
      <w:pPr>
        <w:pStyle w:val="PL"/>
        <w:rPr>
          <w:lang w:val="en-US"/>
        </w:rPr>
      </w:pPr>
      <w:r>
        <w:rPr>
          <w:lang w:val="en-US"/>
        </w:rPr>
        <w:t xml:space="preserve">  contact</w:t>
      </w:r>
    </w:p>
    <w:p w14:paraId="76D7AEC1" w14:textId="77777777" w:rsidR="004F0729" w:rsidRDefault="004F0729" w:rsidP="004F0729">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4B581FD8" w14:textId="77777777" w:rsidR="004F0729" w:rsidRDefault="004F0729" w:rsidP="004F0729">
      <w:pPr>
        <w:pStyle w:val="PL"/>
      </w:pPr>
    </w:p>
    <w:p w14:paraId="0ECA7385" w14:textId="77777777" w:rsidR="004F0729" w:rsidRDefault="004F0729" w:rsidP="004F0729">
      <w:pPr>
        <w:pStyle w:val="PL"/>
      </w:pPr>
      <w:r>
        <w:t xml:space="preserve">  description</w:t>
      </w:r>
    </w:p>
    <w:p w14:paraId="07BE64D3" w14:textId="3E2965B4" w:rsidR="004F0729" w:rsidRDefault="004F0729" w:rsidP="004F0729">
      <w:pPr>
        <w:pStyle w:val="PL"/>
        <w:rPr>
          <w:lang w:val="en-US"/>
        </w:rPr>
      </w:pPr>
      <w:r>
        <w:t xml:space="preserve">    </w:t>
      </w:r>
      <w:r>
        <w:rPr>
          <w:lang w:val="en-US"/>
        </w:rPr>
        <w:t>"_</w:t>
      </w:r>
      <w:r>
        <w:t xml:space="preserve">3gpp-5gs-detnet-node module contains an </w:t>
      </w:r>
      <w:r>
        <w:rPr>
          <w:lang w:val="en-US"/>
        </w:rPr>
        <w:t xml:space="preserve">extension of </w:t>
      </w:r>
      <w:del w:id="166" w:author="MZ_Ericsson r1" w:date="2025-01-14T12:58:00Z">
        <w:r w:rsidDel="00D05EA5">
          <w:rPr>
            <w:lang w:val="en-US"/>
          </w:rPr>
          <w:delText>ietf-detnet</w:delText>
        </w:r>
      </w:del>
      <w:ins w:id="167" w:author="MZ_Ericsson r1" w:date="2025-01-14T12:58:00Z">
        <w:r w:rsidR="00D05EA5">
          <w:rPr>
            <w:lang w:val="en-US"/>
          </w:rPr>
          <w:t>IETF RFC 9633</w:t>
        </w:r>
        <w:r w:rsidR="00642893">
          <w:rPr>
            <w:lang w:val="en-US"/>
          </w:rPr>
          <w:t xml:space="preserve"> DetNet</w:t>
        </w:r>
      </w:ins>
      <w:r>
        <w:rPr>
          <w:lang w:val="en-US"/>
        </w:rPr>
        <w:t xml:space="preserve"> YANG module with </w:t>
      </w:r>
    </w:p>
    <w:p w14:paraId="2E2EAC46" w14:textId="77777777" w:rsidR="004F0729" w:rsidRDefault="004F0729" w:rsidP="004F0729">
      <w:pPr>
        <w:pStyle w:val="PL"/>
      </w:pPr>
      <w:r>
        <w:rPr>
          <w:lang w:val="en-US"/>
        </w:rPr>
        <w:t xml:space="preserve">    additional parameters defined for interworking with 3GPP 5GS</w:t>
      </w:r>
      <w:r>
        <w:t>.</w:t>
      </w:r>
    </w:p>
    <w:p w14:paraId="4F93C70E" w14:textId="77777777" w:rsidR="004F0729" w:rsidRPr="0074276E" w:rsidRDefault="004F0729" w:rsidP="004F0729">
      <w:pPr>
        <w:pStyle w:val="PL"/>
        <w:rPr>
          <w:lang w:val="en-US"/>
        </w:rPr>
      </w:pPr>
    </w:p>
    <w:p w14:paraId="734844D1" w14:textId="77777777" w:rsidR="004F0729" w:rsidRDefault="004F0729" w:rsidP="004F0729">
      <w:pPr>
        <w:pStyle w:val="PL"/>
      </w:pPr>
      <w:r>
        <w:t xml:space="preserve">    © 2024, 3GPP Organizational Partners (ARIB, ATIS, CCSA, ETSI, TSDSI, TTA, TTC).</w:t>
      </w:r>
    </w:p>
    <w:p w14:paraId="3684F2DF" w14:textId="77777777" w:rsidR="004F0729" w:rsidRDefault="004F0729" w:rsidP="004F0729">
      <w:pPr>
        <w:pStyle w:val="PL"/>
      </w:pPr>
      <w:r>
        <w:t xml:space="preserve">    All rights reserved.</w:t>
      </w:r>
    </w:p>
    <w:p w14:paraId="2566330C" w14:textId="77777777" w:rsidR="004F0729" w:rsidRDefault="004F0729" w:rsidP="004F0729">
      <w:pPr>
        <w:pStyle w:val="PL"/>
      </w:pPr>
    </w:p>
    <w:p w14:paraId="5CC12BA0" w14:textId="77777777" w:rsidR="004F0729" w:rsidRDefault="004F0729" w:rsidP="004F0729">
      <w:pPr>
        <w:pStyle w:val="PL"/>
      </w:pPr>
      <w:r>
        <w:t xml:space="preserve">    This version of this YANG module is specified in:</w:t>
      </w:r>
    </w:p>
    <w:p w14:paraId="79B371E9" w14:textId="77777777" w:rsidR="004F0729" w:rsidRPr="004F0729" w:rsidRDefault="004F0729" w:rsidP="004F0729">
      <w:pPr>
        <w:pStyle w:val="PL"/>
        <w:rPr>
          <w:lang w:val="sv-SE"/>
        </w:rPr>
      </w:pPr>
      <w:r>
        <w:t xml:space="preserve">    </w:t>
      </w:r>
      <w:r w:rsidRPr="004F0729">
        <w:rPr>
          <w:lang w:val="sv-SE"/>
        </w:rPr>
        <w:t>3GPP TS 29.565 V18.5.0; 5G System;</w:t>
      </w:r>
    </w:p>
    <w:p w14:paraId="74260136" w14:textId="77777777" w:rsidR="004F0729" w:rsidRDefault="004F0729" w:rsidP="004F0729">
      <w:pPr>
        <w:pStyle w:val="PL"/>
        <w:rPr>
          <w:lang w:val="en-US"/>
        </w:rPr>
      </w:pPr>
      <w:r w:rsidRPr="004F0729">
        <w:rPr>
          <w:lang w:val="sv-SE"/>
        </w:rPr>
        <w:t xml:space="preserve">      </w:t>
      </w:r>
      <w:r>
        <w:rPr>
          <w:lang w:val="en-US"/>
        </w:rPr>
        <w:t>Time Sensitive Communication and Time Synchronization Function Services.</w:t>
      </w:r>
    </w:p>
    <w:p w14:paraId="71096156" w14:textId="77777777" w:rsidR="004F0729" w:rsidRPr="004F0729" w:rsidRDefault="004F0729" w:rsidP="004F0729">
      <w:pPr>
        <w:pStyle w:val="PL"/>
        <w:rPr>
          <w:lang w:val="sv-SE"/>
        </w:rPr>
      </w:pPr>
      <w:r>
        <w:rPr>
          <w:lang w:val="en-US"/>
        </w:rPr>
        <w:t xml:space="preserve">    </w:t>
      </w:r>
      <w:r w:rsidRPr="004F0729">
        <w:rPr>
          <w:lang w:val="sv-SE"/>
        </w:rPr>
        <w:t>url: https://www.3gpp.org/ftp/Specs/archive/29_series/29.565/";</w:t>
      </w:r>
    </w:p>
    <w:p w14:paraId="0FE80FAA" w14:textId="77777777" w:rsidR="004F0729" w:rsidRPr="004F0729" w:rsidRDefault="004F0729" w:rsidP="004F0729">
      <w:pPr>
        <w:pStyle w:val="PL"/>
        <w:rPr>
          <w:lang w:val="sv-SE"/>
        </w:rPr>
      </w:pPr>
    </w:p>
    <w:p w14:paraId="54ADA421" w14:textId="77777777" w:rsidR="004F0729" w:rsidRDefault="004F0729" w:rsidP="004F0729">
      <w:pPr>
        <w:pStyle w:val="PL"/>
      </w:pPr>
      <w:r>
        <w:t>reference</w:t>
      </w:r>
    </w:p>
    <w:p w14:paraId="247E68BF" w14:textId="77777777" w:rsidR="004F0729" w:rsidRDefault="004F0729" w:rsidP="004F0729">
      <w:pPr>
        <w:pStyle w:val="PL"/>
      </w:pPr>
      <w:r>
        <w:lastRenderedPageBreak/>
        <w:t xml:space="preserve">  </w:t>
      </w:r>
      <w:r>
        <w:rPr>
          <w:lang w:val="en-US"/>
        </w:rPr>
        <w:t>"Additional information to</w:t>
      </w:r>
      <w:r>
        <w:t xml:space="preserve"> this YANG module is specified in:</w:t>
      </w:r>
    </w:p>
    <w:p w14:paraId="20852A4D" w14:textId="77777777" w:rsidR="004F0729" w:rsidRDefault="004F0729" w:rsidP="004F0729">
      <w:pPr>
        <w:pStyle w:val="PL"/>
      </w:pPr>
    </w:p>
    <w:p w14:paraId="2FB48751" w14:textId="77777777" w:rsidR="004F0729" w:rsidRDefault="004F0729" w:rsidP="004F0729">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3BB802DF" w14:textId="77777777" w:rsidR="004F0729" w:rsidRPr="004F0729" w:rsidRDefault="004F0729" w:rsidP="004F0729">
      <w:pPr>
        <w:pStyle w:val="PL"/>
        <w:rPr>
          <w:lang w:val="sv-SE"/>
        </w:rPr>
      </w:pPr>
      <w:r>
        <w:rPr>
          <w:lang w:val="en-US"/>
        </w:rPr>
        <w:t xml:space="preserve">    </w:t>
      </w:r>
      <w:r w:rsidRPr="004F0729">
        <w:rPr>
          <w:lang w:val="sv-SE"/>
        </w:rPr>
        <w:t>url: https://www.3gpp.org/ftp/Specs/archive/23_series/23.501/</w:t>
      </w:r>
    </w:p>
    <w:p w14:paraId="1D52F3B0" w14:textId="77777777" w:rsidR="004F0729" w:rsidRPr="004F0729" w:rsidRDefault="004F0729" w:rsidP="004F0729">
      <w:pPr>
        <w:pStyle w:val="PL"/>
        <w:rPr>
          <w:lang w:val="sv-SE"/>
        </w:rPr>
      </w:pPr>
    </w:p>
    <w:p w14:paraId="125B7624" w14:textId="77777777" w:rsidR="004F0729" w:rsidRDefault="004F0729" w:rsidP="004F0729">
      <w:pPr>
        <w:pStyle w:val="PL"/>
        <w:rPr>
          <w:lang w:val="en-US"/>
        </w:rPr>
      </w:pPr>
      <w:r w:rsidRPr="004F0729">
        <w:rPr>
          <w:lang w:val="sv-SE"/>
        </w:rPr>
        <w:t xml:space="preserve">    </w:t>
      </w:r>
      <w:r>
        <w:rPr>
          <w:lang w:val="en-US"/>
        </w:rPr>
        <w:t xml:space="preserve">3GPP TS 23.503, </w:t>
      </w:r>
      <w:r w:rsidRPr="003D4ABF">
        <w:t>Policy and charging control framework</w:t>
      </w:r>
      <w:r w:rsidRPr="00E2525A">
        <w:rPr>
          <w:lang w:val="en-US"/>
        </w:rPr>
        <w:t xml:space="preserve"> (5GS)</w:t>
      </w:r>
    </w:p>
    <w:p w14:paraId="59CFF654" w14:textId="77777777" w:rsidR="004F0729" w:rsidRPr="004F0729" w:rsidRDefault="004F0729" w:rsidP="004F0729">
      <w:pPr>
        <w:pStyle w:val="PL"/>
        <w:rPr>
          <w:lang w:val="sv-SE"/>
        </w:rPr>
      </w:pPr>
      <w:r>
        <w:rPr>
          <w:lang w:val="en-US"/>
        </w:rPr>
        <w:t xml:space="preserve">    </w:t>
      </w:r>
      <w:r w:rsidRPr="004F0729">
        <w:rPr>
          <w:lang w:val="sv-SE"/>
        </w:rPr>
        <w:t xml:space="preserve">url: </w:t>
      </w:r>
      <w:hyperlink r:id="rId13" w:history="1">
        <w:r w:rsidRPr="004F0729">
          <w:rPr>
            <w:rStyle w:val="Hyperlink"/>
            <w:lang w:val="sv-SE"/>
          </w:rPr>
          <w:t>https://www.3gpp.org/ftp/Specs/archive/23_series/23.503/</w:t>
        </w:r>
      </w:hyperlink>
    </w:p>
    <w:p w14:paraId="1A29D7A6" w14:textId="77777777" w:rsidR="004F0729" w:rsidRPr="004F0729" w:rsidRDefault="004F0729" w:rsidP="004F0729">
      <w:pPr>
        <w:pStyle w:val="PL"/>
        <w:rPr>
          <w:lang w:val="sv-SE"/>
        </w:rPr>
      </w:pPr>
    </w:p>
    <w:p w14:paraId="5242BAB1" w14:textId="77777777" w:rsidR="004F0729" w:rsidRDefault="004F0729" w:rsidP="004F0729">
      <w:pPr>
        <w:pStyle w:val="PL"/>
      </w:pPr>
      <w:r w:rsidRPr="004F0729">
        <w:rPr>
          <w:lang w:val="sv-SE"/>
        </w:rPr>
        <w:t xml:space="preserve">    </w:t>
      </w:r>
      <w:r>
        <w:t>3GPP TS 29.513, Policy and Charging Control signalling flows and QoS parameter mapping</w:t>
      </w:r>
    </w:p>
    <w:p w14:paraId="65010BC3" w14:textId="77777777" w:rsidR="004F0729" w:rsidRDefault="004F0729" w:rsidP="004F0729">
      <w:pPr>
        <w:pStyle w:val="PL"/>
        <w:rPr>
          <w:lang w:val="sv-SE"/>
        </w:rPr>
      </w:pPr>
      <w:r w:rsidRPr="00F64BC3">
        <w:rPr>
          <w:lang w:val="en-US"/>
        </w:rPr>
        <w:t xml:space="preserve">    </w:t>
      </w:r>
      <w:r w:rsidRPr="004F0729">
        <w:rPr>
          <w:lang w:val="sv-SE"/>
        </w:rPr>
        <w:t xml:space="preserve">url: </w:t>
      </w:r>
      <w:hyperlink r:id="rId14" w:history="1">
        <w:r w:rsidRPr="004F0729">
          <w:rPr>
            <w:rStyle w:val="Hyperlink"/>
            <w:lang w:val="sv-SE"/>
          </w:rPr>
          <w:t>https://www.3gpp.org/ftp/Specs/archive/29_series/29.513/</w:t>
        </w:r>
      </w:hyperlink>
      <w:r w:rsidRPr="004F0729">
        <w:rPr>
          <w:lang w:val="sv-SE"/>
        </w:rPr>
        <w:t>";</w:t>
      </w:r>
    </w:p>
    <w:p w14:paraId="08402C33" w14:textId="77777777" w:rsidR="00A06C60" w:rsidRPr="004F0729" w:rsidRDefault="00A06C60" w:rsidP="004F0729">
      <w:pPr>
        <w:pStyle w:val="PL"/>
        <w:rPr>
          <w:lang w:val="sv-SE"/>
        </w:rPr>
      </w:pPr>
    </w:p>
    <w:p w14:paraId="2C27A801" w14:textId="77777777" w:rsidR="00173827" w:rsidRPr="00173827" w:rsidRDefault="00173827" w:rsidP="00173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MZ_Ericsson r1" w:date="2025-01-14T13:00:00Z"/>
          <w:rFonts w:ascii="Courier New" w:eastAsia="MS Mincho" w:hAnsi="Courier New"/>
          <w:noProof/>
          <w:sz w:val="16"/>
        </w:rPr>
      </w:pPr>
      <w:ins w:id="169" w:author="MZ_Ericsson r1" w:date="2025-01-14T13:00:00Z">
        <w:r w:rsidRPr="00173827">
          <w:rPr>
            <w:rFonts w:ascii="Courier New" w:eastAsia="MS Mincho" w:hAnsi="Courier New"/>
            <w:noProof/>
            <w:sz w:val="16"/>
            <w:lang w:val="sv-SE"/>
          </w:rPr>
          <w:t xml:space="preserve">  </w:t>
        </w:r>
        <w:r w:rsidRPr="00173827">
          <w:rPr>
            <w:rFonts w:ascii="Courier New" w:eastAsia="MS Mincho" w:hAnsi="Courier New"/>
            <w:noProof/>
            <w:sz w:val="16"/>
          </w:rPr>
          <w:t>revision 2024-12-10 {</w:t>
        </w:r>
      </w:ins>
    </w:p>
    <w:p w14:paraId="08650BE1" w14:textId="77777777" w:rsidR="00173827" w:rsidRPr="00173827" w:rsidRDefault="00173827" w:rsidP="00173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MZ_Ericsson r1" w:date="2025-01-14T13:00:00Z"/>
          <w:rFonts w:ascii="Courier New" w:eastAsia="MS Mincho" w:hAnsi="Courier New"/>
          <w:noProof/>
          <w:sz w:val="16"/>
        </w:rPr>
      </w:pPr>
      <w:ins w:id="171" w:author="MZ_Ericsson r1" w:date="2025-01-14T13:00:00Z">
        <w:r w:rsidRPr="00173827">
          <w:rPr>
            <w:rFonts w:ascii="Courier New" w:eastAsia="MS Mincho" w:hAnsi="Courier New"/>
            <w:noProof/>
            <w:sz w:val="16"/>
          </w:rPr>
          <w:t xml:space="preserve">    description </w:t>
        </w:r>
        <w:r w:rsidRPr="00173827">
          <w:rPr>
            <w:rFonts w:ascii="Courier New" w:eastAsia="MS Mincho" w:hAnsi="Courier New"/>
            <w:noProof/>
            <w:sz w:val="16"/>
            <w:lang w:val="en-US"/>
          </w:rPr>
          <w:t>"version: v1.0.0";</w:t>
        </w:r>
      </w:ins>
    </w:p>
    <w:p w14:paraId="742D3485" w14:textId="2B8373FA" w:rsidR="004F0729" w:rsidRPr="006F270D" w:rsidRDefault="00173827" w:rsidP="006F2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MZ_Ericsson r1" w:date="2025-01-14T12:59:00Z"/>
          <w:rFonts w:ascii="Courier New" w:eastAsia="MS Mincho" w:hAnsi="Courier New"/>
          <w:noProof/>
          <w:sz w:val="16"/>
        </w:rPr>
      </w:pPr>
      <w:ins w:id="173" w:author="MZ_Ericsson r1" w:date="2025-01-14T13:00:00Z">
        <w:r w:rsidRPr="00173827">
          <w:rPr>
            <w:rFonts w:ascii="Courier New" w:eastAsia="MS Mincho" w:hAnsi="Courier New"/>
            <w:noProof/>
            <w:sz w:val="16"/>
          </w:rPr>
          <w:t xml:space="preserve">  }</w:t>
        </w:r>
      </w:ins>
    </w:p>
    <w:p w14:paraId="0544B5C0" w14:textId="328AE31A" w:rsidR="004F0729" w:rsidDel="00173827" w:rsidRDefault="004F0729" w:rsidP="004F0729">
      <w:pPr>
        <w:pStyle w:val="PL"/>
        <w:rPr>
          <w:del w:id="174" w:author="MZ_Ericsson r1" w:date="2025-01-14T12:59:00Z"/>
        </w:rPr>
      </w:pPr>
      <w:del w:id="175" w:author="MZ_Ericsson r1" w:date="2025-01-14T12:59:00Z">
        <w:r w:rsidRPr="00F64BC3" w:rsidDel="00173827">
          <w:rPr>
            <w:lang w:val="en-US"/>
          </w:rPr>
          <w:delText xml:space="preserve">  </w:delText>
        </w:r>
        <w:r w:rsidDel="00173827">
          <w:delText>revision 2024-03-19 {</w:delText>
        </w:r>
      </w:del>
    </w:p>
    <w:p w14:paraId="37FD3BBA" w14:textId="44FB1E12" w:rsidR="004F0729" w:rsidDel="00173827" w:rsidRDefault="004F0729" w:rsidP="004F0729">
      <w:pPr>
        <w:pStyle w:val="PL"/>
        <w:rPr>
          <w:del w:id="176" w:author="MZ_Ericsson r1" w:date="2025-01-14T12:59:00Z"/>
        </w:rPr>
      </w:pPr>
      <w:del w:id="177" w:author="MZ_Ericsson r1" w:date="2025-01-14T12:59:00Z">
        <w:r w:rsidDel="00173827">
          <w:delText xml:space="preserve">    description </w:delText>
        </w:r>
        <w:r w:rsidDel="00173827">
          <w:rPr>
            <w:lang w:val="en-US"/>
          </w:rPr>
          <w:delText>"version: v1.0.0-alpha.3";</w:delText>
        </w:r>
      </w:del>
    </w:p>
    <w:p w14:paraId="08E91229" w14:textId="2C786054" w:rsidR="004F0729" w:rsidDel="00173827" w:rsidRDefault="004F0729" w:rsidP="004F0729">
      <w:pPr>
        <w:pStyle w:val="PL"/>
        <w:rPr>
          <w:del w:id="178" w:author="MZ_Ericsson r1" w:date="2025-01-14T12:59:00Z"/>
        </w:rPr>
      </w:pPr>
      <w:del w:id="179" w:author="MZ_Ericsson r1" w:date="2025-01-14T12:59:00Z">
        <w:r w:rsidDel="00173827">
          <w:delText xml:space="preserve">  }</w:delText>
        </w:r>
      </w:del>
    </w:p>
    <w:p w14:paraId="706A5C39" w14:textId="2114475E" w:rsidR="004F0729" w:rsidDel="00173827" w:rsidRDefault="004F0729" w:rsidP="004F0729">
      <w:pPr>
        <w:pStyle w:val="PL"/>
        <w:rPr>
          <w:del w:id="180" w:author="MZ_Ericsson r1" w:date="2025-01-14T12:59:00Z"/>
        </w:rPr>
      </w:pPr>
    </w:p>
    <w:p w14:paraId="3B60F2CA" w14:textId="57FE3071" w:rsidR="004F0729" w:rsidDel="00173827" w:rsidRDefault="004F0729" w:rsidP="004F0729">
      <w:pPr>
        <w:pStyle w:val="PL"/>
        <w:rPr>
          <w:del w:id="181" w:author="MZ_Ericsson r1" w:date="2025-01-14T12:59:00Z"/>
        </w:rPr>
      </w:pPr>
      <w:del w:id="182" w:author="MZ_Ericsson r1" w:date="2025-01-14T12:59:00Z">
        <w:r w:rsidDel="00173827">
          <w:delText xml:space="preserve">  revision 2023-12-12 {</w:delText>
        </w:r>
      </w:del>
    </w:p>
    <w:p w14:paraId="114F016F" w14:textId="3117D07B" w:rsidR="004F0729" w:rsidDel="00173827" w:rsidRDefault="004F0729" w:rsidP="004F0729">
      <w:pPr>
        <w:pStyle w:val="PL"/>
        <w:rPr>
          <w:del w:id="183" w:author="MZ_Ericsson r1" w:date="2025-01-14T12:59:00Z"/>
        </w:rPr>
      </w:pPr>
      <w:del w:id="184" w:author="MZ_Ericsson r1" w:date="2025-01-14T12:59:00Z">
        <w:r w:rsidDel="00173827">
          <w:delText xml:space="preserve">    description </w:delText>
        </w:r>
        <w:r w:rsidDel="00173827">
          <w:rPr>
            <w:lang w:val="en-US"/>
          </w:rPr>
          <w:delText>"version: v1.0.0-alpha.2";</w:delText>
        </w:r>
      </w:del>
    </w:p>
    <w:p w14:paraId="1EF6AED5" w14:textId="66938AD6" w:rsidR="004F0729" w:rsidDel="00173827" w:rsidRDefault="004F0729" w:rsidP="004F0729">
      <w:pPr>
        <w:pStyle w:val="PL"/>
        <w:rPr>
          <w:del w:id="185" w:author="MZ_Ericsson r1" w:date="2025-01-14T12:59:00Z"/>
        </w:rPr>
      </w:pPr>
      <w:del w:id="186" w:author="MZ_Ericsson r1" w:date="2025-01-14T12:59:00Z">
        <w:r w:rsidDel="00173827">
          <w:delText xml:space="preserve">  }</w:delText>
        </w:r>
      </w:del>
    </w:p>
    <w:p w14:paraId="789DDAFF" w14:textId="454231D9" w:rsidR="004F0729" w:rsidDel="00173827" w:rsidRDefault="004F0729" w:rsidP="004F0729">
      <w:pPr>
        <w:pStyle w:val="PL"/>
        <w:rPr>
          <w:del w:id="187" w:author="MZ_Ericsson r1" w:date="2025-01-14T12:59:00Z"/>
        </w:rPr>
      </w:pPr>
    </w:p>
    <w:p w14:paraId="5AE75CA0" w14:textId="03036AF2" w:rsidR="004F0729" w:rsidDel="00173827" w:rsidRDefault="004F0729" w:rsidP="004F0729">
      <w:pPr>
        <w:pStyle w:val="PL"/>
        <w:rPr>
          <w:del w:id="188" w:author="MZ_Ericsson r1" w:date="2025-01-14T12:59:00Z"/>
        </w:rPr>
      </w:pPr>
      <w:del w:id="189" w:author="MZ_Ericsson r1" w:date="2025-01-14T12:59:00Z">
        <w:r w:rsidDel="00173827">
          <w:delText xml:space="preserve">  revision 2023-06-13 {</w:delText>
        </w:r>
      </w:del>
    </w:p>
    <w:p w14:paraId="78D946DB" w14:textId="6F1889AA" w:rsidR="004F0729" w:rsidDel="00173827" w:rsidRDefault="004F0729" w:rsidP="004F0729">
      <w:pPr>
        <w:pStyle w:val="PL"/>
        <w:rPr>
          <w:del w:id="190" w:author="MZ_Ericsson r1" w:date="2025-01-14T12:59:00Z"/>
        </w:rPr>
      </w:pPr>
      <w:del w:id="191" w:author="MZ_Ericsson r1" w:date="2025-01-14T12:59:00Z">
        <w:r w:rsidDel="00173827">
          <w:delText xml:space="preserve">    description </w:delText>
        </w:r>
        <w:r w:rsidDel="00173827">
          <w:rPr>
            <w:lang w:val="en-US"/>
          </w:rPr>
          <w:delText>"version: v1.0.0-alpha.1";</w:delText>
        </w:r>
      </w:del>
    </w:p>
    <w:p w14:paraId="42802C81" w14:textId="3A2030D8" w:rsidR="004F0729" w:rsidDel="00173827" w:rsidRDefault="004F0729" w:rsidP="004F0729">
      <w:pPr>
        <w:pStyle w:val="PL"/>
        <w:rPr>
          <w:del w:id="192" w:author="MZ_Ericsson r1" w:date="2025-01-14T12:59:00Z"/>
        </w:rPr>
      </w:pPr>
      <w:del w:id="193" w:author="MZ_Ericsson r1" w:date="2025-01-14T12:59:00Z">
        <w:r w:rsidDel="00173827">
          <w:delText xml:space="preserve">  }</w:delText>
        </w:r>
      </w:del>
    </w:p>
    <w:p w14:paraId="4A382EE6" w14:textId="77777777" w:rsidR="004F0729" w:rsidRDefault="004F0729" w:rsidP="004F0729">
      <w:pPr>
        <w:pStyle w:val="PL"/>
      </w:pPr>
    </w:p>
    <w:p w14:paraId="686C05D1" w14:textId="77777777" w:rsidR="004F0729" w:rsidRDefault="004F0729" w:rsidP="004F0729">
      <w:pPr>
        <w:pStyle w:val="PL"/>
      </w:pPr>
      <w:r>
        <w:t xml:space="preserve">  typedef _</w:t>
      </w:r>
      <w:r>
        <w:rPr>
          <w:lang w:val="en-US"/>
        </w:rPr>
        <w:t>3gpp-5gs-node-configuration-status {</w:t>
      </w:r>
    </w:p>
    <w:p w14:paraId="13282215" w14:textId="77777777" w:rsidR="004F0729" w:rsidRDefault="004F0729" w:rsidP="004F0729">
      <w:pPr>
        <w:pStyle w:val="PL"/>
        <w:rPr>
          <w:lang w:val="en-US"/>
        </w:rPr>
      </w:pPr>
      <w:r>
        <w:rPr>
          <w:lang w:val="en-US"/>
        </w:rPr>
        <w:t xml:space="preserve">    type enumeration {</w:t>
      </w:r>
    </w:p>
    <w:p w14:paraId="05B03C79" w14:textId="77777777" w:rsidR="004F0729" w:rsidRDefault="004F0729" w:rsidP="004F0729">
      <w:pPr>
        <w:pStyle w:val="PL"/>
        <w:rPr>
          <w:lang w:val="en-US"/>
        </w:rPr>
      </w:pPr>
      <w:r>
        <w:rPr>
          <w:lang w:val="en-US"/>
        </w:rPr>
        <w:t xml:space="preserve">      enum _3gpp-5gs-node-resource-allocation-success {</w:t>
      </w:r>
    </w:p>
    <w:p w14:paraId="550CB450" w14:textId="77777777" w:rsidR="004F0729" w:rsidRDefault="004F0729" w:rsidP="004F0729">
      <w:pPr>
        <w:pStyle w:val="PL"/>
        <w:rPr>
          <w:lang w:val="en-US"/>
        </w:rPr>
      </w:pPr>
      <w:r>
        <w:rPr>
          <w:lang w:val="en-US"/>
        </w:rPr>
        <w:t xml:space="preserve">        description</w:t>
      </w:r>
    </w:p>
    <w:p w14:paraId="636E5067" w14:textId="77777777" w:rsidR="004F0729" w:rsidRDefault="004F0729" w:rsidP="004F0729">
      <w:pPr>
        <w:pStyle w:val="PL"/>
        <w:rPr>
          <w:lang w:val="en-US"/>
        </w:rPr>
      </w:pPr>
      <w:r>
        <w:rPr>
          <w:lang w:val="en-US"/>
        </w:rPr>
        <w:t xml:space="preserve">          "Successful configuration request.</w:t>
      </w:r>
    </w:p>
    <w:p w14:paraId="1A0F7C7A" w14:textId="77777777" w:rsidR="004F0729" w:rsidRDefault="004F0729" w:rsidP="004F0729">
      <w:pPr>
        <w:pStyle w:val="PL"/>
        <w:rPr>
          <w:lang w:val="en-US"/>
        </w:rPr>
      </w:pPr>
      <w:r>
        <w:rPr>
          <w:lang w:val="en-US"/>
        </w:rPr>
        <w:t xml:space="preserve">           Successful resource allocation within 5GS for the requested configuration";</w:t>
      </w:r>
    </w:p>
    <w:p w14:paraId="5F270DDD" w14:textId="77777777" w:rsidR="004F0729" w:rsidRDefault="004F0729" w:rsidP="004F0729">
      <w:pPr>
        <w:pStyle w:val="PL"/>
        <w:rPr>
          <w:lang w:val="en-US"/>
        </w:rPr>
      </w:pPr>
      <w:r>
        <w:rPr>
          <w:lang w:val="en-US"/>
        </w:rPr>
        <w:t xml:space="preserve">      }</w:t>
      </w:r>
    </w:p>
    <w:p w14:paraId="784BC44D" w14:textId="77777777" w:rsidR="004F0729" w:rsidRDefault="004F0729" w:rsidP="004F0729">
      <w:pPr>
        <w:pStyle w:val="PL"/>
        <w:rPr>
          <w:lang w:val="en-US"/>
        </w:rPr>
      </w:pPr>
      <w:r>
        <w:rPr>
          <w:lang w:val="en-US"/>
        </w:rPr>
        <w:t xml:space="preserve">      enum _3gpp-5gs-node-resource-allocation-failure {</w:t>
      </w:r>
    </w:p>
    <w:p w14:paraId="0DB6C931" w14:textId="77777777" w:rsidR="004F0729" w:rsidRDefault="004F0729" w:rsidP="004F0729">
      <w:pPr>
        <w:pStyle w:val="PL"/>
        <w:rPr>
          <w:lang w:val="en-US"/>
        </w:rPr>
      </w:pPr>
      <w:r>
        <w:rPr>
          <w:lang w:val="en-US"/>
        </w:rPr>
        <w:t xml:space="preserve">        description</w:t>
      </w:r>
    </w:p>
    <w:p w14:paraId="38512329" w14:textId="77777777" w:rsidR="004F0729" w:rsidRDefault="004F0729" w:rsidP="004F0729">
      <w:pPr>
        <w:pStyle w:val="PL"/>
        <w:rPr>
          <w:lang w:val="en-US"/>
        </w:rPr>
      </w:pPr>
      <w:r>
        <w:rPr>
          <w:lang w:val="en-US"/>
        </w:rPr>
        <w:t xml:space="preserve">          "Unsuccessful configuration request.</w:t>
      </w:r>
    </w:p>
    <w:p w14:paraId="1BBEA4E1" w14:textId="77777777" w:rsidR="004F0729" w:rsidRDefault="004F0729" w:rsidP="004F0729">
      <w:pPr>
        <w:pStyle w:val="PL"/>
        <w:rPr>
          <w:lang w:val="en-US"/>
        </w:rPr>
      </w:pPr>
      <w:r>
        <w:rPr>
          <w:lang w:val="en-US"/>
        </w:rPr>
        <w:t xml:space="preserve">           Failed resource allocation within 5GS for the requested configuration";</w:t>
      </w:r>
    </w:p>
    <w:p w14:paraId="7BC7FC10" w14:textId="77777777" w:rsidR="004F0729" w:rsidRDefault="004F0729" w:rsidP="004F0729">
      <w:pPr>
        <w:pStyle w:val="PL"/>
        <w:rPr>
          <w:lang w:val="en-US"/>
        </w:rPr>
      </w:pPr>
      <w:r>
        <w:rPr>
          <w:lang w:val="en-US"/>
        </w:rPr>
        <w:t xml:space="preserve">      }</w:t>
      </w:r>
    </w:p>
    <w:p w14:paraId="421DF816" w14:textId="77777777" w:rsidR="004F0729" w:rsidRDefault="004F0729" w:rsidP="004F0729">
      <w:pPr>
        <w:pStyle w:val="PL"/>
        <w:rPr>
          <w:lang w:val="en-US"/>
        </w:rPr>
      </w:pPr>
      <w:r>
        <w:rPr>
          <w:lang w:val="en-US"/>
        </w:rPr>
        <w:t xml:space="preserve">      enum _3gpp-5gs-node-port-release {</w:t>
      </w:r>
    </w:p>
    <w:p w14:paraId="12C32AA7" w14:textId="77777777" w:rsidR="004F0729" w:rsidRDefault="004F0729" w:rsidP="004F0729">
      <w:pPr>
        <w:pStyle w:val="PL"/>
        <w:rPr>
          <w:lang w:val="en-US"/>
        </w:rPr>
      </w:pPr>
      <w:r>
        <w:rPr>
          <w:lang w:val="en-US"/>
        </w:rPr>
        <w:t xml:space="preserve">        description</w:t>
      </w:r>
    </w:p>
    <w:p w14:paraId="64480728" w14:textId="77777777" w:rsidR="004F0729" w:rsidRDefault="004F0729" w:rsidP="004F0729">
      <w:pPr>
        <w:pStyle w:val="PL"/>
        <w:rPr>
          <w:lang w:val="en-US"/>
        </w:rPr>
      </w:pPr>
      <w:r>
        <w:rPr>
          <w:lang w:val="en-US"/>
        </w:rPr>
        <w:t xml:space="preserve">          "Port release due to the termination of PDU session with the requested </w:t>
      </w:r>
    </w:p>
    <w:p w14:paraId="3A47761A" w14:textId="77777777" w:rsidR="004F0729" w:rsidRDefault="004F0729" w:rsidP="004F0729">
      <w:pPr>
        <w:pStyle w:val="PL"/>
        <w:rPr>
          <w:lang w:val="en-US"/>
        </w:rPr>
      </w:pPr>
      <w:r>
        <w:rPr>
          <w:lang w:val="en-US"/>
        </w:rPr>
        <w:t xml:space="preserve">           5GS configuration";</w:t>
      </w:r>
    </w:p>
    <w:p w14:paraId="628AA4DA" w14:textId="77777777" w:rsidR="004F0729" w:rsidRDefault="004F0729" w:rsidP="004F0729">
      <w:pPr>
        <w:pStyle w:val="PL"/>
        <w:rPr>
          <w:lang w:val="en-US"/>
        </w:rPr>
      </w:pPr>
      <w:r>
        <w:rPr>
          <w:lang w:val="en-US"/>
        </w:rPr>
        <w:t xml:space="preserve">      }</w:t>
      </w:r>
    </w:p>
    <w:p w14:paraId="7BE31E20" w14:textId="77777777" w:rsidR="004F0729" w:rsidRDefault="004F0729" w:rsidP="004F0729">
      <w:pPr>
        <w:pStyle w:val="PL"/>
        <w:rPr>
          <w:lang w:val="en-US"/>
        </w:rPr>
      </w:pPr>
      <w:r>
        <w:rPr>
          <w:lang w:val="en-US"/>
        </w:rPr>
        <w:t xml:space="preserve">    description</w:t>
      </w:r>
    </w:p>
    <w:p w14:paraId="5307B725" w14:textId="77777777" w:rsidR="004F0729" w:rsidRDefault="004F0729" w:rsidP="004F0729">
      <w:pPr>
        <w:pStyle w:val="PL"/>
        <w:rPr>
          <w:lang w:val="en-US"/>
        </w:rPr>
      </w:pPr>
      <w:r>
        <w:rPr>
          <w:lang w:val="en-US"/>
        </w:rPr>
        <w:t xml:space="preserve">      "_3gpp-5gs-node-configuration-status type identifies the 3GPP specific configuration</w:t>
      </w:r>
    </w:p>
    <w:p w14:paraId="6A09FAA7" w14:textId="77777777" w:rsidR="004F0729" w:rsidRDefault="004F0729" w:rsidP="004F0729">
      <w:pPr>
        <w:pStyle w:val="PL"/>
        <w:rPr>
          <w:lang w:val="en-US"/>
        </w:rPr>
      </w:pPr>
      <w:r>
        <w:rPr>
          <w:lang w:val="en-US"/>
        </w:rPr>
        <w:t xml:space="preserve">       status that may be reported by the 3GPP 5GS node.";</w:t>
      </w:r>
    </w:p>
    <w:p w14:paraId="1BE1CE4F" w14:textId="77777777" w:rsidR="004F0729" w:rsidRDefault="004F0729" w:rsidP="004F0729">
      <w:pPr>
        <w:pStyle w:val="PL"/>
      </w:pPr>
      <w:r>
        <w:rPr>
          <w:lang w:val="en-US"/>
        </w:rPr>
        <w:t xml:space="preserve">  }</w:t>
      </w:r>
    </w:p>
    <w:p w14:paraId="40B466EB" w14:textId="77777777" w:rsidR="004F0729" w:rsidRDefault="004F0729" w:rsidP="004F0729">
      <w:pPr>
        <w:pStyle w:val="PL"/>
      </w:pPr>
    </w:p>
    <w:p w14:paraId="63DD2461" w14:textId="77777777" w:rsidR="004F0729" w:rsidRDefault="004F0729" w:rsidP="004F0729">
      <w:pPr>
        <w:pStyle w:val="PL"/>
      </w:pPr>
      <w:r>
        <w:t xml:space="preserve">  container _3gpp-5gs-node-requirements {</w:t>
      </w:r>
    </w:p>
    <w:p w14:paraId="35C9835E" w14:textId="77777777" w:rsidR="004F0729" w:rsidRDefault="004F0729" w:rsidP="004F0729">
      <w:pPr>
        <w:pStyle w:val="PL"/>
      </w:pPr>
      <w:r>
        <w:t xml:space="preserve">    description</w:t>
      </w:r>
    </w:p>
    <w:p w14:paraId="0EC176BB" w14:textId="77777777" w:rsidR="004F0729" w:rsidRDefault="004F0729" w:rsidP="004F0729">
      <w:pPr>
        <w:pStyle w:val="PL"/>
        <w:rPr>
          <w:lang w:val="en-US"/>
        </w:rPr>
      </w:pPr>
      <w:r>
        <w:t xml:space="preserve">      </w:t>
      </w:r>
      <w:r>
        <w:rPr>
          <w:lang w:val="en-US"/>
        </w:rPr>
        <w:t>"This container defines the maximum delay and/or the maximum loss the 5GS needs to satisfy";</w:t>
      </w:r>
    </w:p>
    <w:p w14:paraId="2EF4A5A6" w14:textId="77777777" w:rsidR="004F0729" w:rsidRDefault="004F0729" w:rsidP="004F0729">
      <w:pPr>
        <w:pStyle w:val="PL"/>
        <w:rPr>
          <w:lang w:val="en-US"/>
        </w:rPr>
      </w:pPr>
      <w:r>
        <w:rPr>
          <w:lang w:val="en-US"/>
        </w:rPr>
        <w:t xml:space="preserve">    leaf forwarding-sub-layer {</w:t>
      </w:r>
    </w:p>
    <w:p w14:paraId="7A83903E" w14:textId="77777777" w:rsidR="004F0729" w:rsidRDefault="004F0729" w:rsidP="004F0729">
      <w:pPr>
        <w:pStyle w:val="PL"/>
        <w:rPr>
          <w:lang w:val="en-US"/>
        </w:rPr>
      </w:pPr>
      <w:r>
        <w:rPr>
          <w:lang w:val="en-US"/>
        </w:rPr>
        <w:t xml:space="preserve">      type dnet:forwarding-sub-layer-ref;</w:t>
      </w:r>
    </w:p>
    <w:p w14:paraId="24418A8B" w14:textId="77777777" w:rsidR="004F0729" w:rsidRDefault="004F0729" w:rsidP="004F0729">
      <w:pPr>
        <w:pStyle w:val="PL"/>
        <w:rPr>
          <w:lang w:val="en-US"/>
        </w:rPr>
      </w:pPr>
      <w:r>
        <w:rPr>
          <w:lang w:val="en-US"/>
        </w:rPr>
        <w:t xml:space="preserve">      description</w:t>
      </w:r>
    </w:p>
    <w:p w14:paraId="016CBF41" w14:textId="77777777" w:rsidR="004F0729" w:rsidRDefault="004F0729" w:rsidP="004F0729">
      <w:pPr>
        <w:pStyle w:val="PL"/>
        <w:rPr>
          <w:lang w:val="en-US"/>
        </w:rPr>
      </w:pPr>
      <w:r>
        <w:rPr>
          <w:lang w:val="en-US"/>
        </w:rPr>
        <w:t xml:space="preserve">        "Reference to the forwarding sub-layer that the maximum delay and/or the maximum loss</w:t>
      </w:r>
    </w:p>
    <w:p w14:paraId="43F1E267" w14:textId="77777777" w:rsidR="004F0729" w:rsidRDefault="004F0729" w:rsidP="004F0729">
      <w:pPr>
        <w:pStyle w:val="PL"/>
        <w:rPr>
          <w:lang w:val="en-US"/>
        </w:rPr>
      </w:pPr>
      <w:r>
        <w:rPr>
          <w:lang w:val="en-US"/>
        </w:rPr>
        <w:t xml:space="preserve">        applies to";</w:t>
      </w:r>
    </w:p>
    <w:p w14:paraId="31874F54" w14:textId="77777777" w:rsidR="004F0729" w:rsidRDefault="004F0729" w:rsidP="004F0729">
      <w:pPr>
        <w:pStyle w:val="PL"/>
        <w:rPr>
          <w:lang w:val="en-US"/>
        </w:rPr>
      </w:pPr>
      <w:r>
        <w:rPr>
          <w:lang w:val="en-US"/>
        </w:rPr>
        <w:t xml:space="preserve">    }</w:t>
      </w:r>
    </w:p>
    <w:p w14:paraId="2EFB1A84" w14:textId="77777777" w:rsidR="004F0729" w:rsidRDefault="004F0729" w:rsidP="004F0729">
      <w:pPr>
        <w:pStyle w:val="PL"/>
        <w:rPr>
          <w:lang w:val="en-US"/>
        </w:rPr>
      </w:pPr>
      <w:r>
        <w:rPr>
          <w:lang w:val="en-US"/>
        </w:rPr>
        <w:t xml:space="preserve">    leaf _3gpp-5gs-node-max-latency {</w:t>
      </w:r>
    </w:p>
    <w:p w14:paraId="7234FAFD" w14:textId="77777777" w:rsidR="004F0729" w:rsidRDefault="004F0729" w:rsidP="004F0729">
      <w:pPr>
        <w:pStyle w:val="PL"/>
        <w:rPr>
          <w:lang w:val="en-US"/>
        </w:rPr>
      </w:pPr>
      <w:r>
        <w:rPr>
          <w:lang w:val="en-US"/>
        </w:rPr>
        <w:t xml:space="preserve">      type uint32;</w:t>
      </w:r>
    </w:p>
    <w:p w14:paraId="758DAF39" w14:textId="77777777" w:rsidR="004F0729" w:rsidRDefault="004F0729" w:rsidP="004F0729">
      <w:pPr>
        <w:pStyle w:val="PL"/>
        <w:rPr>
          <w:lang w:val="en-US"/>
        </w:rPr>
      </w:pPr>
      <w:r>
        <w:rPr>
          <w:lang w:val="en-US"/>
        </w:rPr>
        <w:t xml:space="preserve">      units "nanoseconds";</w:t>
      </w:r>
    </w:p>
    <w:p w14:paraId="57880C86" w14:textId="77777777" w:rsidR="004F0729" w:rsidRDefault="004F0729" w:rsidP="004F0729">
      <w:pPr>
        <w:pStyle w:val="PL"/>
        <w:rPr>
          <w:lang w:val="en-US"/>
        </w:rPr>
      </w:pPr>
      <w:r>
        <w:rPr>
          <w:lang w:val="en-US"/>
        </w:rPr>
        <w:t xml:space="preserve">      description</w:t>
      </w:r>
    </w:p>
    <w:p w14:paraId="19556366" w14:textId="77777777" w:rsidR="004F0729" w:rsidRDefault="004F0729" w:rsidP="004F0729">
      <w:pPr>
        <w:pStyle w:val="PL"/>
        <w:rPr>
          <w:lang w:val="en-US"/>
        </w:rPr>
      </w:pPr>
      <w:r>
        <w:rPr>
          <w:lang w:val="en-US"/>
        </w:rPr>
        <w:t xml:space="preserve">        "Maximum latency from 5GS node ingress to 5GS node egress(es) for a single packet of the</w:t>
      </w:r>
    </w:p>
    <w:p w14:paraId="7BD2F70C" w14:textId="77777777" w:rsidR="004F0729" w:rsidRDefault="004F0729" w:rsidP="004F0729">
      <w:pPr>
        <w:pStyle w:val="PL"/>
        <w:rPr>
          <w:lang w:val="en-US"/>
        </w:rPr>
      </w:pPr>
      <w:r>
        <w:rPr>
          <w:lang w:val="en-US"/>
        </w:rPr>
        <w:t xml:space="preserve">        DetNet flow. It is specified as an integer number of nanoseconds";</w:t>
      </w:r>
    </w:p>
    <w:p w14:paraId="675C93FF" w14:textId="77777777" w:rsidR="004F0729" w:rsidRDefault="004F0729" w:rsidP="004F0729">
      <w:pPr>
        <w:pStyle w:val="PL"/>
        <w:rPr>
          <w:lang w:val="en-US"/>
        </w:rPr>
      </w:pPr>
      <w:r>
        <w:rPr>
          <w:lang w:val="en-US"/>
        </w:rPr>
        <w:t xml:space="preserve">    }</w:t>
      </w:r>
    </w:p>
    <w:p w14:paraId="65A69B97" w14:textId="77777777" w:rsidR="004F0729" w:rsidRDefault="004F0729" w:rsidP="004F0729">
      <w:pPr>
        <w:pStyle w:val="PL"/>
        <w:rPr>
          <w:lang w:val="en-US"/>
        </w:rPr>
      </w:pPr>
      <w:r>
        <w:rPr>
          <w:lang w:val="en-US"/>
        </w:rPr>
        <w:t xml:space="preserve">    leaf _3gpp-5gs-node-max-loss {</w:t>
      </w:r>
    </w:p>
    <w:p w14:paraId="43ABD6A8" w14:textId="77777777" w:rsidR="004F0729" w:rsidRDefault="004F0729" w:rsidP="004F0729">
      <w:pPr>
        <w:pStyle w:val="PL"/>
        <w:rPr>
          <w:lang w:val="en-US"/>
        </w:rPr>
      </w:pPr>
      <w:r>
        <w:rPr>
          <w:lang w:val="en-US"/>
        </w:rPr>
        <w:t xml:space="preserve">      type uint32;</w:t>
      </w:r>
    </w:p>
    <w:p w14:paraId="3256CCF7" w14:textId="77777777" w:rsidR="004F0729" w:rsidRDefault="004F0729" w:rsidP="004F0729">
      <w:pPr>
        <w:pStyle w:val="PL"/>
        <w:rPr>
          <w:lang w:val="en-US"/>
        </w:rPr>
      </w:pPr>
      <w:r>
        <w:rPr>
          <w:lang w:val="en-US"/>
        </w:rPr>
        <w:t xml:space="preserve">      description</w:t>
      </w:r>
    </w:p>
    <w:p w14:paraId="4701E2B7" w14:textId="77777777" w:rsidR="004F0729" w:rsidRDefault="004F0729" w:rsidP="004F0729">
      <w:pPr>
        <w:pStyle w:val="PL"/>
        <w:rPr>
          <w:lang w:val="en-US"/>
        </w:rPr>
      </w:pPr>
      <w:r>
        <w:rPr>
          <w:lang w:val="en-US"/>
        </w:rPr>
        <w:t xml:space="preserve">        "Maximum Packet Loss Ration (PLR) parameter for the DetNet service between the 5GS node</w:t>
      </w:r>
    </w:p>
    <w:p w14:paraId="2E636F28" w14:textId="77777777" w:rsidR="004F0729" w:rsidRDefault="004F0729" w:rsidP="004F0729">
      <w:pPr>
        <w:pStyle w:val="PL"/>
        <w:rPr>
          <w:lang w:val="en-US"/>
        </w:rPr>
      </w:pPr>
      <w:r>
        <w:rPr>
          <w:lang w:val="en-US"/>
        </w:rPr>
        <w:t xml:space="preserve">        ingress and 5GS node egress(es)";</w:t>
      </w:r>
    </w:p>
    <w:p w14:paraId="37AC21DB" w14:textId="77777777" w:rsidR="004F0729" w:rsidRDefault="004F0729" w:rsidP="004F0729">
      <w:pPr>
        <w:pStyle w:val="PL"/>
      </w:pPr>
      <w:r>
        <w:rPr>
          <w:lang w:val="en-US"/>
        </w:rPr>
        <w:t xml:space="preserve">    }</w:t>
      </w:r>
    </w:p>
    <w:p w14:paraId="619B9D9B" w14:textId="77777777" w:rsidR="004F0729" w:rsidRDefault="004F0729" w:rsidP="004F0729">
      <w:pPr>
        <w:pStyle w:val="PL"/>
      </w:pPr>
      <w:r>
        <w:t xml:space="preserve">  }</w:t>
      </w:r>
    </w:p>
    <w:p w14:paraId="29FA355A" w14:textId="77777777" w:rsidR="004F0729" w:rsidRDefault="004F0729" w:rsidP="004F0729">
      <w:pPr>
        <w:pStyle w:val="PL"/>
      </w:pPr>
    </w:p>
    <w:p w14:paraId="7EDD82B3" w14:textId="77777777" w:rsidR="004F0729" w:rsidRDefault="004F0729" w:rsidP="004F0729">
      <w:pPr>
        <w:pStyle w:val="PL"/>
      </w:pPr>
      <w:r>
        <w:t xml:space="preserve">  container _3gpp-5gs-node-configuration-outcome {</w:t>
      </w:r>
    </w:p>
    <w:p w14:paraId="12EC1866" w14:textId="77777777" w:rsidR="004F0729" w:rsidRDefault="004F0729" w:rsidP="004F0729">
      <w:pPr>
        <w:pStyle w:val="PL"/>
      </w:pPr>
      <w:r>
        <w:t xml:space="preserve">    description</w:t>
      </w:r>
    </w:p>
    <w:p w14:paraId="0670AED7" w14:textId="77777777" w:rsidR="004F0729" w:rsidRDefault="004F0729" w:rsidP="004F0729">
      <w:pPr>
        <w:pStyle w:val="PL"/>
        <w:rPr>
          <w:lang w:val="en-US"/>
        </w:rPr>
      </w:pPr>
      <w:r>
        <w:t xml:space="preserve">      </w:t>
      </w:r>
      <w:r>
        <w:rPr>
          <w:lang w:val="en-US"/>
        </w:rPr>
        <w:t>"This container defines the additional outcome the 5GS may provide to a configuration</w:t>
      </w:r>
    </w:p>
    <w:p w14:paraId="2BF020E9" w14:textId="77777777" w:rsidR="004F0729" w:rsidRDefault="004F0729" w:rsidP="004F0729">
      <w:pPr>
        <w:pStyle w:val="PL"/>
        <w:rPr>
          <w:lang w:val="en-US"/>
        </w:rPr>
      </w:pPr>
      <w:r>
        <w:rPr>
          <w:lang w:val="en-US"/>
        </w:rPr>
        <w:t xml:space="preserve">      request";</w:t>
      </w:r>
    </w:p>
    <w:p w14:paraId="362B43F7" w14:textId="77777777" w:rsidR="004F0729" w:rsidRDefault="004F0729" w:rsidP="004F0729">
      <w:pPr>
        <w:pStyle w:val="PL"/>
        <w:rPr>
          <w:lang w:val="en-US"/>
        </w:rPr>
      </w:pPr>
      <w:r>
        <w:rPr>
          <w:lang w:val="en-US"/>
        </w:rPr>
        <w:t xml:space="preserve">    leaf forwarding-sub-layer {</w:t>
      </w:r>
    </w:p>
    <w:p w14:paraId="34DB32D9" w14:textId="77777777" w:rsidR="004F0729" w:rsidRDefault="004F0729" w:rsidP="004F0729">
      <w:pPr>
        <w:pStyle w:val="PL"/>
        <w:rPr>
          <w:lang w:val="en-US"/>
        </w:rPr>
      </w:pPr>
      <w:r>
        <w:rPr>
          <w:lang w:val="en-US"/>
        </w:rPr>
        <w:t xml:space="preserve">      type dnet:forwarding-sub-layer-ref;</w:t>
      </w:r>
    </w:p>
    <w:p w14:paraId="583A79AF" w14:textId="77777777" w:rsidR="004F0729" w:rsidRDefault="004F0729" w:rsidP="004F0729">
      <w:pPr>
        <w:pStyle w:val="PL"/>
        <w:rPr>
          <w:lang w:val="en-US"/>
        </w:rPr>
      </w:pPr>
      <w:r>
        <w:rPr>
          <w:lang w:val="en-US"/>
        </w:rPr>
        <w:t xml:space="preserve">      description</w:t>
      </w:r>
    </w:p>
    <w:p w14:paraId="565B1A05" w14:textId="77777777" w:rsidR="004F0729" w:rsidRDefault="004F0729" w:rsidP="004F0729">
      <w:pPr>
        <w:pStyle w:val="PL"/>
        <w:rPr>
          <w:lang w:val="en-US"/>
        </w:rPr>
      </w:pPr>
      <w:r>
        <w:rPr>
          <w:lang w:val="en-US"/>
        </w:rPr>
        <w:t xml:space="preserve">        "Reference to the forwarding sub-layer the outcome to a configuration request applies to";</w:t>
      </w:r>
    </w:p>
    <w:p w14:paraId="00021DCB" w14:textId="77777777" w:rsidR="004F0729" w:rsidRDefault="004F0729" w:rsidP="004F0729">
      <w:pPr>
        <w:pStyle w:val="PL"/>
        <w:rPr>
          <w:lang w:val="en-US"/>
        </w:rPr>
      </w:pPr>
      <w:r>
        <w:rPr>
          <w:lang w:val="en-US"/>
        </w:rPr>
        <w:t xml:space="preserve">    }</w:t>
      </w:r>
    </w:p>
    <w:p w14:paraId="6C3D9E67" w14:textId="77777777" w:rsidR="004F0729" w:rsidRDefault="004F0729" w:rsidP="004F0729">
      <w:pPr>
        <w:pStyle w:val="PL"/>
        <w:rPr>
          <w:lang w:val="en-US"/>
        </w:rPr>
      </w:pPr>
      <w:r>
        <w:rPr>
          <w:lang w:val="en-US"/>
        </w:rPr>
        <w:t xml:space="preserve">    leaf _3gpp-5gs-node-configuration-status {</w:t>
      </w:r>
    </w:p>
    <w:p w14:paraId="12F2D553" w14:textId="77777777" w:rsidR="004F0729" w:rsidRDefault="004F0729" w:rsidP="004F0729">
      <w:pPr>
        <w:pStyle w:val="PL"/>
        <w:rPr>
          <w:lang w:val="en-US"/>
        </w:rPr>
      </w:pPr>
      <w:r>
        <w:rPr>
          <w:lang w:val="en-US"/>
        </w:rPr>
        <w:t xml:space="preserve">      type _3gpp-5gs-node-configuration-status;</w:t>
      </w:r>
    </w:p>
    <w:p w14:paraId="08EE94D1" w14:textId="77777777" w:rsidR="004F0729" w:rsidRDefault="004F0729" w:rsidP="004F0729">
      <w:pPr>
        <w:pStyle w:val="PL"/>
        <w:rPr>
          <w:lang w:val="en-US"/>
        </w:rPr>
      </w:pPr>
      <w:r>
        <w:rPr>
          <w:lang w:val="en-US"/>
        </w:rPr>
        <w:t xml:space="preserve">      description "Changes on configuration status reported by the 3GPP 5GS node";</w:t>
      </w:r>
    </w:p>
    <w:p w14:paraId="43CFCA3A" w14:textId="77777777" w:rsidR="004F0729" w:rsidRDefault="004F0729" w:rsidP="004F0729">
      <w:pPr>
        <w:pStyle w:val="PL"/>
        <w:rPr>
          <w:lang w:val="en-US"/>
        </w:rPr>
      </w:pPr>
      <w:r>
        <w:rPr>
          <w:lang w:val="en-US"/>
        </w:rPr>
        <w:t xml:space="preserve">    }</w:t>
      </w:r>
    </w:p>
    <w:p w14:paraId="158DE4AC" w14:textId="77777777" w:rsidR="004F0729" w:rsidRDefault="004F0729" w:rsidP="004F0729">
      <w:pPr>
        <w:pStyle w:val="PL"/>
      </w:pPr>
      <w:r>
        <w:t xml:space="preserve">  }</w:t>
      </w:r>
    </w:p>
    <w:p w14:paraId="7F8A468A" w14:textId="77777777" w:rsidR="004F0729" w:rsidRDefault="004F0729" w:rsidP="004F0729">
      <w:pPr>
        <w:pStyle w:val="PL"/>
      </w:pPr>
    </w:p>
    <w:p w14:paraId="76C114D7" w14:textId="77777777" w:rsidR="004F0729" w:rsidRDefault="004F0729" w:rsidP="004F0729">
      <w:pPr>
        <w:pStyle w:val="PL"/>
      </w:pPr>
      <w:r>
        <w:t xml:space="preserve">  container _3gpp-5gs-node-identity {</w:t>
      </w:r>
    </w:p>
    <w:p w14:paraId="68496DEB" w14:textId="77777777" w:rsidR="004F0729" w:rsidRDefault="004F0729" w:rsidP="004F0729">
      <w:pPr>
        <w:pStyle w:val="PL"/>
      </w:pPr>
      <w:r>
        <w:t xml:space="preserve">    description</w:t>
      </w:r>
    </w:p>
    <w:p w14:paraId="640ACD46" w14:textId="77777777" w:rsidR="004F0729" w:rsidRDefault="004F0729" w:rsidP="004F0729">
      <w:pPr>
        <w:pStyle w:val="PL"/>
        <w:rPr>
          <w:lang w:val="en-US"/>
        </w:rPr>
      </w:pPr>
      <w:r>
        <w:lastRenderedPageBreak/>
        <w:t xml:space="preserve">      </w:t>
      </w:r>
      <w:r>
        <w:rPr>
          <w:lang w:val="en-US"/>
        </w:rPr>
        <w:t>"This container defines the 5GS Node identity the 5GS provides to the DetNet controller";</w:t>
      </w:r>
    </w:p>
    <w:p w14:paraId="0D71EEC5" w14:textId="77777777" w:rsidR="004F0729" w:rsidRDefault="004F0729" w:rsidP="004F0729">
      <w:pPr>
        <w:pStyle w:val="PL"/>
        <w:rPr>
          <w:lang w:val="en-US"/>
        </w:rPr>
      </w:pPr>
      <w:r>
        <w:rPr>
          <w:lang w:val="en-US"/>
        </w:rPr>
        <w:t xml:space="preserve">    leaf forwarding-sub-layer {</w:t>
      </w:r>
    </w:p>
    <w:p w14:paraId="66E1A41A" w14:textId="77777777" w:rsidR="004F0729" w:rsidRDefault="004F0729" w:rsidP="004F0729">
      <w:pPr>
        <w:pStyle w:val="PL"/>
        <w:rPr>
          <w:lang w:val="en-US"/>
        </w:rPr>
      </w:pPr>
      <w:r>
        <w:rPr>
          <w:lang w:val="en-US"/>
        </w:rPr>
        <w:t xml:space="preserve">      type dnet:forwarding-sub-layer-ref;</w:t>
      </w:r>
    </w:p>
    <w:p w14:paraId="79615D8C" w14:textId="77777777" w:rsidR="004F0729" w:rsidRDefault="004F0729" w:rsidP="004F0729">
      <w:pPr>
        <w:pStyle w:val="PL"/>
        <w:rPr>
          <w:lang w:val="en-US"/>
        </w:rPr>
      </w:pPr>
      <w:r>
        <w:rPr>
          <w:lang w:val="en-US"/>
        </w:rPr>
        <w:t xml:space="preserve">      description</w:t>
      </w:r>
    </w:p>
    <w:p w14:paraId="274EB77A" w14:textId="77777777" w:rsidR="004F0729" w:rsidRDefault="004F0729" w:rsidP="004F0729">
      <w:pPr>
        <w:pStyle w:val="PL"/>
        <w:rPr>
          <w:lang w:val="en-US"/>
        </w:rPr>
      </w:pPr>
      <w:r>
        <w:rPr>
          <w:lang w:val="en-US"/>
        </w:rPr>
        <w:t xml:space="preserve">        "Reference to the forwarding sub-layer that the 5GS node Id applies to";</w:t>
      </w:r>
    </w:p>
    <w:p w14:paraId="11E1814A" w14:textId="77777777" w:rsidR="004F0729" w:rsidRDefault="004F0729" w:rsidP="004F0729">
      <w:pPr>
        <w:pStyle w:val="PL"/>
        <w:rPr>
          <w:lang w:val="en-US"/>
        </w:rPr>
      </w:pPr>
      <w:r>
        <w:rPr>
          <w:lang w:val="en-US"/>
        </w:rPr>
        <w:t xml:space="preserve">    }</w:t>
      </w:r>
    </w:p>
    <w:p w14:paraId="1329AFAE" w14:textId="77777777" w:rsidR="004F0729" w:rsidRDefault="004F0729" w:rsidP="004F0729">
      <w:pPr>
        <w:pStyle w:val="PL"/>
        <w:rPr>
          <w:lang w:val="en-US"/>
        </w:rPr>
      </w:pPr>
      <w:r>
        <w:rPr>
          <w:lang w:val="en-US"/>
        </w:rPr>
        <w:t xml:space="preserve">    leaf _3gpp-5gs-node-id {</w:t>
      </w:r>
    </w:p>
    <w:p w14:paraId="414557BD" w14:textId="77777777" w:rsidR="004F0729" w:rsidRDefault="004F0729" w:rsidP="004F0729">
      <w:pPr>
        <w:pStyle w:val="PL"/>
        <w:rPr>
          <w:lang w:val="en-US"/>
        </w:rPr>
      </w:pPr>
      <w:r>
        <w:rPr>
          <w:lang w:val="en-US"/>
        </w:rPr>
        <w:t xml:space="preserve">      type string;</w:t>
      </w:r>
    </w:p>
    <w:p w14:paraId="1C43C9F9" w14:textId="77777777" w:rsidR="004F0729" w:rsidRDefault="004F0729" w:rsidP="004F0729">
      <w:pPr>
        <w:pStyle w:val="PL"/>
        <w:rPr>
          <w:lang w:val="en-US"/>
        </w:rPr>
      </w:pPr>
      <w:r>
        <w:rPr>
          <w:lang w:val="en-US"/>
        </w:rPr>
        <w:t xml:space="preserve">      description</w:t>
      </w:r>
    </w:p>
    <w:p w14:paraId="6FA826E7" w14:textId="77777777" w:rsidR="004F0729" w:rsidRDefault="004F0729" w:rsidP="004F0729">
      <w:pPr>
        <w:pStyle w:val="PL"/>
        <w:rPr>
          <w:lang w:val="en-US"/>
        </w:rPr>
      </w:pPr>
      <w:r>
        <w:rPr>
          <w:lang w:val="en-US"/>
        </w:rPr>
        <w:t xml:space="preserve">        "5GS node identity. It is the user-plane node Id handling the traffic of the indicated</w:t>
      </w:r>
    </w:p>
    <w:p w14:paraId="20E956C5" w14:textId="77777777" w:rsidR="004F0729" w:rsidRDefault="004F0729" w:rsidP="004F0729">
      <w:pPr>
        <w:pStyle w:val="PL"/>
        <w:rPr>
          <w:lang w:val="en-US"/>
        </w:rPr>
      </w:pPr>
      <w:r>
        <w:rPr>
          <w:lang w:val="en-US"/>
        </w:rPr>
        <w:t xml:space="preserve">         DetNet flows";</w:t>
      </w:r>
    </w:p>
    <w:p w14:paraId="32B277F1" w14:textId="77777777" w:rsidR="004F0729" w:rsidRDefault="004F0729" w:rsidP="004F0729">
      <w:pPr>
        <w:pStyle w:val="PL"/>
        <w:rPr>
          <w:lang w:val="en-US"/>
        </w:rPr>
      </w:pPr>
      <w:r>
        <w:rPr>
          <w:lang w:val="en-US"/>
        </w:rPr>
        <w:t xml:space="preserve">    }</w:t>
      </w:r>
    </w:p>
    <w:p w14:paraId="03B0311F" w14:textId="77777777" w:rsidR="004F0729" w:rsidRDefault="004F0729" w:rsidP="004F0729">
      <w:pPr>
        <w:pStyle w:val="PL"/>
      </w:pPr>
      <w:r>
        <w:t xml:space="preserve">  }</w:t>
      </w:r>
    </w:p>
    <w:p w14:paraId="19591A34" w14:textId="77777777" w:rsidR="004F0729" w:rsidRDefault="004F0729" w:rsidP="004F0729">
      <w:pPr>
        <w:pStyle w:val="PL"/>
      </w:pPr>
      <w:r>
        <w:t>}</w:t>
      </w:r>
    </w:p>
    <w:p w14:paraId="0A4EE940" w14:textId="77777777" w:rsidR="004F0729" w:rsidRPr="00FE2976" w:rsidRDefault="004F0729" w:rsidP="004F0729">
      <w:pPr>
        <w:pStyle w:val="PL"/>
      </w:pPr>
      <w:r w:rsidRPr="00642221">
        <w:t>&lt;CODE ENDS&gt;</w:t>
      </w:r>
    </w:p>
    <w:p w14:paraId="1057041C" w14:textId="77777777" w:rsidR="004F0729" w:rsidRDefault="004F0729" w:rsidP="004F0729">
      <w:pPr>
        <w:spacing w:after="0"/>
        <w:rPr>
          <w:rFonts w:ascii="Arial" w:hAnsi="Arial"/>
          <w:sz w:val="36"/>
        </w:rPr>
      </w:pPr>
      <w:r>
        <w:br w:type="page"/>
      </w:r>
    </w:p>
    <w:p w14:paraId="01E2DE0F" w14:textId="77777777" w:rsidR="00B7686A" w:rsidRDefault="00B7686A" w:rsidP="0080742B"/>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492FC" w14:textId="77777777" w:rsidR="0038380B" w:rsidRDefault="0038380B">
      <w:r>
        <w:separator/>
      </w:r>
    </w:p>
  </w:endnote>
  <w:endnote w:type="continuationSeparator" w:id="0">
    <w:p w14:paraId="71D40A72" w14:textId="77777777" w:rsidR="0038380B" w:rsidRDefault="00383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91091" w14:textId="77777777" w:rsidR="0038380B" w:rsidRDefault="0038380B">
      <w:r>
        <w:separator/>
      </w:r>
    </w:p>
  </w:footnote>
  <w:footnote w:type="continuationSeparator" w:id="0">
    <w:p w14:paraId="54D16D1B" w14:textId="77777777" w:rsidR="0038380B" w:rsidRDefault="00383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17"/>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5"/>
  </w:num>
  <w:num w:numId="12" w16cid:durableId="70661052">
    <w:abstractNumId w:val="13"/>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2"/>
  </w:num>
  <w:num w:numId="15" w16cid:durableId="1598710689">
    <w:abstractNumId w:val="21"/>
  </w:num>
  <w:num w:numId="16" w16cid:durableId="140655116">
    <w:abstractNumId w:val="18"/>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22"/>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4"/>
  </w:num>
  <w:num w:numId="27" w16cid:durableId="809519679">
    <w:abstractNumId w:val="19"/>
  </w:num>
  <w:num w:numId="28" w16cid:durableId="1355379300">
    <w:abstractNumId w:val="20"/>
  </w:num>
  <w:num w:numId="29" w16cid:durableId="42146074">
    <w:abstractNumId w:val="16"/>
  </w:num>
  <w:num w:numId="30" w16cid:durableId="17268319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218A4"/>
    <w:rsid w:val="00022E4A"/>
    <w:rsid w:val="000307C6"/>
    <w:rsid w:val="00043E88"/>
    <w:rsid w:val="00070E09"/>
    <w:rsid w:val="000765BE"/>
    <w:rsid w:val="00081FCA"/>
    <w:rsid w:val="00084410"/>
    <w:rsid w:val="00086154"/>
    <w:rsid w:val="00090254"/>
    <w:rsid w:val="000A6394"/>
    <w:rsid w:val="000B2F8B"/>
    <w:rsid w:val="000B7FED"/>
    <w:rsid w:val="000C038A"/>
    <w:rsid w:val="000C6598"/>
    <w:rsid w:val="000D44B3"/>
    <w:rsid w:val="000E2146"/>
    <w:rsid w:val="000E5F0B"/>
    <w:rsid w:val="000F0C55"/>
    <w:rsid w:val="000F4D41"/>
    <w:rsid w:val="001040FF"/>
    <w:rsid w:val="00114204"/>
    <w:rsid w:val="00120BD6"/>
    <w:rsid w:val="00124FE8"/>
    <w:rsid w:val="00127715"/>
    <w:rsid w:val="00142201"/>
    <w:rsid w:val="00145D43"/>
    <w:rsid w:val="00147193"/>
    <w:rsid w:val="0015142E"/>
    <w:rsid w:val="0016069F"/>
    <w:rsid w:val="0016335E"/>
    <w:rsid w:val="00164F4A"/>
    <w:rsid w:val="00173827"/>
    <w:rsid w:val="00181FE2"/>
    <w:rsid w:val="00185ACE"/>
    <w:rsid w:val="00185E99"/>
    <w:rsid w:val="00192C46"/>
    <w:rsid w:val="001A08B3"/>
    <w:rsid w:val="001A7B60"/>
    <w:rsid w:val="001B52F0"/>
    <w:rsid w:val="001B7A65"/>
    <w:rsid w:val="001E09A9"/>
    <w:rsid w:val="001E41F3"/>
    <w:rsid w:val="001F4216"/>
    <w:rsid w:val="002039AD"/>
    <w:rsid w:val="00205E88"/>
    <w:rsid w:val="00207B6B"/>
    <w:rsid w:val="00207F83"/>
    <w:rsid w:val="002172AA"/>
    <w:rsid w:val="002212FD"/>
    <w:rsid w:val="00222B09"/>
    <w:rsid w:val="00224F7A"/>
    <w:rsid w:val="00226F66"/>
    <w:rsid w:val="00235E6D"/>
    <w:rsid w:val="00257A2C"/>
    <w:rsid w:val="0026004D"/>
    <w:rsid w:val="002633EC"/>
    <w:rsid w:val="002640DD"/>
    <w:rsid w:val="00270AF3"/>
    <w:rsid w:val="002717EC"/>
    <w:rsid w:val="00275D12"/>
    <w:rsid w:val="002801D7"/>
    <w:rsid w:val="00284FEB"/>
    <w:rsid w:val="002860C4"/>
    <w:rsid w:val="002909F7"/>
    <w:rsid w:val="00290B5D"/>
    <w:rsid w:val="002A54D4"/>
    <w:rsid w:val="002B3D5F"/>
    <w:rsid w:val="002B3E9D"/>
    <w:rsid w:val="002B5656"/>
    <w:rsid w:val="002B5741"/>
    <w:rsid w:val="002E1814"/>
    <w:rsid w:val="002E472E"/>
    <w:rsid w:val="002F1BA5"/>
    <w:rsid w:val="00302550"/>
    <w:rsid w:val="00305409"/>
    <w:rsid w:val="0030653D"/>
    <w:rsid w:val="00312A3E"/>
    <w:rsid w:val="00313D1F"/>
    <w:rsid w:val="003151D1"/>
    <w:rsid w:val="003159C5"/>
    <w:rsid w:val="003309CB"/>
    <w:rsid w:val="00335A87"/>
    <w:rsid w:val="003428A3"/>
    <w:rsid w:val="003434F6"/>
    <w:rsid w:val="00350219"/>
    <w:rsid w:val="00357F4F"/>
    <w:rsid w:val="003609EF"/>
    <w:rsid w:val="0036231A"/>
    <w:rsid w:val="00374874"/>
    <w:rsid w:val="00374DD4"/>
    <w:rsid w:val="0038126B"/>
    <w:rsid w:val="0038380B"/>
    <w:rsid w:val="00384C3E"/>
    <w:rsid w:val="003941CB"/>
    <w:rsid w:val="003A1A02"/>
    <w:rsid w:val="003A1C35"/>
    <w:rsid w:val="003A48A1"/>
    <w:rsid w:val="003D269A"/>
    <w:rsid w:val="003D56B4"/>
    <w:rsid w:val="003E1A36"/>
    <w:rsid w:val="003E70A1"/>
    <w:rsid w:val="00410371"/>
    <w:rsid w:val="00410E64"/>
    <w:rsid w:val="004166E8"/>
    <w:rsid w:val="004167A4"/>
    <w:rsid w:val="0042035A"/>
    <w:rsid w:val="00420CCF"/>
    <w:rsid w:val="004242F1"/>
    <w:rsid w:val="0043104B"/>
    <w:rsid w:val="0043160F"/>
    <w:rsid w:val="00441897"/>
    <w:rsid w:val="00443FD7"/>
    <w:rsid w:val="00453B22"/>
    <w:rsid w:val="004569E8"/>
    <w:rsid w:val="00492EA0"/>
    <w:rsid w:val="004A33DD"/>
    <w:rsid w:val="004B38F1"/>
    <w:rsid w:val="004B75B7"/>
    <w:rsid w:val="004E07E0"/>
    <w:rsid w:val="004F0729"/>
    <w:rsid w:val="004F60E8"/>
    <w:rsid w:val="004F7B6E"/>
    <w:rsid w:val="00500B71"/>
    <w:rsid w:val="005033C1"/>
    <w:rsid w:val="005113A2"/>
    <w:rsid w:val="00512617"/>
    <w:rsid w:val="005141D9"/>
    <w:rsid w:val="0051580D"/>
    <w:rsid w:val="00515D67"/>
    <w:rsid w:val="005214E2"/>
    <w:rsid w:val="00521612"/>
    <w:rsid w:val="0052200B"/>
    <w:rsid w:val="005337E0"/>
    <w:rsid w:val="00543121"/>
    <w:rsid w:val="00547111"/>
    <w:rsid w:val="005554A6"/>
    <w:rsid w:val="00555960"/>
    <w:rsid w:val="005709F7"/>
    <w:rsid w:val="00573511"/>
    <w:rsid w:val="005912F0"/>
    <w:rsid w:val="00592D74"/>
    <w:rsid w:val="005B278F"/>
    <w:rsid w:val="005C2987"/>
    <w:rsid w:val="005C567C"/>
    <w:rsid w:val="005E2C44"/>
    <w:rsid w:val="005F4438"/>
    <w:rsid w:val="00613FAA"/>
    <w:rsid w:val="006150C8"/>
    <w:rsid w:val="00615107"/>
    <w:rsid w:val="006152BE"/>
    <w:rsid w:val="00615E75"/>
    <w:rsid w:val="00621188"/>
    <w:rsid w:val="006257ED"/>
    <w:rsid w:val="006356AD"/>
    <w:rsid w:val="00642893"/>
    <w:rsid w:val="00646162"/>
    <w:rsid w:val="0064651A"/>
    <w:rsid w:val="00653DE4"/>
    <w:rsid w:val="00665C47"/>
    <w:rsid w:val="00674816"/>
    <w:rsid w:val="00674A37"/>
    <w:rsid w:val="00680FE8"/>
    <w:rsid w:val="00683E09"/>
    <w:rsid w:val="00691EFE"/>
    <w:rsid w:val="00693AFF"/>
    <w:rsid w:val="00695808"/>
    <w:rsid w:val="006A3D15"/>
    <w:rsid w:val="006A62BB"/>
    <w:rsid w:val="006B1095"/>
    <w:rsid w:val="006B46FB"/>
    <w:rsid w:val="006B5F9B"/>
    <w:rsid w:val="006B6196"/>
    <w:rsid w:val="006C2D84"/>
    <w:rsid w:val="006C35B6"/>
    <w:rsid w:val="006D35A4"/>
    <w:rsid w:val="006D4AB4"/>
    <w:rsid w:val="006E21FB"/>
    <w:rsid w:val="006E6100"/>
    <w:rsid w:val="006F00A5"/>
    <w:rsid w:val="006F074F"/>
    <w:rsid w:val="006F15B4"/>
    <w:rsid w:val="006F270D"/>
    <w:rsid w:val="006F295C"/>
    <w:rsid w:val="006F36A1"/>
    <w:rsid w:val="00703E1C"/>
    <w:rsid w:val="007063CF"/>
    <w:rsid w:val="00714F0B"/>
    <w:rsid w:val="00717D81"/>
    <w:rsid w:val="007216F2"/>
    <w:rsid w:val="007220DA"/>
    <w:rsid w:val="007243D7"/>
    <w:rsid w:val="007279DE"/>
    <w:rsid w:val="00731885"/>
    <w:rsid w:val="00741290"/>
    <w:rsid w:val="00741577"/>
    <w:rsid w:val="00742507"/>
    <w:rsid w:val="007472C3"/>
    <w:rsid w:val="00754181"/>
    <w:rsid w:val="007618E8"/>
    <w:rsid w:val="0076456C"/>
    <w:rsid w:val="0078255E"/>
    <w:rsid w:val="00790725"/>
    <w:rsid w:val="00792342"/>
    <w:rsid w:val="007977A8"/>
    <w:rsid w:val="007A4D4F"/>
    <w:rsid w:val="007B512A"/>
    <w:rsid w:val="007C0FFD"/>
    <w:rsid w:val="007C2097"/>
    <w:rsid w:val="007C30ED"/>
    <w:rsid w:val="007C5277"/>
    <w:rsid w:val="007D0160"/>
    <w:rsid w:val="007D3001"/>
    <w:rsid w:val="007D6A07"/>
    <w:rsid w:val="007D7FDE"/>
    <w:rsid w:val="007E0B8C"/>
    <w:rsid w:val="007E6C42"/>
    <w:rsid w:val="007F4A10"/>
    <w:rsid w:val="007F7259"/>
    <w:rsid w:val="007F73DA"/>
    <w:rsid w:val="008040A8"/>
    <w:rsid w:val="0080742B"/>
    <w:rsid w:val="008230FD"/>
    <w:rsid w:val="00825B8C"/>
    <w:rsid w:val="00825F31"/>
    <w:rsid w:val="008279FA"/>
    <w:rsid w:val="00830BBA"/>
    <w:rsid w:val="00844444"/>
    <w:rsid w:val="00844E81"/>
    <w:rsid w:val="00847410"/>
    <w:rsid w:val="00852487"/>
    <w:rsid w:val="0085454E"/>
    <w:rsid w:val="00857969"/>
    <w:rsid w:val="008626E7"/>
    <w:rsid w:val="00864418"/>
    <w:rsid w:val="00870EE7"/>
    <w:rsid w:val="008760C4"/>
    <w:rsid w:val="00883EE0"/>
    <w:rsid w:val="0088462A"/>
    <w:rsid w:val="008863B9"/>
    <w:rsid w:val="00896814"/>
    <w:rsid w:val="008A45A6"/>
    <w:rsid w:val="008A5891"/>
    <w:rsid w:val="008A691B"/>
    <w:rsid w:val="008B210E"/>
    <w:rsid w:val="008C18BE"/>
    <w:rsid w:val="008D3CCC"/>
    <w:rsid w:val="008D6F82"/>
    <w:rsid w:val="008D78E2"/>
    <w:rsid w:val="008E0794"/>
    <w:rsid w:val="008F3789"/>
    <w:rsid w:val="008F4116"/>
    <w:rsid w:val="008F686C"/>
    <w:rsid w:val="00913CDB"/>
    <w:rsid w:val="009148DE"/>
    <w:rsid w:val="00916335"/>
    <w:rsid w:val="00920165"/>
    <w:rsid w:val="00920A21"/>
    <w:rsid w:val="009261AE"/>
    <w:rsid w:val="00937067"/>
    <w:rsid w:val="00941E30"/>
    <w:rsid w:val="00947D6A"/>
    <w:rsid w:val="009531B0"/>
    <w:rsid w:val="00954E73"/>
    <w:rsid w:val="00962074"/>
    <w:rsid w:val="00965DBB"/>
    <w:rsid w:val="009741B3"/>
    <w:rsid w:val="009777D9"/>
    <w:rsid w:val="009806B7"/>
    <w:rsid w:val="009859C8"/>
    <w:rsid w:val="00991B88"/>
    <w:rsid w:val="00995B33"/>
    <w:rsid w:val="009A3B53"/>
    <w:rsid w:val="009A406A"/>
    <w:rsid w:val="009A5753"/>
    <w:rsid w:val="009A579D"/>
    <w:rsid w:val="009B35DF"/>
    <w:rsid w:val="009C2DB7"/>
    <w:rsid w:val="009C4F63"/>
    <w:rsid w:val="009D7CFC"/>
    <w:rsid w:val="009E3297"/>
    <w:rsid w:val="009F2A7B"/>
    <w:rsid w:val="009F734F"/>
    <w:rsid w:val="00A05630"/>
    <w:rsid w:val="00A05EB6"/>
    <w:rsid w:val="00A06A9C"/>
    <w:rsid w:val="00A06C60"/>
    <w:rsid w:val="00A1659C"/>
    <w:rsid w:val="00A246B6"/>
    <w:rsid w:val="00A4108D"/>
    <w:rsid w:val="00A47E70"/>
    <w:rsid w:val="00A50CF0"/>
    <w:rsid w:val="00A52786"/>
    <w:rsid w:val="00A5573F"/>
    <w:rsid w:val="00A57600"/>
    <w:rsid w:val="00A7671C"/>
    <w:rsid w:val="00A77610"/>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F3572"/>
    <w:rsid w:val="00B05568"/>
    <w:rsid w:val="00B060C4"/>
    <w:rsid w:val="00B06A65"/>
    <w:rsid w:val="00B147EA"/>
    <w:rsid w:val="00B15561"/>
    <w:rsid w:val="00B258BB"/>
    <w:rsid w:val="00B27317"/>
    <w:rsid w:val="00B30CF7"/>
    <w:rsid w:val="00B3330D"/>
    <w:rsid w:val="00B36703"/>
    <w:rsid w:val="00B368C3"/>
    <w:rsid w:val="00B37115"/>
    <w:rsid w:val="00B417F2"/>
    <w:rsid w:val="00B45193"/>
    <w:rsid w:val="00B61025"/>
    <w:rsid w:val="00B62868"/>
    <w:rsid w:val="00B67B97"/>
    <w:rsid w:val="00B7350B"/>
    <w:rsid w:val="00B73AD7"/>
    <w:rsid w:val="00B7686A"/>
    <w:rsid w:val="00B87969"/>
    <w:rsid w:val="00B94085"/>
    <w:rsid w:val="00B968C8"/>
    <w:rsid w:val="00BA117E"/>
    <w:rsid w:val="00BA29EF"/>
    <w:rsid w:val="00BA3EC5"/>
    <w:rsid w:val="00BA41B7"/>
    <w:rsid w:val="00BA51D9"/>
    <w:rsid w:val="00BA6D10"/>
    <w:rsid w:val="00BB5DFC"/>
    <w:rsid w:val="00BB70EF"/>
    <w:rsid w:val="00BC53D4"/>
    <w:rsid w:val="00BD279D"/>
    <w:rsid w:val="00BD6BB8"/>
    <w:rsid w:val="00C00878"/>
    <w:rsid w:val="00C01CE8"/>
    <w:rsid w:val="00C022AB"/>
    <w:rsid w:val="00C03E2A"/>
    <w:rsid w:val="00C16E53"/>
    <w:rsid w:val="00C20727"/>
    <w:rsid w:val="00C262F2"/>
    <w:rsid w:val="00C343FC"/>
    <w:rsid w:val="00C3662E"/>
    <w:rsid w:val="00C50EAF"/>
    <w:rsid w:val="00C54F19"/>
    <w:rsid w:val="00C66597"/>
    <w:rsid w:val="00C666B2"/>
    <w:rsid w:val="00C66BA2"/>
    <w:rsid w:val="00C701C4"/>
    <w:rsid w:val="00C75547"/>
    <w:rsid w:val="00C870F6"/>
    <w:rsid w:val="00C873F7"/>
    <w:rsid w:val="00C9026B"/>
    <w:rsid w:val="00C94603"/>
    <w:rsid w:val="00C94940"/>
    <w:rsid w:val="00C95985"/>
    <w:rsid w:val="00C97AA5"/>
    <w:rsid w:val="00CB0C56"/>
    <w:rsid w:val="00CC5026"/>
    <w:rsid w:val="00CC624C"/>
    <w:rsid w:val="00CC68D0"/>
    <w:rsid w:val="00CD1338"/>
    <w:rsid w:val="00CD3F39"/>
    <w:rsid w:val="00CD4542"/>
    <w:rsid w:val="00CD476B"/>
    <w:rsid w:val="00CD5E56"/>
    <w:rsid w:val="00CE4E3D"/>
    <w:rsid w:val="00CF4338"/>
    <w:rsid w:val="00D03F9A"/>
    <w:rsid w:val="00D05EA5"/>
    <w:rsid w:val="00D06D51"/>
    <w:rsid w:val="00D12473"/>
    <w:rsid w:val="00D13776"/>
    <w:rsid w:val="00D1793B"/>
    <w:rsid w:val="00D231A4"/>
    <w:rsid w:val="00D24991"/>
    <w:rsid w:val="00D27B2F"/>
    <w:rsid w:val="00D432F9"/>
    <w:rsid w:val="00D50255"/>
    <w:rsid w:val="00D513BF"/>
    <w:rsid w:val="00D62772"/>
    <w:rsid w:val="00D62A4C"/>
    <w:rsid w:val="00D66520"/>
    <w:rsid w:val="00D67AA1"/>
    <w:rsid w:val="00D725A1"/>
    <w:rsid w:val="00D75EE6"/>
    <w:rsid w:val="00D77DD3"/>
    <w:rsid w:val="00D84AE9"/>
    <w:rsid w:val="00D9124E"/>
    <w:rsid w:val="00D938B1"/>
    <w:rsid w:val="00D9698E"/>
    <w:rsid w:val="00DA4B32"/>
    <w:rsid w:val="00DA6F53"/>
    <w:rsid w:val="00DB7A2E"/>
    <w:rsid w:val="00DC3AB0"/>
    <w:rsid w:val="00DE34CF"/>
    <w:rsid w:val="00DE771E"/>
    <w:rsid w:val="00DE7EA7"/>
    <w:rsid w:val="00DF177F"/>
    <w:rsid w:val="00DF4ABF"/>
    <w:rsid w:val="00DF7B4F"/>
    <w:rsid w:val="00E101A2"/>
    <w:rsid w:val="00E13F3D"/>
    <w:rsid w:val="00E15A1A"/>
    <w:rsid w:val="00E17316"/>
    <w:rsid w:val="00E25385"/>
    <w:rsid w:val="00E258E8"/>
    <w:rsid w:val="00E34898"/>
    <w:rsid w:val="00E36048"/>
    <w:rsid w:val="00E364D5"/>
    <w:rsid w:val="00E37421"/>
    <w:rsid w:val="00E40714"/>
    <w:rsid w:val="00E4322F"/>
    <w:rsid w:val="00E63FEC"/>
    <w:rsid w:val="00E67D0C"/>
    <w:rsid w:val="00E7214B"/>
    <w:rsid w:val="00E734D8"/>
    <w:rsid w:val="00E73749"/>
    <w:rsid w:val="00E81BC4"/>
    <w:rsid w:val="00E86192"/>
    <w:rsid w:val="00E92485"/>
    <w:rsid w:val="00E94E5E"/>
    <w:rsid w:val="00EA5F86"/>
    <w:rsid w:val="00EB09B7"/>
    <w:rsid w:val="00EC0C36"/>
    <w:rsid w:val="00ED63FA"/>
    <w:rsid w:val="00EE3686"/>
    <w:rsid w:val="00EE564E"/>
    <w:rsid w:val="00EE7D7C"/>
    <w:rsid w:val="00EE7FB8"/>
    <w:rsid w:val="00EF14C3"/>
    <w:rsid w:val="00EF52D9"/>
    <w:rsid w:val="00F0553B"/>
    <w:rsid w:val="00F25D98"/>
    <w:rsid w:val="00F300FB"/>
    <w:rsid w:val="00F50FA6"/>
    <w:rsid w:val="00F63B6C"/>
    <w:rsid w:val="00F64BC3"/>
    <w:rsid w:val="00F75407"/>
    <w:rsid w:val="00F7607D"/>
    <w:rsid w:val="00F86728"/>
    <w:rsid w:val="00F86FD2"/>
    <w:rsid w:val="00FA0496"/>
    <w:rsid w:val="00FA7174"/>
    <w:rsid w:val="00FB09DF"/>
    <w:rsid w:val="00FB0A67"/>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23_series/23.503/"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archive/29_series/29.5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1234</Words>
  <Characters>7035</Characters>
  <Application>Microsoft Office Word</Application>
  <DocSecurity>4</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2025-02-10T09:08:00Z</dcterms:created>
  <dcterms:modified xsi:type="dcterms:W3CDTF">2025-02-10T09:08:00Z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