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54B7EBB8"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10</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164F95">
        <w:rPr>
          <w:noProof w:val="0"/>
          <w:sz w:val="32"/>
        </w:rPr>
        <w:t>2-03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 xml:space="preserve">650 Route des </w:t>
      </w:r>
      <w:proofErr w:type="spellStart"/>
      <w:r w:rsidRPr="00760004">
        <w:rPr>
          <w:rFonts w:ascii="Arial" w:hAnsi="Arial"/>
          <w:sz w:val="18"/>
        </w:rPr>
        <w:t>Lucioles</w:t>
      </w:r>
      <w:proofErr w:type="spellEnd"/>
      <w:r w:rsidRPr="00760004">
        <w:rPr>
          <w:rFonts w:ascii="Arial" w:hAnsi="Arial"/>
          <w:sz w:val="18"/>
        </w:rPr>
        <w:t xml:space="preserve">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proofErr w:type="spellStart"/>
      <w:r w:rsidRPr="00760004">
        <w:rPr>
          <w:rFonts w:ascii="Arial" w:hAnsi="Arial"/>
          <w:sz w:val="18"/>
        </w:rPr>
        <w:t>Valbonne</w:t>
      </w:r>
      <w:proofErr w:type="spellEnd"/>
      <w:r w:rsidRPr="00760004">
        <w:rPr>
          <w:rFonts w:ascii="Arial" w:hAnsi="Arial"/>
          <w:sz w:val="18"/>
        </w:rPr>
        <w:t xml:space="preserv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AE748B2"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164F95">
        <w:rPr>
          <w:sz w:val="18"/>
        </w:rPr>
        <w:t>2</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AD12AB9" w14:textId="21050AD7" w:rsidR="00614501"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14501">
        <w:t>Foreword</w:t>
      </w:r>
      <w:r w:rsidR="00614501">
        <w:tab/>
      </w:r>
      <w:r w:rsidR="00614501">
        <w:fldChar w:fldCharType="begin" w:fldLock="1"/>
      </w:r>
      <w:r w:rsidR="00614501">
        <w:instrText xml:space="preserve"> PAGEREF _Toc98016475 \h </w:instrText>
      </w:r>
      <w:r w:rsidR="00614501">
        <w:fldChar w:fldCharType="separate"/>
      </w:r>
      <w:r w:rsidR="00614501">
        <w:t>8</w:t>
      </w:r>
      <w:r w:rsidR="00614501">
        <w:fldChar w:fldCharType="end"/>
      </w:r>
    </w:p>
    <w:p w14:paraId="4560EC59" w14:textId="1691B578" w:rsidR="00614501" w:rsidRDefault="00614501">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_Toc98016476 \h </w:instrText>
      </w:r>
      <w:r>
        <w:fldChar w:fldCharType="separate"/>
      </w:r>
      <w:r>
        <w:t>8</w:t>
      </w:r>
      <w:r>
        <w:fldChar w:fldCharType="end"/>
      </w:r>
    </w:p>
    <w:p w14:paraId="3257F6F6" w14:textId="7E731E1C" w:rsidR="00614501" w:rsidRDefault="0061450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_Toc98016477 \h </w:instrText>
      </w:r>
      <w:r>
        <w:fldChar w:fldCharType="separate"/>
      </w:r>
      <w:r>
        <w:t>9</w:t>
      </w:r>
      <w:r>
        <w:fldChar w:fldCharType="end"/>
      </w:r>
    </w:p>
    <w:p w14:paraId="73AA1308" w14:textId="24E49CDF" w:rsidR="00614501" w:rsidRDefault="0061450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_Toc98016478 \h </w:instrText>
      </w:r>
      <w:r>
        <w:fldChar w:fldCharType="separate"/>
      </w:r>
      <w:r>
        <w:t>9</w:t>
      </w:r>
      <w:r>
        <w:fldChar w:fldCharType="end"/>
      </w:r>
    </w:p>
    <w:p w14:paraId="5EA907AD" w14:textId="7B5FD122" w:rsidR="00614501" w:rsidRDefault="0061450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_Toc98016479 \h </w:instrText>
      </w:r>
      <w:r>
        <w:fldChar w:fldCharType="separate"/>
      </w:r>
      <w:r>
        <w:t>11</w:t>
      </w:r>
      <w:r>
        <w:fldChar w:fldCharType="end"/>
      </w:r>
    </w:p>
    <w:p w14:paraId="159855BC" w14:textId="10D0CE60" w:rsidR="00614501" w:rsidRDefault="0061450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_Toc98016480 \h </w:instrText>
      </w:r>
      <w:r>
        <w:fldChar w:fldCharType="separate"/>
      </w:r>
      <w:r>
        <w:t>11</w:t>
      </w:r>
      <w:r>
        <w:fldChar w:fldCharType="end"/>
      </w:r>
    </w:p>
    <w:p w14:paraId="101DD7A1" w14:textId="225D7EEA" w:rsidR="00614501" w:rsidRDefault="0061450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_Toc98016481 \h </w:instrText>
      </w:r>
      <w:r>
        <w:fldChar w:fldCharType="separate"/>
      </w:r>
      <w:r>
        <w:t>11</w:t>
      </w:r>
      <w:r>
        <w:fldChar w:fldCharType="end"/>
      </w:r>
    </w:p>
    <w:p w14:paraId="63E5F628" w14:textId="00602229" w:rsidR="00614501" w:rsidRDefault="0061450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_Toc98016482 \h </w:instrText>
      </w:r>
      <w:r>
        <w:fldChar w:fldCharType="separate"/>
      </w:r>
      <w:r>
        <w:t>11</w:t>
      </w:r>
      <w:r>
        <w:fldChar w:fldCharType="end"/>
      </w:r>
    </w:p>
    <w:p w14:paraId="08213EFE" w14:textId="2820C91D" w:rsidR="00614501" w:rsidRDefault="0061450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_Toc98016483 \h </w:instrText>
      </w:r>
      <w:r>
        <w:fldChar w:fldCharType="separate"/>
      </w:r>
      <w:r>
        <w:t>12</w:t>
      </w:r>
      <w:r>
        <w:fldChar w:fldCharType="end"/>
      </w:r>
    </w:p>
    <w:p w14:paraId="7E7A3D4F" w14:textId="7DA4A2E3" w:rsidR="00614501" w:rsidRDefault="0061450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_Toc98016484 \h </w:instrText>
      </w:r>
      <w:r>
        <w:fldChar w:fldCharType="separate"/>
      </w:r>
      <w:r>
        <w:t>12</w:t>
      </w:r>
      <w:r>
        <w:fldChar w:fldCharType="end"/>
      </w:r>
    </w:p>
    <w:p w14:paraId="328EF1E4" w14:textId="767344A6" w:rsidR="00614501" w:rsidRDefault="0061450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_Toc98016485 \h </w:instrText>
      </w:r>
      <w:r>
        <w:fldChar w:fldCharType="separate"/>
      </w:r>
      <w:r>
        <w:t>13</w:t>
      </w:r>
      <w:r>
        <w:fldChar w:fldCharType="end"/>
      </w:r>
    </w:p>
    <w:p w14:paraId="30E28AC6" w14:textId="3B574DA7" w:rsidR="00614501" w:rsidRDefault="0061450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_Toc98016486 \h </w:instrText>
      </w:r>
      <w:r>
        <w:fldChar w:fldCharType="separate"/>
      </w:r>
      <w:r>
        <w:t>14</w:t>
      </w:r>
      <w:r>
        <w:fldChar w:fldCharType="end"/>
      </w:r>
    </w:p>
    <w:p w14:paraId="7DF2AAB0" w14:textId="70468121" w:rsidR="00614501" w:rsidRDefault="0061450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_Toc98016487 \h </w:instrText>
      </w:r>
      <w:r>
        <w:fldChar w:fldCharType="separate"/>
      </w:r>
      <w:r>
        <w:t>15</w:t>
      </w:r>
      <w:r>
        <w:fldChar w:fldCharType="end"/>
      </w:r>
    </w:p>
    <w:p w14:paraId="618B1D31" w14:textId="17524A3E" w:rsidR="00614501" w:rsidRDefault="00614501">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_Toc98016488 \h </w:instrText>
      </w:r>
      <w:r>
        <w:fldChar w:fldCharType="separate"/>
      </w:r>
      <w:r>
        <w:t>15</w:t>
      </w:r>
      <w:r>
        <w:fldChar w:fldCharType="end"/>
      </w:r>
    </w:p>
    <w:p w14:paraId="30EBD95D" w14:textId="4FCCBE49" w:rsidR="00614501" w:rsidRDefault="00614501">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_Toc98016489 \h </w:instrText>
      </w:r>
      <w:r>
        <w:fldChar w:fldCharType="separate"/>
      </w:r>
      <w:r>
        <w:t>15</w:t>
      </w:r>
      <w:r>
        <w:fldChar w:fldCharType="end"/>
      </w:r>
    </w:p>
    <w:p w14:paraId="62FE8239" w14:textId="52982D24" w:rsidR="00614501" w:rsidRDefault="00614501">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_Toc98016490 \h </w:instrText>
      </w:r>
      <w:r>
        <w:fldChar w:fldCharType="separate"/>
      </w:r>
      <w:r>
        <w:t>15</w:t>
      </w:r>
      <w:r>
        <w:fldChar w:fldCharType="end"/>
      </w:r>
    </w:p>
    <w:p w14:paraId="58D6C2CF" w14:textId="3CFD215E" w:rsidR="00614501" w:rsidRDefault="00614501">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_Toc98016491 \h </w:instrText>
      </w:r>
      <w:r>
        <w:fldChar w:fldCharType="separate"/>
      </w:r>
      <w:r>
        <w:t>15</w:t>
      </w:r>
      <w:r>
        <w:fldChar w:fldCharType="end"/>
      </w:r>
    </w:p>
    <w:p w14:paraId="41FC73F0" w14:textId="33721965" w:rsidR="00614501" w:rsidRDefault="00614501">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_Toc98016492 \h </w:instrText>
      </w:r>
      <w:r>
        <w:fldChar w:fldCharType="separate"/>
      </w:r>
      <w:r>
        <w:t>15</w:t>
      </w:r>
      <w:r>
        <w:fldChar w:fldCharType="end"/>
      </w:r>
    </w:p>
    <w:p w14:paraId="0CF897E1" w14:textId="19D60FFA" w:rsidR="00614501" w:rsidRDefault="00614501">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_Toc98016493 \h </w:instrText>
      </w:r>
      <w:r>
        <w:fldChar w:fldCharType="separate"/>
      </w:r>
      <w:r>
        <w:t>16</w:t>
      </w:r>
      <w:r>
        <w:fldChar w:fldCharType="end"/>
      </w:r>
    </w:p>
    <w:p w14:paraId="37E75679" w14:textId="29652102" w:rsidR="00614501" w:rsidRDefault="0061450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_Toc98016494 \h </w:instrText>
      </w:r>
      <w:r>
        <w:fldChar w:fldCharType="separate"/>
      </w:r>
      <w:r>
        <w:t>16</w:t>
      </w:r>
      <w:r>
        <w:fldChar w:fldCharType="end"/>
      </w:r>
    </w:p>
    <w:p w14:paraId="40ED4197" w14:textId="6B10EA44" w:rsidR="00614501" w:rsidRDefault="0061450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_Toc98016495 \h </w:instrText>
      </w:r>
      <w:r>
        <w:fldChar w:fldCharType="separate"/>
      </w:r>
      <w:r>
        <w:t>16</w:t>
      </w:r>
      <w:r>
        <w:fldChar w:fldCharType="end"/>
      </w:r>
    </w:p>
    <w:p w14:paraId="68FA0B54" w14:textId="4BDB860C" w:rsidR="00614501" w:rsidRDefault="0061450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_Toc98016496 \h </w:instrText>
      </w:r>
      <w:r>
        <w:fldChar w:fldCharType="separate"/>
      </w:r>
      <w:r>
        <w:t>16</w:t>
      </w:r>
      <w:r>
        <w:fldChar w:fldCharType="end"/>
      </w:r>
    </w:p>
    <w:p w14:paraId="5B918EAC" w14:textId="2074EB31" w:rsidR="00614501" w:rsidRDefault="0061450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_Toc98016497 \h </w:instrText>
      </w:r>
      <w:r>
        <w:fldChar w:fldCharType="separate"/>
      </w:r>
      <w:r>
        <w:t>16</w:t>
      </w:r>
      <w:r>
        <w:fldChar w:fldCharType="end"/>
      </w:r>
    </w:p>
    <w:p w14:paraId="7A1B51AB" w14:textId="641BBFA9" w:rsidR="00614501" w:rsidRDefault="0061450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_Toc98016498 \h </w:instrText>
      </w:r>
      <w:r>
        <w:fldChar w:fldCharType="separate"/>
      </w:r>
      <w:r>
        <w:t>16</w:t>
      </w:r>
      <w:r>
        <w:fldChar w:fldCharType="end"/>
      </w:r>
    </w:p>
    <w:p w14:paraId="051910A0" w14:textId="1743191A" w:rsidR="00614501" w:rsidRDefault="0061450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_Toc98016499 \h </w:instrText>
      </w:r>
      <w:r>
        <w:fldChar w:fldCharType="separate"/>
      </w:r>
      <w:r>
        <w:t>17</w:t>
      </w:r>
      <w:r>
        <w:fldChar w:fldCharType="end"/>
      </w:r>
    </w:p>
    <w:p w14:paraId="2D9F7536" w14:textId="14E577AF" w:rsidR="00614501" w:rsidRDefault="0061450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_Toc98016500 \h </w:instrText>
      </w:r>
      <w:r>
        <w:fldChar w:fldCharType="separate"/>
      </w:r>
      <w:r>
        <w:t>17</w:t>
      </w:r>
      <w:r>
        <w:fldChar w:fldCharType="end"/>
      </w:r>
    </w:p>
    <w:p w14:paraId="59605D1A" w14:textId="32578D8C" w:rsidR="00614501" w:rsidRDefault="0061450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_Toc98016501 \h </w:instrText>
      </w:r>
      <w:r>
        <w:fldChar w:fldCharType="separate"/>
      </w:r>
      <w:r>
        <w:t>17</w:t>
      </w:r>
      <w:r>
        <w:fldChar w:fldCharType="end"/>
      </w:r>
    </w:p>
    <w:p w14:paraId="60E08908" w14:textId="20ABCBA0" w:rsidR="00614501" w:rsidRDefault="00614501">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_Toc98016502 \h </w:instrText>
      </w:r>
      <w:r>
        <w:fldChar w:fldCharType="separate"/>
      </w:r>
      <w:r>
        <w:t>17</w:t>
      </w:r>
      <w:r>
        <w:fldChar w:fldCharType="end"/>
      </w:r>
    </w:p>
    <w:p w14:paraId="20F5E8E6" w14:textId="7C7735E8" w:rsidR="00614501" w:rsidRDefault="00614501">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_Toc98016503 \h </w:instrText>
      </w:r>
      <w:r>
        <w:fldChar w:fldCharType="separate"/>
      </w:r>
      <w:r>
        <w:t>18</w:t>
      </w:r>
      <w:r>
        <w:fldChar w:fldCharType="end"/>
      </w:r>
    </w:p>
    <w:p w14:paraId="14F4961A" w14:textId="4FB53C3D" w:rsidR="00614501" w:rsidRDefault="0061450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_Toc98016504 \h </w:instrText>
      </w:r>
      <w:r>
        <w:fldChar w:fldCharType="separate"/>
      </w:r>
      <w:r>
        <w:t>19</w:t>
      </w:r>
      <w:r>
        <w:fldChar w:fldCharType="end"/>
      </w:r>
    </w:p>
    <w:p w14:paraId="062F0F0F" w14:textId="56318AE9" w:rsidR="00614501" w:rsidRDefault="0061450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_Toc98016505 \h </w:instrText>
      </w:r>
      <w:r>
        <w:fldChar w:fldCharType="separate"/>
      </w:r>
      <w:r>
        <w:t>19</w:t>
      </w:r>
      <w:r>
        <w:fldChar w:fldCharType="end"/>
      </w:r>
    </w:p>
    <w:p w14:paraId="56615AFC" w14:textId="3B051F58" w:rsidR="00614501" w:rsidRDefault="00614501">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_Toc98016506 \h </w:instrText>
      </w:r>
      <w:r>
        <w:fldChar w:fldCharType="separate"/>
      </w:r>
      <w:r>
        <w:t>19</w:t>
      </w:r>
      <w:r>
        <w:fldChar w:fldCharType="end"/>
      </w:r>
    </w:p>
    <w:p w14:paraId="6FEC59A6" w14:textId="5348DCE8" w:rsidR="00614501" w:rsidRDefault="00614501">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_Toc98016507 \h </w:instrText>
      </w:r>
      <w:r>
        <w:fldChar w:fldCharType="separate"/>
      </w:r>
      <w:r>
        <w:t>19</w:t>
      </w:r>
      <w:r>
        <w:fldChar w:fldCharType="end"/>
      </w:r>
    </w:p>
    <w:p w14:paraId="593828EB" w14:textId="14F6E5AD" w:rsidR="00614501" w:rsidRDefault="00614501">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_Toc98016508 \h </w:instrText>
      </w:r>
      <w:r>
        <w:fldChar w:fldCharType="separate"/>
      </w:r>
      <w:r>
        <w:t>20</w:t>
      </w:r>
      <w:r>
        <w:fldChar w:fldCharType="end"/>
      </w:r>
    </w:p>
    <w:p w14:paraId="5A86A3B3" w14:textId="16A05A43" w:rsidR="00614501" w:rsidRDefault="0061450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_Toc98016509 \h </w:instrText>
      </w:r>
      <w:r>
        <w:fldChar w:fldCharType="separate"/>
      </w:r>
      <w:r>
        <w:t>20</w:t>
      </w:r>
      <w:r>
        <w:fldChar w:fldCharType="end"/>
      </w:r>
    </w:p>
    <w:p w14:paraId="7A42EC2E" w14:textId="77A52D07" w:rsidR="00614501" w:rsidRDefault="00614501">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_Toc98016510 \h </w:instrText>
      </w:r>
      <w:r>
        <w:fldChar w:fldCharType="separate"/>
      </w:r>
      <w:r>
        <w:t>20</w:t>
      </w:r>
      <w:r>
        <w:fldChar w:fldCharType="end"/>
      </w:r>
    </w:p>
    <w:p w14:paraId="746B9EF6" w14:textId="1D4585E7" w:rsidR="00614501" w:rsidRDefault="00614501">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_Toc98016511 \h </w:instrText>
      </w:r>
      <w:r>
        <w:fldChar w:fldCharType="separate"/>
      </w:r>
      <w:r>
        <w:t>20</w:t>
      </w:r>
      <w:r>
        <w:fldChar w:fldCharType="end"/>
      </w:r>
    </w:p>
    <w:p w14:paraId="5FBE461E" w14:textId="7CFE95DC" w:rsidR="00614501" w:rsidRDefault="0061450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_Toc98016512 \h </w:instrText>
      </w:r>
      <w:r>
        <w:fldChar w:fldCharType="separate"/>
      </w:r>
      <w:r>
        <w:t>20</w:t>
      </w:r>
      <w:r>
        <w:fldChar w:fldCharType="end"/>
      </w:r>
    </w:p>
    <w:p w14:paraId="2194C564" w14:textId="153B9B64" w:rsidR="00614501" w:rsidRDefault="00614501">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_Toc98016513 \h </w:instrText>
      </w:r>
      <w:r>
        <w:fldChar w:fldCharType="separate"/>
      </w:r>
      <w:r>
        <w:t>20</w:t>
      </w:r>
      <w:r>
        <w:fldChar w:fldCharType="end"/>
      </w:r>
    </w:p>
    <w:p w14:paraId="636554A8" w14:textId="27DBE385" w:rsidR="00614501" w:rsidRDefault="00614501">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_Toc98016514 \h </w:instrText>
      </w:r>
      <w:r>
        <w:fldChar w:fldCharType="separate"/>
      </w:r>
      <w:r>
        <w:t>20</w:t>
      </w:r>
      <w:r>
        <w:fldChar w:fldCharType="end"/>
      </w:r>
    </w:p>
    <w:p w14:paraId="416DAE3D" w14:textId="3FBC4AC2" w:rsidR="00614501" w:rsidRDefault="00614501">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_Toc98016515 \h </w:instrText>
      </w:r>
      <w:r>
        <w:fldChar w:fldCharType="separate"/>
      </w:r>
      <w:r>
        <w:t>20</w:t>
      </w:r>
      <w:r>
        <w:fldChar w:fldCharType="end"/>
      </w:r>
    </w:p>
    <w:p w14:paraId="27C221A5" w14:textId="57B8E7D6" w:rsidR="00614501" w:rsidRDefault="00614501">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_Toc98016516 \h </w:instrText>
      </w:r>
      <w:r>
        <w:fldChar w:fldCharType="separate"/>
      </w:r>
      <w:r>
        <w:t>21</w:t>
      </w:r>
      <w:r>
        <w:fldChar w:fldCharType="end"/>
      </w:r>
    </w:p>
    <w:p w14:paraId="5D91755B" w14:textId="5C517F93" w:rsidR="00614501" w:rsidRDefault="00614501">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_Toc98016517 \h </w:instrText>
      </w:r>
      <w:r>
        <w:fldChar w:fldCharType="separate"/>
      </w:r>
      <w:r>
        <w:t>21</w:t>
      </w:r>
      <w:r>
        <w:fldChar w:fldCharType="end"/>
      </w:r>
    </w:p>
    <w:p w14:paraId="305009AA" w14:textId="0FD26C1E" w:rsidR="00614501" w:rsidRDefault="0061450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_Toc98016518 \h </w:instrText>
      </w:r>
      <w:r>
        <w:fldChar w:fldCharType="separate"/>
      </w:r>
      <w:r>
        <w:t>21</w:t>
      </w:r>
      <w:r>
        <w:fldChar w:fldCharType="end"/>
      </w:r>
    </w:p>
    <w:p w14:paraId="098F7DED" w14:textId="55BE77F1" w:rsidR="00614501" w:rsidRDefault="00614501">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_Toc98016519 \h </w:instrText>
      </w:r>
      <w:r>
        <w:fldChar w:fldCharType="separate"/>
      </w:r>
      <w:r>
        <w:t>21</w:t>
      </w:r>
      <w:r>
        <w:fldChar w:fldCharType="end"/>
      </w:r>
    </w:p>
    <w:p w14:paraId="60DEA54B" w14:textId="7B4FF4CA" w:rsidR="00614501" w:rsidRDefault="00614501">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_Toc98016520 \h </w:instrText>
      </w:r>
      <w:r>
        <w:fldChar w:fldCharType="separate"/>
      </w:r>
      <w:r>
        <w:t>21</w:t>
      </w:r>
      <w:r>
        <w:fldChar w:fldCharType="end"/>
      </w:r>
    </w:p>
    <w:p w14:paraId="587810ED" w14:textId="2E320136" w:rsidR="00614501" w:rsidRDefault="00614501">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_Toc98016521 \h </w:instrText>
      </w:r>
      <w:r>
        <w:fldChar w:fldCharType="separate"/>
      </w:r>
      <w:r>
        <w:t>22</w:t>
      </w:r>
      <w:r>
        <w:fldChar w:fldCharType="end"/>
      </w:r>
    </w:p>
    <w:p w14:paraId="112E3668" w14:textId="77851121" w:rsidR="00614501" w:rsidRDefault="00614501">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_Toc98016522 \h </w:instrText>
      </w:r>
      <w:r>
        <w:fldChar w:fldCharType="separate"/>
      </w:r>
      <w:r>
        <w:t>22</w:t>
      </w:r>
      <w:r>
        <w:fldChar w:fldCharType="end"/>
      </w:r>
    </w:p>
    <w:p w14:paraId="34E9F33F" w14:textId="01F56B15" w:rsidR="00614501" w:rsidRDefault="00614501">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_Toc98016523 \h </w:instrText>
      </w:r>
      <w:r>
        <w:fldChar w:fldCharType="separate"/>
      </w:r>
      <w:r>
        <w:t>22</w:t>
      </w:r>
      <w:r>
        <w:fldChar w:fldCharType="end"/>
      </w:r>
    </w:p>
    <w:p w14:paraId="0E258BF6" w14:textId="0B8D066E" w:rsidR="00614501" w:rsidRDefault="00614501">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_Toc98016524 \h </w:instrText>
      </w:r>
      <w:r>
        <w:fldChar w:fldCharType="separate"/>
      </w:r>
      <w:r>
        <w:t>22</w:t>
      </w:r>
      <w:r>
        <w:fldChar w:fldCharType="end"/>
      </w:r>
    </w:p>
    <w:p w14:paraId="51770833" w14:textId="1C5527BA" w:rsidR="00614501" w:rsidRDefault="00614501">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_Toc98016525 \h </w:instrText>
      </w:r>
      <w:r>
        <w:fldChar w:fldCharType="separate"/>
      </w:r>
      <w:r>
        <w:t>23</w:t>
      </w:r>
      <w:r>
        <w:fldChar w:fldCharType="end"/>
      </w:r>
    </w:p>
    <w:p w14:paraId="5E827055" w14:textId="76F3EAAE" w:rsidR="00614501" w:rsidRDefault="00614501">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_Toc98016526 \h </w:instrText>
      </w:r>
      <w:r>
        <w:fldChar w:fldCharType="separate"/>
      </w:r>
      <w:r>
        <w:t>23</w:t>
      </w:r>
      <w:r>
        <w:fldChar w:fldCharType="end"/>
      </w:r>
    </w:p>
    <w:p w14:paraId="4D1C449F" w14:textId="4C7B9DEE" w:rsidR="00614501" w:rsidRDefault="00614501">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_Toc98016527 \h </w:instrText>
      </w:r>
      <w:r>
        <w:fldChar w:fldCharType="separate"/>
      </w:r>
      <w:r>
        <w:t>25</w:t>
      </w:r>
      <w:r>
        <w:fldChar w:fldCharType="end"/>
      </w:r>
    </w:p>
    <w:p w14:paraId="50815623" w14:textId="605E346C" w:rsidR="00614501" w:rsidRDefault="00614501">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_Toc98016528 \h </w:instrText>
      </w:r>
      <w:r>
        <w:fldChar w:fldCharType="separate"/>
      </w:r>
      <w:r>
        <w:t>25</w:t>
      </w:r>
      <w:r>
        <w:fldChar w:fldCharType="end"/>
      </w:r>
    </w:p>
    <w:p w14:paraId="0CD25668" w14:textId="4868B43A" w:rsidR="00614501" w:rsidRDefault="00614501">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IdentityAssociation requests</w:t>
      </w:r>
      <w:r>
        <w:tab/>
      </w:r>
      <w:r>
        <w:fldChar w:fldCharType="begin" w:fldLock="1"/>
      </w:r>
      <w:r>
        <w:instrText xml:space="preserve"> PAGEREF _Toc98016529 \h </w:instrText>
      </w:r>
      <w:r>
        <w:fldChar w:fldCharType="separate"/>
      </w:r>
      <w:r>
        <w:t>25</w:t>
      </w:r>
      <w:r>
        <w:fldChar w:fldCharType="end"/>
      </w:r>
    </w:p>
    <w:p w14:paraId="7C499783" w14:textId="11E6A006" w:rsidR="00614501" w:rsidRDefault="00614501">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OngoingIdentityAssociation requests</w:t>
      </w:r>
      <w:r>
        <w:tab/>
      </w:r>
      <w:r>
        <w:fldChar w:fldCharType="begin" w:fldLock="1"/>
      </w:r>
      <w:r>
        <w:instrText xml:space="preserve"> PAGEREF _Toc98016530 \h </w:instrText>
      </w:r>
      <w:r>
        <w:fldChar w:fldCharType="separate"/>
      </w:r>
      <w:r>
        <w:t>25</w:t>
      </w:r>
      <w:r>
        <w:fldChar w:fldCharType="end"/>
      </w:r>
    </w:p>
    <w:p w14:paraId="2E468496" w14:textId="667019B6" w:rsidR="00614501" w:rsidRDefault="00614501">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_Toc98016531 \h </w:instrText>
      </w:r>
      <w:r>
        <w:fldChar w:fldCharType="separate"/>
      </w:r>
      <w:r>
        <w:t>26</w:t>
      </w:r>
      <w:r>
        <w:fldChar w:fldCharType="end"/>
      </w:r>
    </w:p>
    <w:p w14:paraId="62593C0B" w14:textId="055A14F6" w:rsidR="00614501" w:rsidRDefault="00614501">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_Toc98016532 \h </w:instrText>
      </w:r>
      <w:r>
        <w:fldChar w:fldCharType="separate"/>
      </w:r>
      <w:r>
        <w:t>26</w:t>
      </w:r>
      <w:r>
        <w:fldChar w:fldCharType="end"/>
      </w:r>
    </w:p>
    <w:p w14:paraId="14614BC3" w14:textId="6DA5C1F6" w:rsidR="00614501" w:rsidRDefault="00614501">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_Toc98016533 \h </w:instrText>
      </w:r>
      <w:r>
        <w:fldChar w:fldCharType="separate"/>
      </w:r>
      <w:r>
        <w:t>26</w:t>
      </w:r>
      <w:r>
        <w:fldChar w:fldCharType="end"/>
      </w:r>
    </w:p>
    <w:p w14:paraId="73A4428A" w14:textId="19DDD528" w:rsidR="00614501" w:rsidRDefault="00614501">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_Toc98016534 \h </w:instrText>
      </w:r>
      <w:r>
        <w:fldChar w:fldCharType="separate"/>
      </w:r>
      <w:r>
        <w:t>26</w:t>
      </w:r>
      <w:r>
        <w:fldChar w:fldCharType="end"/>
      </w:r>
    </w:p>
    <w:p w14:paraId="7F99AC01" w14:textId="5FC50F79" w:rsidR="00614501" w:rsidRDefault="00614501">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_Toc98016535 \h </w:instrText>
      </w:r>
      <w:r>
        <w:fldChar w:fldCharType="separate"/>
      </w:r>
      <w:r>
        <w:t>26</w:t>
      </w:r>
      <w:r>
        <w:fldChar w:fldCharType="end"/>
      </w:r>
    </w:p>
    <w:p w14:paraId="45689694" w14:textId="2492BD0C" w:rsidR="00614501" w:rsidRDefault="00614501">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_Toc98016536 \h </w:instrText>
      </w:r>
      <w:r>
        <w:fldChar w:fldCharType="separate"/>
      </w:r>
      <w:r>
        <w:t>26</w:t>
      </w:r>
      <w:r>
        <w:fldChar w:fldCharType="end"/>
      </w:r>
    </w:p>
    <w:p w14:paraId="58657B1D" w14:textId="2863051A" w:rsidR="00614501" w:rsidRDefault="0061450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_Toc98016537 \h </w:instrText>
      </w:r>
      <w:r>
        <w:fldChar w:fldCharType="separate"/>
      </w:r>
      <w:r>
        <w:t>27</w:t>
      </w:r>
      <w:r>
        <w:fldChar w:fldCharType="end"/>
      </w:r>
    </w:p>
    <w:p w14:paraId="4830EF16" w14:textId="4F55A3F8" w:rsidR="00614501" w:rsidRDefault="0061450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_Toc98016538 \h </w:instrText>
      </w:r>
      <w:r>
        <w:fldChar w:fldCharType="separate"/>
      </w:r>
      <w:r>
        <w:t>27</w:t>
      </w:r>
      <w:r>
        <w:fldChar w:fldCharType="end"/>
      </w:r>
    </w:p>
    <w:p w14:paraId="1850F9E2" w14:textId="5B2E6D1D" w:rsidR="00614501" w:rsidRDefault="0061450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_Toc98016539 \h </w:instrText>
      </w:r>
      <w:r>
        <w:fldChar w:fldCharType="separate"/>
      </w:r>
      <w:r>
        <w:t>27</w:t>
      </w:r>
      <w:r>
        <w:fldChar w:fldCharType="end"/>
      </w:r>
    </w:p>
    <w:p w14:paraId="758F133D" w14:textId="2974542F" w:rsidR="00614501" w:rsidRDefault="0061450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_Toc98016540 \h </w:instrText>
      </w:r>
      <w:r>
        <w:fldChar w:fldCharType="separate"/>
      </w:r>
      <w:r>
        <w:t>27</w:t>
      </w:r>
      <w:r>
        <w:fldChar w:fldCharType="end"/>
      </w:r>
    </w:p>
    <w:p w14:paraId="0CE1F796" w14:textId="4B095650" w:rsidR="00614501" w:rsidRDefault="0061450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_Toc98016541 \h </w:instrText>
      </w:r>
      <w:r>
        <w:fldChar w:fldCharType="separate"/>
      </w:r>
      <w:r>
        <w:t>27</w:t>
      </w:r>
      <w:r>
        <w:fldChar w:fldCharType="end"/>
      </w:r>
    </w:p>
    <w:p w14:paraId="53E3E2AC" w14:textId="5703038F" w:rsidR="00614501" w:rsidRDefault="0061450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_Toc98016542 \h </w:instrText>
      </w:r>
      <w:r>
        <w:fldChar w:fldCharType="separate"/>
      </w:r>
      <w:r>
        <w:t>27</w:t>
      </w:r>
      <w:r>
        <w:fldChar w:fldCharType="end"/>
      </w:r>
    </w:p>
    <w:p w14:paraId="687BCEA0" w14:textId="35BD89FF" w:rsidR="00614501" w:rsidRDefault="0061450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_Toc98016543 \h </w:instrText>
      </w:r>
      <w:r>
        <w:fldChar w:fldCharType="separate"/>
      </w:r>
      <w:r>
        <w:t>28</w:t>
      </w:r>
      <w:r>
        <w:fldChar w:fldCharType="end"/>
      </w:r>
    </w:p>
    <w:p w14:paraId="70B2D0C6" w14:textId="70C97F30" w:rsidR="00614501" w:rsidRDefault="00614501">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_Toc98016544 \h </w:instrText>
      </w:r>
      <w:r>
        <w:fldChar w:fldCharType="separate"/>
      </w:r>
      <w:r>
        <w:t>28</w:t>
      </w:r>
      <w:r>
        <w:fldChar w:fldCharType="end"/>
      </w:r>
    </w:p>
    <w:p w14:paraId="1700376A" w14:textId="7BC6D20C" w:rsidR="00614501" w:rsidRDefault="00614501">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_Toc98016545 \h </w:instrText>
      </w:r>
      <w:r>
        <w:fldChar w:fldCharType="separate"/>
      </w:r>
      <w:r>
        <w:t>28</w:t>
      </w:r>
      <w:r>
        <w:fldChar w:fldCharType="end"/>
      </w:r>
    </w:p>
    <w:p w14:paraId="7E5A9E2B" w14:textId="04ACC791" w:rsidR="00614501" w:rsidRDefault="00614501">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_Toc98016546 \h </w:instrText>
      </w:r>
      <w:r>
        <w:fldChar w:fldCharType="separate"/>
      </w:r>
      <w:r>
        <w:t>29</w:t>
      </w:r>
      <w:r>
        <w:fldChar w:fldCharType="end"/>
      </w:r>
    </w:p>
    <w:p w14:paraId="7572CE74" w14:textId="5091B535" w:rsidR="00614501" w:rsidRDefault="00614501">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_Toc98016547 \h </w:instrText>
      </w:r>
      <w:r>
        <w:fldChar w:fldCharType="separate"/>
      </w:r>
      <w:r>
        <w:t>30</w:t>
      </w:r>
      <w:r>
        <w:fldChar w:fldCharType="end"/>
      </w:r>
    </w:p>
    <w:p w14:paraId="50673BA4" w14:textId="737BAB44" w:rsidR="00614501" w:rsidRDefault="00614501">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_Toc98016548 \h </w:instrText>
      </w:r>
      <w:r>
        <w:fldChar w:fldCharType="separate"/>
      </w:r>
      <w:r>
        <w:t>31</w:t>
      </w:r>
      <w:r>
        <w:fldChar w:fldCharType="end"/>
      </w:r>
    </w:p>
    <w:p w14:paraId="2367D407" w14:textId="3902FBFA" w:rsidR="00614501" w:rsidRDefault="00614501">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_Toc98016549 \h </w:instrText>
      </w:r>
      <w:r>
        <w:fldChar w:fldCharType="separate"/>
      </w:r>
      <w:r>
        <w:t>32</w:t>
      </w:r>
      <w:r>
        <w:fldChar w:fldCharType="end"/>
      </w:r>
    </w:p>
    <w:p w14:paraId="613DD507" w14:textId="2583E60F" w:rsidR="00614501" w:rsidRDefault="00614501">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_Toc98016550 \h </w:instrText>
      </w:r>
      <w:r>
        <w:fldChar w:fldCharType="separate"/>
      </w:r>
      <w:r>
        <w:t>33</w:t>
      </w:r>
      <w:r>
        <w:fldChar w:fldCharType="end"/>
      </w:r>
    </w:p>
    <w:p w14:paraId="1C224822" w14:textId="44CAB56B" w:rsidR="00614501" w:rsidRDefault="0061450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_Toc98016551 \h </w:instrText>
      </w:r>
      <w:r>
        <w:fldChar w:fldCharType="separate"/>
      </w:r>
      <w:r>
        <w:t>33</w:t>
      </w:r>
      <w:r>
        <w:fldChar w:fldCharType="end"/>
      </w:r>
    </w:p>
    <w:p w14:paraId="6A360AFA" w14:textId="51B292FF" w:rsidR="00614501" w:rsidRDefault="00614501">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_Toc98016552 \h </w:instrText>
      </w:r>
      <w:r>
        <w:fldChar w:fldCharType="separate"/>
      </w:r>
      <w:r>
        <w:t>34</w:t>
      </w:r>
      <w:r>
        <w:fldChar w:fldCharType="end"/>
      </w:r>
    </w:p>
    <w:p w14:paraId="365015BA" w14:textId="7FC28498" w:rsidR="00614501" w:rsidRDefault="00614501">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_Toc98016553 \h </w:instrText>
      </w:r>
      <w:r>
        <w:fldChar w:fldCharType="separate"/>
      </w:r>
      <w:r>
        <w:t>34</w:t>
      </w:r>
      <w:r>
        <w:fldChar w:fldCharType="end"/>
      </w:r>
    </w:p>
    <w:p w14:paraId="395E528B" w14:textId="639FF114" w:rsidR="00614501" w:rsidRDefault="00614501">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_Toc98016554 \h </w:instrText>
      </w:r>
      <w:r>
        <w:fldChar w:fldCharType="separate"/>
      </w:r>
      <w:r>
        <w:t>34</w:t>
      </w:r>
      <w:r>
        <w:fldChar w:fldCharType="end"/>
      </w:r>
    </w:p>
    <w:p w14:paraId="72916D65" w14:textId="325124B5" w:rsidR="00614501" w:rsidRDefault="00614501">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_Toc98016555 \h </w:instrText>
      </w:r>
      <w:r>
        <w:fldChar w:fldCharType="separate"/>
      </w:r>
      <w:r>
        <w:t>34</w:t>
      </w:r>
      <w:r>
        <w:fldChar w:fldCharType="end"/>
      </w:r>
    </w:p>
    <w:p w14:paraId="501E9FCC" w14:textId="605C385B" w:rsidR="00614501" w:rsidRDefault="00614501">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_Toc98016556 \h </w:instrText>
      </w:r>
      <w:r>
        <w:fldChar w:fldCharType="separate"/>
      </w:r>
      <w:r>
        <w:t>35</w:t>
      </w:r>
      <w:r>
        <w:fldChar w:fldCharType="end"/>
      </w:r>
    </w:p>
    <w:p w14:paraId="41E5225C" w14:textId="4907E1A4" w:rsidR="00614501" w:rsidRDefault="00614501">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_Toc98016557 \h </w:instrText>
      </w:r>
      <w:r>
        <w:fldChar w:fldCharType="separate"/>
      </w:r>
      <w:r>
        <w:t>36</w:t>
      </w:r>
      <w:r>
        <w:fldChar w:fldCharType="end"/>
      </w:r>
    </w:p>
    <w:p w14:paraId="0E6407AE" w14:textId="6DAE03B5" w:rsidR="00614501" w:rsidRDefault="0061450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_Toc98016558 \h </w:instrText>
      </w:r>
      <w:r>
        <w:fldChar w:fldCharType="separate"/>
      </w:r>
      <w:r>
        <w:t>36</w:t>
      </w:r>
      <w:r>
        <w:fldChar w:fldCharType="end"/>
      </w:r>
    </w:p>
    <w:p w14:paraId="2E875309" w14:textId="00EBF03F" w:rsidR="00614501" w:rsidRDefault="00614501">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_Toc98016559 \h </w:instrText>
      </w:r>
      <w:r>
        <w:fldChar w:fldCharType="separate"/>
      </w:r>
      <w:r>
        <w:t>36</w:t>
      </w:r>
      <w:r>
        <w:fldChar w:fldCharType="end"/>
      </w:r>
    </w:p>
    <w:p w14:paraId="18895C49" w14:textId="19B28576" w:rsidR="00614501" w:rsidRDefault="00614501">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_Toc98016560 \h </w:instrText>
      </w:r>
      <w:r>
        <w:fldChar w:fldCharType="separate"/>
      </w:r>
      <w:r>
        <w:t>36</w:t>
      </w:r>
      <w:r>
        <w:fldChar w:fldCharType="end"/>
      </w:r>
    </w:p>
    <w:p w14:paraId="68A61217" w14:textId="483720AF" w:rsidR="00614501" w:rsidRDefault="00614501">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_Toc98016561 \h </w:instrText>
      </w:r>
      <w:r>
        <w:fldChar w:fldCharType="separate"/>
      </w:r>
      <w:r>
        <w:t>36</w:t>
      </w:r>
      <w:r>
        <w:fldChar w:fldCharType="end"/>
      </w:r>
    </w:p>
    <w:p w14:paraId="4610F7B0" w14:textId="65530214" w:rsidR="00614501" w:rsidRDefault="00614501">
      <w:pPr>
        <w:pStyle w:val="TOC5"/>
        <w:rPr>
          <w:rFonts w:asciiTheme="minorHAnsi" w:eastAsiaTheme="minorEastAsia" w:hAnsiTheme="minorHAnsi" w:cstheme="minorBidi"/>
          <w:sz w:val="22"/>
          <w:szCs w:val="22"/>
          <w:lang w:eastAsia="en-GB"/>
        </w:rPr>
      </w:pPr>
      <w:r w:rsidRPr="00614501">
        <w:t>6.2.3.1.3</w:t>
      </w:r>
      <w:r w:rsidRPr="00614501">
        <w:rPr>
          <w:rFonts w:asciiTheme="minorHAnsi" w:hAnsiTheme="minorHAnsi" w:cstheme="minorBidi"/>
          <w:sz w:val="22"/>
          <w:szCs w:val="22"/>
          <w:lang w:eastAsia="en-GB"/>
        </w:rPr>
        <w:tab/>
      </w:r>
      <w:r w:rsidRPr="009B1416">
        <w:rPr>
          <w:rFonts w:eastAsiaTheme="minorHAnsi"/>
          <w:lang w:val="en-US"/>
        </w:rPr>
        <w:t>Provisioning of the MDF2</w:t>
      </w:r>
      <w:r>
        <w:tab/>
      </w:r>
      <w:r>
        <w:fldChar w:fldCharType="begin" w:fldLock="1"/>
      </w:r>
      <w:r>
        <w:instrText xml:space="preserve"> PAGEREF _Toc98016562 \h </w:instrText>
      </w:r>
      <w:r>
        <w:fldChar w:fldCharType="separate"/>
      </w:r>
      <w:r>
        <w:t>37</w:t>
      </w:r>
      <w:r>
        <w:fldChar w:fldCharType="end"/>
      </w:r>
    </w:p>
    <w:p w14:paraId="13FAF408" w14:textId="077F17F5" w:rsidR="00614501" w:rsidRDefault="00614501">
      <w:pPr>
        <w:pStyle w:val="TOC5"/>
        <w:rPr>
          <w:rFonts w:asciiTheme="minorHAnsi" w:eastAsiaTheme="minorEastAsia" w:hAnsiTheme="minorHAnsi" w:cstheme="minorBidi"/>
          <w:sz w:val="22"/>
          <w:szCs w:val="22"/>
          <w:lang w:eastAsia="en-GB"/>
        </w:rPr>
      </w:pPr>
      <w:r w:rsidRPr="00614501">
        <w:t>6.2.3.1.4</w:t>
      </w:r>
      <w:r w:rsidRPr="00614501">
        <w:rPr>
          <w:rFonts w:asciiTheme="minorHAnsi" w:hAnsiTheme="minorHAnsi" w:cstheme="minorBidi"/>
          <w:sz w:val="22"/>
          <w:szCs w:val="22"/>
          <w:lang w:eastAsia="en-GB"/>
        </w:rPr>
        <w:tab/>
      </w:r>
      <w:r w:rsidRPr="009B1416">
        <w:rPr>
          <w:rFonts w:eastAsiaTheme="minorHAnsi"/>
          <w:lang w:val="en-US"/>
        </w:rPr>
        <w:t>Provisioning of the MDF3</w:t>
      </w:r>
      <w:r>
        <w:tab/>
      </w:r>
      <w:r>
        <w:fldChar w:fldCharType="begin" w:fldLock="1"/>
      </w:r>
      <w:r>
        <w:instrText xml:space="preserve"> PAGEREF _Toc98016563 \h </w:instrText>
      </w:r>
      <w:r>
        <w:fldChar w:fldCharType="separate"/>
      </w:r>
      <w:r>
        <w:t>38</w:t>
      </w:r>
      <w:r>
        <w:fldChar w:fldCharType="end"/>
      </w:r>
    </w:p>
    <w:p w14:paraId="1D708943" w14:textId="640D0FC9" w:rsidR="00614501" w:rsidRDefault="00614501">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_Toc98016564 \h </w:instrText>
      </w:r>
      <w:r>
        <w:fldChar w:fldCharType="separate"/>
      </w:r>
      <w:r>
        <w:t>39</w:t>
      </w:r>
      <w:r>
        <w:fldChar w:fldCharType="end"/>
      </w:r>
    </w:p>
    <w:p w14:paraId="014E8538" w14:textId="6D113B34" w:rsidR="00614501" w:rsidRDefault="00614501">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_Toc98016565 \h </w:instrText>
      </w:r>
      <w:r>
        <w:fldChar w:fldCharType="separate"/>
      </w:r>
      <w:r>
        <w:t>39</w:t>
      </w:r>
      <w:r>
        <w:fldChar w:fldCharType="end"/>
      </w:r>
    </w:p>
    <w:p w14:paraId="3C595976" w14:textId="13449960" w:rsidR="00614501" w:rsidRDefault="00614501">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_Toc98016566 \h </w:instrText>
      </w:r>
      <w:r>
        <w:fldChar w:fldCharType="separate"/>
      </w:r>
      <w:r>
        <w:t>39</w:t>
      </w:r>
      <w:r>
        <w:fldChar w:fldCharType="end"/>
      </w:r>
    </w:p>
    <w:p w14:paraId="4AC9CC79" w14:textId="2B461B23" w:rsidR="00614501" w:rsidRDefault="00614501">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_Toc98016567 \h </w:instrText>
      </w:r>
      <w:r>
        <w:fldChar w:fldCharType="separate"/>
      </w:r>
      <w:r>
        <w:t>40</w:t>
      </w:r>
      <w:r>
        <w:fldChar w:fldCharType="end"/>
      </w:r>
    </w:p>
    <w:p w14:paraId="3AB623A3" w14:textId="52632947" w:rsidR="00614501" w:rsidRDefault="00614501">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_Toc98016568 \h </w:instrText>
      </w:r>
      <w:r>
        <w:fldChar w:fldCharType="separate"/>
      </w:r>
      <w:r>
        <w:t>41</w:t>
      </w:r>
      <w:r>
        <w:fldChar w:fldCharType="end"/>
      </w:r>
    </w:p>
    <w:p w14:paraId="7881EA58" w14:textId="25C5AAA4" w:rsidR="00614501" w:rsidRDefault="00614501">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_Toc98016569 \h </w:instrText>
      </w:r>
      <w:r>
        <w:fldChar w:fldCharType="separate"/>
      </w:r>
      <w:r>
        <w:t>42</w:t>
      </w:r>
      <w:r>
        <w:fldChar w:fldCharType="end"/>
      </w:r>
    </w:p>
    <w:p w14:paraId="2B0832C6" w14:textId="7F0AE088" w:rsidR="00614501" w:rsidRDefault="00614501">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_Toc98016570 \h </w:instrText>
      </w:r>
      <w:r>
        <w:fldChar w:fldCharType="separate"/>
      </w:r>
      <w:r>
        <w:t>43</w:t>
      </w:r>
      <w:r>
        <w:fldChar w:fldCharType="end"/>
      </w:r>
    </w:p>
    <w:p w14:paraId="749092B2" w14:textId="10B5F95A" w:rsidR="00614501" w:rsidRDefault="00614501">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_Toc98016571 \h </w:instrText>
      </w:r>
      <w:r>
        <w:fldChar w:fldCharType="separate"/>
      </w:r>
      <w:r>
        <w:t>44</w:t>
      </w:r>
      <w:r>
        <w:fldChar w:fldCharType="end"/>
      </w:r>
    </w:p>
    <w:p w14:paraId="69589C6A" w14:textId="27BB3D06" w:rsidR="00614501" w:rsidRDefault="00614501">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_Toc98016572 \h </w:instrText>
      </w:r>
      <w:r>
        <w:fldChar w:fldCharType="separate"/>
      </w:r>
      <w:r>
        <w:t>52</w:t>
      </w:r>
      <w:r>
        <w:fldChar w:fldCharType="end"/>
      </w:r>
    </w:p>
    <w:p w14:paraId="07758220" w14:textId="78741CB7" w:rsidR="00614501" w:rsidRDefault="00614501">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_Toc98016573 \h </w:instrText>
      </w:r>
      <w:r>
        <w:fldChar w:fldCharType="separate"/>
      </w:r>
      <w:r>
        <w:t>53</w:t>
      </w:r>
      <w:r>
        <w:fldChar w:fldCharType="end"/>
      </w:r>
    </w:p>
    <w:p w14:paraId="420DC384" w14:textId="2AD1BDB4" w:rsidR="00614501" w:rsidRDefault="00614501">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_Toc98016574 \h </w:instrText>
      </w:r>
      <w:r>
        <w:fldChar w:fldCharType="separate"/>
      </w:r>
      <w:r>
        <w:t>53</w:t>
      </w:r>
      <w:r>
        <w:fldChar w:fldCharType="end"/>
      </w:r>
    </w:p>
    <w:p w14:paraId="25127A25" w14:textId="012987FB" w:rsidR="00614501" w:rsidRDefault="00614501">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_Toc98016575 \h </w:instrText>
      </w:r>
      <w:r>
        <w:fldChar w:fldCharType="separate"/>
      </w:r>
      <w:r>
        <w:t>55</w:t>
      </w:r>
      <w:r>
        <w:fldChar w:fldCharType="end"/>
      </w:r>
    </w:p>
    <w:p w14:paraId="50E49317" w14:textId="742A68EA" w:rsidR="00614501" w:rsidRDefault="00614501">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_Toc98016576 \h </w:instrText>
      </w:r>
      <w:r>
        <w:fldChar w:fldCharType="separate"/>
      </w:r>
      <w:r>
        <w:t>55</w:t>
      </w:r>
      <w:r>
        <w:fldChar w:fldCharType="end"/>
      </w:r>
    </w:p>
    <w:p w14:paraId="6BEBB54A" w14:textId="05E034EE" w:rsidR="00614501" w:rsidRDefault="00614501">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_Toc98016577 \h </w:instrText>
      </w:r>
      <w:r>
        <w:fldChar w:fldCharType="separate"/>
      </w:r>
      <w:r>
        <w:t>55</w:t>
      </w:r>
      <w:r>
        <w:fldChar w:fldCharType="end"/>
      </w:r>
    </w:p>
    <w:p w14:paraId="4C96D337" w14:textId="7FDCB7E5" w:rsidR="00614501" w:rsidRDefault="00614501">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_Toc98016578 \h </w:instrText>
      </w:r>
      <w:r>
        <w:fldChar w:fldCharType="separate"/>
      </w:r>
      <w:r>
        <w:t>57</w:t>
      </w:r>
      <w:r>
        <w:fldChar w:fldCharType="end"/>
      </w:r>
    </w:p>
    <w:p w14:paraId="5131BE38" w14:textId="6AF0D7D3" w:rsidR="00614501" w:rsidRDefault="00614501">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_Toc98016579 \h </w:instrText>
      </w:r>
      <w:r>
        <w:fldChar w:fldCharType="separate"/>
      </w:r>
      <w:r>
        <w:t>57</w:t>
      </w:r>
      <w:r>
        <w:fldChar w:fldCharType="end"/>
      </w:r>
    </w:p>
    <w:p w14:paraId="7C5B50FE" w14:textId="10DC3E48" w:rsidR="00614501" w:rsidRDefault="00614501">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_Toc98016580 \h </w:instrText>
      </w:r>
      <w:r>
        <w:fldChar w:fldCharType="separate"/>
      </w:r>
      <w:r>
        <w:t>57</w:t>
      </w:r>
      <w:r>
        <w:fldChar w:fldCharType="end"/>
      </w:r>
    </w:p>
    <w:p w14:paraId="563F1AA1" w14:textId="0A8A882B" w:rsidR="00614501" w:rsidRDefault="00614501">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_Toc98016581 \h </w:instrText>
      </w:r>
      <w:r>
        <w:fldChar w:fldCharType="separate"/>
      </w:r>
      <w:r>
        <w:t>57</w:t>
      </w:r>
      <w:r>
        <w:fldChar w:fldCharType="end"/>
      </w:r>
    </w:p>
    <w:p w14:paraId="4DED8427" w14:textId="2B45AFDE" w:rsidR="00614501" w:rsidRDefault="00614501">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_Toc98016582 \h </w:instrText>
      </w:r>
      <w:r>
        <w:fldChar w:fldCharType="separate"/>
      </w:r>
      <w:r>
        <w:t>59</w:t>
      </w:r>
      <w:r>
        <w:fldChar w:fldCharType="end"/>
      </w:r>
    </w:p>
    <w:p w14:paraId="2BF3BB10" w14:textId="118F9649" w:rsidR="00614501" w:rsidRDefault="00614501">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_Toc98016583 \h </w:instrText>
      </w:r>
      <w:r>
        <w:fldChar w:fldCharType="separate"/>
      </w:r>
      <w:r>
        <w:t>61</w:t>
      </w:r>
      <w:r>
        <w:fldChar w:fldCharType="end"/>
      </w:r>
    </w:p>
    <w:p w14:paraId="405C280F" w14:textId="7D41265C" w:rsidR="00614501" w:rsidRDefault="00614501">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_Toc98016584 \h </w:instrText>
      </w:r>
      <w:r>
        <w:fldChar w:fldCharType="separate"/>
      </w:r>
      <w:r>
        <w:t>61</w:t>
      </w:r>
      <w:r>
        <w:fldChar w:fldCharType="end"/>
      </w:r>
    </w:p>
    <w:p w14:paraId="2A7999B9" w14:textId="24CE269B" w:rsidR="00614501" w:rsidRDefault="00614501">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_Toc98016585 \h </w:instrText>
      </w:r>
      <w:r>
        <w:fldChar w:fldCharType="separate"/>
      </w:r>
      <w:r>
        <w:t>62</w:t>
      </w:r>
      <w:r>
        <w:fldChar w:fldCharType="end"/>
      </w:r>
    </w:p>
    <w:p w14:paraId="160B129F" w14:textId="1907287B" w:rsidR="00614501" w:rsidRDefault="00614501">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_Toc98016586 \h </w:instrText>
      </w:r>
      <w:r>
        <w:fldChar w:fldCharType="separate"/>
      </w:r>
      <w:r>
        <w:t>62</w:t>
      </w:r>
      <w:r>
        <w:fldChar w:fldCharType="end"/>
      </w:r>
    </w:p>
    <w:p w14:paraId="41D60B05" w14:textId="20CC63ED" w:rsidR="00614501" w:rsidRDefault="00614501">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_Toc98016587 \h </w:instrText>
      </w:r>
      <w:r>
        <w:fldChar w:fldCharType="separate"/>
      </w:r>
      <w:r>
        <w:t>63</w:t>
      </w:r>
      <w:r>
        <w:fldChar w:fldCharType="end"/>
      </w:r>
    </w:p>
    <w:p w14:paraId="4B718D91" w14:textId="328B278E" w:rsidR="00614501" w:rsidRDefault="00614501">
      <w:pPr>
        <w:pStyle w:val="TOC5"/>
        <w:rPr>
          <w:rFonts w:asciiTheme="minorHAnsi" w:eastAsiaTheme="minorEastAsia" w:hAnsiTheme="minorHAnsi" w:cstheme="minorBidi"/>
          <w:sz w:val="22"/>
          <w:szCs w:val="22"/>
          <w:lang w:eastAsia="en-GB"/>
        </w:rPr>
      </w:pPr>
      <w:r w:rsidRPr="00614501">
        <w:t>6.2.3.10.1</w:t>
      </w:r>
      <w:r w:rsidRPr="00614501">
        <w:rPr>
          <w:rFonts w:asciiTheme="minorHAnsi" w:eastAsiaTheme="minorEastAsia" w:hAnsiTheme="minorHAnsi" w:cstheme="minorBidi"/>
          <w:sz w:val="22"/>
          <w:szCs w:val="22"/>
          <w:lang w:eastAsia="en-GB"/>
        </w:rPr>
        <w:tab/>
      </w:r>
      <w:r w:rsidRPr="009B1416">
        <w:rPr>
          <w:lang w:val="en-US"/>
        </w:rPr>
        <w:t>Overview</w:t>
      </w:r>
      <w:r>
        <w:tab/>
      </w:r>
      <w:r>
        <w:fldChar w:fldCharType="begin" w:fldLock="1"/>
      </w:r>
      <w:r>
        <w:instrText xml:space="preserve"> PAGEREF _Toc98016588 \h </w:instrText>
      </w:r>
      <w:r>
        <w:fldChar w:fldCharType="separate"/>
      </w:r>
      <w:r>
        <w:t>63</w:t>
      </w:r>
      <w:r>
        <w:fldChar w:fldCharType="end"/>
      </w:r>
    </w:p>
    <w:p w14:paraId="5E50C9D7" w14:textId="2AC61DA6" w:rsidR="00614501" w:rsidRDefault="00614501">
      <w:pPr>
        <w:pStyle w:val="TOC5"/>
        <w:rPr>
          <w:rFonts w:asciiTheme="minorHAnsi" w:eastAsiaTheme="minorEastAsia" w:hAnsiTheme="minorHAnsi" w:cstheme="minorBidi"/>
          <w:sz w:val="22"/>
          <w:szCs w:val="22"/>
          <w:lang w:eastAsia="en-GB"/>
        </w:rPr>
      </w:pPr>
      <w:r w:rsidRPr="00614501">
        <w:t>6.2.3.10.2</w:t>
      </w:r>
      <w:r w:rsidRPr="00614501">
        <w:rPr>
          <w:rFonts w:asciiTheme="minorHAnsi" w:eastAsiaTheme="minorEastAsia" w:hAnsiTheme="minorHAnsi" w:cstheme="minorBidi"/>
          <w:sz w:val="22"/>
          <w:szCs w:val="22"/>
          <w:lang w:eastAsia="en-GB"/>
        </w:rPr>
        <w:tab/>
      </w:r>
      <w:r w:rsidRPr="009B1416">
        <w:rPr>
          <w:lang w:val="en-US"/>
        </w:rPr>
        <w:t>Storing LI state</w:t>
      </w:r>
      <w:r>
        <w:tab/>
      </w:r>
      <w:r>
        <w:fldChar w:fldCharType="begin" w:fldLock="1"/>
      </w:r>
      <w:r>
        <w:instrText xml:space="preserve"> PAGEREF _Toc98016589 \h </w:instrText>
      </w:r>
      <w:r>
        <w:fldChar w:fldCharType="separate"/>
      </w:r>
      <w:r>
        <w:t>63</w:t>
      </w:r>
      <w:r>
        <w:fldChar w:fldCharType="end"/>
      </w:r>
    </w:p>
    <w:p w14:paraId="5C5C38F6" w14:textId="17A53FE3" w:rsidR="00614501" w:rsidRDefault="00614501">
      <w:pPr>
        <w:pStyle w:val="TOC5"/>
        <w:rPr>
          <w:rFonts w:asciiTheme="minorHAnsi" w:eastAsiaTheme="minorEastAsia" w:hAnsiTheme="minorHAnsi" w:cstheme="minorBidi"/>
          <w:sz w:val="22"/>
          <w:szCs w:val="22"/>
          <w:lang w:eastAsia="en-GB"/>
        </w:rPr>
      </w:pPr>
      <w:r w:rsidRPr="00614501">
        <w:t>6.2.3.10.3</w:t>
      </w:r>
      <w:r w:rsidRPr="00614501">
        <w:rPr>
          <w:rFonts w:asciiTheme="minorHAnsi" w:eastAsiaTheme="minorEastAsia" w:hAnsiTheme="minorHAnsi" w:cstheme="minorBidi"/>
          <w:sz w:val="22"/>
          <w:szCs w:val="22"/>
          <w:lang w:eastAsia="en-GB"/>
        </w:rPr>
        <w:tab/>
      </w:r>
      <w:r w:rsidRPr="009B1416">
        <w:rPr>
          <w:lang w:val="en-US"/>
        </w:rPr>
        <w:t>Retrieving LI state</w:t>
      </w:r>
      <w:r>
        <w:tab/>
      </w:r>
      <w:r>
        <w:fldChar w:fldCharType="begin" w:fldLock="1"/>
      </w:r>
      <w:r>
        <w:instrText xml:space="preserve"> PAGEREF _Toc98016590 \h </w:instrText>
      </w:r>
      <w:r>
        <w:fldChar w:fldCharType="separate"/>
      </w:r>
      <w:r>
        <w:t>64</w:t>
      </w:r>
      <w:r>
        <w:fldChar w:fldCharType="end"/>
      </w:r>
    </w:p>
    <w:p w14:paraId="590218DF" w14:textId="5697ADE5" w:rsidR="00614501" w:rsidRDefault="00614501">
      <w:pPr>
        <w:pStyle w:val="TOC5"/>
        <w:rPr>
          <w:rFonts w:asciiTheme="minorHAnsi" w:eastAsiaTheme="minorEastAsia" w:hAnsiTheme="minorHAnsi" w:cstheme="minorBidi"/>
          <w:sz w:val="22"/>
          <w:szCs w:val="22"/>
          <w:lang w:eastAsia="en-GB"/>
        </w:rPr>
      </w:pPr>
      <w:r w:rsidRPr="00614501">
        <w:t>6.2.3.10.4</w:t>
      </w:r>
      <w:r w:rsidRPr="00614501">
        <w:rPr>
          <w:rFonts w:asciiTheme="minorHAnsi" w:eastAsiaTheme="minorEastAsia" w:hAnsiTheme="minorHAnsi" w:cstheme="minorBidi"/>
          <w:sz w:val="22"/>
          <w:szCs w:val="22"/>
          <w:lang w:eastAsia="en-GB"/>
        </w:rPr>
        <w:tab/>
      </w:r>
      <w:r w:rsidRPr="009B1416">
        <w:rPr>
          <w:lang w:val="en-US"/>
        </w:rPr>
        <w:t>Removing LI state</w:t>
      </w:r>
      <w:r>
        <w:tab/>
      </w:r>
      <w:r>
        <w:fldChar w:fldCharType="begin" w:fldLock="1"/>
      </w:r>
      <w:r>
        <w:instrText xml:space="preserve"> PAGEREF _Toc98016591 \h </w:instrText>
      </w:r>
      <w:r>
        <w:fldChar w:fldCharType="separate"/>
      </w:r>
      <w:r>
        <w:t>64</w:t>
      </w:r>
      <w:r>
        <w:fldChar w:fldCharType="end"/>
      </w:r>
    </w:p>
    <w:p w14:paraId="4081053E" w14:textId="77374216" w:rsidR="00614501" w:rsidRDefault="0061450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_Toc98016592 \h </w:instrText>
      </w:r>
      <w:r>
        <w:fldChar w:fldCharType="separate"/>
      </w:r>
      <w:r>
        <w:t>64</w:t>
      </w:r>
      <w:r>
        <w:fldChar w:fldCharType="end"/>
      </w:r>
    </w:p>
    <w:p w14:paraId="30B2FA62" w14:textId="3D7E6DC4" w:rsidR="00614501" w:rsidRDefault="00614501">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_Toc98016593 \h </w:instrText>
      </w:r>
      <w:r>
        <w:fldChar w:fldCharType="separate"/>
      </w:r>
      <w:r>
        <w:t>64</w:t>
      </w:r>
      <w:r>
        <w:fldChar w:fldCharType="end"/>
      </w:r>
    </w:p>
    <w:p w14:paraId="5D3C59CA" w14:textId="1ED61D75" w:rsidR="00614501" w:rsidRDefault="0061450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_Toc98016594 \h </w:instrText>
      </w:r>
      <w:r>
        <w:fldChar w:fldCharType="separate"/>
      </w:r>
      <w:r>
        <w:t>65</w:t>
      </w:r>
      <w:r>
        <w:fldChar w:fldCharType="end"/>
      </w:r>
    </w:p>
    <w:p w14:paraId="6F4D9291" w14:textId="0F0A4299" w:rsidR="00614501" w:rsidRDefault="00614501">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_Toc98016595 \h </w:instrText>
      </w:r>
      <w:r>
        <w:fldChar w:fldCharType="separate"/>
      </w:r>
      <w:r>
        <w:t>65</w:t>
      </w:r>
      <w:r>
        <w:fldChar w:fldCharType="end"/>
      </w:r>
    </w:p>
    <w:p w14:paraId="0DFCAC01" w14:textId="2C9C2DCE" w:rsidR="00614501" w:rsidRDefault="00614501">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_Toc98016596 \h </w:instrText>
      </w:r>
      <w:r>
        <w:fldChar w:fldCharType="separate"/>
      </w:r>
      <w:r>
        <w:t>66</w:t>
      </w:r>
      <w:r>
        <w:fldChar w:fldCharType="end"/>
      </w:r>
    </w:p>
    <w:p w14:paraId="315F686C" w14:textId="2DB2DD83" w:rsidR="00614501" w:rsidRDefault="00614501">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_Toc98016597 \h </w:instrText>
      </w:r>
      <w:r>
        <w:fldChar w:fldCharType="separate"/>
      </w:r>
      <w:r>
        <w:t>66</w:t>
      </w:r>
      <w:r>
        <w:fldChar w:fldCharType="end"/>
      </w:r>
    </w:p>
    <w:p w14:paraId="3435CAB5" w14:textId="7209B1AE" w:rsidR="00614501" w:rsidRDefault="00614501">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_Toc98016598 \h </w:instrText>
      </w:r>
      <w:r>
        <w:fldChar w:fldCharType="separate"/>
      </w:r>
      <w:r>
        <w:t>69</w:t>
      </w:r>
      <w:r>
        <w:fldChar w:fldCharType="end"/>
      </w:r>
    </w:p>
    <w:p w14:paraId="0EAE4292" w14:textId="2D0D2342" w:rsidR="00614501" w:rsidRDefault="0061450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_Toc98016599 \h </w:instrText>
      </w:r>
      <w:r>
        <w:fldChar w:fldCharType="separate"/>
      </w:r>
      <w:r>
        <w:t>69</w:t>
      </w:r>
      <w:r>
        <w:fldChar w:fldCharType="end"/>
      </w:r>
    </w:p>
    <w:p w14:paraId="4E3C9316" w14:textId="7679FB4E" w:rsidR="00614501" w:rsidRDefault="0061450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_Toc98016600 \h </w:instrText>
      </w:r>
      <w:r>
        <w:fldChar w:fldCharType="separate"/>
      </w:r>
      <w:r>
        <w:t>69</w:t>
      </w:r>
      <w:r>
        <w:fldChar w:fldCharType="end"/>
      </w:r>
    </w:p>
    <w:p w14:paraId="04E387BD" w14:textId="25A0B229" w:rsidR="00614501" w:rsidRDefault="0061450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_Toc98016601 \h </w:instrText>
      </w:r>
      <w:r>
        <w:fldChar w:fldCharType="separate"/>
      </w:r>
      <w:r>
        <w:t>69</w:t>
      </w:r>
      <w:r>
        <w:fldChar w:fldCharType="end"/>
      </w:r>
    </w:p>
    <w:p w14:paraId="27DB21D9" w14:textId="55C348E9" w:rsidR="00614501" w:rsidRDefault="0061450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_Toc98016602 \h </w:instrText>
      </w:r>
      <w:r>
        <w:fldChar w:fldCharType="separate"/>
      </w:r>
      <w:r>
        <w:t>70</w:t>
      </w:r>
      <w:r>
        <w:fldChar w:fldCharType="end"/>
      </w:r>
    </w:p>
    <w:p w14:paraId="1CAE408D" w14:textId="70414760" w:rsidR="00614501" w:rsidRDefault="00614501">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_Toc98016603 \h </w:instrText>
      </w:r>
      <w:r>
        <w:fldChar w:fldCharType="separate"/>
      </w:r>
      <w:r>
        <w:t>70</w:t>
      </w:r>
      <w:r>
        <w:fldChar w:fldCharType="end"/>
      </w:r>
    </w:p>
    <w:p w14:paraId="63EF15F8" w14:textId="0017FF19" w:rsidR="00614501" w:rsidRDefault="00614501">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_Toc98016604 \h </w:instrText>
      </w:r>
      <w:r>
        <w:fldChar w:fldCharType="separate"/>
      </w:r>
      <w:r>
        <w:t>70</w:t>
      </w:r>
      <w:r>
        <w:fldChar w:fldCharType="end"/>
      </w:r>
    </w:p>
    <w:p w14:paraId="662AC680" w14:textId="4F19B90A" w:rsidR="00614501" w:rsidRDefault="00614501">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_Toc98016605 \h </w:instrText>
      </w:r>
      <w:r>
        <w:fldChar w:fldCharType="separate"/>
      </w:r>
      <w:r>
        <w:t>70</w:t>
      </w:r>
      <w:r>
        <w:fldChar w:fldCharType="end"/>
      </w:r>
    </w:p>
    <w:p w14:paraId="120DFC90" w14:textId="755C8BB0" w:rsidR="00614501" w:rsidRDefault="00614501">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_Toc98016606 \h </w:instrText>
      </w:r>
      <w:r>
        <w:fldChar w:fldCharType="separate"/>
      </w:r>
      <w:r>
        <w:t>70</w:t>
      </w:r>
      <w:r>
        <w:fldChar w:fldCharType="end"/>
      </w:r>
    </w:p>
    <w:p w14:paraId="3D9ECE8B" w14:textId="47D73737" w:rsidR="00614501" w:rsidRDefault="00614501">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_Toc98016607 \h </w:instrText>
      </w:r>
      <w:r>
        <w:fldChar w:fldCharType="separate"/>
      </w:r>
      <w:r>
        <w:t>71</w:t>
      </w:r>
      <w:r>
        <w:fldChar w:fldCharType="end"/>
      </w:r>
    </w:p>
    <w:p w14:paraId="1066871C" w14:textId="29A2B183" w:rsidR="00614501" w:rsidRDefault="00614501">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_Toc98016608 \h </w:instrText>
      </w:r>
      <w:r>
        <w:fldChar w:fldCharType="separate"/>
      </w:r>
      <w:r>
        <w:t>71</w:t>
      </w:r>
      <w:r>
        <w:fldChar w:fldCharType="end"/>
      </w:r>
    </w:p>
    <w:p w14:paraId="485A0421" w14:textId="108EDEF1" w:rsidR="00614501" w:rsidRDefault="00614501">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_Toc98016609 \h </w:instrText>
      </w:r>
      <w:r>
        <w:fldChar w:fldCharType="separate"/>
      </w:r>
      <w:r>
        <w:t>71</w:t>
      </w:r>
      <w:r>
        <w:fldChar w:fldCharType="end"/>
      </w:r>
    </w:p>
    <w:p w14:paraId="405D405A" w14:textId="1ACC53DB" w:rsidR="00614501" w:rsidRDefault="00614501">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_Toc98016610 \h </w:instrText>
      </w:r>
      <w:r>
        <w:fldChar w:fldCharType="separate"/>
      </w:r>
      <w:r>
        <w:t>71</w:t>
      </w:r>
      <w:r>
        <w:fldChar w:fldCharType="end"/>
      </w:r>
    </w:p>
    <w:p w14:paraId="547A98C8" w14:textId="3A8F953D" w:rsidR="00614501" w:rsidRDefault="00614501">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_Toc98016611 \h </w:instrText>
      </w:r>
      <w:r>
        <w:fldChar w:fldCharType="separate"/>
      </w:r>
      <w:r>
        <w:t>72</w:t>
      </w:r>
      <w:r>
        <w:fldChar w:fldCharType="end"/>
      </w:r>
    </w:p>
    <w:p w14:paraId="7E44138F" w14:textId="7951584C" w:rsidR="00614501" w:rsidRDefault="00614501">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_Toc98016612 \h </w:instrText>
      </w:r>
      <w:r>
        <w:fldChar w:fldCharType="separate"/>
      </w:r>
      <w:r>
        <w:t>72</w:t>
      </w:r>
      <w:r>
        <w:fldChar w:fldCharType="end"/>
      </w:r>
    </w:p>
    <w:p w14:paraId="14AF4C2A" w14:textId="7D79B454" w:rsidR="00614501" w:rsidRDefault="00614501">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_Toc98016613 \h </w:instrText>
      </w:r>
      <w:r>
        <w:fldChar w:fldCharType="separate"/>
      </w:r>
      <w:r>
        <w:t>72</w:t>
      </w:r>
      <w:r>
        <w:fldChar w:fldCharType="end"/>
      </w:r>
    </w:p>
    <w:p w14:paraId="24099A70" w14:textId="146CBFDD" w:rsidR="00614501" w:rsidRDefault="0061450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_Toc98016614 \h </w:instrText>
      </w:r>
      <w:r>
        <w:fldChar w:fldCharType="separate"/>
      </w:r>
      <w:r>
        <w:t>72</w:t>
      </w:r>
      <w:r>
        <w:fldChar w:fldCharType="end"/>
      </w:r>
    </w:p>
    <w:p w14:paraId="1F76707D" w14:textId="272A0DF6" w:rsidR="00614501" w:rsidRDefault="0061450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_Toc98016615 \h </w:instrText>
      </w:r>
      <w:r>
        <w:fldChar w:fldCharType="separate"/>
      </w:r>
      <w:r>
        <w:t>73</w:t>
      </w:r>
      <w:r>
        <w:fldChar w:fldCharType="end"/>
      </w:r>
    </w:p>
    <w:p w14:paraId="1DC62EEC" w14:textId="5D8F3009" w:rsidR="00614501" w:rsidRDefault="0061450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_Toc98016616 \h </w:instrText>
      </w:r>
      <w:r>
        <w:fldChar w:fldCharType="separate"/>
      </w:r>
      <w:r>
        <w:t>73</w:t>
      </w:r>
      <w:r>
        <w:fldChar w:fldCharType="end"/>
      </w:r>
    </w:p>
    <w:p w14:paraId="5702E076" w14:textId="3DF2D7D4" w:rsidR="00614501" w:rsidRDefault="0061450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_Toc98016617 \h </w:instrText>
      </w:r>
      <w:r>
        <w:fldChar w:fldCharType="separate"/>
      </w:r>
      <w:r>
        <w:t>73</w:t>
      </w:r>
      <w:r>
        <w:fldChar w:fldCharType="end"/>
      </w:r>
    </w:p>
    <w:p w14:paraId="2469E8B5" w14:textId="02DCD19D" w:rsidR="00614501" w:rsidRDefault="0061450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_Toc98016618 \h </w:instrText>
      </w:r>
      <w:r>
        <w:fldChar w:fldCharType="separate"/>
      </w:r>
      <w:r>
        <w:t>73</w:t>
      </w:r>
      <w:r>
        <w:fldChar w:fldCharType="end"/>
      </w:r>
    </w:p>
    <w:p w14:paraId="0E11396E" w14:textId="22B6E7C1" w:rsidR="00614501" w:rsidRDefault="0061450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_Toc98016619 \h </w:instrText>
      </w:r>
      <w:r>
        <w:fldChar w:fldCharType="separate"/>
      </w:r>
      <w:r>
        <w:t>73</w:t>
      </w:r>
      <w:r>
        <w:fldChar w:fldCharType="end"/>
      </w:r>
    </w:p>
    <w:p w14:paraId="45D4E3FD" w14:textId="7D6A0123" w:rsidR="00614501" w:rsidRDefault="00614501">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_Toc98016620 \h </w:instrText>
      </w:r>
      <w:r>
        <w:fldChar w:fldCharType="separate"/>
      </w:r>
      <w:r>
        <w:t>73</w:t>
      </w:r>
      <w:r>
        <w:fldChar w:fldCharType="end"/>
      </w:r>
    </w:p>
    <w:p w14:paraId="133B2F23" w14:textId="703D3DB7" w:rsidR="00614501" w:rsidRDefault="00614501">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_Toc98016621 \h </w:instrText>
      </w:r>
      <w:r>
        <w:fldChar w:fldCharType="separate"/>
      </w:r>
      <w:r>
        <w:t>73</w:t>
      </w:r>
      <w:r>
        <w:fldChar w:fldCharType="end"/>
      </w:r>
    </w:p>
    <w:p w14:paraId="608C1D77" w14:textId="3D515985" w:rsidR="00614501" w:rsidRDefault="00614501">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_Toc98016622 \h </w:instrText>
      </w:r>
      <w:r>
        <w:fldChar w:fldCharType="separate"/>
      </w:r>
      <w:r>
        <w:t>73</w:t>
      </w:r>
      <w:r>
        <w:fldChar w:fldCharType="end"/>
      </w:r>
    </w:p>
    <w:p w14:paraId="7A535091" w14:textId="73D3B4B6" w:rsidR="00614501" w:rsidRDefault="00614501">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_Toc98016623 \h </w:instrText>
      </w:r>
      <w:r>
        <w:fldChar w:fldCharType="separate"/>
      </w:r>
      <w:r>
        <w:t>73</w:t>
      </w:r>
      <w:r>
        <w:fldChar w:fldCharType="end"/>
      </w:r>
    </w:p>
    <w:p w14:paraId="6946D1EB" w14:textId="29271E96" w:rsidR="00614501" w:rsidRDefault="00614501">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_Toc98016624 \h </w:instrText>
      </w:r>
      <w:r>
        <w:fldChar w:fldCharType="separate"/>
      </w:r>
      <w:r>
        <w:t>73</w:t>
      </w:r>
      <w:r>
        <w:fldChar w:fldCharType="end"/>
      </w:r>
    </w:p>
    <w:p w14:paraId="5CF01F54" w14:textId="0556B8EC" w:rsidR="00614501" w:rsidRDefault="00614501">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_Toc98016625 \h </w:instrText>
      </w:r>
      <w:r>
        <w:fldChar w:fldCharType="separate"/>
      </w:r>
      <w:r>
        <w:t>74</w:t>
      </w:r>
      <w:r>
        <w:fldChar w:fldCharType="end"/>
      </w:r>
    </w:p>
    <w:p w14:paraId="02EEB622" w14:textId="077A10DC" w:rsidR="00614501" w:rsidRDefault="00614501">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_Toc98016626 \h </w:instrText>
      </w:r>
      <w:r>
        <w:fldChar w:fldCharType="separate"/>
      </w:r>
      <w:r>
        <w:t>75</w:t>
      </w:r>
      <w:r>
        <w:fldChar w:fldCharType="end"/>
      </w:r>
    </w:p>
    <w:p w14:paraId="1ACDD6F3" w14:textId="20265D67" w:rsidR="00614501" w:rsidRDefault="00614501">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_Toc98016627 \h </w:instrText>
      </w:r>
      <w:r>
        <w:fldChar w:fldCharType="separate"/>
      </w:r>
      <w:r>
        <w:t>76</w:t>
      </w:r>
      <w:r>
        <w:fldChar w:fldCharType="end"/>
      </w:r>
    </w:p>
    <w:p w14:paraId="65BBDC47" w14:textId="3BBE8459" w:rsidR="00614501" w:rsidRDefault="00614501">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_Toc98016628 \h </w:instrText>
      </w:r>
      <w:r>
        <w:fldChar w:fldCharType="separate"/>
      </w:r>
      <w:r>
        <w:t>76</w:t>
      </w:r>
      <w:r>
        <w:fldChar w:fldCharType="end"/>
      </w:r>
    </w:p>
    <w:p w14:paraId="72FE82E1" w14:textId="00705016" w:rsidR="00614501" w:rsidRDefault="0061450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_Toc98016629 \h </w:instrText>
      </w:r>
      <w:r>
        <w:fldChar w:fldCharType="separate"/>
      </w:r>
      <w:r>
        <w:t>76</w:t>
      </w:r>
      <w:r>
        <w:fldChar w:fldCharType="end"/>
      </w:r>
    </w:p>
    <w:p w14:paraId="28EFF1F1" w14:textId="281CF3F0" w:rsidR="00614501" w:rsidRDefault="00614501">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_Toc98016630 \h </w:instrText>
      </w:r>
      <w:r>
        <w:fldChar w:fldCharType="separate"/>
      </w:r>
      <w:r>
        <w:t>76</w:t>
      </w:r>
      <w:r>
        <w:fldChar w:fldCharType="end"/>
      </w:r>
    </w:p>
    <w:p w14:paraId="18217C4D" w14:textId="6CBA557C" w:rsidR="00614501" w:rsidRDefault="00614501">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_Toc98016631 \h </w:instrText>
      </w:r>
      <w:r>
        <w:fldChar w:fldCharType="separate"/>
      </w:r>
      <w:r>
        <w:t>77</w:t>
      </w:r>
      <w:r>
        <w:fldChar w:fldCharType="end"/>
      </w:r>
    </w:p>
    <w:p w14:paraId="57AA4FF7" w14:textId="45778820" w:rsidR="00614501" w:rsidRDefault="00614501">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_Toc98016632 \h </w:instrText>
      </w:r>
      <w:r>
        <w:fldChar w:fldCharType="separate"/>
      </w:r>
      <w:r>
        <w:t>77</w:t>
      </w:r>
      <w:r>
        <w:fldChar w:fldCharType="end"/>
      </w:r>
    </w:p>
    <w:p w14:paraId="3BCAA733" w14:textId="57B7401F" w:rsidR="00614501" w:rsidRDefault="00614501">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_Toc98016633 \h </w:instrText>
      </w:r>
      <w:r>
        <w:fldChar w:fldCharType="separate"/>
      </w:r>
      <w:r>
        <w:t>77</w:t>
      </w:r>
      <w:r>
        <w:fldChar w:fldCharType="end"/>
      </w:r>
    </w:p>
    <w:p w14:paraId="687D1BA7" w14:textId="47410A4D" w:rsidR="00614501" w:rsidRDefault="0061450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_Toc98016634 \h </w:instrText>
      </w:r>
      <w:r>
        <w:fldChar w:fldCharType="separate"/>
      </w:r>
      <w:r>
        <w:t>77</w:t>
      </w:r>
      <w:r>
        <w:fldChar w:fldCharType="end"/>
      </w:r>
    </w:p>
    <w:p w14:paraId="229AC47D" w14:textId="470B6C00" w:rsidR="00614501" w:rsidRDefault="0061450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_Toc98016635 \h </w:instrText>
      </w:r>
      <w:r>
        <w:fldChar w:fldCharType="separate"/>
      </w:r>
      <w:r>
        <w:t>77</w:t>
      </w:r>
      <w:r>
        <w:fldChar w:fldCharType="end"/>
      </w:r>
    </w:p>
    <w:p w14:paraId="2670BBB0" w14:textId="32EB749A" w:rsidR="00614501" w:rsidRDefault="00614501">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_Toc98016636 \h </w:instrText>
      </w:r>
      <w:r>
        <w:fldChar w:fldCharType="separate"/>
      </w:r>
      <w:r>
        <w:t>77</w:t>
      </w:r>
      <w:r>
        <w:fldChar w:fldCharType="end"/>
      </w:r>
    </w:p>
    <w:p w14:paraId="4DDD2554" w14:textId="0D7C962A" w:rsidR="00614501" w:rsidRDefault="00614501">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_Toc98016637 \h </w:instrText>
      </w:r>
      <w:r>
        <w:fldChar w:fldCharType="separate"/>
      </w:r>
      <w:r>
        <w:t>78</w:t>
      </w:r>
      <w:r>
        <w:fldChar w:fldCharType="end"/>
      </w:r>
    </w:p>
    <w:p w14:paraId="37EDF1EA" w14:textId="7AE6AF02" w:rsidR="00614501" w:rsidRDefault="00614501">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_Toc98016638 \h </w:instrText>
      </w:r>
      <w:r>
        <w:fldChar w:fldCharType="separate"/>
      </w:r>
      <w:r>
        <w:t>78</w:t>
      </w:r>
      <w:r>
        <w:fldChar w:fldCharType="end"/>
      </w:r>
    </w:p>
    <w:p w14:paraId="3E667526" w14:textId="239BDF0B" w:rsidR="00614501" w:rsidRDefault="00614501">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_Toc98016639 \h </w:instrText>
      </w:r>
      <w:r>
        <w:fldChar w:fldCharType="separate"/>
      </w:r>
      <w:r>
        <w:t>78</w:t>
      </w:r>
      <w:r>
        <w:fldChar w:fldCharType="end"/>
      </w:r>
    </w:p>
    <w:p w14:paraId="7BA91628" w14:textId="36D3541E" w:rsidR="00614501" w:rsidRDefault="00614501">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_Toc98016640 \h </w:instrText>
      </w:r>
      <w:r>
        <w:fldChar w:fldCharType="separate"/>
      </w:r>
      <w:r>
        <w:t>79</w:t>
      </w:r>
      <w:r>
        <w:fldChar w:fldCharType="end"/>
      </w:r>
    </w:p>
    <w:p w14:paraId="20C3F731" w14:textId="24EDB565" w:rsidR="00614501" w:rsidRDefault="00614501">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_Toc98016641 \h </w:instrText>
      </w:r>
      <w:r>
        <w:fldChar w:fldCharType="separate"/>
      </w:r>
      <w:r>
        <w:t>80</w:t>
      </w:r>
      <w:r>
        <w:fldChar w:fldCharType="end"/>
      </w:r>
    </w:p>
    <w:p w14:paraId="18EED39E" w14:textId="6D21333A" w:rsidR="00614501" w:rsidRDefault="00614501">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_Toc98016642 \h </w:instrText>
      </w:r>
      <w:r>
        <w:fldChar w:fldCharType="separate"/>
      </w:r>
      <w:r>
        <w:t>81</w:t>
      </w:r>
      <w:r>
        <w:fldChar w:fldCharType="end"/>
      </w:r>
    </w:p>
    <w:p w14:paraId="1D390C72" w14:textId="71821D8A" w:rsidR="00614501" w:rsidRDefault="0061450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_Toc98016643 \h </w:instrText>
      </w:r>
      <w:r>
        <w:fldChar w:fldCharType="separate"/>
      </w:r>
      <w:r>
        <w:t>81</w:t>
      </w:r>
      <w:r>
        <w:fldChar w:fldCharType="end"/>
      </w:r>
    </w:p>
    <w:p w14:paraId="309F4629" w14:textId="22713372" w:rsidR="00614501" w:rsidRDefault="00614501">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_Toc98016644 \h </w:instrText>
      </w:r>
      <w:r>
        <w:fldChar w:fldCharType="separate"/>
      </w:r>
      <w:r>
        <w:t>81</w:t>
      </w:r>
      <w:r>
        <w:fldChar w:fldCharType="end"/>
      </w:r>
    </w:p>
    <w:p w14:paraId="69535714" w14:textId="62AB0CD0" w:rsidR="00614501" w:rsidRDefault="00614501">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_Toc98016645 \h </w:instrText>
      </w:r>
      <w:r>
        <w:fldChar w:fldCharType="separate"/>
      </w:r>
      <w:r>
        <w:t>81</w:t>
      </w:r>
      <w:r>
        <w:fldChar w:fldCharType="end"/>
      </w:r>
    </w:p>
    <w:p w14:paraId="3D407F58" w14:textId="22E00E3C" w:rsidR="00614501" w:rsidRDefault="0061450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_Toc98016646 \h </w:instrText>
      </w:r>
      <w:r>
        <w:fldChar w:fldCharType="separate"/>
      </w:r>
      <w:r>
        <w:t>81</w:t>
      </w:r>
      <w:r>
        <w:fldChar w:fldCharType="end"/>
      </w:r>
    </w:p>
    <w:p w14:paraId="6E622E14" w14:textId="1F4B8239" w:rsidR="00614501" w:rsidRDefault="00614501">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_Toc98016647 \h </w:instrText>
      </w:r>
      <w:r>
        <w:fldChar w:fldCharType="separate"/>
      </w:r>
      <w:r>
        <w:t>81</w:t>
      </w:r>
      <w:r>
        <w:fldChar w:fldCharType="end"/>
      </w:r>
    </w:p>
    <w:p w14:paraId="478EB0AC" w14:textId="79957080" w:rsidR="00614501" w:rsidRDefault="0061450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_Toc98016648 \h </w:instrText>
      </w:r>
      <w:r>
        <w:fldChar w:fldCharType="separate"/>
      </w:r>
      <w:r>
        <w:t>82</w:t>
      </w:r>
      <w:r>
        <w:fldChar w:fldCharType="end"/>
      </w:r>
    </w:p>
    <w:p w14:paraId="481C969E" w14:textId="7756818F" w:rsidR="00614501" w:rsidRDefault="0061450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_Toc98016649 \h </w:instrText>
      </w:r>
      <w:r>
        <w:fldChar w:fldCharType="separate"/>
      </w:r>
      <w:r>
        <w:t>82</w:t>
      </w:r>
      <w:r>
        <w:fldChar w:fldCharType="end"/>
      </w:r>
    </w:p>
    <w:p w14:paraId="0BCB06F7" w14:textId="166707C9" w:rsidR="00614501" w:rsidRDefault="0061450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_Toc98016650 \h </w:instrText>
      </w:r>
      <w:r>
        <w:fldChar w:fldCharType="separate"/>
      </w:r>
      <w:r>
        <w:t>82</w:t>
      </w:r>
      <w:r>
        <w:fldChar w:fldCharType="end"/>
      </w:r>
    </w:p>
    <w:p w14:paraId="06D6E3DC" w14:textId="23278C51" w:rsidR="00614501" w:rsidRDefault="00614501">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_Toc98016651 \h </w:instrText>
      </w:r>
      <w:r>
        <w:fldChar w:fldCharType="separate"/>
      </w:r>
      <w:r>
        <w:t>82</w:t>
      </w:r>
      <w:r>
        <w:fldChar w:fldCharType="end"/>
      </w:r>
    </w:p>
    <w:p w14:paraId="7CF03640" w14:textId="1955CCD0" w:rsidR="00614501" w:rsidRDefault="00614501">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_Toc98016652 \h </w:instrText>
      </w:r>
      <w:r>
        <w:fldChar w:fldCharType="separate"/>
      </w:r>
      <w:r>
        <w:t>82</w:t>
      </w:r>
      <w:r>
        <w:fldChar w:fldCharType="end"/>
      </w:r>
    </w:p>
    <w:p w14:paraId="265E3275" w14:textId="7EC10069" w:rsidR="00614501" w:rsidRDefault="00614501">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_Toc98016653 \h </w:instrText>
      </w:r>
      <w:r>
        <w:fldChar w:fldCharType="separate"/>
      </w:r>
      <w:r>
        <w:t>82</w:t>
      </w:r>
      <w:r>
        <w:fldChar w:fldCharType="end"/>
      </w:r>
    </w:p>
    <w:p w14:paraId="06C27A10" w14:textId="5DC621E6" w:rsidR="00614501" w:rsidRDefault="00614501">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_Toc98016654 \h </w:instrText>
      </w:r>
      <w:r>
        <w:fldChar w:fldCharType="separate"/>
      </w:r>
      <w:r>
        <w:t>82</w:t>
      </w:r>
      <w:r>
        <w:fldChar w:fldCharType="end"/>
      </w:r>
    </w:p>
    <w:p w14:paraId="6DD17D32" w14:textId="50B2F590" w:rsidR="00614501" w:rsidRDefault="00614501">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_Toc98016655 \h </w:instrText>
      </w:r>
      <w:r>
        <w:fldChar w:fldCharType="separate"/>
      </w:r>
      <w:r>
        <w:t>83</w:t>
      </w:r>
      <w:r>
        <w:fldChar w:fldCharType="end"/>
      </w:r>
    </w:p>
    <w:p w14:paraId="18BCC8A6" w14:textId="51299C66" w:rsidR="00614501" w:rsidRDefault="00614501">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_Toc98016656 \h </w:instrText>
      </w:r>
      <w:r>
        <w:fldChar w:fldCharType="separate"/>
      </w:r>
      <w:r>
        <w:t>83</w:t>
      </w:r>
      <w:r>
        <w:fldChar w:fldCharType="end"/>
      </w:r>
    </w:p>
    <w:p w14:paraId="1D6A47EC" w14:textId="530E6499" w:rsidR="00614501" w:rsidRDefault="00614501">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_Toc98016657 \h </w:instrText>
      </w:r>
      <w:r>
        <w:fldChar w:fldCharType="separate"/>
      </w:r>
      <w:r>
        <w:t>85</w:t>
      </w:r>
      <w:r>
        <w:fldChar w:fldCharType="end"/>
      </w:r>
    </w:p>
    <w:p w14:paraId="1155E461" w14:textId="3DA65C3E" w:rsidR="00614501" w:rsidRDefault="00614501">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_Toc98016658 \h </w:instrText>
      </w:r>
      <w:r>
        <w:fldChar w:fldCharType="separate"/>
      </w:r>
      <w:r>
        <w:t>87</w:t>
      </w:r>
      <w:r>
        <w:fldChar w:fldCharType="end"/>
      </w:r>
    </w:p>
    <w:p w14:paraId="27272732" w14:textId="04DA9BAB" w:rsidR="00614501" w:rsidRDefault="00614501">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_Toc98016659 \h </w:instrText>
      </w:r>
      <w:r>
        <w:fldChar w:fldCharType="separate"/>
      </w:r>
      <w:r>
        <w:t>87</w:t>
      </w:r>
      <w:r>
        <w:fldChar w:fldCharType="end"/>
      </w:r>
    </w:p>
    <w:p w14:paraId="2417675B" w14:textId="3C1A86C8" w:rsidR="00614501" w:rsidRDefault="00614501">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_Toc98016660 \h </w:instrText>
      </w:r>
      <w:r>
        <w:fldChar w:fldCharType="separate"/>
      </w:r>
      <w:r>
        <w:t>89</w:t>
      </w:r>
      <w:r>
        <w:fldChar w:fldCharType="end"/>
      </w:r>
    </w:p>
    <w:p w14:paraId="30E4DEC2" w14:textId="677670A9" w:rsidR="00614501" w:rsidRDefault="00614501">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_Toc98016661 \h </w:instrText>
      </w:r>
      <w:r>
        <w:fldChar w:fldCharType="separate"/>
      </w:r>
      <w:r>
        <w:t>89</w:t>
      </w:r>
      <w:r>
        <w:fldChar w:fldCharType="end"/>
      </w:r>
    </w:p>
    <w:p w14:paraId="57428401" w14:textId="12462EA4" w:rsidR="00614501" w:rsidRDefault="00614501">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_Toc98016662 \h </w:instrText>
      </w:r>
      <w:r>
        <w:fldChar w:fldCharType="separate"/>
      </w:r>
      <w:r>
        <w:t>91</w:t>
      </w:r>
      <w:r>
        <w:fldChar w:fldCharType="end"/>
      </w:r>
    </w:p>
    <w:p w14:paraId="2DCEF7CD" w14:textId="64AB4607" w:rsidR="00614501" w:rsidRDefault="00614501">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_Toc98016663 \h </w:instrText>
      </w:r>
      <w:r>
        <w:fldChar w:fldCharType="separate"/>
      </w:r>
      <w:r>
        <w:t>91</w:t>
      </w:r>
      <w:r>
        <w:fldChar w:fldCharType="end"/>
      </w:r>
    </w:p>
    <w:p w14:paraId="78053A5A" w14:textId="68962C72" w:rsidR="00614501" w:rsidRDefault="00614501">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_Toc98016664 \h </w:instrText>
      </w:r>
      <w:r>
        <w:fldChar w:fldCharType="separate"/>
      </w:r>
      <w:r>
        <w:t>93</w:t>
      </w:r>
      <w:r>
        <w:fldChar w:fldCharType="end"/>
      </w:r>
    </w:p>
    <w:p w14:paraId="7B9C8873" w14:textId="5C2B3A00" w:rsidR="00614501" w:rsidRDefault="00614501">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_Toc98016665 \h </w:instrText>
      </w:r>
      <w:r>
        <w:fldChar w:fldCharType="separate"/>
      </w:r>
      <w:r>
        <w:t>94</w:t>
      </w:r>
      <w:r>
        <w:fldChar w:fldCharType="end"/>
      </w:r>
    </w:p>
    <w:p w14:paraId="3F2BAA6D" w14:textId="632BE108" w:rsidR="00614501" w:rsidRDefault="00614501">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_Toc98016666 \h </w:instrText>
      </w:r>
      <w:r>
        <w:fldChar w:fldCharType="separate"/>
      </w:r>
      <w:r>
        <w:t>94</w:t>
      </w:r>
      <w:r>
        <w:fldChar w:fldCharType="end"/>
      </w:r>
    </w:p>
    <w:p w14:paraId="0935DAD0" w14:textId="0E527DC9" w:rsidR="00614501" w:rsidRDefault="00614501">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_Toc98016667 \h </w:instrText>
      </w:r>
      <w:r>
        <w:fldChar w:fldCharType="separate"/>
      </w:r>
      <w:r>
        <w:t>95</w:t>
      </w:r>
      <w:r>
        <w:fldChar w:fldCharType="end"/>
      </w:r>
    </w:p>
    <w:p w14:paraId="72180E6A" w14:textId="3CF5C43C" w:rsidR="00614501" w:rsidRDefault="00614501">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_Toc98016668 \h </w:instrText>
      </w:r>
      <w:r>
        <w:fldChar w:fldCharType="separate"/>
      </w:r>
      <w:r>
        <w:t>95</w:t>
      </w:r>
      <w:r>
        <w:fldChar w:fldCharType="end"/>
      </w:r>
    </w:p>
    <w:p w14:paraId="1FEDE2D5" w14:textId="19A9D602" w:rsidR="00614501" w:rsidRDefault="00614501">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_Toc98016669 \h </w:instrText>
      </w:r>
      <w:r>
        <w:fldChar w:fldCharType="separate"/>
      </w:r>
      <w:r>
        <w:t>96</w:t>
      </w:r>
      <w:r>
        <w:fldChar w:fldCharType="end"/>
      </w:r>
    </w:p>
    <w:p w14:paraId="0423D5A2" w14:textId="0D3BC674" w:rsidR="00614501" w:rsidRDefault="00614501">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_Toc98016670 \h </w:instrText>
      </w:r>
      <w:r>
        <w:fldChar w:fldCharType="separate"/>
      </w:r>
      <w:r>
        <w:t>97</w:t>
      </w:r>
      <w:r>
        <w:fldChar w:fldCharType="end"/>
      </w:r>
    </w:p>
    <w:p w14:paraId="6DC74991" w14:textId="00C10E90" w:rsidR="00614501" w:rsidRDefault="00614501">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_Toc98016671 \h </w:instrText>
      </w:r>
      <w:r>
        <w:fldChar w:fldCharType="separate"/>
      </w:r>
      <w:r>
        <w:t>98</w:t>
      </w:r>
      <w:r>
        <w:fldChar w:fldCharType="end"/>
      </w:r>
    </w:p>
    <w:p w14:paraId="115E35D7" w14:textId="02BB900E" w:rsidR="00614501" w:rsidRDefault="00614501">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_Toc98016672 \h </w:instrText>
      </w:r>
      <w:r>
        <w:fldChar w:fldCharType="separate"/>
      </w:r>
      <w:r>
        <w:t>99</w:t>
      </w:r>
      <w:r>
        <w:fldChar w:fldCharType="end"/>
      </w:r>
    </w:p>
    <w:p w14:paraId="66443DD0" w14:textId="19E0E402" w:rsidR="00614501" w:rsidRDefault="00614501">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_Toc98016673 \h </w:instrText>
      </w:r>
      <w:r>
        <w:fldChar w:fldCharType="separate"/>
      </w:r>
      <w:r>
        <w:t>99</w:t>
      </w:r>
      <w:r>
        <w:fldChar w:fldCharType="end"/>
      </w:r>
    </w:p>
    <w:p w14:paraId="6304440E" w14:textId="780A1A71" w:rsidR="00614501" w:rsidRDefault="00614501">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_Toc98016674 \h </w:instrText>
      </w:r>
      <w:r>
        <w:fldChar w:fldCharType="separate"/>
      </w:r>
      <w:r>
        <w:t>100</w:t>
      </w:r>
      <w:r>
        <w:fldChar w:fldCharType="end"/>
      </w:r>
    </w:p>
    <w:p w14:paraId="35B3B1B7" w14:textId="5462D867" w:rsidR="00614501" w:rsidRDefault="00614501">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_Toc98016675 \h </w:instrText>
      </w:r>
      <w:r>
        <w:fldChar w:fldCharType="separate"/>
      </w:r>
      <w:r>
        <w:t>101</w:t>
      </w:r>
      <w:r>
        <w:fldChar w:fldCharType="end"/>
      </w:r>
    </w:p>
    <w:p w14:paraId="49B59125" w14:textId="41D31815" w:rsidR="00614501" w:rsidRDefault="00614501">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_Toc98016676 \h </w:instrText>
      </w:r>
      <w:r>
        <w:fldChar w:fldCharType="separate"/>
      </w:r>
      <w:r>
        <w:t>103</w:t>
      </w:r>
      <w:r>
        <w:fldChar w:fldCharType="end"/>
      </w:r>
    </w:p>
    <w:p w14:paraId="558E2636" w14:textId="007BEFBE" w:rsidR="00614501" w:rsidRDefault="00614501">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_Toc98016677 \h </w:instrText>
      </w:r>
      <w:r>
        <w:fldChar w:fldCharType="separate"/>
      </w:r>
      <w:r>
        <w:t>103</w:t>
      </w:r>
      <w:r>
        <w:fldChar w:fldCharType="end"/>
      </w:r>
    </w:p>
    <w:p w14:paraId="495CC36D" w14:textId="24988308" w:rsidR="00614501" w:rsidRDefault="00614501">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_Toc98016678 \h </w:instrText>
      </w:r>
      <w:r>
        <w:fldChar w:fldCharType="separate"/>
      </w:r>
      <w:r>
        <w:t>103</w:t>
      </w:r>
      <w:r>
        <w:fldChar w:fldCharType="end"/>
      </w:r>
    </w:p>
    <w:p w14:paraId="06C21653" w14:textId="0019221F" w:rsidR="00614501" w:rsidRDefault="00614501">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_Toc98016679 \h </w:instrText>
      </w:r>
      <w:r>
        <w:fldChar w:fldCharType="separate"/>
      </w:r>
      <w:r>
        <w:t>103</w:t>
      </w:r>
      <w:r>
        <w:fldChar w:fldCharType="end"/>
      </w:r>
    </w:p>
    <w:p w14:paraId="5EDF2CF1" w14:textId="4C884B58" w:rsidR="00614501" w:rsidRDefault="0061450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_Toc98016680 \h </w:instrText>
      </w:r>
      <w:r>
        <w:fldChar w:fldCharType="separate"/>
      </w:r>
      <w:r>
        <w:t>103</w:t>
      </w:r>
      <w:r>
        <w:fldChar w:fldCharType="end"/>
      </w:r>
    </w:p>
    <w:p w14:paraId="32CBFBA2" w14:textId="5F58ED44" w:rsidR="00614501" w:rsidRDefault="0061450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_Toc98016681 \h </w:instrText>
      </w:r>
      <w:r>
        <w:fldChar w:fldCharType="separate"/>
      </w:r>
      <w:r>
        <w:t>103</w:t>
      </w:r>
      <w:r>
        <w:fldChar w:fldCharType="end"/>
      </w:r>
    </w:p>
    <w:p w14:paraId="568146C6" w14:textId="78841D6A" w:rsidR="00614501" w:rsidRDefault="00614501">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_Toc98016682 \h </w:instrText>
      </w:r>
      <w:r>
        <w:fldChar w:fldCharType="separate"/>
      </w:r>
      <w:r>
        <w:t>104</w:t>
      </w:r>
      <w:r>
        <w:fldChar w:fldCharType="end"/>
      </w:r>
    </w:p>
    <w:p w14:paraId="3884FA5D" w14:textId="5DDCAD73" w:rsidR="00614501" w:rsidRDefault="00614501">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_Toc98016683 \h </w:instrText>
      </w:r>
      <w:r>
        <w:fldChar w:fldCharType="separate"/>
      </w:r>
      <w:r>
        <w:t>104</w:t>
      </w:r>
      <w:r>
        <w:fldChar w:fldCharType="end"/>
      </w:r>
    </w:p>
    <w:p w14:paraId="608592DB" w14:textId="04169C1F" w:rsidR="00614501" w:rsidRDefault="00614501">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_Toc98016684 \h </w:instrText>
      </w:r>
      <w:r>
        <w:fldChar w:fldCharType="separate"/>
      </w:r>
      <w:r>
        <w:t>104</w:t>
      </w:r>
      <w:r>
        <w:fldChar w:fldCharType="end"/>
      </w:r>
    </w:p>
    <w:p w14:paraId="7F5FC9ED" w14:textId="0C0DACAA" w:rsidR="00614501" w:rsidRDefault="00614501">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_Toc98016685 \h </w:instrText>
      </w:r>
      <w:r>
        <w:fldChar w:fldCharType="separate"/>
      </w:r>
      <w:r>
        <w:t>104</w:t>
      </w:r>
      <w:r>
        <w:fldChar w:fldCharType="end"/>
      </w:r>
    </w:p>
    <w:p w14:paraId="18D2784B" w14:textId="0BD7C36A" w:rsidR="00614501" w:rsidRDefault="00614501">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_Toc98016686 \h </w:instrText>
      </w:r>
      <w:r>
        <w:fldChar w:fldCharType="separate"/>
      </w:r>
      <w:r>
        <w:t>104</w:t>
      </w:r>
      <w:r>
        <w:fldChar w:fldCharType="end"/>
      </w:r>
    </w:p>
    <w:p w14:paraId="5D5D9E00" w14:textId="484A79F4" w:rsidR="00614501" w:rsidRDefault="00614501">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_Toc98016687 \h </w:instrText>
      </w:r>
      <w:r>
        <w:fldChar w:fldCharType="separate"/>
      </w:r>
      <w:r>
        <w:t>104</w:t>
      </w:r>
      <w:r>
        <w:fldChar w:fldCharType="end"/>
      </w:r>
    </w:p>
    <w:p w14:paraId="6B834E26" w14:textId="296E2174" w:rsidR="00614501" w:rsidRDefault="00614501">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_Toc98016688 \h </w:instrText>
      </w:r>
      <w:r>
        <w:fldChar w:fldCharType="separate"/>
      </w:r>
      <w:r>
        <w:t>105</w:t>
      </w:r>
      <w:r>
        <w:fldChar w:fldCharType="end"/>
      </w:r>
    </w:p>
    <w:p w14:paraId="2759F414" w14:textId="73826953" w:rsidR="00614501" w:rsidRDefault="00614501">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_Toc98016689 \h </w:instrText>
      </w:r>
      <w:r>
        <w:fldChar w:fldCharType="separate"/>
      </w:r>
      <w:r>
        <w:t>106</w:t>
      </w:r>
      <w:r>
        <w:fldChar w:fldCharType="end"/>
      </w:r>
    </w:p>
    <w:p w14:paraId="40F568E0" w14:textId="7B76564D" w:rsidR="00614501" w:rsidRDefault="00614501">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_Toc98016690 \h </w:instrText>
      </w:r>
      <w:r>
        <w:fldChar w:fldCharType="separate"/>
      </w:r>
      <w:r>
        <w:t>107</w:t>
      </w:r>
      <w:r>
        <w:fldChar w:fldCharType="end"/>
      </w:r>
    </w:p>
    <w:p w14:paraId="21C52967" w14:textId="759E0A9B" w:rsidR="00614501" w:rsidRDefault="00614501">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_Toc98016691 \h </w:instrText>
      </w:r>
      <w:r>
        <w:fldChar w:fldCharType="separate"/>
      </w:r>
      <w:r>
        <w:t>108</w:t>
      </w:r>
      <w:r>
        <w:fldChar w:fldCharType="end"/>
      </w:r>
    </w:p>
    <w:p w14:paraId="23D20799" w14:textId="32C5C1F2" w:rsidR="00614501" w:rsidRDefault="00614501">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_Toc98016692 \h </w:instrText>
      </w:r>
      <w:r>
        <w:fldChar w:fldCharType="separate"/>
      </w:r>
      <w:r>
        <w:t>109</w:t>
      </w:r>
      <w:r>
        <w:fldChar w:fldCharType="end"/>
      </w:r>
    </w:p>
    <w:p w14:paraId="4B7A2E61" w14:textId="707DB716" w:rsidR="00614501" w:rsidRDefault="00614501">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_Toc98016693 \h </w:instrText>
      </w:r>
      <w:r>
        <w:fldChar w:fldCharType="separate"/>
      </w:r>
      <w:r>
        <w:t>109</w:t>
      </w:r>
      <w:r>
        <w:fldChar w:fldCharType="end"/>
      </w:r>
    </w:p>
    <w:p w14:paraId="2952291D" w14:textId="55150A85" w:rsidR="00614501" w:rsidRDefault="00614501">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_Toc98016694 \h </w:instrText>
      </w:r>
      <w:r>
        <w:fldChar w:fldCharType="separate"/>
      </w:r>
      <w:r>
        <w:t>109</w:t>
      </w:r>
      <w:r>
        <w:fldChar w:fldCharType="end"/>
      </w:r>
    </w:p>
    <w:p w14:paraId="50000A43" w14:textId="4EF7FC32" w:rsidR="00614501" w:rsidRDefault="00614501">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_Toc98016695 \h </w:instrText>
      </w:r>
      <w:r>
        <w:fldChar w:fldCharType="separate"/>
      </w:r>
      <w:r>
        <w:t>110</w:t>
      </w:r>
      <w:r>
        <w:fldChar w:fldCharType="end"/>
      </w:r>
    </w:p>
    <w:p w14:paraId="2C96862E" w14:textId="7AC16722" w:rsidR="00614501" w:rsidRDefault="00614501">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_Toc98016696 \h </w:instrText>
      </w:r>
      <w:r>
        <w:fldChar w:fldCharType="separate"/>
      </w:r>
      <w:r>
        <w:t>111</w:t>
      </w:r>
      <w:r>
        <w:fldChar w:fldCharType="end"/>
      </w:r>
    </w:p>
    <w:p w14:paraId="25A66462" w14:textId="44F87A9D" w:rsidR="00614501" w:rsidRDefault="00614501">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_Toc98016697 \h </w:instrText>
      </w:r>
      <w:r>
        <w:fldChar w:fldCharType="separate"/>
      </w:r>
      <w:r>
        <w:t>111</w:t>
      </w:r>
      <w:r>
        <w:fldChar w:fldCharType="end"/>
      </w:r>
    </w:p>
    <w:p w14:paraId="7B65DCFD" w14:textId="69732496" w:rsidR="00614501" w:rsidRDefault="00614501">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_Toc98016698 \h </w:instrText>
      </w:r>
      <w:r>
        <w:fldChar w:fldCharType="separate"/>
      </w:r>
      <w:r>
        <w:t>112</w:t>
      </w:r>
      <w:r>
        <w:fldChar w:fldCharType="end"/>
      </w:r>
    </w:p>
    <w:p w14:paraId="0DDBCA81" w14:textId="6924F2B1" w:rsidR="00614501" w:rsidRDefault="00614501">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_Toc98016699 \h </w:instrText>
      </w:r>
      <w:r>
        <w:fldChar w:fldCharType="separate"/>
      </w:r>
      <w:r>
        <w:t>112</w:t>
      </w:r>
      <w:r>
        <w:fldChar w:fldCharType="end"/>
      </w:r>
    </w:p>
    <w:p w14:paraId="43F45C41" w14:textId="131F05AD" w:rsidR="00614501" w:rsidRDefault="00614501">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_Toc98016700 \h </w:instrText>
      </w:r>
      <w:r>
        <w:fldChar w:fldCharType="separate"/>
      </w:r>
      <w:r>
        <w:t>114</w:t>
      </w:r>
      <w:r>
        <w:fldChar w:fldCharType="end"/>
      </w:r>
    </w:p>
    <w:p w14:paraId="1083F598" w14:textId="0F1719A8" w:rsidR="00614501" w:rsidRDefault="00614501">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_Toc98016701 \h </w:instrText>
      </w:r>
      <w:r>
        <w:fldChar w:fldCharType="separate"/>
      </w:r>
      <w:r>
        <w:t>115</w:t>
      </w:r>
      <w:r>
        <w:fldChar w:fldCharType="end"/>
      </w:r>
    </w:p>
    <w:p w14:paraId="317182BD" w14:textId="724FA6F4" w:rsidR="00614501" w:rsidRDefault="00614501">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_Toc98016702 \h </w:instrText>
      </w:r>
      <w:r>
        <w:fldChar w:fldCharType="separate"/>
      </w:r>
      <w:r>
        <w:t>115</w:t>
      </w:r>
      <w:r>
        <w:fldChar w:fldCharType="end"/>
      </w:r>
    </w:p>
    <w:p w14:paraId="6AB1612D" w14:textId="250D587E" w:rsidR="00614501" w:rsidRDefault="00614501">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_Toc98016703 \h </w:instrText>
      </w:r>
      <w:r>
        <w:fldChar w:fldCharType="separate"/>
      </w:r>
      <w:r>
        <w:t>116</w:t>
      </w:r>
      <w:r>
        <w:fldChar w:fldCharType="end"/>
      </w:r>
    </w:p>
    <w:p w14:paraId="31E9F75B" w14:textId="21076AB1" w:rsidR="00614501" w:rsidRDefault="00614501">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_Toc98016704 \h </w:instrText>
      </w:r>
      <w:r>
        <w:fldChar w:fldCharType="separate"/>
      </w:r>
      <w:r>
        <w:t>117</w:t>
      </w:r>
      <w:r>
        <w:fldChar w:fldCharType="end"/>
      </w:r>
    </w:p>
    <w:p w14:paraId="77C32922" w14:textId="6D083AD1" w:rsidR="00614501" w:rsidRDefault="00614501">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_Toc98016705 \h </w:instrText>
      </w:r>
      <w:r>
        <w:fldChar w:fldCharType="separate"/>
      </w:r>
      <w:r>
        <w:t>117</w:t>
      </w:r>
      <w:r>
        <w:fldChar w:fldCharType="end"/>
      </w:r>
    </w:p>
    <w:p w14:paraId="150DFDB5" w14:textId="51D4B53F" w:rsidR="00614501" w:rsidRDefault="00614501">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_Toc98016706 \h </w:instrText>
      </w:r>
      <w:r>
        <w:fldChar w:fldCharType="separate"/>
      </w:r>
      <w:r>
        <w:t>118</w:t>
      </w:r>
      <w:r>
        <w:fldChar w:fldCharType="end"/>
      </w:r>
    </w:p>
    <w:p w14:paraId="54CAC213" w14:textId="7E6C91F4" w:rsidR="00614501" w:rsidRDefault="0061450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_Toc98016707 \h </w:instrText>
      </w:r>
      <w:r>
        <w:fldChar w:fldCharType="separate"/>
      </w:r>
      <w:r>
        <w:t>118</w:t>
      </w:r>
      <w:r>
        <w:fldChar w:fldCharType="end"/>
      </w:r>
    </w:p>
    <w:p w14:paraId="01842B06" w14:textId="0EE087A0" w:rsidR="00614501" w:rsidRDefault="0061450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_Toc98016708 \h </w:instrText>
      </w:r>
      <w:r>
        <w:fldChar w:fldCharType="separate"/>
      </w:r>
      <w:r>
        <w:t>118</w:t>
      </w:r>
      <w:r>
        <w:fldChar w:fldCharType="end"/>
      </w:r>
    </w:p>
    <w:p w14:paraId="467329AB" w14:textId="0EC2C4AD" w:rsidR="00614501" w:rsidRDefault="0061450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_Toc98016709 \h </w:instrText>
      </w:r>
      <w:r>
        <w:fldChar w:fldCharType="separate"/>
      </w:r>
      <w:r>
        <w:t>118</w:t>
      </w:r>
      <w:r>
        <w:fldChar w:fldCharType="end"/>
      </w:r>
    </w:p>
    <w:p w14:paraId="4B127092" w14:textId="2E27C460" w:rsidR="00614501" w:rsidRDefault="00614501">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_Toc98016710 \h </w:instrText>
      </w:r>
      <w:r>
        <w:fldChar w:fldCharType="separate"/>
      </w:r>
      <w:r>
        <w:t>118</w:t>
      </w:r>
      <w:r>
        <w:fldChar w:fldCharType="end"/>
      </w:r>
    </w:p>
    <w:p w14:paraId="1D75621D" w14:textId="2DE86B24" w:rsidR="00614501" w:rsidRDefault="00614501">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_Toc98016711 \h </w:instrText>
      </w:r>
      <w:r>
        <w:fldChar w:fldCharType="separate"/>
      </w:r>
      <w:r>
        <w:t>118</w:t>
      </w:r>
      <w:r>
        <w:fldChar w:fldCharType="end"/>
      </w:r>
    </w:p>
    <w:p w14:paraId="3B41BA8B" w14:textId="7613164A" w:rsidR="00614501" w:rsidRDefault="00614501">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_Toc98016712 \h </w:instrText>
      </w:r>
      <w:r>
        <w:fldChar w:fldCharType="separate"/>
      </w:r>
      <w:r>
        <w:t>118</w:t>
      </w:r>
      <w:r>
        <w:fldChar w:fldCharType="end"/>
      </w:r>
    </w:p>
    <w:p w14:paraId="639E2F53" w14:textId="5875FC92" w:rsidR="00614501" w:rsidRDefault="00614501">
      <w:pPr>
        <w:pStyle w:val="TOC4"/>
        <w:rPr>
          <w:rFonts w:asciiTheme="minorHAnsi" w:eastAsiaTheme="minorEastAsia" w:hAnsiTheme="minorHAnsi" w:cstheme="minorBidi"/>
          <w:sz w:val="22"/>
          <w:szCs w:val="22"/>
          <w:lang w:eastAsia="en-GB"/>
        </w:rPr>
      </w:pPr>
      <w:r>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_Toc98016713 \h </w:instrText>
      </w:r>
      <w:r>
        <w:fldChar w:fldCharType="separate"/>
      </w:r>
      <w:r>
        <w:t>118</w:t>
      </w:r>
      <w:r>
        <w:fldChar w:fldCharType="end"/>
      </w:r>
    </w:p>
    <w:p w14:paraId="468A7245" w14:textId="24459D52" w:rsidR="00614501" w:rsidRDefault="00614501">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_Toc98016714 \h </w:instrText>
      </w:r>
      <w:r>
        <w:fldChar w:fldCharType="separate"/>
      </w:r>
      <w:r>
        <w:t>119</w:t>
      </w:r>
      <w:r>
        <w:fldChar w:fldCharType="end"/>
      </w:r>
    </w:p>
    <w:p w14:paraId="484EA937" w14:textId="3A510F22" w:rsidR="00614501" w:rsidRDefault="00614501">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_Toc98016715 \h </w:instrText>
      </w:r>
      <w:r>
        <w:fldChar w:fldCharType="separate"/>
      </w:r>
      <w:r>
        <w:t>119</w:t>
      </w:r>
      <w:r>
        <w:fldChar w:fldCharType="end"/>
      </w:r>
    </w:p>
    <w:p w14:paraId="0CBE8F41" w14:textId="5EF86E95" w:rsidR="00614501" w:rsidRDefault="00614501">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_Toc98016716 \h </w:instrText>
      </w:r>
      <w:r>
        <w:fldChar w:fldCharType="separate"/>
      </w:r>
      <w:r>
        <w:t>120</w:t>
      </w:r>
      <w:r>
        <w:fldChar w:fldCharType="end"/>
      </w:r>
    </w:p>
    <w:p w14:paraId="058A7627" w14:textId="08CE2BE3" w:rsidR="00614501" w:rsidRDefault="00614501">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_Toc98016717 \h </w:instrText>
      </w:r>
      <w:r>
        <w:fldChar w:fldCharType="separate"/>
      </w:r>
      <w:r>
        <w:t>120</w:t>
      </w:r>
      <w:r>
        <w:fldChar w:fldCharType="end"/>
      </w:r>
    </w:p>
    <w:p w14:paraId="2BE358DC" w14:textId="56B88ECD" w:rsidR="00614501" w:rsidRDefault="00614501" w:rsidP="00614501">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_Toc98016718 \h </w:instrText>
      </w:r>
      <w:r>
        <w:fldChar w:fldCharType="separate"/>
      </w:r>
      <w:r>
        <w:t>121</w:t>
      </w:r>
      <w:r>
        <w:fldChar w:fldCharType="end"/>
      </w:r>
    </w:p>
    <w:p w14:paraId="4BD4CD95" w14:textId="3F80C6C1" w:rsidR="00614501" w:rsidRDefault="00614501" w:rsidP="00614501">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_Toc98016719 \h </w:instrText>
      </w:r>
      <w:r>
        <w:fldChar w:fldCharType="separate"/>
      </w:r>
      <w:r>
        <w:t>160</w:t>
      </w:r>
      <w:r>
        <w:fldChar w:fldCharType="end"/>
      </w:r>
    </w:p>
    <w:p w14:paraId="3DDFA8EB" w14:textId="55ABCBDA" w:rsidR="00614501" w:rsidRDefault="00614501" w:rsidP="00614501">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_Toc98016720 \h </w:instrText>
      </w:r>
      <w:r>
        <w:fldChar w:fldCharType="separate"/>
      </w:r>
      <w:r>
        <w:t>162</w:t>
      </w:r>
      <w:r>
        <w:fldChar w:fldCharType="end"/>
      </w:r>
    </w:p>
    <w:p w14:paraId="48600667" w14:textId="4C3346A1" w:rsidR="00614501" w:rsidRDefault="00614501" w:rsidP="00614501">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_Toc98016721 \h </w:instrText>
      </w:r>
      <w:r>
        <w:fldChar w:fldCharType="separate"/>
      </w:r>
      <w:r>
        <w:t>166</w:t>
      </w:r>
      <w:r>
        <w:fldChar w:fldCharType="end"/>
      </w:r>
    </w:p>
    <w:p w14:paraId="26E27EC0" w14:textId="5C637DE5" w:rsidR="00614501" w:rsidRDefault="00614501">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_Toc98016722 \h </w:instrText>
      </w:r>
      <w:r>
        <w:fldChar w:fldCharType="separate"/>
      </w:r>
      <w:r>
        <w:t>166</w:t>
      </w:r>
      <w:r>
        <w:fldChar w:fldCharType="end"/>
      </w:r>
    </w:p>
    <w:p w14:paraId="5A2563B7" w14:textId="3E20AFBF" w:rsidR="00614501" w:rsidRDefault="00614501">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_Toc98016723 \h </w:instrText>
      </w:r>
      <w:r>
        <w:fldChar w:fldCharType="separate"/>
      </w:r>
      <w:r>
        <w:t>166</w:t>
      </w:r>
      <w:r>
        <w:fldChar w:fldCharType="end"/>
      </w:r>
    </w:p>
    <w:p w14:paraId="676F46C2" w14:textId="1D15466E" w:rsidR="00614501" w:rsidRDefault="00614501">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_Toc98016724 \h </w:instrText>
      </w:r>
      <w:r>
        <w:fldChar w:fldCharType="separate"/>
      </w:r>
      <w:r>
        <w:t>166</w:t>
      </w:r>
      <w:r>
        <w:fldChar w:fldCharType="end"/>
      </w:r>
    </w:p>
    <w:p w14:paraId="32FA742B" w14:textId="12A2AEDB" w:rsidR="00614501" w:rsidRDefault="00614501">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_Toc98016725 \h </w:instrText>
      </w:r>
      <w:r>
        <w:fldChar w:fldCharType="separate"/>
      </w:r>
      <w:r>
        <w:t>167</w:t>
      </w:r>
      <w:r>
        <w:fldChar w:fldCharType="end"/>
      </w:r>
    </w:p>
    <w:p w14:paraId="4D475A7B" w14:textId="4CAE011C" w:rsidR="00614501" w:rsidRDefault="00614501" w:rsidP="00614501">
      <w:pPr>
        <w:pStyle w:val="TOC8"/>
        <w:rPr>
          <w:rFonts w:asciiTheme="minorHAnsi" w:eastAsiaTheme="minorEastAsia" w:hAnsiTheme="minorHAnsi" w:cstheme="minorBidi"/>
          <w:b w:val="0"/>
          <w:szCs w:val="22"/>
          <w:lang w:eastAsia="en-GB"/>
        </w:rPr>
      </w:pPr>
      <w:r>
        <w:t>Annex E (normative):</w:t>
      </w:r>
      <w:r>
        <w:tab/>
        <w:t>XSD Schema for Identity Association</w:t>
      </w:r>
      <w:r>
        <w:tab/>
      </w:r>
      <w:r>
        <w:fldChar w:fldCharType="begin" w:fldLock="1"/>
      </w:r>
      <w:r>
        <w:instrText xml:space="preserve"> PAGEREF _Toc98016726 \h </w:instrText>
      </w:r>
      <w:r>
        <w:fldChar w:fldCharType="separate"/>
      </w:r>
      <w:r>
        <w:t>168</w:t>
      </w:r>
      <w:r>
        <w:fldChar w:fldCharType="end"/>
      </w:r>
    </w:p>
    <w:p w14:paraId="4566F7C0" w14:textId="647911B5" w:rsidR="00614501" w:rsidRDefault="00614501" w:rsidP="00614501">
      <w:pPr>
        <w:pStyle w:val="TOC8"/>
        <w:rPr>
          <w:rFonts w:asciiTheme="minorHAnsi" w:eastAsiaTheme="minorEastAsia" w:hAnsiTheme="minorHAnsi" w:cstheme="minorBidi"/>
          <w:b w:val="0"/>
          <w:szCs w:val="22"/>
          <w:lang w:eastAsia="en-GB"/>
        </w:rPr>
      </w:pPr>
      <w:r>
        <w:t>Annex F (normative):</w:t>
      </w:r>
      <w:r>
        <w:tab/>
        <w:t>ASN.1 schema for LI_XER messages</w:t>
      </w:r>
      <w:r>
        <w:tab/>
      </w:r>
      <w:r>
        <w:fldChar w:fldCharType="begin" w:fldLock="1"/>
      </w:r>
      <w:r>
        <w:instrText xml:space="preserve"> PAGEREF _Toc98016727 \h </w:instrText>
      </w:r>
      <w:r>
        <w:fldChar w:fldCharType="separate"/>
      </w:r>
      <w:r>
        <w:t>171</w:t>
      </w:r>
      <w:r>
        <w:fldChar w:fldCharType="end"/>
      </w:r>
    </w:p>
    <w:p w14:paraId="1A3B5D24" w14:textId="5B45E65F" w:rsidR="00614501" w:rsidRDefault="00614501" w:rsidP="00614501">
      <w:pPr>
        <w:pStyle w:val="TOC8"/>
        <w:rPr>
          <w:rFonts w:asciiTheme="minorHAnsi" w:eastAsiaTheme="minorEastAsia" w:hAnsiTheme="minorHAnsi" w:cstheme="minorBidi"/>
          <w:b w:val="0"/>
          <w:szCs w:val="22"/>
          <w:lang w:eastAsia="en-GB"/>
        </w:rPr>
      </w:pPr>
      <w:r>
        <w:t>Annex G (normative):</w:t>
      </w:r>
      <w:r>
        <w:tab/>
        <w:t>XSD Schema for State Transfers</w:t>
      </w:r>
      <w:r>
        <w:tab/>
      </w:r>
      <w:r>
        <w:fldChar w:fldCharType="begin" w:fldLock="1"/>
      </w:r>
      <w:r>
        <w:instrText xml:space="preserve"> PAGEREF _Toc98016728 \h </w:instrText>
      </w:r>
      <w:r>
        <w:fldChar w:fldCharType="separate"/>
      </w:r>
      <w:r>
        <w:t>172</w:t>
      </w:r>
      <w:r>
        <w:fldChar w:fldCharType="end"/>
      </w:r>
    </w:p>
    <w:p w14:paraId="7270E021" w14:textId="5B1AFD61" w:rsidR="00614501" w:rsidRDefault="00614501" w:rsidP="00614501">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_Toc98016729 \h </w:instrText>
      </w:r>
      <w:r>
        <w:fldChar w:fldCharType="separate"/>
      </w:r>
      <w:r>
        <w:t>174</w:t>
      </w:r>
      <w:r>
        <w:fldChar w:fldCharType="end"/>
      </w:r>
    </w:p>
    <w:p w14:paraId="31C72BFF" w14:textId="6F5338B6"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98016475"/>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 xml:space="preserve">Version </w:t>
      </w:r>
      <w:proofErr w:type="spellStart"/>
      <w:r w:rsidRPr="00760004">
        <w:t>x.y.z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proofErr w:type="spellStart"/>
      <w:r w:rsidRPr="00760004">
        <w:t>y</w:t>
      </w:r>
      <w:proofErr w:type="spellEnd"/>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98016476"/>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98016477"/>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98016478"/>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98016479"/>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98016480"/>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98016481"/>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98016482"/>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77777777" w:rsidR="005E1765" w:rsidRDefault="005E1765" w:rsidP="005E1765">
      <w:pPr>
        <w:keepLines/>
        <w:spacing w:after="0"/>
        <w:ind w:left="1702" w:hanging="1418"/>
        <w:jc w:val="both"/>
      </w:pPr>
      <w:r>
        <w:t>ICF</w:t>
      </w:r>
      <w:r>
        <w:tab/>
        <w:t>Identifier Caching Function</w:t>
      </w:r>
    </w:p>
    <w:p w14:paraId="0C7B22EA" w14:textId="77777777" w:rsidR="005E1765" w:rsidRDefault="005E1765" w:rsidP="005E1765">
      <w:pPr>
        <w:keepLines/>
        <w:spacing w:after="0"/>
        <w:ind w:left="1702" w:hanging="1418"/>
        <w:jc w:val="both"/>
      </w:pPr>
      <w:r>
        <w:t>IEF</w:t>
      </w:r>
      <w:r>
        <w:tab/>
        <w:t>Identifier Event Function</w:t>
      </w:r>
    </w:p>
    <w:p w14:paraId="6AF7284C" w14:textId="77777777" w:rsidR="005E1765" w:rsidRDefault="005E1765" w:rsidP="005E1765">
      <w:pPr>
        <w:keepLines/>
        <w:spacing w:after="0"/>
        <w:ind w:left="1702" w:hanging="1418"/>
        <w:jc w:val="both"/>
      </w:pPr>
      <w:r>
        <w:t>IQF</w:t>
      </w:r>
      <w:r>
        <w:tab/>
        <w:t>Identifier 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74C99B1F" w14:textId="77777777" w:rsidR="006D731B" w:rsidRPr="00760004" w:rsidRDefault="006D731B" w:rsidP="006D731B">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7550EA59" w14:textId="5D52852E" w:rsidR="006D731B" w:rsidRPr="00760004" w:rsidRDefault="006D731B" w:rsidP="006D731B">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41CC2C19" w14:textId="48EBBA90" w:rsidR="003275DA" w:rsidRPr="00760004" w:rsidRDefault="003275DA" w:rsidP="006D731B">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B833C1">
      <w:pPr>
        <w:keepLines/>
        <w:spacing w:after="0"/>
        <w:ind w:left="1702" w:hanging="1418"/>
        <w:jc w:val="both"/>
      </w:pPr>
      <w:r>
        <w:t>LISSF</w:t>
      </w:r>
      <w:r>
        <w:tab/>
        <w:t>Lawful Interception State Storage Function</w:t>
      </w:r>
    </w:p>
    <w:p w14:paraId="08BEE743" w14:textId="77777777" w:rsidR="00B833C1" w:rsidRDefault="00B833C1" w:rsidP="00B833C1">
      <w:pPr>
        <w:keepLines/>
        <w:spacing w:after="0"/>
        <w:ind w:left="1702" w:hanging="1418"/>
        <w:jc w:val="both"/>
      </w:pPr>
      <w:r>
        <w:t>LI_ST</w:t>
      </w:r>
      <w:r>
        <w:tab/>
        <w:t>Lawful Interception State Transfer Interface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lastRenderedPageBreak/>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Point Of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Start Of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760004" w:rsidRDefault="002F1E51" w:rsidP="00791291">
      <w:pPr>
        <w:pStyle w:val="EW"/>
      </w:pPr>
      <w:proofErr w:type="spellStart"/>
      <w:r w:rsidRPr="00760004">
        <w:t>xIRI</w:t>
      </w:r>
      <w:proofErr w:type="spellEnd"/>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98016483"/>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98016484"/>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96pt" o:ole="">
            <v:imagedata r:id="rId15" o:title=""/>
          </v:shape>
          <o:OLEObject Type="Embed" ProgID="Visio.Drawing.15" ShapeID="_x0000_i1025" DrawAspect="Content" ObjectID="_1708629344"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98016485"/>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 xml:space="preserve">ass </w:t>
            </w:r>
            <w:proofErr w:type="spellStart"/>
            <w:r w:rsidR="00716BA7" w:rsidRPr="00760004">
              <w:t>xIRI</w:t>
            </w:r>
            <w:proofErr w:type="spellEnd"/>
            <w:r w:rsidR="00716BA7" w:rsidRPr="00760004">
              <w:t xml:space="preserve">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 xml:space="preserve">ass </w:t>
            </w:r>
            <w:proofErr w:type="spellStart"/>
            <w:r w:rsidR="00716BA7" w:rsidRPr="00760004">
              <w:t>xCC</w:t>
            </w:r>
            <w:proofErr w:type="spellEnd"/>
            <w:r w:rsidR="00716BA7" w:rsidRPr="00760004">
              <w:t xml:space="preserve">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98016486"/>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98016487"/>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98016488"/>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98016489"/>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98016490"/>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98016491"/>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98016492"/>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98016493"/>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98016494"/>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98016495"/>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98016496"/>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98016497"/>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w:t>
      </w:r>
      <w:proofErr w:type="spellStart"/>
      <w:r>
        <w:t>i</w:t>
      </w:r>
      <w:r w:rsidR="006E6BC0">
        <w:t>.e</w:t>
      </w:r>
      <w:proofErr w:type="spellEnd"/>
      <w:r w:rsidR="006E6BC0">
        <w:t xml:space="preserv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7777777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rsidR="00315C65">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34" w:name="_Toc98016498"/>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98016499"/>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98016500"/>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98016501"/>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690D0B1B" w14:textId="77777777" w:rsidR="00561C9F" w:rsidRDefault="00561C9F" w:rsidP="00561C9F">
      <w:r>
        <w:t xml:space="preserve">Unless otherwise specified, an IRI-TF shall set the Product ID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61094FB9" w14:textId="77777777" w:rsidR="006C4E18" w:rsidRDefault="006C4E18" w:rsidP="006C4E18">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3470022C" w14:textId="43CB159F" w:rsidR="00561C9F" w:rsidRDefault="00561C9F" w:rsidP="00561C9F">
      <w:r>
        <w:t xml:space="preserve">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98016502"/>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3EC6921E" w14:textId="77777777" w:rsidR="00E83120" w:rsidRDefault="00E83120" w:rsidP="00E83120">
      <w:r>
        <w:t xml:space="preserve">Unless otherwise specified, a CC-TF shall set the Product ID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6137054A" w14:textId="77777777" w:rsidR="005C6B5F" w:rsidRDefault="005C6B5F" w:rsidP="005C6B5F">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62E0564C" w14:textId="77777777" w:rsidR="00E83120" w:rsidRDefault="00E83120" w:rsidP="00E83120">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39" w:name="_Toc98016503"/>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 xml:space="preserve">The IEF shall be enabled by sending the following </w:t>
      </w:r>
      <w:proofErr w:type="spellStart"/>
      <w:r>
        <w:t>ActivateTask</w:t>
      </w:r>
      <w:proofErr w:type="spellEnd"/>
      <w:r>
        <w:t xml:space="preserve"> message from the LIPF.</w:t>
      </w:r>
    </w:p>
    <w:p w14:paraId="7B4F8510" w14:textId="77777777" w:rsidR="005946C6" w:rsidRPr="00CE0181" w:rsidRDefault="005946C6" w:rsidP="005946C6">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proofErr w:type="spellStart"/>
            <w:r w:rsidRPr="00CE0181">
              <w:t>TargetIdentifiers</w:t>
            </w:r>
            <w:proofErr w:type="spellEnd"/>
          </w:p>
        </w:tc>
        <w:tc>
          <w:tcPr>
            <w:tcW w:w="6521" w:type="dxa"/>
          </w:tcPr>
          <w:p w14:paraId="0F7A10D8" w14:textId="77777777" w:rsidR="005946C6" w:rsidRPr="00CE0181" w:rsidRDefault="005946C6" w:rsidP="00273749">
            <w:pPr>
              <w:pStyle w:val="TAL"/>
            </w:pPr>
            <w:r>
              <w:t>Shall contain a single Target Identifier of type "</w:t>
            </w:r>
            <w:proofErr w:type="spellStart"/>
            <w:r>
              <w:t>IdentityAssociation</w:t>
            </w:r>
            <w:proofErr w:type="spellEnd"/>
            <w:r>
              <w:t>"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proofErr w:type="spellStart"/>
            <w:r w:rsidRPr="00CE0181">
              <w:t>DeliveryType</w:t>
            </w:r>
            <w:proofErr w:type="spellEnd"/>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proofErr w:type="spellStart"/>
            <w:r w:rsidRPr="00CE0181">
              <w:t>ListOfDIDs</w:t>
            </w:r>
            <w:proofErr w:type="spellEnd"/>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proofErr w:type="spellStart"/>
            <w:r w:rsidRPr="001C088F">
              <w:t>IdentityAssociationTargetIdentifier</w:t>
            </w:r>
            <w:proofErr w:type="spellEnd"/>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77777777" w:rsidR="005946C6" w:rsidRPr="00E93843" w:rsidRDefault="005946C6" w:rsidP="005946C6">
      <w:pPr>
        <w:pStyle w:val="NO"/>
      </w:pPr>
      <w:r>
        <w:lastRenderedPageBreak/>
        <w:t>NOTE:</w:t>
      </w:r>
      <w:r>
        <w:tab/>
        <w:t xml:space="preserve">The IEF may receive multiple </w:t>
      </w:r>
      <w:proofErr w:type="spellStart"/>
      <w:r>
        <w:t>ActivateTask</w:t>
      </w:r>
      <w:proofErr w:type="spellEnd"/>
      <w:r>
        <w:t xml:space="preserve">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98016504"/>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98016505"/>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98016506"/>
      <w:r w:rsidRPr="00760004">
        <w:t>5.3.2</w:t>
      </w:r>
      <w:r w:rsidRPr="00760004">
        <w:tab/>
        <w:t>Usage for realising LI_X2</w:t>
      </w:r>
      <w:bookmarkEnd w:id="42"/>
    </w:p>
    <w:p w14:paraId="5F935F40" w14:textId="1A3A6ED6"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7966EC74" w14:textId="5ADC2CD8" w:rsidR="00716BA7" w:rsidRPr="00760004" w:rsidRDefault="00716BA7" w:rsidP="00BE2C0E">
      <w:pPr>
        <w:pStyle w:val="Heading3"/>
      </w:pPr>
      <w:bookmarkStart w:id="44" w:name="_Toc98016507"/>
      <w:bookmarkEnd w:id="43"/>
      <w:r w:rsidRPr="00760004">
        <w:t>5.3.3</w:t>
      </w:r>
      <w:r w:rsidRPr="00760004">
        <w:tab/>
        <w:t>Usage for realising LI_X3</w:t>
      </w:r>
      <w:bookmarkEnd w:id="44"/>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6CE363DF" w14:textId="3E711FC9" w:rsidR="006370BC" w:rsidRPr="00760004" w:rsidRDefault="006370BC" w:rsidP="006370BC">
      <w:pPr>
        <w:pStyle w:val="NO"/>
      </w:pPr>
      <w:r w:rsidRPr="00760004">
        <w:lastRenderedPageBreak/>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98016508"/>
      <w:r w:rsidRPr="00760004">
        <w:t>5.3.4</w:t>
      </w:r>
      <w:r w:rsidRPr="00760004">
        <w:tab/>
        <w:t>Service scoping</w:t>
      </w:r>
      <w:bookmarkEnd w:id="45"/>
    </w:p>
    <w:p w14:paraId="440FD8EB" w14:textId="5C50E809"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98016509"/>
      <w:r w:rsidRPr="00760004">
        <w:t>5.4</w:t>
      </w:r>
      <w:r w:rsidRPr="00760004">
        <w:tab/>
        <w:t>Protocols for LI_HI1</w:t>
      </w:r>
      <w:bookmarkEnd w:id="46"/>
    </w:p>
    <w:p w14:paraId="6E0B9BEA" w14:textId="2BCD212C" w:rsidR="00716BA7" w:rsidRPr="00760004" w:rsidRDefault="00716BA7" w:rsidP="00716BA7">
      <w:pPr>
        <w:pStyle w:val="Heading3"/>
      </w:pPr>
      <w:bookmarkStart w:id="47" w:name="_Toc98016510"/>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98016511"/>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98016512"/>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98016513"/>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98016514"/>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2" w:name="_Hlk86914029"/>
      <w:r>
        <w:t xml:space="preserve">If the LI_X2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98016515"/>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w:t>
      </w:r>
      <w:r w:rsidRPr="00760004">
        <w:lastRenderedPageBreak/>
        <w:t xml:space="preserve">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4" w:name="_Hlk86914116"/>
      <w:r>
        <w:t xml:space="preserve">If the LI_X3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98016516"/>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98016517"/>
      <w:r>
        <w:t>5.5.5</w:t>
      </w:r>
      <w:r>
        <w:tab/>
        <w:t>IRI Target Identifiers</w:t>
      </w:r>
      <w:bookmarkEnd w:id="56"/>
    </w:p>
    <w:p w14:paraId="763FBFA9" w14:textId="052791BD"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w:t>
      </w:r>
      <w:proofErr w:type="spellStart"/>
      <w:r>
        <w:t>matchedOn</w:t>
      </w:r>
      <w:proofErr w:type="spellEnd"/>
      <w:r>
        <w:t xml:space="preserve">". For all Identifiers received in the </w:t>
      </w:r>
      <w:proofErr w:type="spellStart"/>
      <w:r>
        <w:t>the</w:t>
      </w:r>
      <w:proofErr w:type="spellEnd"/>
      <w:r>
        <w:t xml:space="preserve"> LI_X2 "</w:t>
      </w:r>
      <w:r w:rsidR="00BE3E73">
        <w:t>O</w:t>
      </w:r>
      <w:r>
        <w:t xml:space="preserve">ther </w:t>
      </w:r>
      <w:r w:rsidR="00BE3E73">
        <w:t>T</w:t>
      </w:r>
      <w:r>
        <w:t xml:space="preserve">arget </w:t>
      </w:r>
      <w:r w:rsidR="00BE3E73">
        <w:t>I</w:t>
      </w:r>
      <w:r>
        <w:t>dentifier</w:t>
      </w:r>
      <w:bookmarkStart w:id="57" w:name="_Hlk52956882"/>
      <w:r>
        <w:t xml:space="preserve">" </w:t>
      </w:r>
      <w:bookmarkEnd w:id="57"/>
      <w:r>
        <w:t xml:space="preserve">conditional attribute (see clause 5.3.2), the MDF shall include the relevant Identifier with the provenance set to "other". For all Identifiers present in the </w:t>
      </w:r>
      <w:proofErr w:type="spellStart"/>
      <w:r>
        <w:t>xIRI</w:t>
      </w:r>
      <w:proofErr w:type="spellEnd"/>
      <w:r>
        <w:t xml:space="preserve"> payload, the MDF shall include the relevant Identifier with the provenance set to "observed". For all Identifiers present in the provisioning message received over X1, the MDF shall include the relevant Identifier with the provenance set to "</w:t>
      </w:r>
      <w:proofErr w:type="spellStart"/>
      <w:r>
        <w:t>lEAProvided</w:t>
      </w:r>
      <w:proofErr w:type="spellEnd"/>
      <w:r>
        <w:t xml:space="preserve">". For all Identifiers present in the MDF that are not reported as other </w:t>
      </w:r>
      <w:proofErr w:type="spellStart"/>
      <w:r>
        <w:t>TargetIdentifiers</w:t>
      </w:r>
      <w:proofErr w:type="spellEnd"/>
      <w:r>
        <w:t>, the MDF shall include the relevant Identifier with the provenance set to "other".</w:t>
      </w:r>
    </w:p>
    <w:p w14:paraId="36581631" w14:textId="2E5BE982" w:rsidR="004F49AC" w:rsidRPr="00760004" w:rsidRDefault="004F49AC" w:rsidP="004F49AC">
      <w:pPr>
        <w:pStyle w:val="Heading2"/>
      </w:pPr>
      <w:bookmarkStart w:id="58" w:name="_Toc98016518"/>
      <w:r w:rsidRPr="00760004">
        <w:t>5.6</w:t>
      </w:r>
      <w:r w:rsidRPr="00760004">
        <w:tab/>
        <w:t>Protocols for LI_HI4</w:t>
      </w:r>
      <w:bookmarkEnd w:id="58"/>
    </w:p>
    <w:p w14:paraId="6C58328F" w14:textId="0D9C89CF" w:rsidR="004F49AC" w:rsidRPr="00760004" w:rsidRDefault="004F49AC" w:rsidP="004F49AC">
      <w:pPr>
        <w:pStyle w:val="Heading3"/>
      </w:pPr>
      <w:bookmarkStart w:id="59" w:name="_Toc98016519"/>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98016520"/>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proofErr w:type="spellStart"/>
      <w:r w:rsidR="00BA45AC" w:rsidRPr="00760004">
        <w:t>operatorLeaMessage</w:t>
      </w:r>
      <w:proofErr w:type="spellEnd"/>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lastRenderedPageBreak/>
        <w:t>-</w:t>
      </w:r>
      <w:r w:rsidRPr="00760004">
        <w:tab/>
      </w:r>
      <w:r w:rsidR="0022431F" w:rsidRPr="00760004">
        <w:t>Deletion of an interception at the MDF2/3 via LI_X1.</w:t>
      </w:r>
    </w:p>
    <w:p w14:paraId="496ADB91" w14:textId="77777777" w:rsidR="00180AD2" w:rsidRDefault="00180AD2" w:rsidP="00180AD2">
      <w:pPr>
        <w:pStyle w:val="Heading2"/>
      </w:pPr>
      <w:bookmarkStart w:id="61" w:name="_Toc98016521"/>
      <w:r>
        <w:t>5.7</w:t>
      </w:r>
      <w:r>
        <w:tab/>
        <w:t>Protocols for LI_HIQR</w:t>
      </w:r>
      <w:bookmarkEnd w:id="61"/>
    </w:p>
    <w:p w14:paraId="2376258A" w14:textId="77777777" w:rsidR="00180AD2" w:rsidRDefault="00180AD2" w:rsidP="00180AD2">
      <w:pPr>
        <w:pStyle w:val="Heading3"/>
      </w:pPr>
      <w:bookmarkStart w:id="62" w:name="_Toc98016522"/>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188206D" w14:textId="77777777" w:rsidR="00180AD2" w:rsidRDefault="00180AD2" w:rsidP="00180AD2">
      <w:pPr>
        <w:pStyle w:val="Heading3"/>
      </w:pPr>
      <w:bookmarkStart w:id="63" w:name="_Toc98016523"/>
      <w:r>
        <w:t>5.7.2</w:t>
      </w:r>
      <w:r>
        <w:tab/>
        <w:t>Usage for realising LI_HIQR</w:t>
      </w:r>
      <w:bookmarkEnd w:id="63"/>
    </w:p>
    <w:p w14:paraId="3E50D4AF" w14:textId="77777777" w:rsidR="00180AD2" w:rsidRPr="007356F8" w:rsidRDefault="00180AD2" w:rsidP="00180AD2">
      <w:pPr>
        <w:pStyle w:val="Heading4"/>
      </w:pPr>
      <w:bookmarkStart w:id="64" w:name="_Toc98016524"/>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w:t>
            </w:r>
            <w:proofErr w:type="spellStart"/>
            <w:r>
              <w:rPr>
                <w:lang w:val="en-US"/>
              </w:rPr>
              <w:t>AwaitingDisclosure</w:t>
            </w:r>
            <w:proofErr w:type="spellEnd"/>
            <w:r>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proofErr w:type="spellStart"/>
            <w:r w:rsidR="00A4295F">
              <w:rPr>
                <w:lang w:val="en-US"/>
              </w:rPr>
              <w:t>RequestType</w:t>
            </w:r>
            <w:proofErr w:type="spellEnd"/>
            <w:r w:rsidR="00A4295F">
              <w:rPr>
                <w:lang w:val="en-US"/>
              </w:rPr>
              <w:t xml:space="preserv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proofErr w:type="spellStart"/>
            <w:r w:rsidR="00A4295F">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58802858" w14:textId="77777777" w:rsidR="00C36C12" w:rsidRDefault="00180AD2" w:rsidP="00C36C12">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proofErr w:type="spellStart"/>
            <w:r>
              <w:rPr>
                <w:lang w:val="en-US"/>
              </w:rPr>
              <w:t>RequestType</w:t>
            </w:r>
            <w:proofErr w:type="spellEnd"/>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 xml:space="preserve">A request for a single </w:t>
            </w:r>
            <w:proofErr w:type="spellStart"/>
            <w:r>
              <w:rPr>
                <w:lang w:val="en-US"/>
              </w:rPr>
              <w:t>Identity</w:t>
            </w:r>
            <w:r w:rsidR="00AE2E78">
              <w:rPr>
                <w:lang w:val="en-US"/>
              </w:rPr>
              <w:t>ResponseDetails</w:t>
            </w:r>
            <w:proofErr w:type="spellEnd"/>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 xml:space="preserve">A request for an ongoing series of </w:t>
            </w:r>
            <w:proofErr w:type="spellStart"/>
            <w:r>
              <w:rPr>
                <w:lang w:val="en-US"/>
              </w:rPr>
              <w:t>Identity</w:t>
            </w:r>
            <w:r w:rsidR="00332F38">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5" w:name="_Toc98016525"/>
      <w:r>
        <w:lastRenderedPageBreak/>
        <w:t>5.7.2.2</w:t>
      </w:r>
      <w:r>
        <w:tab/>
        <w:t>Request parameters</w:t>
      </w:r>
      <w:bookmarkEnd w:id="65"/>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0D90493C" w:rsidR="00180AD2" w:rsidRDefault="00180AD2" w:rsidP="00180AD2">
      <w:pPr>
        <w:pStyle w:val="B1"/>
      </w:pPr>
      <w:r>
        <w:t>-</w:t>
      </w:r>
      <w:r>
        <w:tab/>
      </w:r>
      <w:proofErr w:type="spellStart"/>
      <w:r w:rsidR="00392803">
        <w:t>NR</w:t>
      </w:r>
      <w:r>
        <w:t>CellIdentity</w:t>
      </w:r>
      <w:proofErr w:type="spellEnd"/>
      <w:r>
        <w:t>, given as defined in Table 5.7.2-4 below.</w:t>
      </w:r>
    </w:p>
    <w:p w14:paraId="01C739A6" w14:textId="248F1579" w:rsidR="00180AD2" w:rsidRDefault="00180AD2" w:rsidP="00180AD2">
      <w:pPr>
        <w:pStyle w:val="B1"/>
      </w:pPr>
      <w:r>
        <w:t>-</w:t>
      </w:r>
      <w:r>
        <w:tab/>
      </w:r>
      <w:proofErr w:type="spellStart"/>
      <w:r>
        <w:t>TrackingArea</w:t>
      </w:r>
      <w:r w:rsidR="00942D2F">
        <w:t>Code</w:t>
      </w:r>
      <w:proofErr w:type="spellEnd"/>
      <w:r>
        <w:t>, given as defined in 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98016526"/>
      <w:r>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lastRenderedPageBreak/>
        <w:t xml:space="preserve">LI_HIQR responses and updates are represented as XML following the </w:t>
      </w:r>
      <w:proofErr w:type="spellStart"/>
      <w:r>
        <w:t>IdentityResponseDetails</w:t>
      </w:r>
      <w:proofErr w:type="spellEnd"/>
      <w:r>
        <w:t xml:space="preserve">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493EC3C7" w14:textId="77777777" w:rsidR="00180AD2" w:rsidRDefault="00180AD2" w:rsidP="00180AD2">
      <w:pPr>
        <w:pStyle w:val="TH"/>
      </w:pPr>
      <w:r>
        <w:t xml:space="preserve">Table 5.7.2-5: </w:t>
      </w:r>
      <w:proofErr w:type="spellStart"/>
      <w:r>
        <w:t>IdentityAssociationRecord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proofErr w:type="spellStart"/>
            <w:r>
              <w:rPr>
                <w:lang w:val="en-US"/>
              </w:rPr>
              <w:t>AssociationStartTime</w:t>
            </w:r>
            <w:proofErr w:type="spellEnd"/>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proofErr w:type="spellStart"/>
            <w:r>
              <w:rPr>
                <w:lang w:val="en-US"/>
              </w:rPr>
              <w:t>AssociationEndTime</w:t>
            </w:r>
            <w:proofErr w:type="spellEnd"/>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proofErr w:type="spellStart"/>
            <w:r>
              <w:rPr>
                <w:lang w:val="en-US"/>
              </w:rPr>
              <w:t>FiveGSTAIList</w:t>
            </w:r>
            <w:proofErr w:type="spellEnd"/>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 xml:space="preserve">The </w:t>
            </w:r>
            <w:proofErr w:type="spellStart"/>
            <w:r w:rsidR="00A94D6B" w:rsidRPr="00DB579A">
              <w:t>AssociationStartTime</w:t>
            </w:r>
            <w:proofErr w:type="spellEnd"/>
            <w:r w:rsidR="00A94D6B" w:rsidRPr="00DB579A">
              <w:t xml:space="preserve"> and </w:t>
            </w:r>
            <w:proofErr w:type="spellStart"/>
            <w:r w:rsidR="00A94D6B" w:rsidRPr="00DB579A">
              <w:t>AssociationEndTime</w:t>
            </w:r>
            <w:proofErr w:type="spellEnd"/>
            <w:r w:rsidR="00A94D6B" w:rsidRPr="00DB579A">
              <w:t xml:space="preserve"> represent the lifespan of the SUPI to 5G-GUTI association. When a SUCI is present, the </w:t>
            </w:r>
            <w:proofErr w:type="spellStart"/>
            <w:r w:rsidR="00A94D6B" w:rsidRPr="00DB579A">
              <w:t>AssociationStartTime</w:t>
            </w:r>
            <w:proofErr w:type="spellEnd"/>
            <w:r w:rsidR="00A94D6B" w:rsidRPr="00DB579A">
              <w:t xml:space="preserv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 xml:space="preserve">If no association is found which matches the criteria provided in the LI_XQR request, then the LI_XQR response contains zero </w:t>
      </w:r>
      <w:proofErr w:type="spellStart"/>
      <w:r>
        <w:t>IdentityAssocationRecords</w:t>
      </w:r>
      <w:proofErr w:type="spellEnd"/>
      <w:r>
        <w:t xml:space="preserve">. Similarly, the LI_HIQR response contains zero </w:t>
      </w:r>
      <w:proofErr w:type="spellStart"/>
      <w:r>
        <w:t>IdentityAssociationRecords</w:t>
      </w:r>
      <w:proofErr w:type="spellEnd"/>
      <w:r>
        <w:t>.</w:t>
      </w:r>
    </w:p>
    <w:p w14:paraId="7E36C5BF" w14:textId="77777777" w:rsidR="00056879" w:rsidRDefault="00056879" w:rsidP="00056879">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46C32562" w14:textId="2883BAC7" w:rsidR="00180AD2" w:rsidRDefault="00180AD2" w:rsidP="00180AD2">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E76B6B" w:rsidRPr="00E76B6B">
        <w:t xml:space="preserve"> </w:t>
      </w:r>
      <w:r w:rsidR="00E76B6B">
        <w:t xml:space="preserve">The </w:t>
      </w:r>
      <w:proofErr w:type="spellStart"/>
      <w:r w:rsidR="00E76B6B">
        <w:t>DeliveryID</w:t>
      </w:r>
      <w:proofErr w:type="spellEnd"/>
      <w:r w:rsidR="00E76B6B">
        <w:t xml:space="preserve">, </w:t>
      </w:r>
      <w:proofErr w:type="spellStart"/>
      <w:r w:rsidR="00E76B6B">
        <w:t>SequenceNumber</w:t>
      </w:r>
      <w:proofErr w:type="spellEnd"/>
      <w:r w:rsidR="00E76B6B">
        <w:t xml:space="preserve"> and </w:t>
      </w:r>
      <w:proofErr w:type="spellStart"/>
      <w:r w:rsidR="00E76B6B">
        <w:t>LastSequence</w:t>
      </w:r>
      <w:proofErr w:type="spellEnd"/>
      <w:r w:rsidR="00E76B6B">
        <w:t xml:space="preserv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proofErr w:type="spellStart"/>
            <w:r>
              <w:rPr>
                <w:lang w:val="en-US"/>
              </w:rPr>
              <w:t>ManifestSpecification</w:t>
            </w:r>
            <w:proofErr w:type="spellEnd"/>
            <w:r>
              <w:rPr>
                <w:lang w:val="en-US"/>
              </w:rPr>
              <w:t>.</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Hlk54857791"/>
      <w:bookmarkStart w:id="68" w:name="_Toc98016527"/>
      <w:r>
        <w:lastRenderedPageBreak/>
        <w:t>5.8</w:t>
      </w:r>
      <w:r>
        <w:tab/>
        <w:t>Protocols for LI_XQR</w:t>
      </w:r>
      <w:bookmarkEnd w:id="68"/>
    </w:p>
    <w:p w14:paraId="4F7037A9" w14:textId="37D6E713" w:rsidR="00572D03" w:rsidRPr="009A53F9" w:rsidRDefault="00572D03" w:rsidP="00572D03">
      <w:pPr>
        <w:pStyle w:val="Heading3"/>
      </w:pPr>
      <w:bookmarkStart w:id="69" w:name="_Toc98016528"/>
      <w:bookmarkEnd w:id="67"/>
      <w:r>
        <w:t>5.8.1</w:t>
      </w:r>
      <w:r w:rsidR="00546820">
        <w:tab/>
      </w:r>
      <w:r>
        <w:t>General</w:t>
      </w:r>
      <w:bookmarkEnd w:id="69"/>
    </w:p>
    <w:p w14:paraId="0653A50C" w14:textId="77777777" w:rsidR="006D5B7A" w:rsidRDefault="00180AD2" w:rsidP="00180AD2">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w:t>
      </w:r>
    </w:p>
    <w:p w14:paraId="2BDFBF65" w14:textId="1EBBB7DE" w:rsidR="00930918" w:rsidRDefault="00930918" w:rsidP="00930918">
      <w:pPr>
        <w:pStyle w:val="Heading3"/>
      </w:pPr>
      <w:bookmarkStart w:id="70" w:name="_Toc98016529"/>
      <w:r>
        <w:t>5.8.2</w:t>
      </w:r>
      <w:r w:rsidR="00546820">
        <w:tab/>
      </w:r>
      <w:proofErr w:type="spellStart"/>
      <w:r>
        <w:t>IdentityAssociation</w:t>
      </w:r>
      <w:proofErr w:type="spellEnd"/>
      <w:r>
        <w:t xml:space="preserve"> requests</w:t>
      </w:r>
      <w:bookmarkEnd w:id="70"/>
    </w:p>
    <w:p w14:paraId="546E193B" w14:textId="3BEACE0C" w:rsidR="00180AD2" w:rsidRDefault="00930918" w:rsidP="00930918">
      <w:r>
        <w:t xml:space="preserve">For requests with </w:t>
      </w:r>
      <w:proofErr w:type="spellStart"/>
      <w:r>
        <w:t>RequestType</w:t>
      </w:r>
      <w:proofErr w:type="spellEnd"/>
      <w:r>
        <w:t xml:space="preserve"> "</w:t>
      </w:r>
      <w:proofErr w:type="spellStart"/>
      <w:r>
        <w:t>IdentityAssociation</w:t>
      </w:r>
      <w:proofErr w:type="spellEnd"/>
      <w:r>
        <w:t>" (see Table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ECABEC8" w14:textId="008C0FB1" w:rsidR="00180AD2" w:rsidRPr="00CE0181" w:rsidRDefault="00180AD2" w:rsidP="00180AD2">
      <w:pPr>
        <w:pStyle w:val="TH"/>
      </w:pPr>
      <w:r w:rsidRPr="008C30E0">
        <w:t xml:space="preserve">Table </w:t>
      </w:r>
      <w:r>
        <w:t>5.8</w:t>
      </w:r>
      <w:r w:rsidRPr="008C30E0">
        <w:t xml:space="preserve">-1: </w:t>
      </w:r>
      <w:proofErr w:type="spellStart"/>
      <w:r w:rsidR="00546820">
        <w:t>RequestDetails</w:t>
      </w:r>
      <w:proofErr w:type="spellEnd"/>
      <w:r w:rsidR="00546820">
        <w:t xml:space="preserve">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proofErr w:type="spellStart"/>
            <w:r>
              <w:rPr>
                <w:lang w:val="en-US"/>
              </w:rPr>
              <w:t>ObservedTime</w:t>
            </w:r>
            <w:proofErr w:type="spellEnd"/>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proofErr w:type="spellStart"/>
            <w:r>
              <w:t>RequestValues</w:t>
            </w:r>
            <w:proofErr w:type="spellEnd"/>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28753947" w14:textId="00212BDD" w:rsidR="00180AD2" w:rsidRDefault="00180AD2" w:rsidP="00180AD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7721033A" w14:textId="77777777" w:rsidR="00CF7B9C" w:rsidRDefault="00CF7B9C" w:rsidP="00CF7B9C">
      <w:pPr>
        <w:pStyle w:val="Heading3"/>
      </w:pPr>
      <w:bookmarkStart w:id="71" w:name="_Toc98016530"/>
      <w:r>
        <w:t>5.8.3</w:t>
      </w:r>
      <w:r>
        <w:tab/>
      </w:r>
      <w:proofErr w:type="spellStart"/>
      <w:r>
        <w:t>OngoingIdentityAssociation</w:t>
      </w:r>
      <w:proofErr w:type="spellEnd"/>
      <w:r>
        <w:t xml:space="preserve"> requests</w:t>
      </w:r>
      <w:bookmarkEnd w:id="71"/>
    </w:p>
    <w:p w14:paraId="4885AE59" w14:textId="77777777" w:rsidR="00CF7B9C" w:rsidRDefault="00CF7B9C" w:rsidP="00CF7B9C">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proofErr w:type="spellStart"/>
            <w:r>
              <w:rPr>
                <w:lang w:val="en-US"/>
              </w:rPr>
              <w:t>OngoingAssociationTaskID</w:t>
            </w:r>
            <w:proofErr w:type="spellEnd"/>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77777777" w:rsidR="00CF7B9C" w:rsidRDefault="00CF7B9C" w:rsidP="00CF7B9C">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63624B5B" w14:textId="452545F0" w:rsidR="00CF7B9C" w:rsidRDefault="00CF7B9C" w:rsidP="00CF7B9C">
      <w:r>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CF1BFCB" w14:textId="77777777" w:rsidR="00CF7B9C" w:rsidRDefault="00CF7B9C" w:rsidP="00CF7B9C">
      <w:r>
        <w:t xml:space="preserve">While a request with </w:t>
      </w:r>
      <w:proofErr w:type="spellStart"/>
      <w:r>
        <w:t>RequestType</w:t>
      </w:r>
      <w:proofErr w:type="spellEnd"/>
      <w:r>
        <w:t xml:space="preserve"> "</w:t>
      </w:r>
      <w:proofErr w:type="spellStart"/>
      <w:r>
        <w:t>OngoingIdentityAssociation</w:t>
      </w:r>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Table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72" w:name="_Toc98016531"/>
      <w:r>
        <w:lastRenderedPageBreak/>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98016532"/>
      <w:r>
        <w:t>5.10</w:t>
      </w:r>
      <w:r>
        <w:tab/>
        <w:t>Protocols for LI_ST interface</w:t>
      </w:r>
      <w:bookmarkEnd w:id="73"/>
    </w:p>
    <w:p w14:paraId="4804EF45" w14:textId="75B3E434" w:rsidR="001F35DC" w:rsidRDefault="001F35DC" w:rsidP="001F35DC">
      <w:pPr>
        <w:pStyle w:val="Heading3"/>
      </w:pPr>
      <w:bookmarkStart w:id="74" w:name="_Toc98016533"/>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[50] clause 6.1.3.1) and any necessary keys for authentication.</w:t>
      </w:r>
    </w:p>
    <w:p w14:paraId="262771D5" w14:textId="02CC1F71" w:rsidR="001F35DC" w:rsidRDefault="001F35DC" w:rsidP="001F35DC">
      <w:pPr>
        <w:pStyle w:val="Heading3"/>
      </w:pPr>
      <w:bookmarkStart w:id="75" w:name="_Toc98016534"/>
      <w:r>
        <w:t>5.10.2</w:t>
      </w:r>
      <w:r>
        <w:tab/>
        <w:t>Storage</w:t>
      </w:r>
      <w:bookmarkEnd w:id="75"/>
    </w:p>
    <w:p w14:paraId="5246CB79" w14:textId="77777777" w:rsidR="001F35DC" w:rsidRDefault="001F35DC" w:rsidP="001F35DC">
      <w:r>
        <w:t xml:space="preserve">When an LI function wishes to store LI state in the LISSF, it shall perform the Record Create service operation as described in TS 29.598 [50] clause 5.2.2.3.1. Unless otherwise specified, the </w:t>
      </w:r>
      <w:proofErr w:type="spellStart"/>
      <w:r>
        <w:t>recordId</w:t>
      </w:r>
      <w:proofErr w:type="spellEnd"/>
      <w:r>
        <w:t xml:space="preserve">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proofErr w:type="spellStart"/>
            <w:r>
              <w:t>NFInstanceID</w:t>
            </w:r>
            <w:proofErr w:type="spellEnd"/>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98016535"/>
      <w:r>
        <w:t>5.10.3</w:t>
      </w:r>
      <w:r w:rsidR="002E52C2">
        <w:tab/>
      </w:r>
      <w:r>
        <w:t>Retrieval</w:t>
      </w:r>
      <w:bookmarkEnd w:id="76"/>
    </w:p>
    <w:p w14:paraId="0AE8511D" w14:textId="77777777" w:rsidR="001F35DC" w:rsidRDefault="001F35DC" w:rsidP="001F35DC">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[50] clause 5.2.2.2.2. If the LI function does not know the </w:t>
      </w:r>
      <w:proofErr w:type="spellStart"/>
      <w:r>
        <w:t>RecordID</w:t>
      </w:r>
      <w:proofErr w:type="spellEnd"/>
      <w:r>
        <w:t>,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98016536"/>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98016537"/>
      <w:r w:rsidRPr="00760004">
        <w:lastRenderedPageBreak/>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98016538"/>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98016539"/>
      <w:r w:rsidRPr="00760004">
        <w:t>6.2</w:t>
      </w:r>
      <w:r w:rsidRPr="00760004">
        <w:tab/>
        <w:t>5G</w:t>
      </w:r>
      <w:bookmarkEnd w:id="80"/>
    </w:p>
    <w:p w14:paraId="41946991" w14:textId="115DA9A5" w:rsidR="00716BA7" w:rsidRPr="00760004" w:rsidRDefault="00716BA7" w:rsidP="00716BA7">
      <w:pPr>
        <w:pStyle w:val="Heading3"/>
      </w:pPr>
      <w:bookmarkStart w:id="81" w:name="_Toc98016540"/>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98016541"/>
      <w:r w:rsidRPr="00760004">
        <w:t>6.2.2</w:t>
      </w:r>
      <w:r w:rsidRPr="00760004">
        <w:tab/>
        <w:t>LI at AMF</w:t>
      </w:r>
      <w:bookmarkEnd w:id="82"/>
    </w:p>
    <w:p w14:paraId="194AEFDD" w14:textId="290091E8" w:rsidR="00716BA7" w:rsidRPr="00760004" w:rsidRDefault="00716BA7" w:rsidP="00716BA7">
      <w:pPr>
        <w:pStyle w:val="Heading4"/>
      </w:pPr>
      <w:bookmarkStart w:id="83" w:name="_Toc98016542"/>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proofErr w:type="spellStart"/>
            <w:r w:rsidRPr="00CE0181">
              <w:t>TargetIdentifiers</w:t>
            </w:r>
            <w:proofErr w:type="spellEnd"/>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proofErr w:type="spellStart"/>
            <w:r w:rsidRPr="00CE0181">
              <w:t>DeliveryType</w:t>
            </w:r>
            <w:proofErr w:type="spellEnd"/>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proofErr w:type="spellStart"/>
            <w:r w:rsidRPr="00CE0181">
              <w:t>ListOfDIDs</w:t>
            </w:r>
            <w:proofErr w:type="spellEnd"/>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proofErr w:type="spellStart"/>
            <w:r w:rsidRPr="00CE0181">
              <w:t>TaskDetailsExtensions</w:t>
            </w:r>
            <w:proofErr w:type="spellEnd"/>
            <w:r w:rsidRPr="00CE0181">
              <w:t>/</w:t>
            </w:r>
          </w:p>
          <w:p w14:paraId="42CBFE14" w14:textId="77777777" w:rsidR="00021DF2" w:rsidRPr="00CE0181" w:rsidRDefault="00021DF2" w:rsidP="00273749">
            <w:pPr>
              <w:pStyle w:val="TAL"/>
            </w:pPr>
            <w:proofErr w:type="spellStart"/>
            <w:r>
              <w:t>IdentifierAssociationExtensions</w:t>
            </w:r>
            <w:proofErr w:type="spellEnd"/>
          </w:p>
        </w:tc>
        <w:tc>
          <w:tcPr>
            <w:tcW w:w="6242" w:type="dxa"/>
          </w:tcPr>
          <w:p w14:paraId="26DF106C" w14:textId="77777777" w:rsidR="00021DF2" w:rsidRPr="00CE0181" w:rsidRDefault="00021DF2" w:rsidP="00273749">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lastRenderedPageBreak/>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proofErr w:type="spellStart"/>
            <w:r>
              <w:t>EventsGenerated</w:t>
            </w:r>
            <w:proofErr w:type="spellEnd"/>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proofErr w:type="spellStart"/>
            <w:r w:rsidR="008B4526">
              <w:t>IdentifierAssociation</w:t>
            </w:r>
            <w:proofErr w:type="spellEnd"/>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98016543"/>
      <w:r w:rsidRPr="00760004">
        <w:t>6.2.2.2</w:t>
      </w:r>
      <w:r w:rsidRPr="00760004">
        <w:tab/>
        <w:t xml:space="preserve">Generation of </w:t>
      </w:r>
      <w:proofErr w:type="spellStart"/>
      <w:r w:rsidRPr="00760004">
        <w:t>xIRI</w:t>
      </w:r>
      <w:proofErr w:type="spellEnd"/>
      <w:r w:rsidRPr="00760004">
        <w:t xml:space="preserve"> over LI_X2</w:t>
      </w:r>
      <w:bookmarkEnd w:id="85"/>
    </w:p>
    <w:p w14:paraId="58F370E3" w14:textId="1D237726" w:rsidR="005E25E0" w:rsidRPr="00760004" w:rsidRDefault="005E25E0" w:rsidP="009903CB">
      <w:pPr>
        <w:pStyle w:val="Heading5"/>
      </w:pPr>
      <w:bookmarkStart w:id="86" w:name="_Toc98016544"/>
      <w:r w:rsidRPr="00760004">
        <w:t>6.2.2.2.1</w:t>
      </w:r>
      <w:r w:rsidRPr="00760004">
        <w:tab/>
        <w:t>General</w:t>
      </w:r>
      <w:bookmarkEnd w:id="86"/>
    </w:p>
    <w:p w14:paraId="0AEE2A15" w14:textId="77777777"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Table 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98016545"/>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proofErr w:type="spellStart"/>
            <w:r w:rsidRPr="00760004">
              <w:t>registrationType</w:t>
            </w:r>
            <w:proofErr w:type="spellEnd"/>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proofErr w:type="spellStart"/>
            <w:r w:rsidRPr="00760004">
              <w:t>registrationResult</w:t>
            </w:r>
            <w:proofErr w:type="spellEnd"/>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98016546"/>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98016547"/>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4066FB7A"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proofErr w:type="spellStart"/>
            <w:r w:rsidRPr="00760004">
              <w:t>g</w:t>
            </w:r>
            <w:r w:rsidR="00E22B30" w:rsidRPr="00760004">
              <w:t>UTI</w:t>
            </w:r>
            <w:proofErr w:type="spellEnd"/>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98016548"/>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proofErr w:type="spellStart"/>
            <w:r w:rsidRPr="00760004">
              <w:t>p</w:t>
            </w:r>
            <w:r w:rsidR="00E22B30" w:rsidRPr="00760004">
              <w:t>EI</w:t>
            </w:r>
            <w:proofErr w:type="spellEnd"/>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proofErr w:type="spellStart"/>
            <w:r w:rsidRPr="00760004">
              <w:t>g</w:t>
            </w:r>
            <w:r w:rsidR="00E22B30" w:rsidRPr="00760004">
              <w:t>PSI</w:t>
            </w:r>
            <w:proofErr w:type="spellEnd"/>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proofErr w:type="spellStart"/>
            <w:r w:rsidRPr="00760004">
              <w:t>g</w:t>
            </w:r>
            <w:r w:rsidR="00E22B30" w:rsidRPr="00760004">
              <w:t>UTI</w:t>
            </w:r>
            <w:proofErr w:type="spellEnd"/>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98016549"/>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98016550"/>
      <w:r>
        <w:t>6.2.2.2.7</w:t>
      </w:r>
      <w:r>
        <w:tab/>
        <w:t>AMF identifier association</w:t>
      </w:r>
      <w:bookmarkEnd w:id="92"/>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98016551"/>
      <w:r w:rsidRPr="00760004">
        <w:t>6.2.2.3</w:t>
      </w:r>
      <w:r w:rsidRPr="00760004">
        <w:tab/>
        <w:t>Generation of IRI over LI_HI2</w:t>
      </w:r>
      <w:bookmarkEnd w:id="93"/>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77777777" w:rsidR="006C2C35" w:rsidRPr="00760004" w:rsidRDefault="006C2C35" w:rsidP="006C2C35">
      <w:r w:rsidRPr="00760004">
        <w:t xml:space="preserve">The timestamp field of the </w:t>
      </w:r>
      <w:proofErr w:type="spellStart"/>
      <w:r w:rsidRPr="00760004">
        <w:t>psHeader</w:t>
      </w:r>
      <w:proofErr w:type="spellEnd"/>
      <w:r w:rsidRPr="00760004">
        <w:t xml:space="preserve">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4FAEA3CE" w14:textId="77777777" w:rsidR="007A3DE6" w:rsidRDefault="007A3DE6" w:rsidP="007A3DE6">
      <w:bookmarkStart w:id="94"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94"/>
    </w:p>
    <w:p w14:paraId="63B9E885" w14:textId="3D2EE8FE" w:rsidR="00573177" w:rsidRPr="00760004" w:rsidRDefault="00573177" w:rsidP="00573177">
      <w:pPr>
        <w:pStyle w:val="Heading4"/>
      </w:pPr>
      <w:bookmarkStart w:id="95" w:name="_Toc98016552"/>
      <w:r w:rsidRPr="00760004">
        <w:t>6.2.2.4</w:t>
      </w:r>
      <w:r w:rsidRPr="00760004">
        <w:tab/>
        <w:t xml:space="preserve">Identity </w:t>
      </w:r>
      <w:r w:rsidR="006D247A" w:rsidRPr="00760004">
        <w:t>p</w:t>
      </w:r>
      <w:r w:rsidRPr="00760004">
        <w:t>rivacy</w:t>
      </w:r>
      <w:bookmarkEnd w:id="9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6" w:name="_Toc98016553"/>
      <w:r>
        <w:t>6.2.2A</w:t>
      </w:r>
      <w:r>
        <w:tab/>
        <w:t>Identifier Reporting for AMF</w:t>
      </w:r>
      <w:bookmarkEnd w:id="96"/>
    </w:p>
    <w:p w14:paraId="7FA30025" w14:textId="77777777" w:rsidR="00FE4475" w:rsidRDefault="00FE4475" w:rsidP="00FE4475">
      <w:pPr>
        <w:pStyle w:val="Heading4"/>
      </w:pPr>
      <w:bookmarkStart w:id="97" w:name="_Toc98016554"/>
      <w:r>
        <w:t>6.2.2A.1</w:t>
      </w:r>
      <w:r>
        <w:tab/>
        <w:t>Activation of reporting over LI_XEM1</w:t>
      </w:r>
      <w:bookmarkEnd w:id="97"/>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8" w:name="_Toc98016555"/>
      <w:r>
        <w:t>6.2.2A.2</w:t>
      </w:r>
      <w:r>
        <w:tab/>
        <w:t>Generation of records over LI_XER</w:t>
      </w:r>
      <w:bookmarkEnd w:id="98"/>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296A2B19"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lastRenderedPageBreak/>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9" w:name="_Toc98016556"/>
      <w:r w:rsidRPr="00484981">
        <w:t>6.2.2</w:t>
      </w:r>
      <w:r>
        <w:t>A</w:t>
      </w:r>
      <w:r w:rsidRPr="00484981">
        <w:t>.</w:t>
      </w:r>
      <w:r>
        <w:t>2</w:t>
      </w:r>
      <w:r w:rsidRPr="00484981">
        <w:t>.</w:t>
      </w:r>
      <w:r>
        <w:t>2</w:t>
      </w:r>
      <w:r w:rsidRPr="00484981">
        <w:tab/>
      </w:r>
      <w:r>
        <w:t>Association Events</w:t>
      </w:r>
      <w:bookmarkEnd w:id="99"/>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29.571 [17] clause 5.4.4.9. </w:t>
            </w:r>
          </w:p>
          <w:p w14:paraId="013CF99C" w14:textId="77777777" w:rsidR="00FE4475" w:rsidRDefault="00FE4475" w:rsidP="00273749">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0" w:name="_Hlk55229191"/>
            <w:r>
              <w:t>NOTE 1:</w:t>
            </w:r>
            <w:r>
              <w:tab/>
              <w:t>Shall be provided in first association record to ICF after PEI is available and following any change of PEI.</w:t>
            </w:r>
            <w:bookmarkEnd w:id="100"/>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1" w:name="_Toc98016557"/>
      <w:r w:rsidRPr="00484981">
        <w:t>6.2.2</w:t>
      </w:r>
      <w:r>
        <w:t>A</w:t>
      </w:r>
      <w:r w:rsidRPr="00484981">
        <w:t>.</w:t>
      </w:r>
      <w:r>
        <w:t>2</w:t>
      </w:r>
      <w:r w:rsidRPr="00484981">
        <w:t>.</w:t>
      </w:r>
      <w:r>
        <w:t>3</w:t>
      </w:r>
      <w:r w:rsidRPr="00484981">
        <w:tab/>
      </w:r>
      <w:r>
        <w:t>Transmission to the ICF</w:t>
      </w:r>
      <w:bookmarkEnd w:id="101"/>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2" w:name="_Toc98016558"/>
      <w:r w:rsidRPr="00760004">
        <w:t>6.2.3</w:t>
      </w:r>
      <w:r w:rsidRPr="00760004">
        <w:tab/>
        <w:t>LI for SMF/UPF</w:t>
      </w:r>
      <w:bookmarkEnd w:id="102"/>
    </w:p>
    <w:p w14:paraId="3A64619E" w14:textId="77777777" w:rsidR="00905A61" w:rsidRPr="00027916" w:rsidRDefault="00905A61" w:rsidP="00905A61">
      <w:pPr>
        <w:pStyle w:val="Heading4"/>
      </w:pPr>
      <w:bookmarkStart w:id="103" w:name="_Toc98016559"/>
      <w:r>
        <w:t>6.2.3.1</w:t>
      </w:r>
      <w:r>
        <w:tab/>
        <w:t>Provisioning over LI_X1</w:t>
      </w:r>
      <w:bookmarkEnd w:id="103"/>
    </w:p>
    <w:p w14:paraId="35DDD4D3" w14:textId="31D51B3F" w:rsidR="00905A61" w:rsidRDefault="00905A61" w:rsidP="00905A61">
      <w:pPr>
        <w:pStyle w:val="Heading5"/>
      </w:pPr>
      <w:bookmarkStart w:id="104" w:name="_Toc98016560"/>
      <w:r>
        <w:t>6.2.3.1.1</w:t>
      </w:r>
      <w:r>
        <w:tab/>
        <w:t>General</w:t>
      </w:r>
      <w:bookmarkEnd w:id="104"/>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5" w:name="_Toc98016561"/>
      <w:r>
        <w:t>6.2.3.1.2</w:t>
      </w:r>
      <w:r>
        <w:tab/>
        <w:t>Provisioning of the IRI-POI, IRI-TF and CC-TF in the SMF</w:t>
      </w:r>
      <w:bookmarkEnd w:id="105"/>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proofErr w:type="spellStart"/>
            <w:r>
              <w:t>TargetIdentifiers</w:t>
            </w:r>
            <w:proofErr w:type="spellEnd"/>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proofErr w:type="spellStart"/>
            <w:r>
              <w:t>DeliveryType</w:t>
            </w:r>
            <w:proofErr w:type="spellEnd"/>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proofErr w:type="spellStart"/>
            <w:r w:rsidRPr="00CE0181">
              <w:t>TaskDetailsExtensions</w:t>
            </w:r>
            <w:proofErr w:type="spellEnd"/>
            <w:r w:rsidRPr="00CE0181">
              <w:t>/</w:t>
            </w:r>
          </w:p>
          <w:p w14:paraId="42AA237E" w14:textId="77777777" w:rsidR="00905A61" w:rsidRDefault="00905A61" w:rsidP="002A2CDE">
            <w:pPr>
              <w:pStyle w:val="TAL"/>
            </w:pPr>
            <w:proofErr w:type="spellStart"/>
            <w:r>
              <w:t>HeaderReporting</w:t>
            </w:r>
            <w:proofErr w:type="spellEnd"/>
          </w:p>
        </w:tc>
        <w:tc>
          <w:tcPr>
            <w:tcW w:w="6242" w:type="dxa"/>
          </w:tcPr>
          <w:p w14:paraId="14207371"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proofErr w:type="spellStart"/>
            <w:r>
              <w:t>ListOfDIDs</w:t>
            </w:r>
            <w:proofErr w:type="spellEnd"/>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w:t>
      </w:r>
      <w:proofErr w:type="spellStart"/>
      <w:r w:rsidRPr="00020C2C">
        <w:t>ActivatePDHReporting</w:t>
      </w:r>
      <w:proofErr w:type="spellEnd"/>
      <w:r w:rsidRPr="00020C2C">
        <w:t xml:space="preserve"> </w:t>
      </w:r>
      <w:r>
        <w:t>p</w:t>
      </w:r>
      <w:r w:rsidRPr="00020C2C">
        <w:t>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106" w:name="_Toc98016562"/>
      <w:r>
        <w:rPr>
          <w:rFonts w:eastAsiaTheme="minorHAnsi"/>
          <w:lang w:val="en-US"/>
        </w:rPr>
        <w:t>6.2.3.1.3</w:t>
      </w:r>
      <w:r>
        <w:rPr>
          <w:rFonts w:eastAsiaTheme="minorHAnsi"/>
          <w:lang w:val="en-US"/>
        </w:rPr>
        <w:tab/>
        <w:t>Provisioning of the MDF2</w:t>
      </w:r>
      <w:bookmarkEnd w:id="106"/>
    </w:p>
    <w:p w14:paraId="50709130" w14:textId="3655EC37"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proofErr w:type="spellStart"/>
            <w:r>
              <w:t>TargetIdentifiers</w:t>
            </w:r>
            <w:proofErr w:type="spellEnd"/>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proofErr w:type="spellStart"/>
            <w:r>
              <w:t>DeliveryType</w:t>
            </w:r>
            <w:proofErr w:type="spellEnd"/>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proofErr w:type="spellStart"/>
            <w:r w:rsidRPr="00CE0181">
              <w:t>TaskDetailsExtensions</w:t>
            </w:r>
            <w:proofErr w:type="spellEnd"/>
            <w:r w:rsidRPr="00CE0181">
              <w:t>/</w:t>
            </w:r>
          </w:p>
          <w:p w14:paraId="783F5AF2" w14:textId="77777777" w:rsidR="00905A61" w:rsidRDefault="00905A61" w:rsidP="002A2CDE">
            <w:pPr>
              <w:pStyle w:val="TAL"/>
            </w:pPr>
            <w:proofErr w:type="spellStart"/>
            <w:r>
              <w:t>HeaderReporting</w:t>
            </w:r>
            <w:proofErr w:type="spellEnd"/>
          </w:p>
        </w:tc>
        <w:tc>
          <w:tcPr>
            <w:tcW w:w="6242" w:type="dxa"/>
          </w:tcPr>
          <w:p w14:paraId="3190E2C9"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proofErr w:type="spellStart"/>
            <w:r>
              <w:t>ListOfDIDs</w:t>
            </w:r>
            <w:proofErr w:type="spellEnd"/>
          </w:p>
        </w:tc>
        <w:tc>
          <w:tcPr>
            <w:tcW w:w="6242" w:type="dxa"/>
          </w:tcPr>
          <w:p w14:paraId="62A69231" w14:textId="77777777" w:rsidR="00905A61" w:rsidRDefault="00905A61" w:rsidP="002A2CD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proofErr w:type="spellStart"/>
            <w:r>
              <w:t>ListOfMediationDetails</w:t>
            </w:r>
            <w:proofErr w:type="spellEnd"/>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proofErr w:type="spellStart"/>
            <w:r>
              <w:t>DeliveryType</w:t>
            </w:r>
            <w:proofErr w:type="spellEnd"/>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proofErr w:type="spellStart"/>
            <w:r>
              <w:t>ListOfDIDs</w:t>
            </w:r>
            <w:proofErr w:type="spellEnd"/>
          </w:p>
        </w:tc>
        <w:tc>
          <w:tcPr>
            <w:tcW w:w="6242" w:type="dxa"/>
          </w:tcPr>
          <w:p w14:paraId="2A25E058" w14:textId="77777777" w:rsidR="00905A61" w:rsidRDefault="00905A61"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proofErr w:type="spellStart"/>
            <w:r>
              <w:t>ServiceScoping</w:t>
            </w:r>
            <w:proofErr w:type="spellEnd"/>
          </w:p>
        </w:tc>
        <w:tc>
          <w:tcPr>
            <w:tcW w:w="6242" w:type="dxa"/>
          </w:tcPr>
          <w:p w14:paraId="3BCE6F8F"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7" w:name="_Toc98016563"/>
      <w:r>
        <w:rPr>
          <w:rFonts w:eastAsiaTheme="minorHAnsi"/>
          <w:lang w:val="en-US"/>
        </w:rPr>
        <w:t>6.2.3.1.</w:t>
      </w:r>
      <w:r w:rsidR="00113338">
        <w:rPr>
          <w:rFonts w:eastAsiaTheme="minorHAnsi"/>
          <w:lang w:val="en-US"/>
        </w:rPr>
        <w:t>4</w:t>
      </w:r>
      <w:r>
        <w:rPr>
          <w:rFonts w:eastAsiaTheme="minorHAnsi"/>
          <w:lang w:val="en-US"/>
        </w:rPr>
        <w:tab/>
        <w:t>Provisioning of the MDF3</w:t>
      </w:r>
      <w:bookmarkEnd w:id="107"/>
    </w:p>
    <w:p w14:paraId="24BB7F70" w14:textId="16AA6DF2"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proofErr w:type="spellStart"/>
            <w:r>
              <w:t>TargetIdentifiers</w:t>
            </w:r>
            <w:proofErr w:type="spellEnd"/>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proofErr w:type="spellStart"/>
            <w:r>
              <w:t>DeliveryType</w:t>
            </w:r>
            <w:proofErr w:type="spellEnd"/>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proofErr w:type="spellStart"/>
            <w:r w:rsidRPr="00CE0181">
              <w:t>TaskDetailsExtensions</w:t>
            </w:r>
            <w:proofErr w:type="spellEnd"/>
            <w:r w:rsidRPr="00CE0181">
              <w:t>/</w:t>
            </w:r>
          </w:p>
          <w:p w14:paraId="41488063" w14:textId="77777777" w:rsidR="00905A61" w:rsidRDefault="00905A61" w:rsidP="002A2CDE">
            <w:pPr>
              <w:pStyle w:val="TAL"/>
            </w:pPr>
            <w:proofErr w:type="spellStart"/>
            <w:r>
              <w:t>HeaderReporting</w:t>
            </w:r>
            <w:proofErr w:type="spellEnd"/>
          </w:p>
        </w:tc>
        <w:tc>
          <w:tcPr>
            <w:tcW w:w="6100" w:type="dxa"/>
          </w:tcPr>
          <w:p w14:paraId="15723EA5"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proofErr w:type="spellStart"/>
            <w:r>
              <w:t>ListOfDIDs</w:t>
            </w:r>
            <w:proofErr w:type="spellEnd"/>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proofErr w:type="spellStart"/>
            <w:r>
              <w:t>ListOfMediationDetails</w:t>
            </w:r>
            <w:proofErr w:type="spellEnd"/>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proofErr w:type="spellStart"/>
            <w:r>
              <w:t>DeliveryType</w:t>
            </w:r>
            <w:proofErr w:type="spellEnd"/>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proofErr w:type="spellStart"/>
            <w:r>
              <w:t>ListOfDIDs</w:t>
            </w:r>
            <w:proofErr w:type="spellEnd"/>
          </w:p>
        </w:tc>
        <w:tc>
          <w:tcPr>
            <w:tcW w:w="6100" w:type="dxa"/>
          </w:tcPr>
          <w:p w14:paraId="635BB7E7" w14:textId="77777777" w:rsidR="00905A61" w:rsidRDefault="00905A61" w:rsidP="002A2C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proofErr w:type="spellStart"/>
            <w:r>
              <w:t>ServiceScoping</w:t>
            </w:r>
            <w:proofErr w:type="spellEnd"/>
          </w:p>
        </w:tc>
        <w:tc>
          <w:tcPr>
            <w:tcW w:w="6100" w:type="dxa"/>
          </w:tcPr>
          <w:p w14:paraId="016A4F12"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8" w:name="_Toc98016564"/>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08"/>
    </w:p>
    <w:p w14:paraId="1072A605" w14:textId="63C0E948" w:rsidR="000D4C6D" w:rsidRPr="00760004" w:rsidRDefault="000D4C6D" w:rsidP="00FC1C6A">
      <w:pPr>
        <w:pStyle w:val="Heading5"/>
      </w:pPr>
      <w:bookmarkStart w:id="109" w:name="_Toc98016565"/>
      <w:r w:rsidRPr="00760004">
        <w:t>6.2.3.2.1</w:t>
      </w:r>
      <w:r w:rsidRPr="00760004">
        <w:tab/>
        <w:t>General</w:t>
      </w:r>
      <w:bookmarkEnd w:id="109"/>
    </w:p>
    <w:p w14:paraId="265FC141" w14:textId="77777777"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0" w:name="_Toc98016566"/>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0"/>
    </w:p>
    <w:p w14:paraId="36DB4F4B" w14:textId="557B23BB"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proofErr w:type="spellStart"/>
            <w:r w:rsidRPr="00760004">
              <w:t>d</w:t>
            </w:r>
            <w:r w:rsidR="00E22B30" w:rsidRPr="00760004">
              <w:t>NN</w:t>
            </w:r>
            <w:proofErr w:type="spellEnd"/>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proofErr w:type="spellStart"/>
            <w:r>
              <w:t>uEEPSPDNConnection</w:t>
            </w:r>
            <w:proofErr w:type="spellEnd"/>
          </w:p>
        </w:tc>
        <w:tc>
          <w:tcPr>
            <w:tcW w:w="6521" w:type="dxa"/>
          </w:tcPr>
          <w:p w14:paraId="450EDDCD" w14:textId="77777777" w:rsidR="0033675B" w:rsidRPr="00760004" w:rsidRDefault="0033675B" w:rsidP="00146478">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1" w:name="_Toc98016567"/>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1"/>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lastRenderedPageBreak/>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proofErr w:type="spellStart"/>
            <w:r w:rsidRPr="00760004">
              <w:t>sUPI</w:t>
            </w:r>
            <w:proofErr w:type="spellEnd"/>
          </w:p>
        </w:tc>
        <w:tc>
          <w:tcPr>
            <w:tcW w:w="6521" w:type="dxa"/>
          </w:tcPr>
          <w:p w14:paraId="511A5FA5" w14:textId="77777777" w:rsidR="004227F2" w:rsidRPr="00760004" w:rsidRDefault="004227F2"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proofErr w:type="spellStart"/>
            <w:r w:rsidRPr="00760004">
              <w:t>sUPIUnauthenticated</w:t>
            </w:r>
            <w:proofErr w:type="spellEnd"/>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proofErr w:type="spellStart"/>
            <w:r w:rsidRPr="00760004">
              <w:t>pEI</w:t>
            </w:r>
            <w:proofErr w:type="spellEnd"/>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proofErr w:type="spellStart"/>
            <w:r w:rsidRPr="00760004">
              <w:t>gPSI</w:t>
            </w:r>
            <w:proofErr w:type="spellEnd"/>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proofErr w:type="spellStart"/>
            <w:r w:rsidRPr="00760004">
              <w:t>sNSSAI</w:t>
            </w:r>
            <w:proofErr w:type="spellEnd"/>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proofErr w:type="spellStart"/>
            <w:r>
              <w:rPr>
                <w:lang w:eastAsia="zh-CN"/>
              </w:rPr>
              <w:t>requestType</w:t>
            </w:r>
            <w:proofErr w:type="spellEnd"/>
          </w:p>
        </w:tc>
        <w:tc>
          <w:tcPr>
            <w:tcW w:w="6521" w:type="dxa"/>
          </w:tcPr>
          <w:p w14:paraId="455ADD8D" w14:textId="77777777" w:rsidR="004227F2" w:rsidRPr="00760004" w:rsidRDefault="004227F2" w:rsidP="00146478">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146478">
            <w:pPr>
              <w:pStyle w:val="TAL"/>
            </w:pPr>
            <w:r w:rsidRPr="00760004">
              <w:t>C</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proofErr w:type="spellStart"/>
            <w:r w:rsidRPr="00760004">
              <w:t>accessType</w:t>
            </w:r>
            <w:proofErr w:type="spellEnd"/>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proofErr w:type="spellStart"/>
            <w:r w:rsidRPr="00760004">
              <w:t>rATType</w:t>
            </w:r>
            <w:proofErr w:type="spellEnd"/>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proofErr w:type="spellStart"/>
            <w:r w:rsidRPr="00760004">
              <w:t>pDUSessionID</w:t>
            </w:r>
            <w:proofErr w:type="spellEnd"/>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2" w:name="_Toc98016568"/>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2"/>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lastRenderedPageBreak/>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98016569"/>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lastRenderedPageBreak/>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4" w:name="_Toc98016570"/>
      <w:r w:rsidRPr="00760004">
        <w:t>6.2.3.2.6</w:t>
      </w:r>
      <w:r w:rsidRPr="00760004">
        <w:tab/>
        <w:t>SMF unsuccessful procedure</w:t>
      </w:r>
      <w:bookmarkEnd w:id="114"/>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lastRenderedPageBreak/>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5" w:name="_Toc98016571"/>
      <w:r>
        <w:t>6.2.3.2.7</w:t>
      </w:r>
      <w:r>
        <w:tab/>
        <w:t>MA PDU sessions</w:t>
      </w:r>
      <w:bookmarkEnd w:id="11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lastRenderedPageBreak/>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proofErr w:type="spellStart"/>
            <w:r>
              <w:t>sUPI</w:t>
            </w:r>
            <w:proofErr w:type="spellEnd"/>
          </w:p>
        </w:tc>
        <w:tc>
          <w:tcPr>
            <w:tcW w:w="6521" w:type="dxa"/>
          </w:tcPr>
          <w:p w14:paraId="02915DEA"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proofErr w:type="spellStart"/>
            <w:r>
              <w:t>sUPIUnauthenticated</w:t>
            </w:r>
            <w:proofErr w:type="spellEnd"/>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proofErr w:type="spellStart"/>
            <w:r>
              <w:t>pEI</w:t>
            </w:r>
            <w:proofErr w:type="spellEnd"/>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proofErr w:type="spellStart"/>
            <w:r>
              <w:t>gPSI</w:t>
            </w:r>
            <w:proofErr w:type="spellEnd"/>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proofErr w:type="spellStart"/>
            <w:r>
              <w:t>pDUSessionID</w:t>
            </w:r>
            <w:proofErr w:type="spellEnd"/>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proofErr w:type="spellStart"/>
            <w:r>
              <w:t>pDUSessionType</w:t>
            </w:r>
            <w:proofErr w:type="spellEnd"/>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proofErr w:type="spellStart"/>
            <w:r w:rsidRPr="00D92CEA">
              <w:t>accessInfo</w:t>
            </w:r>
            <w:proofErr w:type="spellEnd"/>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proofErr w:type="spellStart"/>
            <w:r w:rsidRPr="005739BD">
              <w:t>sNSSAI</w:t>
            </w:r>
            <w:proofErr w:type="spellEnd"/>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proofErr w:type="spellStart"/>
            <w:r>
              <w:t>uEEndpoint</w:t>
            </w:r>
            <w:proofErr w:type="spellEnd"/>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proofErr w:type="spellStart"/>
            <w:r>
              <w:t>dNN</w:t>
            </w:r>
            <w:proofErr w:type="spellEnd"/>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proofErr w:type="spellStart"/>
            <w:r>
              <w:t>aMFID</w:t>
            </w:r>
            <w:proofErr w:type="spellEnd"/>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proofErr w:type="spellStart"/>
            <w:r>
              <w:t>hSMFURI</w:t>
            </w:r>
            <w:proofErr w:type="spellEnd"/>
          </w:p>
        </w:tc>
        <w:tc>
          <w:tcPr>
            <w:tcW w:w="6521" w:type="dxa"/>
          </w:tcPr>
          <w:p w14:paraId="3DEC6925"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proofErr w:type="spellStart"/>
            <w:r>
              <w:t>requestType</w:t>
            </w:r>
            <w:proofErr w:type="spellEnd"/>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proofErr w:type="spellStart"/>
            <w:r>
              <w:t>sMPDUDNRequest</w:t>
            </w:r>
            <w:proofErr w:type="spellEnd"/>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proofErr w:type="spellStart"/>
            <w:r>
              <w:t>servingNetwork</w:t>
            </w:r>
            <w:proofErr w:type="spellEnd"/>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proofErr w:type="spellStart"/>
            <w:r>
              <w:rPr>
                <w:lang w:eastAsia="zh-CN"/>
              </w:rPr>
              <w:t>aTSSSContainer</w:t>
            </w:r>
            <w:proofErr w:type="spellEnd"/>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proofErr w:type="spellStart"/>
            <w:r w:rsidRPr="00D92CEA">
              <w:t>accessType</w:t>
            </w:r>
            <w:proofErr w:type="spellEnd"/>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proofErr w:type="spellStart"/>
            <w:r w:rsidRPr="00D92CEA">
              <w:t>rATType</w:t>
            </w:r>
            <w:proofErr w:type="spellEnd"/>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proofErr w:type="spellStart"/>
            <w:r w:rsidRPr="00D92CEA">
              <w:t>gTPTunnelID</w:t>
            </w:r>
            <w:proofErr w:type="spellEnd"/>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proofErr w:type="spellStart"/>
            <w:r w:rsidRPr="00D92CEA">
              <w:t>establishmentStatus</w:t>
            </w:r>
            <w:proofErr w:type="spellEnd"/>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proofErr w:type="spellStart"/>
            <w:r>
              <w:t>sUPI</w:t>
            </w:r>
            <w:proofErr w:type="spellEnd"/>
          </w:p>
        </w:tc>
        <w:tc>
          <w:tcPr>
            <w:tcW w:w="6521" w:type="dxa"/>
          </w:tcPr>
          <w:p w14:paraId="1C598071"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proofErr w:type="spellStart"/>
            <w:r>
              <w:t>sUPIUnauthenticated</w:t>
            </w:r>
            <w:proofErr w:type="spellEnd"/>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proofErr w:type="spellStart"/>
            <w:r>
              <w:t>pEI</w:t>
            </w:r>
            <w:proofErr w:type="spellEnd"/>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proofErr w:type="spellStart"/>
            <w:r>
              <w:t>gPSI</w:t>
            </w:r>
            <w:proofErr w:type="spellEnd"/>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proofErr w:type="spellStart"/>
            <w:r>
              <w:t>pDUSessionID</w:t>
            </w:r>
            <w:proofErr w:type="spellEnd"/>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proofErr w:type="spellStart"/>
            <w:r w:rsidRPr="002E631F">
              <w:t>accessInfo</w:t>
            </w:r>
            <w:proofErr w:type="spellEnd"/>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proofErr w:type="spellStart"/>
            <w:r>
              <w:t>sNSSAI</w:t>
            </w:r>
            <w:proofErr w:type="spellEnd"/>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proofErr w:type="spellStart"/>
            <w:r>
              <w:t>requestType</w:t>
            </w:r>
            <w:proofErr w:type="spellEnd"/>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proofErr w:type="spellStart"/>
            <w:r>
              <w:t>servingNetwork</w:t>
            </w:r>
            <w:proofErr w:type="spellEnd"/>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proofErr w:type="spellStart"/>
            <w:r>
              <w:t>sUPI</w:t>
            </w:r>
            <w:proofErr w:type="spellEnd"/>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proofErr w:type="spellStart"/>
            <w:r>
              <w:t>pEI</w:t>
            </w:r>
            <w:proofErr w:type="spellEnd"/>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proofErr w:type="spellStart"/>
            <w:r>
              <w:t>gPSI</w:t>
            </w:r>
            <w:proofErr w:type="spellEnd"/>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proofErr w:type="spellStart"/>
            <w:r>
              <w:t>pDUSessionID</w:t>
            </w:r>
            <w:proofErr w:type="spellEnd"/>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proofErr w:type="spellStart"/>
            <w:r>
              <w:t>timeOfFirstPacket</w:t>
            </w:r>
            <w:proofErr w:type="spellEnd"/>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proofErr w:type="spellStart"/>
            <w:r>
              <w:t>timeOfLastPacket</w:t>
            </w:r>
            <w:proofErr w:type="spellEnd"/>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proofErr w:type="spellStart"/>
            <w:r>
              <w:t>uplinkVolume</w:t>
            </w:r>
            <w:proofErr w:type="spellEnd"/>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proofErr w:type="spellStart"/>
            <w:r>
              <w:t>downlinkVolume</w:t>
            </w:r>
            <w:proofErr w:type="spellEnd"/>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proofErr w:type="spellStart"/>
            <w:r>
              <w:t>sUPI</w:t>
            </w:r>
            <w:proofErr w:type="spellEnd"/>
          </w:p>
        </w:tc>
        <w:tc>
          <w:tcPr>
            <w:tcW w:w="6521" w:type="dxa"/>
          </w:tcPr>
          <w:p w14:paraId="62E130FC"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proofErr w:type="spellStart"/>
            <w:r>
              <w:t>sUPIUnauthenticated</w:t>
            </w:r>
            <w:proofErr w:type="spellEnd"/>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proofErr w:type="spellStart"/>
            <w:r>
              <w:t>pEI</w:t>
            </w:r>
            <w:proofErr w:type="spellEnd"/>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proofErr w:type="spellStart"/>
            <w:r>
              <w:t>gPSI</w:t>
            </w:r>
            <w:proofErr w:type="spellEnd"/>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proofErr w:type="spellStart"/>
            <w:r>
              <w:t>pDUSessionID</w:t>
            </w:r>
            <w:proofErr w:type="spellEnd"/>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proofErr w:type="spellStart"/>
            <w:r>
              <w:t>pDUSessionType</w:t>
            </w:r>
            <w:proofErr w:type="spellEnd"/>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proofErr w:type="spellStart"/>
            <w:r w:rsidRPr="00F85978">
              <w:t>accessInfo</w:t>
            </w:r>
            <w:proofErr w:type="spellEnd"/>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proofErr w:type="spellStart"/>
            <w:r>
              <w:t>sNSSAI</w:t>
            </w:r>
            <w:proofErr w:type="spellEnd"/>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proofErr w:type="spellStart"/>
            <w:r>
              <w:t>uEEndpoint</w:t>
            </w:r>
            <w:proofErr w:type="spellEnd"/>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proofErr w:type="spellStart"/>
            <w:r>
              <w:t>dNN</w:t>
            </w:r>
            <w:proofErr w:type="spellEnd"/>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proofErr w:type="spellStart"/>
            <w:r>
              <w:t>aMFID</w:t>
            </w:r>
            <w:proofErr w:type="spellEnd"/>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proofErr w:type="spellStart"/>
            <w:r>
              <w:t>hSMFURI</w:t>
            </w:r>
            <w:proofErr w:type="spellEnd"/>
          </w:p>
        </w:tc>
        <w:tc>
          <w:tcPr>
            <w:tcW w:w="6521" w:type="dxa"/>
          </w:tcPr>
          <w:p w14:paraId="735DF034"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proofErr w:type="spellStart"/>
            <w:r>
              <w:t>requestType</w:t>
            </w:r>
            <w:proofErr w:type="spellEnd"/>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proofErr w:type="spellStart"/>
            <w:r>
              <w:t>sMPDUDNRequest</w:t>
            </w:r>
            <w:proofErr w:type="spellEnd"/>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proofErr w:type="spellStart"/>
            <w:r>
              <w:t>servingNetwork</w:t>
            </w:r>
            <w:proofErr w:type="spellEnd"/>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proofErr w:type="spellStart"/>
            <w:r w:rsidRPr="009B3C4B">
              <w:rPr>
                <w:lang w:eastAsia="zh-CN"/>
              </w:rPr>
              <w:t>mAAcceptedIndication</w:t>
            </w:r>
            <w:proofErr w:type="spellEnd"/>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lastRenderedPageBreak/>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6" w:name="_Toc98016572"/>
      <w:r w:rsidRPr="00760004">
        <w:t>6.2.3.2.</w:t>
      </w:r>
      <w:r w:rsidR="00216886">
        <w:t>8</w:t>
      </w:r>
      <w:r w:rsidRPr="00760004">
        <w:tab/>
      </w:r>
      <w:r>
        <w:t>PDU to MA PDU session modification</w:t>
      </w:r>
      <w:bookmarkEnd w:id="116"/>
    </w:p>
    <w:p w14:paraId="408A7E7A" w14:textId="5E30ADE1" w:rsidR="00B52960"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lastRenderedPageBreak/>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proofErr w:type="spellStart"/>
            <w:r w:rsidRPr="00760004">
              <w:t>sUPI</w:t>
            </w:r>
            <w:proofErr w:type="spellEnd"/>
          </w:p>
        </w:tc>
        <w:tc>
          <w:tcPr>
            <w:tcW w:w="6521" w:type="dxa"/>
          </w:tcPr>
          <w:p w14:paraId="7DAFBF2C" w14:textId="77777777" w:rsidR="00B52960" w:rsidRPr="00760004" w:rsidRDefault="00B52960"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proofErr w:type="spellStart"/>
            <w:r w:rsidRPr="00760004">
              <w:t>sUPIUnauthenticated</w:t>
            </w:r>
            <w:proofErr w:type="spellEnd"/>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proofErr w:type="spellStart"/>
            <w:r w:rsidRPr="00760004">
              <w:t>pEI</w:t>
            </w:r>
            <w:proofErr w:type="spellEnd"/>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proofErr w:type="spellStart"/>
            <w:r w:rsidRPr="00760004">
              <w:t>gPSI</w:t>
            </w:r>
            <w:proofErr w:type="spellEnd"/>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proofErr w:type="spellStart"/>
            <w:r w:rsidRPr="00760004">
              <w:t>sNSSAI</w:t>
            </w:r>
            <w:proofErr w:type="spellEnd"/>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proofErr w:type="spellStart"/>
            <w:r>
              <w:rPr>
                <w:lang w:eastAsia="zh-CN"/>
              </w:rPr>
              <w:t>requestType</w:t>
            </w:r>
            <w:proofErr w:type="spellEnd"/>
          </w:p>
        </w:tc>
        <w:tc>
          <w:tcPr>
            <w:tcW w:w="6521" w:type="dxa"/>
          </w:tcPr>
          <w:p w14:paraId="20F409C3" w14:textId="77777777" w:rsidR="00B52960" w:rsidRPr="00760004" w:rsidRDefault="00B52960" w:rsidP="00146478">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proofErr w:type="spellStart"/>
            <w:r w:rsidRPr="00760004">
              <w:t>accessType</w:t>
            </w:r>
            <w:proofErr w:type="spellEnd"/>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proofErr w:type="spellStart"/>
            <w:r w:rsidRPr="00760004">
              <w:t>rATType</w:t>
            </w:r>
            <w:proofErr w:type="spellEnd"/>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proofErr w:type="spellStart"/>
            <w:r w:rsidRPr="00760004">
              <w:t>pDUSessionID</w:t>
            </w:r>
            <w:proofErr w:type="spellEnd"/>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proofErr w:type="spellStart"/>
            <w:r>
              <w:t>requestIndication</w:t>
            </w:r>
            <w:proofErr w:type="spellEnd"/>
          </w:p>
        </w:tc>
        <w:tc>
          <w:tcPr>
            <w:tcW w:w="6521" w:type="dxa"/>
          </w:tcPr>
          <w:p w14:paraId="135402C9" w14:textId="1C7D5D5B" w:rsidR="00B52960" w:rsidRPr="00760004" w:rsidRDefault="00B52960" w:rsidP="00146478">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proofErr w:type="spellStart"/>
            <w:r>
              <w:rPr>
                <w:lang w:eastAsia="zh-CN"/>
              </w:rPr>
              <w:t>aTSSSContainer</w:t>
            </w:r>
            <w:proofErr w:type="spellEnd"/>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7" w:name="_Toc98016573"/>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7"/>
    </w:p>
    <w:p w14:paraId="3FEA2F50" w14:textId="5064345F" w:rsidR="00270C31" w:rsidRPr="00760004" w:rsidRDefault="00270C31" w:rsidP="009C05D9">
      <w:pPr>
        <w:pStyle w:val="Heading5"/>
      </w:pPr>
      <w:bookmarkStart w:id="118" w:name="_Toc98016574"/>
      <w:r w:rsidRPr="00760004">
        <w:t>6.2.3.3.1</w:t>
      </w:r>
      <w:r w:rsidRPr="00760004">
        <w:tab/>
        <w:t>LI_T3 interface specifics</w:t>
      </w:r>
      <w:bookmarkEnd w:id="118"/>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lastRenderedPageBreak/>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proofErr w:type="spellStart"/>
            <w:r w:rsidRPr="00760004">
              <w:t>ipAddress</w:t>
            </w:r>
            <w:proofErr w:type="spellEnd"/>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proofErr w:type="spellStart"/>
            <w:r w:rsidRPr="00760004">
              <w:t>ipAddressPort</w:t>
            </w:r>
            <w:proofErr w:type="spellEnd"/>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r w:rsidR="00A13DEE">
        <w:t>i.e.</w:t>
      </w:r>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9CDDAD7" w14:textId="3865C052" w:rsidR="000D4C6D" w:rsidRPr="00760004" w:rsidRDefault="000D4C6D" w:rsidP="00720AF2">
      <w:r w:rsidRPr="00760004">
        <w:lastRenderedPageBreak/>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119" w:name="_Toc98016575"/>
      <w:r w:rsidRPr="00760004">
        <w:t>6.2.3.3.2</w:t>
      </w:r>
      <w:r w:rsidRPr="00760004">
        <w:tab/>
        <w:t>CC interception with multi-homed PDU session</w:t>
      </w:r>
      <w:bookmarkEnd w:id="119"/>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120" w:name="_Toc98016576"/>
      <w:r w:rsidRPr="00760004">
        <w:t>6.2.3.3.3</w:t>
      </w:r>
      <w:r w:rsidRPr="00760004">
        <w:tab/>
        <w:t>CC Interception only at PDU Session Anchor UPFs</w:t>
      </w:r>
      <w:bookmarkEnd w:id="120"/>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1" w:name="_Toc98016577"/>
      <w:r w:rsidRPr="00760004">
        <w:t>6.2.3.4</w:t>
      </w:r>
      <w:r w:rsidR="00AE635B" w:rsidRPr="00760004">
        <w:tab/>
      </w:r>
      <w:r w:rsidRPr="00760004">
        <w:t>IRI-POI</w:t>
      </w:r>
      <w:r w:rsidR="00C02FA8" w:rsidRPr="00760004">
        <w:t xml:space="preserve"> in UPF</w:t>
      </w:r>
      <w:r w:rsidRPr="00760004">
        <w:t xml:space="preserve"> triggering over LI_T2</w:t>
      </w:r>
      <w:bookmarkEnd w:id="121"/>
    </w:p>
    <w:p w14:paraId="3246956D" w14:textId="77777777" w:rsidR="00A72F6E" w:rsidRPr="00CD3E6E" w:rsidRDefault="00A72F6E" w:rsidP="00A72F6E">
      <w:r>
        <w:t xml:space="preserve">When interception of packet data headers is required, if approach 1 as described in clause 6.2.3.9 is used for packet data header reporting is used, the IRI-TF in the SMF shall send a trigger to the IRI-POI in the UPF over the LI_T2 interface, </w:t>
      </w:r>
      <w:r>
        <w:lastRenderedPageBreak/>
        <w:t>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A5C2377"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xml:space="preserve">: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proofErr w:type="spellStart"/>
            <w:r w:rsidRPr="00760004">
              <w:t>pDHType</w:t>
            </w:r>
            <w:proofErr w:type="spellEnd"/>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proofErr w:type="spellStart"/>
            <w:r w:rsidRPr="00760004">
              <w:t>pDSRType</w:t>
            </w:r>
            <w:proofErr w:type="spellEnd"/>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lastRenderedPageBreak/>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122" w:name="_Toc98016578"/>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122"/>
    </w:p>
    <w:p w14:paraId="172E527E" w14:textId="0E7CE588" w:rsidR="00F80CC4" w:rsidRPr="00760004" w:rsidRDefault="00F80CC4" w:rsidP="00F80CC4">
      <w:pPr>
        <w:pStyle w:val="Heading5"/>
      </w:pPr>
      <w:bookmarkStart w:id="123" w:name="_Toc98016579"/>
      <w:r w:rsidRPr="00760004">
        <w:t>6.2.3.</w:t>
      </w:r>
      <w:r w:rsidR="00FB0DE5" w:rsidRPr="00760004">
        <w:t>5</w:t>
      </w:r>
      <w:r w:rsidRPr="00760004">
        <w:t>.1</w:t>
      </w:r>
      <w:r w:rsidR="00AE635B" w:rsidRPr="00760004">
        <w:tab/>
      </w:r>
      <w:r w:rsidRPr="00760004">
        <w:t>Packet data header reporting</w:t>
      </w:r>
      <w:bookmarkEnd w:id="123"/>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4" w:name="_Toc98016580"/>
      <w:r w:rsidRPr="00760004">
        <w:t>6.2.3.</w:t>
      </w:r>
      <w:r w:rsidR="00FB0DE5" w:rsidRPr="00760004">
        <w:t>5</w:t>
      </w:r>
      <w:r w:rsidRPr="00760004">
        <w:t>.2</w:t>
      </w:r>
      <w:r w:rsidR="00AE635B" w:rsidRPr="00760004">
        <w:tab/>
      </w:r>
      <w:r w:rsidRPr="00760004">
        <w:t>Fragmentation</w:t>
      </w:r>
      <w:bookmarkEnd w:id="124"/>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5" w:name="_Toc98016581"/>
      <w:r w:rsidRPr="00760004">
        <w:t>6.2.3.</w:t>
      </w:r>
      <w:r w:rsidR="00FB0DE5" w:rsidRPr="00760004">
        <w:t>5</w:t>
      </w:r>
      <w:r w:rsidRPr="00760004">
        <w:t>.3</w:t>
      </w:r>
      <w:r w:rsidR="00AE635B" w:rsidRPr="00760004">
        <w:tab/>
      </w:r>
      <w:r w:rsidRPr="00760004">
        <w:t>Packet Data Header Reporting (PDHR)</w:t>
      </w:r>
      <w:bookmarkEnd w:id="125"/>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proofErr w:type="spellStart"/>
      <w:r w:rsidR="00601731" w:rsidRPr="00760004">
        <w:t>PDHeaderReport</w:t>
      </w:r>
      <w:proofErr w:type="spellEnd"/>
      <w:r w:rsidR="00601731"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proofErr w:type="spellStart"/>
            <w:r w:rsidRPr="00760004">
              <w:t>pDUSessionID</w:t>
            </w:r>
            <w:proofErr w:type="spellEnd"/>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proofErr w:type="spellStart"/>
            <w:r w:rsidRPr="00760004">
              <w:t>sourceIPAddress</w:t>
            </w:r>
            <w:proofErr w:type="spellEnd"/>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proofErr w:type="spellStart"/>
            <w:r w:rsidRPr="00760004">
              <w:t>sourcePort</w:t>
            </w:r>
            <w:proofErr w:type="spellEnd"/>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proofErr w:type="spellStart"/>
            <w:r w:rsidRPr="00760004">
              <w:t>destinationPort</w:t>
            </w:r>
            <w:proofErr w:type="spellEnd"/>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proofErr w:type="spellStart"/>
            <w:r w:rsidRPr="00760004">
              <w:t>packetSize</w:t>
            </w:r>
            <w:proofErr w:type="spellEnd"/>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6" w:name="_Toc98016582"/>
      <w:r w:rsidRPr="00760004">
        <w:lastRenderedPageBreak/>
        <w:t>6.2.3.</w:t>
      </w:r>
      <w:r w:rsidR="004D38BD" w:rsidRPr="00760004">
        <w:t>5</w:t>
      </w:r>
      <w:r w:rsidRPr="00760004">
        <w:t>.4</w:t>
      </w:r>
      <w:r w:rsidR="00AE635B" w:rsidRPr="00760004">
        <w:tab/>
      </w:r>
      <w:r w:rsidRPr="00760004">
        <w:t>Packet Data Summary Reporting (PDSR)</w:t>
      </w:r>
      <w:bookmarkEnd w:id="126"/>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w:t>
      </w:r>
      <w:proofErr w:type="spellStart"/>
      <w:r w:rsidR="002D3003" w:rsidRPr="0061677D">
        <w:rPr>
          <w:color w:val="auto"/>
        </w:rPr>
        <w:t>pDSRType</w:t>
      </w:r>
      <w:proofErr w:type="spellEnd"/>
      <w:r w:rsidR="002D3003" w:rsidRPr="0061677D">
        <w:rPr>
          <w:color w:val="auto"/>
        </w:rPr>
        <w:t xml:space="preserve"> field defined in the </w:t>
      </w:r>
      <w:proofErr w:type="spellStart"/>
      <w:r w:rsidR="002D3003" w:rsidRPr="0061677D">
        <w:rPr>
          <w:color w:val="auto"/>
        </w:rPr>
        <w:t>ActivatePDHReporting</w:t>
      </w:r>
      <w:proofErr w:type="spellEnd"/>
      <w:r w:rsidR="002D3003" w:rsidRPr="0061677D">
        <w:rPr>
          <w:color w:val="auto"/>
        </w:rPr>
        <w:t xml:space="preserve"> Parameters of the </w:t>
      </w:r>
      <w:proofErr w:type="spellStart"/>
      <w:r w:rsidR="002D3003" w:rsidRPr="0061677D">
        <w:rPr>
          <w:color w:val="auto"/>
        </w:rPr>
        <w:t>ActivateTask</w:t>
      </w:r>
      <w:proofErr w:type="spellEnd"/>
      <w:r w:rsidR="002D3003" w:rsidRPr="0061677D">
        <w:rPr>
          <w:color w:val="auto"/>
        </w:rPr>
        <w:t xml:space="preserve"> message received from the IRI-TF (see </w:t>
      </w:r>
      <w:r w:rsidR="0061677D" w:rsidRPr="0061677D">
        <w:rPr>
          <w:color w:val="auto"/>
        </w:rPr>
        <w:t xml:space="preserve">clause </w:t>
      </w:r>
      <w:r w:rsidR="002D3003" w:rsidRPr="0061677D">
        <w:rPr>
          <w:color w:val="auto"/>
        </w:rPr>
        <w:t xml:space="preserve">6.2.3.4 and Table 6.2.3-10). In addition, the current summary is sent over LI_X2 when the IRI_POI in the UPF receives a </w:t>
      </w:r>
      <w:proofErr w:type="spellStart"/>
      <w:r w:rsidR="002D3003" w:rsidRPr="0061677D">
        <w:rPr>
          <w:color w:val="auto"/>
        </w:rPr>
        <w:t>DeactivateTask</w:t>
      </w:r>
      <w:proofErr w:type="spellEnd"/>
      <w:r w:rsidR="002D3003" w:rsidRPr="0061677D">
        <w:rPr>
          <w:color w:val="auto"/>
        </w:rPr>
        <w:t xml:space="preserve"> message for the Task that generated the PDSR regardless of whether the trigger in the </w:t>
      </w:r>
      <w:proofErr w:type="spellStart"/>
      <w:r w:rsidR="002D3003" w:rsidRPr="0061677D">
        <w:rPr>
          <w:color w:val="auto"/>
        </w:rPr>
        <w:t>pDSRType</w:t>
      </w:r>
      <w:proofErr w:type="spellEnd"/>
      <w:r w:rsidR="002D3003" w:rsidRPr="0061677D">
        <w:rPr>
          <w:color w:val="auto"/>
        </w:rPr>
        <w:t xml:space="preserve"> field of the </w:t>
      </w:r>
      <w:proofErr w:type="spellStart"/>
      <w:r w:rsidR="002D3003" w:rsidRPr="0061677D">
        <w:rPr>
          <w:color w:val="auto"/>
        </w:rPr>
        <w:t>ActivateTask</w:t>
      </w:r>
      <w:proofErr w:type="spellEnd"/>
      <w:r w:rsidR="002D3003" w:rsidRPr="0061677D">
        <w:rPr>
          <w:color w:val="auto"/>
        </w:rPr>
        <w:t xml:space="preserve"> message was met. In this case, the </w:t>
      </w:r>
      <w:proofErr w:type="spellStart"/>
      <w:r w:rsidR="002D3003" w:rsidRPr="0061677D">
        <w:rPr>
          <w:color w:val="auto"/>
        </w:rPr>
        <w:t>pDSRSummaryTrigger</w:t>
      </w:r>
      <w:proofErr w:type="spellEnd"/>
      <w:r w:rsidR="002D3003" w:rsidRPr="0061677D">
        <w:rPr>
          <w:color w:val="auto"/>
        </w:rPr>
        <w:t xml:space="preserve"> field of the PDSR record shall be set to </w:t>
      </w:r>
      <w:proofErr w:type="spellStart"/>
      <w:r w:rsidR="002D3003" w:rsidRPr="0061677D">
        <w:rPr>
          <w:color w:val="auto"/>
        </w:rPr>
        <w:t>endOfFlow</w:t>
      </w:r>
      <w:proofErr w:type="spellEnd"/>
      <w:r w:rsidR="002D3003" w:rsidRPr="0061677D">
        <w:rPr>
          <w:color w:val="auto"/>
        </w:rPr>
        <w:t>.</w:t>
      </w:r>
    </w:p>
    <w:p w14:paraId="7AFBD616" w14:textId="1C56EC18" w:rsidR="00F80CC4" w:rsidRPr="00760004" w:rsidRDefault="00F80CC4" w:rsidP="00F80CC4">
      <w:pPr>
        <w:pStyle w:val="TH"/>
      </w:pPr>
      <w:r w:rsidRPr="00760004">
        <w:t>Table 6.2.3-1</w:t>
      </w:r>
      <w:r w:rsidR="004457CD" w:rsidRPr="00760004">
        <w:t>3</w:t>
      </w:r>
      <w:r w:rsidRPr="00760004">
        <w:t xml:space="preserve">: </w:t>
      </w:r>
      <w:proofErr w:type="spellStart"/>
      <w:r w:rsidR="00601731" w:rsidRPr="00760004">
        <w:t>PDSummaryReport</w:t>
      </w:r>
      <w:proofErr w:type="spellEnd"/>
      <w:r w:rsidR="00601731"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proofErr w:type="spellStart"/>
            <w:r w:rsidRPr="00760004">
              <w:t>pDUSessionID</w:t>
            </w:r>
            <w:proofErr w:type="spellEnd"/>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proofErr w:type="spellStart"/>
            <w:r w:rsidRPr="00760004">
              <w:t>sourceIPAddress</w:t>
            </w:r>
            <w:proofErr w:type="spellEnd"/>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proofErr w:type="spellStart"/>
            <w:r w:rsidRPr="00760004">
              <w:t>sourcePort</w:t>
            </w:r>
            <w:proofErr w:type="spellEnd"/>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proofErr w:type="spellStart"/>
            <w:r w:rsidRPr="00760004">
              <w:t>destinationPort</w:t>
            </w:r>
            <w:proofErr w:type="spellEnd"/>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proofErr w:type="spellStart"/>
            <w:r w:rsidRPr="00760004">
              <w:t>pDSRS</w:t>
            </w:r>
            <w:r w:rsidR="00F80CC4" w:rsidRPr="00760004">
              <w:t>ummaryTrigger</w:t>
            </w:r>
            <w:proofErr w:type="spellEnd"/>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proofErr w:type="spellStart"/>
            <w:r w:rsidRPr="00760004">
              <w:t>firstPacketTimestamp</w:t>
            </w:r>
            <w:proofErr w:type="spellEnd"/>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proofErr w:type="spellStart"/>
            <w:r w:rsidRPr="00760004">
              <w:t>lastPacketTimestamp</w:t>
            </w:r>
            <w:proofErr w:type="spellEnd"/>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proofErr w:type="spellStart"/>
            <w:r w:rsidRPr="00760004">
              <w:t>packetCount</w:t>
            </w:r>
            <w:proofErr w:type="spellEnd"/>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proofErr w:type="spellStart"/>
            <w:r w:rsidRPr="00760004">
              <w:t>byteCount</w:t>
            </w:r>
            <w:proofErr w:type="spellEnd"/>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7" w:name="_Toc98016583"/>
      <w:r w:rsidRPr="00760004">
        <w:lastRenderedPageBreak/>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2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8"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128"/>
    </w:p>
    <w:p w14:paraId="48CE1FEF" w14:textId="1F32FD6D" w:rsidR="00573177" w:rsidRPr="00760004" w:rsidRDefault="00573177" w:rsidP="00573177">
      <w:pPr>
        <w:pStyle w:val="Heading4"/>
      </w:pPr>
      <w:bookmarkStart w:id="129" w:name="_Toc98016584"/>
      <w:r w:rsidRPr="00760004">
        <w:t>6.2.3.</w:t>
      </w:r>
      <w:r w:rsidR="00F80CC4" w:rsidRPr="00760004">
        <w:t>7</w:t>
      </w:r>
      <w:r w:rsidRPr="00760004">
        <w:tab/>
        <w:t>Generation of IRI over LI_HI2</w:t>
      </w:r>
      <w:bookmarkEnd w:id="129"/>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lastRenderedPageBreak/>
        <w:t>SMFStartOfInterceptionWithEstablishedMAPDUSession</w:t>
      </w:r>
      <w:proofErr w:type="spellEnd"/>
      <w:r>
        <w:t xml:space="preserve"> record for each of the established MA PDU sessions to the LEMF associated with the new warrant.</w:t>
      </w:r>
    </w:p>
    <w:p w14:paraId="09F1F5E7" w14:textId="77777777" w:rsidR="00614501" w:rsidRDefault="00614501" w:rsidP="00614501">
      <w:bookmarkStart w:id="130" w:name="_Hlk96526165"/>
      <w:bookmarkStart w:id="131" w:name="_Hlk96532459"/>
      <w:r>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130"/>
    </w:p>
    <w:bookmarkEnd w:id="131"/>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2" w:name="_Toc98016585"/>
      <w:r w:rsidRPr="00760004">
        <w:t>6.2.3.</w:t>
      </w:r>
      <w:r w:rsidR="00F80CC4" w:rsidRPr="00760004">
        <w:t>8</w:t>
      </w:r>
      <w:r w:rsidRPr="00760004">
        <w:tab/>
        <w:t>Generation of CC over LI_HI3</w:t>
      </w:r>
      <w:bookmarkEnd w:id="132"/>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proofErr w:type="spellStart"/>
      <w:r w:rsidR="00FC1B8E" w:rsidRPr="00760004">
        <w:t>PS</w:t>
      </w:r>
      <w:r w:rsidRPr="00760004">
        <w:t>Header</w:t>
      </w:r>
      <w:proofErr w:type="spellEnd"/>
      <w:r w:rsidRPr="00760004">
        <w:t xml:space="preserve">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proofErr w:type="spellStart"/>
            <w:r w:rsidRPr="00760004">
              <w:t>qFI</w:t>
            </w:r>
            <w:proofErr w:type="spellEnd"/>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proofErr w:type="spellStart"/>
            <w:r w:rsidRPr="00760004">
              <w:t>uPFIPCC</w:t>
            </w:r>
            <w:proofErr w:type="spellEnd"/>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proofErr w:type="spellStart"/>
            <w:r w:rsidRPr="00760004">
              <w:t>uPFEthernetCC</w:t>
            </w:r>
            <w:proofErr w:type="spellEnd"/>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proofErr w:type="spellStart"/>
            <w:r w:rsidRPr="00760004">
              <w:t>uPFUnstructuredCC</w:t>
            </w:r>
            <w:proofErr w:type="spellEnd"/>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3" w:name="_Toc98016586"/>
      <w:r w:rsidRPr="00760004">
        <w:t>6.2.3.9</w:t>
      </w:r>
      <w:r w:rsidRPr="00760004">
        <w:tab/>
        <w:t>Packet Data Information Reporting</w:t>
      </w:r>
      <w:bookmarkEnd w:id="133"/>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 xml:space="preserve">ges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w:t>
      </w:r>
      <w:proofErr w:type="spellStart"/>
      <w:r>
        <w:t>xIRIs</w:t>
      </w:r>
      <w:proofErr w:type="spellEnd"/>
      <w:r>
        <w:t xml:space="preserve"> to the MDF2 as described in clause 6.2.3.4. The details of these </w:t>
      </w:r>
      <w:proofErr w:type="spellStart"/>
      <w:r>
        <w:t>xIRIs</w:t>
      </w:r>
      <w:proofErr w:type="spellEnd"/>
      <w:r>
        <w:t xml:space="preserve"> are described in </w:t>
      </w:r>
      <w:r w:rsidRPr="005D2024">
        <w:t>clause 6.2.3.</w:t>
      </w:r>
      <w:r>
        <w:t>5.</w:t>
      </w:r>
    </w:p>
    <w:p w14:paraId="21C13FBB" w14:textId="24DF2573" w:rsidR="00914A2D" w:rsidRDefault="00914A2D" w:rsidP="00914A2D">
      <w:r>
        <w:lastRenderedPageBreak/>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4" w:name="_Toc98016587"/>
      <w:r>
        <w:t>6.2.3.10</w:t>
      </w:r>
      <w:r>
        <w:tab/>
        <w:t>Sharing LI state information over LI_ST</w:t>
      </w:r>
      <w:bookmarkEnd w:id="134"/>
    </w:p>
    <w:p w14:paraId="0655F1BA" w14:textId="5CFE8A71" w:rsidR="00B55007" w:rsidRDefault="00B55007" w:rsidP="00B55007">
      <w:pPr>
        <w:pStyle w:val="Heading5"/>
        <w:rPr>
          <w:lang w:val="en-US"/>
        </w:rPr>
      </w:pPr>
      <w:bookmarkStart w:id="135" w:name="_Toc98016588"/>
      <w:r>
        <w:rPr>
          <w:lang w:val="en-US"/>
        </w:rPr>
        <w:t>6.2.3.10.1</w:t>
      </w:r>
      <w:r w:rsidR="0020659E">
        <w:rPr>
          <w:lang w:val="en-US"/>
        </w:rPr>
        <w:tab/>
      </w:r>
      <w:r>
        <w:rPr>
          <w:lang w:val="en-US"/>
        </w:rPr>
        <w:t>Overview</w:t>
      </w:r>
      <w:bookmarkEnd w:id="135"/>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6" w:name="_Toc98016589"/>
      <w:r>
        <w:rPr>
          <w:lang w:val="en-US"/>
        </w:rPr>
        <w:t>6.2.3.10.2</w:t>
      </w:r>
      <w:r w:rsidR="0020659E">
        <w:rPr>
          <w:lang w:val="en-US"/>
        </w:rPr>
        <w:tab/>
      </w:r>
      <w:r>
        <w:rPr>
          <w:lang w:val="en-US"/>
        </w:rPr>
        <w:t>Storing LI state</w:t>
      </w:r>
      <w:bookmarkEnd w:id="136"/>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 xml:space="preserve">When storing state, the LI function in the SMF shall use the state storage procedure specified in clause 5.10.2. During this procedure, the LI function shall add the following metadata to the </w:t>
      </w:r>
      <w:proofErr w:type="spellStart"/>
      <w:r>
        <w:t>RecordMeta</w:t>
      </w:r>
      <w:proofErr w:type="spellEnd"/>
      <w:r>
        <w:t xml:space="preserve">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proofErr w:type="spellStart"/>
            <w:r>
              <w:t>PDUSessionID</w:t>
            </w:r>
            <w:proofErr w:type="spellEnd"/>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proofErr w:type="spellStart"/>
            <w:r>
              <w:t>UDSFRecordID</w:t>
            </w:r>
            <w:proofErr w:type="spellEnd"/>
          </w:p>
        </w:tc>
        <w:tc>
          <w:tcPr>
            <w:tcW w:w="6809" w:type="dxa"/>
          </w:tcPr>
          <w:p w14:paraId="5FEA1D27" w14:textId="77777777" w:rsidR="00B55007" w:rsidRDefault="00B55007" w:rsidP="00F1165C">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proofErr w:type="spellStart"/>
            <w:r>
              <w:t>LIStateRecordType</w:t>
            </w:r>
            <w:proofErr w:type="spellEnd"/>
          </w:p>
        </w:tc>
        <w:tc>
          <w:tcPr>
            <w:tcW w:w="6809" w:type="dxa"/>
          </w:tcPr>
          <w:p w14:paraId="4B4A1F4E" w14:textId="77777777" w:rsidR="00B55007" w:rsidRDefault="00B55007" w:rsidP="00F1165C">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proofErr w:type="spellStart"/>
            <w:r>
              <w:t>PDUSessionID</w:t>
            </w:r>
            <w:proofErr w:type="spellEnd"/>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proofErr w:type="spellStart"/>
            <w:r>
              <w:t>CorrelationID</w:t>
            </w:r>
            <w:proofErr w:type="spellEnd"/>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proofErr w:type="spellStart"/>
            <w:r>
              <w:t>TriggeredTasks</w:t>
            </w:r>
            <w:proofErr w:type="spellEnd"/>
          </w:p>
        </w:tc>
        <w:tc>
          <w:tcPr>
            <w:tcW w:w="6809" w:type="dxa"/>
          </w:tcPr>
          <w:p w14:paraId="2ADEBC31" w14:textId="77777777" w:rsidR="00B55007" w:rsidRDefault="00B55007" w:rsidP="00F1165C">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lastRenderedPageBreak/>
        <w:t xml:space="preserve">The TF needs to specify the XID in order to avoid removing the LI state related to the same </w:t>
      </w:r>
      <w:proofErr w:type="spellStart"/>
      <w:r>
        <w:t>ProductID</w:t>
      </w:r>
      <w:proofErr w:type="spellEnd"/>
      <w:r>
        <w:t xml:space="preserve">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proofErr w:type="spellStart"/>
            <w:r>
              <w:t>PDUSessionID</w:t>
            </w:r>
            <w:proofErr w:type="spellEnd"/>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proofErr w:type="spellStart"/>
            <w:r>
              <w:t>SequenceNumber</w:t>
            </w:r>
            <w:proofErr w:type="spellEnd"/>
          </w:p>
        </w:tc>
        <w:tc>
          <w:tcPr>
            <w:tcW w:w="6809" w:type="dxa"/>
          </w:tcPr>
          <w:p w14:paraId="096E05E0" w14:textId="77777777" w:rsidR="00B55007" w:rsidRDefault="00B55007" w:rsidP="00F1165C">
            <w:pPr>
              <w:pStyle w:val="TAL"/>
            </w:pPr>
            <w:r>
              <w:t xml:space="preserve">Last sequence number used in the generation of </w:t>
            </w:r>
            <w:proofErr w:type="spellStart"/>
            <w:r>
              <w:t>xIRI</w:t>
            </w:r>
            <w:proofErr w:type="spellEnd"/>
            <w:r>
              <w:t>.</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proofErr w:type="spellStart"/>
            <w:r>
              <w:t>CorrelationID</w:t>
            </w:r>
            <w:proofErr w:type="spellEnd"/>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7" w:name="_Toc98016590"/>
      <w:r>
        <w:rPr>
          <w:lang w:val="en-US"/>
        </w:rPr>
        <w:t>6.2.3.10.3</w:t>
      </w:r>
      <w:r w:rsidR="0032525E">
        <w:rPr>
          <w:lang w:val="en-US"/>
        </w:rPr>
        <w:tab/>
      </w:r>
      <w:r>
        <w:rPr>
          <w:lang w:val="en-US"/>
        </w:rPr>
        <w:t>Retrieving LI state</w:t>
      </w:r>
      <w:bookmarkEnd w:id="137"/>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8" w:name="_Hlk72478687"/>
    </w:p>
    <w:bookmarkEnd w:id="138"/>
    <w:p w14:paraId="56DCBD81" w14:textId="77777777" w:rsidR="00B55007" w:rsidRDefault="00B55007" w:rsidP="00B55007">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an SMF POI detects that its parent SMF is receiving state for a </w:t>
      </w:r>
      <w:proofErr w:type="spellStart"/>
      <w:r>
        <w:t>targetted</w:t>
      </w:r>
      <w:proofErr w:type="spellEnd"/>
      <w:r>
        <w:t xml:space="preserve">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9" w:name="_Toc98016591"/>
      <w:r>
        <w:rPr>
          <w:lang w:val="en-US"/>
        </w:rPr>
        <w:t>6.2.3.10.4</w:t>
      </w:r>
      <w:r w:rsidR="00A50B15">
        <w:rPr>
          <w:lang w:val="en-US"/>
        </w:rPr>
        <w:tab/>
      </w:r>
      <w:r>
        <w:rPr>
          <w:lang w:val="en-US"/>
        </w:rPr>
        <w:t>Removing LI state</w:t>
      </w:r>
      <w:bookmarkEnd w:id="139"/>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0" w:name="_Toc98016592"/>
      <w:r w:rsidRPr="00760004">
        <w:t>6.2.4</w:t>
      </w:r>
      <w:r w:rsidRPr="00760004">
        <w:tab/>
        <w:t>LI at UDM for 5G</w:t>
      </w:r>
      <w:bookmarkEnd w:id="140"/>
    </w:p>
    <w:p w14:paraId="267C87E3" w14:textId="77777777" w:rsidR="00573177" w:rsidRPr="00760004" w:rsidRDefault="00573177" w:rsidP="00573177">
      <w:pPr>
        <w:pStyle w:val="Heading4"/>
      </w:pPr>
      <w:bookmarkStart w:id="141" w:name="_Toc98016593"/>
      <w:r w:rsidRPr="00760004">
        <w:t>6.2.4.1</w:t>
      </w:r>
      <w:r w:rsidRPr="00760004">
        <w:tab/>
        <w:t>General description</w:t>
      </w:r>
      <w:bookmarkEnd w:id="141"/>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142" w:name="_Toc98016594"/>
      <w:r w:rsidRPr="00760004">
        <w:rPr>
          <w:szCs w:val="22"/>
        </w:rPr>
        <w:t>6.2.5</w:t>
      </w:r>
      <w:r w:rsidRPr="00760004">
        <w:rPr>
          <w:szCs w:val="22"/>
        </w:rPr>
        <w:tab/>
        <w:t>LI at SMSF</w:t>
      </w:r>
      <w:bookmarkEnd w:id="142"/>
    </w:p>
    <w:p w14:paraId="6D767928" w14:textId="208BCEB7" w:rsidR="00573177" w:rsidRPr="00760004" w:rsidRDefault="00573177" w:rsidP="00573177">
      <w:pPr>
        <w:pStyle w:val="Heading4"/>
        <w:rPr>
          <w:szCs w:val="22"/>
        </w:rPr>
      </w:pPr>
      <w:bookmarkStart w:id="143" w:name="_Toc98016595"/>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proofErr w:type="spellStart"/>
            <w:r w:rsidRPr="00CE0181">
              <w:t>TargetIdentifiers</w:t>
            </w:r>
            <w:proofErr w:type="spellEnd"/>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proofErr w:type="spellStart"/>
            <w:r w:rsidRPr="00CE0181">
              <w:t>DeliveryType</w:t>
            </w:r>
            <w:proofErr w:type="spellEnd"/>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proofErr w:type="spellStart"/>
            <w:r w:rsidRPr="00CE0181">
              <w:t>ListOfDIDs</w:t>
            </w:r>
            <w:proofErr w:type="spellEnd"/>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proofErr w:type="spellStart"/>
            <w:r w:rsidRPr="00CE0181">
              <w:t>TaskDetailsExtensions</w:t>
            </w:r>
            <w:proofErr w:type="spellEnd"/>
            <w:r w:rsidRPr="00CE0181">
              <w:t>/</w:t>
            </w:r>
          </w:p>
          <w:p w14:paraId="3F3AB454" w14:textId="77777777" w:rsidR="00D550D2" w:rsidRPr="00CE0181" w:rsidRDefault="00D550D2" w:rsidP="002A2CDE">
            <w:pPr>
              <w:pStyle w:val="TAL"/>
            </w:pPr>
            <w:proofErr w:type="spellStart"/>
            <w:r>
              <w:t>SMSFExtensions</w:t>
            </w:r>
            <w:proofErr w:type="spellEnd"/>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proofErr w:type="spellStart"/>
            <w:r w:rsidRPr="0024277B">
              <w:t>TruncateTPUserData</w:t>
            </w:r>
            <w:proofErr w:type="spellEnd"/>
          </w:p>
        </w:tc>
        <w:tc>
          <w:tcPr>
            <w:tcW w:w="6242" w:type="dxa"/>
          </w:tcPr>
          <w:p w14:paraId="09B76EB0" w14:textId="3674F9AC" w:rsidR="00D550D2" w:rsidRPr="00CE0181" w:rsidRDefault="00D550D2" w:rsidP="002A2CD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w:t>
      </w:r>
      <w:proofErr w:type="spellStart"/>
      <w:r w:rsidRPr="00CE0181">
        <w:t>ActivateTask</w:t>
      </w:r>
      <w:proofErr w:type="spellEnd"/>
      <w:r w:rsidRPr="00CE0181">
        <w:t xml:space="preserve">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proofErr w:type="spellStart"/>
            <w:r w:rsidRPr="00CE0181">
              <w:t>TargetIdentifiers</w:t>
            </w:r>
            <w:proofErr w:type="spellEnd"/>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proofErr w:type="spellStart"/>
            <w:r w:rsidRPr="00CE0181">
              <w:t>DeliveryType</w:t>
            </w:r>
            <w:proofErr w:type="spellEnd"/>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proofErr w:type="spellStart"/>
            <w:r w:rsidRPr="00CE0181">
              <w:t>ListOfDIDs</w:t>
            </w:r>
            <w:proofErr w:type="spellEnd"/>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proofErr w:type="spellStart"/>
            <w:r>
              <w:t>ListOfMediationDetails</w:t>
            </w:r>
            <w:proofErr w:type="spellEnd"/>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proofErr w:type="spellStart"/>
            <w:r w:rsidRPr="00CE0181">
              <w:t>TaskDetailsExtensions</w:t>
            </w:r>
            <w:proofErr w:type="spellEnd"/>
            <w:r w:rsidRPr="00CE0181">
              <w:t>/</w:t>
            </w:r>
          </w:p>
          <w:p w14:paraId="6921539B" w14:textId="77777777" w:rsidR="00D550D2" w:rsidRPr="00CE0181" w:rsidRDefault="00D550D2" w:rsidP="002A2CDE">
            <w:pPr>
              <w:pStyle w:val="TAL"/>
            </w:pPr>
            <w:proofErr w:type="spellStart"/>
            <w:r>
              <w:t>SMSFExtensions</w:t>
            </w:r>
            <w:proofErr w:type="spellEnd"/>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proofErr w:type="spellStart"/>
            <w:r>
              <w:t>DeliveryType</w:t>
            </w:r>
            <w:proofErr w:type="spellEnd"/>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proofErr w:type="spellStart"/>
            <w:r>
              <w:t>ListOfDIDs</w:t>
            </w:r>
            <w:proofErr w:type="spellEnd"/>
          </w:p>
        </w:tc>
        <w:tc>
          <w:tcPr>
            <w:tcW w:w="6384" w:type="dxa"/>
          </w:tcPr>
          <w:p w14:paraId="0844E897" w14:textId="77777777" w:rsidR="00D550D2" w:rsidRDefault="00D550D2"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proofErr w:type="spellStart"/>
            <w:r>
              <w:t>ServiceScoping</w:t>
            </w:r>
            <w:proofErr w:type="spellEnd"/>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4" w:name="_Toc98016596"/>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144"/>
    </w:p>
    <w:p w14:paraId="6AFA33FA" w14:textId="600B2E7D"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sub-clause.</w:t>
      </w:r>
    </w:p>
    <w:p w14:paraId="66453EFB" w14:textId="77777777" w:rsidR="007D6502" w:rsidRDefault="007D6502" w:rsidP="007D6502">
      <w:pPr>
        <w:pStyle w:val="Heading4"/>
      </w:pPr>
      <w:bookmarkStart w:id="145" w:name="_Toc98016597"/>
      <w:r>
        <w:t>6.2.5.3</w:t>
      </w:r>
      <w:r>
        <w:tab/>
        <w:t>SMS Message</w:t>
      </w:r>
      <w:bookmarkEnd w:id="145"/>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w:t>
      </w:r>
      <w:proofErr w:type="spellStart"/>
      <w:r>
        <w:t>truncatedSMSTPDU</w:t>
      </w:r>
      <w:proofErr w:type="spellEnd"/>
      <w:r>
        <w:t xml:space="preserve"> </w:t>
      </w:r>
      <w:r w:rsidRPr="003C0606">
        <w:t>(as described in 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proofErr w:type="spellStart"/>
            <w:r>
              <w:t>originatingSMSParty</w:t>
            </w:r>
            <w:proofErr w:type="spellEnd"/>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proofErr w:type="spellStart"/>
            <w:r>
              <w:t>terminatingSMSParty</w:t>
            </w:r>
            <w:proofErr w:type="spellEnd"/>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proofErr w:type="spellStart"/>
            <w:r>
              <w:t>linkTransferStatus</w:t>
            </w:r>
            <w:proofErr w:type="spellEnd"/>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proofErr w:type="spellStart"/>
            <w:r>
              <w:t>otherMessage</w:t>
            </w:r>
            <w:proofErr w:type="spellEnd"/>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proofErr w:type="spellStart"/>
            <w:r>
              <w:t>peerNFAddress</w:t>
            </w:r>
            <w:proofErr w:type="spellEnd"/>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proofErr w:type="spellStart"/>
            <w:r>
              <w:t>peerNFType</w:t>
            </w:r>
            <w:proofErr w:type="spellEnd"/>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proofErr w:type="spellStart"/>
            <w:r>
              <w:t>sMSTPDUData</w:t>
            </w:r>
            <w:proofErr w:type="spellEnd"/>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proofErr w:type="spellStart"/>
            <w:r>
              <w:t>messageType</w:t>
            </w:r>
            <w:proofErr w:type="spellEnd"/>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proofErr w:type="spellStart"/>
            <w:r>
              <w:t>rPMessageReference</w:t>
            </w:r>
            <w:proofErr w:type="spellEnd"/>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proofErr w:type="spellStart"/>
            <w:r>
              <w:t>sMSTPDUData</w:t>
            </w:r>
            <w:proofErr w:type="spellEnd"/>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proofErr w:type="spellStart"/>
            <w:r>
              <w:t>messageType</w:t>
            </w:r>
            <w:proofErr w:type="spellEnd"/>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proofErr w:type="spellStart"/>
            <w:r>
              <w:t>rPMessageReference</w:t>
            </w:r>
            <w:proofErr w:type="spellEnd"/>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proofErr w:type="spellStart"/>
            <w:r>
              <w:t>sMSTPDU</w:t>
            </w:r>
            <w:proofErr w:type="spellEnd"/>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proofErr w:type="spellStart"/>
            <w:r>
              <w:t>truncatedSMSTPDU</w:t>
            </w:r>
            <w:proofErr w:type="spellEnd"/>
          </w:p>
        </w:tc>
        <w:tc>
          <w:tcPr>
            <w:tcW w:w="6794" w:type="dxa"/>
          </w:tcPr>
          <w:p w14:paraId="40865A25" w14:textId="77777777" w:rsidR="007D6502" w:rsidRDefault="007D6502" w:rsidP="002A2CDE">
            <w:pPr>
              <w:pStyle w:val="TAL"/>
            </w:pPr>
            <w:bookmarkStart w:id="146"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46"/>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proofErr w:type="spellStart"/>
            <w:r>
              <w:t>messageType</w:t>
            </w:r>
            <w:proofErr w:type="spellEnd"/>
            <w:r>
              <w:t xml:space="preserv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proofErr w:type="spellStart"/>
            <w:r>
              <w:t>deliverReportAck</w:t>
            </w:r>
            <w:proofErr w:type="spellEnd"/>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proofErr w:type="spellStart"/>
            <w:r>
              <w:t>deliverReportError</w:t>
            </w:r>
            <w:proofErr w:type="spellEnd"/>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proofErr w:type="spellStart"/>
            <w:r>
              <w:t>statusReport</w:t>
            </w:r>
            <w:proofErr w:type="spellEnd"/>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proofErr w:type="spellStart"/>
            <w:r>
              <w:t>submitReportAck</w:t>
            </w:r>
            <w:proofErr w:type="spellEnd"/>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proofErr w:type="spellStart"/>
            <w:r>
              <w:t>submitReportError</w:t>
            </w:r>
            <w:proofErr w:type="spellEnd"/>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SMS-IWMSC.</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147" w:name="_Toc98016598"/>
      <w:r>
        <w:t>6.2.5.4</w:t>
      </w:r>
      <w:r>
        <w:tab/>
        <w:t>Generation of IRI over LI_HI2</w:t>
      </w:r>
      <w:bookmarkEnd w:id="147"/>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77777777" w:rsidR="007D6502" w:rsidRDefault="007D6502" w:rsidP="007D6502">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148" w:name="_Toc98016599"/>
      <w:r w:rsidRPr="00760004">
        <w:rPr>
          <w:szCs w:val="22"/>
        </w:rPr>
        <w:t>6.2.6</w:t>
      </w:r>
      <w:r w:rsidRPr="00760004">
        <w:rPr>
          <w:szCs w:val="22"/>
        </w:rPr>
        <w:tab/>
        <w:t>LI support at NRF</w:t>
      </w:r>
      <w:bookmarkEnd w:id="148"/>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9" w:name="_Toc98016600"/>
      <w:r w:rsidRPr="00760004">
        <w:rPr>
          <w:szCs w:val="22"/>
        </w:rPr>
        <w:t>6.3</w:t>
      </w:r>
      <w:r w:rsidRPr="00760004">
        <w:rPr>
          <w:szCs w:val="22"/>
        </w:rPr>
        <w:tab/>
        <w:t>4G</w:t>
      </w:r>
      <w:bookmarkEnd w:id="149"/>
    </w:p>
    <w:p w14:paraId="2E106B63" w14:textId="77777777" w:rsidR="00DB62FE" w:rsidRPr="00760004" w:rsidRDefault="00DB62FE" w:rsidP="00DB62FE">
      <w:pPr>
        <w:pStyle w:val="Heading3"/>
      </w:pPr>
      <w:bookmarkStart w:id="150" w:name="_Toc98016601"/>
      <w:r w:rsidRPr="00760004">
        <w:t>6.3.1</w:t>
      </w:r>
      <w:r w:rsidRPr="00760004">
        <w:tab/>
        <w:t>General</w:t>
      </w:r>
      <w:bookmarkEnd w:id="150"/>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1" w:name="_Toc98016602"/>
      <w:r w:rsidRPr="00760004">
        <w:t>6.3.2</w:t>
      </w:r>
      <w:r w:rsidRPr="00760004">
        <w:tab/>
        <w:t>LI at MME</w:t>
      </w:r>
      <w:bookmarkEnd w:id="151"/>
    </w:p>
    <w:p w14:paraId="5B5CE071" w14:textId="69945228" w:rsidR="00DB62FE" w:rsidRPr="00760004" w:rsidRDefault="00DB62FE" w:rsidP="00DB62FE">
      <w:pPr>
        <w:pStyle w:val="Heading4"/>
      </w:pPr>
      <w:bookmarkStart w:id="152" w:name="_Toc98016603"/>
      <w:r w:rsidRPr="00760004">
        <w:t>6.3.2.1</w:t>
      </w:r>
      <w:r w:rsidRPr="00760004">
        <w:tab/>
        <w:t>Provisioning over LI_X1</w:t>
      </w:r>
      <w:bookmarkEnd w:id="15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3" w:name="_Toc98016604"/>
      <w:r w:rsidRPr="00760004">
        <w:t>6.3.2.2</w:t>
      </w:r>
      <w:r w:rsidRPr="00760004">
        <w:tab/>
        <w:t xml:space="preserve">Generation of </w:t>
      </w:r>
      <w:proofErr w:type="spellStart"/>
      <w:r w:rsidRPr="00760004">
        <w:t>xIRI</w:t>
      </w:r>
      <w:proofErr w:type="spellEnd"/>
      <w:r w:rsidRPr="00760004">
        <w:t xml:space="preserve"> over LI_X2</w:t>
      </w:r>
      <w:bookmarkEnd w:id="153"/>
    </w:p>
    <w:p w14:paraId="726600A6" w14:textId="77777777" w:rsidR="00CF1C5E" w:rsidRPr="002B2D56" w:rsidRDefault="00CF1C5E" w:rsidP="00CF1C5E">
      <w:pPr>
        <w:pStyle w:val="Heading5"/>
      </w:pPr>
      <w:bookmarkStart w:id="154" w:name="_Toc98016605"/>
      <w:r>
        <w:t>6.3.2.2.1</w:t>
      </w:r>
      <w:r>
        <w:tab/>
        <w:t>General</w:t>
      </w:r>
      <w:bookmarkEnd w:id="154"/>
    </w:p>
    <w:p w14:paraId="62814547" w14:textId="49371505" w:rsidR="00DB62FE" w:rsidRPr="00760004" w:rsidRDefault="00DB62FE" w:rsidP="00DB62FE">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 xml:space="preserve">For all records except </w:t>
      </w:r>
      <w:proofErr w:type="spellStart"/>
      <w:r>
        <w:t>MMEIdentifierAssociation</w:t>
      </w:r>
      <w:proofErr w:type="spellEnd"/>
      <w:r>
        <w:t xml:space="preserve">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 xml:space="preserve">As the LIID may be not available at the MME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F399E62" w14:textId="77777777" w:rsidR="00531CC1" w:rsidRDefault="00531CC1" w:rsidP="00531CC1">
      <w:r>
        <w:t xml:space="preserve">In addition to the </w:t>
      </w:r>
      <w:proofErr w:type="spellStart"/>
      <w:r>
        <w:t>xIRIs</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p>
    <w:p w14:paraId="107E15CF" w14:textId="1D1A2079" w:rsidR="00531CC1" w:rsidRDefault="00531CC1" w:rsidP="00531CC1">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0E5C95CF" w14:textId="6AB0A41C" w:rsidR="00531CC1" w:rsidRDefault="00531CC1" w:rsidP="00531CC1">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5" w:name="_Toc98016606"/>
      <w:r>
        <w:t>6.3.2.2.2</w:t>
      </w:r>
      <w:r>
        <w:tab/>
        <w:t>MME identifier association</w:t>
      </w:r>
      <w:bookmarkEnd w:id="155"/>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6" w:name="_Toc98016607"/>
      <w:r w:rsidRPr="00760004">
        <w:t>6.3.2.3</w:t>
      </w:r>
      <w:r w:rsidRPr="00760004">
        <w:tab/>
        <w:t>Generation of IRI over LI_HI2</w:t>
      </w:r>
      <w:bookmarkEnd w:id="156"/>
    </w:p>
    <w:p w14:paraId="3060240C"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 xml:space="preserve">For all messages except </w:t>
      </w:r>
      <w:proofErr w:type="spellStart"/>
      <w:r>
        <w:t>MMEIdentifierAssociation</w:t>
      </w:r>
      <w:proofErr w:type="spellEnd"/>
      <w:r>
        <w:t>, the IRI messages shall include an IRI payload encoded according to Annex B.9 of TS 33.108 [12].</w:t>
      </w:r>
      <w:r w:rsidRPr="000A0587">
        <w:t xml:space="preserve"> </w:t>
      </w:r>
      <w:r>
        <w:t>The MDF2 shall encode the correct value of LIID in the IRI message, replacing the value "</w:t>
      </w:r>
      <w:proofErr w:type="spellStart"/>
      <w:r>
        <w:t>LIIDNotPresent</w:t>
      </w:r>
      <w:proofErr w:type="spellEnd"/>
      <w:r>
        <w:t xml:space="preserve">" given in the </w:t>
      </w:r>
      <w:proofErr w:type="spellStart"/>
      <w:r>
        <w:t>xIRI</w:t>
      </w:r>
      <w:proofErr w:type="spellEnd"/>
      <w:r>
        <w:t xml:space="preserve"> (see clause 6.3.2.2).</w:t>
      </w:r>
    </w:p>
    <w:p w14:paraId="6C00BA93" w14:textId="77777777" w:rsidR="00D7431A" w:rsidRDefault="00D7431A" w:rsidP="00D7431A">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7" w:name="_Toc98016608"/>
      <w:r w:rsidRPr="00760004">
        <w:t>6.3.3</w:t>
      </w:r>
      <w:r w:rsidRPr="00760004">
        <w:tab/>
        <w:t xml:space="preserve">LI at SGW/PGW and </w:t>
      </w:r>
      <w:proofErr w:type="spellStart"/>
      <w:r w:rsidRPr="00760004">
        <w:t>ePDG</w:t>
      </w:r>
      <w:bookmarkEnd w:id="157"/>
      <w:proofErr w:type="spellEnd"/>
    </w:p>
    <w:p w14:paraId="416AEFCB" w14:textId="54CDFB23" w:rsidR="00DB62FE" w:rsidRPr="00760004" w:rsidRDefault="00DB62FE" w:rsidP="00DB62FE">
      <w:pPr>
        <w:pStyle w:val="Heading4"/>
      </w:pPr>
      <w:bookmarkStart w:id="158" w:name="_Toc98016609"/>
      <w:r w:rsidRPr="00760004">
        <w:t>6.3.3.1</w:t>
      </w:r>
      <w:r w:rsidRPr="00760004">
        <w:tab/>
        <w:t>Provisioning over LI_X1</w:t>
      </w:r>
      <w:bookmarkEnd w:id="158"/>
    </w:p>
    <w:p w14:paraId="3E7E17E9" w14:textId="77777777" w:rsidR="00DB62FE" w:rsidRPr="00760004" w:rsidRDefault="00DB62FE" w:rsidP="00DB62FE">
      <w:r w:rsidRPr="00760004">
        <w:t xml:space="preserve">The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06682555" w14:textId="77777777" w:rsidR="00DB62FE" w:rsidRPr="00760004" w:rsidRDefault="00DB62FE" w:rsidP="00DB62FE">
      <w:r w:rsidRPr="00760004">
        <w:t xml:space="preserve">The POIs in the SGW/PGW and </w:t>
      </w:r>
      <w:proofErr w:type="spellStart"/>
      <w:r w:rsidRPr="00760004">
        <w:t>ePDG</w:t>
      </w:r>
      <w:proofErr w:type="spellEnd"/>
      <w:r w:rsidRPr="00760004">
        <w:t xml:space="preserve">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9" w:name="_Toc98016610"/>
      <w:r w:rsidRPr="00760004">
        <w:t>6.3.3.2</w:t>
      </w:r>
      <w:r w:rsidRPr="00760004">
        <w:tab/>
        <w:t xml:space="preserve">Generation of </w:t>
      </w:r>
      <w:proofErr w:type="spellStart"/>
      <w:r w:rsidRPr="00760004">
        <w:t>xIRI</w:t>
      </w:r>
      <w:proofErr w:type="spellEnd"/>
      <w:r w:rsidRPr="00760004">
        <w:t xml:space="preserve"> over LI_X2</w:t>
      </w:r>
      <w:bookmarkEnd w:id="159"/>
    </w:p>
    <w:p w14:paraId="11516768" w14:textId="4DED555C"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A82E70C" w14:textId="77777777" w:rsidR="00DB62FE" w:rsidRPr="00760004" w:rsidRDefault="00DB62FE" w:rsidP="00DB62FE">
      <w:pPr>
        <w:pStyle w:val="Heading4"/>
      </w:pPr>
      <w:bookmarkStart w:id="160" w:name="_Toc98016611"/>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160"/>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02DB339A" w14:textId="77777777" w:rsidR="002A781D" w:rsidRDefault="002A781D" w:rsidP="002A781D">
      <w:pPr>
        <w:rPr>
          <w:lang w:val="en-US"/>
        </w:rPr>
      </w:pPr>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341E0C34" w14:textId="77777777" w:rsidR="00DB62FE" w:rsidRPr="00760004" w:rsidRDefault="00DB62FE" w:rsidP="00DB62FE">
      <w:pPr>
        <w:pStyle w:val="Heading4"/>
      </w:pPr>
      <w:bookmarkStart w:id="161" w:name="_Toc98016612"/>
      <w:r w:rsidRPr="00760004">
        <w:t>6.3.3.4</w:t>
      </w:r>
      <w:r w:rsidRPr="00760004">
        <w:tab/>
        <w:t>Generation of IRI over LI_HI2</w:t>
      </w:r>
      <w:bookmarkEnd w:id="161"/>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47BB7A65" w:rsidR="00DB62FE" w:rsidRPr="00760004" w:rsidRDefault="00DB62FE"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2" w:name="_Toc98016613"/>
      <w:r w:rsidRPr="00760004">
        <w:t>6.3.3.5</w:t>
      </w:r>
      <w:r w:rsidRPr="00760004">
        <w:tab/>
        <w:t>Generation of CC over LI_HI3</w:t>
      </w:r>
      <w:bookmarkEnd w:id="162"/>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4F6061EE" w:rsidR="00DB62FE" w:rsidRPr="00760004" w:rsidRDefault="00DB62FE"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3" w:name="_Toc98016614"/>
      <w:r w:rsidRPr="00760004">
        <w:rPr>
          <w:szCs w:val="22"/>
        </w:rPr>
        <w:t>6.4</w:t>
      </w:r>
      <w:r w:rsidRPr="00760004">
        <w:rPr>
          <w:szCs w:val="22"/>
        </w:rPr>
        <w:tab/>
        <w:t>3G</w:t>
      </w:r>
      <w:bookmarkEnd w:id="163"/>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4" w:name="_Toc98016615"/>
      <w:r w:rsidRPr="00760004">
        <w:t>7</w:t>
      </w:r>
      <w:r w:rsidR="002E303B" w:rsidRPr="00760004">
        <w:tab/>
        <w:t>Service Layer Based Interception</w:t>
      </w:r>
      <w:bookmarkEnd w:id="164"/>
    </w:p>
    <w:p w14:paraId="373D3027" w14:textId="77777777" w:rsidR="00716BA7" w:rsidRPr="00760004" w:rsidRDefault="00716BA7" w:rsidP="00716BA7">
      <w:pPr>
        <w:pStyle w:val="Heading2"/>
      </w:pPr>
      <w:bookmarkStart w:id="165" w:name="_Toc98016616"/>
      <w:r w:rsidRPr="00760004">
        <w:t>7.1</w:t>
      </w:r>
      <w:r w:rsidRPr="00760004">
        <w:tab/>
        <w:t>Introduction</w:t>
      </w:r>
      <w:bookmarkEnd w:id="16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6" w:name="_Toc98016617"/>
      <w:r w:rsidRPr="00760004">
        <w:t>7.2</w:t>
      </w:r>
      <w:r w:rsidRPr="00760004">
        <w:tab/>
        <w:t>Central Subscriber Management</w:t>
      </w:r>
      <w:bookmarkEnd w:id="166"/>
    </w:p>
    <w:p w14:paraId="66ACB3BA" w14:textId="309E1230" w:rsidR="00154002" w:rsidRPr="00760004" w:rsidRDefault="00154002" w:rsidP="00154002">
      <w:pPr>
        <w:pStyle w:val="Heading3"/>
      </w:pPr>
      <w:bookmarkStart w:id="167" w:name="_Toc98016618"/>
      <w:r w:rsidRPr="00760004">
        <w:t>7.2.1</w:t>
      </w:r>
      <w:r w:rsidRPr="00760004">
        <w:tab/>
        <w:t>General description</w:t>
      </w:r>
      <w:bookmarkEnd w:id="167"/>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8" w:name="_Toc98016619"/>
      <w:r w:rsidRPr="00760004">
        <w:t>7.2.2</w:t>
      </w:r>
      <w:r w:rsidRPr="00760004">
        <w:tab/>
        <w:t>LI at UDM</w:t>
      </w:r>
      <w:bookmarkEnd w:id="168"/>
    </w:p>
    <w:p w14:paraId="34E88B16" w14:textId="77777777" w:rsidR="00154002" w:rsidRPr="00760004" w:rsidRDefault="00154002" w:rsidP="00154002">
      <w:pPr>
        <w:pStyle w:val="Heading4"/>
      </w:pPr>
      <w:bookmarkStart w:id="169" w:name="_Toc98016620"/>
      <w:r w:rsidRPr="00760004">
        <w:t>7.2.2.1</w:t>
      </w:r>
      <w:r w:rsidRPr="00760004">
        <w:tab/>
        <w:t>General description</w:t>
      </w:r>
      <w:bookmarkEnd w:id="169"/>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170" w:name="_Toc98016621"/>
      <w:r w:rsidRPr="00760004">
        <w:t>7.2.2.2</w:t>
      </w:r>
      <w:r w:rsidRPr="00760004">
        <w:tab/>
        <w:t>Provisioning over LI_X1</w:t>
      </w:r>
      <w:bookmarkEnd w:id="170"/>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1" w:name="_Toc98016622"/>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171"/>
    </w:p>
    <w:p w14:paraId="0AF74925" w14:textId="5D22AD48" w:rsidR="00B704F8" w:rsidRPr="00760004" w:rsidRDefault="00B704F8" w:rsidP="00160265">
      <w:pPr>
        <w:pStyle w:val="Heading5"/>
      </w:pPr>
      <w:bookmarkStart w:id="172" w:name="_Toc98016623"/>
      <w:r w:rsidRPr="00760004">
        <w:t>7.2.2.3</w:t>
      </w:r>
      <w:r w:rsidR="00EC66BD" w:rsidRPr="00760004">
        <w:t>.</w:t>
      </w:r>
      <w:r w:rsidRPr="00760004">
        <w:t>1</w:t>
      </w:r>
      <w:r w:rsidRPr="00760004">
        <w:tab/>
        <w:t>General description</w:t>
      </w:r>
      <w:bookmarkEnd w:id="172"/>
    </w:p>
    <w:p w14:paraId="1FE20DA2" w14:textId="77777777"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3" w:name="_Toc98016624"/>
      <w:r w:rsidRPr="00760004">
        <w:t>7.2.2.3.</w:t>
      </w:r>
      <w:r w:rsidR="00B704F8" w:rsidRPr="00760004">
        <w:t>2</w:t>
      </w:r>
      <w:r w:rsidRPr="00760004">
        <w:tab/>
        <w:t xml:space="preserve">Serving </w:t>
      </w:r>
      <w:r w:rsidR="006D5623" w:rsidRPr="00760004">
        <w:t>s</w:t>
      </w:r>
      <w:r w:rsidRPr="00760004">
        <w:t>ystem</w:t>
      </w:r>
      <w:bookmarkEnd w:id="173"/>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4" w:name="_Toc98016625"/>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4"/>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77777777"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77777777"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77777777"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proofErr w:type="spellStart"/>
            <w:r>
              <w:t>sUPI</w:t>
            </w:r>
            <w:proofErr w:type="spellEnd"/>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proofErr w:type="spellStart"/>
            <w:r>
              <w:t>pEI</w:t>
            </w:r>
            <w:proofErr w:type="spellEnd"/>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proofErr w:type="spellStart"/>
            <w:r>
              <w:t>gPSI</w:t>
            </w:r>
            <w:proofErr w:type="spellEnd"/>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proofErr w:type="spellStart"/>
            <w:r>
              <w:t>oldSUPI</w:t>
            </w:r>
            <w:proofErr w:type="spellEnd"/>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proofErr w:type="spellStart"/>
            <w:r>
              <w:t>oldServiceID</w:t>
            </w:r>
            <w:proofErr w:type="spellEnd"/>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proofErr w:type="spellStart"/>
            <w:r>
              <w:t>oldPEI</w:t>
            </w:r>
            <w:proofErr w:type="spellEnd"/>
          </w:p>
        </w:tc>
        <w:tc>
          <w:tcPr>
            <w:tcW w:w="6096" w:type="dxa"/>
          </w:tcPr>
          <w:p w14:paraId="2F9E367C" w14:textId="77777777" w:rsidR="008B761E" w:rsidRDefault="008B761E" w:rsidP="002A2CDE">
            <w:pPr>
              <w:pStyle w:val="TAL"/>
            </w:pPr>
            <w:bookmarkStart w:id="175" w:name="_Hlk49966267"/>
            <w:r>
              <w:t>Old PEI associated with the target UE, when known.</w:t>
            </w:r>
            <w:bookmarkEnd w:id="175"/>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proofErr w:type="spellStart"/>
            <w:r>
              <w:t>oldGPSI</w:t>
            </w:r>
            <w:proofErr w:type="spellEnd"/>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proofErr w:type="spellStart"/>
            <w:r>
              <w:t>subscriberRecordChangeMethod</w:t>
            </w:r>
            <w:proofErr w:type="spellEnd"/>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proofErr w:type="spellStart"/>
            <w:r>
              <w:t>serviceID</w:t>
            </w:r>
            <w:proofErr w:type="spellEnd"/>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6" w:name="_Toc98016626"/>
      <w:r w:rsidRPr="00760004">
        <w:t>7.2.2.3.</w:t>
      </w:r>
      <w:r w:rsidR="00B704F8" w:rsidRPr="00760004">
        <w:t>4</w:t>
      </w:r>
      <w:r w:rsidRPr="00760004">
        <w:tab/>
        <w:t xml:space="preserve">Cancel </w:t>
      </w:r>
      <w:r w:rsidR="006D5623" w:rsidRPr="00760004">
        <w:t>l</w:t>
      </w:r>
      <w:r w:rsidRPr="00760004">
        <w:t>ocation</w:t>
      </w:r>
      <w:bookmarkEnd w:id="176"/>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7777777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77777777"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77777777"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7" w:name="_Toc98016627"/>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7"/>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8" w:name="_Toc98016628"/>
      <w:r w:rsidRPr="00760004">
        <w:t>7.2.2.4</w:t>
      </w:r>
      <w:r w:rsidRPr="00760004">
        <w:tab/>
        <w:t>Generation of IRI over LI_HI2</w:t>
      </w:r>
      <w:bookmarkEnd w:id="178"/>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244FCF9C" w:rsidR="007900FA" w:rsidRPr="00760004" w:rsidRDefault="007900FA" w:rsidP="007900FA">
      <w:r w:rsidRPr="00760004">
        <w:t xml:space="preserve">The timestamp field of the </w:t>
      </w:r>
      <w:proofErr w:type="spellStart"/>
      <w:r w:rsidRPr="00760004">
        <w:t>psHeader</w:t>
      </w:r>
      <w:proofErr w:type="spellEnd"/>
      <w:r w:rsidRPr="00760004">
        <w:t xml:space="preserve"> structure shall be set to the time that the UDM event was observed (i.e. the timestamp field of the </w:t>
      </w:r>
      <w:proofErr w:type="spellStart"/>
      <w:r w:rsidRPr="00760004">
        <w:t>xIRI</w:t>
      </w:r>
      <w:proofErr w:type="spellEnd"/>
      <w:r w:rsidRPr="00760004">
        <w:t>).</w:t>
      </w:r>
    </w:p>
    <w:p w14:paraId="24DC6A24" w14:textId="76591D84" w:rsidR="0030480C" w:rsidRPr="00760004" w:rsidRDefault="0030480C" w:rsidP="007900FA">
      <w:r w:rsidRPr="00760004">
        <w:t xml:space="preserve">Each </w:t>
      </w:r>
      <w:proofErr w:type="spellStart"/>
      <w:r w:rsidRPr="00760004">
        <w:t>UDMServiceSystemMessage</w:t>
      </w:r>
      <w:proofErr w:type="spellEnd"/>
      <w:r w:rsidRPr="00760004">
        <w:t xml:space="preserv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9" w:name="_Toc98016629"/>
      <w:r w:rsidRPr="00760004">
        <w:t>7.2.3</w:t>
      </w:r>
      <w:r w:rsidRPr="00760004">
        <w:tab/>
        <w:t>LI at HSS</w:t>
      </w:r>
      <w:bookmarkEnd w:id="179"/>
    </w:p>
    <w:p w14:paraId="715A2AA9" w14:textId="7212EC74" w:rsidR="00D661E9" w:rsidRPr="00760004" w:rsidRDefault="00D661E9" w:rsidP="00D661E9">
      <w:pPr>
        <w:pStyle w:val="Heading4"/>
      </w:pPr>
      <w:bookmarkStart w:id="180" w:name="_Toc98016630"/>
      <w:r w:rsidRPr="00760004">
        <w:t>7.2.3.1</w:t>
      </w:r>
      <w:r w:rsidRPr="00760004">
        <w:tab/>
        <w:t>General</w:t>
      </w:r>
      <w:bookmarkEnd w:id="18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1" w:name="_Toc98016631"/>
      <w:r w:rsidRPr="00760004">
        <w:t>7.2.3.2</w:t>
      </w:r>
      <w:r w:rsidRPr="00760004">
        <w:tab/>
      </w:r>
      <w:r w:rsidRPr="00760004">
        <w:tab/>
        <w:t>Provisioning over LI_X1</w:t>
      </w:r>
      <w:bookmarkEnd w:id="18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2" w:name="_Toc98016632"/>
      <w:r w:rsidRPr="00760004">
        <w:t>7.2.3.3</w:t>
      </w:r>
      <w:r w:rsidRPr="00760004">
        <w:tab/>
      </w:r>
      <w:r w:rsidRPr="00760004">
        <w:tab/>
        <w:t xml:space="preserve">Generation of </w:t>
      </w:r>
      <w:proofErr w:type="spellStart"/>
      <w:r w:rsidRPr="00760004">
        <w:t>xIRI</w:t>
      </w:r>
      <w:proofErr w:type="spellEnd"/>
      <w:r w:rsidRPr="00760004">
        <w:t xml:space="preserve"> over LI_X2</w:t>
      </w:r>
      <w:bookmarkEnd w:id="182"/>
    </w:p>
    <w:p w14:paraId="028A2949" w14:textId="56D27DBA"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 xml:space="preserve">As the LIID may be not available at the HSS but is mandatory in EpsHI2Operations.EpsIRIContent according to clause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AA751D5" w14:textId="51454B09" w:rsidR="00D661E9" w:rsidRPr="00760004" w:rsidRDefault="00D661E9" w:rsidP="00D661E9">
      <w:pPr>
        <w:pStyle w:val="Heading4"/>
      </w:pPr>
      <w:bookmarkStart w:id="183" w:name="_Toc98016633"/>
      <w:r w:rsidRPr="00760004">
        <w:t>7.2.3.4</w:t>
      </w:r>
      <w:r w:rsidRPr="00760004">
        <w:tab/>
        <w:t>Generation of IRI over LI_HI2</w:t>
      </w:r>
      <w:bookmarkEnd w:id="183"/>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4" w:name="_Toc98016634"/>
      <w:r w:rsidRPr="00760004">
        <w:t>7.3</w:t>
      </w:r>
      <w:r w:rsidRPr="00760004">
        <w:tab/>
        <w:t>Location</w:t>
      </w:r>
      <w:bookmarkEnd w:id="184"/>
    </w:p>
    <w:p w14:paraId="500C11DF" w14:textId="107E33C7" w:rsidR="00154002" w:rsidRPr="00760004" w:rsidRDefault="00154002" w:rsidP="00154002">
      <w:pPr>
        <w:pStyle w:val="Heading3"/>
      </w:pPr>
      <w:bookmarkStart w:id="185" w:name="_Toc98016635"/>
      <w:r w:rsidRPr="00760004">
        <w:t>7.3.</w:t>
      </w:r>
      <w:r w:rsidR="00451507" w:rsidRPr="00760004">
        <w:t>1</w:t>
      </w:r>
      <w:r w:rsidRPr="00760004">
        <w:tab/>
        <w:t>Lawful Access Location Services (LALS)</w:t>
      </w:r>
      <w:bookmarkEnd w:id="185"/>
    </w:p>
    <w:p w14:paraId="7A166D34" w14:textId="43CCF2F0" w:rsidR="00154002" w:rsidRPr="00760004" w:rsidRDefault="00154002" w:rsidP="00154002">
      <w:pPr>
        <w:pStyle w:val="Heading4"/>
      </w:pPr>
      <w:bookmarkStart w:id="186" w:name="_Toc98016636"/>
      <w:r w:rsidRPr="00760004">
        <w:t>7.3.</w:t>
      </w:r>
      <w:r w:rsidR="00451507" w:rsidRPr="00760004">
        <w:t>1</w:t>
      </w:r>
      <w:r w:rsidRPr="00760004">
        <w:t>.1</w:t>
      </w:r>
      <w:r w:rsidRPr="00760004">
        <w:tab/>
        <w:t xml:space="preserve">General </w:t>
      </w:r>
      <w:r w:rsidR="00506838" w:rsidRPr="00760004">
        <w:t>d</w:t>
      </w:r>
      <w:r w:rsidRPr="00760004">
        <w:t>escription</w:t>
      </w:r>
      <w:bookmarkEnd w:id="186"/>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7" w:name="_Toc98016637"/>
      <w:r w:rsidRPr="00760004">
        <w:t>7.3.</w:t>
      </w:r>
      <w:r w:rsidR="00451507" w:rsidRPr="00760004">
        <w:t>1</w:t>
      </w:r>
      <w:r w:rsidRPr="00760004">
        <w:t>.2</w:t>
      </w:r>
      <w:r w:rsidRPr="00760004">
        <w:tab/>
        <w:t>Provisioning over LI_X1</w:t>
      </w:r>
      <w:bookmarkEnd w:id="187"/>
    </w:p>
    <w:p w14:paraId="6E5ABAA7" w14:textId="103D5E99" w:rsidR="00615FE8" w:rsidRPr="00760004" w:rsidRDefault="00615FE8" w:rsidP="00615FE8">
      <w:pPr>
        <w:pStyle w:val="Heading4"/>
      </w:pPr>
      <w:bookmarkStart w:id="188" w:name="_Toc98016638"/>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8"/>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w:t>
      </w:r>
      <w:proofErr w:type="spellStart"/>
      <w:r w:rsidR="00C55B5A" w:rsidRPr="00760004">
        <w:t>TaskDetailsExtensions</w:t>
      </w:r>
      <w:proofErr w:type="spellEnd"/>
      <w:r w:rsidR="00C55B5A" w:rsidRPr="00760004">
        <w:t xml:space="preserve"> field of the </w:t>
      </w:r>
      <w:proofErr w:type="spellStart"/>
      <w:r w:rsidR="00C55B5A" w:rsidRPr="00760004">
        <w:t>ActivateTask</w:t>
      </w:r>
      <w:proofErr w:type="spellEnd"/>
      <w:r w:rsidR="00C55B5A" w:rsidRPr="00760004">
        <w:t xml:space="preserve">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w:t>
      </w:r>
      <w:proofErr w:type="spellStart"/>
      <w:r w:rsidRPr="00760004">
        <w:t>ActivateTask</w:t>
      </w:r>
      <w:proofErr w:type="spellEnd"/>
      <w:r w:rsidRPr="00760004">
        <w:t xml:space="preserve">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w:t>
      </w:r>
      <w:proofErr w:type="spellStart"/>
      <w:r w:rsidRPr="00760004">
        <w:t>DeactivateTask</w:t>
      </w:r>
      <w:proofErr w:type="spellEnd"/>
      <w:r w:rsidRPr="00760004">
        <w:t xml:space="preserve">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 xml:space="preserve">ositioning service in which case the LI_X1 </w:t>
      </w:r>
      <w:proofErr w:type="spellStart"/>
      <w:r w:rsidRPr="00760004">
        <w:t>DeactivateTask</w:t>
      </w:r>
      <w:proofErr w:type="spellEnd"/>
      <w:r w:rsidRPr="00760004">
        <w:t xml:space="preserve"> is not used.</w:t>
      </w:r>
    </w:p>
    <w:p w14:paraId="6DE19512" w14:textId="025601E8"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9" w:name="_Toc98016639"/>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9"/>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proofErr w:type="spellStart"/>
            <w:r w:rsidRPr="00760004">
              <w:t>TargetIdentifiers</w:t>
            </w:r>
            <w:proofErr w:type="spellEnd"/>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 xml:space="preserve">An </w:t>
            </w:r>
            <w:proofErr w:type="spellStart"/>
            <w:r w:rsidR="00287340" w:rsidRPr="00262E44">
              <w:rPr>
                <w:rFonts w:ascii="Arial" w:hAnsi="Arial" w:cs="Arial"/>
                <w:sz w:val="18"/>
                <w:szCs w:val="18"/>
              </w:rPr>
              <w:t>ActivateTask</w:t>
            </w:r>
            <w:proofErr w:type="spellEnd"/>
            <w:r w:rsidR="00287340" w:rsidRPr="00262E44">
              <w:rPr>
                <w:rFonts w:ascii="Arial" w:hAnsi="Arial" w:cs="Arial"/>
                <w:sz w:val="18"/>
                <w:szCs w:val="18"/>
              </w:rPr>
              <w:t xml:space="preserve">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77777777" w:rsidR="00C55B5A" w:rsidRPr="00760004" w:rsidRDefault="00C55B5A" w:rsidP="00C55B5A">
            <w:pPr>
              <w:pStyle w:val="TAL"/>
            </w:pPr>
            <w:r w:rsidRPr="00760004">
              <w:t>LI-</w:t>
            </w:r>
            <w:proofErr w:type="spellStart"/>
            <w:r w:rsidRPr="00760004">
              <w:t>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0" w:name="_Toc98016640"/>
      <w:r w:rsidRPr="00760004">
        <w:t>7.3.</w:t>
      </w:r>
      <w:r w:rsidR="00190299" w:rsidRPr="00760004">
        <w:t>1</w:t>
      </w:r>
      <w:r w:rsidRPr="00760004">
        <w:t>.3</w:t>
      </w:r>
      <w:r w:rsidRPr="00760004">
        <w:tab/>
        <w:t>Triggering over LI_</w:t>
      </w:r>
      <w:r w:rsidR="00F376E4" w:rsidRPr="00760004">
        <w:t>T2</w:t>
      </w:r>
      <w:bookmarkEnd w:id="190"/>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proofErr w:type="spellStart"/>
      <w:r w:rsidRPr="00760004">
        <w:t>TaskDetailsExtensions</w:t>
      </w:r>
      <w:proofErr w:type="spellEnd"/>
      <w:r w:rsidRPr="00760004">
        <w:t>” in the LI_T2 “</w:t>
      </w:r>
      <w:proofErr w:type="spellStart"/>
      <w:r w:rsidRPr="00760004">
        <w:t>ActivateTask</w:t>
      </w:r>
      <w:proofErr w:type="spellEnd"/>
      <w:r w:rsidRPr="00760004">
        <w:t xml:space="preserve">” message carries the positioning parameters mapped from </w:t>
      </w:r>
      <w:r>
        <w:t xml:space="preserve">information </w:t>
      </w:r>
      <w:r w:rsidRPr="00760004">
        <w:t xml:space="preserve">the LTF </w:t>
      </w:r>
      <w:r>
        <w:t xml:space="preserve">receives from the ADMF </w:t>
      </w:r>
      <w:r w:rsidRPr="00760004">
        <w:t xml:space="preserve"> over the LI_X1. The LI_T2 “</w:t>
      </w:r>
      <w:proofErr w:type="spellStart"/>
      <w:r w:rsidRPr="00760004">
        <w:t>ActivateTask</w:t>
      </w:r>
      <w:proofErr w:type="spellEnd"/>
      <w:r w:rsidRPr="00760004">
        <w:t xml:space="preserve">” message header may include a correlation ID from the triggering </w:t>
      </w:r>
      <w:proofErr w:type="spellStart"/>
      <w:r w:rsidRPr="00760004">
        <w:t>xIRI</w:t>
      </w:r>
      <w:proofErr w:type="spellEnd"/>
      <w:r w:rsidRPr="00760004">
        <w:t>, if available.</w:t>
      </w:r>
    </w:p>
    <w:p w14:paraId="038A6D08" w14:textId="77777777" w:rsidR="00A04F24" w:rsidRPr="00760004" w:rsidRDefault="00A04F24" w:rsidP="00A04F24">
      <w:r w:rsidRPr="00760004">
        <w:t>Prior to issuing one or more “</w:t>
      </w:r>
      <w:proofErr w:type="spellStart"/>
      <w:r w:rsidRPr="00760004">
        <w:t>ActivateTask</w:t>
      </w:r>
      <w:proofErr w:type="spellEnd"/>
      <w:r w:rsidRPr="00760004">
        <w:t xml:space="preserve">” requests towards an LI-LCS Client, the </w:t>
      </w:r>
      <w:r>
        <w:t xml:space="preserve">LTF </w:t>
      </w:r>
      <w:r w:rsidRPr="00760004">
        <w:t xml:space="preserve">shall provision the LI-LCS </w:t>
      </w:r>
      <w:r>
        <w:t>C</w:t>
      </w:r>
      <w:r w:rsidRPr="00760004">
        <w:t>lient with the LI_X2 destinations by using the “</w:t>
      </w:r>
      <w:proofErr w:type="spellStart"/>
      <w:r w:rsidRPr="00760004">
        <w:t>CreateDestination</w:t>
      </w:r>
      <w:proofErr w:type="spellEnd"/>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70856EAC" w14:textId="49B19AAD" w:rsidR="00A04F24" w:rsidRPr="00760004" w:rsidRDefault="00A04F24" w:rsidP="00A04F24">
      <w:r w:rsidRPr="00760004">
        <w:t xml:space="preserve">The Table 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proofErr w:type="spellStart"/>
            <w:r w:rsidRPr="00760004">
              <w:t>TargetIdentifiers</w:t>
            </w:r>
            <w:proofErr w:type="spellEnd"/>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w:t>
            </w:r>
            <w:proofErr w:type="spellStart"/>
            <w:r w:rsidR="00461574" w:rsidRPr="006334D8">
              <w:rPr>
                <w:rFonts w:ascii="Arial" w:hAnsi="Arial"/>
                <w:sz w:val="18"/>
              </w:rPr>
              <w:t>xIRI</w:t>
            </w:r>
            <w:proofErr w:type="spellEnd"/>
            <w:r w:rsidR="00461574" w:rsidRPr="006334D8">
              <w:rPr>
                <w:rFonts w:ascii="Arial" w:hAnsi="Arial"/>
                <w:sz w:val="18"/>
              </w:rPr>
              <w:t xml:space="preserve"> observed by the LTF</w:t>
            </w:r>
            <w:r w:rsidR="00461574">
              <w:rPr>
                <w:rFonts w:ascii="Arial" w:hAnsi="Arial"/>
                <w:sz w:val="18"/>
              </w:rPr>
              <w:t>, and shall be one of the</w:t>
            </w:r>
            <w:r w:rsidR="00036C1E">
              <w:rPr>
                <w:rFonts w:ascii="Arial" w:hAnsi="Arial"/>
                <w:sz w:val="18"/>
              </w:rPr>
              <w:t xml:space="preserve"> identifiers provided in the </w:t>
            </w:r>
            <w:proofErr w:type="spellStart"/>
            <w:r w:rsidR="00036C1E">
              <w:rPr>
                <w:rFonts w:ascii="Arial" w:hAnsi="Arial"/>
                <w:sz w:val="18"/>
              </w:rPr>
              <w:t>ActivateTask</w:t>
            </w:r>
            <w:proofErr w:type="spellEnd"/>
            <w:r w:rsidR="00036C1E">
              <w:rPr>
                <w:rFonts w:ascii="Arial" w:hAnsi="Arial"/>
                <w:sz w:val="18"/>
              </w:rPr>
              <w:t xml:space="preserve">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proofErr w:type="spellStart"/>
            <w:r w:rsidRPr="00760004">
              <w:t>DeliveryType</w:t>
            </w:r>
            <w:proofErr w:type="spellEnd"/>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proofErr w:type="spellStart"/>
            <w:r w:rsidRPr="00760004">
              <w:t>ListOfDIDs</w:t>
            </w:r>
            <w:proofErr w:type="spellEnd"/>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proofErr w:type="spellStart"/>
            <w:r w:rsidRPr="00760004">
              <w:t>CorrelationID</w:t>
            </w:r>
            <w:proofErr w:type="spellEnd"/>
          </w:p>
        </w:tc>
        <w:tc>
          <w:tcPr>
            <w:tcW w:w="6521" w:type="dxa"/>
          </w:tcPr>
          <w:p w14:paraId="3DEF8483" w14:textId="77777777" w:rsidR="00201CAA" w:rsidRPr="00760004" w:rsidRDefault="00201CAA" w:rsidP="00201CAA">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proofErr w:type="spellStart"/>
            <w:r w:rsidRPr="00760004">
              <w:t>TaskDetailsExtensions</w:t>
            </w:r>
            <w:proofErr w:type="spellEnd"/>
            <w:r w:rsidRPr="00760004">
              <w:t>/</w:t>
            </w:r>
          </w:p>
          <w:p w14:paraId="7837B783" w14:textId="77777777" w:rsidR="00201CAA" w:rsidRPr="00760004" w:rsidRDefault="00201CAA" w:rsidP="00201CAA">
            <w:pPr>
              <w:pStyle w:val="TAL"/>
            </w:pPr>
            <w:proofErr w:type="spellStart"/>
            <w:r w:rsidRPr="00760004">
              <w:t>PositioningParameters</w:t>
            </w:r>
            <w:proofErr w:type="spellEnd"/>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1" w:name="_Toc98016641"/>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191"/>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proofErr w:type="spellStart"/>
            <w:r>
              <w:t>iMSI</w:t>
            </w:r>
            <w:proofErr w:type="spellEnd"/>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proofErr w:type="spellStart"/>
            <w:r>
              <w:t>mSISDN</w:t>
            </w:r>
            <w:proofErr w:type="spellEnd"/>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proofErr w:type="spellStart"/>
            <w:r w:rsidRPr="006334D8">
              <w:t>iMPU</w:t>
            </w:r>
            <w:proofErr w:type="spellEnd"/>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 xml:space="preserve">target identifier included in the respective </w:t>
            </w:r>
            <w:proofErr w:type="spellStart"/>
            <w:r w:rsidRPr="00D57925">
              <w:t>ActivateTask</w:t>
            </w:r>
            <w:proofErr w:type="spellEnd"/>
            <w:r w:rsidRPr="00D57925">
              <w:t xml:space="preserve">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192" w:name="_Toc98016642"/>
      <w:r w:rsidRPr="00760004">
        <w:t>7.3.</w:t>
      </w:r>
      <w:r w:rsidR="00190299" w:rsidRPr="00760004">
        <w:t>1</w:t>
      </w:r>
      <w:r w:rsidRPr="00760004">
        <w:t>.</w:t>
      </w:r>
      <w:r w:rsidR="00C55B5A" w:rsidRPr="00760004">
        <w:t>5</w:t>
      </w:r>
      <w:r w:rsidRPr="00760004">
        <w:tab/>
        <w:t>Generation of IRI over LI_HI2</w:t>
      </w:r>
      <w:bookmarkEnd w:id="192"/>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3" w:name="_Toc98016643"/>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3"/>
    </w:p>
    <w:p w14:paraId="414FD6B9" w14:textId="32CEDDBF" w:rsidR="00154002" w:rsidRPr="00760004" w:rsidRDefault="00154002" w:rsidP="00154002">
      <w:pPr>
        <w:pStyle w:val="Heading4"/>
      </w:pPr>
      <w:bookmarkStart w:id="194" w:name="_Toc98016644"/>
      <w:r w:rsidRPr="00760004">
        <w:t>7.3.</w:t>
      </w:r>
      <w:r w:rsidR="00373663" w:rsidRPr="00760004">
        <w:t>2</w:t>
      </w:r>
      <w:r w:rsidRPr="00760004">
        <w:t>.1</w:t>
      </w:r>
      <w:r w:rsidRPr="00760004">
        <w:tab/>
        <w:t xml:space="preserve">General </w:t>
      </w:r>
      <w:r w:rsidR="00515F34" w:rsidRPr="00760004">
        <w:t>d</w:t>
      </w:r>
      <w:r w:rsidRPr="00760004">
        <w:t>escription</w:t>
      </w:r>
      <w:bookmarkEnd w:id="194"/>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5" w:name="_Toc98016645"/>
      <w:r w:rsidRPr="00760004">
        <w:t>7.3.2.2</w:t>
      </w:r>
      <w:r w:rsidRPr="00760004">
        <w:tab/>
        <w:t>Delivery of cell site information over LI_HI2</w:t>
      </w:r>
      <w:bookmarkEnd w:id="195"/>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66B7FD88" w14:textId="77777777" w:rsidR="00907D44" w:rsidRPr="00760004" w:rsidRDefault="00907D44" w:rsidP="00907D44">
      <w:pPr>
        <w:pStyle w:val="Heading3"/>
      </w:pPr>
      <w:bookmarkStart w:id="196" w:name="_Toc98016646"/>
      <w:r w:rsidRPr="00760004">
        <w:t>7.3.3</w:t>
      </w:r>
      <w:r w:rsidRPr="00760004">
        <w:tab/>
        <w:t>Use of the Location structure</w:t>
      </w:r>
      <w:bookmarkEnd w:id="196"/>
    </w:p>
    <w:p w14:paraId="3B863687" w14:textId="77777777" w:rsidR="00907D44" w:rsidRPr="00760004" w:rsidRDefault="00907D44" w:rsidP="00907D44">
      <w:pPr>
        <w:pStyle w:val="Heading4"/>
      </w:pPr>
      <w:bookmarkStart w:id="197" w:name="_Toc98016647"/>
      <w:r w:rsidRPr="00760004">
        <w:t>7.3.3.1</w:t>
      </w:r>
      <w:r w:rsidRPr="00760004">
        <w:tab/>
        <w:t>General description</w:t>
      </w:r>
      <w:bookmarkEnd w:id="197"/>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8" w:name="_Toc98016648"/>
      <w:r w:rsidRPr="00760004">
        <w:t>7.4</w:t>
      </w:r>
      <w:r w:rsidRPr="00760004">
        <w:tab/>
        <w:t>Messaging</w:t>
      </w:r>
      <w:bookmarkEnd w:id="198"/>
    </w:p>
    <w:p w14:paraId="04E36404" w14:textId="29BC175C" w:rsidR="00610327" w:rsidRPr="00760004" w:rsidRDefault="00241659" w:rsidP="00610327">
      <w:pPr>
        <w:pStyle w:val="Heading3"/>
      </w:pPr>
      <w:bookmarkStart w:id="199" w:name="_Toc98016649"/>
      <w:r w:rsidRPr="00760004">
        <w:t>7.4.</w:t>
      </w:r>
      <w:r w:rsidR="00610327" w:rsidRPr="00760004">
        <w:t>1</w:t>
      </w:r>
      <w:r w:rsidR="00610327" w:rsidRPr="00760004">
        <w:tab/>
        <w:t>Introduction</w:t>
      </w:r>
      <w:bookmarkEnd w:id="199"/>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0" w:name="_Toc98016650"/>
      <w:r w:rsidRPr="00760004">
        <w:t>7.4.</w:t>
      </w:r>
      <w:r w:rsidR="00610327" w:rsidRPr="00760004">
        <w:t>2</w:t>
      </w:r>
      <w:r w:rsidR="00610327" w:rsidRPr="00760004">
        <w:tab/>
        <w:t>LI at the MMS Proxy-Relay</w:t>
      </w:r>
      <w:bookmarkEnd w:id="200"/>
    </w:p>
    <w:p w14:paraId="7C2ACB2E" w14:textId="3DEE2E1C" w:rsidR="00610327" w:rsidRPr="00760004" w:rsidRDefault="00241659" w:rsidP="00610327">
      <w:pPr>
        <w:pStyle w:val="Heading4"/>
      </w:pPr>
      <w:bookmarkStart w:id="201" w:name="_Toc98016651"/>
      <w:r w:rsidRPr="00760004">
        <w:t>7.4.</w:t>
      </w:r>
      <w:r w:rsidR="00610327" w:rsidRPr="00760004">
        <w:t>2.1</w:t>
      </w:r>
      <w:r w:rsidR="00610327" w:rsidRPr="00760004">
        <w:tab/>
        <w:t>Provisioning over LI_X1</w:t>
      </w:r>
      <w:bookmarkEnd w:id="201"/>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r>
      <w:proofErr w:type="spellStart"/>
      <w:r w:rsidRPr="00760004">
        <w:t>EmailAddress</w:t>
      </w:r>
      <w:proofErr w:type="spellEnd"/>
      <w:r w:rsidRPr="00760004">
        <w:t>.</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2" w:name="_Toc98016652"/>
      <w:r w:rsidRPr="00760004">
        <w:t>7.4.</w:t>
      </w:r>
      <w:r w:rsidR="00610327" w:rsidRPr="00760004">
        <w:t>2.2</w:t>
      </w:r>
      <w:r w:rsidR="00610327" w:rsidRPr="00760004">
        <w:tab/>
        <w:t xml:space="preserve">Generation of </w:t>
      </w:r>
      <w:proofErr w:type="spellStart"/>
      <w:r w:rsidR="00610327" w:rsidRPr="00760004">
        <w:t>xIRI</w:t>
      </w:r>
      <w:proofErr w:type="spellEnd"/>
      <w:r w:rsidR="00610327" w:rsidRPr="00760004">
        <w:t xml:space="preserve"> over LI_X2</w:t>
      </w:r>
      <w:bookmarkEnd w:id="202"/>
    </w:p>
    <w:p w14:paraId="2047F42E" w14:textId="69BC0DC4"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3" w:name="_Toc98016653"/>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203"/>
    </w:p>
    <w:p w14:paraId="6BC9C463" w14:textId="479CAE7E"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clause 7.5.2.3 of TS 33.127 [5].</w:t>
      </w:r>
    </w:p>
    <w:p w14:paraId="367FF171" w14:textId="481F775A"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4" w:name="_Toc98016654"/>
      <w:r w:rsidRPr="00760004">
        <w:t>7.4.</w:t>
      </w:r>
      <w:r w:rsidR="00610327" w:rsidRPr="00760004">
        <w:t>2.4</w:t>
      </w:r>
      <w:r w:rsidR="00610327" w:rsidRPr="00760004">
        <w:tab/>
        <w:t>MMS Record Generation Cases</w:t>
      </w:r>
      <w:bookmarkEnd w:id="204"/>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5" w:name="_Toc98016655"/>
      <w:r w:rsidRPr="00760004">
        <w:t>7.</w:t>
      </w:r>
      <w:r w:rsidR="00FB4B85" w:rsidRPr="00760004">
        <w:t>4</w:t>
      </w:r>
      <w:r w:rsidRPr="00760004">
        <w:t>.3</w:t>
      </w:r>
      <w:r w:rsidR="00CA650D" w:rsidRPr="00760004">
        <w:tab/>
      </w:r>
      <w:r w:rsidRPr="00760004">
        <w:t>MMS Records</w:t>
      </w:r>
      <w:bookmarkEnd w:id="205"/>
    </w:p>
    <w:p w14:paraId="3378B7EE" w14:textId="197B2510" w:rsidR="00610327" w:rsidRPr="00760004" w:rsidRDefault="00241659" w:rsidP="002530D6">
      <w:pPr>
        <w:pStyle w:val="Heading4"/>
      </w:pPr>
      <w:bookmarkStart w:id="206" w:name="_Toc98016656"/>
      <w:r w:rsidRPr="00760004">
        <w:t>7.4.</w:t>
      </w:r>
      <w:r w:rsidR="00610327" w:rsidRPr="00760004">
        <w:t>3.1</w:t>
      </w:r>
      <w:r w:rsidR="00610327" w:rsidRPr="00760004">
        <w:tab/>
      </w:r>
      <w:proofErr w:type="spellStart"/>
      <w:r w:rsidR="00610327" w:rsidRPr="00760004">
        <w:t>MMSSend</w:t>
      </w:r>
      <w:bookmarkEnd w:id="206"/>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proofErr w:type="spellStart"/>
            <w:r w:rsidRPr="00760004">
              <w:t>transactionID</w:t>
            </w:r>
            <w:proofErr w:type="spellEnd"/>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proofErr w:type="spellStart"/>
            <w:r w:rsidRPr="00760004">
              <w:t>dateTime</w:t>
            </w:r>
            <w:proofErr w:type="spellEnd"/>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proofErr w:type="spellStart"/>
            <w:r w:rsidRPr="00760004">
              <w:t>originatingMMSParty</w:t>
            </w:r>
            <w:proofErr w:type="spellEnd"/>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proofErr w:type="spellStart"/>
            <w:r w:rsidRPr="00760004">
              <w:t>terminatingMMSParty</w:t>
            </w:r>
            <w:proofErr w:type="spellEnd"/>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proofErr w:type="spellStart"/>
            <w:r w:rsidRPr="00760004">
              <w:t>cCRecipients</w:t>
            </w:r>
            <w:proofErr w:type="spellEnd"/>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proofErr w:type="spellStart"/>
            <w:r w:rsidRPr="00760004">
              <w:t>bCCRecipients</w:t>
            </w:r>
            <w:proofErr w:type="spellEnd"/>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proofErr w:type="spellStart"/>
            <w:r w:rsidRPr="00760004">
              <w:t>messageClass</w:t>
            </w:r>
            <w:proofErr w:type="spellEnd"/>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proofErr w:type="spellStart"/>
            <w:r w:rsidRPr="00760004">
              <w:t>desiredDeliveryTime</w:t>
            </w:r>
            <w:proofErr w:type="spellEnd"/>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proofErr w:type="spellStart"/>
            <w:r w:rsidRPr="00760004">
              <w:t>senderVisibility</w:t>
            </w:r>
            <w:proofErr w:type="spellEnd"/>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proofErr w:type="spellStart"/>
            <w:r w:rsidRPr="00760004">
              <w:t>deliveryReport</w:t>
            </w:r>
            <w:proofErr w:type="spellEnd"/>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7" w:name="_Toc98016657"/>
      <w:r w:rsidRPr="00760004">
        <w:t>7.4.</w:t>
      </w:r>
      <w:r w:rsidR="00610327" w:rsidRPr="00760004">
        <w:t>3.2</w:t>
      </w:r>
      <w:r w:rsidR="00610327" w:rsidRPr="00760004">
        <w:tab/>
      </w:r>
      <w:proofErr w:type="spellStart"/>
      <w:r w:rsidR="00610327" w:rsidRPr="00760004">
        <w:t>MMSSendByNonLocalTarget</w:t>
      </w:r>
      <w:bookmarkEnd w:id="207"/>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proofErr w:type="spellStart"/>
            <w:r w:rsidRPr="00760004">
              <w:t>transactionID</w:t>
            </w:r>
            <w:proofErr w:type="spellEnd"/>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proofErr w:type="spellStart"/>
            <w:r w:rsidRPr="00760004">
              <w:t>messageID</w:t>
            </w:r>
            <w:proofErr w:type="spellEnd"/>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proofErr w:type="spellStart"/>
            <w:r w:rsidRPr="00760004">
              <w:t>terminatingMMSParty</w:t>
            </w:r>
            <w:proofErr w:type="spellEnd"/>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proofErr w:type="spellStart"/>
            <w:r w:rsidRPr="00760004">
              <w:t>originatingMMSParty</w:t>
            </w:r>
            <w:proofErr w:type="spellEnd"/>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proofErr w:type="spellStart"/>
            <w:r w:rsidRPr="00760004">
              <w:t>contentType</w:t>
            </w:r>
            <w:proofErr w:type="spellEnd"/>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proofErr w:type="spellStart"/>
            <w:r w:rsidRPr="00760004">
              <w:t>messageClass</w:t>
            </w:r>
            <w:proofErr w:type="spellEnd"/>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proofErr w:type="spellStart"/>
            <w:r w:rsidRPr="00760004">
              <w:t>dateTime</w:t>
            </w:r>
            <w:proofErr w:type="spellEnd"/>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proofErr w:type="spellStart"/>
            <w:r w:rsidRPr="00760004">
              <w:t>deliveryReport</w:t>
            </w:r>
            <w:proofErr w:type="spellEnd"/>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proofErr w:type="spellStart"/>
            <w:r w:rsidRPr="00760004">
              <w:t>senderVisibility</w:t>
            </w:r>
            <w:proofErr w:type="spellEnd"/>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8" w:name="_Toc98016658"/>
      <w:r w:rsidRPr="00760004">
        <w:t>7.4.</w:t>
      </w:r>
      <w:r w:rsidR="00610327" w:rsidRPr="00760004">
        <w:t>3.3</w:t>
      </w:r>
      <w:r w:rsidR="00610327" w:rsidRPr="00760004">
        <w:tab/>
      </w:r>
      <w:proofErr w:type="spellStart"/>
      <w:r w:rsidR="00610327" w:rsidRPr="00760004">
        <w:t>MMSNotification</w:t>
      </w:r>
      <w:bookmarkEnd w:id="208"/>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9" w:name="_Toc98016659"/>
      <w:r w:rsidRPr="00760004">
        <w:t>7.4.</w:t>
      </w:r>
      <w:r w:rsidR="00610327" w:rsidRPr="00760004">
        <w:t>3.4</w:t>
      </w:r>
      <w:r w:rsidR="00610327" w:rsidRPr="00760004">
        <w:tab/>
      </w:r>
      <w:proofErr w:type="spellStart"/>
      <w:r w:rsidR="00610327" w:rsidRPr="00760004">
        <w:t>MMSSendToNonLocalTarget</w:t>
      </w:r>
      <w:bookmarkEnd w:id="209"/>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proofErr w:type="spellStart"/>
            <w:r w:rsidRPr="00760004">
              <w:t>transactionID</w:t>
            </w:r>
            <w:proofErr w:type="spellEnd"/>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proofErr w:type="spellStart"/>
            <w:r w:rsidRPr="00760004">
              <w:t>messageID</w:t>
            </w:r>
            <w:proofErr w:type="spellEnd"/>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proofErr w:type="spellStart"/>
            <w:r w:rsidRPr="00760004">
              <w:t>terminatingMMSParty</w:t>
            </w:r>
            <w:proofErr w:type="spellEnd"/>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proofErr w:type="spellStart"/>
            <w:r w:rsidRPr="00760004">
              <w:t>originatingMMSParty</w:t>
            </w:r>
            <w:proofErr w:type="spellEnd"/>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proofErr w:type="spellStart"/>
            <w:r w:rsidRPr="00760004">
              <w:t>contentType</w:t>
            </w:r>
            <w:proofErr w:type="spellEnd"/>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proofErr w:type="spellStart"/>
            <w:r w:rsidRPr="00760004">
              <w:t>messageClass</w:t>
            </w:r>
            <w:proofErr w:type="spellEnd"/>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proofErr w:type="spellStart"/>
            <w:r w:rsidRPr="00760004">
              <w:t>dateTime</w:t>
            </w:r>
            <w:proofErr w:type="spellEnd"/>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proofErr w:type="spellStart"/>
            <w:r w:rsidRPr="00760004">
              <w:t>deliveryReportRequested</w:t>
            </w:r>
            <w:proofErr w:type="spellEnd"/>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proofErr w:type="spellStart"/>
            <w:r w:rsidRPr="00760004">
              <w:t>senderVisibility</w:t>
            </w:r>
            <w:proofErr w:type="spellEnd"/>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0" w:name="_Toc98016660"/>
      <w:r w:rsidRPr="00760004">
        <w:t>7.4.</w:t>
      </w:r>
      <w:r w:rsidR="00610327" w:rsidRPr="00760004">
        <w:t>3.5</w:t>
      </w:r>
      <w:r w:rsidR="00610327" w:rsidRPr="00760004">
        <w:tab/>
      </w:r>
      <w:proofErr w:type="spellStart"/>
      <w:r w:rsidR="00610327" w:rsidRPr="00760004">
        <w:t>MMSNotificationResponse</w:t>
      </w:r>
      <w:bookmarkEnd w:id="210"/>
      <w:proofErr w:type="spellEnd"/>
    </w:p>
    <w:p w14:paraId="5B904C7D" w14:textId="2BD5200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Table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proofErr w:type="spellStart"/>
            <w:r w:rsidRPr="00760004">
              <w:t>transactionID</w:t>
            </w:r>
            <w:proofErr w:type="spellEnd"/>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proofErr w:type="spellStart"/>
            <w:r w:rsidRPr="00760004">
              <w:t>reportAllowed</w:t>
            </w:r>
            <w:proofErr w:type="spellEnd"/>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1" w:name="_Toc98016661"/>
      <w:r w:rsidRPr="00760004">
        <w:t>7.4.</w:t>
      </w:r>
      <w:r w:rsidR="00610327" w:rsidRPr="00760004">
        <w:t>3.6</w:t>
      </w:r>
      <w:r w:rsidR="00610327" w:rsidRPr="00760004">
        <w:tab/>
      </w:r>
      <w:proofErr w:type="spellStart"/>
      <w:r w:rsidR="00610327" w:rsidRPr="00760004">
        <w:t>MMSRetrieval</w:t>
      </w:r>
      <w:bookmarkEnd w:id="211"/>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proofErr w:type="spellStart"/>
            <w:r w:rsidRPr="00760004">
              <w:t>transactionID</w:t>
            </w:r>
            <w:proofErr w:type="spellEnd"/>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proofErr w:type="spellStart"/>
            <w:r w:rsidRPr="00760004">
              <w:t>messageID</w:t>
            </w:r>
            <w:proofErr w:type="spellEnd"/>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proofErr w:type="spellStart"/>
            <w:r w:rsidRPr="00760004">
              <w:t>dateTime</w:t>
            </w:r>
            <w:proofErr w:type="spellEnd"/>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proofErr w:type="spellStart"/>
            <w:r w:rsidRPr="00760004">
              <w:t>originatingMMSParty</w:t>
            </w:r>
            <w:proofErr w:type="spellEnd"/>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proofErr w:type="spellStart"/>
            <w:r w:rsidRPr="00760004">
              <w:t>previouslySentBy</w:t>
            </w:r>
            <w:proofErr w:type="spellEnd"/>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proofErr w:type="spellStart"/>
            <w:r w:rsidRPr="00760004">
              <w:t>previouslySentByDateTime</w:t>
            </w:r>
            <w:proofErr w:type="spellEnd"/>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proofErr w:type="spellStart"/>
            <w:r w:rsidRPr="00760004">
              <w:t>terminatingMMSParty</w:t>
            </w:r>
            <w:proofErr w:type="spellEnd"/>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proofErr w:type="spellStart"/>
            <w:r w:rsidRPr="00760004">
              <w:t>cCRecipients</w:t>
            </w:r>
            <w:proofErr w:type="spellEnd"/>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proofErr w:type="spellStart"/>
            <w:r w:rsidRPr="00760004">
              <w:t>messageClass</w:t>
            </w:r>
            <w:proofErr w:type="spellEnd"/>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proofErr w:type="spellStart"/>
            <w:r w:rsidRPr="00760004">
              <w:t>deliveryReport</w:t>
            </w:r>
            <w:proofErr w:type="spellEnd"/>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proofErr w:type="spellStart"/>
            <w:r w:rsidRPr="00760004">
              <w:t>readReport</w:t>
            </w:r>
            <w:proofErr w:type="spellEnd"/>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proofErr w:type="spellStart"/>
            <w:r w:rsidRPr="00760004">
              <w:t>replyCharging</w:t>
            </w:r>
            <w:proofErr w:type="spellEnd"/>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proofErr w:type="spellStart"/>
            <w:r w:rsidRPr="00760004">
              <w:t>retrieveStatus</w:t>
            </w:r>
            <w:proofErr w:type="spellEnd"/>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proofErr w:type="spellStart"/>
            <w:r w:rsidRPr="00760004">
              <w:t>retrieveStatusText</w:t>
            </w:r>
            <w:proofErr w:type="spellEnd"/>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2" w:name="_Toc98016662"/>
      <w:r w:rsidRPr="00760004">
        <w:t>7.4.</w:t>
      </w:r>
      <w:r w:rsidR="00610327" w:rsidRPr="00760004">
        <w:t>3.7</w:t>
      </w:r>
      <w:r w:rsidR="00610327" w:rsidRPr="00760004">
        <w:tab/>
      </w:r>
      <w:proofErr w:type="spellStart"/>
      <w:r w:rsidR="00610327" w:rsidRPr="00760004">
        <w:t>MMSDeliveryAck</w:t>
      </w:r>
      <w:bookmarkEnd w:id="212"/>
      <w:proofErr w:type="spellEnd"/>
    </w:p>
    <w:p w14:paraId="6F52DAC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 </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proofErr w:type="spellStart"/>
            <w:r w:rsidRPr="00760004">
              <w:t>transactionID</w:t>
            </w:r>
            <w:proofErr w:type="spellEnd"/>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proofErr w:type="spellStart"/>
            <w:r w:rsidRPr="00760004">
              <w:t>reportAllowed</w:t>
            </w:r>
            <w:proofErr w:type="spellEnd"/>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3" w:name="_Toc98016663"/>
      <w:r w:rsidRPr="00760004">
        <w:t>7.4.</w:t>
      </w:r>
      <w:r w:rsidR="00610327" w:rsidRPr="00760004">
        <w:t>3.8</w:t>
      </w:r>
      <w:r w:rsidR="00610327" w:rsidRPr="00760004">
        <w:tab/>
      </w:r>
      <w:proofErr w:type="spellStart"/>
      <w:r w:rsidR="00610327" w:rsidRPr="00760004">
        <w:t>MMSForward</w:t>
      </w:r>
      <w:bookmarkEnd w:id="213"/>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proofErr w:type="spellStart"/>
            <w:r w:rsidRPr="00760004">
              <w:t>responseStatus</w:t>
            </w:r>
            <w:proofErr w:type="spellEnd"/>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proofErr w:type="spellStart"/>
            <w:r w:rsidRPr="00760004">
              <w:t>responseStatusText</w:t>
            </w:r>
            <w:proofErr w:type="spellEnd"/>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proofErr w:type="spellStart"/>
            <w:r w:rsidRPr="00760004">
              <w:t>messageID</w:t>
            </w:r>
            <w:proofErr w:type="spellEnd"/>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proofErr w:type="spellStart"/>
            <w:r w:rsidRPr="00760004">
              <w:t>contentLocationConf</w:t>
            </w:r>
            <w:proofErr w:type="spellEnd"/>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proofErr w:type="spellStart"/>
            <w:r w:rsidRPr="00760004">
              <w:t>storeStatus</w:t>
            </w:r>
            <w:proofErr w:type="spellEnd"/>
          </w:p>
        </w:tc>
        <w:tc>
          <w:tcPr>
            <w:tcW w:w="6521" w:type="dxa"/>
          </w:tcPr>
          <w:p w14:paraId="1102D4A1"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proofErr w:type="spellStart"/>
            <w:r w:rsidRPr="00760004">
              <w:t>storeStatusText</w:t>
            </w:r>
            <w:proofErr w:type="spellEnd"/>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4" w:name="_Toc98016664"/>
      <w:r w:rsidRPr="00760004">
        <w:t>7.4.</w:t>
      </w:r>
      <w:r w:rsidR="00610327" w:rsidRPr="00760004">
        <w:t>3.9</w:t>
      </w:r>
      <w:r w:rsidR="00610327" w:rsidRPr="00760004">
        <w:tab/>
      </w:r>
      <w:proofErr w:type="spellStart"/>
      <w:r w:rsidR="00610327" w:rsidRPr="00760004">
        <w:t>MMSDeleteFromRelay</w:t>
      </w:r>
      <w:bookmarkEnd w:id="214"/>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proofErr w:type="spellStart"/>
            <w:r w:rsidRPr="00760004">
              <w:t>transactionID</w:t>
            </w:r>
            <w:proofErr w:type="spellEnd"/>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proofErr w:type="spellStart"/>
            <w:r w:rsidRPr="00760004">
              <w:t>contentLocationReq</w:t>
            </w:r>
            <w:proofErr w:type="spellEnd"/>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proofErr w:type="spellStart"/>
            <w:r w:rsidRPr="00760004">
              <w:t>contentLocationConf</w:t>
            </w:r>
            <w:proofErr w:type="spellEnd"/>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proofErr w:type="spellStart"/>
            <w:r w:rsidRPr="00760004">
              <w:t>deleteResponseStatus</w:t>
            </w:r>
            <w:proofErr w:type="spellEnd"/>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proofErr w:type="spellStart"/>
            <w:r w:rsidRPr="00760004">
              <w:t>deleteResponseText</w:t>
            </w:r>
            <w:proofErr w:type="spellEnd"/>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5" w:name="_Toc98016665"/>
      <w:r w:rsidRPr="00760004">
        <w:t>7.4.</w:t>
      </w:r>
      <w:r w:rsidR="00610327" w:rsidRPr="00760004">
        <w:t>3.10</w:t>
      </w:r>
      <w:r w:rsidR="00610327" w:rsidRPr="00760004">
        <w:tab/>
      </w:r>
      <w:proofErr w:type="spellStart"/>
      <w:r w:rsidR="00610327" w:rsidRPr="00760004">
        <w:t>MMSMBoxStore</w:t>
      </w:r>
      <w:bookmarkEnd w:id="215"/>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The following table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proofErr w:type="spellStart"/>
            <w:r w:rsidRPr="00760004">
              <w:t>transactionID</w:t>
            </w:r>
            <w:proofErr w:type="spellEnd"/>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proofErr w:type="spellStart"/>
            <w:r w:rsidRPr="00760004">
              <w:t>contentLocationReq</w:t>
            </w:r>
            <w:proofErr w:type="spellEnd"/>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proofErr w:type="spellStart"/>
            <w:r w:rsidRPr="00760004">
              <w:t>contentLocationConf</w:t>
            </w:r>
            <w:proofErr w:type="spellEnd"/>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proofErr w:type="spellStart"/>
            <w:r w:rsidRPr="00760004">
              <w:t>storeStatus</w:t>
            </w:r>
            <w:proofErr w:type="spellEnd"/>
          </w:p>
        </w:tc>
        <w:tc>
          <w:tcPr>
            <w:tcW w:w="6521" w:type="dxa"/>
          </w:tcPr>
          <w:p w14:paraId="679752AB"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proofErr w:type="spellStart"/>
            <w:r w:rsidRPr="00760004">
              <w:t>storeStatusText</w:t>
            </w:r>
            <w:proofErr w:type="spellEnd"/>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6" w:name="_Toc98016666"/>
      <w:r w:rsidRPr="00760004">
        <w:t>7.4.</w:t>
      </w:r>
      <w:r w:rsidR="00610327" w:rsidRPr="00760004">
        <w:t>3.11</w:t>
      </w:r>
      <w:r w:rsidR="00CA650D" w:rsidRPr="00760004">
        <w:tab/>
      </w:r>
      <w:proofErr w:type="spellStart"/>
      <w:r w:rsidR="00610327" w:rsidRPr="00760004">
        <w:t>MMSMBoxUpload</w:t>
      </w:r>
      <w:bookmarkEnd w:id="216"/>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proofErr w:type="spellStart"/>
            <w:r w:rsidRPr="00760004">
              <w:t>transactionID</w:t>
            </w:r>
            <w:proofErr w:type="spellEnd"/>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proofErr w:type="spellStart"/>
            <w:r w:rsidRPr="00760004">
              <w:t>contentType</w:t>
            </w:r>
            <w:proofErr w:type="spellEnd"/>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proofErr w:type="spellStart"/>
            <w:r w:rsidRPr="00760004">
              <w:t>contentLocation</w:t>
            </w:r>
            <w:proofErr w:type="spellEnd"/>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proofErr w:type="spellStart"/>
            <w:r w:rsidRPr="00760004">
              <w:t>storeStatus</w:t>
            </w:r>
            <w:proofErr w:type="spellEnd"/>
          </w:p>
        </w:tc>
        <w:tc>
          <w:tcPr>
            <w:tcW w:w="6521" w:type="dxa"/>
          </w:tcPr>
          <w:p w14:paraId="5CCDD7ED"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proofErr w:type="spellStart"/>
            <w:r w:rsidRPr="00760004">
              <w:t>storeStatusText</w:t>
            </w:r>
            <w:proofErr w:type="spellEnd"/>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proofErr w:type="spellStart"/>
            <w:r w:rsidRPr="00760004">
              <w:t>mMBoxDescription</w:t>
            </w:r>
            <w:proofErr w:type="spellEnd"/>
          </w:p>
        </w:tc>
        <w:tc>
          <w:tcPr>
            <w:tcW w:w="6521" w:type="dxa"/>
          </w:tcPr>
          <w:p w14:paraId="7A00287B" w14:textId="258090E0"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7" w:name="_Toc98016667"/>
      <w:r w:rsidRPr="00760004">
        <w:t>7.4.</w:t>
      </w:r>
      <w:r w:rsidR="00610327" w:rsidRPr="00760004">
        <w:t>3.12</w:t>
      </w:r>
      <w:r w:rsidR="00610327" w:rsidRPr="00760004">
        <w:tab/>
      </w:r>
      <w:proofErr w:type="spellStart"/>
      <w:r w:rsidR="00610327" w:rsidRPr="00760004">
        <w:t>MMSMBoxDelete</w:t>
      </w:r>
      <w:bookmarkEnd w:id="217"/>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proofErr w:type="spellStart"/>
            <w:r w:rsidRPr="00760004">
              <w:t>transactionID</w:t>
            </w:r>
            <w:proofErr w:type="spellEnd"/>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proofErr w:type="spellStart"/>
            <w:r w:rsidRPr="00760004">
              <w:t>contentLocationReq</w:t>
            </w:r>
            <w:proofErr w:type="spellEnd"/>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proofErr w:type="spellStart"/>
            <w:r w:rsidRPr="00760004">
              <w:t>contentLocationConf</w:t>
            </w:r>
            <w:proofErr w:type="spellEnd"/>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proofErr w:type="spellStart"/>
            <w:r w:rsidRPr="00760004">
              <w:t>responseStatus</w:t>
            </w:r>
            <w:proofErr w:type="spellEnd"/>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proofErr w:type="spellStart"/>
            <w:r w:rsidRPr="00760004">
              <w:t>responseStatusText</w:t>
            </w:r>
            <w:proofErr w:type="spellEnd"/>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8" w:name="_Toc98016668"/>
      <w:r w:rsidRPr="00760004">
        <w:t>7.4.</w:t>
      </w:r>
      <w:r w:rsidR="00610327" w:rsidRPr="00760004">
        <w:t>3.13</w:t>
      </w:r>
      <w:r w:rsidR="00610327" w:rsidRPr="00760004">
        <w:tab/>
      </w:r>
      <w:proofErr w:type="spellStart"/>
      <w:r w:rsidR="00610327" w:rsidRPr="00760004">
        <w:t>MMSDeliveryReport</w:t>
      </w:r>
      <w:bookmarkEnd w:id="218"/>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proofErr w:type="spellStart"/>
            <w:r w:rsidRPr="00760004">
              <w:t>messageID</w:t>
            </w:r>
            <w:proofErr w:type="spellEnd"/>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proofErr w:type="spellStart"/>
            <w:r w:rsidRPr="00760004">
              <w:t>terminatingMMSParty</w:t>
            </w:r>
            <w:proofErr w:type="spellEnd"/>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proofErr w:type="spellStart"/>
            <w:r w:rsidRPr="00760004">
              <w:t>dateTime</w:t>
            </w:r>
            <w:proofErr w:type="spellEnd"/>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proofErr w:type="spellStart"/>
            <w:r w:rsidRPr="00760004">
              <w:t>responseStatus</w:t>
            </w:r>
            <w:proofErr w:type="spellEnd"/>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proofErr w:type="spellStart"/>
            <w:r w:rsidRPr="00760004">
              <w:t>responseStatusText</w:t>
            </w:r>
            <w:proofErr w:type="spellEnd"/>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proofErr w:type="spellStart"/>
            <w:r w:rsidRPr="00760004">
              <w:t>applicID</w:t>
            </w:r>
            <w:proofErr w:type="spellEnd"/>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proofErr w:type="spellStart"/>
            <w:r w:rsidRPr="00760004">
              <w:t>replyApplicID</w:t>
            </w:r>
            <w:proofErr w:type="spellEnd"/>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proofErr w:type="spellStart"/>
            <w:r w:rsidRPr="00760004">
              <w:t>auxApplicInfo</w:t>
            </w:r>
            <w:proofErr w:type="spellEnd"/>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9" w:name="_Toc98016669"/>
      <w:r w:rsidRPr="00760004">
        <w:t>7.4.</w:t>
      </w:r>
      <w:r w:rsidR="00610327" w:rsidRPr="00760004">
        <w:t>3.14</w:t>
      </w:r>
      <w:r w:rsidR="00610327" w:rsidRPr="00760004">
        <w:tab/>
      </w:r>
      <w:proofErr w:type="spellStart"/>
      <w:r w:rsidR="00610327" w:rsidRPr="00760004">
        <w:t>MMSDeliveryReportNonLocalTarget</w:t>
      </w:r>
      <w:bookmarkEnd w:id="219"/>
      <w:proofErr w:type="spellEnd"/>
    </w:p>
    <w:p w14:paraId="31CD2A67" w14:textId="06CA5F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proofErr w:type="spellStart"/>
            <w:r w:rsidRPr="00760004">
              <w:t>transactionID</w:t>
            </w:r>
            <w:proofErr w:type="spellEnd"/>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proofErr w:type="spellStart"/>
            <w:r w:rsidRPr="00760004">
              <w:t>messageID</w:t>
            </w:r>
            <w:proofErr w:type="spellEnd"/>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proofErr w:type="spellStart"/>
            <w:r w:rsidRPr="00760004">
              <w:t>terminatingMMSParty</w:t>
            </w:r>
            <w:proofErr w:type="spellEnd"/>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proofErr w:type="spellStart"/>
            <w:r w:rsidRPr="00760004">
              <w:t>originatingMMSParty</w:t>
            </w:r>
            <w:proofErr w:type="spellEnd"/>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proofErr w:type="spellStart"/>
            <w:r w:rsidRPr="00760004">
              <w:t>dateTime</w:t>
            </w:r>
            <w:proofErr w:type="spellEnd"/>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proofErr w:type="spellStart"/>
            <w:r w:rsidRPr="00760004">
              <w:t>forwardToOriginator</w:t>
            </w:r>
            <w:proofErr w:type="spellEnd"/>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proofErr w:type="spellStart"/>
            <w:r w:rsidRPr="00760004">
              <w:t>mMStatus</w:t>
            </w:r>
            <w:proofErr w:type="spellEnd"/>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proofErr w:type="spellStart"/>
            <w:r w:rsidRPr="00760004">
              <w:t>mMStatusExtension</w:t>
            </w:r>
            <w:proofErr w:type="spellEnd"/>
          </w:p>
        </w:tc>
        <w:tc>
          <w:tcPr>
            <w:tcW w:w="6521" w:type="dxa"/>
          </w:tcPr>
          <w:p w14:paraId="12510BBD" w14:textId="77777777" w:rsidR="00610327" w:rsidRPr="00760004" w:rsidRDefault="00610327" w:rsidP="00A6489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proofErr w:type="spellStart"/>
            <w:r w:rsidRPr="00760004">
              <w:t>mMStatusText</w:t>
            </w:r>
            <w:proofErr w:type="spellEnd"/>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proofErr w:type="spellStart"/>
            <w:r w:rsidRPr="00760004">
              <w:t>applicID</w:t>
            </w:r>
            <w:proofErr w:type="spellEnd"/>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proofErr w:type="spellStart"/>
            <w:r w:rsidRPr="00760004">
              <w:t>replyApplicID</w:t>
            </w:r>
            <w:proofErr w:type="spellEnd"/>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proofErr w:type="spellStart"/>
            <w:r w:rsidRPr="00760004">
              <w:t>auxApplicInfo</w:t>
            </w:r>
            <w:proofErr w:type="spellEnd"/>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0" w:name="_Toc98016670"/>
      <w:r w:rsidRPr="00760004">
        <w:t>7.4.</w:t>
      </w:r>
      <w:r w:rsidR="00610327" w:rsidRPr="00760004">
        <w:t>3.15</w:t>
      </w:r>
      <w:r w:rsidR="00610327" w:rsidRPr="00760004">
        <w:tab/>
      </w:r>
      <w:proofErr w:type="spellStart"/>
      <w:r w:rsidR="00610327" w:rsidRPr="00760004">
        <w:t>MMSReadReport</w:t>
      </w:r>
      <w:bookmarkEnd w:id="220"/>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proofErr w:type="spellStart"/>
            <w:r w:rsidRPr="00760004">
              <w:t>messageID</w:t>
            </w:r>
            <w:proofErr w:type="spellEnd"/>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proofErr w:type="spellStart"/>
            <w:r w:rsidRPr="00760004">
              <w:t>terminatingMMSParty</w:t>
            </w:r>
            <w:proofErr w:type="spellEnd"/>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proofErr w:type="spellStart"/>
            <w:r w:rsidRPr="00760004">
              <w:t>originatingMMSParty</w:t>
            </w:r>
            <w:proofErr w:type="spellEnd"/>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proofErr w:type="spellStart"/>
            <w:r w:rsidRPr="00760004">
              <w:t>dateTime</w:t>
            </w:r>
            <w:proofErr w:type="spellEnd"/>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proofErr w:type="spellStart"/>
            <w:r w:rsidRPr="00760004">
              <w:t>readStatus</w:t>
            </w:r>
            <w:proofErr w:type="spellEnd"/>
          </w:p>
        </w:tc>
        <w:tc>
          <w:tcPr>
            <w:tcW w:w="6521" w:type="dxa"/>
          </w:tcPr>
          <w:p w14:paraId="45AD41C8" w14:textId="77777777" w:rsidR="00610327" w:rsidRPr="00760004" w:rsidRDefault="00610327" w:rsidP="00A6489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proofErr w:type="spellStart"/>
            <w:r w:rsidRPr="00760004">
              <w:t>applicID</w:t>
            </w:r>
            <w:proofErr w:type="spellEnd"/>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proofErr w:type="spellStart"/>
            <w:r w:rsidRPr="00760004">
              <w:t>replyApplicID</w:t>
            </w:r>
            <w:proofErr w:type="spellEnd"/>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proofErr w:type="spellStart"/>
            <w:r w:rsidRPr="00760004">
              <w:t>auxApplicInfo</w:t>
            </w:r>
            <w:proofErr w:type="spellEnd"/>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1" w:name="_Toc98016671"/>
      <w:r w:rsidRPr="00760004">
        <w:t>7.4.</w:t>
      </w:r>
      <w:r w:rsidR="00610327" w:rsidRPr="00760004">
        <w:t>3.16</w:t>
      </w:r>
      <w:r w:rsidR="00610327" w:rsidRPr="00760004">
        <w:tab/>
      </w:r>
      <w:proofErr w:type="spellStart"/>
      <w:r w:rsidR="00610327" w:rsidRPr="00760004">
        <w:t>MMSReadReportNonLocalTarget</w:t>
      </w:r>
      <w:bookmarkEnd w:id="221"/>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proofErr w:type="spellStart"/>
            <w:r w:rsidRPr="00760004">
              <w:t>transactionID</w:t>
            </w:r>
            <w:proofErr w:type="spellEnd"/>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proofErr w:type="spellStart"/>
            <w:r w:rsidRPr="00760004">
              <w:t>terminatingMMSParty</w:t>
            </w:r>
            <w:proofErr w:type="spellEnd"/>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proofErr w:type="spellStart"/>
            <w:r w:rsidRPr="00760004">
              <w:t>originatingMMSParty</w:t>
            </w:r>
            <w:proofErr w:type="spellEnd"/>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proofErr w:type="spellStart"/>
            <w:r w:rsidRPr="00760004">
              <w:t>messageID</w:t>
            </w:r>
            <w:proofErr w:type="spellEnd"/>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proofErr w:type="spellStart"/>
            <w:r w:rsidRPr="00760004">
              <w:t>dateTime</w:t>
            </w:r>
            <w:proofErr w:type="spellEnd"/>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proofErr w:type="spellStart"/>
            <w:r w:rsidRPr="00760004">
              <w:t>readStatus</w:t>
            </w:r>
            <w:proofErr w:type="spellEnd"/>
          </w:p>
        </w:tc>
        <w:tc>
          <w:tcPr>
            <w:tcW w:w="6521" w:type="dxa"/>
          </w:tcPr>
          <w:p w14:paraId="69D2E5FB" w14:textId="77777777" w:rsidR="00610327" w:rsidRPr="00760004" w:rsidRDefault="00610327" w:rsidP="00A6489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proofErr w:type="spellStart"/>
            <w:r w:rsidRPr="00760004">
              <w:t>readStatusText</w:t>
            </w:r>
            <w:proofErr w:type="spellEnd"/>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proofErr w:type="spellStart"/>
            <w:r w:rsidRPr="00760004">
              <w:t>applicID</w:t>
            </w:r>
            <w:proofErr w:type="spellEnd"/>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proofErr w:type="spellStart"/>
            <w:r w:rsidRPr="00760004">
              <w:t>replyApplicID</w:t>
            </w:r>
            <w:proofErr w:type="spellEnd"/>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proofErr w:type="spellStart"/>
            <w:r w:rsidRPr="00760004">
              <w:t>auxApplicInfo</w:t>
            </w:r>
            <w:proofErr w:type="spellEnd"/>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2" w:name="_Toc98016672"/>
      <w:r w:rsidRPr="00760004">
        <w:t>7.4.</w:t>
      </w:r>
      <w:r w:rsidR="00610327" w:rsidRPr="00760004">
        <w:t>3.17</w:t>
      </w:r>
      <w:r w:rsidR="00610327" w:rsidRPr="00760004">
        <w:tab/>
      </w:r>
      <w:proofErr w:type="spellStart"/>
      <w:r w:rsidR="00610327" w:rsidRPr="00760004">
        <w:t>MMSCancel</w:t>
      </w:r>
      <w:bookmarkEnd w:id="222"/>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proofErr w:type="spellStart"/>
            <w:r w:rsidRPr="00760004">
              <w:t>transactionID</w:t>
            </w:r>
            <w:proofErr w:type="spellEnd"/>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proofErr w:type="spellStart"/>
            <w:r w:rsidRPr="00760004">
              <w:t>cancelID</w:t>
            </w:r>
            <w:proofErr w:type="spellEnd"/>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3" w:name="_Toc98016673"/>
      <w:r w:rsidRPr="00760004">
        <w:t>7.4.</w:t>
      </w:r>
      <w:r w:rsidR="00610327" w:rsidRPr="00760004">
        <w:t>3.18</w:t>
      </w:r>
      <w:r w:rsidR="00610327" w:rsidRPr="00760004">
        <w:tab/>
      </w:r>
      <w:proofErr w:type="spellStart"/>
      <w:r w:rsidR="00610327" w:rsidRPr="00760004">
        <w:t>MMSMBoxViewRequest</w:t>
      </w:r>
      <w:bookmarkEnd w:id="223"/>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proofErr w:type="spellStart"/>
            <w:r w:rsidRPr="00760004">
              <w:t>transactionID</w:t>
            </w:r>
            <w:proofErr w:type="spellEnd"/>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proofErr w:type="spellStart"/>
            <w:r w:rsidRPr="00760004">
              <w:t>contentLocation</w:t>
            </w:r>
            <w:proofErr w:type="spellEnd"/>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proofErr w:type="spellStart"/>
            <w:r w:rsidRPr="00760004">
              <w:t>mMSAttributes</w:t>
            </w:r>
            <w:proofErr w:type="spellEnd"/>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proofErr w:type="spellStart"/>
            <w:r w:rsidRPr="00760004">
              <w:t>mMSTotals</w:t>
            </w:r>
            <w:proofErr w:type="spellEnd"/>
          </w:p>
        </w:tc>
        <w:tc>
          <w:tcPr>
            <w:tcW w:w="6521" w:type="dxa"/>
          </w:tcPr>
          <w:p w14:paraId="5B2F48B6"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proofErr w:type="spellStart"/>
            <w:r w:rsidRPr="00760004">
              <w:t>mMSQuotas</w:t>
            </w:r>
            <w:proofErr w:type="spellEnd"/>
          </w:p>
        </w:tc>
        <w:tc>
          <w:tcPr>
            <w:tcW w:w="6521" w:type="dxa"/>
          </w:tcPr>
          <w:p w14:paraId="7C15DACB"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4" w:name="_Toc98016674"/>
      <w:r w:rsidRPr="00760004">
        <w:t>7.4.</w:t>
      </w:r>
      <w:r w:rsidR="00610327" w:rsidRPr="00760004">
        <w:t>3.19</w:t>
      </w:r>
      <w:r w:rsidR="00610327" w:rsidRPr="00760004">
        <w:tab/>
      </w:r>
      <w:proofErr w:type="spellStart"/>
      <w:r w:rsidR="00610327" w:rsidRPr="00760004">
        <w:t>MMSMBoxViewResponse</w:t>
      </w:r>
      <w:bookmarkEnd w:id="224"/>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proofErr w:type="spellStart"/>
            <w:r w:rsidRPr="00760004">
              <w:t>responseStatus</w:t>
            </w:r>
            <w:proofErr w:type="spellEnd"/>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proofErr w:type="spellStart"/>
            <w:r w:rsidRPr="00760004">
              <w:t>responseStatusText</w:t>
            </w:r>
            <w:proofErr w:type="spellEnd"/>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proofErr w:type="spellStart"/>
            <w:r w:rsidRPr="00760004">
              <w:t>contentLocation</w:t>
            </w:r>
            <w:proofErr w:type="spellEnd"/>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proofErr w:type="spellStart"/>
            <w:r w:rsidRPr="00760004">
              <w:t>mMSAttributes</w:t>
            </w:r>
            <w:proofErr w:type="spellEnd"/>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proofErr w:type="spellStart"/>
            <w:r w:rsidRPr="00760004">
              <w:t>mMSTotals</w:t>
            </w:r>
            <w:proofErr w:type="spellEnd"/>
          </w:p>
        </w:tc>
        <w:tc>
          <w:tcPr>
            <w:tcW w:w="6521" w:type="dxa"/>
          </w:tcPr>
          <w:p w14:paraId="335CE89B"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proofErr w:type="spellStart"/>
            <w:r w:rsidRPr="00760004">
              <w:t>mMSQuotas</w:t>
            </w:r>
            <w:proofErr w:type="spellEnd"/>
          </w:p>
        </w:tc>
        <w:tc>
          <w:tcPr>
            <w:tcW w:w="6521" w:type="dxa"/>
          </w:tcPr>
          <w:p w14:paraId="75E7BB95"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proofErr w:type="spellStart"/>
            <w:r w:rsidRPr="00760004">
              <w:t>mMBoxDescription</w:t>
            </w:r>
            <w:proofErr w:type="spellEnd"/>
          </w:p>
        </w:tc>
        <w:tc>
          <w:tcPr>
            <w:tcW w:w="6521" w:type="dxa"/>
          </w:tcPr>
          <w:p w14:paraId="578CAF2F" w14:textId="55F41973"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5" w:name="_Toc98016675"/>
      <w:r w:rsidRPr="00760004">
        <w:t>7.4.</w:t>
      </w:r>
      <w:r w:rsidR="00610327" w:rsidRPr="00760004">
        <w:t>3.20</w:t>
      </w:r>
      <w:r w:rsidR="00610327" w:rsidRPr="00760004">
        <w:tab/>
      </w:r>
      <w:proofErr w:type="spellStart"/>
      <w:r w:rsidR="00610327" w:rsidRPr="00760004">
        <w:t>MMBoxDescription</w:t>
      </w:r>
      <w:bookmarkEnd w:id="225"/>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proofErr w:type="spellStart"/>
            <w:r w:rsidRPr="00760004">
              <w:t>contentLocation</w:t>
            </w:r>
            <w:proofErr w:type="spellEnd"/>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proofErr w:type="spellStart"/>
            <w:r w:rsidRPr="00760004">
              <w:t>messageID</w:t>
            </w:r>
            <w:proofErr w:type="spellEnd"/>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proofErr w:type="spellStart"/>
            <w:r w:rsidRPr="00760004">
              <w:t>dateTime</w:t>
            </w:r>
            <w:proofErr w:type="spellEnd"/>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proofErr w:type="spellStart"/>
            <w:r w:rsidRPr="00760004">
              <w:t>originatingMMSParty</w:t>
            </w:r>
            <w:proofErr w:type="spellEnd"/>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proofErr w:type="spellStart"/>
            <w:r w:rsidRPr="00760004">
              <w:t>terminatingMMSParty</w:t>
            </w:r>
            <w:proofErr w:type="spellEnd"/>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proofErr w:type="spellStart"/>
            <w:r w:rsidRPr="00760004">
              <w:t>cCRecipients</w:t>
            </w:r>
            <w:proofErr w:type="spellEnd"/>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proofErr w:type="spellStart"/>
            <w:r w:rsidRPr="00760004">
              <w:t>bCCRecipients</w:t>
            </w:r>
            <w:proofErr w:type="spellEnd"/>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proofErr w:type="spellStart"/>
            <w:r w:rsidRPr="00760004">
              <w:t>messageClass</w:t>
            </w:r>
            <w:proofErr w:type="spellEnd"/>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proofErr w:type="spellStart"/>
            <w:r w:rsidRPr="00760004">
              <w:t>deliveryTime</w:t>
            </w:r>
            <w:proofErr w:type="spellEnd"/>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proofErr w:type="spellStart"/>
            <w:r w:rsidRPr="00760004">
              <w:t>readReport</w:t>
            </w:r>
            <w:proofErr w:type="spellEnd"/>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proofErr w:type="spellStart"/>
            <w:r w:rsidRPr="00760004">
              <w:t>messageSize</w:t>
            </w:r>
            <w:proofErr w:type="spellEnd"/>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proofErr w:type="spellStart"/>
            <w:r w:rsidRPr="00760004">
              <w:t>replyCharging</w:t>
            </w:r>
            <w:proofErr w:type="spellEnd"/>
          </w:p>
        </w:tc>
        <w:tc>
          <w:tcPr>
            <w:tcW w:w="6521" w:type="dxa"/>
          </w:tcPr>
          <w:p w14:paraId="31B60612"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 xml:space="preserve">A higher sequence number indicates a forwarding event at a later point in time. The sequence number indicates the correspondence to the MMS Client's address in the "X-Mms-Previously- Sent-By" header field with the same sequence </w:t>
            </w:r>
            <w:proofErr w:type="spellStart"/>
            <w:r w:rsidRPr="00760004">
              <w:t>number.This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 xml:space="preserve">Date/Time MM was previously </w:t>
            </w:r>
            <w:proofErr w:type="spellStart"/>
            <w:r w:rsidRPr="00760004">
              <w:t>sent.This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6" w:name="_Toc98016676"/>
      <w:r w:rsidRPr="00760004">
        <w:t>7.4.</w:t>
      </w:r>
      <w:r w:rsidR="00610327" w:rsidRPr="00760004">
        <w:t>3.21</w:t>
      </w:r>
      <w:r w:rsidR="00610327" w:rsidRPr="00760004">
        <w:tab/>
        <w:t>MMS Content</w:t>
      </w:r>
      <w:bookmarkEnd w:id="226"/>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7" w:name="_Toc98016677"/>
      <w:r w:rsidRPr="00760004">
        <w:t>7.4.</w:t>
      </w:r>
      <w:r w:rsidR="00610327" w:rsidRPr="00760004">
        <w:t>4</w:t>
      </w:r>
      <w:r w:rsidR="00B03344" w:rsidRPr="00760004">
        <w:tab/>
      </w:r>
      <w:r w:rsidR="00610327" w:rsidRPr="00760004">
        <w:t>IRI and CC Generation</w:t>
      </w:r>
      <w:bookmarkEnd w:id="227"/>
    </w:p>
    <w:p w14:paraId="3ED44D97" w14:textId="0B48B33E" w:rsidR="00610327" w:rsidRPr="00760004" w:rsidRDefault="00241659" w:rsidP="00610327">
      <w:pPr>
        <w:pStyle w:val="Heading4"/>
      </w:pPr>
      <w:bookmarkStart w:id="228" w:name="_Toc98016678"/>
      <w:r w:rsidRPr="00760004">
        <w:t>7.4.</w:t>
      </w:r>
      <w:r w:rsidR="00610327" w:rsidRPr="00760004">
        <w:t>4.1</w:t>
      </w:r>
      <w:r w:rsidR="00610327" w:rsidRPr="00760004">
        <w:tab/>
        <w:t>Generation of IRI over LI_HI2</w:t>
      </w:r>
      <w:bookmarkEnd w:id="228"/>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7777777" w:rsidR="00610327" w:rsidRPr="00760004" w:rsidRDefault="00610327" w:rsidP="00610327">
      <w:r w:rsidRPr="00760004">
        <w:t xml:space="preserve">The timestamp field of the </w:t>
      </w:r>
      <w:proofErr w:type="spellStart"/>
      <w:r w:rsidRPr="00760004">
        <w:t>psHeader</w:t>
      </w:r>
      <w:proofErr w:type="spellEnd"/>
      <w:r w:rsidRPr="00760004">
        <w:t xml:space="preserve">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9" w:name="_Toc98016679"/>
      <w:r w:rsidRPr="00760004">
        <w:t>7.4.</w:t>
      </w:r>
      <w:r w:rsidR="00610327" w:rsidRPr="00760004">
        <w:t>4.2</w:t>
      </w:r>
      <w:r w:rsidR="00610327" w:rsidRPr="00760004">
        <w:tab/>
        <w:t>Generation of CC over LI_HI3</w:t>
      </w:r>
      <w:bookmarkEnd w:id="229"/>
    </w:p>
    <w:p w14:paraId="6B208BD0" w14:textId="28FFAADE"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MDF2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0" w:name="_Toc98016680"/>
      <w:r w:rsidRPr="00760004">
        <w:t>7.5</w:t>
      </w:r>
      <w:r w:rsidRPr="00760004">
        <w:tab/>
        <w:t>PTC service</w:t>
      </w:r>
      <w:bookmarkEnd w:id="230"/>
    </w:p>
    <w:p w14:paraId="4689D74E" w14:textId="77777777" w:rsidR="003A7C91" w:rsidRPr="00760004" w:rsidRDefault="003A7C91" w:rsidP="003A7C91">
      <w:pPr>
        <w:pStyle w:val="Heading3"/>
      </w:pPr>
      <w:bookmarkStart w:id="231" w:name="_Toc98016681"/>
      <w:r w:rsidRPr="00760004">
        <w:t>7.5.1</w:t>
      </w:r>
      <w:r w:rsidRPr="00760004">
        <w:tab/>
        <w:t>Introduction</w:t>
      </w:r>
      <w:bookmarkEnd w:id="231"/>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2" w:name="_Toc98016682"/>
      <w:r w:rsidRPr="00760004">
        <w:t>7.5.1.1</w:t>
      </w:r>
      <w:r w:rsidRPr="00760004">
        <w:tab/>
        <w:t>Provisioning over LI_X1</w:t>
      </w:r>
      <w:bookmarkEnd w:id="232"/>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3" w:name="_Toc98016683"/>
      <w:r w:rsidRPr="00760004">
        <w:t>7.5.1.2</w:t>
      </w:r>
      <w:r w:rsidRPr="00760004">
        <w:tab/>
        <w:t xml:space="preserve">Generating </w:t>
      </w:r>
      <w:proofErr w:type="spellStart"/>
      <w:r w:rsidRPr="00760004">
        <w:t>xIRI</w:t>
      </w:r>
      <w:proofErr w:type="spellEnd"/>
      <w:r w:rsidRPr="00760004">
        <w:t xml:space="preserve"> over LI_X2</w:t>
      </w:r>
      <w:bookmarkEnd w:id="233"/>
    </w:p>
    <w:p w14:paraId="4C3A382B" w14:textId="77777777"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4" w:name="_Toc98016684"/>
      <w:r>
        <w:t>7.5</w:t>
      </w:r>
      <w:r w:rsidRPr="00760004">
        <w:t>.</w:t>
      </w:r>
      <w:r>
        <w:t>1.3</w:t>
      </w:r>
      <w:r w:rsidRPr="00760004">
        <w:tab/>
        <w:t xml:space="preserve">Generation of </w:t>
      </w:r>
      <w:proofErr w:type="spellStart"/>
      <w:r w:rsidRPr="00760004">
        <w:t>xCC</w:t>
      </w:r>
      <w:proofErr w:type="spellEnd"/>
      <w:r w:rsidRPr="00760004">
        <w:t xml:space="preserve"> over LI_X3</w:t>
      </w:r>
      <w:bookmarkEnd w:id="234"/>
    </w:p>
    <w:p w14:paraId="2C0363F6" w14:textId="77777777" w:rsidR="004D2316" w:rsidRPr="00D96371" w:rsidRDefault="004D2316" w:rsidP="004D2316">
      <w:r w:rsidRPr="00D96371">
        <w:t xml:space="preserve">The CC-POI present in the PTC server shall send </w:t>
      </w:r>
      <w:proofErr w:type="spellStart"/>
      <w:r w:rsidRPr="00D96371">
        <w:t>xCC</w:t>
      </w:r>
      <w:proofErr w:type="spellEnd"/>
      <w:r w:rsidRPr="00D96371">
        <w:t xml:space="preserve">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5" w:name="_Toc98016685"/>
      <w:r w:rsidRPr="00760004">
        <w:t>7.5.2</w:t>
      </w:r>
      <w:r w:rsidRPr="00760004">
        <w:tab/>
        <w:t>IRI events</w:t>
      </w:r>
      <w:bookmarkEnd w:id="235"/>
    </w:p>
    <w:p w14:paraId="6B42582F" w14:textId="77777777" w:rsidR="003A7C91" w:rsidRPr="00760004" w:rsidRDefault="003A7C91" w:rsidP="00722734">
      <w:pPr>
        <w:pStyle w:val="Heading4"/>
      </w:pPr>
      <w:bookmarkStart w:id="236" w:name="_Toc98016686"/>
      <w:r w:rsidRPr="00760004">
        <w:t>7.5.2.1</w:t>
      </w:r>
      <w:r w:rsidRPr="00760004">
        <w:tab/>
        <w:t>PTC registration</w:t>
      </w:r>
      <w:bookmarkEnd w:id="236"/>
    </w:p>
    <w:p w14:paraId="6B3DF12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proofErr w:type="spellStart"/>
            <w:r w:rsidRPr="00760004">
              <w:t>pTCTargetInformation</w:t>
            </w:r>
            <w:proofErr w:type="spellEnd"/>
          </w:p>
        </w:tc>
        <w:tc>
          <w:tcPr>
            <w:tcW w:w="6521" w:type="dxa"/>
          </w:tcPr>
          <w:p w14:paraId="31430A5E"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proofErr w:type="spellStart"/>
            <w:r w:rsidRPr="00760004">
              <w:t>pTCServerURI</w:t>
            </w:r>
            <w:proofErr w:type="spellEnd"/>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proofErr w:type="spellStart"/>
            <w:r w:rsidRPr="00760004">
              <w:t>pTCRegistrationRequest</w:t>
            </w:r>
            <w:proofErr w:type="spellEnd"/>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proofErr w:type="spellStart"/>
            <w:r w:rsidRPr="00760004">
              <w:t>pTCRegistrationOutcome</w:t>
            </w:r>
            <w:proofErr w:type="spellEnd"/>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7" w:name="_Toc98016687"/>
      <w:r w:rsidRPr="00760004">
        <w:t>7.5.2.2</w:t>
      </w:r>
      <w:r w:rsidRPr="00760004">
        <w:tab/>
        <w:t>PTC session initiation</w:t>
      </w:r>
      <w:bookmarkEnd w:id="237"/>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rsidRPr="00760004">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proofErr w:type="spellStart"/>
            <w:r w:rsidRPr="00760004">
              <w:t>pTCTargetInformation</w:t>
            </w:r>
            <w:proofErr w:type="spellEnd"/>
          </w:p>
        </w:tc>
        <w:tc>
          <w:tcPr>
            <w:tcW w:w="6521" w:type="dxa"/>
          </w:tcPr>
          <w:p w14:paraId="4BB439AD"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proofErr w:type="spellStart"/>
            <w:r w:rsidRPr="00760004">
              <w:t>pTCDirection</w:t>
            </w:r>
            <w:proofErr w:type="spellEnd"/>
          </w:p>
        </w:tc>
        <w:tc>
          <w:tcPr>
            <w:tcW w:w="6521" w:type="dxa"/>
          </w:tcPr>
          <w:p w14:paraId="22021EB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proofErr w:type="spellStart"/>
            <w:r w:rsidRPr="00760004">
              <w:t>pTCServerURI</w:t>
            </w:r>
            <w:proofErr w:type="spellEnd"/>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proofErr w:type="spellStart"/>
            <w:r w:rsidRPr="00760004">
              <w:t>pTCSessionInfo</w:t>
            </w:r>
            <w:proofErr w:type="spellEnd"/>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proofErr w:type="spellStart"/>
            <w:r w:rsidRPr="00760004">
              <w:t>pTCOriginatingID</w:t>
            </w:r>
            <w:proofErr w:type="spellEnd"/>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proofErr w:type="spellStart"/>
            <w:r w:rsidRPr="00760004">
              <w:t>pTCParticipants</w:t>
            </w:r>
            <w:proofErr w:type="spellEnd"/>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proofErr w:type="spellStart"/>
            <w:r w:rsidRPr="00760004">
              <w:t>pTCParticipantPresenceStatus</w:t>
            </w:r>
            <w:proofErr w:type="spellEnd"/>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proofErr w:type="spellStart"/>
            <w:r w:rsidRPr="00760004">
              <w:t>pTCBearerCapability</w:t>
            </w:r>
            <w:proofErr w:type="spellEnd"/>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proofErr w:type="spellStart"/>
            <w:r w:rsidRPr="00760004">
              <w:t>pTCHost</w:t>
            </w:r>
            <w:proofErr w:type="spellEnd"/>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8" w:name="_Toc98016688"/>
      <w:r w:rsidRPr="00760004">
        <w:t>7.5.2.3</w:t>
      </w:r>
      <w:r w:rsidRPr="00760004">
        <w:tab/>
        <w:t>PTC session abandon attempt</w:t>
      </w:r>
      <w:bookmarkEnd w:id="238"/>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proofErr w:type="spellStart"/>
            <w:r w:rsidRPr="00760004">
              <w:t>pTCTargetInformation</w:t>
            </w:r>
            <w:proofErr w:type="spellEnd"/>
          </w:p>
        </w:tc>
        <w:tc>
          <w:tcPr>
            <w:tcW w:w="6521" w:type="dxa"/>
          </w:tcPr>
          <w:p w14:paraId="4220E13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proofErr w:type="spellStart"/>
            <w:r w:rsidRPr="00760004">
              <w:t>pTCDirection</w:t>
            </w:r>
            <w:proofErr w:type="spellEnd"/>
          </w:p>
        </w:tc>
        <w:tc>
          <w:tcPr>
            <w:tcW w:w="6521" w:type="dxa"/>
          </w:tcPr>
          <w:p w14:paraId="0246734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proofErr w:type="spellStart"/>
            <w:r w:rsidRPr="00760004">
              <w:t>pTCSessionInfo</w:t>
            </w:r>
            <w:proofErr w:type="spellEnd"/>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proofErr w:type="spellStart"/>
            <w:r w:rsidRPr="00760004">
              <w:t>pTCAbandonCause</w:t>
            </w:r>
            <w:proofErr w:type="spellEnd"/>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9" w:name="_Toc98016689"/>
      <w:r w:rsidRPr="00760004">
        <w:t>7.5.2.4</w:t>
      </w:r>
      <w:r w:rsidRPr="00760004">
        <w:tab/>
        <w:t>PTC session start</w:t>
      </w:r>
      <w:bookmarkEnd w:id="239"/>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proofErr w:type="spellStart"/>
            <w:r w:rsidRPr="00760004">
              <w:t>pTCTargetInformation</w:t>
            </w:r>
            <w:proofErr w:type="spellEnd"/>
          </w:p>
        </w:tc>
        <w:tc>
          <w:tcPr>
            <w:tcW w:w="6521" w:type="dxa"/>
          </w:tcPr>
          <w:p w14:paraId="66139CC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proofErr w:type="spellStart"/>
            <w:r w:rsidRPr="00760004">
              <w:t>pTCDirection</w:t>
            </w:r>
            <w:proofErr w:type="spellEnd"/>
          </w:p>
        </w:tc>
        <w:tc>
          <w:tcPr>
            <w:tcW w:w="6521" w:type="dxa"/>
          </w:tcPr>
          <w:p w14:paraId="7E9AED1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proofErr w:type="spellStart"/>
            <w:r w:rsidRPr="00760004">
              <w:t>pTCServerURI</w:t>
            </w:r>
            <w:proofErr w:type="spellEnd"/>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proofErr w:type="spellStart"/>
            <w:r w:rsidRPr="00760004">
              <w:t>pTCSessionInfo</w:t>
            </w:r>
            <w:proofErr w:type="spellEnd"/>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proofErr w:type="spellStart"/>
            <w:r w:rsidRPr="00760004">
              <w:t>pTCOriginatingID</w:t>
            </w:r>
            <w:proofErr w:type="spellEnd"/>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proofErr w:type="spellStart"/>
            <w:r w:rsidRPr="00760004">
              <w:t>pTCParticipants</w:t>
            </w:r>
            <w:proofErr w:type="spellEnd"/>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proofErr w:type="spellStart"/>
            <w:r w:rsidRPr="00760004">
              <w:t>pTCParticipantPresenceStatus</w:t>
            </w:r>
            <w:proofErr w:type="spellEnd"/>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proofErr w:type="spellStart"/>
            <w:r w:rsidRPr="00760004">
              <w:t>pTCHost</w:t>
            </w:r>
            <w:proofErr w:type="spellEnd"/>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proofErr w:type="spellStart"/>
            <w:r w:rsidRPr="00760004">
              <w:t>pTCBearerCapability</w:t>
            </w:r>
            <w:proofErr w:type="spellEnd"/>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0" w:name="_Toc98016690"/>
      <w:r w:rsidRPr="00760004">
        <w:t>7.5.2.5</w:t>
      </w:r>
      <w:r w:rsidRPr="00760004">
        <w:tab/>
        <w:t>PTC session end</w:t>
      </w:r>
      <w:bookmarkEnd w:id="240"/>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proofErr w:type="spellStart"/>
            <w:r w:rsidRPr="00760004">
              <w:t>pTCTargetInformation</w:t>
            </w:r>
            <w:proofErr w:type="spellEnd"/>
          </w:p>
        </w:tc>
        <w:tc>
          <w:tcPr>
            <w:tcW w:w="6521" w:type="dxa"/>
          </w:tcPr>
          <w:p w14:paraId="361A89CF"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proofErr w:type="spellStart"/>
            <w:r w:rsidRPr="00760004">
              <w:t>pTCDirection</w:t>
            </w:r>
            <w:proofErr w:type="spellEnd"/>
          </w:p>
        </w:tc>
        <w:tc>
          <w:tcPr>
            <w:tcW w:w="6521" w:type="dxa"/>
          </w:tcPr>
          <w:p w14:paraId="0AD56295"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proofErr w:type="spellStart"/>
            <w:r w:rsidRPr="00760004">
              <w:t>pTCServerURI</w:t>
            </w:r>
            <w:proofErr w:type="spellEnd"/>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proofErr w:type="spellStart"/>
            <w:r w:rsidRPr="00760004">
              <w:t>pTCSessionInfo</w:t>
            </w:r>
            <w:proofErr w:type="spellEnd"/>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proofErr w:type="spellStart"/>
            <w:r w:rsidRPr="00760004">
              <w:t>pTCParticipants</w:t>
            </w:r>
            <w:proofErr w:type="spellEnd"/>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proofErr w:type="spellStart"/>
            <w:r w:rsidRPr="00760004">
              <w:t>pTCSessionEndCause</w:t>
            </w:r>
            <w:proofErr w:type="spellEnd"/>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1" w:name="_Toc98016691"/>
      <w:r w:rsidRPr="00760004">
        <w:t>7.5.2.6</w:t>
      </w:r>
      <w:r w:rsidRPr="00760004">
        <w:tab/>
        <w:t>PTC start of interception</w:t>
      </w:r>
      <w:bookmarkEnd w:id="241"/>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proofErr w:type="spellStart"/>
            <w:r w:rsidRPr="00760004">
              <w:t>pTCTargetInformation</w:t>
            </w:r>
            <w:proofErr w:type="spellEnd"/>
          </w:p>
        </w:tc>
        <w:tc>
          <w:tcPr>
            <w:tcW w:w="6521" w:type="dxa"/>
          </w:tcPr>
          <w:p w14:paraId="2EDF46F6"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proofErr w:type="spellStart"/>
            <w:r w:rsidRPr="00760004">
              <w:t>pTCDirection</w:t>
            </w:r>
            <w:proofErr w:type="spellEnd"/>
          </w:p>
        </w:tc>
        <w:tc>
          <w:tcPr>
            <w:tcW w:w="6521" w:type="dxa"/>
          </w:tcPr>
          <w:p w14:paraId="0B685DA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proofErr w:type="spellStart"/>
            <w:r w:rsidRPr="00760004">
              <w:t>pTCPreEstSessionID</w:t>
            </w:r>
            <w:proofErr w:type="spellEnd"/>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proofErr w:type="spellStart"/>
            <w:r w:rsidRPr="00760004">
              <w:t>pTCOriginatingID</w:t>
            </w:r>
            <w:proofErr w:type="spellEnd"/>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proofErr w:type="spellStart"/>
            <w:r w:rsidRPr="00760004">
              <w:t>pTCSessionInfo</w:t>
            </w:r>
            <w:proofErr w:type="spellEnd"/>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proofErr w:type="spellStart"/>
            <w:r w:rsidRPr="00760004">
              <w:t>pTCHost</w:t>
            </w:r>
            <w:proofErr w:type="spellEnd"/>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proofErr w:type="spellStart"/>
            <w:r w:rsidRPr="00760004">
              <w:t>pTCParticipants</w:t>
            </w:r>
            <w:proofErr w:type="spellEnd"/>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proofErr w:type="spellStart"/>
            <w:r w:rsidRPr="00760004">
              <w:t>pTCMediaStreamAvail</w:t>
            </w:r>
            <w:proofErr w:type="spellEnd"/>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proofErr w:type="spellStart"/>
            <w:r w:rsidRPr="00760004">
              <w:t>pTCBearerCapability</w:t>
            </w:r>
            <w:proofErr w:type="spellEnd"/>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2" w:name="_Toc98016692"/>
      <w:r w:rsidRPr="00760004">
        <w:t>7.5.2.7</w:t>
      </w:r>
      <w:r w:rsidRPr="00760004">
        <w:tab/>
        <w:t>PTC pre-established session</w:t>
      </w:r>
      <w:bookmarkEnd w:id="242"/>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proofErr w:type="spellStart"/>
            <w:r w:rsidRPr="00760004">
              <w:t>pTCTargetInformation</w:t>
            </w:r>
            <w:proofErr w:type="spellEnd"/>
          </w:p>
        </w:tc>
        <w:tc>
          <w:tcPr>
            <w:tcW w:w="6521" w:type="dxa"/>
          </w:tcPr>
          <w:p w14:paraId="53BF6F2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proofErr w:type="spellStart"/>
            <w:r w:rsidRPr="00760004">
              <w:t>pTCServerURI</w:t>
            </w:r>
            <w:proofErr w:type="spellEnd"/>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proofErr w:type="spellStart"/>
            <w:r w:rsidRPr="00760004">
              <w:t>rTPSetting</w:t>
            </w:r>
            <w:proofErr w:type="spellEnd"/>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proofErr w:type="spellStart"/>
            <w:r w:rsidRPr="00760004">
              <w:t>pTCMediaCapability</w:t>
            </w:r>
            <w:proofErr w:type="spellEnd"/>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proofErr w:type="spellStart"/>
            <w:r w:rsidRPr="00760004">
              <w:t>pTCPreEstSessionID</w:t>
            </w:r>
            <w:proofErr w:type="spellEnd"/>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proofErr w:type="spellStart"/>
            <w:r w:rsidRPr="00760004">
              <w:t>pTCPreEstStatus</w:t>
            </w:r>
            <w:proofErr w:type="spellEnd"/>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proofErr w:type="spellStart"/>
            <w:r w:rsidRPr="00760004">
              <w:t>pTCMediaStreamAvail</w:t>
            </w:r>
            <w:proofErr w:type="spellEnd"/>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proofErr w:type="spellStart"/>
            <w:r w:rsidRPr="00760004">
              <w:t>pTCFailureCode</w:t>
            </w:r>
            <w:proofErr w:type="spellEnd"/>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3" w:name="_Toc98016693"/>
      <w:r w:rsidRPr="00760004">
        <w:t>7.5.2.8</w:t>
      </w:r>
      <w:r w:rsidRPr="00760004">
        <w:tab/>
        <w:t>PTC instant personal alert</w:t>
      </w:r>
      <w:bookmarkEnd w:id="243"/>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proofErr w:type="spellStart"/>
            <w:r w:rsidRPr="00760004">
              <w:t>pTCTargetInformation</w:t>
            </w:r>
            <w:proofErr w:type="spellEnd"/>
          </w:p>
        </w:tc>
        <w:tc>
          <w:tcPr>
            <w:tcW w:w="6521" w:type="dxa"/>
          </w:tcPr>
          <w:p w14:paraId="79CBD23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proofErr w:type="spellStart"/>
            <w:r w:rsidRPr="00760004">
              <w:t>pTCIPAPartyID</w:t>
            </w:r>
            <w:proofErr w:type="spellEnd"/>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proofErr w:type="spellStart"/>
            <w:r w:rsidRPr="00760004">
              <w:t>pTCIPADirection</w:t>
            </w:r>
            <w:proofErr w:type="spellEnd"/>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4" w:name="_Toc98016694"/>
      <w:r w:rsidRPr="00760004">
        <w:t>7.5.2.9</w:t>
      </w:r>
      <w:r w:rsidRPr="00760004">
        <w:tab/>
        <w:t>PTC party join</w:t>
      </w:r>
      <w:bookmarkEnd w:id="244"/>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proofErr w:type="spellStart"/>
            <w:r w:rsidRPr="00760004">
              <w:t>pTCTargetInformation</w:t>
            </w:r>
            <w:proofErr w:type="spellEnd"/>
          </w:p>
        </w:tc>
        <w:tc>
          <w:tcPr>
            <w:tcW w:w="6521" w:type="dxa"/>
          </w:tcPr>
          <w:p w14:paraId="2DF8237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proofErr w:type="spellStart"/>
            <w:r w:rsidRPr="00760004">
              <w:t>pTCDirection</w:t>
            </w:r>
            <w:proofErr w:type="spellEnd"/>
          </w:p>
        </w:tc>
        <w:tc>
          <w:tcPr>
            <w:tcW w:w="6521" w:type="dxa"/>
          </w:tcPr>
          <w:p w14:paraId="35DCA338"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proofErr w:type="spellStart"/>
            <w:r w:rsidRPr="00760004">
              <w:t>pTCSessionInfo</w:t>
            </w:r>
            <w:proofErr w:type="spellEnd"/>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proofErr w:type="spellStart"/>
            <w:r w:rsidRPr="00760004">
              <w:t>pTCParticipants</w:t>
            </w:r>
            <w:proofErr w:type="spellEnd"/>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proofErr w:type="spellStart"/>
            <w:r w:rsidRPr="00760004">
              <w:t>participantPresenceStatus</w:t>
            </w:r>
            <w:proofErr w:type="spellEnd"/>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proofErr w:type="spellStart"/>
            <w:r w:rsidRPr="00760004">
              <w:t>pTCMediaStreamAvail</w:t>
            </w:r>
            <w:proofErr w:type="spellEnd"/>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proofErr w:type="spellStart"/>
            <w:r w:rsidRPr="00760004">
              <w:t>pTCBearerCapability</w:t>
            </w:r>
            <w:proofErr w:type="spellEnd"/>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5" w:name="_Toc98016695"/>
      <w:r w:rsidRPr="00760004">
        <w:t>7.5.2.10</w:t>
      </w:r>
      <w:r w:rsidRPr="00760004">
        <w:tab/>
        <w:t>PTC party drop</w:t>
      </w:r>
      <w:bookmarkEnd w:id="245"/>
    </w:p>
    <w:p w14:paraId="7EF6E854" w14:textId="2EE6A756"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The </w:t>
      </w:r>
      <w:proofErr w:type="spellStart"/>
      <w:r w:rsidRPr="00760004">
        <w:t>PTCPartyDrop</w:t>
      </w:r>
      <w:proofErr w:type="spellEnd"/>
      <w:r w:rsidRPr="00760004">
        <w:t xml:space="preserve"> record shall also be generated when the IRI-POI present in the participating PTC server of the PTC target detects when a PTC Participant leaves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proofErr w:type="spellStart"/>
            <w:r w:rsidRPr="00760004">
              <w:t>pTCTargetInformation</w:t>
            </w:r>
            <w:proofErr w:type="spellEnd"/>
          </w:p>
        </w:tc>
        <w:tc>
          <w:tcPr>
            <w:tcW w:w="6379" w:type="dxa"/>
          </w:tcPr>
          <w:p w14:paraId="42A061A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proofErr w:type="spellStart"/>
            <w:r w:rsidRPr="00760004">
              <w:t>pTCDirection</w:t>
            </w:r>
            <w:proofErr w:type="spellEnd"/>
          </w:p>
        </w:tc>
        <w:tc>
          <w:tcPr>
            <w:tcW w:w="6379" w:type="dxa"/>
          </w:tcPr>
          <w:p w14:paraId="67DAF66B"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proofErr w:type="spellStart"/>
            <w:r w:rsidRPr="00760004">
              <w:t>pTCSessionInfo</w:t>
            </w:r>
            <w:proofErr w:type="spellEnd"/>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proofErr w:type="spellStart"/>
            <w:r w:rsidRPr="00760004">
              <w:t>pTCPartyDrop</w:t>
            </w:r>
            <w:proofErr w:type="spellEnd"/>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proofErr w:type="spellStart"/>
            <w:r w:rsidRPr="00760004">
              <w:t>pTCParticipantPresenceStatus</w:t>
            </w:r>
            <w:proofErr w:type="spellEnd"/>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6" w:name="_Toc98016696"/>
      <w:r w:rsidRPr="00760004">
        <w:t>7.5.2.11</w:t>
      </w:r>
      <w:r w:rsidRPr="00760004">
        <w:tab/>
        <w:t>PTC party hold</w:t>
      </w:r>
      <w:bookmarkEnd w:id="246"/>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proofErr w:type="spellStart"/>
            <w:r w:rsidRPr="00760004">
              <w:t>pTCTargetInformation</w:t>
            </w:r>
            <w:proofErr w:type="spellEnd"/>
          </w:p>
        </w:tc>
        <w:tc>
          <w:tcPr>
            <w:tcW w:w="6521" w:type="dxa"/>
          </w:tcPr>
          <w:p w14:paraId="6D1373A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proofErr w:type="spellStart"/>
            <w:r w:rsidRPr="00760004">
              <w:t>pTCDirection</w:t>
            </w:r>
            <w:proofErr w:type="spellEnd"/>
          </w:p>
        </w:tc>
        <w:tc>
          <w:tcPr>
            <w:tcW w:w="6521" w:type="dxa"/>
          </w:tcPr>
          <w:p w14:paraId="7B37B77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proofErr w:type="spellStart"/>
            <w:r w:rsidRPr="00760004">
              <w:t>pTCSessionInfo</w:t>
            </w:r>
            <w:proofErr w:type="spellEnd"/>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proofErr w:type="spellStart"/>
            <w:r w:rsidRPr="00760004">
              <w:t>pTCParticipants</w:t>
            </w:r>
            <w:proofErr w:type="spellEnd"/>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proofErr w:type="spellStart"/>
            <w:r w:rsidRPr="00760004">
              <w:t>pTCHoldID</w:t>
            </w:r>
            <w:proofErr w:type="spellEnd"/>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proofErr w:type="spellStart"/>
            <w:r w:rsidRPr="00760004">
              <w:t>pTCHoldRetrieveInd</w:t>
            </w:r>
            <w:proofErr w:type="spellEnd"/>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7" w:name="_Toc98016697"/>
      <w:r w:rsidRPr="00760004">
        <w:t>7.5.2.12</w:t>
      </w:r>
      <w:r w:rsidRPr="00760004">
        <w:tab/>
        <w:t>PTC media modification</w:t>
      </w:r>
      <w:bookmarkEnd w:id="247"/>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proofErr w:type="spellStart"/>
            <w:r w:rsidRPr="00760004">
              <w:t>pTCTargetInformation</w:t>
            </w:r>
            <w:proofErr w:type="spellEnd"/>
          </w:p>
        </w:tc>
        <w:tc>
          <w:tcPr>
            <w:tcW w:w="6521" w:type="dxa"/>
          </w:tcPr>
          <w:p w14:paraId="1BFAE8A3"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proofErr w:type="spellStart"/>
            <w:r w:rsidRPr="00760004">
              <w:t>pTCDirection</w:t>
            </w:r>
            <w:proofErr w:type="spellEnd"/>
          </w:p>
        </w:tc>
        <w:tc>
          <w:tcPr>
            <w:tcW w:w="6521" w:type="dxa"/>
          </w:tcPr>
          <w:p w14:paraId="493DDC17"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proofErr w:type="spellStart"/>
            <w:r w:rsidRPr="00760004">
              <w:t>pTCSessionInfo</w:t>
            </w:r>
            <w:proofErr w:type="spellEnd"/>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proofErr w:type="spellStart"/>
            <w:r w:rsidRPr="00760004">
              <w:t>pTCMediaStreamAvail</w:t>
            </w:r>
            <w:proofErr w:type="spellEnd"/>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proofErr w:type="spellStart"/>
            <w:r w:rsidRPr="00760004">
              <w:t>pTCBearerCapability</w:t>
            </w:r>
            <w:proofErr w:type="spellEnd"/>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8" w:name="_Toc98016698"/>
      <w:r w:rsidRPr="00760004">
        <w:t>7.5.2.13</w:t>
      </w:r>
      <w:r w:rsidRPr="00760004">
        <w:tab/>
        <w:t>PTC group advertisement</w:t>
      </w:r>
      <w:bookmarkEnd w:id="248"/>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proofErr w:type="spellStart"/>
            <w:r w:rsidRPr="00760004">
              <w:t>pTCTargetInformation</w:t>
            </w:r>
            <w:proofErr w:type="spellEnd"/>
          </w:p>
        </w:tc>
        <w:tc>
          <w:tcPr>
            <w:tcW w:w="6521" w:type="dxa"/>
          </w:tcPr>
          <w:p w14:paraId="47E5ACE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proofErr w:type="spellStart"/>
            <w:r w:rsidRPr="00760004">
              <w:t>pTCDirection</w:t>
            </w:r>
            <w:proofErr w:type="spellEnd"/>
          </w:p>
        </w:tc>
        <w:tc>
          <w:tcPr>
            <w:tcW w:w="6521" w:type="dxa"/>
          </w:tcPr>
          <w:p w14:paraId="2908DD1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proofErr w:type="spellStart"/>
            <w:r w:rsidRPr="00760004">
              <w:t>pTCIDList</w:t>
            </w:r>
            <w:proofErr w:type="spellEnd"/>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proofErr w:type="spellStart"/>
            <w:r w:rsidRPr="00760004">
              <w:t>pTCGroupAuthRule</w:t>
            </w:r>
            <w:proofErr w:type="spellEnd"/>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proofErr w:type="spellStart"/>
            <w:r w:rsidRPr="00760004">
              <w:t>pTCGroupAdSender</w:t>
            </w:r>
            <w:proofErr w:type="spellEnd"/>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proofErr w:type="spellStart"/>
            <w:r w:rsidRPr="00760004">
              <w:t>pTCGroupNickname</w:t>
            </w:r>
            <w:proofErr w:type="spellEnd"/>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9" w:name="_Toc98016699"/>
      <w:r w:rsidRPr="00760004">
        <w:t>7.5.2.14</w:t>
      </w:r>
      <w:r w:rsidRPr="00760004">
        <w:tab/>
        <w:t>PTC floor control</w:t>
      </w:r>
      <w:bookmarkEnd w:id="249"/>
    </w:p>
    <w:p w14:paraId="68959C53" w14:textId="5F94F93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 xml:space="preserve">when the PTC server hosting the PTC chat group, where the PTC chat group is the PTC target, sends a TBCP Talk Burst </w:t>
      </w:r>
      <w:proofErr w:type="spellStart"/>
      <w:r w:rsidRPr="00760004">
        <w:t>Revke</w:t>
      </w:r>
      <w:proofErr w:type="spellEnd"/>
      <w:r w:rsidRPr="00760004">
        <w:t xml:space="preserv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proofErr w:type="spellStart"/>
            <w:r w:rsidRPr="00760004">
              <w:t>pTCTargetInformation</w:t>
            </w:r>
            <w:proofErr w:type="spellEnd"/>
          </w:p>
        </w:tc>
        <w:tc>
          <w:tcPr>
            <w:tcW w:w="6521" w:type="dxa"/>
          </w:tcPr>
          <w:p w14:paraId="6AF34CD8"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proofErr w:type="spellStart"/>
            <w:r w:rsidRPr="00760004">
              <w:t>pTCDirection</w:t>
            </w:r>
            <w:proofErr w:type="spellEnd"/>
          </w:p>
        </w:tc>
        <w:tc>
          <w:tcPr>
            <w:tcW w:w="6521" w:type="dxa"/>
          </w:tcPr>
          <w:p w14:paraId="012C6AD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proofErr w:type="spellStart"/>
            <w:r w:rsidRPr="00760004">
              <w:t>pTCSessioninfo</w:t>
            </w:r>
            <w:proofErr w:type="spellEnd"/>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proofErr w:type="spellStart"/>
            <w:r w:rsidRPr="00760004">
              <w:t>pTCFloorActivity</w:t>
            </w:r>
            <w:proofErr w:type="spellEnd"/>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proofErr w:type="spellStart"/>
            <w:r w:rsidRPr="00760004">
              <w:t>pTCFloorSpeakerID</w:t>
            </w:r>
            <w:proofErr w:type="spellEnd"/>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proofErr w:type="spellStart"/>
            <w:r w:rsidRPr="00760004">
              <w:t>pTCMaxTBTime</w:t>
            </w:r>
            <w:proofErr w:type="spellEnd"/>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proofErr w:type="spellStart"/>
            <w:r w:rsidRPr="00760004">
              <w:t>pTCQueuedFloorControl</w:t>
            </w:r>
            <w:proofErr w:type="spellEnd"/>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proofErr w:type="spellStart"/>
            <w:r w:rsidRPr="00760004">
              <w:t>pTCQueuedPosition</w:t>
            </w:r>
            <w:proofErr w:type="spellEnd"/>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proofErr w:type="spellStart"/>
            <w:r w:rsidRPr="00760004">
              <w:t>pTCTalkBurstPriority</w:t>
            </w:r>
            <w:proofErr w:type="spellEnd"/>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proofErr w:type="spellStart"/>
            <w:r w:rsidRPr="00760004">
              <w:t>pTCTalkBurstReason</w:t>
            </w:r>
            <w:proofErr w:type="spellEnd"/>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0" w:name="_Toc98016700"/>
      <w:r w:rsidRPr="00760004">
        <w:t>7.5.2.15</w:t>
      </w:r>
      <w:r w:rsidRPr="00760004">
        <w:tab/>
        <w:t>PTC target presence</w:t>
      </w:r>
      <w:bookmarkEnd w:id="250"/>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proofErr w:type="spellStart"/>
            <w:r w:rsidRPr="00760004">
              <w:t>pTCTargetInformation</w:t>
            </w:r>
            <w:proofErr w:type="spellEnd"/>
          </w:p>
        </w:tc>
        <w:tc>
          <w:tcPr>
            <w:tcW w:w="6521" w:type="dxa"/>
          </w:tcPr>
          <w:p w14:paraId="12E5B80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proofErr w:type="spellStart"/>
            <w:r w:rsidRPr="00760004">
              <w:t>pTCTargetPresenceStatus</w:t>
            </w:r>
            <w:proofErr w:type="spellEnd"/>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1" w:name="_Toc98016701"/>
      <w:r w:rsidRPr="00760004">
        <w:t>7.5.2.16</w:t>
      </w:r>
      <w:r w:rsidRPr="00760004">
        <w:tab/>
        <w:t>PTC participant presence</w:t>
      </w:r>
      <w:bookmarkEnd w:id="251"/>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proofErr w:type="spellStart"/>
            <w:r w:rsidRPr="00760004">
              <w:t>pTCTargetInformation</w:t>
            </w:r>
            <w:proofErr w:type="spellEnd"/>
          </w:p>
        </w:tc>
        <w:tc>
          <w:tcPr>
            <w:tcW w:w="6521" w:type="dxa"/>
          </w:tcPr>
          <w:p w14:paraId="08BD4507"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proofErr w:type="spellStart"/>
            <w:r w:rsidRPr="00760004">
              <w:t>pTCParticipantPresenceStatus</w:t>
            </w:r>
            <w:proofErr w:type="spellEnd"/>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2" w:name="_Toc98016702"/>
      <w:r w:rsidRPr="00760004">
        <w:t>7.5.2.17</w:t>
      </w:r>
      <w:r w:rsidRPr="00760004">
        <w:tab/>
        <w:t>PTC list management</w:t>
      </w:r>
      <w:bookmarkEnd w:id="252"/>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proofErr w:type="spellStart"/>
            <w:r w:rsidRPr="00760004">
              <w:t>pTCTargetInformation</w:t>
            </w:r>
            <w:proofErr w:type="spellEnd"/>
          </w:p>
        </w:tc>
        <w:tc>
          <w:tcPr>
            <w:tcW w:w="6521" w:type="dxa"/>
          </w:tcPr>
          <w:p w14:paraId="4D673FB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proofErr w:type="spellStart"/>
            <w:r w:rsidRPr="00760004">
              <w:t>pTCDirection</w:t>
            </w:r>
            <w:proofErr w:type="spellEnd"/>
          </w:p>
        </w:tc>
        <w:tc>
          <w:tcPr>
            <w:tcW w:w="6521" w:type="dxa"/>
          </w:tcPr>
          <w:p w14:paraId="0FB1631A"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proofErr w:type="spellStart"/>
            <w:r w:rsidRPr="00760004">
              <w:t>pTCListManagementType</w:t>
            </w:r>
            <w:proofErr w:type="spellEnd"/>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proofErr w:type="spellStart"/>
            <w:r w:rsidRPr="00760004">
              <w:t>pTCListManagementAction</w:t>
            </w:r>
            <w:proofErr w:type="spellEnd"/>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proofErr w:type="spellStart"/>
            <w:r w:rsidRPr="00760004">
              <w:t>pTCListManagementFailure</w:t>
            </w:r>
            <w:proofErr w:type="spellEnd"/>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proofErr w:type="spellStart"/>
            <w:r w:rsidRPr="00760004">
              <w:t>pTCContactID</w:t>
            </w:r>
            <w:proofErr w:type="spellEnd"/>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proofErr w:type="spellStart"/>
            <w:r w:rsidRPr="00760004">
              <w:t>pTCIDList</w:t>
            </w:r>
            <w:proofErr w:type="spellEnd"/>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proofErr w:type="spellStart"/>
            <w:r w:rsidRPr="00760004">
              <w:t>pTCHost</w:t>
            </w:r>
            <w:proofErr w:type="spellEnd"/>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3" w:name="_Toc98016703"/>
      <w:r w:rsidRPr="00760004">
        <w:t>7.5.2.18</w:t>
      </w:r>
      <w:r w:rsidRPr="00760004">
        <w:tab/>
        <w:t>PTC access policy</w:t>
      </w:r>
      <w:bookmarkEnd w:id="253"/>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proofErr w:type="spellStart"/>
            <w:r w:rsidRPr="00760004">
              <w:t>pTCTargetInformation</w:t>
            </w:r>
            <w:proofErr w:type="spellEnd"/>
          </w:p>
        </w:tc>
        <w:tc>
          <w:tcPr>
            <w:tcW w:w="5799" w:type="dxa"/>
          </w:tcPr>
          <w:p w14:paraId="4DAD74F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proofErr w:type="spellStart"/>
            <w:r w:rsidRPr="00760004">
              <w:t>pTCDirection</w:t>
            </w:r>
            <w:proofErr w:type="spellEnd"/>
          </w:p>
        </w:tc>
        <w:tc>
          <w:tcPr>
            <w:tcW w:w="5799" w:type="dxa"/>
          </w:tcPr>
          <w:p w14:paraId="07697EC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proofErr w:type="spellStart"/>
            <w:r w:rsidRPr="00760004">
              <w:t>pTCAccessPolicyType</w:t>
            </w:r>
            <w:proofErr w:type="spellEnd"/>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proofErr w:type="spellStart"/>
            <w:r w:rsidRPr="00760004">
              <w:t>pTCUserAccessPolicy</w:t>
            </w:r>
            <w:proofErr w:type="spellEnd"/>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proofErr w:type="spellStart"/>
            <w:r w:rsidRPr="00760004">
              <w:t>pTCGroupAuthRule</w:t>
            </w:r>
            <w:proofErr w:type="spellEnd"/>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proofErr w:type="spellStart"/>
            <w:r w:rsidRPr="00760004">
              <w:t>pTCContactID</w:t>
            </w:r>
            <w:proofErr w:type="spellEnd"/>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proofErr w:type="spellStart"/>
            <w:r w:rsidRPr="00760004">
              <w:t>pTCAccessPolicyFailure</w:t>
            </w:r>
            <w:proofErr w:type="spellEnd"/>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4" w:name="_Toc98016704"/>
      <w:r>
        <w:t>7.5</w:t>
      </w:r>
      <w:r w:rsidRPr="00CB1C3E">
        <w:t>.</w:t>
      </w:r>
      <w:r w:rsidR="00394402">
        <w:t>3</w:t>
      </w:r>
      <w:r w:rsidRPr="00CB1C3E">
        <w:tab/>
        <w:t>IRI and CC Generation</w:t>
      </w:r>
      <w:bookmarkEnd w:id="254"/>
    </w:p>
    <w:p w14:paraId="63D67706" w14:textId="227E3408" w:rsidR="0040003E" w:rsidRPr="00CB1C3E" w:rsidRDefault="0040003E" w:rsidP="00394402">
      <w:pPr>
        <w:pStyle w:val="Heading4"/>
      </w:pPr>
      <w:bookmarkStart w:id="255" w:name="_Toc98016705"/>
      <w:r>
        <w:t>7.5</w:t>
      </w:r>
      <w:r w:rsidRPr="00CB1C3E">
        <w:t>.</w:t>
      </w:r>
      <w:r w:rsidR="00394402">
        <w:t>3</w:t>
      </w:r>
      <w:r w:rsidRPr="00CB1C3E">
        <w:t>.1</w:t>
      </w:r>
      <w:r w:rsidRPr="00CB1C3E">
        <w:tab/>
        <w:t>Generation of IRI over LI_HI2</w:t>
      </w:r>
      <w:bookmarkEnd w:id="255"/>
    </w:p>
    <w:p w14:paraId="35A0FD1E" w14:textId="25A2E0E1" w:rsidR="0040003E" w:rsidRDefault="0040003E" w:rsidP="0040003E">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6" w:name="_Toc98016706"/>
      <w:r>
        <w:t>7.5</w:t>
      </w:r>
      <w:r w:rsidRPr="00CB1C3E">
        <w:t>.</w:t>
      </w:r>
      <w:r w:rsidR="00394402">
        <w:t>3</w:t>
      </w:r>
      <w:r>
        <w:t>.2</w:t>
      </w:r>
      <w:r>
        <w:tab/>
        <w:t>Generation of CC</w:t>
      </w:r>
      <w:r w:rsidRPr="00CB1C3E">
        <w:t xml:space="preserve"> over LI_</w:t>
      </w:r>
      <w:r>
        <w:t>HI3</w:t>
      </w:r>
      <w:bookmarkEnd w:id="256"/>
    </w:p>
    <w:p w14:paraId="3BFAE9BD" w14:textId="77777777" w:rsidR="0040003E" w:rsidRDefault="0040003E" w:rsidP="0040003E">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7" w:name="_Toc98016707"/>
      <w:r>
        <w:t>7.6</w:t>
      </w:r>
      <w:r>
        <w:tab/>
        <w:t>Identifier Association Reporting</w:t>
      </w:r>
      <w:bookmarkEnd w:id="257"/>
    </w:p>
    <w:p w14:paraId="36FB4130" w14:textId="77777777" w:rsidR="00704F79" w:rsidRDefault="00704F79" w:rsidP="00704F79">
      <w:pPr>
        <w:pStyle w:val="Heading3"/>
      </w:pPr>
      <w:bookmarkStart w:id="258" w:name="_Toc98016708"/>
      <w:r>
        <w:t>7.6.1</w:t>
      </w:r>
      <w:r>
        <w:tab/>
        <w:t>General</w:t>
      </w:r>
      <w:bookmarkEnd w:id="25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9" w:name="_Toc98016709"/>
      <w:r>
        <w:t>7.6.2</w:t>
      </w:r>
      <w:r>
        <w:tab/>
        <w:t>ICF</w:t>
      </w:r>
      <w:bookmarkEnd w:id="259"/>
    </w:p>
    <w:p w14:paraId="445899FD" w14:textId="77777777" w:rsidR="00704F79" w:rsidRDefault="00704F79" w:rsidP="00704F79">
      <w:pPr>
        <w:pStyle w:val="Heading4"/>
      </w:pPr>
      <w:bookmarkStart w:id="260" w:name="_Toc98016710"/>
      <w:r w:rsidRPr="00486BBE">
        <w:t>7.6.2.1</w:t>
      </w:r>
      <w:r>
        <w:tab/>
        <w:t>General</w:t>
      </w:r>
      <w:bookmarkEnd w:id="26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1" w:name="_Toc98016711"/>
      <w:r>
        <w:t>7.6.2.2</w:t>
      </w:r>
      <w:r>
        <w:tab/>
        <w:t>ICF receipt of records over LI_XER</w:t>
      </w:r>
      <w:bookmarkEnd w:id="26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2" w:name="_Toc98016712"/>
      <w:r>
        <w:t>7.6.2.3</w:t>
      </w:r>
      <w:r>
        <w:tab/>
        <w:t>ICF Query and Response over LI_XQR</w:t>
      </w:r>
      <w:bookmarkEnd w:id="262"/>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3" w:name="_Toc98016713"/>
      <w:r>
        <w:t>7.6.2.4</w:t>
      </w:r>
      <w:r>
        <w:tab/>
        <w:t>ICF Identifier Association Event Handling</w:t>
      </w:r>
      <w:bookmarkEnd w:id="26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 xml:space="preserve">A subsequent </w:t>
      </w:r>
      <w:proofErr w:type="spellStart"/>
      <w:r>
        <w:t>IEFAssociationRecord</w:t>
      </w:r>
      <w:proofErr w:type="spellEnd"/>
      <w:r>
        <w:t xml:space="preserve">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4" w:name="_Toc98016714"/>
      <w:r>
        <w:t>7.6.3</w:t>
      </w:r>
      <w:r>
        <w:tab/>
        <w:t>IQF</w:t>
      </w:r>
      <w:bookmarkEnd w:id="264"/>
    </w:p>
    <w:p w14:paraId="1729AAB9" w14:textId="77777777" w:rsidR="00704F79" w:rsidRDefault="00704F79" w:rsidP="00704F79">
      <w:pPr>
        <w:pStyle w:val="Heading4"/>
      </w:pPr>
      <w:bookmarkStart w:id="265" w:name="_Toc98016715"/>
      <w:r w:rsidRPr="00486BBE">
        <w:t>7.6.</w:t>
      </w:r>
      <w:r>
        <w:t>3</w:t>
      </w:r>
      <w:r w:rsidRPr="00486BBE">
        <w:t>.1</w:t>
      </w:r>
      <w:r>
        <w:tab/>
        <w:t>General</w:t>
      </w:r>
      <w:bookmarkEnd w:id="26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6" w:name="_Toc98016716"/>
      <w:r>
        <w:t>7.6.3.2</w:t>
      </w:r>
      <w:r>
        <w:tab/>
        <w:t>IQF Query and Response over LI_HIQR</w:t>
      </w:r>
      <w:bookmarkEnd w:id="26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7" w:name="_Toc98016717"/>
      <w:r>
        <w:t>7.6.3.3</w:t>
      </w:r>
      <w:r>
        <w:tab/>
        <w:t>IQF Query and Response over LI_XQR</w:t>
      </w:r>
      <w:bookmarkEnd w:id="26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8" w:name="_Toc98016718"/>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8"/>
    </w:p>
    <w:p w14:paraId="2CE53A00" w14:textId="77777777" w:rsidR="00C04A28" w:rsidRPr="00760004" w:rsidRDefault="00C04A28" w:rsidP="00020C2C"/>
    <w:p w14:paraId="11E723A5" w14:textId="77777777" w:rsidR="00927A77" w:rsidRDefault="00927A77" w:rsidP="00927A77">
      <w:pPr>
        <w:pStyle w:val="Code"/>
      </w:pPr>
      <w:r>
        <w:t>TS33128Payloads</w:t>
      </w:r>
    </w:p>
    <w:p w14:paraId="6B4F2517" w14:textId="77777777" w:rsidR="00927A77" w:rsidRDefault="00927A77" w:rsidP="00927A77">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r16(16) version9(9)}</w:t>
      </w:r>
    </w:p>
    <w:p w14:paraId="564ECD61" w14:textId="77777777" w:rsidR="00927A77" w:rsidRDefault="00927A77" w:rsidP="00927A77">
      <w:pPr>
        <w:pStyle w:val="Code"/>
      </w:pPr>
    </w:p>
    <w:p w14:paraId="2829DCFA" w14:textId="77777777" w:rsidR="00927A77" w:rsidRDefault="00927A77" w:rsidP="00927A77">
      <w:pPr>
        <w:pStyle w:val="Code"/>
      </w:pPr>
      <w:r>
        <w:t>DEFINITIONS IMPLICIT TAGS EXTENSIBILITY IMPLIED ::=</w:t>
      </w:r>
    </w:p>
    <w:p w14:paraId="690F3B62" w14:textId="77777777" w:rsidR="00927A77" w:rsidRDefault="00927A77" w:rsidP="00927A77">
      <w:pPr>
        <w:pStyle w:val="Code"/>
      </w:pPr>
    </w:p>
    <w:p w14:paraId="08661345" w14:textId="77777777" w:rsidR="00927A77" w:rsidRDefault="00927A77" w:rsidP="00927A77">
      <w:pPr>
        <w:pStyle w:val="Code"/>
      </w:pPr>
      <w:r>
        <w:t>BEGIN</w:t>
      </w:r>
    </w:p>
    <w:p w14:paraId="4EFDEA6C" w14:textId="77777777" w:rsidR="00927A77" w:rsidRDefault="00927A77" w:rsidP="00927A77">
      <w:pPr>
        <w:pStyle w:val="Code"/>
      </w:pPr>
    </w:p>
    <w:p w14:paraId="7E171F73" w14:textId="77777777" w:rsidR="00927A77" w:rsidRDefault="00927A77" w:rsidP="00927A77">
      <w:pPr>
        <w:pStyle w:val="CodeHeader"/>
      </w:pPr>
      <w:r>
        <w:t>-- =============</w:t>
      </w:r>
    </w:p>
    <w:p w14:paraId="581E8665" w14:textId="77777777" w:rsidR="00927A77" w:rsidRDefault="00927A77" w:rsidP="00927A77">
      <w:pPr>
        <w:pStyle w:val="CodeHeader"/>
      </w:pPr>
      <w:r>
        <w:t>-- Relative OIDs</w:t>
      </w:r>
    </w:p>
    <w:p w14:paraId="2616C834" w14:textId="77777777" w:rsidR="00927A77" w:rsidRDefault="00927A77" w:rsidP="00927A77">
      <w:pPr>
        <w:pStyle w:val="Code"/>
      </w:pPr>
      <w:r>
        <w:t>-- =============</w:t>
      </w:r>
    </w:p>
    <w:p w14:paraId="530B41DD" w14:textId="77777777" w:rsidR="00927A77" w:rsidRDefault="00927A77" w:rsidP="00927A77">
      <w:pPr>
        <w:pStyle w:val="Code"/>
      </w:pPr>
    </w:p>
    <w:p w14:paraId="71EAA65B" w14:textId="77777777" w:rsidR="00927A77" w:rsidRDefault="00927A77" w:rsidP="00927A77">
      <w:pPr>
        <w:pStyle w:val="Code"/>
      </w:pPr>
      <w:r>
        <w:t>tS33128PayloadsOID          RELATIVE-OID ::= {</w:t>
      </w:r>
      <w:proofErr w:type="spellStart"/>
      <w:r>
        <w:t>threeGPP</w:t>
      </w:r>
      <w:proofErr w:type="spellEnd"/>
      <w:r>
        <w:t>(4) ts33128(19) r16(16) version9(9)}</w:t>
      </w:r>
    </w:p>
    <w:p w14:paraId="51FCE08D" w14:textId="77777777" w:rsidR="00927A77" w:rsidRDefault="00927A77" w:rsidP="00927A77">
      <w:pPr>
        <w:pStyle w:val="Code"/>
      </w:pPr>
    </w:p>
    <w:p w14:paraId="6D3F65D9" w14:textId="77777777" w:rsidR="00927A77" w:rsidRDefault="00927A77" w:rsidP="00927A77">
      <w:pPr>
        <w:pStyle w:val="Code"/>
      </w:pPr>
      <w:proofErr w:type="spellStart"/>
      <w:r>
        <w:t>xIRIPayloadOID</w:t>
      </w:r>
      <w:proofErr w:type="spellEnd"/>
      <w:r>
        <w:t xml:space="preserve">              RELATIVE-OID ::= {tS33128PayloadsOID </w:t>
      </w:r>
      <w:proofErr w:type="spellStart"/>
      <w:r>
        <w:t>xIRI</w:t>
      </w:r>
      <w:proofErr w:type="spellEnd"/>
      <w:r>
        <w:t>(1)}</w:t>
      </w:r>
    </w:p>
    <w:p w14:paraId="343333DD" w14:textId="77777777" w:rsidR="00927A77" w:rsidRDefault="00927A77" w:rsidP="00927A77">
      <w:pPr>
        <w:pStyle w:val="Code"/>
      </w:pPr>
      <w:proofErr w:type="spellStart"/>
      <w:r>
        <w:t>xCCPayloadOID</w:t>
      </w:r>
      <w:proofErr w:type="spellEnd"/>
      <w:r>
        <w:t xml:space="preserve">               RELATIVE-OID ::= {tS33128PayloadsOID </w:t>
      </w:r>
      <w:proofErr w:type="spellStart"/>
      <w:r>
        <w:t>xCC</w:t>
      </w:r>
      <w:proofErr w:type="spellEnd"/>
      <w:r>
        <w:t>(2)}</w:t>
      </w:r>
    </w:p>
    <w:p w14:paraId="2B596CD8" w14:textId="77777777" w:rsidR="00927A77" w:rsidRDefault="00927A77" w:rsidP="00927A77">
      <w:pPr>
        <w:pStyle w:val="Code"/>
      </w:pPr>
      <w:proofErr w:type="spellStart"/>
      <w:r>
        <w:t>iRIPayloadOID</w:t>
      </w:r>
      <w:proofErr w:type="spellEnd"/>
      <w:r>
        <w:t xml:space="preserve">               RELATIVE-OID ::= {tS33128PayloadsOID </w:t>
      </w:r>
      <w:proofErr w:type="spellStart"/>
      <w:r>
        <w:t>iRI</w:t>
      </w:r>
      <w:proofErr w:type="spellEnd"/>
      <w:r>
        <w:t>(3)}</w:t>
      </w:r>
    </w:p>
    <w:p w14:paraId="20B15FDB" w14:textId="77777777" w:rsidR="00927A77" w:rsidRDefault="00927A77" w:rsidP="00927A77">
      <w:pPr>
        <w:pStyle w:val="Code"/>
      </w:pPr>
      <w:proofErr w:type="spellStart"/>
      <w:r>
        <w:t>cCPayloadOID</w:t>
      </w:r>
      <w:proofErr w:type="spellEnd"/>
      <w:r>
        <w:t xml:space="preserve">                RELATIVE-OID ::= {tS33128PayloadsOID </w:t>
      </w:r>
      <w:proofErr w:type="spellStart"/>
      <w:r>
        <w:t>cC</w:t>
      </w:r>
      <w:proofErr w:type="spellEnd"/>
      <w:r>
        <w:t>(4)}</w:t>
      </w:r>
    </w:p>
    <w:p w14:paraId="4FB70FAD" w14:textId="77777777" w:rsidR="00927A77" w:rsidRDefault="00927A77" w:rsidP="00927A77">
      <w:pPr>
        <w:pStyle w:val="Code"/>
      </w:pPr>
      <w:proofErr w:type="spellStart"/>
      <w:r>
        <w:t>lINotificationPayloadOID</w:t>
      </w:r>
      <w:proofErr w:type="spellEnd"/>
      <w:r>
        <w:t xml:space="preserve">    RELATIVE-OID ::= {tS33128PayloadsOID </w:t>
      </w:r>
      <w:proofErr w:type="spellStart"/>
      <w:r>
        <w:t>lINotification</w:t>
      </w:r>
      <w:proofErr w:type="spellEnd"/>
      <w:r>
        <w:t>(5)}</w:t>
      </w:r>
    </w:p>
    <w:p w14:paraId="3CE145C0" w14:textId="77777777" w:rsidR="00927A77" w:rsidRDefault="00927A77" w:rsidP="00927A77">
      <w:pPr>
        <w:pStyle w:val="Code"/>
      </w:pPr>
    </w:p>
    <w:p w14:paraId="293DB1CA" w14:textId="77777777" w:rsidR="00927A77" w:rsidRDefault="00927A77" w:rsidP="00927A77">
      <w:pPr>
        <w:pStyle w:val="CodeHeader"/>
      </w:pPr>
      <w:r>
        <w:t>-- ===============</w:t>
      </w:r>
    </w:p>
    <w:p w14:paraId="3EDA6075" w14:textId="77777777" w:rsidR="00927A77" w:rsidRDefault="00927A77" w:rsidP="00927A77">
      <w:pPr>
        <w:pStyle w:val="CodeHeader"/>
      </w:pPr>
      <w:r>
        <w:t xml:space="preserve">-- X2 </w:t>
      </w:r>
      <w:proofErr w:type="spellStart"/>
      <w:r>
        <w:t>xIRI</w:t>
      </w:r>
      <w:proofErr w:type="spellEnd"/>
      <w:r>
        <w:t xml:space="preserve"> payload</w:t>
      </w:r>
    </w:p>
    <w:p w14:paraId="5AB34CAF" w14:textId="77777777" w:rsidR="00927A77" w:rsidRDefault="00927A77" w:rsidP="00927A77">
      <w:pPr>
        <w:pStyle w:val="Code"/>
      </w:pPr>
      <w:r>
        <w:t>-- ===============</w:t>
      </w:r>
    </w:p>
    <w:p w14:paraId="2B91A9CC" w14:textId="77777777" w:rsidR="00927A77" w:rsidRDefault="00927A77" w:rsidP="00927A77">
      <w:pPr>
        <w:pStyle w:val="Code"/>
      </w:pPr>
    </w:p>
    <w:p w14:paraId="0E2BB0E2" w14:textId="77777777" w:rsidR="00927A77" w:rsidRDefault="00927A77" w:rsidP="00927A77">
      <w:pPr>
        <w:pStyle w:val="Code"/>
      </w:pPr>
      <w:proofErr w:type="spellStart"/>
      <w:r>
        <w:t>XIRIPayload</w:t>
      </w:r>
      <w:proofErr w:type="spellEnd"/>
      <w:r>
        <w:t xml:space="preserve"> ::= SEQUENCE</w:t>
      </w:r>
    </w:p>
    <w:p w14:paraId="3D2D834D" w14:textId="77777777" w:rsidR="00927A77" w:rsidRDefault="00927A77" w:rsidP="00927A77">
      <w:pPr>
        <w:pStyle w:val="Code"/>
      </w:pPr>
      <w:r>
        <w:t>{</w:t>
      </w:r>
    </w:p>
    <w:p w14:paraId="1612F977" w14:textId="77777777" w:rsidR="00927A77" w:rsidRDefault="00927A77" w:rsidP="00927A77">
      <w:pPr>
        <w:pStyle w:val="Code"/>
      </w:pPr>
      <w:r>
        <w:t xml:space="preserve">    </w:t>
      </w:r>
      <w:proofErr w:type="spellStart"/>
      <w:r>
        <w:t>xIRIPayloadOID</w:t>
      </w:r>
      <w:proofErr w:type="spellEnd"/>
      <w:r>
        <w:t xml:space="preserve">      [1] RELATIVE-OID,</w:t>
      </w:r>
    </w:p>
    <w:p w14:paraId="70F9118F" w14:textId="77777777" w:rsidR="00927A77" w:rsidRDefault="00927A77" w:rsidP="00927A77">
      <w:pPr>
        <w:pStyle w:val="Code"/>
      </w:pPr>
      <w:r>
        <w:t xml:space="preserve">    event               [2] </w:t>
      </w:r>
      <w:proofErr w:type="spellStart"/>
      <w:r>
        <w:t>XIRIEvent</w:t>
      </w:r>
      <w:proofErr w:type="spellEnd"/>
    </w:p>
    <w:p w14:paraId="1E239828" w14:textId="77777777" w:rsidR="00927A77" w:rsidRDefault="00927A77" w:rsidP="00927A77">
      <w:pPr>
        <w:pStyle w:val="Code"/>
      </w:pPr>
      <w:r>
        <w:t>}</w:t>
      </w:r>
    </w:p>
    <w:p w14:paraId="5690FE16" w14:textId="77777777" w:rsidR="00927A77" w:rsidRDefault="00927A77" w:rsidP="00927A77">
      <w:pPr>
        <w:pStyle w:val="Code"/>
      </w:pPr>
    </w:p>
    <w:p w14:paraId="13707DBE" w14:textId="77777777" w:rsidR="00927A77" w:rsidRDefault="00927A77" w:rsidP="00927A77">
      <w:pPr>
        <w:pStyle w:val="Code"/>
      </w:pPr>
      <w:proofErr w:type="spellStart"/>
      <w:r>
        <w:t>XIRIEvent</w:t>
      </w:r>
      <w:proofErr w:type="spellEnd"/>
      <w:r>
        <w:t xml:space="preserve"> ::= CHOICE</w:t>
      </w:r>
    </w:p>
    <w:p w14:paraId="5D949D24" w14:textId="77777777" w:rsidR="00927A77" w:rsidRDefault="00927A77" w:rsidP="00927A77">
      <w:pPr>
        <w:pStyle w:val="Code"/>
      </w:pPr>
      <w:r>
        <w:t>{</w:t>
      </w:r>
    </w:p>
    <w:p w14:paraId="295D53FB" w14:textId="77777777" w:rsidR="00927A77" w:rsidRDefault="00927A77" w:rsidP="00927A77">
      <w:pPr>
        <w:pStyle w:val="Code"/>
      </w:pPr>
      <w:r>
        <w:t xml:space="preserve">    -- Access and mobility related events, see clause 6.2.2</w:t>
      </w:r>
    </w:p>
    <w:p w14:paraId="7C6B9F38" w14:textId="77777777" w:rsidR="00927A77" w:rsidRDefault="00927A77" w:rsidP="00927A77">
      <w:pPr>
        <w:pStyle w:val="Code"/>
      </w:pPr>
      <w:r>
        <w:t xml:space="preserve">    registration                                        [1] </w:t>
      </w:r>
      <w:proofErr w:type="spellStart"/>
      <w:r>
        <w:t>AMFRegistration</w:t>
      </w:r>
      <w:proofErr w:type="spellEnd"/>
      <w:r>
        <w:t>,</w:t>
      </w:r>
    </w:p>
    <w:p w14:paraId="47C81BC8" w14:textId="77777777" w:rsidR="00927A77" w:rsidRDefault="00927A77" w:rsidP="00927A77">
      <w:pPr>
        <w:pStyle w:val="Code"/>
      </w:pPr>
      <w:r>
        <w:t xml:space="preserve">    deregistration                                      [2] </w:t>
      </w:r>
      <w:proofErr w:type="spellStart"/>
      <w:r>
        <w:t>AMFDeregistration</w:t>
      </w:r>
      <w:proofErr w:type="spellEnd"/>
      <w:r>
        <w:t>,</w:t>
      </w:r>
    </w:p>
    <w:p w14:paraId="62DEABFC" w14:textId="77777777" w:rsidR="00927A77" w:rsidRDefault="00927A77" w:rsidP="00927A77">
      <w:pPr>
        <w:pStyle w:val="Code"/>
      </w:pPr>
      <w:r>
        <w:t xml:space="preserve">    </w:t>
      </w:r>
      <w:proofErr w:type="spellStart"/>
      <w:r>
        <w:t>locationUpdate</w:t>
      </w:r>
      <w:proofErr w:type="spellEnd"/>
      <w:r>
        <w:t xml:space="preserve">                                      [3] </w:t>
      </w:r>
      <w:proofErr w:type="spellStart"/>
      <w:r>
        <w:t>AMFLocationUpdate</w:t>
      </w:r>
      <w:proofErr w:type="spellEnd"/>
      <w:r>
        <w:t>,</w:t>
      </w:r>
    </w:p>
    <w:p w14:paraId="1378C4B5" w14:textId="77777777" w:rsidR="00927A77" w:rsidRDefault="00927A77" w:rsidP="00927A77">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B1F0549" w14:textId="77777777" w:rsidR="00927A77" w:rsidRDefault="00927A77" w:rsidP="00927A77">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101A7779" w14:textId="77777777" w:rsidR="00927A77" w:rsidRDefault="00927A77" w:rsidP="00927A77">
      <w:pPr>
        <w:pStyle w:val="Code"/>
      </w:pPr>
    </w:p>
    <w:p w14:paraId="6266080A" w14:textId="77777777" w:rsidR="00927A77" w:rsidRDefault="00927A77" w:rsidP="00927A77">
      <w:pPr>
        <w:pStyle w:val="Code"/>
      </w:pPr>
      <w:r>
        <w:t xml:space="preserve">    -- PDU session-related events, see clause 6.2.3</w:t>
      </w:r>
    </w:p>
    <w:p w14:paraId="7F4F527A" w14:textId="77777777" w:rsidR="00927A77" w:rsidRDefault="00927A77" w:rsidP="00927A77">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211C1346" w14:textId="77777777" w:rsidR="00927A77" w:rsidRDefault="00927A77" w:rsidP="00927A77">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4D1C2F22" w14:textId="77777777" w:rsidR="00927A77" w:rsidRDefault="00927A77" w:rsidP="00927A77">
      <w:pPr>
        <w:pStyle w:val="Code"/>
      </w:pPr>
      <w:r>
        <w:t xml:space="preserve">    </w:t>
      </w:r>
      <w:proofErr w:type="spellStart"/>
      <w:r>
        <w:t>pDUSessionRelease</w:t>
      </w:r>
      <w:proofErr w:type="spellEnd"/>
      <w:r>
        <w:t xml:space="preserve">                                   [8] </w:t>
      </w:r>
      <w:proofErr w:type="spellStart"/>
      <w:r>
        <w:t>SMFPDUSessionRelease</w:t>
      </w:r>
      <w:proofErr w:type="spellEnd"/>
      <w:r>
        <w:t>,</w:t>
      </w:r>
    </w:p>
    <w:p w14:paraId="4D4908DD" w14:textId="77777777" w:rsidR="00927A77" w:rsidRDefault="00927A77" w:rsidP="00927A77">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05E5D424" w14:textId="77777777" w:rsidR="00927A77" w:rsidRDefault="00927A77" w:rsidP="00927A77">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5D0811FD" w14:textId="77777777" w:rsidR="00927A77" w:rsidRDefault="00927A77" w:rsidP="00927A77">
      <w:pPr>
        <w:pStyle w:val="Code"/>
      </w:pPr>
    </w:p>
    <w:p w14:paraId="19A6F77F" w14:textId="77777777" w:rsidR="00927A77" w:rsidRDefault="00927A77" w:rsidP="00927A77">
      <w:pPr>
        <w:pStyle w:val="Code"/>
      </w:pPr>
      <w:r>
        <w:t xml:space="preserve">    -- Subscriber-management related events, see clause 7.2.2</w:t>
      </w:r>
    </w:p>
    <w:p w14:paraId="35717BC9" w14:textId="77777777" w:rsidR="00927A77" w:rsidRDefault="00927A77" w:rsidP="00927A77">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5DA68DC8" w14:textId="77777777" w:rsidR="00927A77" w:rsidRDefault="00927A77" w:rsidP="00927A77">
      <w:pPr>
        <w:pStyle w:val="Code"/>
      </w:pPr>
    </w:p>
    <w:p w14:paraId="599A2199" w14:textId="77777777" w:rsidR="00927A77" w:rsidRDefault="00927A77" w:rsidP="00927A77">
      <w:pPr>
        <w:pStyle w:val="Code"/>
      </w:pPr>
      <w:r>
        <w:t xml:space="preserve">    -- SMS-related events, see clause 6.2.5, see also </w:t>
      </w:r>
      <w:proofErr w:type="spellStart"/>
      <w:r>
        <w:t>sMSReport</w:t>
      </w:r>
      <w:proofErr w:type="spellEnd"/>
      <w:r>
        <w:t xml:space="preserve"> ([56] below)</w:t>
      </w:r>
    </w:p>
    <w:p w14:paraId="0907D2A9" w14:textId="77777777" w:rsidR="00927A77" w:rsidRDefault="00927A77" w:rsidP="00927A77">
      <w:pPr>
        <w:pStyle w:val="Code"/>
      </w:pPr>
      <w:r>
        <w:t xml:space="preserve">    </w:t>
      </w:r>
      <w:proofErr w:type="spellStart"/>
      <w:r>
        <w:t>sMSMessage</w:t>
      </w:r>
      <w:proofErr w:type="spellEnd"/>
      <w:r>
        <w:t xml:space="preserve">                                          [12] </w:t>
      </w:r>
      <w:proofErr w:type="spellStart"/>
      <w:r>
        <w:t>SMSMessage</w:t>
      </w:r>
      <w:proofErr w:type="spellEnd"/>
      <w:r>
        <w:t>,</w:t>
      </w:r>
    </w:p>
    <w:p w14:paraId="0C295C56" w14:textId="77777777" w:rsidR="00927A77" w:rsidRDefault="00927A77" w:rsidP="00927A77">
      <w:pPr>
        <w:pStyle w:val="Code"/>
      </w:pPr>
    </w:p>
    <w:p w14:paraId="29C818E6" w14:textId="77777777" w:rsidR="00927A77" w:rsidRDefault="00927A77" w:rsidP="00927A77">
      <w:pPr>
        <w:pStyle w:val="Code"/>
      </w:pPr>
      <w:r>
        <w:t xml:space="preserve">    -- LALS-related events, see clause 7.3.3</w:t>
      </w:r>
    </w:p>
    <w:p w14:paraId="7C6FF83B" w14:textId="77777777" w:rsidR="00927A77" w:rsidRDefault="00927A77" w:rsidP="00927A77">
      <w:pPr>
        <w:pStyle w:val="Code"/>
      </w:pPr>
      <w:r>
        <w:t xml:space="preserve">    </w:t>
      </w:r>
      <w:proofErr w:type="spellStart"/>
      <w:r>
        <w:t>lALSReport</w:t>
      </w:r>
      <w:proofErr w:type="spellEnd"/>
      <w:r>
        <w:t xml:space="preserve">                                          [13] </w:t>
      </w:r>
      <w:proofErr w:type="spellStart"/>
      <w:r>
        <w:t>LALSReport</w:t>
      </w:r>
      <w:proofErr w:type="spellEnd"/>
      <w:r>
        <w:t>,</w:t>
      </w:r>
    </w:p>
    <w:p w14:paraId="6E92F6FA" w14:textId="77777777" w:rsidR="00927A77" w:rsidRDefault="00927A77" w:rsidP="00927A77">
      <w:pPr>
        <w:pStyle w:val="Code"/>
      </w:pPr>
    </w:p>
    <w:p w14:paraId="1719C54A" w14:textId="77777777" w:rsidR="00927A77" w:rsidRDefault="00927A77" w:rsidP="00927A77">
      <w:pPr>
        <w:pStyle w:val="Code"/>
      </w:pPr>
      <w:r>
        <w:t xml:space="preserve">    -- PDHR/PDSR-related events, see clause 6.2.3.4.1</w:t>
      </w:r>
    </w:p>
    <w:p w14:paraId="52B27416" w14:textId="77777777" w:rsidR="00927A77" w:rsidRDefault="00927A77" w:rsidP="00927A77">
      <w:pPr>
        <w:pStyle w:val="Code"/>
      </w:pPr>
      <w:r>
        <w:t xml:space="preserve">    </w:t>
      </w:r>
      <w:proofErr w:type="spellStart"/>
      <w:r>
        <w:t>pDHeaderReport</w:t>
      </w:r>
      <w:proofErr w:type="spellEnd"/>
      <w:r>
        <w:t xml:space="preserve">                                      [14] </w:t>
      </w:r>
      <w:proofErr w:type="spellStart"/>
      <w:r>
        <w:t>PDHeaderReport</w:t>
      </w:r>
      <w:proofErr w:type="spellEnd"/>
      <w:r>
        <w:t>,</w:t>
      </w:r>
    </w:p>
    <w:p w14:paraId="231C3F6B" w14:textId="77777777" w:rsidR="00927A77" w:rsidRDefault="00927A77" w:rsidP="00927A77">
      <w:pPr>
        <w:pStyle w:val="Code"/>
      </w:pPr>
      <w:r>
        <w:t xml:space="preserve">    </w:t>
      </w:r>
      <w:proofErr w:type="spellStart"/>
      <w:r>
        <w:t>pDSummaryReport</w:t>
      </w:r>
      <w:proofErr w:type="spellEnd"/>
      <w:r>
        <w:t xml:space="preserve">                                     [15] </w:t>
      </w:r>
      <w:proofErr w:type="spellStart"/>
      <w:r>
        <w:t>PDSummaryReport</w:t>
      </w:r>
      <w:proofErr w:type="spellEnd"/>
      <w:r>
        <w:t>,</w:t>
      </w:r>
    </w:p>
    <w:p w14:paraId="0DB9B408" w14:textId="77777777" w:rsidR="00927A77" w:rsidRDefault="00927A77" w:rsidP="00927A77">
      <w:pPr>
        <w:pStyle w:val="Code"/>
      </w:pPr>
    </w:p>
    <w:p w14:paraId="283C4750" w14:textId="77777777" w:rsidR="00927A77" w:rsidRDefault="00927A77" w:rsidP="00927A77">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2B888894" w14:textId="77777777" w:rsidR="00927A77" w:rsidRDefault="00927A77" w:rsidP="00927A77">
      <w:pPr>
        <w:pStyle w:val="Code"/>
      </w:pPr>
    </w:p>
    <w:p w14:paraId="2FEC584E" w14:textId="77777777" w:rsidR="00927A77" w:rsidRDefault="00927A77" w:rsidP="00927A77">
      <w:pPr>
        <w:pStyle w:val="Code"/>
      </w:pPr>
      <w:r>
        <w:t xml:space="preserve">    -- MMS-related events, see clause 7.4.2</w:t>
      </w:r>
    </w:p>
    <w:p w14:paraId="19046734" w14:textId="77777777" w:rsidR="00927A77" w:rsidRDefault="00927A77" w:rsidP="00927A77">
      <w:pPr>
        <w:pStyle w:val="Code"/>
      </w:pPr>
      <w:r>
        <w:t xml:space="preserve">    </w:t>
      </w:r>
      <w:proofErr w:type="spellStart"/>
      <w:r>
        <w:t>mMSSend</w:t>
      </w:r>
      <w:proofErr w:type="spellEnd"/>
      <w:r>
        <w:t xml:space="preserve">                                             [17] </w:t>
      </w:r>
      <w:proofErr w:type="spellStart"/>
      <w:r>
        <w:t>MMSSend</w:t>
      </w:r>
      <w:proofErr w:type="spellEnd"/>
      <w:r>
        <w:t>,</w:t>
      </w:r>
    </w:p>
    <w:p w14:paraId="58F7F893" w14:textId="77777777" w:rsidR="00927A77" w:rsidRDefault="00927A77" w:rsidP="00927A77">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C081291" w14:textId="77777777" w:rsidR="00927A77" w:rsidRDefault="00927A77" w:rsidP="00927A77">
      <w:pPr>
        <w:pStyle w:val="Code"/>
      </w:pPr>
      <w:r>
        <w:t xml:space="preserve">    </w:t>
      </w:r>
      <w:proofErr w:type="spellStart"/>
      <w:r>
        <w:t>mMSNotification</w:t>
      </w:r>
      <w:proofErr w:type="spellEnd"/>
      <w:r>
        <w:t xml:space="preserve">                                     [19] </w:t>
      </w:r>
      <w:proofErr w:type="spellStart"/>
      <w:r>
        <w:t>MMSNotification</w:t>
      </w:r>
      <w:proofErr w:type="spellEnd"/>
      <w:r>
        <w:t>,</w:t>
      </w:r>
    </w:p>
    <w:p w14:paraId="1CBD257C" w14:textId="77777777" w:rsidR="00927A77" w:rsidRDefault="00927A77" w:rsidP="00927A77">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1F53D39A" w14:textId="77777777" w:rsidR="00927A77" w:rsidRDefault="00927A77" w:rsidP="00927A77">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6DE96E58" w14:textId="77777777" w:rsidR="00927A77" w:rsidRDefault="00927A77" w:rsidP="00927A77">
      <w:pPr>
        <w:pStyle w:val="Code"/>
      </w:pPr>
      <w:r>
        <w:t xml:space="preserve">    </w:t>
      </w:r>
      <w:proofErr w:type="spellStart"/>
      <w:r>
        <w:t>mMSRetrieval</w:t>
      </w:r>
      <w:proofErr w:type="spellEnd"/>
      <w:r>
        <w:t xml:space="preserve">                                        [22] </w:t>
      </w:r>
      <w:proofErr w:type="spellStart"/>
      <w:r>
        <w:t>MMSRetrieval</w:t>
      </w:r>
      <w:proofErr w:type="spellEnd"/>
      <w:r>
        <w:t>,</w:t>
      </w:r>
    </w:p>
    <w:p w14:paraId="2F3B1709" w14:textId="77777777" w:rsidR="00927A77" w:rsidRDefault="00927A77" w:rsidP="00927A77">
      <w:pPr>
        <w:pStyle w:val="Code"/>
      </w:pPr>
      <w:r>
        <w:t xml:space="preserve">    </w:t>
      </w:r>
      <w:proofErr w:type="spellStart"/>
      <w:r>
        <w:t>mMSDeliveryAck</w:t>
      </w:r>
      <w:proofErr w:type="spellEnd"/>
      <w:r>
        <w:t xml:space="preserve">                                      [23] </w:t>
      </w:r>
      <w:proofErr w:type="spellStart"/>
      <w:r>
        <w:t>MMSDeliveryAck</w:t>
      </w:r>
      <w:proofErr w:type="spellEnd"/>
      <w:r>
        <w:t>,</w:t>
      </w:r>
    </w:p>
    <w:p w14:paraId="08EF91DC" w14:textId="77777777" w:rsidR="00927A77" w:rsidRDefault="00927A77" w:rsidP="00927A77">
      <w:pPr>
        <w:pStyle w:val="Code"/>
      </w:pPr>
      <w:r>
        <w:t xml:space="preserve">    </w:t>
      </w:r>
      <w:proofErr w:type="spellStart"/>
      <w:r>
        <w:t>mMSForward</w:t>
      </w:r>
      <w:proofErr w:type="spellEnd"/>
      <w:r>
        <w:t xml:space="preserve">                                          [24] </w:t>
      </w:r>
      <w:proofErr w:type="spellStart"/>
      <w:r>
        <w:t>MMSForward</w:t>
      </w:r>
      <w:proofErr w:type="spellEnd"/>
      <w:r>
        <w:t>,</w:t>
      </w:r>
    </w:p>
    <w:p w14:paraId="69BB5360" w14:textId="77777777" w:rsidR="00927A77" w:rsidRDefault="00927A77" w:rsidP="00927A77">
      <w:pPr>
        <w:pStyle w:val="Code"/>
      </w:pPr>
      <w:r>
        <w:t xml:space="preserve">    </w:t>
      </w:r>
      <w:proofErr w:type="spellStart"/>
      <w:r>
        <w:t>mMSDeleteFromRelay</w:t>
      </w:r>
      <w:proofErr w:type="spellEnd"/>
      <w:r>
        <w:t xml:space="preserve">                                  [25] </w:t>
      </w:r>
      <w:proofErr w:type="spellStart"/>
      <w:r>
        <w:t>MMSDeleteFromRelay</w:t>
      </w:r>
      <w:proofErr w:type="spellEnd"/>
      <w:r>
        <w:t>,</w:t>
      </w:r>
    </w:p>
    <w:p w14:paraId="527A7B64" w14:textId="77777777" w:rsidR="00927A77" w:rsidRDefault="00927A77" w:rsidP="00927A77">
      <w:pPr>
        <w:pStyle w:val="Code"/>
      </w:pPr>
      <w:r>
        <w:t xml:space="preserve">    </w:t>
      </w:r>
      <w:proofErr w:type="spellStart"/>
      <w:r>
        <w:t>mMSDeliveryReport</w:t>
      </w:r>
      <w:proofErr w:type="spellEnd"/>
      <w:r>
        <w:t xml:space="preserve">                                   [26] </w:t>
      </w:r>
      <w:proofErr w:type="spellStart"/>
      <w:r>
        <w:t>MMSDeliveryReport</w:t>
      </w:r>
      <w:proofErr w:type="spellEnd"/>
      <w:r>
        <w:t>,</w:t>
      </w:r>
    </w:p>
    <w:p w14:paraId="3FDC8C49" w14:textId="77777777" w:rsidR="00927A77" w:rsidRDefault="00927A77" w:rsidP="00927A77">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0AFEA803" w14:textId="77777777" w:rsidR="00927A77" w:rsidRDefault="00927A77" w:rsidP="00927A77">
      <w:pPr>
        <w:pStyle w:val="Code"/>
      </w:pPr>
      <w:r>
        <w:t xml:space="preserve">    </w:t>
      </w:r>
      <w:proofErr w:type="spellStart"/>
      <w:r>
        <w:t>mMSReadReport</w:t>
      </w:r>
      <w:proofErr w:type="spellEnd"/>
      <w:r>
        <w:t xml:space="preserve">                                       [28] </w:t>
      </w:r>
      <w:proofErr w:type="spellStart"/>
      <w:r>
        <w:t>MMSReadReport</w:t>
      </w:r>
      <w:proofErr w:type="spellEnd"/>
      <w:r>
        <w:t>,</w:t>
      </w:r>
    </w:p>
    <w:p w14:paraId="6680263F" w14:textId="77777777" w:rsidR="00927A77" w:rsidRDefault="00927A77" w:rsidP="00927A77">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5D4830B4" w14:textId="77777777" w:rsidR="00927A77" w:rsidRDefault="00927A77" w:rsidP="00927A77">
      <w:pPr>
        <w:pStyle w:val="Code"/>
      </w:pPr>
      <w:r>
        <w:t xml:space="preserve">    </w:t>
      </w:r>
      <w:proofErr w:type="spellStart"/>
      <w:r>
        <w:t>mMSCancel</w:t>
      </w:r>
      <w:proofErr w:type="spellEnd"/>
      <w:r>
        <w:t xml:space="preserve">                                           [30] </w:t>
      </w:r>
      <w:proofErr w:type="spellStart"/>
      <w:r>
        <w:t>MMSCancel</w:t>
      </w:r>
      <w:proofErr w:type="spellEnd"/>
      <w:r>
        <w:t>,</w:t>
      </w:r>
    </w:p>
    <w:p w14:paraId="35813FDC" w14:textId="77777777" w:rsidR="00927A77" w:rsidRDefault="00927A77" w:rsidP="00927A77">
      <w:pPr>
        <w:pStyle w:val="Code"/>
      </w:pPr>
      <w:r>
        <w:t xml:space="preserve">    </w:t>
      </w:r>
      <w:proofErr w:type="spellStart"/>
      <w:r>
        <w:t>mMSMBoxStore</w:t>
      </w:r>
      <w:proofErr w:type="spellEnd"/>
      <w:r>
        <w:t xml:space="preserve">                                        [31] </w:t>
      </w:r>
      <w:proofErr w:type="spellStart"/>
      <w:r>
        <w:t>MMSMBoxStore</w:t>
      </w:r>
      <w:proofErr w:type="spellEnd"/>
      <w:r>
        <w:t>,</w:t>
      </w:r>
    </w:p>
    <w:p w14:paraId="3A7BA5ED" w14:textId="77777777" w:rsidR="00927A77" w:rsidRDefault="00927A77" w:rsidP="00927A77">
      <w:pPr>
        <w:pStyle w:val="Code"/>
      </w:pPr>
      <w:r>
        <w:t xml:space="preserve">    </w:t>
      </w:r>
      <w:proofErr w:type="spellStart"/>
      <w:r>
        <w:t>mMSMBoxUpload</w:t>
      </w:r>
      <w:proofErr w:type="spellEnd"/>
      <w:r>
        <w:t xml:space="preserve">                                       [32] </w:t>
      </w:r>
      <w:proofErr w:type="spellStart"/>
      <w:r>
        <w:t>MMSMBoxUpload</w:t>
      </w:r>
      <w:proofErr w:type="spellEnd"/>
      <w:r>
        <w:t>,</w:t>
      </w:r>
    </w:p>
    <w:p w14:paraId="3499481F" w14:textId="77777777" w:rsidR="00927A77" w:rsidRDefault="00927A77" w:rsidP="00927A77">
      <w:pPr>
        <w:pStyle w:val="Code"/>
      </w:pPr>
      <w:r>
        <w:t xml:space="preserve">    </w:t>
      </w:r>
      <w:proofErr w:type="spellStart"/>
      <w:r>
        <w:t>mMSMBoxDelete</w:t>
      </w:r>
      <w:proofErr w:type="spellEnd"/>
      <w:r>
        <w:t xml:space="preserve">                                       [33] </w:t>
      </w:r>
      <w:proofErr w:type="spellStart"/>
      <w:r>
        <w:t>MMSMBoxDelete</w:t>
      </w:r>
      <w:proofErr w:type="spellEnd"/>
      <w:r>
        <w:t>,</w:t>
      </w:r>
    </w:p>
    <w:p w14:paraId="77708AA0" w14:textId="77777777" w:rsidR="00927A77" w:rsidRDefault="00927A77" w:rsidP="00927A77">
      <w:pPr>
        <w:pStyle w:val="Code"/>
      </w:pPr>
      <w:r>
        <w:t xml:space="preserve">    </w:t>
      </w:r>
      <w:proofErr w:type="spellStart"/>
      <w:r>
        <w:t>mMSMBoxViewRequest</w:t>
      </w:r>
      <w:proofErr w:type="spellEnd"/>
      <w:r>
        <w:t xml:space="preserve">                                  [34] </w:t>
      </w:r>
      <w:proofErr w:type="spellStart"/>
      <w:r>
        <w:t>MMSMBoxViewRequest</w:t>
      </w:r>
      <w:proofErr w:type="spellEnd"/>
      <w:r>
        <w:t>,</w:t>
      </w:r>
    </w:p>
    <w:p w14:paraId="33831343" w14:textId="77777777" w:rsidR="00927A77" w:rsidRDefault="00927A77" w:rsidP="00927A77">
      <w:pPr>
        <w:pStyle w:val="Code"/>
      </w:pPr>
      <w:r>
        <w:t xml:space="preserve">    </w:t>
      </w:r>
      <w:proofErr w:type="spellStart"/>
      <w:r>
        <w:t>mMSMBoxViewResponse</w:t>
      </w:r>
      <w:proofErr w:type="spellEnd"/>
      <w:r>
        <w:t xml:space="preserve">                                 [35] </w:t>
      </w:r>
      <w:proofErr w:type="spellStart"/>
      <w:r>
        <w:t>MMSMBoxViewResponse</w:t>
      </w:r>
      <w:proofErr w:type="spellEnd"/>
      <w:r>
        <w:t>,</w:t>
      </w:r>
    </w:p>
    <w:p w14:paraId="4686C3FC" w14:textId="77777777" w:rsidR="00927A77" w:rsidRDefault="00927A77" w:rsidP="00927A77">
      <w:pPr>
        <w:pStyle w:val="Code"/>
      </w:pPr>
    </w:p>
    <w:p w14:paraId="3B1981CC" w14:textId="77777777" w:rsidR="00927A77" w:rsidRDefault="00927A77" w:rsidP="00927A77">
      <w:pPr>
        <w:pStyle w:val="Code"/>
      </w:pPr>
      <w:r>
        <w:t xml:space="preserve">    -- PTC-related events, see clause 7.5.2</w:t>
      </w:r>
    </w:p>
    <w:p w14:paraId="5C95547C" w14:textId="77777777" w:rsidR="00927A77" w:rsidRDefault="00927A77" w:rsidP="00927A77">
      <w:pPr>
        <w:pStyle w:val="Code"/>
      </w:pPr>
      <w:r>
        <w:t xml:space="preserve">    </w:t>
      </w:r>
      <w:proofErr w:type="spellStart"/>
      <w:r>
        <w:t>pTCRegistration</w:t>
      </w:r>
      <w:proofErr w:type="spellEnd"/>
      <w:r>
        <w:t xml:space="preserve">                                     [36] </w:t>
      </w:r>
      <w:proofErr w:type="spellStart"/>
      <w:r>
        <w:t>PTCRegistration</w:t>
      </w:r>
      <w:proofErr w:type="spellEnd"/>
      <w:r>
        <w:t>,</w:t>
      </w:r>
    </w:p>
    <w:p w14:paraId="67D71008" w14:textId="77777777" w:rsidR="00927A77" w:rsidRDefault="00927A77" w:rsidP="00927A77">
      <w:pPr>
        <w:pStyle w:val="Code"/>
      </w:pPr>
      <w:r>
        <w:t xml:space="preserve">    </w:t>
      </w:r>
      <w:proofErr w:type="spellStart"/>
      <w:r>
        <w:t>pTCSessionInitiation</w:t>
      </w:r>
      <w:proofErr w:type="spellEnd"/>
      <w:r>
        <w:t xml:space="preserve">                                [37] </w:t>
      </w:r>
      <w:proofErr w:type="spellStart"/>
      <w:r>
        <w:t>PTCSessionInitiation</w:t>
      </w:r>
      <w:proofErr w:type="spellEnd"/>
      <w:r>
        <w:t>,</w:t>
      </w:r>
    </w:p>
    <w:p w14:paraId="408EEDD4" w14:textId="77777777" w:rsidR="00927A77" w:rsidRDefault="00927A77" w:rsidP="00927A77">
      <w:pPr>
        <w:pStyle w:val="Code"/>
      </w:pPr>
      <w:r>
        <w:t xml:space="preserve">    </w:t>
      </w:r>
      <w:proofErr w:type="spellStart"/>
      <w:r>
        <w:t>pTCSessionAbandon</w:t>
      </w:r>
      <w:proofErr w:type="spellEnd"/>
      <w:r>
        <w:t xml:space="preserve">                                   [38] </w:t>
      </w:r>
      <w:proofErr w:type="spellStart"/>
      <w:r>
        <w:t>PTCSessionAbandon</w:t>
      </w:r>
      <w:proofErr w:type="spellEnd"/>
      <w:r>
        <w:t>,</w:t>
      </w:r>
    </w:p>
    <w:p w14:paraId="4646BF92" w14:textId="77777777" w:rsidR="00927A77" w:rsidRDefault="00927A77" w:rsidP="00927A77">
      <w:pPr>
        <w:pStyle w:val="Code"/>
      </w:pPr>
      <w:r>
        <w:t xml:space="preserve">    </w:t>
      </w:r>
      <w:proofErr w:type="spellStart"/>
      <w:r>
        <w:t>pTCSessionStart</w:t>
      </w:r>
      <w:proofErr w:type="spellEnd"/>
      <w:r>
        <w:t xml:space="preserve">                                     [39] </w:t>
      </w:r>
      <w:proofErr w:type="spellStart"/>
      <w:r>
        <w:t>PTCSessionStart</w:t>
      </w:r>
      <w:proofErr w:type="spellEnd"/>
      <w:r>
        <w:t>,</w:t>
      </w:r>
    </w:p>
    <w:p w14:paraId="233030E9" w14:textId="77777777" w:rsidR="00927A77" w:rsidRDefault="00927A77" w:rsidP="00927A77">
      <w:pPr>
        <w:pStyle w:val="Code"/>
      </w:pPr>
      <w:r>
        <w:t xml:space="preserve">    </w:t>
      </w:r>
      <w:proofErr w:type="spellStart"/>
      <w:r>
        <w:t>pTCSessionEnd</w:t>
      </w:r>
      <w:proofErr w:type="spellEnd"/>
      <w:r>
        <w:t xml:space="preserve">                                       [40] </w:t>
      </w:r>
      <w:proofErr w:type="spellStart"/>
      <w:r>
        <w:t>PTCSessionEnd</w:t>
      </w:r>
      <w:proofErr w:type="spellEnd"/>
      <w:r>
        <w:t>,</w:t>
      </w:r>
    </w:p>
    <w:p w14:paraId="0AD13191" w14:textId="77777777" w:rsidR="00927A77" w:rsidRDefault="00927A77" w:rsidP="00927A77">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16672FC4" w14:textId="77777777" w:rsidR="00927A77" w:rsidRDefault="00927A77" w:rsidP="00927A77">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0FA02C80" w14:textId="77777777" w:rsidR="00927A77" w:rsidRDefault="00927A77" w:rsidP="00927A77">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0ED7EA1E" w14:textId="77777777" w:rsidR="00927A77" w:rsidRDefault="00927A77" w:rsidP="00927A77">
      <w:pPr>
        <w:pStyle w:val="Code"/>
      </w:pPr>
      <w:r>
        <w:t xml:space="preserve">    </w:t>
      </w:r>
      <w:proofErr w:type="spellStart"/>
      <w:r>
        <w:t>pTCPartyJoin</w:t>
      </w:r>
      <w:proofErr w:type="spellEnd"/>
      <w:r>
        <w:t xml:space="preserve">                                        [44] </w:t>
      </w:r>
      <w:proofErr w:type="spellStart"/>
      <w:r>
        <w:t>PTCPartyJoin</w:t>
      </w:r>
      <w:proofErr w:type="spellEnd"/>
      <w:r>
        <w:t>,</w:t>
      </w:r>
    </w:p>
    <w:p w14:paraId="0C3D3C8B" w14:textId="77777777" w:rsidR="00927A77" w:rsidRDefault="00927A77" w:rsidP="00927A77">
      <w:pPr>
        <w:pStyle w:val="Code"/>
      </w:pPr>
      <w:r>
        <w:t xml:space="preserve">    </w:t>
      </w:r>
      <w:proofErr w:type="spellStart"/>
      <w:r>
        <w:t>pTCPartyDrop</w:t>
      </w:r>
      <w:proofErr w:type="spellEnd"/>
      <w:r>
        <w:t xml:space="preserve">                                        [45] </w:t>
      </w:r>
      <w:proofErr w:type="spellStart"/>
      <w:r>
        <w:t>PTCPartyDrop</w:t>
      </w:r>
      <w:proofErr w:type="spellEnd"/>
      <w:r>
        <w:t>,</w:t>
      </w:r>
    </w:p>
    <w:p w14:paraId="24486A74" w14:textId="77777777" w:rsidR="00927A77" w:rsidRDefault="00927A77" w:rsidP="00927A77">
      <w:pPr>
        <w:pStyle w:val="Code"/>
      </w:pPr>
      <w:r>
        <w:t xml:space="preserve">    </w:t>
      </w:r>
      <w:proofErr w:type="spellStart"/>
      <w:r>
        <w:t>pTCPartyHold</w:t>
      </w:r>
      <w:proofErr w:type="spellEnd"/>
      <w:r>
        <w:t xml:space="preserve">                                        [46] </w:t>
      </w:r>
      <w:proofErr w:type="spellStart"/>
      <w:r>
        <w:t>PTCPartyHold</w:t>
      </w:r>
      <w:proofErr w:type="spellEnd"/>
      <w:r>
        <w:t>,</w:t>
      </w:r>
    </w:p>
    <w:p w14:paraId="0928A256" w14:textId="77777777" w:rsidR="00927A77" w:rsidRDefault="00927A77" w:rsidP="00927A77">
      <w:pPr>
        <w:pStyle w:val="Code"/>
      </w:pPr>
      <w:r>
        <w:t xml:space="preserve">    </w:t>
      </w:r>
      <w:proofErr w:type="spellStart"/>
      <w:r>
        <w:t>pTCMediaModification</w:t>
      </w:r>
      <w:proofErr w:type="spellEnd"/>
      <w:r>
        <w:t xml:space="preserve">                                [47] </w:t>
      </w:r>
      <w:proofErr w:type="spellStart"/>
      <w:r>
        <w:t>PTCMediaModification</w:t>
      </w:r>
      <w:proofErr w:type="spellEnd"/>
      <w:r>
        <w:t>,</w:t>
      </w:r>
    </w:p>
    <w:p w14:paraId="76E86793" w14:textId="77777777" w:rsidR="00927A77" w:rsidRDefault="00927A77" w:rsidP="00927A77">
      <w:pPr>
        <w:pStyle w:val="Code"/>
      </w:pPr>
      <w:r>
        <w:t xml:space="preserve">    </w:t>
      </w:r>
      <w:proofErr w:type="spellStart"/>
      <w:r>
        <w:t>pTCGroupAdvertisement</w:t>
      </w:r>
      <w:proofErr w:type="spellEnd"/>
      <w:r>
        <w:t xml:space="preserve">                               [48] </w:t>
      </w:r>
      <w:proofErr w:type="spellStart"/>
      <w:r>
        <w:t>PTCGroupAdvertisement</w:t>
      </w:r>
      <w:proofErr w:type="spellEnd"/>
      <w:r>
        <w:t>,</w:t>
      </w:r>
    </w:p>
    <w:p w14:paraId="4CDA644B" w14:textId="77777777" w:rsidR="00927A77" w:rsidRDefault="00927A77" w:rsidP="00927A77">
      <w:pPr>
        <w:pStyle w:val="Code"/>
      </w:pPr>
      <w:r>
        <w:t xml:space="preserve">    </w:t>
      </w:r>
      <w:proofErr w:type="spellStart"/>
      <w:r>
        <w:t>pTCFloorControl</w:t>
      </w:r>
      <w:proofErr w:type="spellEnd"/>
      <w:r>
        <w:t xml:space="preserve">                                     [49] </w:t>
      </w:r>
      <w:proofErr w:type="spellStart"/>
      <w:r>
        <w:t>PTCFloorControl</w:t>
      </w:r>
      <w:proofErr w:type="spellEnd"/>
      <w:r>
        <w:t>,</w:t>
      </w:r>
    </w:p>
    <w:p w14:paraId="71466EAE" w14:textId="77777777" w:rsidR="00927A77" w:rsidRDefault="00927A77" w:rsidP="00927A77">
      <w:pPr>
        <w:pStyle w:val="Code"/>
      </w:pPr>
      <w:r>
        <w:t xml:space="preserve">    </w:t>
      </w:r>
      <w:proofErr w:type="spellStart"/>
      <w:r>
        <w:t>pTCTargetPresence</w:t>
      </w:r>
      <w:proofErr w:type="spellEnd"/>
      <w:r>
        <w:t xml:space="preserve">                                   [50] </w:t>
      </w:r>
      <w:proofErr w:type="spellStart"/>
      <w:r>
        <w:t>PTCTargetPresence</w:t>
      </w:r>
      <w:proofErr w:type="spellEnd"/>
      <w:r>
        <w:t>,</w:t>
      </w:r>
    </w:p>
    <w:p w14:paraId="3610F675" w14:textId="77777777" w:rsidR="00927A77" w:rsidRDefault="00927A77" w:rsidP="00927A77">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43CBBA0D" w14:textId="77777777" w:rsidR="00927A77" w:rsidRDefault="00927A77" w:rsidP="00927A77">
      <w:pPr>
        <w:pStyle w:val="Code"/>
      </w:pPr>
      <w:r>
        <w:t xml:space="preserve">    </w:t>
      </w:r>
      <w:proofErr w:type="spellStart"/>
      <w:r>
        <w:t>pTCListManagement</w:t>
      </w:r>
      <w:proofErr w:type="spellEnd"/>
      <w:r>
        <w:t xml:space="preserve">                                   [52] </w:t>
      </w:r>
      <w:proofErr w:type="spellStart"/>
      <w:r>
        <w:t>PTCListManagement</w:t>
      </w:r>
      <w:proofErr w:type="spellEnd"/>
      <w:r>
        <w:t>,</w:t>
      </w:r>
    </w:p>
    <w:p w14:paraId="79AD4C80" w14:textId="77777777" w:rsidR="00927A77" w:rsidRDefault="00927A77" w:rsidP="00927A77">
      <w:pPr>
        <w:pStyle w:val="Code"/>
      </w:pPr>
      <w:r>
        <w:t xml:space="preserve">    </w:t>
      </w:r>
      <w:proofErr w:type="spellStart"/>
      <w:r>
        <w:t>pTCAccessPolicy</w:t>
      </w:r>
      <w:proofErr w:type="spellEnd"/>
      <w:r>
        <w:t xml:space="preserve">                                     [53] </w:t>
      </w:r>
      <w:proofErr w:type="spellStart"/>
      <w:r>
        <w:t>PTCAccessPolicy</w:t>
      </w:r>
      <w:proofErr w:type="spellEnd"/>
      <w:r>
        <w:t>,</w:t>
      </w:r>
    </w:p>
    <w:p w14:paraId="085CCB28" w14:textId="77777777" w:rsidR="00927A77" w:rsidRDefault="00927A77" w:rsidP="00927A77">
      <w:pPr>
        <w:pStyle w:val="Code"/>
      </w:pPr>
    </w:p>
    <w:p w14:paraId="6AEA6C5C" w14:textId="77777777" w:rsidR="00927A77" w:rsidRDefault="00927A77" w:rsidP="00927A77">
      <w:pPr>
        <w:pStyle w:val="Code"/>
      </w:pPr>
      <w:r>
        <w:t xml:space="preserve">    -- More Subscriber-management related events, see clause 7.2.2</w:t>
      </w:r>
    </w:p>
    <w:p w14:paraId="3E4BF36B" w14:textId="77777777" w:rsidR="00927A77" w:rsidRDefault="00927A77" w:rsidP="00927A77">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02C61C3A" w14:textId="77777777" w:rsidR="00927A77" w:rsidRDefault="00927A77" w:rsidP="00927A77">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05359412" w14:textId="77777777" w:rsidR="00927A77" w:rsidRDefault="00927A77" w:rsidP="00927A77">
      <w:pPr>
        <w:pStyle w:val="Code"/>
      </w:pPr>
    </w:p>
    <w:p w14:paraId="737E3674" w14:textId="77777777" w:rsidR="00927A77" w:rsidRDefault="00927A77" w:rsidP="00927A77">
      <w:pPr>
        <w:pStyle w:val="Code"/>
      </w:pPr>
      <w:r>
        <w:t xml:space="preserve">    -- SMS-related events continued from choice 12</w:t>
      </w:r>
    </w:p>
    <w:p w14:paraId="4BFBEEA6" w14:textId="77777777" w:rsidR="00927A77" w:rsidRDefault="00927A77" w:rsidP="00927A77">
      <w:pPr>
        <w:pStyle w:val="Code"/>
      </w:pPr>
      <w:r>
        <w:t xml:space="preserve">    </w:t>
      </w:r>
      <w:proofErr w:type="spellStart"/>
      <w:r>
        <w:t>sMSReport</w:t>
      </w:r>
      <w:proofErr w:type="spellEnd"/>
      <w:r>
        <w:t xml:space="preserve">                                           [56] </w:t>
      </w:r>
      <w:proofErr w:type="spellStart"/>
      <w:r>
        <w:t>SMSReport</w:t>
      </w:r>
      <w:proofErr w:type="spellEnd"/>
      <w:r>
        <w:t>,</w:t>
      </w:r>
    </w:p>
    <w:p w14:paraId="1AFF443A" w14:textId="77777777" w:rsidR="00927A77" w:rsidRDefault="00927A77" w:rsidP="00927A77">
      <w:pPr>
        <w:pStyle w:val="Code"/>
      </w:pPr>
    </w:p>
    <w:p w14:paraId="4DE92A74" w14:textId="77777777" w:rsidR="00927A77" w:rsidRDefault="00927A77" w:rsidP="00927A77">
      <w:pPr>
        <w:pStyle w:val="Code"/>
      </w:pPr>
      <w:r>
        <w:t xml:space="preserve">    -- MA PDU session-related events, see clause 6.2.3.2.7</w:t>
      </w:r>
    </w:p>
    <w:p w14:paraId="050E85A0" w14:textId="77777777" w:rsidR="00927A77" w:rsidRDefault="00927A77" w:rsidP="00927A77">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19290AAB" w14:textId="77777777" w:rsidR="00927A77" w:rsidRDefault="00927A77" w:rsidP="00927A77">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568AF6CB" w14:textId="77777777" w:rsidR="00927A77" w:rsidRDefault="00927A77" w:rsidP="00927A77">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2C2ABE30" w14:textId="77777777" w:rsidR="00927A77" w:rsidRDefault="00927A77" w:rsidP="00927A77">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7ECEF540" w14:textId="77777777" w:rsidR="00927A77" w:rsidRDefault="00927A77" w:rsidP="00927A77">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64A392D5" w14:textId="77777777" w:rsidR="00927A77" w:rsidRDefault="00927A77" w:rsidP="00927A77">
      <w:pPr>
        <w:pStyle w:val="Code"/>
      </w:pPr>
    </w:p>
    <w:p w14:paraId="7244D582" w14:textId="77777777" w:rsidR="00927A77" w:rsidRDefault="00927A77" w:rsidP="00927A77">
      <w:pPr>
        <w:pStyle w:val="Code"/>
      </w:pPr>
      <w:r>
        <w:t xml:space="preserve">    -- Identifier Association events, see clauses 6.2.2.2.7 and 6.3.2.2.2</w:t>
      </w:r>
    </w:p>
    <w:p w14:paraId="55BFDE27" w14:textId="77777777" w:rsidR="00927A77" w:rsidRDefault="00927A77" w:rsidP="00927A77">
      <w:pPr>
        <w:pStyle w:val="Code"/>
      </w:pPr>
      <w:r>
        <w:t xml:space="preserve">    </w:t>
      </w:r>
      <w:proofErr w:type="spellStart"/>
      <w:r>
        <w:t>aMFIdentifierAssocation</w:t>
      </w:r>
      <w:proofErr w:type="spellEnd"/>
      <w:r>
        <w:t xml:space="preserve">                             [62] </w:t>
      </w:r>
      <w:proofErr w:type="spellStart"/>
      <w:r>
        <w:t>AMFIdentifierAssocation</w:t>
      </w:r>
      <w:proofErr w:type="spellEnd"/>
      <w:r>
        <w:t>,</w:t>
      </w:r>
    </w:p>
    <w:p w14:paraId="3CBA56CF" w14:textId="77777777" w:rsidR="00927A77" w:rsidRDefault="00927A77" w:rsidP="00927A77">
      <w:pPr>
        <w:pStyle w:val="Code"/>
      </w:pPr>
      <w:r>
        <w:t xml:space="preserve">    </w:t>
      </w:r>
      <w:proofErr w:type="spellStart"/>
      <w:r>
        <w:t>mMEIdentifierAssocation</w:t>
      </w:r>
      <w:proofErr w:type="spellEnd"/>
      <w:r>
        <w:t xml:space="preserve">                             [63] </w:t>
      </w:r>
      <w:proofErr w:type="spellStart"/>
      <w:r>
        <w:t>MMEIdentifierAssocation</w:t>
      </w:r>
      <w:proofErr w:type="spellEnd"/>
      <w:r>
        <w:t>,</w:t>
      </w:r>
    </w:p>
    <w:p w14:paraId="53A11877" w14:textId="77777777" w:rsidR="00927A77" w:rsidRDefault="00927A77" w:rsidP="00927A77">
      <w:pPr>
        <w:pStyle w:val="Code"/>
      </w:pPr>
    </w:p>
    <w:p w14:paraId="66348231" w14:textId="77777777" w:rsidR="00927A77" w:rsidRDefault="00927A77" w:rsidP="00927A77">
      <w:pPr>
        <w:pStyle w:val="Code"/>
      </w:pPr>
      <w:r>
        <w:t xml:space="preserve"> -- PDU to MA PDU session-related events, see clause 6.2.3.2.8</w:t>
      </w:r>
    </w:p>
    <w:p w14:paraId="07738066" w14:textId="77777777" w:rsidR="00927A77" w:rsidRDefault="00927A77" w:rsidP="00927A77">
      <w:pPr>
        <w:pStyle w:val="Code"/>
      </w:pPr>
      <w:r>
        <w:t xml:space="preserve">    </w:t>
      </w:r>
      <w:proofErr w:type="spellStart"/>
      <w:r>
        <w:t>sMFPDUtoMAPDUSessionModification</w:t>
      </w:r>
      <w:proofErr w:type="spellEnd"/>
      <w:r>
        <w:t xml:space="preserve">                    [64] </w:t>
      </w:r>
      <w:proofErr w:type="spellStart"/>
      <w:r>
        <w:t>SMFPDUtoMAPDUSessionModification</w:t>
      </w:r>
      <w:proofErr w:type="spellEnd"/>
    </w:p>
    <w:p w14:paraId="7511806C" w14:textId="77777777" w:rsidR="00927A77" w:rsidRDefault="00927A77" w:rsidP="00927A77">
      <w:pPr>
        <w:pStyle w:val="Code"/>
      </w:pPr>
      <w:r>
        <w:t>}</w:t>
      </w:r>
    </w:p>
    <w:p w14:paraId="3B78B85B" w14:textId="77777777" w:rsidR="00927A77" w:rsidRDefault="00927A77" w:rsidP="00927A77">
      <w:pPr>
        <w:pStyle w:val="Code"/>
      </w:pPr>
    </w:p>
    <w:p w14:paraId="21453E1F" w14:textId="77777777" w:rsidR="00927A77" w:rsidRDefault="00927A77" w:rsidP="00927A77">
      <w:pPr>
        <w:pStyle w:val="CodeHeader"/>
      </w:pPr>
      <w:r>
        <w:t>-- ==============</w:t>
      </w:r>
    </w:p>
    <w:p w14:paraId="786CF48A" w14:textId="77777777" w:rsidR="00927A77" w:rsidRDefault="00927A77" w:rsidP="00927A77">
      <w:pPr>
        <w:pStyle w:val="CodeHeader"/>
      </w:pPr>
      <w:r>
        <w:t xml:space="preserve">-- X3 </w:t>
      </w:r>
      <w:proofErr w:type="spellStart"/>
      <w:r>
        <w:t>xCC</w:t>
      </w:r>
      <w:proofErr w:type="spellEnd"/>
      <w:r>
        <w:t xml:space="preserve"> payload</w:t>
      </w:r>
    </w:p>
    <w:p w14:paraId="06EE44B4" w14:textId="77777777" w:rsidR="00927A77" w:rsidRDefault="00927A77" w:rsidP="00927A77">
      <w:pPr>
        <w:pStyle w:val="Code"/>
      </w:pPr>
      <w:r>
        <w:t>-- ==============</w:t>
      </w:r>
    </w:p>
    <w:p w14:paraId="7DCE5686" w14:textId="77777777" w:rsidR="00927A77" w:rsidRDefault="00927A77" w:rsidP="00927A77">
      <w:pPr>
        <w:pStyle w:val="Code"/>
      </w:pPr>
    </w:p>
    <w:p w14:paraId="6FDA482A" w14:textId="77777777" w:rsidR="00927A77" w:rsidRDefault="00927A77" w:rsidP="00927A77">
      <w:pPr>
        <w:pStyle w:val="Code"/>
      </w:pPr>
      <w:r>
        <w:t xml:space="preserve">-- No additional </w:t>
      </w:r>
      <w:proofErr w:type="spellStart"/>
      <w:r>
        <w:t>xCC</w:t>
      </w:r>
      <w:proofErr w:type="spellEnd"/>
      <w:r>
        <w:t xml:space="preserve"> payload definitions required in the present document.</w:t>
      </w:r>
    </w:p>
    <w:p w14:paraId="240F6C45" w14:textId="77777777" w:rsidR="00927A77" w:rsidRDefault="00927A77" w:rsidP="00927A77">
      <w:pPr>
        <w:pStyle w:val="Code"/>
      </w:pPr>
    </w:p>
    <w:p w14:paraId="7EB95407" w14:textId="77777777" w:rsidR="00927A77" w:rsidRDefault="00927A77" w:rsidP="00927A77">
      <w:pPr>
        <w:pStyle w:val="CodeHeader"/>
      </w:pPr>
      <w:r>
        <w:t>-- ===============</w:t>
      </w:r>
    </w:p>
    <w:p w14:paraId="26D97CE4" w14:textId="77777777" w:rsidR="00927A77" w:rsidRDefault="00927A77" w:rsidP="00927A77">
      <w:pPr>
        <w:pStyle w:val="CodeHeader"/>
      </w:pPr>
      <w:r>
        <w:t>-- HI2 IRI payload</w:t>
      </w:r>
    </w:p>
    <w:p w14:paraId="0099037C" w14:textId="77777777" w:rsidR="00927A77" w:rsidRDefault="00927A77" w:rsidP="00927A77">
      <w:pPr>
        <w:pStyle w:val="Code"/>
      </w:pPr>
      <w:r>
        <w:t>-- ===============</w:t>
      </w:r>
    </w:p>
    <w:p w14:paraId="0927588F" w14:textId="77777777" w:rsidR="00927A77" w:rsidRDefault="00927A77" w:rsidP="00927A77">
      <w:pPr>
        <w:pStyle w:val="Code"/>
      </w:pPr>
    </w:p>
    <w:p w14:paraId="457D1561" w14:textId="77777777" w:rsidR="00927A77" w:rsidRDefault="00927A77" w:rsidP="00927A77">
      <w:pPr>
        <w:pStyle w:val="Code"/>
      </w:pPr>
      <w:proofErr w:type="spellStart"/>
      <w:r>
        <w:t>IRIPayload</w:t>
      </w:r>
      <w:proofErr w:type="spellEnd"/>
      <w:r>
        <w:t xml:space="preserve"> ::= SEQUENCE</w:t>
      </w:r>
    </w:p>
    <w:p w14:paraId="6AAA0EC1" w14:textId="77777777" w:rsidR="00927A77" w:rsidRDefault="00927A77" w:rsidP="00927A77">
      <w:pPr>
        <w:pStyle w:val="Code"/>
      </w:pPr>
      <w:r>
        <w:t>{</w:t>
      </w:r>
    </w:p>
    <w:p w14:paraId="1904E279" w14:textId="77777777" w:rsidR="00927A77" w:rsidRDefault="00927A77" w:rsidP="00927A77">
      <w:pPr>
        <w:pStyle w:val="Code"/>
      </w:pPr>
      <w:r>
        <w:t xml:space="preserve">    </w:t>
      </w:r>
      <w:proofErr w:type="spellStart"/>
      <w:r>
        <w:t>iRIPayloadOID</w:t>
      </w:r>
      <w:proofErr w:type="spellEnd"/>
      <w:r>
        <w:t xml:space="preserve">       [1] RELATIVE-OID,</w:t>
      </w:r>
    </w:p>
    <w:p w14:paraId="6B71060F" w14:textId="77777777" w:rsidR="00927A77" w:rsidRDefault="00927A77" w:rsidP="00927A77">
      <w:pPr>
        <w:pStyle w:val="Code"/>
      </w:pPr>
      <w:r>
        <w:t xml:space="preserve">    event               [2] </w:t>
      </w:r>
      <w:proofErr w:type="spellStart"/>
      <w:r>
        <w:t>IRIEvent</w:t>
      </w:r>
      <w:proofErr w:type="spellEnd"/>
      <w:r>
        <w:t>,</w:t>
      </w:r>
    </w:p>
    <w:p w14:paraId="6A025FF0" w14:textId="77777777" w:rsidR="00927A77" w:rsidRDefault="00927A77" w:rsidP="00927A77">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78276901" w14:textId="77777777" w:rsidR="00927A77" w:rsidRDefault="00927A77" w:rsidP="00927A77">
      <w:pPr>
        <w:pStyle w:val="Code"/>
      </w:pPr>
      <w:r>
        <w:t>}</w:t>
      </w:r>
    </w:p>
    <w:p w14:paraId="1AF43E02" w14:textId="77777777" w:rsidR="00927A77" w:rsidRDefault="00927A77" w:rsidP="00927A77">
      <w:pPr>
        <w:pStyle w:val="Code"/>
      </w:pPr>
    </w:p>
    <w:p w14:paraId="26FB82E8" w14:textId="77777777" w:rsidR="00927A77" w:rsidRDefault="00927A77" w:rsidP="00927A77">
      <w:pPr>
        <w:pStyle w:val="Code"/>
      </w:pPr>
      <w:proofErr w:type="spellStart"/>
      <w:r>
        <w:t>IRIEvent</w:t>
      </w:r>
      <w:proofErr w:type="spellEnd"/>
      <w:r>
        <w:t xml:space="preserve"> ::= CHOICE</w:t>
      </w:r>
    </w:p>
    <w:p w14:paraId="19D9D041" w14:textId="77777777" w:rsidR="00927A77" w:rsidRDefault="00927A77" w:rsidP="00927A77">
      <w:pPr>
        <w:pStyle w:val="Code"/>
      </w:pPr>
      <w:r>
        <w:t>{</w:t>
      </w:r>
    </w:p>
    <w:p w14:paraId="54171C83" w14:textId="77777777" w:rsidR="00927A77" w:rsidRDefault="00927A77" w:rsidP="00927A77">
      <w:pPr>
        <w:pStyle w:val="Code"/>
      </w:pPr>
      <w:r>
        <w:t xml:space="preserve">    -- Registration-related events, see clause 6.2.2</w:t>
      </w:r>
    </w:p>
    <w:p w14:paraId="15ADB1B2" w14:textId="77777777" w:rsidR="00927A77" w:rsidRDefault="00927A77" w:rsidP="00927A77">
      <w:pPr>
        <w:pStyle w:val="Code"/>
      </w:pPr>
      <w:r>
        <w:t xml:space="preserve">    registration                                        [1] </w:t>
      </w:r>
      <w:proofErr w:type="spellStart"/>
      <w:r>
        <w:t>AMFRegistration</w:t>
      </w:r>
      <w:proofErr w:type="spellEnd"/>
      <w:r>
        <w:t>,</w:t>
      </w:r>
    </w:p>
    <w:p w14:paraId="4386C6EA" w14:textId="77777777" w:rsidR="00927A77" w:rsidRDefault="00927A77" w:rsidP="00927A77">
      <w:pPr>
        <w:pStyle w:val="Code"/>
      </w:pPr>
      <w:r>
        <w:t xml:space="preserve">    deregistration                                      [2] </w:t>
      </w:r>
      <w:proofErr w:type="spellStart"/>
      <w:r>
        <w:t>AMFDeregistration</w:t>
      </w:r>
      <w:proofErr w:type="spellEnd"/>
      <w:r>
        <w:t>,</w:t>
      </w:r>
    </w:p>
    <w:p w14:paraId="2489E344" w14:textId="77777777" w:rsidR="00927A77" w:rsidRDefault="00927A77" w:rsidP="00927A77">
      <w:pPr>
        <w:pStyle w:val="Code"/>
      </w:pPr>
      <w:r>
        <w:t xml:space="preserve">    </w:t>
      </w:r>
      <w:proofErr w:type="spellStart"/>
      <w:r>
        <w:t>locationUpdate</w:t>
      </w:r>
      <w:proofErr w:type="spellEnd"/>
      <w:r>
        <w:t xml:space="preserve">                                      [3] </w:t>
      </w:r>
      <w:proofErr w:type="spellStart"/>
      <w:r>
        <w:t>AMFLocationUpdate</w:t>
      </w:r>
      <w:proofErr w:type="spellEnd"/>
      <w:r>
        <w:t>,</w:t>
      </w:r>
    </w:p>
    <w:p w14:paraId="58E05C87" w14:textId="77777777" w:rsidR="00927A77" w:rsidRDefault="00927A77" w:rsidP="00927A77">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324A830E" w14:textId="77777777" w:rsidR="00927A77" w:rsidRDefault="00927A77" w:rsidP="00927A77">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6F928C05" w14:textId="77777777" w:rsidR="00927A77" w:rsidRDefault="00927A77" w:rsidP="00927A77">
      <w:pPr>
        <w:pStyle w:val="Code"/>
      </w:pPr>
    </w:p>
    <w:p w14:paraId="64129726" w14:textId="77777777" w:rsidR="00927A77" w:rsidRDefault="00927A77" w:rsidP="00927A77">
      <w:pPr>
        <w:pStyle w:val="Code"/>
      </w:pPr>
      <w:r>
        <w:t xml:space="preserve">    -- PDU session-related events, see clause 6.2.3</w:t>
      </w:r>
    </w:p>
    <w:p w14:paraId="383D660C" w14:textId="77777777" w:rsidR="00927A77" w:rsidRDefault="00927A77" w:rsidP="00927A77">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26809AA6" w14:textId="77777777" w:rsidR="00927A77" w:rsidRDefault="00927A77" w:rsidP="00927A77">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2EB9A64D" w14:textId="77777777" w:rsidR="00927A77" w:rsidRDefault="00927A77" w:rsidP="00927A77">
      <w:pPr>
        <w:pStyle w:val="Code"/>
      </w:pPr>
      <w:r>
        <w:t xml:space="preserve">    </w:t>
      </w:r>
      <w:proofErr w:type="spellStart"/>
      <w:r>
        <w:t>pDUSessionRelease</w:t>
      </w:r>
      <w:proofErr w:type="spellEnd"/>
      <w:r>
        <w:t xml:space="preserve">                                   [8] </w:t>
      </w:r>
      <w:proofErr w:type="spellStart"/>
      <w:r>
        <w:t>SMFPDUSessionRelease</w:t>
      </w:r>
      <w:proofErr w:type="spellEnd"/>
      <w:r>
        <w:t>,</w:t>
      </w:r>
    </w:p>
    <w:p w14:paraId="232DA334" w14:textId="77777777" w:rsidR="00927A77" w:rsidRDefault="00927A77" w:rsidP="00927A77">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28DAC374" w14:textId="77777777" w:rsidR="00927A77" w:rsidRDefault="00927A77" w:rsidP="00927A77">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6B891081" w14:textId="77777777" w:rsidR="00927A77" w:rsidRDefault="00927A77" w:rsidP="00927A77">
      <w:pPr>
        <w:pStyle w:val="Code"/>
      </w:pPr>
    </w:p>
    <w:p w14:paraId="044B1D21" w14:textId="77777777" w:rsidR="00927A77" w:rsidRDefault="00927A77" w:rsidP="00927A77">
      <w:pPr>
        <w:pStyle w:val="Code"/>
      </w:pPr>
      <w:r>
        <w:t xml:space="preserve">    -- Subscriber-management related events, see clause 7.2.2</w:t>
      </w:r>
    </w:p>
    <w:p w14:paraId="50A91CA1" w14:textId="77777777" w:rsidR="00927A77" w:rsidRDefault="00927A77" w:rsidP="00927A77">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02BC3BB0" w14:textId="77777777" w:rsidR="00927A77" w:rsidRDefault="00927A77" w:rsidP="00927A77">
      <w:pPr>
        <w:pStyle w:val="Code"/>
      </w:pPr>
    </w:p>
    <w:p w14:paraId="0A4A7155" w14:textId="77777777" w:rsidR="00927A77" w:rsidRDefault="00927A77" w:rsidP="00927A77">
      <w:pPr>
        <w:pStyle w:val="Code"/>
      </w:pPr>
      <w:r>
        <w:t xml:space="preserve">    -- SMS-related events, see clause 6.2.5, see also </w:t>
      </w:r>
      <w:proofErr w:type="spellStart"/>
      <w:r>
        <w:t>sMSReport</w:t>
      </w:r>
      <w:proofErr w:type="spellEnd"/>
      <w:r>
        <w:t xml:space="preserve"> ([56] below)</w:t>
      </w:r>
    </w:p>
    <w:p w14:paraId="64EA8BAB" w14:textId="77777777" w:rsidR="00927A77" w:rsidRDefault="00927A77" w:rsidP="00927A77">
      <w:pPr>
        <w:pStyle w:val="Code"/>
      </w:pPr>
      <w:r>
        <w:t xml:space="preserve">    </w:t>
      </w:r>
      <w:proofErr w:type="spellStart"/>
      <w:r>
        <w:t>sMSMessage</w:t>
      </w:r>
      <w:proofErr w:type="spellEnd"/>
      <w:r>
        <w:t xml:space="preserve">                                          [12] </w:t>
      </w:r>
      <w:proofErr w:type="spellStart"/>
      <w:r>
        <w:t>SMSMessage</w:t>
      </w:r>
      <w:proofErr w:type="spellEnd"/>
      <w:r>
        <w:t>,</w:t>
      </w:r>
    </w:p>
    <w:p w14:paraId="14FCFC07" w14:textId="77777777" w:rsidR="00927A77" w:rsidRDefault="00927A77" w:rsidP="00927A77">
      <w:pPr>
        <w:pStyle w:val="Code"/>
      </w:pPr>
    </w:p>
    <w:p w14:paraId="485D45B9" w14:textId="77777777" w:rsidR="00927A77" w:rsidRDefault="00927A77" w:rsidP="00927A77">
      <w:pPr>
        <w:pStyle w:val="Code"/>
      </w:pPr>
      <w:r>
        <w:t xml:space="preserve">    -- LALS-related events, see clause 7.3.3</w:t>
      </w:r>
    </w:p>
    <w:p w14:paraId="3D48B85A" w14:textId="77777777" w:rsidR="00927A77" w:rsidRDefault="00927A77" w:rsidP="00927A77">
      <w:pPr>
        <w:pStyle w:val="Code"/>
      </w:pPr>
      <w:r>
        <w:t xml:space="preserve">    </w:t>
      </w:r>
      <w:proofErr w:type="spellStart"/>
      <w:r>
        <w:t>lALSReport</w:t>
      </w:r>
      <w:proofErr w:type="spellEnd"/>
      <w:r>
        <w:t xml:space="preserve">                                          [13] </w:t>
      </w:r>
      <w:proofErr w:type="spellStart"/>
      <w:r>
        <w:t>LALSReport</w:t>
      </w:r>
      <w:proofErr w:type="spellEnd"/>
      <w:r>
        <w:t>,</w:t>
      </w:r>
    </w:p>
    <w:p w14:paraId="29D52EFC" w14:textId="77777777" w:rsidR="00927A77" w:rsidRDefault="00927A77" w:rsidP="00927A77">
      <w:pPr>
        <w:pStyle w:val="Code"/>
      </w:pPr>
    </w:p>
    <w:p w14:paraId="72784EAA" w14:textId="77777777" w:rsidR="00927A77" w:rsidRDefault="00927A77" w:rsidP="00927A77">
      <w:pPr>
        <w:pStyle w:val="Code"/>
      </w:pPr>
      <w:r>
        <w:t xml:space="preserve">    -- PDHR/PDSR-related events, see clause 6.2.3.4.1</w:t>
      </w:r>
    </w:p>
    <w:p w14:paraId="0C6EB6CA" w14:textId="77777777" w:rsidR="00927A77" w:rsidRDefault="00927A77" w:rsidP="00927A77">
      <w:pPr>
        <w:pStyle w:val="Code"/>
      </w:pPr>
      <w:r>
        <w:t xml:space="preserve">    </w:t>
      </w:r>
      <w:proofErr w:type="spellStart"/>
      <w:r>
        <w:t>pDHeaderReport</w:t>
      </w:r>
      <w:proofErr w:type="spellEnd"/>
      <w:r>
        <w:t xml:space="preserve">                                      [14] </w:t>
      </w:r>
      <w:proofErr w:type="spellStart"/>
      <w:r>
        <w:t>PDHeaderReport</w:t>
      </w:r>
      <w:proofErr w:type="spellEnd"/>
      <w:r>
        <w:t>,</w:t>
      </w:r>
    </w:p>
    <w:p w14:paraId="0E670D92" w14:textId="77777777" w:rsidR="00927A77" w:rsidRDefault="00927A77" w:rsidP="00927A77">
      <w:pPr>
        <w:pStyle w:val="Code"/>
      </w:pPr>
      <w:r>
        <w:t xml:space="preserve">    </w:t>
      </w:r>
      <w:proofErr w:type="spellStart"/>
      <w:r>
        <w:t>pDSummaryReport</w:t>
      </w:r>
      <w:proofErr w:type="spellEnd"/>
      <w:r>
        <w:t xml:space="preserve">                                     [15] </w:t>
      </w:r>
      <w:proofErr w:type="spellStart"/>
      <w:r>
        <w:t>PDSummaryReport</w:t>
      </w:r>
      <w:proofErr w:type="spellEnd"/>
      <w:r>
        <w:t>,</w:t>
      </w:r>
    </w:p>
    <w:p w14:paraId="228057A2" w14:textId="77777777" w:rsidR="00927A77" w:rsidRDefault="00927A77" w:rsidP="00927A77">
      <w:pPr>
        <w:pStyle w:val="Code"/>
      </w:pPr>
    </w:p>
    <w:p w14:paraId="30AEA12B" w14:textId="77777777" w:rsidR="00927A77" w:rsidRDefault="00927A77" w:rsidP="00927A77">
      <w:pPr>
        <w:pStyle w:val="Code"/>
      </w:pPr>
      <w:r>
        <w:t xml:space="preserve">    -- MDF-related events, see clause 7.3.2</w:t>
      </w:r>
    </w:p>
    <w:p w14:paraId="3669B4C1" w14:textId="77777777" w:rsidR="00927A77" w:rsidRDefault="00927A77" w:rsidP="00927A77">
      <w:pPr>
        <w:pStyle w:val="Code"/>
      </w:pPr>
      <w:r>
        <w:t xml:space="preserve">    </w:t>
      </w:r>
      <w:proofErr w:type="spellStart"/>
      <w:r>
        <w:t>mDFCellSiteReport</w:t>
      </w:r>
      <w:proofErr w:type="spellEnd"/>
      <w:r>
        <w:t xml:space="preserve">                                   [16] </w:t>
      </w:r>
      <w:proofErr w:type="spellStart"/>
      <w:r>
        <w:t>MDFCellSiteReport</w:t>
      </w:r>
      <w:proofErr w:type="spellEnd"/>
      <w:r>
        <w:t>,</w:t>
      </w:r>
    </w:p>
    <w:p w14:paraId="10482A8E" w14:textId="77777777" w:rsidR="00927A77" w:rsidRDefault="00927A77" w:rsidP="00927A77">
      <w:pPr>
        <w:pStyle w:val="Code"/>
      </w:pPr>
    </w:p>
    <w:p w14:paraId="3B954647" w14:textId="77777777" w:rsidR="00927A77" w:rsidRDefault="00927A77" w:rsidP="00927A77">
      <w:pPr>
        <w:pStyle w:val="Code"/>
      </w:pPr>
      <w:r>
        <w:t xml:space="preserve">    -- MMS-related events, see clause 7.4.2</w:t>
      </w:r>
    </w:p>
    <w:p w14:paraId="68B5F093" w14:textId="77777777" w:rsidR="00927A77" w:rsidRDefault="00927A77" w:rsidP="00927A77">
      <w:pPr>
        <w:pStyle w:val="Code"/>
      </w:pPr>
      <w:r>
        <w:t xml:space="preserve">    </w:t>
      </w:r>
      <w:proofErr w:type="spellStart"/>
      <w:r>
        <w:t>mMSSend</w:t>
      </w:r>
      <w:proofErr w:type="spellEnd"/>
      <w:r>
        <w:t xml:space="preserve">                                             [17] </w:t>
      </w:r>
      <w:proofErr w:type="spellStart"/>
      <w:r>
        <w:t>MMSSend</w:t>
      </w:r>
      <w:proofErr w:type="spellEnd"/>
      <w:r>
        <w:t>,</w:t>
      </w:r>
    </w:p>
    <w:p w14:paraId="26DB2EFD" w14:textId="77777777" w:rsidR="00927A77" w:rsidRDefault="00927A77" w:rsidP="00927A77">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41A675DA" w14:textId="77777777" w:rsidR="00927A77" w:rsidRDefault="00927A77" w:rsidP="00927A77">
      <w:pPr>
        <w:pStyle w:val="Code"/>
      </w:pPr>
      <w:r>
        <w:t xml:space="preserve">    </w:t>
      </w:r>
      <w:proofErr w:type="spellStart"/>
      <w:r>
        <w:t>mMSNotification</w:t>
      </w:r>
      <w:proofErr w:type="spellEnd"/>
      <w:r>
        <w:t xml:space="preserve">                                     [19] </w:t>
      </w:r>
      <w:proofErr w:type="spellStart"/>
      <w:r>
        <w:t>MMSNotification</w:t>
      </w:r>
      <w:proofErr w:type="spellEnd"/>
      <w:r>
        <w:t>,</w:t>
      </w:r>
    </w:p>
    <w:p w14:paraId="2A041326" w14:textId="77777777" w:rsidR="00927A77" w:rsidRDefault="00927A77" w:rsidP="00927A77">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795F624E" w14:textId="77777777" w:rsidR="00927A77" w:rsidRDefault="00927A77" w:rsidP="00927A77">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5B4B51CE" w14:textId="77777777" w:rsidR="00927A77" w:rsidRDefault="00927A77" w:rsidP="00927A77">
      <w:pPr>
        <w:pStyle w:val="Code"/>
      </w:pPr>
      <w:r>
        <w:t xml:space="preserve">    </w:t>
      </w:r>
      <w:proofErr w:type="spellStart"/>
      <w:r>
        <w:t>mMSRetrieval</w:t>
      </w:r>
      <w:proofErr w:type="spellEnd"/>
      <w:r>
        <w:t xml:space="preserve">                                        [22] </w:t>
      </w:r>
      <w:proofErr w:type="spellStart"/>
      <w:r>
        <w:t>MMSRetrieval</w:t>
      </w:r>
      <w:proofErr w:type="spellEnd"/>
      <w:r>
        <w:t>,</w:t>
      </w:r>
    </w:p>
    <w:p w14:paraId="738E3542" w14:textId="77777777" w:rsidR="00927A77" w:rsidRDefault="00927A77" w:rsidP="00927A77">
      <w:pPr>
        <w:pStyle w:val="Code"/>
      </w:pPr>
      <w:r>
        <w:t xml:space="preserve">    </w:t>
      </w:r>
      <w:proofErr w:type="spellStart"/>
      <w:r>
        <w:t>mMSDeliveryAck</w:t>
      </w:r>
      <w:proofErr w:type="spellEnd"/>
      <w:r>
        <w:t xml:space="preserve">                                      [23] </w:t>
      </w:r>
      <w:proofErr w:type="spellStart"/>
      <w:r>
        <w:t>MMSDeliveryAck</w:t>
      </w:r>
      <w:proofErr w:type="spellEnd"/>
      <w:r>
        <w:t>,</w:t>
      </w:r>
    </w:p>
    <w:p w14:paraId="319E149F" w14:textId="77777777" w:rsidR="00927A77" w:rsidRDefault="00927A77" w:rsidP="00927A77">
      <w:pPr>
        <w:pStyle w:val="Code"/>
      </w:pPr>
      <w:r>
        <w:t xml:space="preserve">    </w:t>
      </w:r>
      <w:proofErr w:type="spellStart"/>
      <w:r>
        <w:t>mMSForward</w:t>
      </w:r>
      <w:proofErr w:type="spellEnd"/>
      <w:r>
        <w:t xml:space="preserve">                                          [24] </w:t>
      </w:r>
      <w:proofErr w:type="spellStart"/>
      <w:r>
        <w:t>MMSForward</w:t>
      </w:r>
      <w:proofErr w:type="spellEnd"/>
      <w:r>
        <w:t>,</w:t>
      </w:r>
    </w:p>
    <w:p w14:paraId="1889E41E" w14:textId="77777777" w:rsidR="00927A77" w:rsidRDefault="00927A77" w:rsidP="00927A77">
      <w:pPr>
        <w:pStyle w:val="Code"/>
      </w:pPr>
      <w:r>
        <w:t xml:space="preserve">    </w:t>
      </w:r>
      <w:proofErr w:type="spellStart"/>
      <w:r>
        <w:t>mMSDeleteFromRelay</w:t>
      </w:r>
      <w:proofErr w:type="spellEnd"/>
      <w:r>
        <w:t xml:space="preserve">                                  [25] </w:t>
      </w:r>
      <w:proofErr w:type="spellStart"/>
      <w:r>
        <w:t>MMSDeleteFromRelay</w:t>
      </w:r>
      <w:proofErr w:type="spellEnd"/>
      <w:r>
        <w:t>,</w:t>
      </w:r>
    </w:p>
    <w:p w14:paraId="7D0109E4" w14:textId="77777777" w:rsidR="00927A77" w:rsidRDefault="00927A77" w:rsidP="00927A77">
      <w:pPr>
        <w:pStyle w:val="Code"/>
      </w:pPr>
      <w:r>
        <w:t xml:space="preserve">    </w:t>
      </w:r>
      <w:proofErr w:type="spellStart"/>
      <w:r>
        <w:t>mMSDeliveryReport</w:t>
      </w:r>
      <w:proofErr w:type="spellEnd"/>
      <w:r>
        <w:t xml:space="preserve">                                   [26] </w:t>
      </w:r>
      <w:proofErr w:type="spellStart"/>
      <w:r>
        <w:t>MMSDeliveryReport</w:t>
      </w:r>
      <w:proofErr w:type="spellEnd"/>
      <w:r>
        <w:t>,</w:t>
      </w:r>
    </w:p>
    <w:p w14:paraId="2BE57C78" w14:textId="77777777" w:rsidR="00927A77" w:rsidRDefault="00927A77" w:rsidP="00927A77">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1DE4DF30" w14:textId="77777777" w:rsidR="00927A77" w:rsidRDefault="00927A77" w:rsidP="00927A77">
      <w:pPr>
        <w:pStyle w:val="Code"/>
      </w:pPr>
      <w:r>
        <w:t xml:space="preserve">    </w:t>
      </w:r>
      <w:proofErr w:type="spellStart"/>
      <w:r>
        <w:t>mMSReadReport</w:t>
      </w:r>
      <w:proofErr w:type="spellEnd"/>
      <w:r>
        <w:t xml:space="preserve">                                       [28] </w:t>
      </w:r>
      <w:proofErr w:type="spellStart"/>
      <w:r>
        <w:t>MMSReadReport</w:t>
      </w:r>
      <w:proofErr w:type="spellEnd"/>
      <w:r>
        <w:t>,</w:t>
      </w:r>
    </w:p>
    <w:p w14:paraId="7052F4E0" w14:textId="77777777" w:rsidR="00927A77" w:rsidRDefault="00927A77" w:rsidP="00927A77">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3989174F" w14:textId="77777777" w:rsidR="00927A77" w:rsidRDefault="00927A77" w:rsidP="00927A77">
      <w:pPr>
        <w:pStyle w:val="Code"/>
      </w:pPr>
      <w:r>
        <w:t xml:space="preserve">    </w:t>
      </w:r>
      <w:proofErr w:type="spellStart"/>
      <w:r>
        <w:t>mMSCancel</w:t>
      </w:r>
      <w:proofErr w:type="spellEnd"/>
      <w:r>
        <w:t xml:space="preserve">                                           [30] </w:t>
      </w:r>
      <w:proofErr w:type="spellStart"/>
      <w:r>
        <w:t>MMSCancel</w:t>
      </w:r>
      <w:proofErr w:type="spellEnd"/>
      <w:r>
        <w:t>,</w:t>
      </w:r>
    </w:p>
    <w:p w14:paraId="5B4FF4C2" w14:textId="77777777" w:rsidR="00927A77" w:rsidRDefault="00927A77" w:rsidP="00927A77">
      <w:pPr>
        <w:pStyle w:val="Code"/>
      </w:pPr>
      <w:r>
        <w:t xml:space="preserve">    </w:t>
      </w:r>
      <w:proofErr w:type="spellStart"/>
      <w:r>
        <w:t>mMSMBoxStore</w:t>
      </w:r>
      <w:proofErr w:type="spellEnd"/>
      <w:r>
        <w:t xml:space="preserve">                                        [31] </w:t>
      </w:r>
      <w:proofErr w:type="spellStart"/>
      <w:r>
        <w:t>MMSMBoxStore</w:t>
      </w:r>
      <w:proofErr w:type="spellEnd"/>
      <w:r>
        <w:t>,</w:t>
      </w:r>
    </w:p>
    <w:p w14:paraId="256DA61F" w14:textId="77777777" w:rsidR="00927A77" w:rsidRDefault="00927A77" w:rsidP="00927A77">
      <w:pPr>
        <w:pStyle w:val="Code"/>
      </w:pPr>
      <w:r>
        <w:t xml:space="preserve">    </w:t>
      </w:r>
      <w:proofErr w:type="spellStart"/>
      <w:r>
        <w:t>mMSMBoxUpload</w:t>
      </w:r>
      <w:proofErr w:type="spellEnd"/>
      <w:r>
        <w:t xml:space="preserve">                                       [32] </w:t>
      </w:r>
      <w:proofErr w:type="spellStart"/>
      <w:r>
        <w:t>MMSMBoxUpload</w:t>
      </w:r>
      <w:proofErr w:type="spellEnd"/>
      <w:r>
        <w:t>,</w:t>
      </w:r>
    </w:p>
    <w:p w14:paraId="7A8ABF76" w14:textId="77777777" w:rsidR="00927A77" w:rsidRDefault="00927A77" w:rsidP="00927A77">
      <w:pPr>
        <w:pStyle w:val="Code"/>
      </w:pPr>
      <w:r>
        <w:t xml:space="preserve">    </w:t>
      </w:r>
      <w:proofErr w:type="spellStart"/>
      <w:r>
        <w:t>mMSMBoxDelete</w:t>
      </w:r>
      <w:proofErr w:type="spellEnd"/>
      <w:r>
        <w:t xml:space="preserve">                                       [33] </w:t>
      </w:r>
      <w:proofErr w:type="spellStart"/>
      <w:r>
        <w:t>MMSMBoxDelete</w:t>
      </w:r>
      <w:proofErr w:type="spellEnd"/>
      <w:r>
        <w:t>,</w:t>
      </w:r>
    </w:p>
    <w:p w14:paraId="37E007A8" w14:textId="77777777" w:rsidR="00927A77" w:rsidRDefault="00927A77" w:rsidP="00927A77">
      <w:pPr>
        <w:pStyle w:val="Code"/>
      </w:pPr>
      <w:r>
        <w:t xml:space="preserve">    </w:t>
      </w:r>
      <w:proofErr w:type="spellStart"/>
      <w:r>
        <w:t>mMSMBoxViewRequest</w:t>
      </w:r>
      <w:proofErr w:type="spellEnd"/>
      <w:r>
        <w:t xml:space="preserve">                                  [34] </w:t>
      </w:r>
      <w:proofErr w:type="spellStart"/>
      <w:r>
        <w:t>MMSMBoxViewRequest</w:t>
      </w:r>
      <w:proofErr w:type="spellEnd"/>
      <w:r>
        <w:t>,</w:t>
      </w:r>
    </w:p>
    <w:p w14:paraId="28928030" w14:textId="77777777" w:rsidR="00927A77" w:rsidRDefault="00927A77" w:rsidP="00927A77">
      <w:pPr>
        <w:pStyle w:val="Code"/>
      </w:pPr>
      <w:r>
        <w:t xml:space="preserve">    </w:t>
      </w:r>
      <w:proofErr w:type="spellStart"/>
      <w:r>
        <w:t>mMSMBoxViewResponse</w:t>
      </w:r>
      <w:proofErr w:type="spellEnd"/>
      <w:r>
        <w:t xml:space="preserve">                                 [35] </w:t>
      </w:r>
      <w:proofErr w:type="spellStart"/>
      <w:r>
        <w:t>MMSMBoxViewResponse</w:t>
      </w:r>
      <w:proofErr w:type="spellEnd"/>
      <w:r>
        <w:t>,</w:t>
      </w:r>
    </w:p>
    <w:p w14:paraId="174C8835" w14:textId="77777777" w:rsidR="00927A77" w:rsidRDefault="00927A77" w:rsidP="00927A77">
      <w:pPr>
        <w:pStyle w:val="Code"/>
      </w:pPr>
    </w:p>
    <w:p w14:paraId="6E1219C4" w14:textId="77777777" w:rsidR="00927A77" w:rsidRDefault="00927A77" w:rsidP="00927A77">
      <w:pPr>
        <w:pStyle w:val="Code"/>
      </w:pPr>
      <w:r>
        <w:t xml:space="preserve">    -- PTC-related events, see clause 7.5.2</w:t>
      </w:r>
    </w:p>
    <w:p w14:paraId="47735D1A" w14:textId="77777777" w:rsidR="00927A77" w:rsidRDefault="00927A77" w:rsidP="00927A77">
      <w:pPr>
        <w:pStyle w:val="Code"/>
      </w:pPr>
      <w:r>
        <w:t xml:space="preserve">    </w:t>
      </w:r>
      <w:proofErr w:type="spellStart"/>
      <w:r>
        <w:t>pTCRegistration</w:t>
      </w:r>
      <w:proofErr w:type="spellEnd"/>
      <w:r>
        <w:t xml:space="preserve">                                     [36] </w:t>
      </w:r>
      <w:proofErr w:type="spellStart"/>
      <w:r>
        <w:t>PTCRegistration</w:t>
      </w:r>
      <w:proofErr w:type="spellEnd"/>
      <w:r>
        <w:t>,</w:t>
      </w:r>
    </w:p>
    <w:p w14:paraId="2FC793AD" w14:textId="77777777" w:rsidR="00927A77" w:rsidRDefault="00927A77" w:rsidP="00927A77">
      <w:pPr>
        <w:pStyle w:val="Code"/>
      </w:pPr>
      <w:r>
        <w:t xml:space="preserve">    </w:t>
      </w:r>
      <w:proofErr w:type="spellStart"/>
      <w:r>
        <w:t>pTCSessionInitiation</w:t>
      </w:r>
      <w:proofErr w:type="spellEnd"/>
      <w:r>
        <w:t xml:space="preserve">                                [37] </w:t>
      </w:r>
      <w:proofErr w:type="spellStart"/>
      <w:r>
        <w:t>PTCSessionInitiation</w:t>
      </w:r>
      <w:proofErr w:type="spellEnd"/>
      <w:r>
        <w:t>,</w:t>
      </w:r>
    </w:p>
    <w:p w14:paraId="16791689" w14:textId="77777777" w:rsidR="00927A77" w:rsidRDefault="00927A77" w:rsidP="00927A77">
      <w:pPr>
        <w:pStyle w:val="Code"/>
      </w:pPr>
      <w:r>
        <w:t xml:space="preserve">    </w:t>
      </w:r>
      <w:proofErr w:type="spellStart"/>
      <w:r>
        <w:t>pTCSessionAbandon</w:t>
      </w:r>
      <w:proofErr w:type="spellEnd"/>
      <w:r>
        <w:t xml:space="preserve">                                   [38] </w:t>
      </w:r>
      <w:proofErr w:type="spellStart"/>
      <w:r>
        <w:t>PTCSessionAbandon</w:t>
      </w:r>
      <w:proofErr w:type="spellEnd"/>
      <w:r>
        <w:t>,</w:t>
      </w:r>
    </w:p>
    <w:p w14:paraId="3E625292" w14:textId="77777777" w:rsidR="00927A77" w:rsidRDefault="00927A77" w:rsidP="00927A77">
      <w:pPr>
        <w:pStyle w:val="Code"/>
      </w:pPr>
      <w:r>
        <w:t xml:space="preserve">    </w:t>
      </w:r>
      <w:proofErr w:type="spellStart"/>
      <w:r>
        <w:t>pTCSessionStart</w:t>
      </w:r>
      <w:proofErr w:type="spellEnd"/>
      <w:r>
        <w:t xml:space="preserve">                                     [39] </w:t>
      </w:r>
      <w:proofErr w:type="spellStart"/>
      <w:r>
        <w:t>PTCSessionStart</w:t>
      </w:r>
      <w:proofErr w:type="spellEnd"/>
      <w:r>
        <w:t>,</w:t>
      </w:r>
    </w:p>
    <w:p w14:paraId="5D068BD8" w14:textId="77777777" w:rsidR="00927A77" w:rsidRDefault="00927A77" w:rsidP="00927A77">
      <w:pPr>
        <w:pStyle w:val="Code"/>
      </w:pPr>
      <w:r>
        <w:t xml:space="preserve">    </w:t>
      </w:r>
      <w:proofErr w:type="spellStart"/>
      <w:r>
        <w:t>pTCSessionEnd</w:t>
      </w:r>
      <w:proofErr w:type="spellEnd"/>
      <w:r>
        <w:t xml:space="preserve">                                       [40] </w:t>
      </w:r>
      <w:proofErr w:type="spellStart"/>
      <w:r>
        <w:t>PTCSessionEnd</w:t>
      </w:r>
      <w:proofErr w:type="spellEnd"/>
      <w:r>
        <w:t>,</w:t>
      </w:r>
    </w:p>
    <w:p w14:paraId="5F2FD162" w14:textId="77777777" w:rsidR="00927A77" w:rsidRDefault="00927A77" w:rsidP="00927A77">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4880765E" w14:textId="77777777" w:rsidR="00927A77" w:rsidRDefault="00927A77" w:rsidP="00927A77">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0349BEDB" w14:textId="77777777" w:rsidR="00927A77" w:rsidRDefault="00927A77" w:rsidP="00927A77">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3F2B8EB5" w14:textId="77777777" w:rsidR="00927A77" w:rsidRDefault="00927A77" w:rsidP="00927A77">
      <w:pPr>
        <w:pStyle w:val="Code"/>
      </w:pPr>
      <w:r>
        <w:t xml:space="preserve">    </w:t>
      </w:r>
      <w:proofErr w:type="spellStart"/>
      <w:r>
        <w:t>pTCPartyJoin</w:t>
      </w:r>
      <w:proofErr w:type="spellEnd"/>
      <w:r>
        <w:t xml:space="preserve">                                        [44] </w:t>
      </w:r>
      <w:proofErr w:type="spellStart"/>
      <w:r>
        <w:t>PTCPartyJoin</w:t>
      </w:r>
      <w:proofErr w:type="spellEnd"/>
      <w:r>
        <w:t>,</w:t>
      </w:r>
    </w:p>
    <w:p w14:paraId="050E839C" w14:textId="77777777" w:rsidR="00927A77" w:rsidRDefault="00927A77" w:rsidP="00927A77">
      <w:pPr>
        <w:pStyle w:val="Code"/>
      </w:pPr>
      <w:r>
        <w:t xml:space="preserve">    </w:t>
      </w:r>
      <w:proofErr w:type="spellStart"/>
      <w:r>
        <w:t>pTCPartyDrop</w:t>
      </w:r>
      <w:proofErr w:type="spellEnd"/>
      <w:r>
        <w:t xml:space="preserve">                                        [45] </w:t>
      </w:r>
      <w:proofErr w:type="spellStart"/>
      <w:r>
        <w:t>PTCPartyDrop</w:t>
      </w:r>
      <w:proofErr w:type="spellEnd"/>
      <w:r>
        <w:t>,</w:t>
      </w:r>
    </w:p>
    <w:p w14:paraId="18DBB797" w14:textId="77777777" w:rsidR="00927A77" w:rsidRDefault="00927A77" w:rsidP="00927A77">
      <w:pPr>
        <w:pStyle w:val="Code"/>
      </w:pPr>
      <w:r>
        <w:t xml:space="preserve">    </w:t>
      </w:r>
      <w:proofErr w:type="spellStart"/>
      <w:r>
        <w:t>pTCPartyHold</w:t>
      </w:r>
      <w:proofErr w:type="spellEnd"/>
      <w:r>
        <w:t xml:space="preserve">                                        [46] </w:t>
      </w:r>
      <w:proofErr w:type="spellStart"/>
      <w:r>
        <w:t>PTCPartyHold</w:t>
      </w:r>
      <w:proofErr w:type="spellEnd"/>
      <w:r>
        <w:t>,</w:t>
      </w:r>
    </w:p>
    <w:p w14:paraId="401ECD02" w14:textId="77777777" w:rsidR="00927A77" w:rsidRDefault="00927A77" w:rsidP="00927A77">
      <w:pPr>
        <w:pStyle w:val="Code"/>
      </w:pPr>
      <w:r>
        <w:t xml:space="preserve">    </w:t>
      </w:r>
      <w:proofErr w:type="spellStart"/>
      <w:r>
        <w:t>pTCMediaModification</w:t>
      </w:r>
      <w:proofErr w:type="spellEnd"/>
      <w:r>
        <w:t xml:space="preserve">                                [47] </w:t>
      </w:r>
      <w:proofErr w:type="spellStart"/>
      <w:r>
        <w:t>PTCMediaModification</w:t>
      </w:r>
      <w:proofErr w:type="spellEnd"/>
      <w:r>
        <w:t>,</w:t>
      </w:r>
    </w:p>
    <w:p w14:paraId="78ABA58F" w14:textId="77777777" w:rsidR="00927A77" w:rsidRDefault="00927A77" w:rsidP="00927A77">
      <w:pPr>
        <w:pStyle w:val="Code"/>
      </w:pPr>
      <w:r>
        <w:t xml:space="preserve">    </w:t>
      </w:r>
      <w:proofErr w:type="spellStart"/>
      <w:r>
        <w:t>pTCGroupAdvertisement</w:t>
      </w:r>
      <w:proofErr w:type="spellEnd"/>
      <w:r>
        <w:t xml:space="preserve">                               [48] </w:t>
      </w:r>
      <w:proofErr w:type="spellStart"/>
      <w:r>
        <w:t>PTCGroupAdvertisement</w:t>
      </w:r>
      <w:proofErr w:type="spellEnd"/>
      <w:r>
        <w:t>,</w:t>
      </w:r>
    </w:p>
    <w:p w14:paraId="6BFB4500" w14:textId="77777777" w:rsidR="00927A77" w:rsidRDefault="00927A77" w:rsidP="00927A77">
      <w:pPr>
        <w:pStyle w:val="Code"/>
      </w:pPr>
      <w:r>
        <w:t xml:space="preserve">    </w:t>
      </w:r>
      <w:proofErr w:type="spellStart"/>
      <w:r>
        <w:t>pTCFloorControl</w:t>
      </w:r>
      <w:proofErr w:type="spellEnd"/>
      <w:r>
        <w:t xml:space="preserve">                                     [49] </w:t>
      </w:r>
      <w:proofErr w:type="spellStart"/>
      <w:r>
        <w:t>PTCFloorControl</w:t>
      </w:r>
      <w:proofErr w:type="spellEnd"/>
      <w:r>
        <w:t>,</w:t>
      </w:r>
    </w:p>
    <w:p w14:paraId="2192FA20" w14:textId="77777777" w:rsidR="00927A77" w:rsidRDefault="00927A77" w:rsidP="00927A77">
      <w:pPr>
        <w:pStyle w:val="Code"/>
      </w:pPr>
      <w:r>
        <w:t xml:space="preserve">    </w:t>
      </w:r>
      <w:proofErr w:type="spellStart"/>
      <w:r>
        <w:t>pTCTargetPresence</w:t>
      </w:r>
      <w:proofErr w:type="spellEnd"/>
      <w:r>
        <w:t xml:space="preserve">                                   [50] </w:t>
      </w:r>
      <w:proofErr w:type="spellStart"/>
      <w:r>
        <w:t>PTCTargetPresence</w:t>
      </w:r>
      <w:proofErr w:type="spellEnd"/>
      <w:r>
        <w:t>,</w:t>
      </w:r>
    </w:p>
    <w:p w14:paraId="1E927179" w14:textId="77777777" w:rsidR="00927A77" w:rsidRDefault="00927A77" w:rsidP="00927A77">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7317EC3F" w14:textId="77777777" w:rsidR="00927A77" w:rsidRDefault="00927A77" w:rsidP="00927A77">
      <w:pPr>
        <w:pStyle w:val="Code"/>
      </w:pPr>
      <w:r>
        <w:t xml:space="preserve">    </w:t>
      </w:r>
      <w:proofErr w:type="spellStart"/>
      <w:r>
        <w:t>pTCListManagement</w:t>
      </w:r>
      <w:proofErr w:type="spellEnd"/>
      <w:r>
        <w:t xml:space="preserve">                                   [52] </w:t>
      </w:r>
      <w:proofErr w:type="spellStart"/>
      <w:r>
        <w:t>PTCListManagement</w:t>
      </w:r>
      <w:proofErr w:type="spellEnd"/>
      <w:r>
        <w:t>,</w:t>
      </w:r>
    </w:p>
    <w:p w14:paraId="77CF1D0D" w14:textId="77777777" w:rsidR="00927A77" w:rsidRDefault="00927A77" w:rsidP="00927A77">
      <w:pPr>
        <w:pStyle w:val="Code"/>
      </w:pPr>
      <w:r>
        <w:t xml:space="preserve">    </w:t>
      </w:r>
      <w:proofErr w:type="spellStart"/>
      <w:r>
        <w:t>pTCAccessPolicy</w:t>
      </w:r>
      <w:proofErr w:type="spellEnd"/>
      <w:r>
        <w:t xml:space="preserve">                                     [53] </w:t>
      </w:r>
      <w:proofErr w:type="spellStart"/>
      <w:r>
        <w:t>PTCAccessPolicy</w:t>
      </w:r>
      <w:proofErr w:type="spellEnd"/>
      <w:r>
        <w:t>,</w:t>
      </w:r>
    </w:p>
    <w:p w14:paraId="5F9A78C7" w14:textId="77777777" w:rsidR="00927A77" w:rsidRDefault="00927A77" w:rsidP="00927A77">
      <w:pPr>
        <w:pStyle w:val="Code"/>
      </w:pPr>
    </w:p>
    <w:p w14:paraId="44184A47" w14:textId="77777777" w:rsidR="00927A77" w:rsidRDefault="00927A77" w:rsidP="00927A77">
      <w:pPr>
        <w:pStyle w:val="Code"/>
      </w:pPr>
      <w:r>
        <w:t xml:space="preserve">    -- More Subscriber-management related events, see clause 7.2.2</w:t>
      </w:r>
    </w:p>
    <w:p w14:paraId="72E6536A" w14:textId="77777777" w:rsidR="00927A77" w:rsidRDefault="00927A77" w:rsidP="00927A77">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091B109B" w14:textId="77777777" w:rsidR="00927A77" w:rsidRDefault="00927A77" w:rsidP="00927A77">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6E58D0F7" w14:textId="77777777" w:rsidR="00927A77" w:rsidRDefault="00927A77" w:rsidP="00927A77">
      <w:pPr>
        <w:pStyle w:val="Code"/>
      </w:pPr>
    </w:p>
    <w:p w14:paraId="60557895" w14:textId="77777777" w:rsidR="00927A77" w:rsidRDefault="00927A77" w:rsidP="00927A77">
      <w:pPr>
        <w:pStyle w:val="Code"/>
      </w:pPr>
      <w:r>
        <w:t xml:space="preserve">    -- SMS-related events, continued from choice 12</w:t>
      </w:r>
    </w:p>
    <w:p w14:paraId="49FFD8D9" w14:textId="77777777" w:rsidR="00927A77" w:rsidRDefault="00927A77" w:rsidP="00927A77">
      <w:pPr>
        <w:pStyle w:val="Code"/>
      </w:pPr>
      <w:r>
        <w:t xml:space="preserve">    </w:t>
      </w:r>
      <w:proofErr w:type="spellStart"/>
      <w:r>
        <w:t>sMSReport</w:t>
      </w:r>
      <w:proofErr w:type="spellEnd"/>
      <w:r>
        <w:t xml:space="preserve">                                           [56] </w:t>
      </w:r>
      <w:proofErr w:type="spellStart"/>
      <w:r>
        <w:t>SMSReport</w:t>
      </w:r>
      <w:proofErr w:type="spellEnd"/>
      <w:r>
        <w:t>,</w:t>
      </w:r>
    </w:p>
    <w:p w14:paraId="772EEC2C" w14:textId="77777777" w:rsidR="00927A77" w:rsidRDefault="00927A77" w:rsidP="00927A77">
      <w:pPr>
        <w:pStyle w:val="Code"/>
      </w:pPr>
    </w:p>
    <w:p w14:paraId="5E27510A" w14:textId="77777777" w:rsidR="00927A77" w:rsidRDefault="00927A77" w:rsidP="00927A77">
      <w:pPr>
        <w:pStyle w:val="Code"/>
      </w:pPr>
      <w:r>
        <w:t xml:space="preserve">    -- MA PDU session-related events, see clause 6.2.3.2.7</w:t>
      </w:r>
    </w:p>
    <w:p w14:paraId="255CCC9E" w14:textId="77777777" w:rsidR="00927A77" w:rsidRDefault="00927A77" w:rsidP="00927A77">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74229705" w14:textId="77777777" w:rsidR="00927A77" w:rsidRDefault="00927A77" w:rsidP="00927A77">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6E08A1E9" w14:textId="77777777" w:rsidR="00927A77" w:rsidRDefault="00927A77" w:rsidP="00927A77">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5C3854AA" w14:textId="77777777" w:rsidR="00927A77" w:rsidRDefault="00927A77" w:rsidP="00927A77">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7814E2AF" w14:textId="77777777" w:rsidR="00927A77" w:rsidRDefault="00927A77" w:rsidP="00927A77">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5449471D" w14:textId="77777777" w:rsidR="00927A77" w:rsidRDefault="00927A77" w:rsidP="00927A77">
      <w:pPr>
        <w:pStyle w:val="Code"/>
      </w:pPr>
    </w:p>
    <w:p w14:paraId="1A3A00F9" w14:textId="77777777" w:rsidR="00927A77" w:rsidRDefault="00927A77" w:rsidP="00927A77">
      <w:pPr>
        <w:pStyle w:val="Code"/>
      </w:pPr>
      <w:r>
        <w:t xml:space="preserve">    -- Identifier Association events, see clauses 6.2.2.2.7 and 6.3.2.2.2</w:t>
      </w:r>
    </w:p>
    <w:p w14:paraId="3E441757" w14:textId="77777777" w:rsidR="00927A77" w:rsidRDefault="00927A77" w:rsidP="00927A77">
      <w:pPr>
        <w:pStyle w:val="Code"/>
      </w:pPr>
      <w:r>
        <w:t xml:space="preserve">     </w:t>
      </w:r>
      <w:proofErr w:type="spellStart"/>
      <w:r>
        <w:t>aMFIdentifierAssocation</w:t>
      </w:r>
      <w:proofErr w:type="spellEnd"/>
      <w:r>
        <w:t xml:space="preserve">                            [62] </w:t>
      </w:r>
      <w:proofErr w:type="spellStart"/>
      <w:r>
        <w:t>AMFIdentifierAssocation</w:t>
      </w:r>
      <w:proofErr w:type="spellEnd"/>
      <w:r>
        <w:t>,</w:t>
      </w:r>
    </w:p>
    <w:p w14:paraId="55403800" w14:textId="77777777" w:rsidR="00927A77" w:rsidRDefault="00927A77" w:rsidP="00927A77">
      <w:pPr>
        <w:pStyle w:val="Code"/>
      </w:pPr>
      <w:r>
        <w:t xml:space="preserve">     </w:t>
      </w:r>
      <w:proofErr w:type="spellStart"/>
      <w:r>
        <w:t>mMEIdentifierAssocation</w:t>
      </w:r>
      <w:proofErr w:type="spellEnd"/>
      <w:r>
        <w:t xml:space="preserve">                            [63] </w:t>
      </w:r>
      <w:proofErr w:type="spellStart"/>
      <w:r>
        <w:t>MMEIdentifierAssocation</w:t>
      </w:r>
      <w:proofErr w:type="spellEnd"/>
      <w:r>
        <w:t>,</w:t>
      </w:r>
    </w:p>
    <w:p w14:paraId="1BB13836" w14:textId="77777777" w:rsidR="00927A77" w:rsidRDefault="00927A77" w:rsidP="00927A77">
      <w:pPr>
        <w:pStyle w:val="Code"/>
      </w:pPr>
    </w:p>
    <w:p w14:paraId="78C62BC8" w14:textId="77777777" w:rsidR="00927A77" w:rsidRDefault="00927A77" w:rsidP="00927A77">
      <w:pPr>
        <w:pStyle w:val="Code"/>
      </w:pPr>
      <w:r>
        <w:t xml:space="preserve">    -- PDU to MA PDU session-related events, see clause 6.2.3.2.8</w:t>
      </w:r>
    </w:p>
    <w:p w14:paraId="658A9263" w14:textId="77777777" w:rsidR="00927A77" w:rsidRDefault="00927A77" w:rsidP="00927A77">
      <w:pPr>
        <w:pStyle w:val="Code"/>
      </w:pPr>
      <w:r>
        <w:t xml:space="preserve">    </w:t>
      </w:r>
      <w:proofErr w:type="spellStart"/>
      <w:r>
        <w:t>sMFPDUtoMAPDUSessionModification</w:t>
      </w:r>
      <w:proofErr w:type="spellEnd"/>
      <w:r>
        <w:t xml:space="preserve">                    [64] </w:t>
      </w:r>
      <w:proofErr w:type="spellStart"/>
      <w:r>
        <w:t>SMFPDUtoMAPDUSessionModification</w:t>
      </w:r>
      <w:proofErr w:type="spellEnd"/>
    </w:p>
    <w:p w14:paraId="101ECE30" w14:textId="77777777" w:rsidR="00927A77" w:rsidRDefault="00927A77" w:rsidP="00927A77">
      <w:pPr>
        <w:pStyle w:val="Code"/>
      </w:pPr>
      <w:r>
        <w:t>}</w:t>
      </w:r>
    </w:p>
    <w:p w14:paraId="08D8C256" w14:textId="77777777" w:rsidR="00927A77" w:rsidRDefault="00927A77" w:rsidP="00927A77">
      <w:pPr>
        <w:pStyle w:val="Code"/>
      </w:pPr>
    </w:p>
    <w:p w14:paraId="7EA407DF" w14:textId="77777777" w:rsidR="00927A77" w:rsidRDefault="00927A77" w:rsidP="00927A77">
      <w:pPr>
        <w:pStyle w:val="Code"/>
      </w:pPr>
      <w:proofErr w:type="spellStart"/>
      <w:r>
        <w:t>IRITargetIdentifier</w:t>
      </w:r>
      <w:proofErr w:type="spellEnd"/>
      <w:r>
        <w:t xml:space="preserve"> ::= SEQUENCE</w:t>
      </w:r>
    </w:p>
    <w:p w14:paraId="75CF03C6" w14:textId="77777777" w:rsidR="00927A77" w:rsidRDefault="00927A77" w:rsidP="00927A77">
      <w:pPr>
        <w:pStyle w:val="Code"/>
      </w:pPr>
      <w:r>
        <w:t>{</w:t>
      </w:r>
    </w:p>
    <w:p w14:paraId="21D0B63F" w14:textId="77777777" w:rsidR="00927A77" w:rsidRDefault="00927A77" w:rsidP="00927A77">
      <w:pPr>
        <w:pStyle w:val="Code"/>
      </w:pPr>
      <w:r>
        <w:t xml:space="preserve">    identifier                                          [1] </w:t>
      </w:r>
      <w:proofErr w:type="spellStart"/>
      <w:r>
        <w:t>TargetIdentifier</w:t>
      </w:r>
      <w:proofErr w:type="spellEnd"/>
      <w:r>
        <w:t>,</w:t>
      </w:r>
    </w:p>
    <w:p w14:paraId="5EEC5757" w14:textId="77777777" w:rsidR="00927A77" w:rsidRDefault="00927A77" w:rsidP="00927A77">
      <w:pPr>
        <w:pStyle w:val="Code"/>
      </w:pPr>
      <w:r>
        <w:t xml:space="preserve">    provenance                                          [2] </w:t>
      </w:r>
      <w:proofErr w:type="spellStart"/>
      <w:r>
        <w:t>TargetIdentifierProvenance</w:t>
      </w:r>
      <w:proofErr w:type="spellEnd"/>
      <w:r>
        <w:t xml:space="preserve"> OPTIONAL</w:t>
      </w:r>
    </w:p>
    <w:p w14:paraId="2BDF973F" w14:textId="77777777" w:rsidR="00927A77" w:rsidRDefault="00927A77" w:rsidP="00927A77">
      <w:pPr>
        <w:pStyle w:val="Code"/>
      </w:pPr>
      <w:r>
        <w:t>}</w:t>
      </w:r>
    </w:p>
    <w:p w14:paraId="3BBA2248" w14:textId="77777777" w:rsidR="00927A77" w:rsidRDefault="00927A77" w:rsidP="00927A77">
      <w:pPr>
        <w:pStyle w:val="Code"/>
      </w:pPr>
    </w:p>
    <w:p w14:paraId="6EC1E830" w14:textId="77777777" w:rsidR="00927A77" w:rsidRDefault="00927A77" w:rsidP="00927A77">
      <w:pPr>
        <w:pStyle w:val="CodeHeader"/>
      </w:pPr>
      <w:r>
        <w:t>-- ==============</w:t>
      </w:r>
    </w:p>
    <w:p w14:paraId="1FF576F2" w14:textId="77777777" w:rsidR="00927A77" w:rsidRDefault="00927A77" w:rsidP="00927A77">
      <w:pPr>
        <w:pStyle w:val="CodeHeader"/>
      </w:pPr>
      <w:r>
        <w:t>-- HI3 CC payload</w:t>
      </w:r>
    </w:p>
    <w:p w14:paraId="26E0DEFC" w14:textId="77777777" w:rsidR="00927A77" w:rsidRDefault="00927A77" w:rsidP="00927A77">
      <w:pPr>
        <w:pStyle w:val="Code"/>
      </w:pPr>
      <w:r>
        <w:t>-- ==============</w:t>
      </w:r>
    </w:p>
    <w:p w14:paraId="1BD71E73" w14:textId="77777777" w:rsidR="00927A77" w:rsidRDefault="00927A77" w:rsidP="00927A77">
      <w:pPr>
        <w:pStyle w:val="Code"/>
      </w:pPr>
    </w:p>
    <w:p w14:paraId="26B7DE65" w14:textId="77777777" w:rsidR="00927A77" w:rsidRDefault="00927A77" w:rsidP="00927A77">
      <w:pPr>
        <w:pStyle w:val="Code"/>
      </w:pPr>
      <w:proofErr w:type="spellStart"/>
      <w:r>
        <w:t>CCPayload</w:t>
      </w:r>
      <w:proofErr w:type="spellEnd"/>
      <w:r>
        <w:t xml:space="preserve"> ::= SEQUENCE</w:t>
      </w:r>
    </w:p>
    <w:p w14:paraId="76DBA081" w14:textId="77777777" w:rsidR="00927A77" w:rsidRDefault="00927A77" w:rsidP="00927A77">
      <w:pPr>
        <w:pStyle w:val="Code"/>
      </w:pPr>
      <w:r>
        <w:t>{</w:t>
      </w:r>
    </w:p>
    <w:p w14:paraId="62A97091" w14:textId="77777777" w:rsidR="00927A77" w:rsidRDefault="00927A77" w:rsidP="00927A77">
      <w:pPr>
        <w:pStyle w:val="Code"/>
      </w:pPr>
      <w:r>
        <w:t xml:space="preserve">    </w:t>
      </w:r>
      <w:proofErr w:type="spellStart"/>
      <w:r>
        <w:t>cCPayloadOID</w:t>
      </w:r>
      <w:proofErr w:type="spellEnd"/>
      <w:r>
        <w:t xml:space="preserve">        [1] RELATIVE-OID,</w:t>
      </w:r>
    </w:p>
    <w:p w14:paraId="195066AF" w14:textId="77777777" w:rsidR="00927A77" w:rsidRDefault="00927A77" w:rsidP="00927A77">
      <w:pPr>
        <w:pStyle w:val="Code"/>
      </w:pPr>
      <w:r>
        <w:t xml:space="preserve">    </w:t>
      </w:r>
      <w:proofErr w:type="spellStart"/>
      <w:r>
        <w:t>pDU</w:t>
      </w:r>
      <w:proofErr w:type="spellEnd"/>
      <w:r>
        <w:t xml:space="preserve">                 [2] CCPDU</w:t>
      </w:r>
    </w:p>
    <w:p w14:paraId="3C8012A7" w14:textId="77777777" w:rsidR="00927A77" w:rsidRDefault="00927A77" w:rsidP="00927A77">
      <w:pPr>
        <w:pStyle w:val="Code"/>
      </w:pPr>
      <w:r>
        <w:t>}</w:t>
      </w:r>
    </w:p>
    <w:p w14:paraId="18586AA9" w14:textId="77777777" w:rsidR="00927A77" w:rsidRDefault="00927A77" w:rsidP="00927A77">
      <w:pPr>
        <w:pStyle w:val="Code"/>
      </w:pPr>
    </w:p>
    <w:p w14:paraId="13008EA5" w14:textId="77777777" w:rsidR="00927A77" w:rsidRDefault="00927A77" w:rsidP="00927A77">
      <w:pPr>
        <w:pStyle w:val="Code"/>
      </w:pPr>
      <w:r>
        <w:t>CCPDU ::= CHOICE</w:t>
      </w:r>
    </w:p>
    <w:p w14:paraId="176CFABA" w14:textId="77777777" w:rsidR="00927A77" w:rsidRDefault="00927A77" w:rsidP="00927A77">
      <w:pPr>
        <w:pStyle w:val="Code"/>
      </w:pPr>
      <w:r>
        <w:t>{</w:t>
      </w:r>
    </w:p>
    <w:p w14:paraId="4ADB808B" w14:textId="77777777" w:rsidR="00927A77" w:rsidRDefault="00927A77" w:rsidP="00927A77">
      <w:pPr>
        <w:pStyle w:val="Code"/>
      </w:pPr>
      <w:r>
        <w:t xml:space="preserve">    </w:t>
      </w:r>
      <w:proofErr w:type="spellStart"/>
      <w:r>
        <w:t>uPFCCPDU</w:t>
      </w:r>
      <w:proofErr w:type="spellEnd"/>
      <w:r>
        <w:t xml:space="preserve">            [1] UPFCCPDU,</w:t>
      </w:r>
    </w:p>
    <w:p w14:paraId="61DF3F91" w14:textId="77777777" w:rsidR="00927A77" w:rsidRDefault="00927A77" w:rsidP="00927A77">
      <w:pPr>
        <w:pStyle w:val="Code"/>
      </w:pPr>
      <w:r>
        <w:t xml:space="preserve">    </w:t>
      </w:r>
      <w:proofErr w:type="spellStart"/>
      <w:r>
        <w:t>extendedUPFCCPDU</w:t>
      </w:r>
      <w:proofErr w:type="spellEnd"/>
      <w:r>
        <w:t xml:space="preserve">    [2] </w:t>
      </w:r>
      <w:proofErr w:type="spellStart"/>
      <w:r>
        <w:t>ExtendedUPFCCPDU</w:t>
      </w:r>
      <w:proofErr w:type="spellEnd"/>
      <w:r>
        <w:t>,</w:t>
      </w:r>
    </w:p>
    <w:p w14:paraId="4C968D2B" w14:textId="77777777" w:rsidR="00927A77" w:rsidRDefault="00927A77" w:rsidP="00927A77">
      <w:pPr>
        <w:pStyle w:val="Code"/>
      </w:pPr>
      <w:r>
        <w:t xml:space="preserve">    </w:t>
      </w:r>
      <w:proofErr w:type="spellStart"/>
      <w:r>
        <w:t>mMSCCPDU</w:t>
      </w:r>
      <w:proofErr w:type="spellEnd"/>
      <w:r>
        <w:t xml:space="preserve">            [3] MMSCCPDU,</w:t>
      </w:r>
    </w:p>
    <w:p w14:paraId="46B28F40" w14:textId="77777777" w:rsidR="00927A77" w:rsidRDefault="00927A77" w:rsidP="00927A77">
      <w:pPr>
        <w:pStyle w:val="Code"/>
      </w:pPr>
      <w:r>
        <w:t xml:space="preserve">    </w:t>
      </w:r>
      <w:proofErr w:type="spellStart"/>
      <w:r>
        <w:t>pTCCCPDU</w:t>
      </w:r>
      <w:proofErr w:type="spellEnd"/>
      <w:r>
        <w:t xml:space="preserve">            [4] PTCCCPDU</w:t>
      </w:r>
    </w:p>
    <w:p w14:paraId="4B2E61EA" w14:textId="77777777" w:rsidR="00927A77" w:rsidRDefault="00927A77" w:rsidP="00927A77">
      <w:pPr>
        <w:pStyle w:val="Code"/>
      </w:pPr>
      <w:r>
        <w:t>}</w:t>
      </w:r>
    </w:p>
    <w:p w14:paraId="4D6F3BC7" w14:textId="77777777" w:rsidR="00927A77" w:rsidRDefault="00927A77" w:rsidP="00927A77">
      <w:pPr>
        <w:pStyle w:val="Code"/>
      </w:pPr>
    </w:p>
    <w:p w14:paraId="3F551F1B" w14:textId="77777777" w:rsidR="00927A77" w:rsidRDefault="00927A77" w:rsidP="00927A77">
      <w:pPr>
        <w:pStyle w:val="CodeHeader"/>
      </w:pPr>
      <w:r>
        <w:t>-- ===========================</w:t>
      </w:r>
    </w:p>
    <w:p w14:paraId="3F97122B" w14:textId="77777777" w:rsidR="00927A77" w:rsidRDefault="00927A77" w:rsidP="00927A77">
      <w:pPr>
        <w:pStyle w:val="CodeHeader"/>
      </w:pPr>
      <w:r>
        <w:t>-- HI4 LI notification payload</w:t>
      </w:r>
    </w:p>
    <w:p w14:paraId="21A0E0C7" w14:textId="77777777" w:rsidR="00927A77" w:rsidRDefault="00927A77" w:rsidP="00927A77">
      <w:pPr>
        <w:pStyle w:val="Code"/>
      </w:pPr>
      <w:r>
        <w:t>-- ===========================</w:t>
      </w:r>
    </w:p>
    <w:p w14:paraId="33DBEE03" w14:textId="77777777" w:rsidR="00927A77" w:rsidRDefault="00927A77" w:rsidP="00927A77">
      <w:pPr>
        <w:pStyle w:val="Code"/>
      </w:pPr>
    </w:p>
    <w:p w14:paraId="1746BA04" w14:textId="77777777" w:rsidR="00927A77" w:rsidRDefault="00927A77" w:rsidP="00927A77">
      <w:pPr>
        <w:pStyle w:val="Code"/>
      </w:pPr>
      <w:proofErr w:type="spellStart"/>
      <w:r>
        <w:t>LINotificationPayload</w:t>
      </w:r>
      <w:proofErr w:type="spellEnd"/>
      <w:r>
        <w:t xml:space="preserve"> ::= SEQUENCE</w:t>
      </w:r>
    </w:p>
    <w:p w14:paraId="0F5AE587" w14:textId="77777777" w:rsidR="00927A77" w:rsidRDefault="00927A77" w:rsidP="00927A77">
      <w:pPr>
        <w:pStyle w:val="Code"/>
      </w:pPr>
      <w:r>
        <w:t>{</w:t>
      </w:r>
    </w:p>
    <w:p w14:paraId="2D2416C1" w14:textId="77777777" w:rsidR="00927A77" w:rsidRDefault="00927A77" w:rsidP="00927A77">
      <w:pPr>
        <w:pStyle w:val="Code"/>
      </w:pPr>
      <w:r>
        <w:t xml:space="preserve">    </w:t>
      </w:r>
      <w:proofErr w:type="spellStart"/>
      <w:r>
        <w:t>lINotificationPayloadOID</w:t>
      </w:r>
      <w:proofErr w:type="spellEnd"/>
      <w:r>
        <w:t xml:space="preserve">         [1] RELATIVE-OID,</w:t>
      </w:r>
    </w:p>
    <w:p w14:paraId="5C89B21E" w14:textId="77777777" w:rsidR="00927A77" w:rsidRDefault="00927A77" w:rsidP="00927A77">
      <w:pPr>
        <w:pStyle w:val="Code"/>
      </w:pPr>
      <w:r>
        <w:t xml:space="preserve">    notification                     [2] </w:t>
      </w:r>
      <w:proofErr w:type="spellStart"/>
      <w:r>
        <w:t>LINotificationMessage</w:t>
      </w:r>
      <w:proofErr w:type="spellEnd"/>
    </w:p>
    <w:p w14:paraId="29831818" w14:textId="77777777" w:rsidR="00927A77" w:rsidRDefault="00927A77" w:rsidP="00927A77">
      <w:pPr>
        <w:pStyle w:val="Code"/>
      </w:pPr>
      <w:r>
        <w:t>}</w:t>
      </w:r>
    </w:p>
    <w:p w14:paraId="2540197A" w14:textId="77777777" w:rsidR="00927A77" w:rsidRDefault="00927A77" w:rsidP="00927A77">
      <w:pPr>
        <w:pStyle w:val="Code"/>
      </w:pPr>
    </w:p>
    <w:p w14:paraId="271E1F1C" w14:textId="77777777" w:rsidR="00927A77" w:rsidRDefault="00927A77" w:rsidP="00927A77">
      <w:pPr>
        <w:pStyle w:val="Code"/>
      </w:pPr>
      <w:proofErr w:type="spellStart"/>
      <w:r>
        <w:t>LINotificationMessage</w:t>
      </w:r>
      <w:proofErr w:type="spellEnd"/>
      <w:r>
        <w:t xml:space="preserve"> ::= CHOICE</w:t>
      </w:r>
    </w:p>
    <w:p w14:paraId="499C3B14" w14:textId="77777777" w:rsidR="00927A77" w:rsidRDefault="00927A77" w:rsidP="00927A77">
      <w:pPr>
        <w:pStyle w:val="Code"/>
      </w:pPr>
      <w:r>
        <w:t>{</w:t>
      </w:r>
    </w:p>
    <w:p w14:paraId="09935A2A" w14:textId="77777777" w:rsidR="00927A77" w:rsidRDefault="00927A77" w:rsidP="00927A77">
      <w:pPr>
        <w:pStyle w:val="Code"/>
      </w:pPr>
      <w:r>
        <w:t xml:space="preserve">    </w:t>
      </w:r>
      <w:proofErr w:type="spellStart"/>
      <w:r>
        <w:t>lINotification</w:t>
      </w:r>
      <w:proofErr w:type="spellEnd"/>
      <w:r>
        <w:t xml:space="preserve">      [1] </w:t>
      </w:r>
      <w:proofErr w:type="spellStart"/>
      <w:r>
        <w:t>LINotification</w:t>
      </w:r>
      <w:proofErr w:type="spellEnd"/>
    </w:p>
    <w:p w14:paraId="74F6C64F" w14:textId="77777777" w:rsidR="00927A77" w:rsidRDefault="00927A77" w:rsidP="00927A77">
      <w:pPr>
        <w:pStyle w:val="Code"/>
      </w:pPr>
      <w:r>
        <w:t>}</w:t>
      </w:r>
    </w:p>
    <w:p w14:paraId="3A22C8B9" w14:textId="77777777" w:rsidR="00927A77" w:rsidRDefault="00927A77" w:rsidP="00927A77">
      <w:pPr>
        <w:pStyle w:val="Code"/>
      </w:pPr>
    </w:p>
    <w:p w14:paraId="637B3D24" w14:textId="77777777" w:rsidR="00927A77" w:rsidRDefault="00927A77" w:rsidP="00927A77">
      <w:pPr>
        <w:pStyle w:val="CodeHeader"/>
      </w:pPr>
      <w:r>
        <w:t>-- ==================</w:t>
      </w:r>
    </w:p>
    <w:p w14:paraId="09E5896A" w14:textId="77777777" w:rsidR="00927A77" w:rsidRDefault="00927A77" w:rsidP="00927A77">
      <w:pPr>
        <w:pStyle w:val="CodeHeader"/>
      </w:pPr>
      <w:r>
        <w:t>-- 5G AMF definitions</w:t>
      </w:r>
    </w:p>
    <w:p w14:paraId="45D55A3C" w14:textId="77777777" w:rsidR="00927A77" w:rsidRDefault="00927A77" w:rsidP="00927A77">
      <w:pPr>
        <w:pStyle w:val="Code"/>
      </w:pPr>
      <w:r>
        <w:t>-- ==================</w:t>
      </w:r>
    </w:p>
    <w:p w14:paraId="24F38884" w14:textId="77777777" w:rsidR="00927A77" w:rsidRDefault="00927A77" w:rsidP="00927A77">
      <w:pPr>
        <w:pStyle w:val="Code"/>
      </w:pPr>
    </w:p>
    <w:p w14:paraId="2DC8E5D4" w14:textId="77777777" w:rsidR="00927A77" w:rsidRDefault="00927A77" w:rsidP="00927A77">
      <w:pPr>
        <w:pStyle w:val="Code"/>
      </w:pPr>
      <w:r>
        <w:t>-- See clause 6.2.2.2.2 for details of this structure</w:t>
      </w:r>
    </w:p>
    <w:p w14:paraId="0F25C07F" w14:textId="77777777" w:rsidR="00927A77" w:rsidRDefault="00927A77" w:rsidP="00927A77">
      <w:pPr>
        <w:pStyle w:val="Code"/>
      </w:pPr>
      <w:proofErr w:type="spellStart"/>
      <w:r>
        <w:t>AMFRegistration</w:t>
      </w:r>
      <w:proofErr w:type="spellEnd"/>
      <w:r>
        <w:t xml:space="preserve"> ::= SEQUENCE</w:t>
      </w:r>
    </w:p>
    <w:p w14:paraId="365690BE" w14:textId="77777777" w:rsidR="00927A77" w:rsidRDefault="00927A77" w:rsidP="00927A77">
      <w:pPr>
        <w:pStyle w:val="Code"/>
      </w:pPr>
      <w:r>
        <w:t>{</w:t>
      </w:r>
    </w:p>
    <w:p w14:paraId="31FBA33D" w14:textId="77777777" w:rsidR="00927A77" w:rsidRDefault="00927A77" w:rsidP="00927A77">
      <w:pPr>
        <w:pStyle w:val="Code"/>
      </w:pPr>
      <w:r>
        <w:t xml:space="preserve">    </w:t>
      </w:r>
      <w:proofErr w:type="spellStart"/>
      <w:r>
        <w:t>registrationType</w:t>
      </w:r>
      <w:proofErr w:type="spellEnd"/>
      <w:r>
        <w:t xml:space="preserve">            [1] </w:t>
      </w:r>
      <w:proofErr w:type="spellStart"/>
      <w:r>
        <w:t>AMFRegistrationType</w:t>
      </w:r>
      <w:proofErr w:type="spellEnd"/>
      <w:r>
        <w:t>,</w:t>
      </w:r>
    </w:p>
    <w:p w14:paraId="1DB22950" w14:textId="77777777" w:rsidR="00927A77" w:rsidRDefault="00927A77" w:rsidP="00927A77">
      <w:pPr>
        <w:pStyle w:val="Code"/>
      </w:pPr>
      <w:r>
        <w:t xml:space="preserve">    </w:t>
      </w:r>
      <w:proofErr w:type="spellStart"/>
      <w:r>
        <w:t>registrationResult</w:t>
      </w:r>
      <w:proofErr w:type="spellEnd"/>
      <w:r>
        <w:t xml:space="preserve">          [2] </w:t>
      </w:r>
      <w:proofErr w:type="spellStart"/>
      <w:r>
        <w:t>AMFRegistrationResult</w:t>
      </w:r>
      <w:proofErr w:type="spellEnd"/>
      <w:r>
        <w:t>,</w:t>
      </w:r>
    </w:p>
    <w:p w14:paraId="56E7A6D8" w14:textId="77777777" w:rsidR="00927A77" w:rsidRDefault="00927A77" w:rsidP="00927A77">
      <w:pPr>
        <w:pStyle w:val="Code"/>
      </w:pPr>
      <w:r>
        <w:t xml:space="preserve">    slice                       [3] Slice OPTIONAL,</w:t>
      </w:r>
    </w:p>
    <w:p w14:paraId="0FF8A2EF" w14:textId="77777777" w:rsidR="00927A77" w:rsidRDefault="00927A77" w:rsidP="00927A77">
      <w:pPr>
        <w:pStyle w:val="Code"/>
      </w:pPr>
      <w:r>
        <w:t xml:space="preserve">    </w:t>
      </w:r>
      <w:proofErr w:type="spellStart"/>
      <w:r>
        <w:t>sUPI</w:t>
      </w:r>
      <w:proofErr w:type="spellEnd"/>
      <w:r>
        <w:t xml:space="preserve">                        [4] SUPI,</w:t>
      </w:r>
    </w:p>
    <w:p w14:paraId="508F64F8" w14:textId="77777777" w:rsidR="00927A77" w:rsidRDefault="00927A77" w:rsidP="00927A77">
      <w:pPr>
        <w:pStyle w:val="Code"/>
      </w:pPr>
      <w:r>
        <w:t xml:space="preserve">    </w:t>
      </w:r>
      <w:proofErr w:type="spellStart"/>
      <w:r>
        <w:t>sUCI</w:t>
      </w:r>
      <w:proofErr w:type="spellEnd"/>
      <w:r>
        <w:t xml:space="preserve">                        [5] SUCI OPTIONAL,</w:t>
      </w:r>
    </w:p>
    <w:p w14:paraId="28215623" w14:textId="77777777" w:rsidR="00927A77" w:rsidRDefault="00927A77" w:rsidP="00927A77">
      <w:pPr>
        <w:pStyle w:val="Code"/>
      </w:pPr>
      <w:r>
        <w:t xml:space="preserve">    </w:t>
      </w:r>
      <w:proofErr w:type="spellStart"/>
      <w:r>
        <w:t>pEI</w:t>
      </w:r>
      <w:proofErr w:type="spellEnd"/>
      <w:r>
        <w:t xml:space="preserve">                         [6] PEI OPTIONAL,</w:t>
      </w:r>
    </w:p>
    <w:p w14:paraId="21F2409A" w14:textId="77777777" w:rsidR="00927A77" w:rsidRDefault="00927A77" w:rsidP="00927A77">
      <w:pPr>
        <w:pStyle w:val="Code"/>
      </w:pPr>
      <w:r>
        <w:t xml:space="preserve">    </w:t>
      </w:r>
      <w:proofErr w:type="spellStart"/>
      <w:r>
        <w:t>gPSI</w:t>
      </w:r>
      <w:proofErr w:type="spellEnd"/>
      <w:r>
        <w:t xml:space="preserve">                        [7] GPSI OPTIONAL,</w:t>
      </w:r>
    </w:p>
    <w:p w14:paraId="65A51D26" w14:textId="77777777" w:rsidR="00927A77" w:rsidRDefault="00927A77" w:rsidP="00927A77">
      <w:pPr>
        <w:pStyle w:val="Code"/>
      </w:pPr>
      <w:r>
        <w:t xml:space="preserve">    </w:t>
      </w:r>
      <w:proofErr w:type="spellStart"/>
      <w:r>
        <w:t>gUTI</w:t>
      </w:r>
      <w:proofErr w:type="spellEnd"/>
      <w:r>
        <w:t xml:space="preserve">                        [8] </w:t>
      </w:r>
      <w:proofErr w:type="spellStart"/>
      <w:r>
        <w:t>FiveGGUTI</w:t>
      </w:r>
      <w:proofErr w:type="spellEnd"/>
      <w:r>
        <w:t>,</w:t>
      </w:r>
    </w:p>
    <w:p w14:paraId="0A5C2668" w14:textId="77777777" w:rsidR="00927A77" w:rsidRDefault="00927A77" w:rsidP="00927A77">
      <w:pPr>
        <w:pStyle w:val="Code"/>
      </w:pPr>
      <w:r>
        <w:t xml:space="preserve">    location                    [9] Location OPTIONAL,</w:t>
      </w:r>
    </w:p>
    <w:p w14:paraId="0C3A10F7" w14:textId="77777777" w:rsidR="00927A77" w:rsidRDefault="00927A77" w:rsidP="00927A77">
      <w:pPr>
        <w:pStyle w:val="Code"/>
      </w:pPr>
      <w:r>
        <w:t xml:space="preserve">    non3GPPAccessEndpoint       [10] </w:t>
      </w:r>
      <w:proofErr w:type="spellStart"/>
      <w:r>
        <w:t>UEEndpointAddress</w:t>
      </w:r>
      <w:proofErr w:type="spellEnd"/>
      <w:r>
        <w:t xml:space="preserve"> OPTIONAL,</w:t>
      </w:r>
    </w:p>
    <w:p w14:paraId="2AA99B83" w14:textId="77777777" w:rsidR="00927A77" w:rsidRDefault="00927A77" w:rsidP="00927A77">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47BFCAE1" w14:textId="77777777" w:rsidR="00927A77" w:rsidRDefault="00927A77" w:rsidP="00927A77">
      <w:pPr>
        <w:pStyle w:val="Code"/>
      </w:pPr>
      <w:r>
        <w:t>}</w:t>
      </w:r>
    </w:p>
    <w:p w14:paraId="23D6EEDC" w14:textId="77777777" w:rsidR="00927A77" w:rsidRDefault="00927A77" w:rsidP="00927A77">
      <w:pPr>
        <w:pStyle w:val="Code"/>
      </w:pPr>
    </w:p>
    <w:p w14:paraId="07962E97" w14:textId="77777777" w:rsidR="00927A77" w:rsidRDefault="00927A77" w:rsidP="00927A77">
      <w:pPr>
        <w:pStyle w:val="Code"/>
      </w:pPr>
      <w:r>
        <w:t>-- See clause 6.2.2.2.3 for details of this structure</w:t>
      </w:r>
    </w:p>
    <w:p w14:paraId="278600F8" w14:textId="77777777" w:rsidR="00927A77" w:rsidRDefault="00927A77" w:rsidP="00927A77">
      <w:pPr>
        <w:pStyle w:val="Code"/>
      </w:pPr>
      <w:proofErr w:type="spellStart"/>
      <w:r>
        <w:t>AMFDeregistration</w:t>
      </w:r>
      <w:proofErr w:type="spellEnd"/>
      <w:r>
        <w:t xml:space="preserve"> ::= SEQUENCE</w:t>
      </w:r>
    </w:p>
    <w:p w14:paraId="5ADFE0B7" w14:textId="77777777" w:rsidR="00927A77" w:rsidRDefault="00927A77" w:rsidP="00927A77">
      <w:pPr>
        <w:pStyle w:val="Code"/>
      </w:pPr>
      <w:r>
        <w:t>{</w:t>
      </w:r>
    </w:p>
    <w:p w14:paraId="59BCB647" w14:textId="77777777" w:rsidR="00927A77" w:rsidRDefault="00927A77" w:rsidP="00927A77">
      <w:pPr>
        <w:pStyle w:val="Code"/>
      </w:pPr>
      <w:r>
        <w:t xml:space="preserve">    </w:t>
      </w:r>
      <w:proofErr w:type="spellStart"/>
      <w:r>
        <w:t>deregistrationDirection</w:t>
      </w:r>
      <w:proofErr w:type="spellEnd"/>
      <w:r>
        <w:t xml:space="preserve">     [1] </w:t>
      </w:r>
      <w:proofErr w:type="spellStart"/>
      <w:r>
        <w:t>AMFDirection</w:t>
      </w:r>
      <w:proofErr w:type="spellEnd"/>
      <w:r>
        <w:t>,</w:t>
      </w:r>
    </w:p>
    <w:p w14:paraId="37A9ADEA" w14:textId="77777777" w:rsidR="00927A77" w:rsidRDefault="00927A77" w:rsidP="00927A77">
      <w:pPr>
        <w:pStyle w:val="Code"/>
      </w:pPr>
      <w:r>
        <w:t xml:space="preserve">    </w:t>
      </w:r>
      <w:proofErr w:type="spellStart"/>
      <w:r>
        <w:t>accessType</w:t>
      </w:r>
      <w:proofErr w:type="spellEnd"/>
      <w:r>
        <w:t xml:space="preserve">                  [2] </w:t>
      </w:r>
      <w:proofErr w:type="spellStart"/>
      <w:r>
        <w:t>AccessType</w:t>
      </w:r>
      <w:proofErr w:type="spellEnd"/>
      <w:r>
        <w:t>,</w:t>
      </w:r>
    </w:p>
    <w:p w14:paraId="0381C7F9" w14:textId="77777777" w:rsidR="00927A77" w:rsidRDefault="00927A77" w:rsidP="00927A77">
      <w:pPr>
        <w:pStyle w:val="Code"/>
      </w:pPr>
      <w:r>
        <w:t xml:space="preserve">    </w:t>
      </w:r>
      <w:proofErr w:type="spellStart"/>
      <w:r>
        <w:t>sUPI</w:t>
      </w:r>
      <w:proofErr w:type="spellEnd"/>
      <w:r>
        <w:t xml:space="preserve">                        [3] SUPI OPTIONAL,</w:t>
      </w:r>
    </w:p>
    <w:p w14:paraId="24E14665" w14:textId="77777777" w:rsidR="00927A77" w:rsidRDefault="00927A77" w:rsidP="00927A77">
      <w:pPr>
        <w:pStyle w:val="Code"/>
      </w:pPr>
      <w:r>
        <w:t xml:space="preserve">    </w:t>
      </w:r>
      <w:proofErr w:type="spellStart"/>
      <w:r>
        <w:t>sUCI</w:t>
      </w:r>
      <w:proofErr w:type="spellEnd"/>
      <w:r>
        <w:t xml:space="preserve">                        [4] SUCI OPTIONAL,</w:t>
      </w:r>
    </w:p>
    <w:p w14:paraId="7156473D" w14:textId="77777777" w:rsidR="00927A77" w:rsidRDefault="00927A77" w:rsidP="00927A77">
      <w:pPr>
        <w:pStyle w:val="Code"/>
      </w:pPr>
      <w:r>
        <w:t xml:space="preserve">    </w:t>
      </w:r>
      <w:proofErr w:type="spellStart"/>
      <w:r>
        <w:t>pEI</w:t>
      </w:r>
      <w:proofErr w:type="spellEnd"/>
      <w:r>
        <w:t xml:space="preserve">                         [5] PEI OPTIONAL,</w:t>
      </w:r>
    </w:p>
    <w:p w14:paraId="15F7D1FE" w14:textId="77777777" w:rsidR="00927A77" w:rsidRDefault="00927A77" w:rsidP="00927A77">
      <w:pPr>
        <w:pStyle w:val="Code"/>
      </w:pPr>
      <w:r>
        <w:t xml:space="preserve">    </w:t>
      </w:r>
      <w:proofErr w:type="spellStart"/>
      <w:r>
        <w:t>gPSI</w:t>
      </w:r>
      <w:proofErr w:type="spellEnd"/>
      <w:r>
        <w:t xml:space="preserve">                        [6] GPSI OPTIONAL,</w:t>
      </w:r>
    </w:p>
    <w:p w14:paraId="5F3FC73A" w14:textId="77777777" w:rsidR="00927A77" w:rsidRDefault="00927A77" w:rsidP="00927A77">
      <w:pPr>
        <w:pStyle w:val="Code"/>
      </w:pPr>
      <w:r>
        <w:t xml:space="preserve">    </w:t>
      </w:r>
      <w:proofErr w:type="spellStart"/>
      <w:r>
        <w:t>gUTI</w:t>
      </w:r>
      <w:proofErr w:type="spellEnd"/>
      <w:r>
        <w:t xml:space="preserve">                        [7] </w:t>
      </w:r>
      <w:proofErr w:type="spellStart"/>
      <w:r>
        <w:t>FiveGGUTI</w:t>
      </w:r>
      <w:proofErr w:type="spellEnd"/>
      <w:r>
        <w:t xml:space="preserve"> OPTIONAL,</w:t>
      </w:r>
    </w:p>
    <w:p w14:paraId="2CCAE0A0" w14:textId="77777777" w:rsidR="00927A77" w:rsidRDefault="00927A77" w:rsidP="00927A77">
      <w:pPr>
        <w:pStyle w:val="Code"/>
      </w:pPr>
      <w:r>
        <w:t xml:space="preserve">    cause                       [8] </w:t>
      </w:r>
      <w:proofErr w:type="spellStart"/>
      <w:r>
        <w:t>FiveGMMCause</w:t>
      </w:r>
      <w:proofErr w:type="spellEnd"/>
      <w:r>
        <w:t xml:space="preserve"> OPTIONAL,</w:t>
      </w:r>
    </w:p>
    <w:p w14:paraId="7E182AD2" w14:textId="77777777" w:rsidR="00927A77" w:rsidRDefault="00927A77" w:rsidP="00927A77">
      <w:pPr>
        <w:pStyle w:val="Code"/>
      </w:pPr>
      <w:r>
        <w:t xml:space="preserve">    location                    [9] Location OPTIONAL</w:t>
      </w:r>
    </w:p>
    <w:p w14:paraId="002FAC2F" w14:textId="77777777" w:rsidR="00927A77" w:rsidRDefault="00927A77" w:rsidP="00927A77">
      <w:pPr>
        <w:pStyle w:val="Code"/>
      </w:pPr>
      <w:r>
        <w:t>}</w:t>
      </w:r>
    </w:p>
    <w:p w14:paraId="3FED3E26" w14:textId="77777777" w:rsidR="00927A77" w:rsidRDefault="00927A77" w:rsidP="00927A77">
      <w:pPr>
        <w:pStyle w:val="Code"/>
      </w:pPr>
    </w:p>
    <w:p w14:paraId="0B75FEB1" w14:textId="77777777" w:rsidR="00927A77" w:rsidRDefault="00927A77" w:rsidP="00927A77">
      <w:pPr>
        <w:pStyle w:val="Code"/>
      </w:pPr>
      <w:r>
        <w:t>-- See clause 6.2.2.2.4 for details of this structure</w:t>
      </w:r>
    </w:p>
    <w:p w14:paraId="48B887B8" w14:textId="77777777" w:rsidR="00927A77" w:rsidRDefault="00927A77" w:rsidP="00927A77">
      <w:pPr>
        <w:pStyle w:val="Code"/>
      </w:pPr>
      <w:proofErr w:type="spellStart"/>
      <w:r>
        <w:t>AMFLocationUpdate</w:t>
      </w:r>
      <w:proofErr w:type="spellEnd"/>
      <w:r>
        <w:t xml:space="preserve"> ::= SEQUENCE</w:t>
      </w:r>
    </w:p>
    <w:p w14:paraId="6A3B7941" w14:textId="77777777" w:rsidR="00927A77" w:rsidRDefault="00927A77" w:rsidP="00927A77">
      <w:pPr>
        <w:pStyle w:val="Code"/>
      </w:pPr>
      <w:r>
        <w:t>{</w:t>
      </w:r>
    </w:p>
    <w:p w14:paraId="06A7A389" w14:textId="77777777" w:rsidR="00927A77" w:rsidRDefault="00927A77" w:rsidP="00927A77">
      <w:pPr>
        <w:pStyle w:val="Code"/>
      </w:pPr>
      <w:r>
        <w:t xml:space="preserve">    </w:t>
      </w:r>
      <w:proofErr w:type="spellStart"/>
      <w:r>
        <w:t>sUPI</w:t>
      </w:r>
      <w:proofErr w:type="spellEnd"/>
      <w:r>
        <w:t xml:space="preserve">                        [1] SUPI,</w:t>
      </w:r>
    </w:p>
    <w:p w14:paraId="683967FA" w14:textId="77777777" w:rsidR="00927A77" w:rsidRDefault="00927A77" w:rsidP="00927A77">
      <w:pPr>
        <w:pStyle w:val="Code"/>
      </w:pPr>
      <w:r>
        <w:t xml:space="preserve">    </w:t>
      </w:r>
      <w:proofErr w:type="spellStart"/>
      <w:r>
        <w:t>sUCI</w:t>
      </w:r>
      <w:proofErr w:type="spellEnd"/>
      <w:r>
        <w:t xml:space="preserve">                        [2] SUCI OPTIONAL,</w:t>
      </w:r>
    </w:p>
    <w:p w14:paraId="7D56DE46" w14:textId="77777777" w:rsidR="00927A77" w:rsidRDefault="00927A77" w:rsidP="00927A77">
      <w:pPr>
        <w:pStyle w:val="Code"/>
      </w:pPr>
      <w:r>
        <w:t xml:space="preserve">    </w:t>
      </w:r>
      <w:proofErr w:type="spellStart"/>
      <w:r>
        <w:t>pEI</w:t>
      </w:r>
      <w:proofErr w:type="spellEnd"/>
      <w:r>
        <w:t xml:space="preserve">                         [3] PEI OPTIONAL,</w:t>
      </w:r>
    </w:p>
    <w:p w14:paraId="089A1852" w14:textId="77777777" w:rsidR="00927A77" w:rsidRDefault="00927A77" w:rsidP="00927A77">
      <w:pPr>
        <w:pStyle w:val="Code"/>
      </w:pPr>
      <w:r>
        <w:t xml:space="preserve">    </w:t>
      </w:r>
      <w:proofErr w:type="spellStart"/>
      <w:r>
        <w:t>gPSI</w:t>
      </w:r>
      <w:proofErr w:type="spellEnd"/>
      <w:r>
        <w:t xml:space="preserve">                        [4] GPSI OPTIONAL,</w:t>
      </w:r>
    </w:p>
    <w:p w14:paraId="1AA3C30E" w14:textId="77777777" w:rsidR="00927A77" w:rsidRDefault="00927A77" w:rsidP="00927A77">
      <w:pPr>
        <w:pStyle w:val="Code"/>
      </w:pPr>
      <w:r>
        <w:t xml:space="preserve">    </w:t>
      </w:r>
      <w:proofErr w:type="spellStart"/>
      <w:r>
        <w:t>gUTI</w:t>
      </w:r>
      <w:proofErr w:type="spellEnd"/>
      <w:r>
        <w:t xml:space="preserve">                        [5] </w:t>
      </w:r>
      <w:proofErr w:type="spellStart"/>
      <w:r>
        <w:t>FiveGGUTI</w:t>
      </w:r>
      <w:proofErr w:type="spellEnd"/>
      <w:r>
        <w:t xml:space="preserve"> OPTIONAL,</w:t>
      </w:r>
    </w:p>
    <w:p w14:paraId="177EAB95" w14:textId="77777777" w:rsidR="00927A77" w:rsidRDefault="00927A77" w:rsidP="00927A77">
      <w:pPr>
        <w:pStyle w:val="Code"/>
      </w:pPr>
      <w:r>
        <w:t xml:space="preserve">    location                    [6] Location</w:t>
      </w:r>
    </w:p>
    <w:p w14:paraId="71892F25" w14:textId="77777777" w:rsidR="00927A77" w:rsidRDefault="00927A77" w:rsidP="00927A77">
      <w:pPr>
        <w:pStyle w:val="Code"/>
      </w:pPr>
      <w:r>
        <w:t>}</w:t>
      </w:r>
    </w:p>
    <w:p w14:paraId="36E28B3D" w14:textId="77777777" w:rsidR="00927A77" w:rsidRDefault="00927A77" w:rsidP="00927A77">
      <w:pPr>
        <w:pStyle w:val="Code"/>
      </w:pPr>
    </w:p>
    <w:p w14:paraId="2C04731C" w14:textId="77777777" w:rsidR="00927A77" w:rsidRDefault="00927A77" w:rsidP="00927A77">
      <w:pPr>
        <w:pStyle w:val="Code"/>
      </w:pPr>
      <w:r>
        <w:t>-- See clause 6.2.2.2.5 for details of this structure</w:t>
      </w:r>
    </w:p>
    <w:p w14:paraId="41C0CBBE" w14:textId="77777777" w:rsidR="00927A77" w:rsidRDefault="00927A77" w:rsidP="00927A77">
      <w:pPr>
        <w:pStyle w:val="Code"/>
      </w:pPr>
      <w:proofErr w:type="spellStart"/>
      <w:r>
        <w:t>AMFStartOfInterceptionWithRegisteredUE</w:t>
      </w:r>
      <w:proofErr w:type="spellEnd"/>
      <w:r>
        <w:t xml:space="preserve"> ::= SEQUENCE</w:t>
      </w:r>
    </w:p>
    <w:p w14:paraId="1C55184F" w14:textId="77777777" w:rsidR="00927A77" w:rsidRDefault="00927A77" w:rsidP="00927A77">
      <w:pPr>
        <w:pStyle w:val="Code"/>
      </w:pPr>
      <w:r>
        <w:t>{</w:t>
      </w:r>
    </w:p>
    <w:p w14:paraId="079251D7" w14:textId="77777777" w:rsidR="00927A77" w:rsidRDefault="00927A77" w:rsidP="00927A77">
      <w:pPr>
        <w:pStyle w:val="Code"/>
      </w:pPr>
      <w:r>
        <w:t xml:space="preserve">    </w:t>
      </w:r>
      <w:proofErr w:type="spellStart"/>
      <w:r>
        <w:t>registrationResult</w:t>
      </w:r>
      <w:proofErr w:type="spellEnd"/>
      <w:r>
        <w:t xml:space="preserve">          [1] </w:t>
      </w:r>
      <w:proofErr w:type="spellStart"/>
      <w:r>
        <w:t>AMFRegistrationResult</w:t>
      </w:r>
      <w:proofErr w:type="spellEnd"/>
      <w:r>
        <w:t>,</w:t>
      </w:r>
    </w:p>
    <w:p w14:paraId="135A4EFE" w14:textId="77777777" w:rsidR="00927A77" w:rsidRDefault="00927A77" w:rsidP="00927A77">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0A952E5C" w14:textId="77777777" w:rsidR="00927A77" w:rsidRDefault="00927A77" w:rsidP="00927A77">
      <w:pPr>
        <w:pStyle w:val="Code"/>
      </w:pPr>
      <w:r>
        <w:t xml:space="preserve">    slice                       [3] Slice OPTIONAL,</w:t>
      </w:r>
    </w:p>
    <w:p w14:paraId="182028DC" w14:textId="77777777" w:rsidR="00927A77" w:rsidRDefault="00927A77" w:rsidP="00927A77">
      <w:pPr>
        <w:pStyle w:val="Code"/>
      </w:pPr>
      <w:r>
        <w:t xml:space="preserve">    </w:t>
      </w:r>
      <w:proofErr w:type="spellStart"/>
      <w:r>
        <w:t>sUPI</w:t>
      </w:r>
      <w:proofErr w:type="spellEnd"/>
      <w:r>
        <w:t xml:space="preserve">                        [4] SUPI,</w:t>
      </w:r>
    </w:p>
    <w:p w14:paraId="24CC448F" w14:textId="77777777" w:rsidR="00927A77" w:rsidRDefault="00927A77" w:rsidP="00927A77">
      <w:pPr>
        <w:pStyle w:val="Code"/>
      </w:pPr>
      <w:r>
        <w:t xml:space="preserve">    </w:t>
      </w:r>
      <w:proofErr w:type="spellStart"/>
      <w:r>
        <w:t>sUCI</w:t>
      </w:r>
      <w:proofErr w:type="spellEnd"/>
      <w:r>
        <w:t xml:space="preserve">                        [5] SUCI OPTIONAL,</w:t>
      </w:r>
    </w:p>
    <w:p w14:paraId="4B6EE41C" w14:textId="77777777" w:rsidR="00927A77" w:rsidRDefault="00927A77" w:rsidP="00927A77">
      <w:pPr>
        <w:pStyle w:val="Code"/>
      </w:pPr>
      <w:r>
        <w:t xml:space="preserve">    </w:t>
      </w:r>
      <w:proofErr w:type="spellStart"/>
      <w:r>
        <w:t>pEI</w:t>
      </w:r>
      <w:proofErr w:type="spellEnd"/>
      <w:r>
        <w:t xml:space="preserve">                         [6] PEI OPTIONAL,</w:t>
      </w:r>
    </w:p>
    <w:p w14:paraId="7831EEEB" w14:textId="77777777" w:rsidR="00927A77" w:rsidRDefault="00927A77" w:rsidP="00927A77">
      <w:pPr>
        <w:pStyle w:val="Code"/>
      </w:pPr>
      <w:r>
        <w:t xml:space="preserve">    </w:t>
      </w:r>
      <w:proofErr w:type="spellStart"/>
      <w:r>
        <w:t>gPSI</w:t>
      </w:r>
      <w:proofErr w:type="spellEnd"/>
      <w:r>
        <w:t xml:space="preserve">                        [7] GPSI OPTIONAL,</w:t>
      </w:r>
    </w:p>
    <w:p w14:paraId="2EA7AB07" w14:textId="77777777" w:rsidR="00927A77" w:rsidRDefault="00927A77" w:rsidP="00927A77">
      <w:pPr>
        <w:pStyle w:val="Code"/>
      </w:pPr>
      <w:r>
        <w:t xml:space="preserve">    </w:t>
      </w:r>
      <w:proofErr w:type="spellStart"/>
      <w:r>
        <w:t>gUTI</w:t>
      </w:r>
      <w:proofErr w:type="spellEnd"/>
      <w:r>
        <w:t xml:space="preserve">                        [8] </w:t>
      </w:r>
      <w:proofErr w:type="spellStart"/>
      <w:r>
        <w:t>FiveGGUTI</w:t>
      </w:r>
      <w:proofErr w:type="spellEnd"/>
      <w:r>
        <w:t>,</w:t>
      </w:r>
    </w:p>
    <w:p w14:paraId="7158F68B" w14:textId="77777777" w:rsidR="00927A77" w:rsidRDefault="00927A77" w:rsidP="00927A77">
      <w:pPr>
        <w:pStyle w:val="Code"/>
      </w:pPr>
      <w:r>
        <w:t xml:space="preserve">    location                    [9] Location OPTIONAL,</w:t>
      </w:r>
    </w:p>
    <w:p w14:paraId="7CF72BE0" w14:textId="77777777" w:rsidR="00927A77" w:rsidRDefault="00927A77" w:rsidP="00927A77">
      <w:pPr>
        <w:pStyle w:val="Code"/>
      </w:pPr>
      <w:r>
        <w:t xml:space="preserve">    non3GPPAccessEndpoint       [10] </w:t>
      </w:r>
      <w:proofErr w:type="spellStart"/>
      <w:r>
        <w:t>UEEndpointAddress</w:t>
      </w:r>
      <w:proofErr w:type="spellEnd"/>
      <w:r>
        <w:t xml:space="preserve"> OPTIONAL,</w:t>
      </w:r>
    </w:p>
    <w:p w14:paraId="315B3A78" w14:textId="77777777" w:rsidR="00927A77" w:rsidRDefault="00927A77" w:rsidP="00927A77">
      <w:pPr>
        <w:pStyle w:val="Code"/>
      </w:pPr>
      <w:r>
        <w:t xml:space="preserve">    </w:t>
      </w:r>
      <w:proofErr w:type="spellStart"/>
      <w:r>
        <w:t>timeOfRegistration</w:t>
      </w:r>
      <w:proofErr w:type="spellEnd"/>
      <w:r>
        <w:t xml:space="preserve">          [11] Timestamp OPTIONAL,</w:t>
      </w:r>
    </w:p>
    <w:p w14:paraId="13DEDE72" w14:textId="77777777" w:rsidR="00927A77" w:rsidRDefault="00927A77" w:rsidP="00927A77">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68086E83" w14:textId="77777777" w:rsidR="00927A77" w:rsidRDefault="00927A77" w:rsidP="00927A77">
      <w:pPr>
        <w:pStyle w:val="Code"/>
      </w:pPr>
      <w:r>
        <w:t>}</w:t>
      </w:r>
    </w:p>
    <w:p w14:paraId="26849326" w14:textId="77777777" w:rsidR="00927A77" w:rsidRDefault="00927A77" w:rsidP="00927A77">
      <w:pPr>
        <w:pStyle w:val="Code"/>
      </w:pPr>
    </w:p>
    <w:p w14:paraId="470DE070" w14:textId="77777777" w:rsidR="00927A77" w:rsidRDefault="00927A77" w:rsidP="00927A77">
      <w:pPr>
        <w:pStyle w:val="Code"/>
      </w:pPr>
      <w:r>
        <w:t>-- See clause 6.2.2.2.6 for details of this structure</w:t>
      </w:r>
    </w:p>
    <w:p w14:paraId="7A67F509" w14:textId="77777777" w:rsidR="00927A77" w:rsidRDefault="00927A77" w:rsidP="00927A77">
      <w:pPr>
        <w:pStyle w:val="Code"/>
      </w:pPr>
      <w:proofErr w:type="spellStart"/>
      <w:r>
        <w:t>AMFUnsuccessfulProcedure</w:t>
      </w:r>
      <w:proofErr w:type="spellEnd"/>
      <w:r>
        <w:t xml:space="preserve"> ::= SEQUENCE</w:t>
      </w:r>
    </w:p>
    <w:p w14:paraId="01305DFF" w14:textId="77777777" w:rsidR="00927A77" w:rsidRDefault="00927A77" w:rsidP="00927A77">
      <w:pPr>
        <w:pStyle w:val="Code"/>
      </w:pPr>
      <w:r>
        <w:t>{</w:t>
      </w:r>
    </w:p>
    <w:p w14:paraId="3792BFB4" w14:textId="77777777" w:rsidR="00927A77" w:rsidRDefault="00927A77" w:rsidP="00927A77">
      <w:pPr>
        <w:pStyle w:val="Code"/>
      </w:pPr>
      <w:r>
        <w:t xml:space="preserve">    </w:t>
      </w:r>
      <w:proofErr w:type="spellStart"/>
      <w:r>
        <w:t>failedProcedureType</w:t>
      </w:r>
      <w:proofErr w:type="spellEnd"/>
      <w:r>
        <w:t xml:space="preserve">         [1] </w:t>
      </w:r>
      <w:proofErr w:type="spellStart"/>
      <w:r>
        <w:t>AMFFailedProcedureType</w:t>
      </w:r>
      <w:proofErr w:type="spellEnd"/>
      <w:r>
        <w:t>,</w:t>
      </w:r>
    </w:p>
    <w:p w14:paraId="13D11B7C" w14:textId="77777777" w:rsidR="00927A77" w:rsidRDefault="00927A77" w:rsidP="00927A77">
      <w:pPr>
        <w:pStyle w:val="Code"/>
      </w:pPr>
      <w:r>
        <w:t xml:space="preserve">    </w:t>
      </w:r>
      <w:proofErr w:type="spellStart"/>
      <w:r>
        <w:t>failureCause</w:t>
      </w:r>
      <w:proofErr w:type="spellEnd"/>
      <w:r>
        <w:t xml:space="preserve">                [2] </w:t>
      </w:r>
      <w:proofErr w:type="spellStart"/>
      <w:r>
        <w:t>AMFFailureCause</w:t>
      </w:r>
      <w:proofErr w:type="spellEnd"/>
      <w:r>
        <w:t>,</w:t>
      </w:r>
    </w:p>
    <w:p w14:paraId="581820BD" w14:textId="77777777" w:rsidR="00927A77" w:rsidRDefault="00927A77" w:rsidP="00927A77">
      <w:pPr>
        <w:pStyle w:val="Code"/>
      </w:pPr>
      <w:r>
        <w:t xml:space="preserve">    </w:t>
      </w:r>
      <w:proofErr w:type="spellStart"/>
      <w:r>
        <w:t>requestedSlice</w:t>
      </w:r>
      <w:proofErr w:type="spellEnd"/>
      <w:r>
        <w:t xml:space="preserve">              [3] NSSAI OPTIONAL,</w:t>
      </w:r>
    </w:p>
    <w:p w14:paraId="30ACD172" w14:textId="77777777" w:rsidR="00927A77" w:rsidRDefault="00927A77" w:rsidP="00927A77">
      <w:pPr>
        <w:pStyle w:val="Code"/>
      </w:pPr>
      <w:r>
        <w:t xml:space="preserve">    </w:t>
      </w:r>
      <w:proofErr w:type="spellStart"/>
      <w:r>
        <w:t>sUPI</w:t>
      </w:r>
      <w:proofErr w:type="spellEnd"/>
      <w:r>
        <w:t xml:space="preserve">                        [4] SUPI OPTIONAL,</w:t>
      </w:r>
    </w:p>
    <w:p w14:paraId="70EBD3A2" w14:textId="77777777" w:rsidR="00927A77" w:rsidRDefault="00927A77" w:rsidP="00927A77">
      <w:pPr>
        <w:pStyle w:val="Code"/>
      </w:pPr>
      <w:r>
        <w:t xml:space="preserve">    </w:t>
      </w:r>
      <w:proofErr w:type="spellStart"/>
      <w:r>
        <w:t>sUCI</w:t>
      </w:r>
      <w:proofErr w:type="spellEnd"/>
      <w:r>
        <w:t xml:space="preserve">                        [5] SUCI OPTIONAL,</w:t>
      </w:r>
    </w:p>
    <w:p w14:paraId="2222EA29" w14:textId="77777777" w:rsidR="00927A77" w:rsidRDefault="00927A77" w:rsidP="00927A77">
      <w:pPr>
        <w:pStyle w:val="Code"/>
      </w:pPr>
      <w:r>
        <w:t xml:space="preserve">    </w:t>
      </w:r>
      <w:proofErr w:type="spellStart"/>
      <w:r>
        <w:t>pEI</w:t>
      </w:r>
      <w:proofErr w:type="spellEnd"/>
      <w:r>
        <w:t xml:space="preserve">                         [6] PEI OPTIONAL,</w:t>
      </w:r>
    </w:p>
    <w:p w14:paraId="307DE78F" w14:textId="77777777" w:rsidR="00927A77" w:rsidRDefault="00927A77" w:rsidP="00927A77">
      <w:pPr>
        <w:pStyle w:val="Code"/>
      </w:pPr>
      <w:r>
        <w:t xml:space="preserve">    </w:t>
      </w:r>
      <w:proofErr w:type="spellStart"/>
      <w:r>
        <w:t>gPSI</w:t>
      </w:r>
      <w:proofErr w:type="spellEnd"/>
      <w:r>
        <w:t xml:space="preserve">                        [7] GPSI OPTIONAL,</w:t>
      </w:r>
    </w:p>
    <w:p w14:paraId="6929296C" w14:textId="77777777" w:rsidR="00927A77" w:rsidRDefault="00927A77" w:rsidP="00927A77">
      <w:pPr>
        <w:pStyle w:val="Code"/>
      </w:pPr>
      <w:r>
        <w:t xml:space="preserve">    </w:t>
      </w:r>
      <w:proofErr w:type="spellStart"/>
      <w:r>
        <w:t>gUTI</w:t>
      </w:r>
      <w:proofErr w:type="spellEnd"/>
      <w:r>
        <w:t xml:space="preserve">                        [8] </w:t>
      </w:r>
      <w:proofErr w:type="spellStart"/>
      <w:r>
        <w:t>FiveGGUTI</w:t>
      </w:r>
      <w:proofErr w:type="spellEnd"/>
      <w:r>
        <w:t xml:space="preserve"> OPTIONAL,</w:t>
      </w:r>
    </w:p>
    <w:p w14:paraId="6B26F138" w14:textId="77777777" w:rsidR="00927A77" w:rsidRDefault="00927A77" w:rsidP="00927A77">
      <w:pPr>
        <w:pStyle w:val="Code"/>
      </w:pPr>
      <w:r>
        <w:t xml:space="preserve">    location                    [9] Location OPTIONAL</w:t>
      </w:r>
    </w:p>
    <w:p w14:paraId="5000DB24" w14:textId="77777777" w:rsidR="00927A77" w:rsidRDefault="00927A77" w:rsidP="00927A77">
      <w:pPr>
        <w:pStyle w:val="Code"/>
      </w:pPr>
      <w:r>
        <w:t>}</w:t>
      </w:r>
    </w:p>
    <w:p w14:paraId="4BE3E033" w14:textId="77777777" w:rsidR="00927A77" w:rsidRDefault="00927A77" w:rsidP="00927A77">
      <w:pPr>
        <w:pStyle w:val="Code"/>
      </w:pPr>
    </w:p>
    <w:p w14:paraId="001CE27E" w14:textId="77777777" w:rsidR="00927A77" w:rsidRDefault="00927A77" w:rsidP="00927A77">
      <w:pPr>
        <w:pStyle w:val="CodeHeader"/>
      </w:pPr>
      <w:r>
        <w:t>-- =================</w:t>
      </w:r>
    </w:p>
    <w:p w14:paraId="6F29A6B4" w14:textId="77777777" w:rsidR="00927A77" w:rsidRDefault="00927A77" w:rsidP="00927A77">
      <w:pPr>
        <w:pStyle w:val="CodeHeader"/>
      </w:pPr>
      <w:r>
        <w:t>-- 5G AMF parameters</w:t>
      </w:r>
    </w:p>
    <w:p w14:paraId="2BED4AAB" w14:textId="77777777" w:rsidR="00927A77" w:rsidRDefault="00927A77" w:rsidP="00927A77">
      <w:pPr>
        <w:pStyle w:val="Code"/>
      </w:pPr>
      <w:r>
        <w:t>-- =================</w:t>
      </w:r>
    </w:p>
    <w:p w14:paraId="49564CF9" w14:textId="77777777" w:rsidR="00927A77" w:rsidRDefault="00927A77" w:rsidP="00927A77">
      <w:pPr>
        <w:pStyle w:val="Code"/>
      </w:pPr>
    </w:p>
    <w:p w14:paraId="0ED3D7E8" w14:textId="77777777" w:rsidR="00927A77" w:rsidRDefault="00927A77" w:rsidP="00927A77">
      <w:pPr>
        <w:pStyle w:val="Code"/>
      </w:pPr>
      <w:r>
        <w:t>AMFID ::= SEQUENCE</w:t>
      </w:r>
    </w:p>
    <w:p w14:paraId="700EA4E3" w14:textId="77777777" w:rsidR="00927A77" w:rsidRDefault="00927A77" w:rsidP="00927A77">
      <w:pPr>
        <w:pStyle w:val="Code"/>
      </w:pPr>
      <w:r>
        <w:t>{</w:t>
      </w:r>
    </w:p>
    <w:p w14:paraId="7CD88ED9" w14:textId="77777777" w:rsidR="00927A77" w:rsidRDefault="00927A77" w:rsidP="00927A77">
      <w:pPr>
        <w:pStyle w:val="Code"/>
      </w:pPr>
      <w:r>
        <w:t xml:space="preserve">    </w:t>
      </w:r>
      <w:proofErr w:type="spellStart"/>
      <w:r>
        <w:t>aMFRegionID</w:t>
      </w:r>
      <w:proofErr w:type="spellEnd"/>
      <w:r>
        <w:t xml:space="preserve"> [1] </w:t>
      </w:r>
      <w:proofErr w:type="spellStart"/>
      <w:r>
        <w:t>AMFRegionID</w:t>
      </w:r>
      <w:proofErr w:type="spellEnd"/>
      <w:r>
        <w:t>,</w:t>
      </w:r>
    </w:p>
    <w:p w14:paraId="1AED1ABD" w14:textId="77777777" w:rsidR="00927A77" w:rsidRDefault="00927A77" w:rsidP="00927A77">
      <w:pPr>
        <w:pStyle w:val="Code"/>
      </w:pPr>
      <w:r>
        <w:t xml:space="preserve">    </w:t>
      </w:r>
      <w:proofErr w:type="spellStart"/>
      <w:r>
        <w:t>aMFSetID</w:t>
      </w:r>
      <w:proofErr w:type="spellEnd"/>
      <w:r>
        <w:t xml:space="preserve">    [2] </w:t>
      </w:r>
      <w:proofErr w:type="spellStart"/>
      <w:r>
        <w:t>AMFSetID</w:t>
      </w:r>
      <w:proofErr w:type="spellEnd"/>
      <w:r>
        <w:t>,</w:t>
      </w:r>
    </w:p>
    <w:p w14:paraId="15277A89" w14:textId="77777777" w:rsidR="00927A77" w:rsidRDefault="00927A77" w:rsidP="00927A77">
      <w:pPr>
        <w:pStyle w:val="Code"/>
      </w:pPr>
      <w:r>
        <w:t xml:space="preserve">    </w:t>
      </w:r>
      <w:proofErr w:type="spellStart"/>
      <w:r>
        <w:t>aMFPointer</w:t>
      </w:r>
      <w:proofErr w:type="spellEnd"/>
      <w:r>
        <w:t xml:space="preserve">  [3] </w:t>
      </w:r>
      <w:proofErr w:type="spellStart"/>
      <w:r>
        <w:t>AMFPointer</w:t>
      </w:r>
      <w:proofErr w:type="spellEnd"/>
    </w:p>
    <w:p w14:paraId="2694A440" w14:textId="77777777" w:rsidR="00927A77" w:rsidRDefault="00927A77" w:rsidP="00927A77">
      <w:pPr>
        <w:pStyle w:val="Code"/>
      </w:pPr>
      <w:r>
        <w:t>}</w:t>
      </w:r>
    </w:p>
    <w:p w14:paraId="2F6DF3DB" w14:textId="77777777" w:rsidR="00927A77" w:rsidRDefault="00927A77" w:rsidP="00927A77">
      <w:pPr>
        <w:pStyle w:val="Code"/>
      </w:pPr>
    </w:p>
    <w:p w14:paraId="2830F2C6" w14:textId="77777777" w:rsidR="00927A77" w:rsidRDefault="00927A77" w:rsidP="00927A77">
      <w:pPr>
        <w:pStyle w:val="Code"/>
      </w:pPr>
      <w:proofErr w:type="spellStart"/>
      <w:r>
        <w:t>AMFDirection</w:t>
      </w:r>
      <w:proofErr w:type="spellEnd"/>
      <w:r>
        <w:t xml:space="preserve"> ::= ENUMERATED</w:t>
      </w:r>
    </w:p>
    <w:p w14:paraId="78DE6414" w14:textId="77777777" w:rsidR="00927A77" w:rsidRDefault="00927A77" w:rsidP="00927A77">
      <w:pPr>
        <w:pStyle w:val="Code"/>
      </w:pPr>
      <w:r>
        <w:t>{</w:t>
      </w:r>
    </w:p>
    <w:p w14:paraId="06B23E6B" w14:textId="77777777" w:rsidR="00927A77" w:rsidRDefault="00927A77" w:rsidP="00927A77">
      <w:pPr>
        <w:pStyle w:val="Code"/>
      </w:pPr>
      <w:r>
        <w:t xml:space="preserve">    </w:t>
      </w:r>
      <w:proofErr w:type="spellStart"/>
      <w:r>
        <w:t>networkInitiated</w:t>
      </w:r>
      <w:proofErr w:type="spellEnd"/>
      <w:r>
        <w:t>(1),</w:t>
      </w:r>
    </w:p>
    <w:p w14:paraId="7F1138C1" w14:textId="77777777" w:rsidR="00927A77" w:rsidRDefault="00927A77" w:rsidP="00927A77">
      <w:pPr>
        <w:pStyle w:val="Code"/>
      </w:pPr>
      <w:r>
        <w:t xml:space="preserve">    </w:t>
      </w:r>
      <w:proofErr w:type="spellStart"/>
      <w:r>
        <w:t>uEInitiated</w:t>
      </w:r>
      <w:proofErr w:type="spellEnd"/>
      <w:r>
        <w:t>(2)</w:t>
      </w:r>
    </w:p>
    <w:p w14:paraId="52BB328F" w14:textId="77777777" w:rsidR="00927A77" w:rsidRDefault="00927A77" w:rsidP="00927A77">
      <w:pPr>
        <w:pStyle w:val="Code"/>
      </w:pPr>
      <w:r>
        <w:t>}</w:t>
      </w:r>
    </w:p>
    <w:p w14:paraId="728F67E5" w14:textId="77777777" w:rsidR="00927A77" w:rsidRDefault="00927A77" w:rsidP="00927A77">
      <w:pPr>
        <w:pStyle w:val="Code"/>
      </w:pPr>
    </w:p>
    <w:p w14:paraId="0291B521" w14:textId="77777777" w:rsidR="00927A77" w:rsidRDefault="00927A77" w:rsidP="00927A77">
      <w:pPr>
        <w:pStyle w:val="Code"/>
      </w:pPr>
      <w:proofErr w:type="spellStart"/>
      <w:r>
        <w:t>AMFFailedProcedureType</w:t>
      </w:r>
      <w:proofErr w:type="spellEnd"/>
      <w:r>
        <w:t xml:space="preserve"> ::= ENUMERATED</w:t>
      </w:r>
    </w:p>
    <w:p w14:paraId="2ADE6D0F" w14:textId="77777777" w:rsidR="00927A77" w:rsidRDefault="00927A77" w:rsidP="00927A77">
      <w:pPr>
        <w:pStyle w:val="Code"/>
      </w:pPr>
      <w:r>
        <w:t>{</w:t>
      </w:r>
    </w:p>
    <w:p w14:paraId="320AA986" w14:textId="77777777" w:rsidR="00927A77" w:rsidRDefault="00927A77" w:rsidP="00927A77">
      <w:pPr>
        <w:pStyle w:val="Code"/>
      </w:pPr>
      <w:r>
        <w:t xml:space="preserve">    registration(1),</w:t>
      </w:r>
    </w:p>
    <w:p w14:paraId="5E1658B0" w14:textId="77777777" w:rsidR="00927A77" w:rsidRDefault="00927A77" w:rsidP="00927A77">
      <w:pPr>
        <w:pStyle w:val="Code"/>
      </w:pPr>
      <w:r>
        <w:t xml:space="preserve">    </w:t>
      </w:r>
      <w:proofErr w:type="spellStart"/>
      <w:r>
        <w:t>sMS</w:t>
      </w:r>
      <w:proofErr w:type="spellEnd"/>
      <w:r>
        <w:t>(2),</w:t>
      </w:r>
    </w:p>
    <w:p w14:paraId="1A553E11" w14:textId="77777777" w:rsidR="00927A77" w:rsidRDefault="00927A77" w:rsidP="00927A77">
      <w:pPr>
        <w:pStyle w:val="Code"/>
      </w:pPr>
      <w:r>
        <w:t xml:space="preserve">    </w:t>
      </w:r>
      <w:proofErr w:type="spellStart"/>
      <w:r>
        <w:t>pDUSessionEstablishment</w:t>
      </w:r>
      <w:proofErr w:type="spellEnd"/>
      <w:r>
        <w:t>(3)</w:t>
      </w:r>
    </w:p>
    <w:p w14:paraId="533ADBC1" w14:textId="77777777" w:rsidR="00927A77" w:rsidRDefault="00927A77" w:rsidP="00927A77">
      <w:pPr>
        <w:pStyle w:val="Code"/>
      </w:pPr>
      <w:r>
        <w:t>}</w:t>
      </w:r>
    </w:p>
    <w:p w14:paraId="140D6331" w14:textId="77777777" w:rsidR="00927A77" w:rsidRDefault="00927A77" w:rsidP="00927A77">
      <w:pPr>
        <w:pStyle w:val="Code"/>
      </w:pPr>
    </w:p>
    <w:p w14:paraId="60A30DBD" w14:textId="77777777" w:rsidR="00927A77" w:rsidRDefault="00927A77" w:rsidP="00927A77">
      <w:pPr>
        <w:pStyle w:val="Code"/>
      </w:pPr>
      <w:proofErr w:type="spellStart"/>
      <w:r>
        <w:t>AMFFailureCause</w:t>
      </w:r>
      <w:proofErr w:type="spellEnd"/>
      <w:r>
        <w:t xml:space="preserve"> ::= CHOICE</w:t>
      </w:r>
    </w:p>
    <w:p w14:paraId="6A52FBAD" w14:textId="77777777" w:rsidR="00927A77" w:rsidRDefault="00927A77" w:rsidP="00927A77">
      <w:pPr>
        <w:pStyle w:val="Code"/>
      </w:pPr>
      <w:r>
        <w:t>{</w:t>
      </w:r>
    </w:p>
    <w:p w14:paraId="0C8E0AE5" w14:textId="77777777" w:rsidR="00927A77" w:rsidRDefault="00927A77" w:rsidP="00927A77">
      <w:pPr>
        <w:pStyle w:val="Code"/>
      </w:pPr>
      <w:r>
        <w:t xml:space="preserve">    </w:t>
      </w:r>
      <w:proofErr w:type="spellStart"/>
      <w:r>
        <w:t>fiveGMMCause</w:t>
      </w:r>
      <w:proofErr w:type="spellEnd"/>
      <w:r>
        <w:t xml:space="preserve">        [1] </w:t>
      </w:r>
      <w:proofErr w:type="spellStart"/>
      <w:r>
        <w:t>FiveGMMCause</w:t>
      </w:r>
      <w:proofErr w:type="spellEnd"/>
      <w:r>
        <w:t>,</w:t>
      </w:r>
    </w:p>
    <w:p w14:paraId="4044AE03" w14:textId="77777777" w:rsidR="00927A77" w:rsidRDefault="00927A77" w:rsidP="00927A77">
      <w:pPr>
        <w:pStyle w:val="Code"/>
      </w:pPr>
      <w:r>
        <w:t xml:space="preserve">    </w:t>
      </w:r>
      <w:proofErr w:type="spellStart"/>
      <w:r>
        <w:t>fiveGSMCause</w:t>
      </w:r>
      <w:proofErr w:type="spellEnd"/>
      <w:r>
        <w:t xml:space="preserve">        [2] </w:t>
      </w:r>
      <w:proofErr w:type="spellStart"/>
      <w:r>
        <w:t>FiveGSMCause</w:t>
      </w:r>
      <w:proofErr w:type="spellEnd"/>
    </w:p>
    <w:p w14:paraId="25D4731F" w14:textId="77777777" w:rsidR="00927A77" w:rsidRDefault="00927A77" w:rsidP="00927A77">
      <w:pPr>
        <w:pStyle w:val="Code"/>
      </w:pPr>
      <w:r>
        <w:t>}</w:t>
      </w:r>
    </w:p>
    <w:p w14:paraId="6251316B" w14:textId="77777777" w:rsidR="00927A77" w:rsidRDefault="00927A77" w:rsidP="00927A77">
      <w:pPr>
        <w:pStyle w:val="Code"/>
      </w:pPr>
    </w:p>
    <w:p w14:paraId="5FE1C8CF" w14:textId="77777777" w:rsidR="00927A77" w:rsidRDefault="00927A77" w:rsidP="00927A77">
      <w:pPr>
        <w:pStyle w:val="Code"/>
      </w:pPr>
      <w:proofErr w:type="spellStart"/>
      <w:r>
        <w:t>AMFPointer</w:t>
      </w:r>
      <w:proofErr w:type="spellEnd"/>
      <w:r>
        <w:t xml:space="preserve"> ::= INTEGER (0..63)</w:t>
      </w:r>
    </w:p>
    <w:p w14:paraId="73E19F76" w14:textId="77777777" w:rsidR="00927A77" w:rsidRDefault="00927A77" w:rsidP="00927A77">
      <w:pPr>
        <w:pStyle w:val="Code"/>
      </w:pPr>
    </w:p>
    <w:p w14:paraId="31AF7225" w14:textId="77777777" w:rsidR="00927A77" w:rsidRDefault="00927A77" w:rsidP="00927A77">
      <w:pPr>
        <w:pStyle w:val="Code"/>
      </w:pPr>
      <w:proofErr w:type="spellStart"/>
      <w:r>
        <w:t>AMFRegistrationResult</w:t>
      </w:r>
      <w:proofErr w:type="spellEnd"/>
      <w:r>
        <w:t xml:space="preserve"> ::= ENUMERATED</w:t>
      </w:r>
    </w:p>
    <w:p w14:paraId="32BACE15" w14:textId="77777777" w:rsidR="00927A77" w:rsidRDefault="00927A77" w:rsidP="00927A77">
      <w:pPr>
        <w:pStyle w:val="Code"/>
      </w:pPr>
      <w:r>
        <w:t>{</w:t>
      </w:r>
    </w:p>
    <w:p w14:paraId="4380D0E6" w14:textId="77777777" w:rsidR="00927A77" w:rsidRDefault="00927A77" w:rsidP="00927A77">
      <w:pPr>
        <w:pStyle w:val="Code"/>
      </w:pPr>
      <w:r>
        <w:t xml:space="preserve">    </w:t>
      </w:r>
      <w:proofErr w:type="spellStart"/>
      <w:r>
        <w:t>threeGPPAccess</w:t>
      </w:r>
      <w:proofErr w:type="spellEnd"/>
      <w:r>
        <w:t>(1),</w:t>
      </w:r>
    </w:p>
    <w:p w14:paraId="3FDAD628" w14:textId="77777777" w:rsidR="00927A77" w:rsidRDefault="00927A77" w:rsidP="00927A77">
      <w:pPr>
        <w:pStyle w:val="Code"/>
      </w:pPr>
      <w:r>
        <w:t xml:space="preserve">    </w:t>
      </w:r>
      <w:proofErr w:type="spellStart"/>
      <w:r>
        <w:t>nonThreeGPPAccess</w:t>
      </w:r>
      <w:proofErr w:type="spellEnd"/>
      <w:r>
        <w:t>(2),</w:t>
      </w:r>
    </w:p>
    <w:p w14:paraId="495684C3" w14:textId="77777777" w:rsidR="00927A77" w:rsidRDefault="00927A77" w:rsidP="00927A77">
      <w:pPr>
        <w:pStyle w:val="Code"/>
      </w:pPr>
      <w:r>
        <w:t xml:space="preserve">    </w:t>
      </w:r>
      <w:proofErr w:type="spellStart"/>
      <w:r>
        <w:t>threeGPPAndNonThreeGPPAccess</w:t>
      </w:r>
      <w:proofErr w:type="spellEnd"/>
      <w:r>
        <w:t>(3)</w:t>
      </w:r>
    </w:p>
    <w:p w14:paraId="17300A94" w14:textId="77777777" w:rsidR="00927A77" w:rsidRDefault="00927A77" w:rsidP="00927A77">
      <w:pPr>
        <w:pStyle w:val="Code"/>
      </w:pPr>
      <w:r>
        <w:t>}</w:t>
      </w:r>
    </w:p>
    <w:p w14:paraId="29128C29" w14:textId="77777777" w:rsidR="00927A77" w:rsidRDefault="00927A77" w:rsidP="00927A77">
      <w:pPr>
        <w:pStyle w:val="Code"/>
      </w:pPr>
    </w:p>
    <w:p w14:paraId="4797C3CE" w14:textId="77777777" w:rsidR="00927A77" w:rsidRDefault="00927A77" w:rsidP="00927A77">
      <w:pPr>
        <w:pStyle w:val="Code"/>
      </w:pPr>
      <w:proofErr w:type="spellStart"/>
      <w:r>
        <w:t>AMFRegionID</w:t>
      </w:r>
      <w:proofErr w:type="spellEnd"/>
      <w:r>
        <w:t xml:space="preserve"> ::= INTEGER (0..255)</w:t>
      </w:r>
    </w:p>
    <w:p w14:paraId="243F978B" w14:textId="77777777" w:rsidR="00927A77" w:rsidRDefault="00927A77" w:rsidP="00927A77">
      <w:pPr>
        <w:pStyle w:val="Code"/>
      </w:pPr>
    </w:p>
    <w:p w14:paraId="36A583F1" w14:textId="77777777" w:rsidR="00927A77" w:rsidRDefault="00927A77" w:rsidP="00927A77">
      <w:pPr>
        <w:pStyle w:val="Code"/>
      </w:pPr>
      <w:proofErr w:type="spellStart"/>
      <w:r>
        <w:t>AMFRegistrationType</w:t>
      </w:r>
      <w:proofErr w:type="spellEnd"/>
      <w:r>
        <w:t xml:space="preserve"> ::= ENUMERATED</w:t>
      </w:r>
    </w:p>
    <w:p w14:paraId="06C3833B" w14:textId="77777777" w:rsidR="00927A77" w:rsidRDefault="00927A77" w:rsidP="00927A77">
      <w:pPr>
        <w:pStyle w:val="Code"/>
      </w:pPr>
      <w:r>
        <w:t>{</w:t>
      </w:r>
    </w:p>
    <w:p w14:paraId="158E1746" w14:textId="77777777" w:rsidR="00927A77" w:rsidRDefault="00927A77" w:rsidP="00927A77">
      <w:pPr>
        <w:pStyle w:val="Code"/>
      </w:pPr>
      <w:r>
        <w:t xml:space="preserve">    initial(1),</w:t>
      </w:r>
    </w:p>
    <w:p w14:paraId="071F8BAF" w14:textId="77777777" w:rsidR="00927A77" w:rsidRDefault="00927A77" w:rsidP="00927A77">
      <w:pPr>
        <w:pStyle w:val="Code"/>
      </w:pPr>
      <w:r>
        <w:t xml:space="preserve">    mobility(2),</w:t>
      </w:r>
    </w:p>
    <w:p w14:paraId="603E7557" w14:textId="77777777" w:rsidR="00927A77" w:rsidRDefault="00927A77" w:rsidP="00927A77">
      <w:pPr>
        <w:pStyle w:val="Code"/>
      </w:pPr>
      <w:r>
        <w:t xml:space="preserve">    periodic(3),</w:t>
      </w:r>
    </w:p>
    <w:p w14:paraId="5728705B" w14:textId="77777777" w:rsidR="00927A77" w:rsidRDefault="00927A77" w:rsidP="00927A77">
      <w:pPr>
        <w:pStyle w:val="Code"/>
      </w:pPr>
      <w:r>
        <w:t xml:space="preserve">    emergency(4)</w:t>
      </w:r>
    </w:p>
    <w:p w14:paraId="456B4686" w14:textId="77777777" w:rsidR="00927A77" w:rsidRDefault="00927A77" w:rsidP="00927A77">
      <w:pPr>
        <w:pStyle w:val="Code"/>
      </w:pPr>
      <w:r>
        <w:t>}</w:t>
      </w:r>
    </w:p>
    <w:p w14:paraId="3F7D58FF" w14:textId="77777777" w:rsidR="00927A77" w:rsidRDefault="00927A77" w:rsidP="00927A77">
      <w:pPr>
        <w:pStyle w:val="Code"/>
      </w:pPr>
    </w:p>
    <w:p w14:paraId="46CC1211" w14:textId="77777777" w:rsidR="00927A77" w:rsidRDefault="00927A77" w:rsidP="00927A77">
      <w:pPr>
        <w:pStyle w:val="Code"/>
      </w:pPr>
      <w:proofErr w:type="spellStart"/>
      <w:r>
        <w:t>AMFSetID</w:t>
      </w:r>
      <w:proofErr w:type="spellEnd"/>
      <w:r>
        <w:t xml:space="preserve"> ::= INTEGER (0..1023)</w:t>
      </w:r>
    </w:p>
    <w:p w14:paraId="1DDDF171" w14:textId="77777777" w:rsidR="00927A77" w:rsidRDefault="00927A77" w:rsidP="00927A77">
      <w:pPr>
        <w:pStyle w:val="Code"/>
      </w:pPr>
    </w:p>
    <w:p w14:paraId="668438AA" w14:textId="77777777" w:rsidR="00927A77" w:rsidRDefault="00927A77" w:rsidP="00927A77">
      <w:pPr>
        <w:pStyle w:val="CodeHeader"/>
      </w:pPr>
      <w:r>
        <w:t>-- ==================</w:t>
      </w:r>
    </w:p>
    <w:p w14:paraId="797ECFEF" w14:textId="77777777" w:rsidR="00927A77" w:rsidRDefault="00927A77" w:rsidP="00927A77">
      <w:pPr>
        <w:pStyle w:val="CodeHeader"/>
      </w:pPr>
      <w:r>
        <w:t>-- 5G SMF definitions</w:t>
      </w:r>
    </w:p>
    <w:p w14:paraId="10FBFF89" w14:textId="77777777" w:rsidR="00927A77" w:rsidRDefault="00927A77" w:rsidP="00927A77">
      <w:pPr>
        <w:pStyle w:val="Code"/>
      </w:pPr>
      <w:r>
        <w:t>-- ==================</w:t>
      </w:r>
    </w:p>
    <w:p w14:paraId="2E86DA0D" w14:textId="77777777" w:rsidR="00927A77" w:rsidRDefault="00927A77" w:rsidP="00927A77">
      <w:pPr>
        <w:pStyle w:val="Code"/>
      </w:pPr>
    </w:p>
    <w:p w14:paraId="0667EFCE" w14:textId="77777777" w:rsidR="00927A77" w:rsidRDefault="00927A77" w:rsidP="00927A77">
      <w:pPr>
        <w:pStyle w:val="Code"/>
      </w:pPr>
      <w:r>
        <w:t>-- See clause 6.2.3.2.2 for details of this structure</w:t>
      </w:r>
    </w:p>
    <w:p w14:paraId="5C676576" w14:textId="77777777" w:rsidR="00927A77" w:rsidRDefault="00927A77" w:rsidP="00927A77">
      <w:pPr>
        <w:pStyle w:val="Code"/>
      </w:pPr>
      <w:proofErr w:type="spellStart"/>
      <w:r>
        <w:t>SMFPDUSessionEstablishment</w:t>
      </w:r>
      <w:proofErr w:type="spellEnd"/>
      <w:r>
        <w:t xml:space="preserve"> ::= SEQUENCE</w:t>
      </w:r>
    </w:p>
    <w:p w14:paraId="05AC3F7B" w14:textId="77777777" w:rsidR="00927A77" w:rsidRDefault="00927A77" w:rsidP="00927A77">
      <w:pPr>
        <w:pStyle w:val="Code"/>
      </w:pPr>
      <w:r>
        <w:t>{</w:t>
      </w:r>
    </w:p>
    <w:p w14:paraId="3C0BFC78" w14:textId="77777777" w:rsidR="00927A77" w:rsidRDefault="00927A77" w:rsidP="00927A77">
      <w:pPr>
        <w:pStyle w:val="Code"/>
      </w:pPr>
      <w:r>
        <w:t xml:space="preserve">    </w:t>
      </w:r>
      <w:proofErr w:type="spellStart"/>
      <w:r>
        <w:t>sUPI</w:t>
      </w:r>
      <w:proofErr w:type="spellEnd"/>
      <w:r>
        <w:t xml:space="preserve">                        [1] SUPI OPTIONAL,</w:t>
      </w:r>
    </w:p>
    <w:p w14:paraId="32E15692" w14:textId="77777777" w:rsidR="00927A77" w:rsidRDefault="00927A77" w:rsidP="00927A77">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09C2E3C0" w14:textId="77777777" w:rsidR="00927A77" w:rsidRDefault="00927A77" w:rsidP="00927A77">
      <w:pPr>
        <w:pStyle w:val="Code"/>
      </w:pPr>
      <w:r>
        <w:t xml:space="preserve">    </w:t>
      </w:r>
      <w:proofErr w:type="spellStart"/>
      <w:r>
        <w:t>pEI</w:t>
      </w:r>
      <w:proofErr w:type="spellEnd"/>
      <w:r>
        <w:t xml:space="preserve">                         [3] PEI OPTIONAL,</w:t>
      </w:r>
    </w:p>
    <w:p w14:paraId="14A805E2" w14:textId="77777777" w:rsidR="00927A77" w:rsidRDefault="00927A77" w:rsidP="00927A77">
      <w:pPr>
        <w:pStyle w:val="Code"/>
      </w:pPr>
      <w:r>
        <w:t xml:space="preserve">    </w:t>
      </w:r>
      <w:proofErr w:type="spellStart"/>
      <w:r>
        <w:t>gPSI</w:t>
      </w:r>
      <w:proofErr w:type="spellEnd"/>
      <w:r>
        <w:t xml:space="preserve">                        [4] GPSI OPTIONAL,</w:t>
      </w:r>
    </w:p>
    <w:p w14:paraId="0CF66D5F" w14:textId="77777777" w:rsidR="00927A77" w:rsidRDefault="00927A77" w:rsidP="00927A77">
      <w:pPr>
        <w:pStyle w:val="Code"/>
      </w:pPr>
      <w:r>
        <w:t xml:space="preserve">    </w:t>
      </w:r>
      <w:proofErr w:type="spellStart"/>
      <w:r>
        <w:t>pDUSessionID</w:t>
      </w:r>
      <w:proofErr w:type="spellEnd"/>
      <w:r>
        <w:t xml:space="preserve">                [5] </w:t>
      </w:r>
      <w:proofErr w:type="spellStart"/>
      <w:r>
        <w:t>PDUSessionID</w:t>
      </w:r>
      <w:proofErr w:type="spellEnd"/>
      <w:r>
        <w:t>,</w:t>
      </w:r>
    </w:p>
    <w:p w14:paraId="64CE86D0" w14:textId="77777777" w:rsidR="00927A77" w:rsidRDefault="00927A77" w:rsidP="00927A77">
      <w:pPr>
        <w:pStyle w:val="Code"/>
      </w:pPr>
      <w:r>
        <w:t xml:space="preserve">    </w:t>
      </w:r>
      <w:proofErr w:type="spellStart"/>
      <w:r>
        <w:t>gTPTunnelID</w:t>
      </w:r>
      <w:proofErr w:type="spellEnd"/>
      <w:r>
        <w:t xml:space="preserve">                 [6] FTEID,</w:t>
      </w:r>
    </w:p>
    <w:p w14:paraId="6216C755" w14:textId="77777777" w:rsidR="00927A77" w:rsidRDefault="00927A77" w:rsidP="00927A77">
      <w:pPr>
        <w:pStyle w:val="Code"/>
      </w:pPr>
      <w:r>
        <w:t xml:space="preserve">    </w:t>
      </w:r>
      <w:proofErr w:type="spellStart"/>
      <w:r>
        <w:t>pDUSessionType</w:t>
      </w:r>
      <w:proofErr w:type="spellEnd"/>
      <w:r>
        <w:t xml:space="preserve">              [7] </w:t>
      </w:r>
      <w:proofErr w:type="spellStart"/>
      <w:r>
        <w:t>PDUSessionType</w:t>
      </w:r>
      <w:proofErr w:type="spellEnd"/>
      <w:r>
        <w:t>,</w:t>
      </w:r>
    </w:p>
    <w:p w14:paraId="1EE9E5B1" w14:textId="77777777" w:rsidR="00927A77" w:rsidRDefault="00927A77" w:rsidP="00927A77">
      <w:pPr>
        <w:pStyle w:val="Code"/>
      </w:pPr>
      <w:r>
        <w:t xml:space="preserve">    </w:t>
      </w:r>
      <w:proofErr w:type="spellStart"/>
      <w:r>
        <w:t>sNSSAI</w:t>
      </w:r>
      <w:proofErr w:type="spellEnd"/>
      <w:r>
        <w:t xml:space="preserve">                      [8] SNSSAI OPTIONAL,</w:t>
      </w:r>
    </w:p>
    <w:p w14:paraId="0E1D7AAA" w14:textId="77777777" w:rsidR="00927A77" w:rsidRDefault="00927A77" w:rsidP="00927A77">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1BF78A8D" w14:textId="77777777" w:rsidR="00927A77" w:rsidRDefault="00927A77" w:rsidP="00927A77">
      <w:pPr>
        <w:pStyle w:val="Code"/>
      </w:pPr>
      <w:r>
        <w:t xml:space="preserve">    non3GPPAccessEndpoint       [10] </w:t>
      </w:r>
      <w:proofErr w:type="spellStart"/>
      <w:r>
        <w:t>UEEndpointAddress</w:t>
      </w:r>
      <w:proofErr w:type="spellEnd"/>
      <w:r>
        <w:t xml:space="preserve"> OPTIONAL,</w:t>
      </w:r>
    </w:p>
    <w:p w14:paraId="028AFEF2" w14:textId="77777777" w:rsidR="00927A77" w:rsidRDefault="00927A77" w:rsidP="00927A77">
      <w:pPr>
        <w:pStyle w:val="Code"/>
      </w:pPr>
      <w:r>
        <w:t xml:space="preserve">    location                    [11] Location OPTIONAL,</w:t>
      </w:r>
    </w:p>
    <w:p w14:paraId="2963347A" w14:textId="77777777" w:rsidR="00927A77" w:rsidRDefault="00927A77" w:rsidP="00927A77">
      <w:pPr>
        <w:pStyle w:val="Code"/>
      </w:pPr>
      <w:r>
        <w:t xml:space="preserve">    </w:t>
      </w:r>
      <w:proofErr w:type="spellStart"/>
      <w:r>
        <w:t>dNN</w:t>
      </w:r>
      <w:proofErr w:type="spellEnd"/>
      <w:r>
        <w:t xml:space="preserve">                         [12] DNN,</w:t>
      </w:r>
    </w:p>
    <w:p w14:paraId="5DE0E664" w14:textId="77777777" w:rsidR="00927A77" w:rsidRDefault="00927A77" w:rsidP="00927A77">
      <w:pPr>
        <w:pStyle w:val="Code"/>
      </w:pPr>
      <w:r>
        <w:t xml:space="preserve">    </w:t>
      </w:r>
      <w:proofErr w:type="spellStart"/>
      <w:r>
        <w:t>aMFID</w:t>
      </w:r>
      <w:proofErr w:type="spellEnd"/>
      <w:r>
        <w:t xml:space="preserve">                       [13] AMFID OPTIONAL,</w:t>
      </w:r>
    </w:p>
    <w:p w14:paraId="17F37268" w14:textId="77777777" w:rsidR="00927A77" w:rsidRDefault="00927A77" w:rsidP="00927A77">
      <w:pPr>
        <w:pStyle w:val="Code"/>
      </w:pPr>
      <w:r>
        <w:t xml:space="preserve">    </w:t>
      </w:r>
      <w:proofErr w:type="spellStart"/>
      <w:r>
        <w:t>hSMFURI</w:t>
      </w:r>
      <w:proofErr w:type="spellEnd"/>
      <w:r>
        <w:t xml:space="preserve">                     [14] HSMFURI OPTIONAL,</w:t>
      </w:r>
    </w:p>
    <w:p w14:paraId="7178BEB8" w14:textId="77777777" w:rsidR="00927A77" w:rsidRDefault="00927A77" w:rsidP="00927A77">
      <w:pPr>
        <w:pStyle w:val="Code"/>
      </w:pPr>
      <w:r>
        <w:t xml:space="preserve">    </w:t>
      </w:r>
      <w:proofErr w:type="spellStart"/>
      <w:r>
        <w:t>requestType</w:t>
      </w:r>
      <w:proofErr w:type="spellEnd"/>
      <w:r>
        <w:t xml:space="preserve">                 [15] </w:t>
      </w:r>
      <w:proofErr w:type="spellStart"/>
      <w:r>
        <w:t>FiveGSMRequestType</w:t>
      </w:r>
      <w:proofErr w:type="spellEnd"/>
      <w:r>
        <w:t>,</w:t>
      </w:r>
    </w:p>
    <w:p w14:paraId="403988DD" w14:textId="77777777" w:rsidR="00927A77" w:rsidRDefault="00927A77" w:rsidP="00927A77">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7A444F0A" w14:textId="77777777" w:rsidR="00927A77" w:rsidRDefault="00927A77" w:rsidP="00927A77">
      <w:pPr>
        <w:pStyle w:val="Code"/>
      </w:pPr>
      <w:r>
        <w:t xml:space="preserve">    </w:t>
      </w:r>
      <w:proofErr w:type="spellStart"/>
      <w:r>
        <w:t>rATType</w:t>
      </w:r>
      <w:proofErr w:type="spellEnd"/>
      <w:r>
        <w:t xml:space="preserve">                     [17] </w:t>
      </w:r>
      <w:proofErr w:type="spellStart"/>
      <w:r>
        <w:t>RATType</w:t>
      </w:r>
      <w:proofErr w:type="spellEnd"/>
      <w:r>
        <w:t xml:space="preserve"> OPTIONAL,</w:t>
      </w:r>
    </w:p>
    <w:p w14:paraId="29991AC9" w14:textId="77777777" w:rsidR="00927A77" w:rsidRDefault="00927A77" w:rsidP="00927A77">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71A55713" w14:textId="77777777" w:rsidR="00927A77" w:rsidRDefault="00927A77" w:rsidP="00927A77">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6F0A6DBC" w14:textId="77777777" w:rsidR="00927A77" w:rsidRDefault="00927A77" w:rsidP="00927A77">
      <w:pPr>
        <w:pStyle w:val="Code"/>
      </w:pPr>
      <w:r>
        <w:t>}</w:t>
      </w:r>
    </w:p>
    <w:p w14:paraId="7E20AC9F" w14:textId="77777777" w:rsidR="00927A77" w:rsidRDefault="00927A77" w:rsidP="00927A77">
      <w:pPr>
        <w:pStyle w:val="Code"/>
      </w:pPr>
    </w:p>
    <w:p w14:paraId="468B3C2F" w14:textId="77777777" w:rsidR="00927A77" w:rsidRDefault="00927A77" w:rsidP="00927A77">
      <w:pPr>
        <w:pStyle w:val="Code"/>
      </w:pPr>
      <w:r>
        <w:t>-- See clause 6.2.3.2.3 for details of this structure</w:t>
      </w:r>
    </w:p>
    <w:p w14:paraId="6690AA9E" w14:textId="77777777" w:rsidR="00927A77" w:rsidRDefault="00927A77" w:rsidP="00927A77">
      <w:pPr>
        <w:pStyle w:val="Code"/>
      </w:pPr>
      <w:proofErr w:type="spellStart"/>
      <w:r>
        <w:t>SMFPDUSessionModification</w:t>
      </w:r>
      <w:proofErr w:type="spellEnd"/>
      <w:r>
        <w:t xml:space="preserve"> ::= SEQUENCE</w:t>
      </w:r>
    </w:p>
    <w:p w14:paraId="56EE5D8B" w14:textId="77777777" w:rsidR="00927A77" w:rsidRDefault="00927A77" w:rsidP="00927A77">
      <w:pPr>
        <w:pStyle w:val="Code"/>
      </w:pPr>
      <w:r>
        <w:t>{</w:t>
      </w:r>
    </w:p>
    <w:p w14:paraId="118777CA" w14:textId="77777777" w:rsidR="00927A77" w:rsidRDefault="00927A77" w:rsidP="00927A77">
      <w:pPr>
        <w:pStyle w:val="Code"/>
      </w:pPr>
      <w:r>
        <w:t xml:space="preserve">    </w:t>
      </w:r>
      <w:proofErr w:type="spellStart"/>
      <w:r>
        <w:t>sUPI</w:t>
      </w:r>
      <w:proofErr w:type="spellEnd"/>
      <w:r>
        <w:t xml:space="preserve">                        [1] SUPI OPTIONAL,</w:t>
      </w:r>
    </w:p>
    <w:p w14:paraId="150B2F24" w14:textId="77777777" w:rsidR="00927A77" w:rsidRDefault="00927A77" w:rsidP="00927A77">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91C38BD" w14:textId="77777777" w:rsidR="00927A77" w:rsidRDefault="00927A77" w:rsidP="00927A77">
      <w:pPr>
        <w:pStyle w:val="Code"/>
      </w:pPr>
      <w:r>
        <w:t xml:space="preserve">    </w:t>
      </w:r>
      <w:proofErr w:type="spellStart"/>
      <w:r>
        <w:t>pEI</w:t>
      </w:r>
      <w:proofErr w:type="spellEnd"/>
      <w:r>
        <w:t xml:space="preserve">                         [3] PEI OPTIONAL,</w:t>
      </w:r>
    </w:p>
    <w:p w14:paraId="7AB9A17E" w14:textId="77777777" w:rsidR="00927A77" w:rsidRDefault="00927A77" w:rsidP="00927A77">
      <w:pPr>
        <w:pStyle w:val="Code"/>
      </w:pPr>
      <w:r>
        <w:t xml:space="preserve">    </w:t>
      </w:r>
      <w:proofErr w:type="spellStart"/>
      <w:r>
        <w:t>gPSI</w:t>
      </w:r>
      <w:proofErr w:type="spellEnd"/>
      <w:r>
        <w:t xml:space="preserve">                        [4] GPSI OPTIONAL,</w:t>
      </w:r>
    </w:p>
    <w:p w14:paraId="3E756220" w14:textId="77777777" w:rsidR="00927A77" w:rsidRDefault="00927A77" w:rsidP="00927A77">
      <w:pPr>
        <w:pStyle w:val="Code"/>
      </w:pPr>
      <w:r>
        <w:t xml:space="preserve">    </w:t>
      </w:r>
      <w:proofErr w:type="spellStart"/>
      <w:r>
        <w:t>sNSSAI</w:t>
      </w:r>
      <w:proofErr w:type="spellEnd"/>
      <w:r>
        <w:t xml:space="preserve">                      [5] SNSSAI OPTIONAL,</w:t>
      </w:r>
    </w:p>
    <w:p w14:paraId="38422923" w14:textId="77777777" w:rsidR="00927A77" w:rsidRDefault="00927A77" w:rsidP="00927A77">
      <w:pPr>
        <w:pStyle w:val="Code"/>
      </w:pPr>
      <w:r>
        <w:t xml:space="preserve">    non3GPPAccessEndpoint       [6] </w:t>
      </w:r>
      <w:proofErr w:type="spellStart"/>
      <w:r>
        <w:t>UEEndpointAddress</w:t>
      </w:r>
      <w:proofErr w:type="spellEnd"/>
      <w:r>
        <w:t xml:space="preserve"> OPTIONAL,</w:t>
      </w:r>
    </w:p>
    <w:p w14:paraId="5D30F071" w14:textId="77777777" w:rsidR="00927A77" w:rsidRDefault="00927A77" w:rsidP="00927A77">
      <w:pPr>
        <w:pStyle w:val="Code"/>
      </w:pPr>
      <w:r>
        <w:t xml:space="preserve">    location                    [7] Location OPTIONAL,</w:t>
      </w:r>
    </w:p>
    <w:p w14:paraId="3984F8E4" w14:textId="77777777" w:rsidR="00927A77" w:rsidRDefault="00927A77" w:rsidP="00927A77">
      <w:pPr>
        <w:pStyle w:val="Code"/>
      </w:pPr>
      <w:r>
        <w:t xml:space="preserve">    </w:t>
      </w:r>
      <w:proofErr w:type="spellStart"/>
      <w:r>
        <w:t>requestType</w:t>
      </w:r>
      <w:proofErr w:type="spellEnd"/>
      <w:r>
        <w:t xml:space="preserve">                 [8] </w:t>
      </w:r>
      <w:proofErr w:type="spellStart"/>
      <w:r>
        <w:t>FiveGSMRequestType</w:t>
      </w:r>
      <w:proofErr w:type="spellEnd"/>
      <w:r>
        <w:t>,</w:t>
      </w:r>
    </w:p>
    <w:p w14:paraId="3D4D1480" w14:textId="77777777" w:rsidR="00927A77" w:rsidRDefault="00927A77" w:rsidP="00927A77">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51184BE4" w14:textId="77777777" w:rsidR="00927A77" w:rsidRDefault="00927A77" w:rsidP="00927A77">
      <w:pPr>
        <w:pStyle w:val="Code"/>
      </w:pPr>
      <w:r>
        <w:t xml:space="preserve">    </w:t>
      </w:r>
      <w:proofErr w:type="spellStart"/>
      <w:r>
        <w:t>rATType</w:t>
      </w:r>
      <w:proofErr w:type="spellEnd"/>
      <w:r>
        <w:t xml:space="preserve">                     [10] </w:t>
      </w:r>
      <w:proofErr w:type="spellStart"/>
      <w:r>
        <w:t>RATType</w:t>
      </w:r>
      <w:proofErr w:type="spellEnd"/>
      <w:r>
        <w:t xml:space="preserve"> OPTIONAL,</w:t>
      </w:r>
    </w:p>
    <w:p w14:paraId="2C24380E" w14:textId="77777777" w:rsidR="00927A77" w:rsidRDefault="00927A77" w:rsidP="00927A77">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04873CD8" w14:textId="77777777" w:rsidR="00927A77" w:rsidRDefault="00927A77" w:rsidP="00927A77">
      <w:pPr>
        <w:pStyle w:val="Code"/>
      </w:pPr>
      <w:r>
        <w:t>}</w:t>
      </w:r>
    </w:p>
    <w:p w14:paraId="5335D015" w14:textId="77777777" w:rsidR="00927A77" w:rsidRDefault="00927A77" w:rsidP="00927A77">
      <w:pPr>
        <w:pStyle w:val="Code"/>
      </w:pPr>
    </w:p>
    <w:p w14:paraId="527C9683" w14:textId="77777777" w:rsidR="00927A77" w:rsidRDefault="00927A77" w:rsidP="00927A77">
      <w:pPr>
        <w:pStyle w:val="Code"/>
      </w:pPr>
      <w:r>
        <w:t>-- See clause 6.2.3.2.4 for details of this structure</w:t>
      </w:r>
    </w:p>
    <w:p w14:paraId="10A6F41D" w14:textId="77777777" w:rsidR="00927A77" w:rsidRDefault="00927A77" w:rsidP="00927A77">
      <w:pPr>
        <w:pStyle w:val="Code"/>
      </w:pPr>
      <w:proofErr w:type="spellStart"/>
      <w:r>
        <w:t>SMFPDUSessionRelease</w:t>
      </w:r>
      <w:proofErr w:type="spellEnd"/>
      <w:r>
        <w:t xml:space="preserve"> ::= SEQUENCE</w:t>
      </w:r>
    </w:p>
    <w:p w14:paraId="6FEFABD0" w14:textId="77777777" w:rsidR="00927A77" w:rsidRDefault="00927A77" w:rsidP="00927A77">
      <w:pPr>
        <w:pStyle w:val="Code"/>
      </w:pPr>
      <w:r>
        <w:t>{</w:t>
      </w:r>
    </w:p>
    <w:p w14:paraId="589F3C01" w14:textId="77777777" w:rsidR="00927A77" w:rsidRDefault="00927A77" w:rsidP="00927A77">
      <w:pPr>
        <w:pStyle w:val="Code"/>
      </w:pPr>
      <w:r>
        <w:t xml:space="preserve">    </w:t>
      </w:r>
      <w:proofErr w:type="spellStart"/>
      <w:r>
        <w:t>sUPI</w:t>
      </w:r>
      <w:proofErr w:type="spellEnd"/>
      <w:r>
        <w:t xml:space="preserve">                        [1] SUPI,</w:t>
      </w:r>
    </w:p>
    <w:p w14:paraId="6FCDCC80" w14:textId="77777777" w:rsidR="00927A77" w:rsidRDefault="00927A77" w:rsidP="00927A77">
      <w:pPr>
        <w:pStyle w:val="Code"/>
      </w:pPr>
      <w:r>
        <w:t xml:space="preserve">    </w:t>
      </w:r>
      <w:proofErr w:type="spellStart"/>
      <w:r>
        <w:t>pEI</w:t>
      </w:r>
      <w:proofErr w:type="spellEnd"/>
      <w:r>
        <w:t xml:space="preserve">                         [2] PEI OPTIONAL,</w:t>
      </w:r>
    </w:p>
    <w:p w14:paraId="452B380C" w14:textId="77777777" w:rsidR="00927A77" w:rsidRDefault="00927A77" w:rsidP="00927A77">
      <w:pPr>
        <w:pStyle w:val="Code"/>
      </w:pPr>
      <w:r>
        <w:t xml:space="preserve">    </w:t>
      </w:r>
      <w:proofErr w:type="spellStart"/>
      <w:r>
        <w:t>gPSI</w:t>
      </w:r>
      <w:proofErr w:type="spellEnd"/>
      <w:r>
        <w:t xml:space="preserve">                        [3] GPSI OPTIONAL,</w:t>
      </w:r>
    </w:p>
    <w:p w14:paraId="2611ED6B" w14:textId="77777777" w:rsidR="00927A77" w:rsidRDefault="00927A77" w:rsidP="00927A77">
      <w:pPr>
        <w:pStyle w:val="Code"/>
      </w:pPr>
      <w:r>
        <w:t xml:space="preserve">    </w:t>
      </w:r>
      <w:proofErr w:type="spellStart"/>
      <w:r>
        <w:t>pDUSessionID</w:t>
      </w:r>
      <w:proofErr w:type="spellEnd"/>
      <w:r>
        <w:t xml:space="preserve">                [4] </w:t>
      </w:r>
      <w:proofErr w:type="spellStart"/>
      <w:r>
        <w:t>PDUSessionID</w:t>
      </w:r>
      <w:proofErr w:type="spellEnd"/>
      <w:r>
        <w:t>,</w:t>
      </w:r>
    </w:p>
    <w:p w14:paraId="18CDD92C" w14:textId="77777777" w:rsidR="00927A77" w:rsidRDefault="00927A77" w:rsidP="00927A77">
      <w:pPr>
        <w:pStyle w:val="Code"/>
      </w:pPr>
      <w:r>
        <w:t xml:space="preserve">    </w:t>
      </w:r>
      <w:proofErr w:type="spellStart"/>
      <w:r>
        <w:t>timeOfFirstPacket</w:t>
      </w:r>
      <w:proofErr w:type="spellEnd"/>
      <w:r>
        <w:t xml:space="preserve">           [5] Timestamp OPTIONAL,</w:t>
      </w:r>
    </w:p>
    <w:p w14:paraId="2C112269" w14:textId="77777777" w:rsidR="00927A77" w:rsidRDefault="00927A77" w:rsidP="00927A77">
      <w:pPr>
        <w:pStyle w:val="Code"/>
      </w:pPr>
      <w:r>
        <w:t xml:space="preserve">    </w:t>
      </w:r>
      <w:proofErr w:type="spellStart"/>
      <w:r>
        <w:t>timeOfLastPacket</w:t>
      </w:r>
      <w:proofErr w:type="spellEnd"/>
      <w:r>
        <w:t xml:space="preserve">            [6] Timestamp OPTIONAL,</w:t>
      </w:r>
    </w:p>
    <w:p w14:paraId="2861DD2E" w14:textId="77777777" w:rsidR="00927A77" w:rsidRDefault="00927A77" w:rsidP="00927A77">
      <w:pPr>
        <w:pStyle w:val="Code"/>
      </w:pPr>
      <w:r>
        <w:t xml:space="preserve">    </w:t>
      </w:r>
      <w:proofErr w:type="spellStart"/>
      <w:r>
        <w:t>uplinkVolume</w:t>
      </w:r>
      <w:proofErr w:type="spellEnd"/>
      <w:r>
        <w:t xml:space="preserve">                [7] INTEGER OPTIONAL,</w:t>
      </w:r>
    </w:p>
    <w:p w14:paraId="4D6EE8AE" w14:textId="77777777" w:rsidR="00927A77" w:rsidRDefault="00927A77" w:rsidP="00927A77">
      <w:pPr>
        <w:pStyle w:val="Code"/>
      </w:pPr>
      <w:r>
        <w:t xml:space="preserve">    </w:t>
      </w:r>
      <w:proofErr w:type="spellStart"/>
      <w:r>
        <w:t>downlinkVolume</w:t>
      </w:r>
      <w:proofErr w:type="spellEnd"/>
      <w:r>
        <w:t xml:space="preserve">              [8] INTEGER OPTIONAL,</w:t>
      </w:r>
    </w:p>
    <w:p w14:paraId="32E1332E" w14:textId="77777777" w:rsidR="00927A77" w:rsidRDefault="00927A77" w:rsidP="00927A77">
      <w:pPr>
        <w:pStyle w:val="Code"/>
      </w:pPr>
      <w:r>
        <w:t xml:space="preserve">    location                    [9] Location OPTIONAL,</w:t>
      </w:r>
    </w:p>
    <w:p w14:paraId="047528A2" w14:textId="77777777" w:rsidR="00927A77" w:rsidRDefault="00927A77" w:rsidP="00927A77">
      <w:pPr>
        <w:pStyle w:val="Code"/>
      </w:pPr>
      <w:r>
        <w:t xml:space="preserve">    cause                       [10] </w:t>
      </w:r>
      <w:proofErr w:type="spellStart"/>
      <w:r>
        <w:t>SMFErrorCodes</w:t>
      </w:r>
      <w:proofErr w:type="spellEnd"/>
      <w:r>
        <w:t xml:space="preserve"> OPTIONAL</w:t>
      </w:r>
    </w:p>
    <w:p w14:paraId="1DA475D1" w14:textId="77777777" w:rsidR="00927A77" w:rsidRDefault="00927A77" w:rsidP="00927A77">
      <w:pPr>
        <w:pStyle w:val="Code"/>
      </w:pPr>
      <w:r>
        <w:t>}</w:t>
      </w:r>
    </w:p>
    <w:p w14:paraId="494897C9" w14:textId="77777777" w:rsidR="00927A77" w:rsidRDefault="00927A77" w:rsidP="00927A77">
      <w:pPr>
        <w:pStyle w:val="Code"/>
      </w:pPr>
    </w:p>
    <w:p w14:paraId="00F3D117" w14:textId="77777777" w:rsidR="00927A77" w:rsidRDefault="00927A77" w:rsidP="00927A77">
      <w:pPr>
        <w:pStyle w:val="Code"/>
      </w:pPr>
      <w:r>
        <w:t>-- See clause 6.2.3.2.5 for details of this structure</w:t>
      </w:r>
    </w:p>
    <w:p w14:paraId="24A91561" w14:textId="77777777" w:rsidR="00927A77" w:rsidRDefault="00927A77" w:rsidP="00927A77">
      <w:pPr>
        <w:pStyle w:val="Code"/>
      </w:pPr>
      <w:proofErr w:type="spellStart"/>
      <w:r>
        <w:t>SMFStartOfInterceptionWithEstablishedPDUSession</w:t>
      </w:r>
      <w:proofErr w:type="spellEnd"/>
      <w:r>
        <w:t xml:space="preserve"> ::= SEQUENCE</w:t>
      </w:r>
    </w:p>
    <w:p w14:paraId="05A602A9" w14:textId="77777777" w:rsidR="00927A77" w:rsidRDefault="00927A77" w:rsidP="00927A77">
      <w:pPr>
        <w:pStyle w:val="Code"/>
      </w:pPr>
      <w:r>
        <w:t>{</w:t>
      </w:r>
    </w:p>
    <w:p w14:paraId="4CC0B2E5" w14:textId="77777777" w:rsidR="00927A77" w:rsidRDefault="00927A77" w:rsidP="00927A77">
      <w:pPr>
        <w:pStyle w:val="Code"/>
      </w:pPr>
      <w:r>
        <w:t xml:space="preserve">    </w:t>
      </w:r>
      <w:proofErr w:type="spellStart"/>
      <w:r>
        <w:t>sUPI</w:t>
      </w:r>
      <w:proofErr w:type="spellEnd"/>
      <w:r>
        <w:t xml:space="preserve">                        [1] SUPI OPTIONAL,</w:t>
      </w:r>
    </w:p>
    <w:p w14:paraId="179BE4CE" w14:textId="77777777" w:rsidR="00927A77" w:rsidRDefault="00927A77" w:rsidP="00927A77">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2A57A51" w14:textId="77777777" w:rsidR="00927A77" w:rsidRDefault="00927A77" w:rsidP="00927A77">
      <w:pPr>
        <w:pStyle w:val="Code"/>
      </w:pPr>
      <w:r>
        <w:t xml:space="preserve">    </w:t>
      </w:r>
      <w:proofErr w:type="spellStart"/>
      <w:r>
        <w:t>pEI</w:t>
      </w:r>
      <w:proofErr w:type="spellEnd"/>
      <w:r>
        <w:t xml:space="preserve">                         [3] PEI OPTIONAL,</w:t>
      </w:r>
    </w:p>
    <w:p w14:paraId="31525A35" w14:textId="77777777" w:rsidR="00927A77" w:rsidRDefault="00927A77" w:rsidP="00927A77">
      <w:pPr>
        <w:pStyle w:val="Code"/>
      </w:pPr>
      <w:r>
        <w:t xml:space="preserve">    </w:t>
      </w:r>
      <w:proofErr w:type="spellStart"/>
      <w:r>
        <w:t>gPSI</w:t>
      </w:r>
      <w:proofErr w:type="spellEnd"/>
      <w:r>
        <w:t xml:space="preserve">                        [4] GPSI OPTIONAL,</w:t>
      </w:r>
    </w:p>
    <w:p w14:paraId="3F5B627E" w14:textId="77777777" w:rsidR="00927A77" w:rsidRDefault="00927A77" w:rsidP="00927A77">
      <w:pPr>
        <w:pStyle w:val="Code"/>
      </w:pPr>
      <w:r>
        <w:t xml:space="preserve">    </w:t>
      </w:r>
      <w:proofErr w:type="spellStart"/>
      <w:r>
        <w:t>pDUSessionID</w:t>
      </w:r>
      <w:proofErr w:type="spellEnd"/>
      <w:r>
        <w:t xml:space="preserve">                [5] </w:t>
      </w:r>
      <w:proofErr w:type="spellStart"/>
      <w:r>
        <w:t>PDUSessionID</w:t>
      </w:r>
      <w:proofErr w:type="spellEnd"/>
      <w:r>
        <w:t>,</w:t>
      </w:r>
    </w:p>
    <w:p w14:paraId="2FDE614D" w14:textId="77777777" w:rsidR="00927A77" w:rsidRDefault="00927A77" w:rsidP="00927A77">
      <w:pPr>
        <w:pStyle w:val="Code"/>
      </w:pPr>
      <w:r>
        <w:t xml:space="preserve">    </w:t>
      </w:r>
      <w:proofErr w:type="spellStart"/>
      <w:r>
        <w:t>gTPTunnelID</w:t>
      </w:r>
      <w:proofErr w:type="spellEnd"/>
      <w:r>
        <w:t xml:space="preserve">                 [6] FTEID,</w:t>
      </w:r>
    </w:p>
    <w:p w14:paraId="0147A589" w14:textId="77777777" w:rsidR="00927A77" w:rsidRDefault="00927A77" w:rsidP="00927A77">
      <w:pPr>
        <w:pStyle w:val="Code"/>
      </w:pPr>
      <w:r>
        <w:t xml:space="preserve">    </w:t>
      </w:r>
      <w:proofErr w:type="spellStart"/>
      <w:r>
        <w:t>pDUSessionType</w:t>
      </w:r>
      <w:proofErr w:type="spellEnd"/>
      <w:r>
        <w:t xml:space="preserve">              [7] </w:t>
      </w:r>
      <w:proofErr w:type="spellStart"/>
      <w:r>
        <w:t>PDUSessionType</w:t>
      </w:r>
      <w:proofErr w:type="spellEnd"/>
      <w:r>
        <w:t>,</w:t>
      </w:r>
    </w:p>
    <w:p w14:paraId="34A63516" w14:textId="77777777" w:rsidR="00927A77" w:rsidRDefault="00927A77" w:rsidP="00927A77">
      <w:pPr>
        <w:pStyle w:val="Code"/>
      </w:pPr>
      <w:r>
        <w:t xml:space="preserve">    </w:t>
      </w:r>
      <w:proofErr w:type="spellStart"/>
      <w:r>
        <w:t>sNSSAI</w:t>
      </w:r>
      <w:proofErr w:type="spellEnd"/>
      <w:r>
        <w:t xml:space="preserve">                      [8] SNSSAI OPTIONAL,</w:t>
      </w:r>
    </w:p>
    <w:p w14:paraId="674F6F4C" w14:textId="77777777" w:rsidR="00927A77" w:rsidRDefault="00927A77" w:rsidP="00927A77">
      <w:pPr>
        <w:pStyle w:val="Code"/>
      </w:pPr>
      <w:r>
        <w:t xml:space="preserve">    </w:t>
      </w:r>
      <w:proofErr w:type="spellStart"/>
      <w:r>
        <w:t>uEEndpoint</w:t>
      </w:r>
      <w:proofErr w:type="spellEnd"/>
      <w:r>
        <w:t xml:space="preserve">                  [9] SEQUENCE OF </w:t>
      </w:r>
      <w:proofErr w:type="spellStart"/>
      <w:r>
        <w:t>UEEndpointAddress</w:t>
      </w:r>
      <w:proofErr w:type="spellEnd"/>
      <w:r>
        <w:t>,</w:t>
      </w:r>
    </w:p>
    <w:p w14:paraId="6D6DA7F0" w14:textId="77777777" w:rsidR="00927A77" w:rsidRDefault="00927A77" w:rsidP="00927A77">
      <w:pPr>
        <w:pStyle w:val="Code"/>
      </w:pPr>
      <w:r>
        <w:t xml:space="preserve">    non3GPPAccessEndpoint       [10] </w:t>
      </w:r>
      <w:proofErr w:type="spellStart"/>
      <w:r>
        <w:t>UEEndpointAddress</w:t>
      </w:r>
      <w:proofErr w:type="spellEnd"/>
      <w:r>
        <w:t xml:space="preserve"> OPTIONAL,</w:t>
      </w:r>
    </w:p>
    <w:p w14:paraId="22D084F2" w14:textId="77777777" w:rsidR="00927A77" w:rsidRDefault="00927A77" w:rsidP="00927A77">
      <w:pPr>
        <w:pStyle w:val="Code"/>
      </w:pPr>
      <w:r>
        <w:t xml:space="preserve">    location                    [11] Location OPTIONAL,</w:t>
      </w:r>
    </w:p>
    <w:p w14:paraId="3488FAFA" w14:textId="77777777" w:rsidR="00927A77" w:rsidRDefault="00927A77" w:rsidP="00927A77">
      <w:pPr>
        <w:pStyle w:val="Code"/>
      </w:pPr>
      <w:r>
        <w:t xml:space="preserve">    </w:t>
      </w:r>
      <w:proofErr w:type="spellStart"/>
      <w:r>
        <w:t>dNN</w:t>
      </w:r>
      <w:proofErr w:type="spellEnd"/>
      <w:r>
        <w:t xml:space="preserve">                         [12] DNN,</w:t>
      </w:r>
    </w:p>
    <w:p w14:paraId="0611121B" w14:textId="77777777" w:rsidR="00927A77" w:rsidRDefault="00927A77" w:rsidP="00927A77">
      <w:pPr>
        <w:pStyle w:val="Code"/>
      </w:pPr>
      <w:r>
        <w:t xml:space="preserve">    </w:t>
      </w:r>
      <w:proofErr w:type="spellStart"/>
      <w:r>
        <w:t>aMFID</w:t>
      </w:r>
      <w:proofErr w:type="spellEnd"/>
      <w:r>
        <w:t xml:space="preserve">                       [13] AMFID OPTIONAL,</w:t>
      </w:r>
    </w:p>
    <w:p w14:paraId="57F03BA5" w14:textId="77777777" w:rsidR="00927A77" w:rsidRDefault="00927A77" w:rsidP="00927A77">
      <w:pPr>
        <w:pStyle w:val="Code"/>
      </w:pPr>
      <w:r>
        <w:t xml:space="preserve">    </w:t>
      </w:r>
      <w:proofErr w:type="spellStart"/>
      <w:r>
        <w:t>hSMFURI</w:t>
      </w:r>
      <w:proofErr w:type="spellEnd"/>
      <w:r>
        <w:t xml:space="preserve">                     [14] HSMFURI OPTIONAL,</w:t>
      </w:r>
    </w:p>
    <w:p w14:paraId="362D1EBB" w14:textId="77777777" w:rsidR="00927A77" w:rsidRDefault="00927A77" w:rsidP="00927A77">
      <w:pPr>
        <w:pStyle w:val="Code"/>
      </w:pPr>
      <w:r>
        <w:t xml:space="preserve">    </w:t>
      </w:r>
      <w:proofErr w:type="spellStart"/>
      <w:r>
        <w:t>requestType</w:t>
      </w:r>
      <w:proofErr w:type="spellEnd"/>
      <w:r>
        <w:t xml:space="preserve">                 [15] </w:t>
      </w:r>
      <w:proofErr w:type="spellStart"/>
      <w:r>
        <w:t>FiveGSMRequestType</w:t>
      </w:r>
      <w:proofErr w:type="spellEnd"/>
      <w:r>
        <w:t>,</w:t>
      </w:r>
    </w:p>
    <w:p w14:paraId="7C00B416" w14:textId="77777777" w:rsidR="00927A77" w:rsidRDefault="00927A77" w:rsidP="00927A77">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4209AD1F" w14:textId="77777777" w:rsidR="00927A77" w:rsidRDefault="00927A77" w:rsidP="00927A77">
      <w:pPr>
        <w:pStyle w:val="Code"/>
      </w:pPr>
      <w:r>
        <w:t xml:space="preserve">    </w:t>
      </w:r>
      <w:proofErr w:type="spellStart"/>
      <w:r>
        <w:t>rATType</w:t>
      </w:r>
      <w:proofErr w:type="spellEnd"/>
      <w:r>
        <w:t xml:space="preserve">                     [17] </w:t>
      </w:r>
      <w:proofErr w:type="spellStart"/>
      <w:r>
        <w:t>RATType</w:t>
      </w:r>
      <w:proofErr w:type="spellEnd"/>
      <w:r>
        <w:t xml:space="preserve"> OPTIONAL,</w:t>
      </w:r>
    </w:p>
    <w:p w14:paraId="0843654B" w14:textId="77777777" w:rsidR="00927A77" w:rsidRDefault="00927A77" w:rsidP="00927A77">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1C91985C" w14:textId="77777777" w:rsidR="00927A77" w:rsidRDefault="00927A77" w:rsidP="00927A77">
      <w:pPr>
        <w:pStyle w:val="Code"/>
      </w:pPr>
      <w:r>
        <w:t xml:space="preserve">    </w:t>
      </w:r>
      <w:proofErr w:type="spellStart"/>
      <w:r>
        <w:t>timeOfSessionEstablishment</w:t>
      </w:r>
      <w:proofErr w:type="spellEnd"/>
      <w:r>
        <w:t xml:space="preserve">  [19] Timestamp OPTIONAL</w:t>
      </w:r>
    </w:p>
    <w:p w14:paraId="188EB80C" w14:textId="77777777" w:rsidR="00927A77" w:rsidRDefault="00927A77" w:rsidP="00927A77">
      <w:pPr>
        <w:pStyle w:val="Code"/>
      </w:pPr>
      <w:r>
        <w:t>}</w:t>
      </w:r>
    </w:p>
    <w:p w14:paraId="363767CC" w14:textId="77777777" w:rsidR="00927A77" w:rsidRDefault="00927A77" w:rsidP="00927A77">
      <w:pPr>
        <w:pStyle w:val="Code"/>
      </w:pPr>
    </w:p>
    <w:p w14:paraId="0695C2DF" w14:textId="77777777" w:rsidR="00927A77" w:rsidRDefault="00927A77" w:rsidP="00927A77">
      <w:pPr>
        <w:pStyle w:val="Code"/>
      </w:pPr>
      <w:r>
        <w:t>-- See clause 6.2.3.2.6 for details of this structure</w:t>
      </w:r>
    </w:p>
    <w:p w14:paraId="3A619C9C" w14:textId="77777777" w:rsidR="00927A77" w:rsidRDefault="00927A77" w:rsidP="00927A77">
      <w:pPr>
        <w:pStyle w:val="Code"/>
      </w:pPr>
      <w:proofErr w:type="spellStart"/>
      <w:r>
        <w:t>SMFUnsuccessfulProcedure</w:t>
      </w:r>
      <w:proofErr w:type="spellEnd"/>
      <w:r>
        <w:t xml:space="preserve"> ::= SEQUENCE</w:t>
      </w:r>
    </w:p>
    <w:p w14:paraId="4DC1DDF8" w14:textId="77777777" w:rsidR="00927A77" w:rsidRDefault="00927A77" w:rsidP="00927A77">
      <w:pPr>
        <w:pStyle w:val="Code"/>
      </w:pPr>
      <w:r>
        <w:t>{</w:t>
      </w:r>
    </w:p>
    <w:p w14:paraId="216D5002" w14:textId="77777777" w:rsidR="00927A77" w:rsidRDefault="00927A77" w:rsidP="00927A77">
      <w:pPr>
        <w:pStyle w:val="Code"/>
      </w:pPr>
      <w:r>
        <w:t xml:space="preserve">    </w:t>
      </w:r>
      <w:proofErr w:type="spellStart"/>
      <w:r>
        <w:t>failedProcedureType</w:t>
      </w:r>
      <w:proofErr w:type="spellEnd"/>
      <w:r>
        <w:t xml:space="preserve">         [1] </w:t>
      </w:r>
      <w:proofErr w:type="spellStart"/>
      <w:r>
        <w:t>SMFFailedProcedureType</w:t>
      </w:r>
      <w:proofErr w:type="spellEnd"/>
      <w:r>
        <w:t>,</w:t>
      </w:r>
    </w:p>
    <w:p w14:paraId="79A31931" w14:textId="77777777" w:rsidR="00927A77" w:rsidRDefault="00927A77" w:rsidP="00927A77">
      <w:pPr>
        <w:pStyle w:val="Code"/>
      </w:pPr>
      <w:r>
        <w:t xml:space="preserve">    </w:t>
      </w:r>
      <w:proofErr w:type="spellStart"/>
      <w:r>
        <w:t>failureCause</w:t>
      </w:r>
      <w:proofErr w:type="spellEnd"/>
      <w:r>
        <w:t xml:space="preserve">                [2] </w:t>
      </w:r>
      <w:proofErr w:type="spellStart"/>
      <w:r>
        <w:t>FiveGSMCause</w:t>
      </w:r>
      <w:proofErr w:type="spellEnd"/>
      <w:r>
        <w:t>,</w:t>
      </w:r>
    </w:p>
    <w:p w14:paraId="010A5D0C" w14:textId="77777777" w:rsidR="00927A77" w:rsidRDefault="00927A77" w:rsidP="00927A77">
      <w:pPr>
        <w:pStyle w:val="Code"/>
      </w:pPr>
      <w:r>
        <w:t xml:space="preserve">    initiator                   [3] Initiator,</w:t>
      </w:r>
    </w:p>
    <w:p w14:paraId="05A04CBC" w14:textId="77777777" w:rsidR="00927A77" w:rsidRDefault="00927A77" w:rsidP="00927A77">
      <w:pPr>
        <w:pStyle w:val="Code"/>
      </w:pPr>
      <w:r>
        <w:t xml:space="preserve">    </w:t>
      </w:r>
      <w:proofErr w:type="spellStart"/>
      <w:r>
        <w:t>requestedSlice</w:t>
      </w:r>
      <w:proofErr w:type="spellEnd"/>
      <w:r>
        <w:t xml:space="preserve">              [4] NSSAI OPTIONAL,</w:t>
      </w:r>
    </w:p>
    <w:p w14:paraId="71AC84B0" w14:textId="77777777" w:rsidR="00927A77" w:rsidRDefault="00927A77" w:rsidP="00927A77">
      <w:pPr>
        <w:pStyle w:val="Code"/>
      </w:pPr>
      <w:r>
        <w:t xml:space="preserve">    </w:t>
      </w:r>
      <w:proofErr w:type="spellStart"/>
      <w:r>
        <w:t>sUPI</w:t>
      </w:r>
      <w:proofErr w:type="spellEnd"/>
      <w:r>
        <w:t xml:space="preserve">                        [5] SUPI OPTIONAL,</w:t>
      </w:r>
    </w:p>
    <w:p w14:paraId="026B48B6" w14:textId="77777777" w:rsidR="00927A77" w:rsidRDefault="00927A77" w:rsidP="00927A77">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68D13094" w14:textId="77777777" w:rsidR="00927A77" w:rsidRDefault="00927A77" w:rsidP="00927A77">
      <w:pPr>
        <w:pStyle w:val="Code"/>
      </w:pPr>
      <w:r>
        <w:t xml:space="preserve">    </w:t>
      </w:r>
      <w:proofErr w:type="spellStart"/>
      <w:r>
        <w:t>pEI</w:t>
      </w:r>
      <w:proofErr w:type="spellEnd"/>
      <w:r>
        <w:t xml:space="preserve">                         [7] PEI OPTIONAL,</w:t>
      </w:r>
    </w:p>
    <w:p w14:paraId="3C417C07" w14:textId="77777777" w:rsidR="00927A77" w:rsidRDefault="00927A77" w:rsidP="00927A77">
      <w:pPr>
        <w:pStyle w:val="Code"/>
      </w:pPr>
      <w:r>
        <w:t xml:space="preserve">    </w:t>
      </w:r>
      <w:proofErr w:type="spellStart"/>
      <w:r>
        <w:t>gPSI</w:t>
      </w:r>
      <w:proofErr w:type="spellEnd"/>
      <w:r>
        <w:t xml:space="preserve">                        [8] GPSI OPTIONAL,</w:t>
      </w:r>
    </w:p>
    <w:p w14:paraId="373FF65B" w14:textId="77777777" w:rsidR="00927A77" w:rsidRDefault="00927A77" w:rsidP="00927A77">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2BDAC46C" w14:textId="77777777" w:rsidR="00927A77" w:rsidRDefault="00927A77" w:rsidP="00927A77">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02AE2207" w14:textId="77777777" w:rsidR="00927A77" w:rsidRDefault="00927A77" w:rsidP="00927A77">
      <w:pPr>
        <w:pStyle w:val="Code"/>
      </w:pPr>
      <w:r>
        <w:t xml:space="preserve">    non3GPPAccessEndpoint       [11] </w:t>
      </w:r>
      <w:proofErr w:type="spellStart"/>
      <w:r>
        <w:t>UEEndpointAddress</w:t>
      </w:r>
      <w:proofErr w:type="spellEnd"/>
      <w:r>
        <w:t xml:space="preserve"> OPTIONAL,</w:t>
      </w:r>
    </w:p>
    <w:p w14:paraId="6D5C2242" w14:textId="77777777" w:rsidR="00927A77" w:rsidRDefault="00927A77" w:rsidP="00927A77">
      <w:pPr>
        <w:pStyle w:val="Code"/>
      </w:pPr>
      <w:r>
        <w:t xml:space="preserve">    </w:t>
      </w:r>
      <w:proofErr w:type="spellStart"/>
      <w:r>
        <w:t>dNN</w:t>
      </w:r>
      <w:proofErr w:type="spellEnd"/>
      <w:r>
        <w:t xml:space="preserve">                         [12] DNN OPTIONAL,</w:t>
      </w:r>
    </w:p>
    <w:p w14:paraId="029B3545" w14:textId="77777777" w:rsidR="00927A77" w:rsidRDefault="00927A77" w:rsidP="00927A77">
      <w:pPr>
        <w:pStyle w:val="Code"/>
      </w:pPr>
      <w:r>
        <w:t xml:space="preserve">    </w:t>
      </w:r>
      <w:proofErr w:type="spellStart"/>
      <w:r>
        <w:t>aMFID</w:t>
      </w:r>
      <w:proofErr w:type="spellEnd"/>
      <w:r>
        <w:t xml:space="preserve">                       [13] AMFID OPTIONAL,</w:t>
      </w:r>
    </w:p>
    <w:p w14:paraId="175742DA" w14:textId="77777777" w:rsidR="00927A77" w:rsidRDefault="00927A77" w:rsidP="00927A77">
      <w:pPr>
        <w:pStyle w:val="Code"/>
      </w:pPr>
      <w:r>
        <w:t xml:space="preserve">    </w:t>
      </w:r>
      <w:proofErr w:type="spellStart"/>
      <w:r>
        <w:t>hSMFURI</w:t>
      </w:r>
      <w:proofErr w:type="spellEnd"/>
      <w:r>
        <w:t xml:space="preserve">                     [14] HSMFURI OPTIONAL,</w:t>
      </w:r>
    </w:p>
    <w:p w14:paraId="09AC742D" w14:textId="77777777" w:rsidR="00927A77" w:rsidRDefault="00927A77" w:rsidP="00927A77">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37F197B3" w14:textId="77777777" w:rsidR="00927A77" w:rsidRDefault="00927A77" w:rsidP="00927A77">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4A556E17" w14:textId="77777777" w:rsidR="00927A77" w:rsidRDefault="00927A77" w:rsidP="00927A77">
      <w:pPr>
        <w:pStyle w:val="Code"/>
      </w:pPr>
      <w:r>
        <w:t xml:space="preserve">    </w:t>
      </w:r>
      <w:proofErr w:type="spellStart"/>
      <w:r>
        <w:t>rATType</w:t>
      </w:r>
      <w:proofErr w:type="spellEnd"/>
      <w:r>
        <w:t xml:space="preserve">                     [17] </w:t>
      </w:r>
      <w:proofErr w:type="spellStart"/>
      <w:r>
        <w:t>RATType</w:t>
      </w:r>
      <w:proofErr w:type="spellEnd"/>
      <w:r>
        <w:t xml:space="preserve"> OPTIONAL,</w:t>
      </w:r>
    </w:p>
    <w:p w14:paraId="4A6D4DCF" w14:textId="77777777" w:rsidR="00927A77" w:rsidRDefault="00927A77" w:rsidP="00927A77">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5E4ED5CA" w14:textId="77777777" w:rsidR="00927A77" w:rsidRDefault="00927A77" w:rsidP="00927A77">
      <w:pPr>
        <w:pStyle w:val="Code"/>
      </w:pPr>
      <w:r>
        <w:t xml:space="preserve">    location                    [19] Location OPTIONAL</w:t>
      </w:r>
    </w:p>
    <w:p w14:paraId="116C8D30" w14:textId="77777777" w:rsidR="00927A77" w:rsidRDefault="00927A77" w:rsidP="00927A77">
      <w:pPr>
        <w:pStyle w:val="Code"/>
      </w:pPr>
      <w:r>
        <w:t>}</w:t>
      </w:r>
    </w:p>
    <w:p w14:paraId="0C712602" w14:textId="77777777" w:rsidR="00927A77" w:rsidRDefault="00927A77" w:rsidP="00927A77">
      <w:pPr>
        <w:pStyle w:val="Code"/>
      </w:pPr>
    </w:p>
    <w:p w14:paraId="6BCBDDB6" w14:textId="77777777" w:rsidR="00927A77" w:rsidRDefault="00927A77" w:rsidP="00927A77">
      <w:pPr>
        <w:pStyle w:val="Code"/>
      </w:pPr>
      <w:r>
        <w:t>-- See clause 6.2.3.2.8 for details of this structure</w:t>
      </w:r>
    </w:p>
    <w:p w14:paraId="070577CC" w14:textId="77777777" w:rsidR="00927A77" w:rsidRDefault="00927A77" w:rsidP="00927A77">
      <w:pPr>
        <w:pStyle w:val="Code"/>
      </w:pPr>
      <w:proofErr w:type="spellStart"/>
      <w:r>
        <w:t>SMFPDUtoMAPDUSessionModification</w:t>
      </w:r>
      <w:proofErr w:type="spellEnd"/>
      <w:r>
        <w:t xml:space="preserve"> ::= SEQUENCE</w:t>
      </w:r>
    </w:p>
    <w:p w14:paraId="77D17724" w14:textId="77777777" w:rsidR="00927A77" w:rsidRDefault="00927A77" w:rsidP="00927A77">
      <w:pPr>
        <w:pStyle w:val="Code"/>
      </w:pPr>
      <w:r>
        <w:t>{</w:t>
      </w:r>
    </w:p>
    <w:p w14:paraId="39D49C76" w14:textId="77777777" w:rsidR="00927A77" w:rsidRDefault="00927A77" w:rsidP="00927A77">
      <w:pPr>
        <w:pStyle w:val="Code"/>
      </w:pPr>
      <w:r>
        <w:t xml:space="preserve">    </w:t>
      </w:r>
      <w:proofErr w:type="spellStart"/>
      <w:r>
        <w:t>sUPI</w:t>
      </w:r>
      <w:proofErr w:type="spellEnd"/>
      <w:r>
        <w:t xml:space="preserve">                        [1] SUPI OPTIONAL,</w:t>
      </w:r>
    </w:p>
    <w:p w14:paraId="2C83226D" w14:textId="77777777" w:rsidR="00927A77" w:rsidRDefault="00927A77" w:rsidP="00927A77">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DCC74FB" w14:textId="77777777" w:rsidR="00927A77" w:rsidRDefault="00927A77" w:rsidP="00927A77">
      <w:pPr>
        <w:pStyle w:val="Code"/>
      </w:pPr>
      <w:r>
        <w:t xml:space="preserve">    </w:t>
      </w:r>
      <w:proofErr w:type="spellStart"/>
      <w:r>
        <w:t>pEI</w:t>
      </w:r>
      <w:proofErr w:type="spellEnd"/>
      <w:r>
        <w:t xml:space="preserve">                         [3] PEI OPTIONAL,</w:t>
      </w:r>
    </w:p>
    <w:p w14:paraId="67B0A2AA" w14:textId="77777777" w:rsidR="00927A77" w:rsidRDefault="00927A77" w:rsidP="00927A77">
      <w:pPr>
        <w:pStyle w:val="Code"/>
      </w:pPr>
      <w:r>
        <w:t xml:space="preserve">    </w:t>
      </w:r>
      <w:proofErr w:type="spellStart"/>
      <w:r>
        <w:t>gPSI</w:t>
      </w:r>
      <w:proofErr w:type="spellEnd"/>
      <w:r>
        <w:t xml:space="preserve">                        [4] GPSI OPTIONAL,</w:t>
      </w:r>
    </w:p>
    <w:p w14:paraId="7E5D39A8" w14:textId="77777777" w:rsidR="00927A77" w:rsidRDefault="00927A77" w:rsidP="00927A77">
      <w:pPr>
        <w:pStyle w:val="Code"/>
      </w:pPr>
      <w:r>
        <w:t xml:space="preserve">    </w:t>
      </w:r>
      <w:proofErr w:type="spellStart"/>
      <w:r>
        <w:t>sNSSAI</w:t>
      </w:r>
      <w:proofErr w:type="spellEnd"/>
      <w:r>
        <w:t xml:space="preserve">                      [5] SNSSAI OPTIONAL,</w:t>
      </w:r>
    </w:p>
    <w:p w14:paraId="5979E36E" w14:textId="77777777" w:rsidR="00927A77" w:rsidRDefault="00927A77" w:rsidP="00927A77">
      <w:pPr>
        <w:pStyle w:val="Code"/>
      </w:pPr>
      <w:r>
        <w:t xml:space="preserve">    non3GPPAccessEndpoint       [6] </w:t>
      </w:r>
      <w:proofErr w:type="spellStart"/>
      <w:r>
        <w:t>UEEndpointAddress</w:t>
      </w:r>
      <w:proofErr w:type="spellEnd"/>
      <w:r>
        <w:t xml:space="preserve"> OPTIONAL,</w:t>
      </w:r>
    </w:p>
    <w:p w14:paraId="3416E77A" w14:textId="77777777" w:rsidR="00927A77" w:rsidRDefault="00927A77" w:rsidP="00927A77">
      <w:pPr>
        <w:pStyle w:val="Code"/>
      </w:pPr>
      <w:r>
        <w:t xml:space="preserve">    location                    [7] Location OPTIONAL,</w:t>
      </w:r>
    </w:p>
    <w:p w14:paraId="6DBAF81A" w14:textId="77777777" w:rsidR="00927A77" w:rsidRDefault="00927A77" w:rsidP="00927A77">
      <w:pPr>
        <w:pStyle w:val="Code"/>
      </w:pPr>
      <w:r>
        <w:t xml:space="preserve">    </w:t>
      </w:r>
      <w:proofErr w:type="spellStart"/>
      <w:r>
        <w:t>requestType</w:t>
      </w:r>
      <w:proofErr w:type="spellEnd"/>
      <w:r>
        <w:t xml:space="preserve">                 [8] </w:t>
      </w:r>
      <w:proofErr w:type="spellStart"/>
      <w:r>
        <w:t>FiveGSMRequestType</w:t>
      </w:r>
      <w:proofErr w:type="spellEnd"/>
      <w:r>
        <w:t>,</w:t>
      </w:r>
    </w:p>
    <w:p w14:paraId="38CCF3E8" w14:textId="77777777" w:rsidR="00927A77" w:rsidRDefault="00927A77" w:rsidP="00927A77">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29B5EBDE" w14:textId="77777777" w:rsidR="00927A77" w:rsidRDefault="00927A77" w:rsidP="00927A77">
      <w:pPr>
        <w:pStyle w:val="Code"/>
      </w:pPr>
      <w:r>
        <w:t xml:space="preserve">    </w:t>
      </w:r>
      <w:proofErr w:type="spellStart"/>
      <w:r>
        <w:t>rATType</w:t>
      </w:r>
      <w:proofErr w:type="spellEnd"/>
      <w:r>
        <w:t xml:space="preserve">                     [10] </w:t>
      </w:r>
      <w:proofErr w:type="spellStart"/>
      <w:r>
        <w:t>RATType</w:t>
      </w:r>
      <w:proofErr w:type="spellEnd"/>
      <w:r>
        <w:t xml:space="preserve"> OPTIONAL,</w:t>
      </w:r>
    </w:p>
    <w:p w14:paraId="43265C4B" w14:textId="77777777" w:rsidR="00927A77" w:rsidRDefault="00927A77" w:rsidP="00927A77">
      <w:pPr>
        <w:pStyle w:val="Code"/>
      </w:pPr>
      <w:r>
        <w:t xml:space="preserve">    </w:t>
      </w:r>
      <w:proofErr w:type="spellStart"/>
      <w:r>
        <w:t>pDUSessionID</w:t>
      </w:r>
      <w:proofErr w:type="spellEnd"/>
      <w:r>
        <w:t xml:space="preserve">                [11] </w:t>
      </w:r>
      <w:proofErr w:type="spellStart"/>
      <w:r>
        <w:t>PDUSessionID</w:t>
      </w:r>
      <w:proofErr w:type="spellEnd"/>
      <w:r>
        <w:t>,</w:t>
      </w:r>
    </w:p>
    <w:p w14:paraId="31AF8F60" w14:textId="77777777" w:rsidR="00927A77" w:rsidRDefault="00927A77" w:rsidP="00927A77">
      <w:pPr>
        <w:pStyle w:val="Code"/>
      </w:pPr>
      <w:r>
        <w:t xml:space="preserve">    </w:t>
      </w:r>
      <w:proofErr w:type="spellStart"/>
      <w:r>
        <w:t>requestIndication</w:t>
      </w:r>
      <w:proofErr w:type="spellEnd"/>
      <w:r>
        <w:t xml:space="preserve">           [12] </w:t>
      </w:r>
      <w:proofErr w:type="spellStart"/>
      <w:r>
        <w:t>RequestIndication</w:t>
      </w:r>
      <w:proofErr w:type="spellEnd"/>
      <w:r>
        <w:t>,</w:t>
      </w:r>
    </w:p>
    <w:p w14:paraId="371C1F75" w14:textId="77777777" w:rsidR="00927A77" w:rsidRDefault="00927A77" w:rsidP="00927A77">
      <w:pPr>
        <w:pStyle w:val="Code"/>
      </w:pPr>
      <w:r>
        <w:t xml:space="preserve">    </w:t>
      </w:r>
      <w:proofErr w:type="spellStart"/>
      <w:r>
        <w:t>aTSSSContainer</w:t>
      </w:r>
      <w:proofErr w:type="spellEnd"/>
      <w:r>
        <w:t xml:space="preserve">              [13] </w:t>
      </w:r>
      <w:proofErr w:type="spellStart"/>
      <w:r>
        <w:t>ATSSSContainer</w:t>
      </w:r>
      <w:proofErr w:type="spellEnd"/>
    </w:p>
    <w:p w14:paraId="4CEF8D37" w14:textId="77777777" w:rsidR="00927A77" w:rsidRDefault="00927A77" w:rsidP="00927A77">
      <w:pPr>
        <w:pStyle w:val="Code"/>
      </w:pPr>
      <w:r>
        <w:t>}</w:t>
      </w:r>
    </w:p>
    <w:p w14:paraId="1D095C49" w14:textId="77777777" w:rsidR="00927A77" w:rsidRDefault="00927A77" w:rsidP="00927A77">
      <w:pPr>
        <w:pStyle w:val="Code"/>
      </w:pPr>
    </w:p>
    <w:p w14:paraId="0B26262D" w14:textId="77777777" w:rsidR="00927A77" w:rsidRDefault="00927A77" w:rsidP="00927A77">
      <w:pPr>
        <w:pStyle w:val="Code"/>
      </w:pPr>
      <w:r>
        <w:t>-- See clause 6.2.3.2.7.1 for details of this structure</w:t>
      </w:r>
    </w:p>
    <w:p w14:paraId="51935507" w14:textId="77777777" w:rsidR="00927A77" w:rsidRDefault="00927A77" w:rsidP="00927A77">
      <w:pPr>
        <w:pStyle w:val="Code"/>
      </w:pPr>
      <w:proofErr w:type="spellStart"/>
      <w:r>
        <w:t>SMFMAPDUSessionEstablishment</w:t>
      </w:r>
      <w:proofErr w:type="spellEnd"/>
      <w:r>
        <w:t xml:space="preserve"> ::= SEQUENCE</w:t>
      </w:r>
    </w:p>
    <w:p w14:paraId="1C31CEBA" w14:textId="77777777" w:rsidR="00927A77" w:rsidRDefault="00927A77" w:rsidP="00927A77">
      <w:pPr>
        <w:pStyle w:val="Code"/>
      </w:pPr>
      <w:r>
        <w:t>{</w:t>
      </w:r>
    </w:p>
    <w:p w14:paraId="3DD47F9A" w14:textId="77777777" w:rsidR="00927A77" w:rsidRDefault="00927A77" w:rsidP="00927A77">
      <w:pPr>
        <w:pStyle w:val="Code"/>
      </w:pPr>
      <w:r>
        <w:t xml:space="preserve">    </w:t>
      </w:r>
      <w:proofErr w:type="spellStart"/>
      <w:r>
        <w:t>sUPI</w:t>
      </w:r>
      <w:proofErr w:type="spellEnd"/>
      <w:r>
        <w:t xml:space="preserve">                        [1] SUPI OPTIONAL,</w:t>
      </w:r>
    </w:p>
    <w:p w14:paraId="1C2FFC1B" w14:textId="77777777" w:rsidR="00927A77" w:rsidRDefault="00927A77" w:rsidP="00927A77">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7E76462" w14:textId="77777777" w:rsidR="00927A77" w:rsidRDefault="00927A77" w:rsidP="00927A77">
      <w:pPr>
        <w:pStyle w:val="Code"/>
      </w:pPr>
      <w:r>
        <w:t xml:space="preserve">    </w:t>
      </w:r>
      <w:proofErr w:type="spellStart"/>
      <w:r>
        <w:t>pEI</w:t>
      </w:r>
      <w:proofErr w:type="spellEnd"/>
      <w:r>
        <w:t xml:space="preserve">                         [3] PEI OPTIONAL,</w:t>
      </w:r>
    </w:p>
    <w:p w14:paraId="0302F5DF" w14:textId="77777777" w:rsidR="00927A77" w:rsidRDefault="00927A77" w:rsidP="00927A77">
      <w:pPr>
        <w:pStyle w:val="Code"/>
      </w:pPr>
      <w:r>
        <w:t xml:space="preserve">    </w:t>
      </w:r>
      <w:proofErr w:type="spellStart"/>
      <w:r>
        <w:t>gPSI</w:t>
      </w:r>
      <w:proofErr w:type="spellEnd"/>
      <w:r>
        <w:t xml:space="preserve">                        [4] GPSI OPTIONAL,</w:t>
      </w:r>
    </w:p>
    <w:p w14:paraId="239F1FA4" w14:textId="77777777" w:rsidR="00927A77" w:rsidRDefault="00927A77" w:rsidP="00927A77">
      <w:pPr>
        <w:pStyle w:val="Code"/>
      </w:pPr>
      <w:r>
        <w:t xml:space="preserve">    </w:t>
      </w:r>
      <w:proofErr w:type="spellStart"/>
      <w:r>
        <w:t>pDUSessionID</w:t>
      </w:r>
      <w:proofErr w:type="spellEnd"/>
      <w:r>
        <w:t xml:space="preserve">                [5] </w:t>
      </w:r>
      <w:proofErr w:type="spellStart"/>
      <w:r>
        <w:t>PDUSessionID</w:t>
      </w:r>
      <w:proofErr w:type="spellEnd"/>
      <w:r>
        <w:t>,</w:t>
      </w:r>
    </w:p>
    <w:p w14:paraId="2A8D8FD4" w14:textId="77777777" w:rsidR="00927A77" w:rsidRDefault="00927A77" w:rsidP="00927A77">
      <w:pPr>
        <w:pStyle w:val="Code"/>
      </w:pPr>
      <w:r>
        <w:t xml:space="preserve">    </w:t>
      </w:r>
      <w:proofErr w:type="spellStart"/>
      <w:r>
        <w:t>pDUSessionType</w:t>
      </w:r>
      <w:proofErr w:type="spellEnd"/>
      <w:r>
        <w:t xml:space="preserve">              [6] </w:t>
      </w:r>
      <w:proofErr w:type="spellStart"/>
      <w:r>
        <w:t>PDUSessionType</w:t>
      </w:r>
      <w:proofErr w:type="spellEnd"/>
      <w:r>
        <w:t>,</w:t>
      </w:r>
    </w:p>
    <w:p w14:paraId="13D379CE" w14:textId="77777777" w:rsidR="00927A77" w:rsidRDefault="00927A77" w:rsidP="00927A77">
      <w:pPr>
        <w:pStyle w:val="Code"/>
      </w:pPr>
      <w:r>
        <w:t xml:space="preserve">    </w:t>
      </w:r>
      <w:proofErr w:type="spellStart"/>
      <w:r>
        <w:t>accessInfo</w:t>
      </w:r>
      <w:proofErr w:type="spellEnd"/>
      <w:r>
        <w:t xml:space="preserve">                  [7] SEQUENCE OF </w:t>
      </w:r>
      <w:proofErr w:type="spellStart"/>
      <w:r>
        <w:t>AccessInfo</w:t>
      </w:r>
      <w:proofErr w:type="spellEnd"/>
      <w:r>
        <w:t>,</w:t>
      </w:r>
    </w:p>
    <w:p w14:paraId="32F499BF" w14:textId="77777777" w:rsidR="00927A77" w:rsidRDefault="00927A77" w:rsidP="00927A77">
      <w:pPr>
        <w:pStyle w:val="Code"/>
      </w:pPr>
      <w:r>
        <w:t xml:space="preserve">    </w:t>
      </w:r>
      <w:proofErr w:type="spellStart"/>
      <w:r>
        <w:t>sNSSAI</w:t>
      </w:r>
      <w:proofErr w:type="spellEnd"/>
      <w:r>
        <w:t xml:space="preserve">                      [8] SNSSAI OPTIONAL,</w:t>
      </w:r>
    </w:p>
    <w:p w14:paraId="6CBAF9EB" w14:textId="77777777" w:rsidR="00927A77" w:rsidRDefault="00927A77" w:rsidP="00927A77">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5C129BCA" w14:textId="77777777" w:rsidR="00927A77" w:rsidRDefault="00927A77" w:rsidP="00927A77">
      <w:pPr>
        <w:pStyle w:val="Code"/>
      </w:pPr>
      <w:r>
        <w:t xml:space="preserve">    location                    [10] Location OPTIONAL,</w:t>
      </w:r>
    </w:p>
    <w:p w14:paraId="50EF721E" w14:textId="77777777" w:rsidR="00927A77" w:rsidRDefault="00927A77" w:rsidP="00927A77">
      <w:pPr>
        <w:pStyle w:val="Code"/>
      </w:pPr>
      <w:r>
        <w:t xml:space="preserve">    </w:t>
      </w:r>
      <w:proofErr w:type="spellStart"/>
      <w:r>
        <w:t>dNN</w:t>
      </w:r>
      <w:proofErr w:type="spellEnd"/>
      <w:r>
        <w:t xml:space="preserve">                         [11] DNN,</w:t>
      </w:r>
    </w:p>
    <w:p w14:paraId="0CF9CBA8" w14:textId="77777777" w:rsidR="00927A77" w:rsidRDefault="00927A77" w:rsidP="00927A77">
      <w:pPr>
        <w:pStyle w:val="Code"/>
      </w:pPr>
      <w:r>
        <w:t xml:space="preserve">    </w:t>
      </w:r>
      <w:proofErr w:type="spellStart"/>
      <w:r>
        <w:t>aMFID</w:t>
      </w:r>
      <w:proofErr w:type="spellEnd"/>
      <w:r>
        <w:t xml:space="preserve">                       [12] AMFID OPTIONAL,</w:t>
      </w:r>
    </w:p>
    <w:p w14:paraId="6606AEF1" w14:textId="77777777" w:rsidR="00927A77" w:rsidRDefault="00927A77" w:rsidP="00927A77">
      <w:pPr>
        <w:pStyle w:val="Code"/>
      </w:pPr>
      <w:r>
        <w:t xml:space="preserve">    </w:t>
      </w:r>
      <w:proofErr w:type="spellStart"/>
      <w:r>
        <w:t>hSMFURI</w:t>
      </w:r>
      <w:proofErr w:type="spellEnd"/>
      <w:r>
        <w:t xml:space="preserve">                     [13] HSMFURI OPTIONAL,</w:t>
      </w:r>
    </w:p>
    <w:p w14:paraId="29723542" w14:textId="77777777" w:rsidR="00927A77" w:rsidRDefault="00927A77" w:rsidP="00927A77">
      <w:pPr>
        <w:pStyle w:val="Code"/>
      </w:pPr>
      <w:r>
        <w:t xml:space="preserve">    </w:t>
      </w:r>
      <w:proofErr w:type="spellStart"/>
      <w:r>
        <w:t>requestType</w:t>
      </w:r>
      <w:proofErr w:type="spellEnd"/>
      <w:r>
        <w:t xml:space="preserve">                 [14] </w:t>
      </w:r>
      <w:proofErr w:type="spellStart"/>
      <w:r>
        <w:t>FiveGSMRequestType</w:t>
      </w:r>
      <w:proofErr w:type="spellEnd"/>
      <w:r>
        <w:t>,</w:t>
      </w:r>
    </w:p>
    <w:p w14:paraId="1D71F96C" w14:textId="77777777" w:rsidR="00927A77" w:rsidRDefault="00927A77" w:rsidP="00927A77">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387A72E9" w14:textId="77777777" w:rsidR="00927A77" w:rsidRDefault="00927A77" w:rsidP="00927A77">
      <w:pPr>
        <w:pStyle w:val="Code"/>
      </w:pPr>
      <w:r>
        <w:t xml:space="preserve">    </w:t>
      </w:r>
      <w:proofErr w:type="spellStart"/>
      <w:r>
        <w:t>servingNetwork</w:t>
      </w:r>
      <w:proofErr w:type="spellEnd"/>
      <w:r>
        <w:t xml:space="preserve">              [16] </w:t>
      </w:r>
      <w:proofErr w:type="spellStart"/>
      <w:r>
        <w:t>SMFServingNetwork</w:t>
      </w:r>
      <w:proofErr w:type="spellEnd"/>
      <w:r>
        <w:t>,</w:t>
      </w:r>
    </w:p>
    <w:p w14:paraId="4C9723D8" w14:textId="77777777" w:rsidR="00927A77" w:rsidRDefault="00927A77" w:rsidP="00927A77">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5D46EF15" w14:textId="77777777" w:rsidR="00927A77" w:rsidRDefault="00927A77" w:rsidP="00927A77">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054EDBC3" w14:textId="77777777" w:rsidR="00927A77" w:rsidRDefault="00927A77" w:rsidP="00927A77">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3D51873B" w14:textId="77777777" w:rsidR="00927A77" w:rsidRDefault="00927A77" w:rsidP="00927A77">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7BBDAF88" w14:textId="77777777" w:rsidR="00927A77" w:rsidRDefault="00927A77" w:rsidP="00927A77">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3703F116" w14:textId="77777777" w:rsidR="00927A77" w:rsidRDefault="00927A77" w:rsidP="00927A77">
      <w:pPr>
        <w:pStyle w:val="Code"/>
      </w:pPr>
      <w:r>
        <w:t>}</w:t>
      </w:r>
    </w:p>
    <w:p w14:paraId="2D44BC6C" w14:textId="77777777" w:rsidR="00927A77" w:rsidRDefault="00927A77" w:rsidP="00927A77">
      <w:pPr>
        <w:pStyle w:val="Code"/>
      </w:pPr>
    </w:p>
    <w:p w14:paraId="40FD567F" w14:textId="77777777" w:rsidR="00927A77" w:rsidRDefault="00927A77" w:rsidP="00927A77">
      <w:pPr>
        <w:pStyle w:val="Code"/>
      </w:pPr>
      <w:r>
        <w:t>-- See clause 6.2.3.2.7.2 for details of this structure</w:t>
      </w:r>
    </w:p>
    <w:p w14:paraId="51EC291E" w14:textId="77777777" w:rsidR="00927A77" w:rsidRDefault="00927A77" w:rsidP="00927A77">
      <w:pPr>
        <w:pStyle w:val="Code"/>
      </w:pPr>
      <w:proofErr w:type="spellStart"/>
      <w:r>
        <w:t>SMFMAPDUSessionModification</w:t>
      </w:r>
      <w:proofErr w:type="spellEnd"/>
      <w:r>
        <w:t xml:space="preserve"> ::= SEQUENCE</w:t>
      </w:r>
    </w:p>
    <w:p w14:paraId="6BF23BB6" w14:textId="77777777" w:rsidR="00927A77" w:rsidRDefault="00927A77" w:rsidP="00927A77">
      <w:pPr>
        <w:pStyle w:val="Code"/>
      </w:pPr>
      <w:r>
        <w:t>{</w:t>
      </w:r>
    </w:p>
    <w:p w14:paraId="46E9B0D3" w14:textId="77777777" w:rsidR="00927A77" w:rsidRDefault="00927A77" w:rsidP="00927A77">
      <w:pPr>
        <w:pStyle w:val="Code"/>
      </w:pPr>
      <w:r>
        <w:t xml:space="preserve">    </w:t>
      </w:r>
      <w:proofErr w:type="spellStart"/>
      <w:r>
        <w:t>sUPI</w:t>
      </w:r>
      <w:proofErr w:type="spellEnd"/>
      <w:r>
        <w:t xml:space="preserve">                        [1] SUPI OPTIONAL,</w:t>
      </w:r>
    </w:p>
    <w:p w14:paraId="0E31644C" w14:textId="77777777" w:rsidR="00927A77" w:rsidRDefault="00927A77" w:rsidP="00927A77">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7E182B1" w14:textId="77777777" w:rsidR="00927A77" w:rsidRDefault="00927A77" w:rsidP="00927A77">
      <w:pPr>
        <w:pStyle w:val="Code"/>
      </w:pPr>
      <w:r>
        <w:t xml:space="preserve">    </w:t>
      </w:r>
      <w:proofErr w:type="spellStart"/>
      <w:r>
        <w:t>pEI</w:t>
      </w:r>
      <w:proofErr w:type="spellEnd"/>
      <w:r>
        <w:t xml:space="preserve">                         [3] PEI OPTIONAL,</w:t>
      </w:r>
    </w:p>
    <w:p w14:paraId="415F73ED" w14:textId="77777777" w:rsidR="00927A77" w:rsidRDefault="00927A77" w:rsidP="00927A77">
      <w:pPr>
        <w:pStyle w:val="Code"/>
      </w:pPr>
      <w:r>
        <w:t xml:space="preserve">    </w:t>
      </w:r>
      <w:proofErr w:type="spellStart"/>
      <w:r>
        <w:t>gPSI</w:t>
      </w:r>
      <w:proofErr w:type="spellEnd"/>
      <w:r>
        <w:t xml:space="preserve">                        [4] GPSI OPTIONAL,</w:t>
      </w:r>
    </w:p>
    <w:p w14:paraId="05EF2AB6" w14:textId="77777777" w:rsidR="00927A77" w:rsidRDefault="00927A77" w:rsidP="00927A77">
      <w:pPr>
        <w:pStyle w:val="Code"/>
      </w:pPr>
      <w:r>
        <w:t xml:space="preserve">    </w:t>
      </w:r>
      <w:proofErr w:type="spellStart"/>
      <w:r>
        <w:t>pDUSessionID</w:t>
      </w:r>
      <w:proofErr w:type="spellEnd"/>
      <w:r>
        <w:t xml:space="preserve">                [5] </w:t>
      </w:r>
      <w:proofErr w:type="spellStart"/>
      <w:r>
        <w:t>PDUSessionID</w:t>
      </w:r>
      <w:proofErr w:type="spellEnd"/>
      <w:r>
        <w:t>,</w:t>
      </w:r>
    </w:p>
    <w:p w14:paraId="434632E7" w14:textId="77777777" w:rsidR="00927A77" w:rsidRDefault="00927A77" w:rsidP="00927A77">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771B96E4" w14:textId="77777777" w:rsidR="00927A77" w:rsidRDefault="00927A77" w:rsidP="00927A77">
      <w:pPr>
        <w:pStyle w:val="Code"/>
      </w:pPr>
      <w:r>
        <w:t xml:space="preserve">    </w:t>
      </w:r>
      <w:proofErr w:type="spellStart"/>
      <w:r>
        <w:t>sNSSAI</w:t>
      </w:r>
      <w:proofErr w:type="spellEnd"/>
      <w:r>
        <w:t xml:space="preserve">                      [7] SNSSAI OPTIONAL,</w:t>
      </w:r>
    </w:p>
    <w:p w14:paraId="787893E6" w14:textId="77777777" w:rsidR="00927A77" w:rsidRDefault="00927A77" w:rsidP="00927A77">
      <w:pPr>
        <w:pStyle w:val="Code"/>
      </w:pPr>
      <w:r>
        <w:t xml:space="preserve">    location                    [8] Location OPTIONAL,</w:t>
      </w:r>
    </w:p>
    <w:p w14:paraId="44CECE1F" w14:textId="77777777" w:rsidR="00927A77" w:rsidRDefault="00927A77" w:rsidP="00927A77">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4CC666EF" w14:textId="77777777" w:rsidR="00927A77" w:rsidRDefault="00927A77" w:rsidP="00927A77">
      <w:pPr>
        <w:pStyle w:val="Code"/>
      </w:pPr>
      <w:r>
        <w:t xml:space="preserve">    </w:t>
      </w:r>
      <w:proofErr w:type="spellStart"/>
      <w:r>
        <w:t>servingNetwork</w:t>
      </w:r>
      <w:proofErr w:type="spellEnd"/>
      <w:r>
        <w:t xml:space="preserve">              [10] </w:t>
      </w:r>
      <w:proofErr w:type="spellStart"/>
      <w:r>
        <w:t>SMFServingNetwork</w:t>
      </w:r>
      <w:proofErr w:type="spellEnd"/>
      <w:r>
        <w:t>,</w:t>
      </w:r>
    </w:p>
    <w:p w14:paraId="7267B956" w14:textId="77777777" w:rsidR="00927A77" w:rsidRDefault="00927A77" w:rsidP="00927A77">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103E0245" w14:textId="77777777" w:rsidR="00927A77" w:rsidRDefault="00927A77" w:rsidP="00927A77">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35E9C571" w14:textId="77777777" w:rsidR="00927A77" w:rsidRDefault="00927A77" w:rsidP="00927A77">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6448589D" w14:textId="77777777" w:rsidR="00927A77" w:rsidRDefault="00927A77" w:rsidP="00927A77">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467C73B3" w14:textId="77777777" w:rsidR="00927A77" w:rsidRDefault="00927A77" w:rsidP="00927A77">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2F6F6CC0" w14:textId="77777777" w:rsidR="00927A77" w:rsidRDefault="00927A77" w:rsidP="00927A77">
      <w:pPr>
        <w:pStyle w:val="Code"/>
      </w:pPr>
    </w:p>
    <w:p w14:paraId="60ABC99B" w14:textId="77777777" w:rsidR="00927A77" w:rsidRDefault="00927A77" w:rsidP="00927A77">
      <w:pPr>
        <w:pStyle w:val="Code"/>
      </w:pPr>
      <w:r>
        <w:t>}</w:t>
      </w:r>
    </w:p>
    <w:p w14:paraId="39622091" w14:textId="77777777" w:rsidR="00927A77" w:rsidRDefault="00927A77" w:rsidP="00927A77">
      <w:pPr>
        <w:pStyle w:val="Code"/>
      </w:pPr>
    </w:p>
    <w:p w14:paraId="04882BAD" w14:textId="77777777" w:rsidR="00927A77" w:rsidRDefault="00927A77" w:rsidP="00927A77">
      <w:pPr>
        <w:pStyle w:val="Code"/>
      </w:pPr>
      <w:r>
        <w:t>-- See clause 6.2.3.2.7.3 for details of this structure</w:t>
      </w:r>
    </w:p>
    <w:p w14:paraId="77004CE2" w14:textId="77777777" w:rsidR="00927A77" w:rsidRDefault="00927A77" w:rsidP="00927A77">
      <w:pPr>
        <w:pStyle w:val="Code"/>
      </w:pPr>
      <w:proofErr w:type="spellStart"/>
      <w:r>
        <w:t>SMFMAPDUSessionRelease</w:t>
      </w:r>
      <w:proofErr w:type="spellEnd"/>
      <w:r>
        <w:t xml:space="preserve"> ::= SEQUENCE</w:t>
      </w:r>
    </w:p>
    <w:p w14:paraId="61926D6A" w14:textId="77777777" w:rsidR="00927A77" w:rsidRDefault="00927A77" w:rsidP="00927A77">
      <w:pPr>
        <w:pStyle w:val="Code"/>
      </w:pPr>
      <w:r>
        <w:t>{</w:t>
      </w:r>
    </w:p>
    <w:p w14:paraId="497C6A54" w14:textId="77777777" w:rsidR="00927A77" w:rsidRDefault="00927A77" w:rsidP="00927A77">
      <w:pPr>
        <w:pStyle w:val="Code"/>
      </w:pPr>
      <w:r>
        <w:t xml:space="preserve">    </w:t>
      </w:r>
      <w:proofErr w:type="spellStart"/>
      <w:r>
        <w:t>sUPI</w:t>
      </w:r>
      <w:proofErr w:type="spellEnd"/>
      <w:r>
        <w:t xml:space="preserve">                        [1] SUPI,</w:t>
      </w:r>
    </w:p>
    <w:p w14:paraId="4507E4CB" w14:textId="77777777" w:rsidR="00927A77" w:rsidRDefault="00927A77" w:rsidP="00927A77">
      <w:pPr>
        <w:pStyle w:val="Code"/>
      </w:pPr>
      <w:r>
        <w:t xml:space="preserve">    </w:t>
      </w:r>
      <w:proofErr w:type="spellStart"/>
      <w:r>
        <w:t>pEI</w:t>
      </w:r>
      <w:proofErr w:type="spellEnd"/>
      <w:r>
        <w:t xml:space="preserve">                         [2] PEI OPTIONAL,</w:t>
      </w:r>
    </w:p>
    <w:p w14:paraId="5AE11623" w14:textId="77777777" w:rsidR="00927A77" w:rsidRDefault="00927A77" w:rsidP="00927A77">
      <w:pPr>
        <w:pStyle w:val="Code"/>
      </w:pPr>
      <w:r>
        <w:t xml:space="preserve">    </w:t>
      </w:r>
      <w:proofErr w:type="spellStart"/>
      <w:r>
        <w:t>gPSI</w:t>
      </w:r>
      <w:proofErr w:type="spellEnd"/>
      <w:r>
        <w:t xml:space="preserve">                        [3] GPSI OPTIONAL,</w:t>
      </w:r>
    </w:p>
    <w:p w14:paraId="081B271E" w14:textId="77777777" w:rsidR="00927A77" w:rsidRDefault="00927A77" w:rsidP="00927A77">
      <w:pPr>
        <w:pStyle w:val="Code"/>
      </w:pPr>
      <w:r>
        <w:t xml:space="preserve">    </w:t>
      </w:r>
      <w:proofErr w:type="spellStart"/>
      <w:r>
        <w:t>pDUSessionID</w:t>
      </w:r>
      <w:proofErr w:type="spellEnd"/>
      <w:r>
        <w:t xml:space="preserve">                [4] </w:t>
      </w:r>
      <w:proofErr w:type="spellStart"/>
      <w:r>
        <w:t>PDUSessionID</w:t>
      </w:r>
      <w:proofErr w:type="spellEnd"/>
      <w:r>
        <w:t>,</w:t>
      </w:r>
    </w:p>
    <w:p w14:paraId="14B85AAE" w14:textId="77777777" w:rsidR="00927A77" w:rsidRDefault="00927A77" w:rsidP="00927A77">
      <w:pPr>
        <w:pStyle w:val="Code"/>
      </w:pPr>
      <w:r>
        <w:t xml:space="preserve">    </w:t>
      </w:r>
      <w:proofErr w:type="spellStart"/>
      <w:r>
        <w:t>timeOfFirstPacket</w:t>
      </w:r>
      <w:proofErr w:type="spellEnd"/>
      <w:r>
        <w:t xml:space="preserve">           [5] Timestamp OPTIONAL,</w:t>
      </w:r>
    </w:p>
    <w:p w14:paraId="7F7B8233" w14:textId="77777777" w:rsidR="00927A77" w:rsidRDefault="00927A77" w:rsidP="00927A77">
      <w:pPr>
        <w:pStyle w:val="Code"/>
      </w:pPr>
      <w:r>
        <w:t xml:space="preserve">    </w:t>
      </w:r>
      <w:proofErr w:type="spellStart"/>
      <w:r>
        <w:t>timeOfLastPacket</w:t>
      </w:r>
      <w:proofErr w:type="spellEnd"/>
      <w:r>
        <w:t xml:space="preserve">            [6] Timestamp OPTIONAL,</w:t>
      </w:r>
    </w:p>
    <w:p w14:paraId="403ED92F" w14:textId="77777777" w:rsidR="00927A77" w:rsidRDefault="00927A77" w:rsidP="00927A77">
      <w:pPr>
        <w:pStyle w:val="Code"/>
      </w:pPr>
      <w:r>
        <w:t xml:space="preserve">    </w:t>
      </w:r>
      <w:proofErr w:type="spellStart"/>
      <w:r>
        <w:t>uplinkVolume</w:t>
      </w:r>
      <w:proofErr w:type="spellEnd"/>
      <w:r>
        <w:t xml:space="preserve">                [7] INTEGER OPTIONAL,</w:t>
      </w:r>
    </w:p>
    <w:p w14:paraId="461EC740" w14:textId="77777777" w:rsidR="00927A77" w:rsidRDefault="00927A77" w:rsidP="00927A77">
      <w:pPr>
        <w:pStyle w:val="Code"/>
      </w:pPr>
      <w:r>
        <w:t xml:space="preserve">    </w:t>
      </w:r>
      <w:proofErr w:type="spellStart"/>
      <w:r>
        <w:t>downlinkVolume</w:t>
      </w:r>
      <w:proofErr w:type="spellEnd"/>
      <w:r>
        <w:t xml:space="preserve">              [8] INTEGER OPTIONAL,</w:t>
      </w:r>
    </w:p>
    <w:p w14:paraId="25CEC0A9" w14:textId="77777777" w:rsidR="00927A77" w:rsidRDefault="00927A77" w:rsidP="00927A77">
      <w:pPr>
        <w:pStyle w:val="Code"/>
      </w:pPr>
      <w:r>
        <w:t xml:space="preserve">    location                    [9] Location OPTIONAL,</w:t>
      </w:r>
    </w:p>
    <w:p w14:paraId="07C1E824" w14:textId="77777777" w:rsidR="00927A77" w:rsidRDefault="00927A77" w:rsidP="00927A77">
      <w:pPr>
        <w:pStyle w:val="Code"/>
      </w:pPr>
      <w:r>
        <w:t xml:space="preserve">    cause                       [10] </w:t>
      </w:r>
      <w:proofErr w:type="spellStart"/>
      <w:r>
        <w:t>SMFErrorCodes</w:t>
      </w:r>
      <w:proofErr w:type="spellEnd"/>
      <w:r>
        <w:t xml:space="preserve"> OPTIONAL</w:t>
      </w:r>
    </w:p>
    <w:p w14:paraId="34F37144" w14:textId="77777777" w:rsidR="00927A77" w:rsidRDefault="00927A77" w:rsidP="00927A77">
      <w:pPr>
        <w:pStyle w:val="Code"/>
      </w:pPr>
      <w:r>
        <w:t>}</w:t>
      </w:r>
    </w:p>
    <w:p w14:paraId="7A4CFC6A" w14:textId="77777777" w:rsidR="00927A77" w:rsidRDefault="00927A77" w:rsidP="00927A77">
      <w:pPr>
        <w:pStyle w:val="Code"/>
      </w:pPr>
    </w:p>
    <w:p w14:paraId="767C6FFB" w14:textId="77777777" w:rsidR="00927A77" w:rsidRDefault="00927A77" w:rsidP="00927A77">
      <w:pPr>
        <w:pStyle w:val="Code"/>
      </w:pPr>
      <w:r>
        <w:t>-- See clause 6.2.3.2.7.4 for details of this structure</w:t>
      </w:r>
    </w:p>
    <w:p w14:paraId="1EE0EB98" w14:textId="77777777" w:rsidR="00927A77" w:rsidRDefault="00927A77" w:rsidP="00927A77">
      <w:pPr>
        <w:pStyle w:val="Code"/>
      </w:pPr>
      <w:proofErr w:type="spellStart"/>
      <w:r>
        <w:t>SMFStartOfInterceptionWithEstablishedMAPDUSession</w:t>
      </w:r>
      <w:proofErr w:type="spellEnd"/>
      <w:r>
        <w:t xml:space="preserve"> ::= SEQUENCE</w:t>
      </w:r>
    </w:p>
    <w:p w14:paraId="35BADFFD" w14:textId="77777777" w:rsidR="00927A77" w:rsidRDefault="00927A77" w:rsidP="00927A77">
      <w:pPr>
        <w:pStyle w:val="Code"/>
      </w:pPr>
      <w:r>
        <w:t>{</w:t>
      </w:r>
    </w:p>
    <w:p w14:paraId="5D2FC879" w14:textId="77777777" w:rsidR="00927A77" w:rsidRDefault="00927A77" w:rsidP="00927A77">
      <w:pPr>
        <w:pStyle w:val="Code"/>
      </w:pPr>
      <w:r>
        <w:t xml:space="preserve">    </w:t>
      </w:r>
      <w:proofErr w:type="spellStart"/>
      <w:r>
        <w:t>sUPI</w:t>
      </w:r>
      <w:proofErr w:type="spellEnd"/>
      <w:r>
        <w:t xml:space="preserve">                        [1] SUPI OPTIONAL,</w:t>
      </w:r>
    </w:p>
    <w:p w14:paraId="0D2AA273" w14:textId="77777777" w:rsidR="00927A77" w:rsidRDefault="00927A77" w:rsidP="00927A77">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7A6DD1C" w14:textId="77777777" w:rsidR="00927A77" w:rsidRDefault="00927A77" w:rsidP="00927A77">
      <w:pPr>
        <w:pStyle w:val="Code"/>
      </w:pPr>
      <w:r>
        <w:t xml:space="preserve">    </w:t>
      </w:r>
      <w:proofErr w:type="spellStart"/>
      <w:r>
        <w:t>pEI</w:t>
      </w:r>
      <w:proofErr w:type="spellEnd"/>
      <w:r>
        <w:t xml:space="preserve">                         [3] PEI OPTIONAL,</w:t>
      </w:r>
    </w:p>
    <w:p w14:paraId="177D5204" w14:textId="77777777" w:rsidR="00927A77" w:rsidRDefault="00927A77" w:rsidP="00927A77">
      <w:pPr>
        <w:pStyle w:val="Code"/>
      </w:pPr>
      <w:r>
        <w:t xml:space="preserve">    </w:t>
      </w:r>
      <w:proofErr w:type="spellStart"/>
      <w:r>
        <w:t>gPSI</w:t>
      </w:r>
      <w:proofErr w:type="spellEnd"/>
      <w:r>
        <w:t xml:space="preserve">                        [4] GPSI OPTIONAL,</w:t>
      </w:r>
    </w:p>
    <w:p w14:paraId="3DC02AEF" w14:textId="77777777" w:rsidR="00927A77" w:rsidRDefault="00927A77" w:rsidP="00927A77">
      <w:pPr>
        <w:pStyle w:val="Code"/>
      </w:pPr>
      <w:r>
        <w:t xml:space="preserve">    </w:t>
      </w:r>
      <w:proofErr w:type="spellStart"/>
      <w:r>
        <w:t>pDUSessionID</w:t>
      </w:r>
      <w:proofErr w:type="spellEnd"/>
      <w:r>
        <w:t xml:space="preserve">                [5] </w:t>
      </w:r>
      <w:proofErr w:type="spellStart"/>
      <w:r>
        <w:t>PDUSessionID</w:t>
      </w:r>
      <w:proofErr w:type="spellEnd"/>
      <w:r>
        <w:t>,</w:t>
      </w:r>
    </w:p>
    <w:p w14:paraId="103BF79B" w14:textId="77777777" w:rsidR="00927A77" w:rsidRDefault="00927A77" w:rsidP="00927A77">
      <w:pPr>
        <w:pStyle w:val="Code"/>
      </w:pPr>
      <w:r>
        <w:t xml:space="preserve">    </w:t>
      </w:r>
      <w:proofErr w:type="spellStart"/>
      <w:r>
        <w:t>pDUSessionType</w:t>
      </w:r>
      <w:proofErr w:type="spellEnd"/>
      <w:r>
        <w:t xml:space="preserve">              [6] </w:t>
      </w:r>
      <w:proofErr w:type="spellStart"/>
      <w:r>
        <w:t>PDUSessionType</w:t>
      </w:r>
      <w:proofErr w:type="spellEnd"/>
      <w:r>
        <w:t>,</w:t>
      </w:r>
    </w:p>
    <w:p w14:paraId="6796B48C" w14:textId="77777777" w:rsidR="00927A77" w:rsidRDefault="00927A77" w:rsidP="00927A77">
      <w:pPr>
        <w:pStyle w:val="Code"/>
      </w:pPr>
      <w:r>
        <w:t xml:space="preserve">    </w:t>
      </w:r>
      <w:proofErr w:type="spellStart"/>
      <w:r>
        <w:t>accessInfo</w:t>
      </w:r>
      <w:proofErr w:type="spellEnd"/>
      <w:r>
        <w:t xml:space="preserve">                  [7] SEQUENCE OF </w:t>
      </w:r>
      <w:proofErr w:type="spellStart"/>
      <w:r>
        <w:t>AccessInfo</w:t>
      </w:r>
      <w:proofErr w:type="spellEnd"/>
      <w:r>
        <w:t>,</w:t>
      </w:r>
    </w:p>
    <w:p w14:paraId="1B994464" w14:textId="77777777" w:rsidR="00927A77" w:rsidRDefault="00927A77" w:rsidP="00927A77">
      <w:pPr>
        <w:pStyle w:val="Code"/>
      </w:pPr>
      <w:r>
        <w:t xml:space="preserve">    </w:t>
      </w:r>
      <w:proofErr w:type="spellStart"/>
      <w:r>
        <w:t>sNSSAI</w:t>
      </w:r>
      <w:proofErr w:type="spellEnd"/>
      <w:r>
        <w:t xml:space="preserve">                      [8] SNSSAI OPTIONAL,</w:t>
      </w:r>
    </w:p>
    <w:p w14:paraId="61E16886" w14:textId="77777777" w:rsidR="00927A77" w:rsidRDefault="00927A77" w:rsidP="00927A77">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1F73BF5D" w14:textId="77777777" w:rsidR="00927A77" w:rsidRDefault="00927A77" w:rsidP="00927A77">
      <w:pPr>
        <w:pStyle w:val="Code"/>
      </w:pPr>
      <w:r>
        <w:t xml:space="preserve">    location                    [10] Location OPTIONAL,</w:t>
      </w:r>
    </w:p>
    <w:p w14:paraId="36810EBB" w14:textId="77777777" w:rsidR="00927A77" w:rsidRDefault="00927A77" w:rsidP="00927A77">
      <w:pPr>
        <w:pStyle w:val="Code"/>
      </w:pPr>
      <w:r>
        <w:t xml:space="preserve">    </w:t>
      </w:r>
      <w:proofErr w:type="spellStart"/>
      <w:r>
        <w:t>dNN</w:t>
      </w:r>
      <w:proofErr w:type="spellEnd"/>
      <w:r>
        <w:t xml:space="preserve">                         [11] DNN,</w:t>
      </w:r>
    </w:p>
    <w:p w14:paraId="101EDB67" w14:textId="77777777" w:rsidR="00927A77" w:rsidRDefault="00927A77" w:rsidP="00927A77">
      <w:pPr>
        <w:pStyle w:val="Code"/>
      </w:pPr>
      <w:r>
        <w:t xml:space="preserve">    </w:t>
      </w:r>
      <w:proofErr w:type="spellStart"/>
      <w:r>
        <w:t>aMFID</w:t>
      </w:r>
      <w:proofErr w:type="spellEnd"/>
      <w:r>
        <w:t xml:space="preserve">                       [12] AMFID OPTIONAL,</w:t>
      </w:r>
    </w:p>
    <w:p w14:paraId="0AD3AC21" w14:textId="77777777" w:rsidR="00927A77" w:rsidRDefault="00927A77" w:rsidP="00927A77">
      <w:pPr>
        <w:pStyle w:val="Code"/>
      </w:pPr>
      <w:r>
        <w:t xml:space="preserve">    </w:t>
      </w:r>
      <w:proofErr w:type="spellStart"/>
      <w:r>
        <w:t>hSMFURI</w:t>
      </w:r>
      <w:proofErr w:type="spellEnd"/>
      <w:r>
        <w:t xml:space="preserve">                     [13] HSMFURI OPTIONAL,</w:t>
      </w:r>
    </w:p>
    <w:p w14:paraId="757F19D2" w14:textId="77777777" w:rsidR="00927A77" w:rsidRDefault="00927A77" w:rsidP="00927A77">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280E7118" w14:textId="77777777" w:rsidR="00927A77" w:rsidRDefault="00927A77" w:rsidP="00927A77">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4D157D76" w14:textId="77777777" w:rsidR="00927A77" w:rsidRDefault="00927A77" w:rsidP="00927A77">
      <w:pPr>
        <w:pStyle w:val="Code"/>
      </w:pPr>
      <w:r>
        <w:t xml:space="preserve">    </w:t>
      </w:r>
      <w:proofErr w:type="spellStart"/>
      <w:r>
        <w:t>servingNetwork</w:t>
      </w:r>
      <w:proofErr w:type="spellEnd"/>
      <w:r>
        <w:t xml:space="preserve">              [16] </w:t>
      </w:r>
      <w:proofErr w:type="spellStart"/>
      <w:r>
        <w:t>SMFServingNetwork</w:t>
      </w:r>
      <w:proofErr w:type="spellEnd"/>
      <w:r>
        <w:t>,</w:t>
      </w:r>
    </w:p>
    <w:p w14:paraId="4C7AE63E" w14:textId="77777777" w:rsidR="00927A77" w:rsidRDefault="00927A77" w:rsidP="00927A77">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21DFB237" w14:textId="77777777" w:rsidR="00927A77" w:rsidRDefault="00927A77" w:rsidP="00927A77">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1DC4ABB8" w14:textId="77777777" w:rsidR="00927A77" w:rsidRDefault="00927A77" w:rsidP="00927A77">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1CFC6D1D" w14:textId="77777777" w:rsidR="00927A77" w:rsidRDefault="00927A77" w:rsidP="00927A77">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AF2BF03" w14:textId="77777777" w:rsidR="00927A77" w:rsidRDefault="00927A77" w:rsidP="00927A77">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6D96A8E2" w14:textId="77777777" w:rsidR="00927A77" w:rsidRDefault="00927A77" w:rsidP="00927A77">
      <w:pPr>
        <w:pStyle w:val="Code"/>
      </w:pPr>
      <w:r>
        <w:t>}</w:t>
      </w:r>
    </w:p>
    <w:p w14:paraId="47D9DB4A" w14:textId="77777777" w:rsidR="00927A77" w:rsidRDefault="00927A77" w:rsidP="00927A77">
      <w:pPr>
        <w:pStyle w:val="Code"/>
      </w:pPr>
    </w:p>
    <w:p w14:paraId="0BBE8306" w14:textId="77777777" w:rsidR="00927A77" w:rsidRDefault="00927A77" w:rsidP="00927A77">
      <w:pPr>
        <w:pStyle w:val="Code"/>
      </w:pPr>
      <w:r>
        <w:t>-- See clause 6.2.3.2.7.5 for details of this structure</w:t>
      </w:r>
    </w:p>
    <w:p w14:paraId="26B52831" w14:textId="77777777" w:rsidR="00927A77" w:rsidRDefault="00927A77" w:rsidP="00927A77">
      <w:pPr>
        <w:pStyle w:val="Code"/>
      </w:pPr>
      <w:proofErr w:type="spellStart"/>
      <w:r>
        <w:t>SMFMAUnsuccessfulProcedure</w:t>
      </w:r>
      <w:proofErr w:type="spellEnd"/>
      <w:r>
        <w:t xml:space="preserve"> ::= SEQUENCE</w:t>
      </w:r>
    </w:p>
    <w:p w14:paraId="0ED39D52" w14:textId="77777777" w:rsidR="00927A77" w:rsidRDefault="00927A77" w:rsidP="00927A77">
      <w:pPr>
        <w:pStyle w:val="Code"/>
      </w:pPr>
      <w:r>
        <w:t>{</w:t>
      </w:r>
    </w:p>
    <w:p w14:paraId="67470B22" w14:textId="77777777" w:rsidR="00927A77" w:rsidRDefault="00927A77" w:rsidP="00927A77">
      <w:pPr>
        <w:pStyle w:val="Code"/>
      </w:pPr>
      <w:r>
        <w:t xml:space="preserve">    </w:t>
      </w:r>
      <w:proofErr w:type="spellStart"/>
      <w:r>
        <w:t>failedProcedureType</w:t>
      </w:r>
      <w:proofErr w:type="spellEnd"/>
      <w:r>
        <w:t xml:space="preserve">         [1] </w:t>
      </w:r>
      <w:proofErr w:type="spellStart"/>
      <w:r>
        <w:t>SMFFailedProcedureType</w:t>
      </w:r>
      <w:proofErr w:type="spellEnd"/>
      <w:r>
        <w:t>,</w:t>
      </w:r>
    </w:p>
    <w:p w14:paraId="2B8307F8" w14:textId="77777777" w:rsidR="00927A77" w:rsidRDefault="00927A77" w:rsidP="00927A77">
      <w:pPr>
        <w:pStyle w:val="Code"/>
      </w:pPr>
      <w:r>
        <w:t xml:space="preserve">    </w:t>
      </w:r>
      <w:proofErr w:type="spellStart"/>
      <w:r>
        <w:t>failureCause</w:t>
      </w:r>
      <w:proofErr w:type="spellEnd"/>
      <w:r>
        <w:t xml:space="preserve">                [2] </w:t>
      </w:r>
      <w:proofErr w:type="spellStart"/>
      <w:r>
        <w:t>FiveGSMCause</w:t>
      </w:r>
      <w:proofErr w:type="spellEnd"/>
      <w:r>
        <w:t>,</w:t>
      </w:r>
    </w:p>
    <w:p w14:paraId="5CD58F28" w14:textId="77777777" w:rsidR="00927A77" w:rsidRDefault="00927A77" w:rsidP="00927A77">
      <w:pPr>
        <w:pStyle w:val="Code"/>
      </w:pPr>
      <w:r>
        <w:t xml:space="preserve">    </w:t>
      </w:r>
      <w:proofErr w:type="spellStart"/>
      <w:r>
        <w:t>requestedSlice</w:t>
      </w:r>
      <w:proofErr w:type="spellEnd"/>
      <w:r>
        <w:t xml:space="preserve">              [3] NSSAI OPTIONAL,</w:t>
      </w:r>
    </w:p>
    <w:p w14:paraId="07E1D81D" w14:textId="77777777" w:rsidR="00927A77" w:rsidRDefault="00927A77" w:rsidP="00927A77">
      <w:pPr>
        <w:pStyle w:val="Code"/>
      </w:pPr>
      <w:r>
        <w:t xml:space="preserve">    initiator                   [4] Initiator,</w:t>
      </w:r>
    </w:p>
    <w:p w14:paraId="7E2C7732" w14:textId="77777777" w:rsidR="00927A77" w:rsidRDefault="00927A77" w:rsidP="00927A77">
      <w:pPr>
        <w:pStyle w:val="Code"/>
      </w:pPr>
      <w:r>
        <w:t xml:space="preserve">    </w:t>
      </w:r>
      <w:proofErr w:type="spellStart"/>
      <w:r>
        <w:t>sUPI</w:t>
      </w:r>
      <w:proofErr w:type="spellEnd"/>
      <w:r>
        <w:t xml:space="preserve">                        [5] SUPI OPTIONAL,</w:t>
      </w:r>
    </w:p>
    <w:p w14:paraId="0AE5AEE1" w14:textId="77777777" w:rsidR="00927A77" w:rsidRDefault="00927A77" w:rsidP="00927A77">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2872AF01" w14:textId="77777777" w:rsidR="00927A77" w:rsidRDefault="00927A77" w:rsidP="00927A77">
      <w:pPr>
        <w:pStyle w:val="Code"/>
      </w:pPr>
      <w:r>
        <w:t xml:space="preserve">    </w:t>
      </w:r>
      <w:proofErr w:type="spellStart"/>
      <w:r>
        <w:t>pEI</w:t>
      </w:r>
      <w:proofErr w:type="spellEnd"/>
      <w:r>
        <w:t xml:space="preserve">                         [7] PEI OPTIONAL,</w:t>
      </w:r>
    </w:p>
    <w:p w14:paraId="52B074DB" w14:textId="77777777" w:rsidR="00927A77" w:rsidRDefault="00927A77" w:rsidP="00927A77">
      <w:pPr>
        <w:pStyle w:val="Code"/>
      </w:pPr>
      <w:r>
        <w:t xml:space="preserve">    </w:t>
      </w:r>
      <w:proofErr w:type="spellStart"/>
      <w:r>
        <w:t>gPSI</w:t>
      </w:r>
      <w:proofErr w:type="spellEnd"/>
      <w:r>
        <w:t xml:space="preserve">                        [8] GPSI OPTIONAL,</w:t>
      </w:r>
    </w:p>
    <w:p w14:paraId="567FD7F0" w14:textId="77777777" w:rsidR="00927A77" w:rsidRDefault="00927A77" w:rsidP="00927A77">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018BFEFD" w14:textId="77777777" w:rsidR="00927A77" w:rsidRDefault="00927A77" w:rsidP="00927A77">
      <w:pPr>
        <w:pStyle w:val="Code"/>
      </w:pPr>
      <w:r>
        <w:t xml:space="preserve">    </w:t>
      </w:r>
      <w:proofErr w:type="spellStart"/>
      <w:r>
        <w:t>accessInfo</w:t>
      </w:r>
      <w:proofErr w:type="spellEnd"/>
      <w:r>
        <w:t xml:space="preserve">                  [10] SEQUENCE OF </w:t>
      </w:r>
      <w:proofErr w:type="spellStart"/>
      <w:r>
        <w:t>AccessInfo</w:t>
      </w:r>
      <w:proofErr w:type="spellEnd"/>
      <w:r>
        <w:t>,</w:t>
      </w:r>
    </w:p>
    <w:p w14:paraId="72C1D97E" w14:textId="77777777" w:rsidR="00927A77" w:rsidRDefault="00927A77" w:rsidP="00927A77">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11C1AFB6" w14:textId="77777777" w:rsidR="00927A77" w:rsidRDefault="00927A77" w:rsidP="00927A77">
      <w:pPr>
        <w:pStyle w:val="Code"/>
      </w:pPr>
      <w:r>
        <w:t xml:space="preserve">    location                    [12] Location OPTIONAL,</w:t>
      </w:r>
    </w:p>
    <w:p w14:paraId="4E7E9E93" w14:textId="77777777" w:rsidR="00927A77" w:rsidRDefault="00927A77" w:rsidP="00927A77">
      <w:pPr>
        <w:pStyle w:val="Code"/>
      </w:pPr>
      <w:r>
        <w:t xml:space="preserve">    </w:t>
      </w:r>
      <w:proofErr w:type="spellStart"/>
      <w:r>
        <w:t>dNN</w:t>
      </w:r>
      <w:proofErr w:type="spellEnd"/>
      <w:r>
        <w:t xml:space="preserve">                         [13] DNN OPTIONAL,</w:t>
      </w:r>
    </w:p>
    <w:p w14:paraId="6A9655DA" w14:textId="77777777" w:rsidR="00927A77" w:rsidRDefault="00927A77" w:rsidP="00927A77">
      <w:pPr>
        <w:pStyle w:val="Code"/>
      </w:pPr>
      <w:r>
        <w:t xml:space="preserve">    </w:t>
      </w:r>
      <w:proofErr w:type="spellStart"/>
      <w:r>
        <w:t>aMFID</w:t>
      </w:r>
      <w:proofErr w:type="spellEnd"/>
      <w:r>
        <w:t xml:space="preserve">                       [14] AMFID OPTIONAL,</w:t>
      </w:r>
    </w:p>
    <w:p w14:paraId="24686DFB" w14:textId="77777777" w:rsidR="00927A77" w:rsidRDefault="00927A77" w:rsidP="00927A77">
      <w:pPr>
        <w:pStyle w:val="Code"/>
      </w:pPr>
      <w:r>
        <w:t xml:space="preserve">    </w:t>
      </w:r>
      <w:proofErr w:type="spellStart"/>
      <w:r>
        <w:t>hSMFURI</w:t>
      </w:r>
      <w:proofErr w:type="spellEnd"/>
      <w:r>
        <w:t xml:space="preserve">                     [15] HSMFURI OPTIONAL,</w:t>
      </w:r>
    </w:p>
    <w:p w14:paraId="554FEB3B" w14:textId="77777777" w:rsidR="00927A77" w:rsidRDefault="00927A77" w:rsidP="00927A77">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76002759" w14:textId="77777777" w:rsidR="00927A77" w:rsidRDefault="00927A77" w:rsidP="00927A77">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7EF27744" w14:textId="77777777" w:rsidR="00927A77" w:rsidRDefault="00927A77" w:rsidP="00927A77">
      <w:pPr>
        <w:pStyle w:val="Code"/>
      </w:pPr>
      <w:r>
        <w:t>}</w:t>
      </w:r>
    </w:p>
    <w:p w14:paraId="36D6684F" w14:textId="77777777" w:rsidR="00927A77" w:rsidRDefault="00927A77" w:rsidP="00927A77">
      <w:pPr>
        <w:pStyle w:val="Code"/>
      </w:pPr>
    </w:p>
    <w:p w14:paraId="5A6C7B3C" w14:textId="77777777" w:rsidR="00927A77" w:rsidRDefault="00927A77" w:rsidP="00927A77">
      <w:pPr>
        <w:pStyle w:val="Code"/>
      </w:pPr>
    </w:p>
    <w:p w14:paraId="0EC09327" w14:textId="77777777" w:rsidR="00927A77" w:rsidRDefault="00927A77" w:rsidP="00927A77">
      <w:pPr>
        <w:pStyle w:val="CodeHeader"/>
      </w:pPr>
      <w:r>
        <w:t>-- =================</w:t>
      </w:r>
    </w:p>
    <w:p w14:paraId="0CD9F74B" w14:textId="77777777" w:rsidR="00927A77" w:rsidRDefault="00927A77" w:rsidP="00927A77">
      <w:pPr>
        <w:pStyle w:val="CodeHeader"/>
      </w:pPr>
      <w:r>
        <w:t>-- 5G SMF parameters</w:t>
      </w:r>
    </w:p>
    <w:p w14:paraId="20F0AD99" w14:textId="77777777" w:rsidR="00927A77" w:rsidRDefault="00927A77" w:rsidP="00927A77">
      <w:pPr>
        <w:pStyle w:val="Code"/>
      </w:pPr>
      <w:r>
        <w:t>-- =================</w:t>
      </w:r>
    </w:p>
    <w:p w14:paraId="4C4086A5" w14:textId="77777777" w:rsidR="00927A77" w:rsidRDefault="00927A77" w:rsidP="00927A77">
      <w:pPr>
        <w:pStyle w:val="Code"/>
      </w:pPr>
    </w:p>
    <w:p w14:paraId="627A4D64" w14:textId="77777777" w:rsidR="00927A77" w:rsidRDefault="00927A77" w:rsidP="00927A77">
      <w:pPr>
        <w:pStyle w:val="Code"/>
      </w:pPr>
      <w:proofErr w:type="spellStart"/>
      <w:r>
        <w:t>SMFFailedProcedureType</w:t>
      </w:r>
      <w:proofErr w:type="spellEnd"/>
      <w:r>
        <w:t xml:space="preserve"> ::= ENUMERATED</w:t>
      </w:r>
    </w:p>
    <w:p w14:paraId="08F7F349" w14:textId="77777777" w:rsidR="00927A77" w:rsidRDefault="00927A77" w:rsidP="00927A77">
      <w:pPr>
        <w:pStyle w:val="Code"/>
      </w:pPr>
      <w:r>
        <w:t>{</w:t>
      </w:r>
    </w:p>
    <w:p w14:paraId="2B3CF7F6" w14:textId="77777777" w:rsidR="00927A77" w:rsidRDefault="00927A77" w:rsidP="00927A77">
      <w:pPr>
        <w:pStyle w:val="Code"/>
      </w:pPr>
      <w:r>
        <w:t xml:space="preserve">    </w:t>
      </w:r>
      <w:proofErr w:type="spellStart"/>
      <w:r>
        <w:t>pDUSessionEstablishment</w:t>
      </w:r>
      <w:proofErr w:type="spellEnd"/>
      <w:r>
        <w:t>(1),</w:t>
      </w:r>
    </w:p>
    <w:p w14:paraId="5D0153EF" w14:textId="77777777" w:rsidR="00927A77" w:rsidRDefault="00927A77" w:rsidP="00927A77">
      <w:pPr>
        <w:pStyle w:val="Code"/>
      </w:pPr>
      <w:r>
        <w:t xml:space="preserve">    </w:t>
      </w:r>
      <w:proofErr w:type="spellStart"/>
      <w:r>
        <w:t>pDUSessionModification</w:t>
      </w:r>
      <w:proofErr w:type="spellEnd"/>
      <w:r>
        <w:t>(2),</w:t>
      </w:r>
    </w:p>
    <w:p w14:paraId="16FDE12D" w14:textId="77777777" w:rsidR="00927A77" w:rsidRDefault="00927A77" w:rsidP="00927A77">
      <w:pPr>
        <w:pStyle w:val="Code"/>
      </w:pPr>
      <w:r>
        <w:t xml:space="preserve">    </w:t>
      </w:r>
      <w:proofErr w:type="spellStart"/>
      <w:r>
        <w:t>pDUSessionRelease</w:t>
      </w:r>
      <w:proofErr w:type="spellEnd"/>
      <w:r>
        <w:t>(3)</w:t>
      </w:r>
    </w:p>
    <w:p w14:paraId="24B43DA9" w14:textId="77777777" w:rsidR="00927A77" w:rsidRDefault="00927A77" w:rsidP="00927A77">
      <w:pPr>
        <w:pStyle w:val="Code"/>
      </w:pPr>
      <w:r>
        <w:t>}</w:t>
      </w:r>
    </w:p>
    <w:p w14:paraId="31AE4CB8" w14:textId="77777777" w:rsidR="00927A77" w:rsidRDefault="00927A77" w:rsidP="00927A77">
      <w:pPr>
        <w:pStyle w:val="Code"/>
      </w:pPr>
    </w:p>
    <w:p w14:paraId="06C1FDE6" w14:textId="77777777" w:rsidR="00927A77" w:rsidRDefault="00927A77" w:rsidP="00927A77">
      <w:pPr>
        <w:pStyle w:val="Code"/>
      </w:pPr>
      <w:proofErr w:type="spellStart"/>
      <w:r>
        <w:t>SMFServingNetwork</w:t>
      </w:r>
      <w:proofErr w:type="spellEnd"/>
      <w:r>
        <w:t xml:space="preserve"> ::= SEQUENCE</w:t>
      </w:r>
    </w:p>
    <w:p w14:paraId="5B3605DE" w14:textId="77777777" w:rsidR="00927A77" w:rsidRDefault="00927A77" w:rsidP="00927A77">
      <w:pPr>
        <w:pStyle w:val="Code"/>
      </w:pPr>
      <w:r>
        <w:t>{</w:t>
      </w:r>
    </w:p>
    <w:p w14:paraId="428C0105" w14:textId="77777777" w:rsidR="00927A77" w:rsidRDefault="00927A77" w:rsidP="00927A77">
      <w:pPr>
        <w:pStyle w:val="Code"/>
      </w:pPr>
      <w:r>
        <w:t xml:space="preserve">    </w:t>
      </w:r>
      <w:proofErr w:type="spellStart"/>
      <w:r>
        <w:t>pLMNID</w:t>
      </w:r>
      <w:proofErr w:type="spellEnd"/>
      <w:r>
        <w:t xml:space="preserve">  [1] PLMNID,</w:t>
      </w:r>
    </w:p>
    <w:p w14:paraId="101001D3" w14:textId="77777777" w:rsidR="00927A77" w:rsidRDefault="00927A77" w:rsidP="00927A77">
      <w:pPr>
        <w:pStyle w:val="Code"/>
      </w:pPr>
      <w:r>
        <w:t xml:space="preserve">    </w:t>
      </w:r>
      <w:proofErr w:type="spellStart"/>
      <w:r>
        <w:t>nID</w:t>
      </w:r>
      <w:proofErr w:type="spellEnd"/>
      <w:r>
        <w:t xml:space="preserve">     [2] NID OPTIONAL</w:t>
      </w:r>
    </w:p>
    <w:p w14:paraId="5122A96F" w14:textId="77777777" w:rsidR="00927A77" w:rsidRDefault="00927A77" w:rsidP="00927A77">
      <w:pPr>
        <w:pStyle w:val="Code"/>
      </w:pPr>
      <w:r>
        <w:t>}</w:t>
      </w:r>
    </w:p>
    <w:p w14:paraId="39CAE07D" w14:textId="77777777" w:rsidR="00927A77" w:rsidRDefault="00927A77" w:rsidP="00927A77">
      <w:pPr>
        <w:pStyle w:val="Code"/>
      </w:pPr>
    </w:p>
    <w:p w14:paraId="3712FB18" w14:textId="77777777" w:rsidR="00927A77" w:rsidRDefault="00927A77" w:rsidP="00927A77">
      <w:pPr>
        <w:pStyle w:val="Code"/>
      </w:pPr>
      <w:proofErr w:type="spellStart"/>
      <w:r>
        <w:t>AccessInfo</w:t>
      </w:r>
      <w:proofErr w:type="spellEnd"/>
      <w:r>
        <w:t xml:space="preserve"> ::= SEQUENCE</w:t>
      </w:r>
    </w:p>
    <w:p w14:paraId="6E379FD5" w14:textId="77777777" w:rsidR="00927A77" w:rsidRDefault="00927A77" w:rsidP="00927A77">
      <w:pPr>
        <w:pStyle w:val="Code"/>
      </w:pPr>
      <w:r>
        <w:t>{</w:t>
      </w:r>
    </w:p>
    <w:p w14:paraId="66FB9F98" w14:textId="77777777" w:rsidR="00927A77" w:rsidRDefault="00927A77" w:rsidP="00927A77">
      <w:pPr>
        <w:pStyle w:val="Code"/>
      </w:pPr>
      <w:r>
        <w:t xml:space="preserve">    </w:t>
      </w:r>
      <w:proofErr w:type="spellStart"/>
      <w:r>
        <w:t>accessType</w:t>
      </w:r>
      <w:proofErr w:type="spellEnd"/>
      <w:r>
        <w:t xml:space="preserve">            [1] </w:t>
      </w:r>
      <w:proofErr w:type="spellStart"/>
      <w:r>
        <w:t>AccessType</w:t>
      </w:r>
      <w:proofErr w:type="spellEnd"/>
      <w:r>
        <w:t>,</w:t>
      </w:r>
    </w:p>
    <w:p w14:paraId="5E2675BD" w14:textId="77777777" w:rsidR="00927A77" w:rsidRDefault="00927A77" w:rsidP="00927A77">
      <w:pPr>
        <w:pStyle w:val="Code"/>
      </w:pPr>
      <w:r>
        <w:t xml:space="preserve">    </w:t>
      </w:r>
      <w:proofErr w:type="spellStart"/>
      <w:r>
        <w:t>rATType</w:t>
      </w:r>
      <w:proofErr w:type="spellEnd"/>
      <w:r>
        <w:t xml:space="preserve">               [2] </w:t>
      </w:r>
      <w:proofErr w:type="spellStart"/>
      <w:r>
        <w:t>RATType</w:t>
      </w:r>
      <w:proofErr w:type="spellEnd"/>
      <w:r>
        <w:t xml:space="preserve"> OPTIONAL,</w:t>
      </w:r>
    </w:p>
    <w:p w14:paraId="047FC69B" w14:textId="77777777" w:rsidR="00927A77" w:rsidRDefault="00927A77" w:rsidP="00927A77">
      <w:pPr>
        <w:pStyle w:val="Code"/>
      </w:pPr>
      <w:r>
        <w:t xml:space="preserve">    </w:t>
      </w:r>
      <w:proofErr w:type="spellStart"/>
      <w:r>
        <w:t>gTPTunnelID</w:t>
      </w:r>
      <w:proofErr w:type="spellEnd"/>
      <w:r>
        <w:t xml:space="preserve">           [3] FTEID,</w:t>
      </w:r>
    </w:p>
    <w:p w14:paraId="34F2CDD9" w14:textId="77777777" w:rsidR="00927A77" w:rsidRDefault="00927A77" w:rsidP="00927A77">
      <w:pPr>
        <w:pStyle w:val="Code"/>
      </w:pPr>
      <w:r>
        <w:t xml:space="preserve">    non3GPPAccessEndpoint [4] </w:t>
      </w:r>
      <w:proofErr w:type="spellStart"/>
      <w:r>
        <w:t>UEEndpointAddress</w:t>
      </w:r>
      <w:proofErr w:type="spellEnd"/>
      <w:r>
        <w:t xml:space="preserve"> OPTIONAL,</w:t>
      </w:r>
    </w:p>
    <w:p w14:paraId="61CFD7BF" w14:textId="77777777" w:rsidR="00927A77" w:rsidRDefault="00927A77" w:rsidP="00927A77">
      <w:pPr>
        <w:pStyle w:val="Code"/>
      </w:pPr>
      <w:r>
        <w:t xml:space="preserve">    </w:t>
      </w:r>
      <w:proofErr w:type="spellStart"/>
      <w:r>
        <w:t>establishmentStatus</w:t>
      </w:r>
      <w:proofErr w:type="spellEnd"/>
      <w:r>
        <w:t xml:space="preserve">   [5] </w:t>
      </w:r>
      <w:proofErr w:type="spellStart"/>
      <w:r>
        <w:t>EstablishmentStatus</w:t>
      </w:r>
      <w:proofErr w:type="spellEnd"/>
      <w:r>
        <w:t>,</w:t>
      </w:r>
    </w:p>
    <w:p w14:paraId="7D949306" w14:textId="77777777" w:rsidR="00927A77" w:rsidRDefault="00927A77" w:rsidP="00927A77">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47D948D0" w14:textId="77777777" w:rsidR="00927A77" w:rsidRDefault="00927A77" w:rsidP="00927A77">
      <w:pPr>
        <w:pStyle w:val="Code"/>
      </w:pPr>
      <w:r>
        <w:t>}</w:t>
      </w:r>
    </w:p>
    <w:p w14:paraId="75CB224F" w14:textId="77777777" w:rsidR="00927A77" w:rsidRDefault="00927A77" w:rsidP="00927A77">
      <w:pPr>
        <w:pStyle w:val="Code"/>
      </w:pPr>
    </w:p>
    <w:p w14:paraId="0CF02D3C" w14:textId="77777777" w:rsidR="00927A77" w:rsidRDefault="00927A77" w:rsidP="00927A77">
      <w:pPr>
        <w:pStyle w:val="Code"/>
      </w:pPr>
      <w:r>
        <w:t>-- see Clause 6.1.2 of TS 24.193[44] for the details of the ATSSS container contents.</w:t>
      </w:r>
    </w:p>
    <w:p w14:paraId="75040613" w14:textId="77777777" w:rsidR="00927A77" w:rsidRDefault="00927A77" w:rsidP="00927A77">
      <w:pPr>
        <w:pStyle w:val="Code"/>
      </w:pPr>
      <w:proofErr w:type="spellStart"/>
      <w:r>
        <w:t>ATSSSContainer</w:t>
      </w:r>
      <w:proofErr w:type="spellEnd"/>
      <w:r>
        <w:t xml:space="preserve"> ::= OCTET STRING</w:t>
      </w:r>
    </w:p>
    <w:p w14:paraId="3669F858" w14:textId="77777777" w:rsidR="00927A77" w:rsidRDefault="00927A77" w:rsidP="00927A77">
      <w:pPr>
        <w:pStyle w:val="Code"/>
      </w:pPr>
    </w:p>
    <w:p w14:paraId="1A69221C" w14:textId="77777777" w:rsidR="00927A77" w:rsidRDefault="00927A77" w:rsidP="00927A77">
      <w:pPr>
        <w:pStyle w:val="Code"/>
      </w:pPr>
      <w:proofErr w:type="spellStart"/>
      <w:r>
        <w:t>EstablishmentStatus</w:t>
      </w:r>
      <w:proofErr w:type="spellEnd"/>
      <w:r>
        <w:t xml:space="preserve"> ::= ENUMERATED</w:t>
      </w:r>
    </w:p>
    <w:p w14:paraId="4E4E535A" w14:textId="77777777" w:rsidR="00927A77" w:rsidRDefault="00927A77" w:rsidP="00927A77">
      <w:pPr>
        <w:pStyle w:val="Code"/>
      </w:pPr>
      <w:r>
        <w:t>{</w:t>
      </w:r>
    </w:p>
    <w:p w14:paraId="2DE092F7" w14:textId="77777777" w:rsidR="00927A77" w:rsidRDefault="00927A77" w:rsidP="00927A77">
      <w:pPr>
        <w:pStyle w:val="Code"/>
      </w:pPr>
      <w:r>
        <w:t xml:space="preserve">    established(0),</w:t>
      </w:r>
    </w:p>
    <w:p w14:paraId="1B72DD75" w14:textId="77777777" w:rsidR="00927A77" w:rsidRDefault="00927A77" w:rsidP="00927A77">
      <w:pPr>
        <w:pStyle w:val="Code"/>
      </w:pPr>
      <w:r>
        <w:t xml:space="preserve">    released(1)</w:t>
      </w:r>
    </w:p>
    <w:p w14:paraId="20A68F2C" w14:textId="77777777" w:rsidR="00927A77" w:rsidRDefault="00927A77" w:rsidP="00927A77">
      <w:pPr>
        <w:pStyle w:val="Code"/>
      </w:pPr>
      <w:r>
        <w:t>}</w:t>
      </w:r>
    </w:p>
    <w:p w14:paraId="30CF5145" w14:textId="77777777" w:rsidR="00927A77" w:rsidRDefault="00927A77" w:rsidP="00927A77">
      <w:pPr>
        <w:pStyle w:val="Code"/>
      </w:pPr>
    </w:p>
    <w:p w14:paraId="1C6D8615" w14:textId="77777777" w:rsidR="00927A77" w:rsidRDefault="00927A77" w:rsidP="00927A77">
      <w:pPr>
        <w:pStyle w:val="Code"/>
      </w:pPr>
      <w:proofErr w:type="spellStart"/>
      <w:r>
        <w:t>SMFMAUpgradeIndication</w:t>
      </w:r>
      <w:proofErr w:type="spellEnd"/>
      <w:r>
        <w:t xml:space="preserve"> ::= BOOLEAN</w:t>
      </w:r>
    </w:p>
    <w:p w14:paraId="30BD8814" w14:textId="77777777" w:rsidR="00927A77" w:rsidRDefault="00927A77" w:rsidP="00927A77">
      <w:pPr>
        <w:pStyle w:val="Code"/>
      </w:pPr>
    </w:p>
    <w:p w14:paraId="721A46CC" w14:textId="77777777" w:rsidR="00927A77" w:rsidRDefault="00927A77" w:rsidP="00927A77">
      <w:pPr>
        <w:pStyle w:val="Code"/>
      </w:pPr>
      <w:r>
        <w:t>-- Given in YAML encoding as defined in clause 6.1.6.2.31 of TS 29.502[16]</w:t>
      </w:r>
    </w:p>
    <w:p w14:paraId="751AF0A6" w14:textId="77777777" w:rsidR="00927A77" w:rsidRDefault="00927A77" w:rsidP="00927A77">
      <w:pPr>
        <w:pStyle w:val="Code"/>
      </w:pPr>
      <w:proofErr w:type="spellStart"/>
      <w:r>
        <w:t>SMFEPSPDNCnxInfo</w:t>
      </w:r>
      <w:proofErr w:type="spellEnd"/>
      <w:r>
        <w:t xml:space="preserve"> ::= UTF8String</w:t>
      </w:r>
    </w:p>
    <w:p w14:paraId="258F09EA" w14:textId="77777777" w:rsidR="00927A77" w:rsidRDefault="00927A77" w:rsidP="00927A77">
      <w:pPr>
        <w:pStyle w:val="Code"/>
      </w:pPr>
    </w:p>
    <w:p w14:paraId="7B7C285A" w14:textId="77777777" w:rsidR="00927A77" w:rsidRDefault="00927A77" w:rsidP="00927A77">
      <w:pPr>
        <w:pStyle w:val="Code"/>
      </w:pPr>
      <w:proofErr w:type="spellStart"/>
      <w:r>
        <w:t>SMFMAAcceptedIndication</w:t>
      </w:r>
      <w:proofErr w:type="spellEnd"/>
      <w:r>
        <w:t xml:space="preserve"> ::= BOOLEAN</w:t>
      </w:r>
    </w:p>
    <w:p w14:paraId="6524F66F" w14:textId="77777777" w:rsidR="00927A77" w:rsidRDefault="00927A77" w:rsidP="00927A77">
      <w:pPr>
        <w:pStyle w:val="Code"/>
      </w:pPr>
    </w:p>
    <w:p w14:paraId="560EF656" w14:textId="77777777" w:rsidR="00927A77" w:rsidRDefault="00927A77" w:rsidP="00927A77">
      <w:pPr>
        <w:pStyle w:val="Code"/>
      </w:pPr>
      <w:r>
        <w:t>-- see Clause 6.1.6.3.8 of TS 29.502[16] for the details of this structure.</w:t>
      </w:r>
    </w:p>
    <w:p w14:paraId="170D1E4E" w14:textId="77777777" w:rsidR="00927A77" w:rsidRDefault="00927A77" w:rsidP="00927A77">
      <w:pPr>
        <w:pStyle w:val="Code"/>
      </w:pPr>
      <w:proofErr w:type="spellStart"/>
      <w:r>
        <w:t>SMFErrorCodes</w:t>
      </w:r>
      <w:proofErr w:type="spellEnd"/>
      <w:r>
        <w:t xml:space="preserve"> ::= UTF8String</w:t>
      </w:r>
    </w:p>
    <w:p w14:paraId="6D5060BD" w14:textId="77777777" w:rsidR="00927A77" w:rsidRDefault="00927A77" w:rsidP="00927A77">
      <w:pPr>
        <w:pStyle w:val="Code"/>
      </w:pPr>
    </w:p>
    <w:p w14:paraId="3F9C1AA9" w14:textId="77777777" w:rsidR="00927A77" w:rsidRDefault="00927A77" w:rsidP="00927A77">
      <w:pPr>
        <w:pStyle w:val="Code"/>
      </w:pPr>
      <w:r>
        <w:t>-- see Clause 6.1.6.3.2 of TS 29.502[16] for details of this structure.</w:t>
      </w:r>
    </w:p>
    <w:p w14:paraId="62B7A3BA" w14:textId="77777777" w:rsidR="00927A77" w:rsidRDefault="00927A77" w:rsidP="00927A77">
      <w:pPr>
        <w:pStyle w:val="Code"/>
      </w:pPr>
      <w:proofErr w:type="spellStart"/>
      <w:r>
        <w:t>UEEPSPDNConnection</w:t>
      </w:r>
      <w:proofErr w:type="spellEnd"/>
      <w:r>
        <w:t xml:space="preserve"> ::= OCTET STRING</w:t>
      </w:r>
    </w:p>
    <w:p w14:paraId="3A110AB6" w14:textId="77777777" w:rsidR="00927A77" w:rsidRDefault="00927A77" w:rsidP="00927A77">
      <w:pPr>
        <w:pStyle w:val="Code"/>
      </w:pPr>
    </w:p>
    <w:p w14:paraId="3AD4B06C" w14:textId="77777777" w:rsidR="00927A77" w:rsidRDefault="00927A77" w:rsidP="00927A77">
      <w:pPr>
        <w:pStyle w:val="Code"/>
      </w:pPr>
      <w:r>
        <w:t>-- see Clause 6.1.6.3.6 of TS 29.502[16] for the details of this structure.</w:t>
      </w:r>
    </w:p>
    <w:p w14:paraId="0C8103F1" w14:textId="77777777" w:rsidR="00927A77" w:rsidRDefault="00927A77" w:rsidP="00927A77">
      <w:pPr>
        <w:pStyle w:val="Code"/>
      </w:pPr>
      <w:proofErr w:type="spellStart"/>
      <w:r>
        <w:t>RequestIndication</w:t>
      </w:r>
      <w:proofErr w:type="spellEnd"/>
      <w:r>
        <w:t xml:space="preserve"> ::= ENUMERATED</w:t>
      </w:r>
    </w:p>
    <w:p w14:paraId="4C80ECD2" w14:textId="77777777" w:rsidR="00927A77" w:rsidRDefault="00927A77" w:rsidP="00927A77">
      <w:pPr>
        <w:pStyle w:val="Code"/>
      </w:pPr>
      <w:r>
        <w:t>{</w:t>
      </w:r>
    </w:p>
    <w:p w14:paraId="090A1DF1" w14:textId="77777777" w:rsidR="00927A77" w:rsidRDefault="00927A77" w:rsidP="00927A77">
      <w:pPr>
        <w:pStyle w:val="Code"/>
      </w:pPr>
      <w:r>
        <w:t xml:space="preserve">    </w:t>
      </w:r>
      <w:proofErr w:type="spellStart"/>
      <w:r>
        <w:t>uEREQPDUSESMOD</w:t>
      </w:r>
      <w:proofErr w:type="spellEnd"/>
      <w:r>
        <w:t>(0),</w:t>
      </w:r>
    </w:p>
    <w:p w14:paraId="642B5E5F" w14:textId="77777777" w:rsidR="00927A77" w:rsidRDefault="00927A77" w:rsidP="00927A77">
      <w:pPr>
        <w:pStyle w:val="Code"/>
      </w:pPr>
      <w:r>
        <w:t xml:space="preserve">    </w:t>
      </w:r>
      <w:proofErr w:type="spellStart"/>
      <w:r>
        <w:t>uEREQPDUSESREL</w:t>
      </w:r>
      <w:proofErr w:type="spellEnd"/>
      <w:r>
        <w:t>(1),</w:t>
      </w:r>
    </w:p>
    <w:p w14:paraId="6ED048B6" w14:textId="77777777" w:rsidR="00927A77" w:rsidRDefault="00927A77" w:rsidP="00927A77">
      <w:pPr>
        <w:pStyle w:val="Code"/>
      </w:pPr>
      <w:r>
        <w:t xml:space="preserve">    </w:t>
      </w:r>
      <w:proofErr w:type="spellStart"/>
      <w:r>
        <w:t>pDUSESMOB</w:t>
      </w:r>
      <w:proofErr w:type="spellEnd"/>
      <w:r>
        <w:t>(2),</w:t>
      </w:r>
    </w:p>
    <w:p w14:paraId="47826507" w14:textId="77777777" w:rsidR="00927A77" w:rsidRDefault="00927A77" w:rsidP="00927A77">
      <w:pPr>
        <w:pStyle w:val="Code"/>
      </w:pPr>
      <w:r>
        <w:t xml:space="preserve">    </w:t>
      </w:r>
      <w:proofErr w:type="spellStart"/>
      <w:r>
        <w:t>nWREQPDUSESAUTH</w:t>
      </w:r>
      <w:proofErr w:type="spellEnd"/>
      <w:r>
        <w:t>(3),</w:t>
      </w:r>
    </w:p>
    <w:p w14:paraId="706AA192" w14:textId="77777777" w:rsidR="00927A77" w:rsidRDefault="00927A77" w:rsidP="00927A77">
      <w:pPr>
        <w:pStyle w:val="Code"/>
      </w:pPr>
      <w:r>
        <w:t xml:space="preserve">    </w:t>
      </w:r>
      <w:proofErr w:type="spellStart"/>
      <w:r>
        <w:t>nWREQPDUSESMOD</w:t>
      </w:r>
      <w:proofErr w:type="spellEnd"/>
      <w:r>
        <w:t>(4),</w:t>
      </w:r>
    </w:p>
    <w:p w14:paraId="45C54AAF" w14:textId="77777777" w:rsidR="00927A77" w:rsidRDefault="00927A77" w:rsidP="00927A77">
      <w:pPr>
        <w:pStyle w:val="Code"/>
      </w:pPr>
      <w:r>
        <w:t xml:space="preserve">    </w:t>
      </w:r>
      <w:proofErr w:type="spellStart"/>
      <w:r>
        <w:t>nWREQPDUSESREL</w:t>
      </w:r>
      <w:proofErr w:type="spellEnd"/>
      <w:r>
        <w:t>(5),</w:t>
      </w:r>
    </w:p>
    <w:p w14:paraId="3CCF041A" w14:textId="77777777" w:rsidR="00927A77" w:rsidRDefault="00927A77" w:rsidP="00927A77">
      <w:pPr>
        <w:pStyle w:val="Code"/>
      </w:pPr>
      <w:r>
        <w:t xml:space="preserve">    </w:t>
      </w:r>
      <w:proofErr w:type="spellStart"/>
      <w:r>
        <w:t>eBIASSIGNMENTREQ</w:t>
      </w:r>
      <w:proofErr w:type="spellEnd"/>
      <w:r>
        <w:t>(6),</w:t>
      </w:r>
    </w:p>
    <w:p w14:paraId="6CDD1BD4" w14:textId="77777777" w:rsidR="00927A77" w:rsidRDefault="00927A77" w:rsidP="00927A77">
      <w:pPr>
        <w:pStyle w:val="Code"/>
      </w:pPr>
      <w:r>
        <w:t xml:space="preserve">    rELDUETO5GANREQUEST(7)</w:t>
      </w:r>
    </w:p>
    <w:p w14:paraId="798191AB" w14:textId="77777777" w:rsidR="00927A77" w:rsidRDefault="00927A77" w:rsidP="00927A77">
      <w:pPr>
        <w:pStyle w:val="Code"/>
      </w:pPr>
      <w:r>
        <w:t>}</w:t>
      </w:r>
    </w:p>
    <w:p w14:paraId="7ABE3E7C" w14:textId="77777777" w:rsidR="00927A77" w:rsidRDefault="00927A77" w:rsidP="00927A77">
      <w:pPr>
        <w:pStyle w:val="Code"/>
      </w:pPr>
    </w:p>
    <w:p w14:paraId="6F701481" w14:textId="77777777" w:rsidR="00927A77" w:rsidRDefault="00927A77" w:rsidP="00927A77">
      <w:pPr>
        <w:pStyle w:val="CodeHeader"/>
      </w:pPr>
      <w:r>
        <w:t>-- ==================</w:t>
      </w:r>
    </w:p>
    <w:p w14:paraId="39CF83A3" w14:textId="77777777" w:rsidR="00927A77" w:rsidRDefault="00927A77" w:rsidP="00927A77">
      <w:pPr>
        <w:pStyle w:val="CodeHeader"/>
      </w:pPr>
      <w:r>
        <w:t>-- 5G UPF definitions</w:t>
      </w:r>
    </w:p>
    <w:p w14:paraId="68F9D7E8" w14:textId="77777777" w:rsidR="00927A77" w:rsidRDefault="00927A77" w:rsidP="00927A77">
      <w:pPr>
        <w:pStyle w:val="Code"/>
      </w:pPr>
      <w:r>
        <w:t>-- ==================</w:t>
      </w:r>
    </w:p>
    <w:p w14:paraId="53DCDB5D" w14:textId="77777777" w:rsidR="00927A77" w:rsidRDefault="00927A77" w:rsidP="00927A77">
      <w:pPr>
        <w:pStyle w:val="Code"/>
      </w:pPr>
    </w:p>
    <w:p w14:paraId="5AD850D5" w14:textId="77777777" w:rsidR="00927A77" w:rsidRDefault="00927A77" w:rsidP="00927A77">
      <w:pPr>
        <w:pStyle w:val="Code"/>
      </w:pPr>
      <w:r>
        <w:t>UPFCCPDU ::= OCTET STRING</w:t>
      </w:r>
    </w:p>
    <w:p w14:paraId="37A1D13F" w14:textId="77777777" w:rsidR="00927A77" w:rsidRDefault="00927A77" w:rsidP="00927A77">
      <w:pPr>
        <w:pStyle w:val="Code"/>
      </w:pPr>
    </w:p>
    <w:p w14:paraId="55E53DDE" w14:textId="77777777" w:rsidR="00927A77" w:rsidRDefault="00927A77" w:rsidP="00927A77">
      <w:pPr>
        <w:pStyle w:val="Code"/>
      </w:pPr>
      <w:r>
        <w:t>-- See clause 6.2.3.8 for the details of this structure</w:t>
      </w:r>
    </w:p>
    <w:p w14:paraId="568361A3" w14:textId="77777777" w:rsidR="00927A77" w:rsidRDefault="00927A77" w:rsidP="00927A77">
      <w:pPr>
        <w:pStyle w:val="Code"/>
      </w:pPr>
      <w:proofErr w:type="spellStart"/>
      <w:r>
        <w:t>ExtendedUPFCCPDU</w:t>
      </w:r>
      <w:proofErr w:type="spellEnd"/>
      <w:r>
        <w:t xml:space="preserve"> ::= SEQUENCE</w:t>
      </w:r>
    </w:p>
    <w:p w14:paraId="09458AF3" w14:textId="77777777" w:rsidR="00927A77" w:rsidRDefault="00927A77" w:rsidP="00927A77">
      <w:pPr>
        <w:pStyle w:val="Code"/>
      </w:pPr>
      <w:r>
        <w:t>{</w:t>
      </w:r>
    </w:p>
    <w:p w14:paraId="4BF052DC" w14:textId="77777777" w:rsidR="00927A77" w:rsidRDefault="00927A77" w:rsidP="00927A77">
      <w:pPr>
        <w:pStyle w:val="Code"/>
      </w:pPr>
      <w:r>
        <w:t xml:space="preserve">    payload [1] </w:t>
      </w:r>
      <w:proofErr w:type="spellStart"/>
      <w:r>
        <w:t>UPFCCPDUPayload</w:t>
      </w:r>
      <w:proofErr w:type="spellEnd"/>
      <w:r>
        <w:t>,</w:t>
      </w:r>
    </w:p>
    <w:p w14:paraId="5DA79FCE" w14:textId="77777777" w:rsidR="00927A77" w:rsidRDefault="00927A77" w:rsidP="00927A77">
      <w:pPr>
        <w:pStyle w:val="Code"/>
      </w:pPr>
      <w:r>
        <w:t xml:space="preserve">    </w:t>
      </w:r>
      <w:proofErr w:type="spellStart"/>
      <w:r>
        <w:t>qFI</w:t>
      </w:r>
      <w:proofErr w:type="spellEnd"/>
      <w:r>
        <w:t xml:space="preserve">     [2] QFI OPTIONAL</w:t>
      </w:r>
    </w:p>
    <w:p w14:paraId="02AA9288" w14:textId="77777777" w:rsidR="00927A77" w:rsidRDefault="00927A77" w:rsidP="00927A77">
      <w:pPr>
        <w:pStyle w:val="Code"/>
      </w:pPr>
      <w:r>
        <w:t>}</w:t>
      </w:r>
    </w:p>
    <w:p w14:paraId="64C42613" w14:textId="77777777" w:rsidR="00927A77" w:rsidRDefault="00927A77" w:rsidP="00927A77">
      <w:pPr>
        <w:pStyle w:val="Code"/>
      </w:pPr>
    </w:p>
    <w:p w14:paraId="53F5895C" w14:textId="77777777" w:rsidR="00927A77" w:rsidRDefault="00927A77" w:rsidP="00927A77">
      <w:pPr>
        <w:pStyle w:val="CodeHeader"/>
      </w:pPr>
      <w:r>
        <w:t>-- =================</w:t>
      </w:r>
    </w:p>
    <w:p w14:paraId="0DA372D4" w14:textId="77777777" w:rsidR="00927A77" w:rsidRDefault="00927A77" w:rsidP="00927A77">
      <w:pPr>
        <w:pStyle w:val="CodeHeader"/>
      </w:pPr>
      <w:r>
        <w:t>-- 5G UPF parameters</w:t>
      </w:r>
    </w:p>
    <w:p w14:paraId="5278F1C7" w14:textId="77777777" w:rsidR="00927A77" w:rsidRDefault="00927A77" w:rsidP="00927A77">
      <w:pPr>
        <w:pStyle w:val="Code"/>
      </w:pPr>
      <w:r>
        <w:t>-- =================</w:t>
      </w:r>
    </w:p>
    <w:p w14:paraId="04E03311" w14:textId="77777777" w:rsidR="00927A77" w:rsidRDefault="00927A77" w:rsidP="00927A77">
      <w:pPr>
        <w:pStyle w:val="Code"/>
      </w:pPr>
    </w:p>
    <w:p w14:paraId="2813C980" w14:textId="77777777" w:rsidR="00927A77" w:rsidRDefault="00927A77" w:rsidP="00927A77">
      <w:pPr>
        <w:pStyle w:val="Code"/>
      </w:pPr>
      <w:proofErr w:type="spellStart"/>
      <w:r>
        <w:t>UPFCCPDUPayload</w:t>
      </w:r>
      <w:proofErr w:type="spellEnd"/>
      <w:r>
        <w:t xml:space="preserve"> ::= CHOICE</w:t>
      </w:r>
    </w:p>
    <w:p w14:paraId="1A26016E" w14:textId="77777777" w:rsidR="00927A77" w:rsidRDefault="00927A77" w:rsidP="00927A77">
      <w:pPr>
        <w:pStyle w:val="Code"/>
      </w:pPr>
      <w:r>
        <w:t>{</w:t>
      </w:r>
    </w:p>
    <w:p w14:paraId="3F1188D7" w14:textId="77777777" w:rsidR="00927A77" w:rsidRDefault="00927A77" w:rsidP="00927A77">
      <w:pPr>
        <w:pStyle w:val="Code"/>
      </w:pPr>
      <w:r>
        <w:t xml:space="preserve">    </w:t>
      </w:r>
      <w:proofErr w:type="spellStart"/>
      <w:r>
        <w:t>uPFIPCC</w:t>
      </w:r>
      <w:proofErr w:type="spellEnd"/>
      <w:r>
        <w:t xml:space="preserve">           [1] OCTET STRING,</w:t>
      </w:r>
    </w:p>
    <w:p w14:paraId="1EBB7C92" w14:textId="77777777" w:rsidR="00927A77" w:rsidRDefault="00927A77" w:rsidP="00927A77">
      <w:pPr>
        <w:pStyle w:val="Code"/>
      </w:pPr>
      <w:r>
        <w:t xml:space="preserve">    </w:t>
      </w:r>
      <w:proofErr w:type="spellStart"/>
      <w:r>
        <w:t>uPFEthernetCC</w:t>
      </w:r>
      <w:proofErr w:type="spellEnd"/>
      <w:r>
        <w:t xml:space="preserve">     [2] OCTET STRING,</w:t>
      </w:r>
    </w:p>
    <w:p w14:paraId="19A6A610" w14:textId="77777777" w:rsidR="00927A77" w:rsidRDefault="00927A77" w:rsidP="00927A77">
      <w:pPr>
        <w:pStyle w:val="Code"/>
      </w:pPr>
      <w:r>
        <w:t xml:space="preserve">    </w:t>
      </w:r>
      <w:proofErr w:type="spellStart"/>
      <w:r>
        <w:t>uPFUnstructuredCC</w:t>
      </w:r>
      <w:proofErr w:type="spellEnd"/>
      <w:r>
        <w:t xml:space="preserve"> [3] OCTET STRING</w:t>
      </w:r>
    </w:p>
    <w:p w14:paraId="293D700E" w14:textId="77777777" w:rsidR="00927A77" w:rsidRDefault="00927A77" w:rsidP="00927A77">
      <w:pPr>
        <w:pStyle w:val="Code"/>
      </w:pPr>
      <w:r>
        <w:t>}</w:t>
      </w:r>
    </w:p>
    <w:p w14:paraId="3500A46D" w14:textId="77777777" w:rsidR="00927A77" w:rsidRDefault="00927A77" w:rsidP="00927A77">
      <w:pPr>
        <w:pStyle w:val="Code"/>
      </w:pPr>
    </w:p>
    <w:p w14:paraId="74B0AD2E" w14:textId="77777777" w:rsidR="00927A77" w:rsidRDefault="00927A77" w:rsidP="00927A77">
      <w:pPr>
        <w:pStyle w:val="Code"/>
      </w:pPr>
      <w:r>
        <w:t>QFI ::= INTEGER (0..63)</w:t>
      </w:r>
    </w:p>
    <w:p w14:paraId="38F0B7C5" w14:textId="77777777" w:rsidR="00927A77" w:rsidRDefault="00927A77" w:rsidP="00927A77">
      <w:pPr>
        <w:pStyle w:val="Code"/>
      </w:pPr>
    </w:p>
    <w:p w14:paraId="05C6D65D" w14:textId="77777777" w:rsidR="00927A77" w:rsidRDefault="00927A77" w:rsidP="00927A77">
      <w:pPr>
        <w:pStyle w:val="CodeHeader"/>
      </w:pPr>
      <w:r>
        <w:t>-- ==================</w:t>
      </w:r>
    </w:p>
    <w:p w14:paraId="381A6070" w14:textId="77777777" w:rsidR="00927A77" w:rsidRDefault="00927A77" w:rsidP="00927A77">
      <w:pPr>
        <w:pStyle w:val="CodeHeader"/>
      </w:pPr>
      <w:r>
        <w:t>-- 5G UDM definitions</w:t>
      </w:r>
    </w:p>
    <w:p w14:paraId="66F27A6F" w14:textId="77777777" w:rsidR="00927A77" w:rsidRDefault="00927A77" w:rsidP="00927A77">
      <w:pPr>
        <w:pStyle w:val="Code"/>
      </w:pPr>
      <w:r>
        <w:t>-- ==================</w:t>
      </w:r>
    </w:p>
    <w:p w14:paraId="7F4FD4AE" w14:textId="77777777" w:rsidR="00927A77" w:rsidRDefault="00927A77" w:rsidP="00927A77">
      <w:pPr>
        <w:pStyle w:val="Code"/>
      </w:pPr>
    </w:p>
    <w:p w14:paraId="349F07AE" w14:textId="77777777" w:rsidR="00927A77" w:rsidRDefault="00927A77" w:rsidP="00927A77">
      <w:pPr>
        <w:pStyle w:val="Code"/>
      </w:pPr>
      <w:proofErr w:type="spellStart"/>
      <w:r>
        <w:t>UDMServingSystemMessage</w:t>
      </w:r>
      <w:proofErr w:type="spellEnd"/>
      <w:r>
        <w:t xml:space="preserve"> ::= SEQUENCE</w:t>
      </w:r>
    </w:p>
    <w:p w14:paraId="53F66A6A" w14:textId="77777777" w:rsidR="00927A77" w:rsidRDefault="00927A77" w:rsidP="00927A77">
      <w:pPr>
        <w:pStyle w:val="Code"/>
      </w:pPr>
      <w:r>
        <w:t>{</w:t>
      </w:r>
    </w:p>
    <w:p w14:paraId="2F5D33EF" w14:textId="77777777" w:rsidR="00927A77" w:rsidRDefault="00927A77" w:rsidP="00927A77">
      <w:pPr>
        <w:pStyle w:val="Code"/>
      </w:pPr>
      <w:r>
        <w:t xml:space="preserve">    </w:t>
      </w:r>
      <w:proofErr w:type="spellStart"/>
      <w:r>
        <w:t>sUPI</w:t>
      </w:r>
      <w:proofErr w:type="spellEnd"/>
      <w:r>
        <w:t xml:space="preserve">                        [1] SUPI,</w:t>
      </w:r>
    </w:p>
    <w:p w14:paraId="259E1FFB" w14:textId="77777777" w:rsidR="00927A77" w:rsidRDefault="00927A77" w:rsidP="00927A77">
      <w:pPr>
        <w:pStyle w:val="Code"/>
      </w:pPr>
      <w:r>
        <w:t xml:space="preserve">    </w:t>
      </w:r>
      <w:proofErr w:type="spellStart"/>
      <w:r>
        <w:t>pEI</w:t>
      </w:r>
      <w:proofErr w:type="spellEnd"/>
      <w:r>
        <w:t xml:space="preserve">                         [2] PEI OPTIONAL,</w:t>
      </w:r>
    </w:p>
    <w:p w14:paraId="3E3DB6F3" w14:textId="77777777" w:rsidR="00927A77" w:rsidRDefault="00927A77" w:rsidP="00927A77">
      <w:pPr>
        <w:pStyle w:val="Code"/>
      </w:pPr>
      <w:r>
        <w:t xml:space="preserve">    </w:t>
      </w:r>
      <w:proofErr w:type="spellStart"/>
      <w:r>
        <w:t>gPSI</w:t>
      </w:r>
      <w:proofErr w:type="spellEnd"/>
      <w:r>
        <w:t xml:space="preserve">                        [3] GPSI OPTIONAL,</w:t>
      </w:r>
    </w:p>
    <w:p w14:paraId="60A06F27" w14:textId="77777777" w:rsidR="00927A77" w:rsidRDefault="00927A77" w:rsidP="00927A77">
      <w:pPr>
        <w:pStyle w:val="Code"/>
      </w:pPr>
      <w:r>
        <w:t xml:space="preserve">    </w:t>
      </w:r>
      <w:proofErr w:type="spellStart"/>
      <w:r>
        <w:t>gUAMI</w:t>
      </w:r>
      <w:proofErr w:type="spellEnd"/>
      <w:r>
        <w:t xml:space="preserve">                       [4] GUAMI OPTIONAL,</w:t>
      </w:r>
    </w:p>
    <w:p w14:paraId="05D51412" w14:textId="77777777" w:rsidR="00927A77" w:rsidRDefault="00927A77" w:rsidP="00927A77">
      <w:pPr>
        <w:pStyle w:val="Code"/>
      </w:pPr>
      <w:r>
        <w:t xml:space="preserve">    </w:t>
      </w:r>
      <w:proofErr w:type="spellStart"/>
      <w:r>
        <w:t>gUMMEI</w:t>
      </w:r>
      <w:proofErr w:type="spellEnd"/>
      <w:r>
        <w:t xml:space="preserve">                      [5] GUMMEI OPTIONAL,</w:t>
      </w:r>
    </w:p>
    <w:p w14:paraId="5A6FB567" w14:textId="77777777" w:rsidR="00927A77" w:rsidRDefault="00927A77" w:rsidP="00927A77">
      <w:pPr>
        <w:pStyle w:val="Code"/>
      </w:pPr>
      <w:r>
        <w:t xml:space="preserve">    </w:t>
      </w:r>
      <w:proofErr w:type="spellStart"/>
      <w:r>
        <w:t>pLMNID</w:t>
      </w:r>
      <w:proofErr w:type="spellEnd"/>
      <w:r>
        <w:t xml:space="preserve">                      [6] PLMNID OPTIONAL,</w:t>
      </w:r>
    </w:p>
    <w:p w14:paraId="0A8F1979" w14:textId="77777777" w:rsidR="00927A77" w:rsidRDefault="00927A77" w:rsidP="00927A77">
      <w:pPr>
        <w:pStyle w:val="Code"/>
      </w:pPr>
      <w:r>
        <w:t xml:space="preserve">    </w:t>
      </w:r>
      <w:proofErr w:type="spellStart"/>
      <w:r>
        <w:t>servingSystemMethod</w:t>
      </w:r>
      <w:proofErr w:type="spellEnd"/>
      <w:r>
        <w:t xml:space="preserve">         [7] </w:t>
      </w:r>
      <w:proofErr w:type="spellStart"/>
      <w:r>
        <w:t>UDMServingSystemMethod</w:t>
      </w:r>
      <w:proofErr w:type="spellEnd"/>
      <w:r>
        <w:t>,</w:t>
      </w:r>
    </w:p>
    <w:p w14:paraId="2ED0DD66" w14:textId="77777777" w:rsidR="00927A77" w:rsidRDefault="00927A77" w:rsidP="00927A77">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1DCA4C80" w14:textId="77777777" w:rsidR="00927A77" w:rsidRDefault="00927A77" w:rsidP="00927A77">
      <w:pPr>
        <w:pStyle w:val="Code"/>
      </w:pPr>
      <w:r>
        <w:t>}</w:t>
      </w:r>
    </w:p>
    <w:p w14:paraId="74E5980C" w14:textId="77777777" w:rsidR="00927A77" w:rsidRDefault="00927A77" w:rsidP="00927A77">
      <w:pPr>
        <w:pStyle w:val="Code"/>
      </w:pPr>
    </w:p>
    <w:p w14:paraId="2707047D" w14:textId="77777777" w:rsidR="00927A77" w:rsidRDefault="00927A77" w:rsidP="00927A77">
      <w:pPr>
        <w:pStyle w:val="Code"/>
      </w:pPr>
      <w:proofErr w:type="spellStart"/>
      <w:r>
        <w:t>UDMSubscriberRecordChangeMessage</w:t>
      </w:r>
      <w:proofErr w:type="spellEnd"/>
      <w:r>
        <w:t xml:space="preserve"> ::= SEQUENCE</w:t>
      </w:r>
    </w:p>
    <w:p w14:paraId="5343FA43" w14:textId="77777777" w:rsidR="00927A77" w:rsidRDefault="00927A77" w:rsidP="00927A77">
      <w:pPr>
        <w:pStyle w:val="Code"/>
      </w:pPr>
      <w:r>
        <w:t>{</w:t>
      </w:r>
    </w:p>
    <w:p w14:paraId="71E4C7C9" w14:textId="77777777" w:rsidR="00927A77" w:rsidRDefault="00927A77" w:rsidP="00927A77">
      <w:pPr>
        <w:pStyle w:val="Code"/>
      </w:pPr>
      <w:r>
        <w:t xml:space="preserve">    </w:t>
      </w:r>
      <w:proofErr w:type="spellStart"/>
      <w:r>
        <w:t>sUPI</w:t>
      </w:r>
      <w:proofErr w:type="spellEnd"/>
      <w:r>
        <w:t xml:space="preserve">                           [1] SUPI OPTIONAL,</w:t>
      </w:r>
    </w:p>
    <w:p w14:paraId="70D155FD" w14:textId="77777777" w:rsidR="00927A77" w:rsidRDefault="00927A77" w:rsidP="00927A77">
      <w:pPr>
        <w:pStyle w:val="Code"/>
      </w:pPr>
      <w:r>
        <w:t xml:space="preserve">    </w:t>
      </w:r>
      <w:proofErr w:type="spellStart"/>
      <w:r>
        <w:t>pEI</w:t>
      </w:r>
      <w:proofErr w:type="spellEnd"/>
      <w:r>
        <w:t xml:space="preserve">                            [2] PEI OPTIONAL,</w:t>
      </w:r>
    </w:p>
    <w:p w14:paraId="29DCC160" w14:textId="77777777" w:rsidR="00927A77" w:rsidRDefault="00927A77" w:rsidP="00927A77">
      <w:pPr>
        <w:pStyle w:val="Code"/>
      </w:pPr>
      <w:r>
        <w:t xml:space="preserve">    </w:t>
      </w:r>
      <w:proofErr w:type="spellStart"/>
      <w:r>
        <w:t>gPSI</w:t>
      </w:r>
      <w:proofErr w:type="spellEnd"/>
      <w:r>
        <w:t xml:space="preserve">                           [3] GPSI OPTIONAL,</w:t>
      </w:r>
    </w:p>
    <w:p w14:paraId="14F33A19" w14:textId="77777777" w:rsidR="00927A77" w:rsidRDefault="00927A77" w:rsidP="00927A77">
      <w:pPr>
        <w:pStyle w:val="Code"/>
      </w:pPr>
      <w:r>
        <w:t xml:space="preserve">    </w:t>
      </w:r>
      <w:proofErr w:type="spellStart"/>
      <w:r>
        <w:t>oldPEI</w:t>
      </w:r>
      <w:proofErr w:type="spellEnd"/>
      <w:r>
        <w:t xml:space="preserve">                         [4] PEI OPTIONAL,</w:t>
      </w:r>
    </w:p>
    <w:p w14:paraId="520889BA" w14:textId="77777777" w:rsidR="00927A77" w:rsidRDefault="00927A77" w:rsidP="00927A77">
      <w:pPr>
        <w:pStyle w:val="Code"/>
      </w:pPr>
      <w:r>
        <w:t xml:space="preserve">    </w:t>
      </w:r>
      <w:proofErr w:type="spellStart"/>
      <w:r>
        <w:t>oldSUPI</w:t>
      </w:r>
      <w:proofErr w:type="spellEnd"/>
      <w:r>
        <w:t xml:space="preserve">                        [5] SUPI OPTIONAL,</w:t>
      </w:r>
    </w:p>
    <w:p w14:paraId="2C988AB3" w14:textId="77777777" w:rsidR="00927A77" w:rsidRDefault="00927A77" w:rsidP="00927A77">
      <w:pPr>
        <w:pStyle w:val="Code"/>
      </w:pPr>
      <w:r>
        <w:t xml:space="preserve">    </w:t>
      </w:r>
      <w:proofErr w:type="spellStart"/>
      <w:r>
        <w:t>oldGPSI</w:t>
      </w:r>
      <w:proofErr w:type="spellEnd"/>
      <w:r>
        <w:t xml:space="preserve">                        [6] GPSI OPTIONAL,</w:t>
      </w:r>
    </w:p>
    <w:p w14:paraId="730DBE9B" w14:textId="77777777" w:rsidR="00927A77" w:rsidRDefault="00927A77" w:rsidP="00927A77">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71562862" w14:textId="77777777" w:rsidR="00927A77" w:rsidRDefault="00927A77" w:rsidP="00927A77">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11581CFC" w14:textId="77777777" w:rsidR="00927A77" w:rsidRDefault="00927A77" w:rsidP="00927A77">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7C5C99E1" w14:textId="77777777" w:rsidR="00927A77" w:rsidRDefault="00927A77" w:rsidP="00927A77">
      <w:pPr>
        <w:pStyle w:val="Code"/>
      </w:pPr>
      <w:r>
        <w:t>}</w:t>
      </w:r>
    </w:p>
    <w:p w14:paraId="07883EA2" w14:textId="77777777" w:rsidR="00927A77" w:rsidRDefault="00927A77" w:rsidP="00927A77">
      <w:pPr>
        <w:pStyle w:val="Code"/>
      </w:pPr>
    </w:p>
    <w:p w14:paraId="10D783ED" w14:textId="77777777" w:rsidR="00927A77" w:rsidRDefault="00927A77" w:rsidP="00927A77">
      <w:pPr>
        <w:pStyle w:val="Code"/>
      </w:pPr>
      <w:proofErr w:type="spellStart"/>
      <w:r>
        <w:t>UDMCancelLocationMessage</w:t>
      </w:r>
      <w:proofErr w:type="spellEnd"/>
      <w:r>
        <w:t xml:space="preserve"> ::= SEQUENCE</w:t>
      </w:r>
    </w:p>
    <w:p w14:paraId="36ECE1FB" w14:textId="77777777" w:rsidR="00927A77" w:rsidRDefault="00927A77" w:rsidP="00927A77">
      <w:pPr>
        <w:pStyle w:val="Code"/>
      </w:pPr>
      <w:r>
        <w:t>{</w:t>
      </w:r>
    </w:p>
    <w:p w14:paraId="38A62D94" w14:textId="77777777" w:rsidR="00927A77" w:rsidRDefault="00927A77" w:rsidP="00927A77">
      <w:pPr>
        <w:pStyle w:val="Code"/>
      </w:pPr>
      <w:r>
        <w:t xml:space="preserve">    </w:t>
      </w:r>
      <w:proofErr w:type="spellStart"/>
      <w:r>
        <w:t>sUPI</w:t>
      </w:r>
      <w:proofErr w:type="spellEnd"/>
      <w:r>
        <w:t xml:space="preserve">                        [1] SUPI,</w:t>
      </w:r>
    </w:p>
    <w:p w14:paraId="5A2F66F9" w14:textId="77777777" w:rsidR="00927A77" w:rsidRDefault="00927A77" w:rsidP="00927A77">
      <w:pPr>
        <w:pStyle w:val="Code"/>
      </w:pPr>
      <w:r>
        <w:t xml:space="preserve">    </w:t>
      </w:r>
      <w:proofErr w:type="spellStart"/>
      <w:r>
        <w:t>pEI</w:t>
      </w:r>
      <w:proofErr w:type="spellEnd"/>
      <w:r>
        <w:t xml:space="preserve">                         [2] PEI OPTIONAL,</w:t>
      </w:r>
    </w:p>
    <w:p w14:paraId="678E40FC" w14:textId="77777777" w:rsidR="00927A77" w:rsidRDefault="00927A77" w:rsidP="00927A77">
      <w:pPr>
        <w:pStyle w:val="Code"/>
      </w:pPr>
      <w:r>
        <w:t xml:space="preserve">    </w:t>
      </w:r>
      <w:proofErr w:type="spellStart"/>
      <w:r>
        <w:t>gPSI</w:t>
      </w:r>
      <w:proofErr w:type="spellEnd"/>
      <w:r>
        <w:t xml:space="preserve">                        [3] GPSI OPTIONAL,</w:t>
      </w:r>
    </w:p>
    <w:p w14:paraId="575FFE47" w14:textId="77777777" w:rsidR="00927A77" w:rsidRDefault="00927A77" w:rsidP="00927A77">
      <w:pPr>
        <w:pStyle w:val="Code"/>
      </w:pPr>
      <w:r>
        <w:t xml:space="preserve">    </w:t>
      </w:r>
      <w:proofErr w:type="spellStart"/>
      <w:r>
        <w:t>gUAMI</w:t>
      </w:r>
      <w:proofErr w:type="spellEnd"/>
      <w:r>
        <w:t xml:space="preserve">                       [4] GUAMI OPTIONAL,</w:t>
      </w:r>
    </w:p>
    <w:p w14:paraId="18AAD7DE" w14:textId="77777777" w:rsidR="00927A77" w:rsidRDefault="00927A77" w:rsidP="00927A77">
      <w:pPr>
        <w:pStyle w:val="Code"/>
      </w:pPr>
      <w:r>
        <w:t xml:space="preserve">    </w:t>
      </w:r>
      <w:proofErr w:type="spellStart"/>
      <w:r>
        <w:t>pLMNID</w:t>
      </w:r>
      <w:proofErr w:type="spellEnd"/>
      <w:r>
        <w:t xml:space="preserve">                      [5] PLMNID OPTIONAL,</w:t>
      </w:r>
    </w:p>
    <w:p w14:paraId="6D280C9A" w14:textId="77777777" w:rsidR="00927A77" w:rsidRDefault="00927A77" w:rsidP="00927A77">
      <w:pPr>
        <w:pStyle w:val="Code"/>
      </w:pPr>
      <w:r>
        <w:t xml:space="preserve">    </w:t>
      </w:r>
      <w:proofErr w:type="spellStart"/>
      <w:r>
        <w:t>cancelLocationMethod</w:t>
      </w:r>
      <w:proofErr w:type="spellEnd"/>
      <w:r>
        <w:t xml:space="preserve">        [6] </w:t>
      </w:r>
      <w:proofErr w:type="spellStart"/>
      <w:r>
        <w:t>UDMCancelLocationMethod</w:t>
      </w:r>
      <w:proofErr w:type="spellEnd"/>
    </w:p>
    <w:p w14:paraId="34786F8D" w14:textId="77777777" w:rsidR="00927A77" w:rsidRDefault="00927A77" w:rsidP="00927A77">
      <w:pPr>
        <w:pStyle w:val="Code"/>
      </w:pPr>
      <w:r>
        <w:t>}</w:t>
      </w:r>
    </w:p>
    <w:p w14:paraId="0B5C3497" w14:textId="77777777" w:rsidR="00927A77" w:rsidRDefault="00927A77" w:rsidP="00927A77">
      <w:pPr>
        <w:pStyle w:val="Code"/>
      </w:pPr>
    </w:p>
    <w:p w14:paraId="6B5A3974" w14:textId="77777777" w:rsidR="00927A77" w:rsidRDefault="00927A77" w:rsidP="00927A77">
      <w:pPr>
        <w:pStyle w:val="CodeHeader"/>
      </w:pPr>
      <w:r>
        <w:t>-- =================</w:t>
      </w:r>
    </w:p>
    <w:p w14:paraId="7F5B049B" w14:textId="77777777" w:rsidR="00927A77" w:rsidRDefault="00927A77" w:rsidP="00927A77">
      <w:pPr>
        <w:pStyle w:val="CodeHeader"/>
      </w:pPr>
      <w:r>
        <w:t>-- 5G UDM parameters</w:t>
      </w:r>
    </w:p>
    <w:p w14:paraId="61CCBD0C" w14:textId="77777777" w:rsidR="00927A77" w:rsidRDefault="00927A77" w:rsidP="00927A77">
      <w:pPr>
        <w:pStyle w:val="Code"/>
      </w:pPr>
      <w:r>
        <w:t>-- =================</w:t>
      </w:r>
    </w:p>
    <w:p w14:paraId="067D5040" w14:textId="77777777" w:rsidR="00927A77" w:rsidRDefault="00927A77" w:rsidP="00927A77">
      <w:pPr>
        <w:pStyle w:val="Code"/>
      </w:pPr>
    </w:p>
    <w:p w14:paraId="107C6764" w14:textId="77777777" w:rsidR="00927A77" w:rsidRDefault="00927A77" w:rsidP="00927A77">
      <w:pPr>
        <w:pStyle w:val="Code"/>
      </w:pPr>
      <w:proofErr w:type="spellStart"/>
      <w:r>
        <w:t>UDMServingSystemMethod</w:t>
      </w:r>
      <w:proofErr w:type="spellEnd"/>
      <w:r>
        <w:t xml:space="preserve"> ::= ENUMERATED</w:t>
      </w:r>
    </w:p>
    <w:p w14:paraId="0F972D64" w14:textId="77777777" w:rsidR="00927A77" w:rsidRDefault="00927A77" w:rsidP="00927A77">
      <w:pPr>
        <w:pStyle w:val="Code"/>
      </w:pPr>
      <w:r>
        <w:t>{</w:t>
      </w:r>
    </w:p>
    <w:p w14:paraId="35B50270" w14:textId="77777777" w:rsidR="00927A77" w:rsidRDefault="00927A77" w:rsidP="00927A77">
      <w:pPr>
        <w:pStyle w:val="Code"/>
      </w:pPr>
      <w:r>
        <w:t xml:space="preserve">    amf3GPPAccessRegistration(0),</w:t>
      </w:r>
    </w:p>
    <w:p w14:paraId="7C2B437F" w14:textId="77777777" w:rsidR="00927A77" w:rsidRDefault="00927A77" w:rsidP="00927A77">
      <w:pPr>
        <w:pStyle w:val="Code"/>
      </w:pPr>
      <w:r>
        <w:t xml:space="preserve">    amfNon3GPPAccessRegistration(1),</w:t>
      </w:r>
    </w:p>
    <w:p w14:paraId="22C963E9" w14:textId="77777777" w:rsidR="00927A77" w:rsidRDefault="00927A77" w:rsidP="00927A77">
      <w:pPr>
        <w:pStyle w:val="Code"/>
      </w:pPr>
      <w:r>
        <w:t xml:space="preserve">    unknown(2)</w:t>
      </w:r>
    </w:p>
    <w:p w14:paraId="230AB664" w14:textId="77777777" w:rsidR="00927A77" w:rsidRDefault="00927A77" w:rsidP="00927A77">
      <w:pPr>
        <w:pStyle w:val="Code"/>
      </w:pPr>
      <w:r>
        <w:t>}</w:t>
      </w:r>
    </w:p>
    <w:p w14:paraId="6D03DE83" w14:textId="77777777" w:rsidR="00927A77" w:rsidRDefault="00927A77" w:rsidP="00927A77">
      <w:pPr>
        <w:pStyle w:val="Code"/>
      </w:pPr>
    </w:p>
    <w:p w14:paraId="487C2CAB" w14:textId="77777777" w:rsidR="00927A77" w:rsidRDefault="00927A77" w:rsidP="00927A77">
      <w:pPr>
        <w:pStyle w:val="Code"/>
      </w:pPr>
      <w:proofErr w:type="spellStart"/>
      <w:r>
        <w:t>UDMSubscriberRecordChangeMethod</w:t>
      </w:r>
      <w:proofErr w:type="spellEnd"/>
      <w:r>
        <w:t xml:space="preserve"> ::= ENUMERATED</w:t>
      </w:r>
    </w:p>
    <w:p w14:paraId="5ECA774F" w14:textId="77777777" w:rsidR="00927A77" w:rsidRDefault="00927A77" w:rsidP="00927A77">
      <w:pPr>
        <w:pStyle w:val="Code"/>
      </w:pPr>
      <w:r>
        <w:t>{</w:t>
      </w:r>
    </w:p>
    <w:p w14:paraId="184FEDB7" w14:textId="77777777" w:rsidR="00927A77" w:rsidRDefault="00927A77" w:rsidP="00927A77">
      <w:pPr>
        <w:pStyle w:val="Code"/>
      </w:pPr>
      <w:r>
        <w:t xml:space="preserve">    </w:t>
      </w:r>
      <w:proofErr w:type="spellStart"/>
      <w:r>
        <w:t>pEIChange</w:t>
      </w:r>
      <w:proofErr w:type="spellEnd"/>
      <w:r>
        <w:t>(1),</w:t>
      </w:r>
    </w:p>
    <w:p w14:paraId="4D5F3B0E" w14:textId="77777777" w:rsidR="00927A77" w:rsidRDefault="00927A77" w:rsidP="00927A77">
      <w:pPr>
        <w:pStyle w:val="Code"/>
      </w:pPr>
      <w:r>
        <w:t xml:space="preserve">    </w:t>
      </w:r>
      <w:proofErr w:type="spellStart"/>
      <w:r>
        <w:t>sUPIChange</w:t>
      </w:r>
      <w:proofErr w:type="spellEnd"/>
      <w:r>
        <w:t>(2),</w:t>
      </w:r>
    </w:p>
    <w:p w14:paraId="59695D0E" w14:textId="77777777" w:rsidR="00927A77" w:rsidRDefault="00927A77" w:rsidP="00927A77">
      <w:pPr>
        <w:pStyle w:val="Code"/>
      </w:pPr>
      <w:r>
        <w:t xml:space="preserve">    </w:t>
      </w:r>
      <w:proofErr w:type="spellStart"/>
      <w:r>
        <w:t>gPSIChange</w:t>
      </w:r>
      <w:proofErr w:type="spellEnd"/>
      <w:r>
        <w:t>(3),</w:t>
      </w:r>
    </w:p>
    <w:p w14:paraId="3A23BB2D" w14:textId="77777777" w:rsidR="00927A77" w:rsidRDefault="00927A77" w:rsidP="00927A77">
      <w:pPr>
        <w:pStyle w:val="Code"/>
      </w:pPr>
      <w:r>
        <w:t xml:space="preserve">    </w:t>
      </w:r>
      <w:proofErr w:type="spellStart"/>
      <w:r>
        <w:t>uEDeprovisioning</w:t>
      </w:r>
      <w:proofErr w:type="spellEnd"/>
      <w:r>
        <w:t>(4),</w:t>
      </w:r>
    </w:p>
    <w:p w14:paraId="07D08611" w14:textId="77777777" w:rsidR="00927A77" w:rsidRDefault="00927A77" w:rsidP="00927A77">
      <w:pPr>
        <w:pStyle w:val="Code"/>
      </w:pPr>
      <w:r>
        <w:t xml:space="preserve">    unknown(5),</w:t>
      </w:r>
    </w:p>
    <w:p w14:paraId="65B3F00C" w14:textId="77777777" w:rsidR="00927A77" w:rsidRDefault="00927A77" w:rsidP="00927A77">
      <w:pPr>
        <w:pStyle w:val="Code"/>
      </w:pPr>
      <w:r>
        <w:t xml:space="preserve">    </w:t>
      </w:r>
      <w:proofErr w:type="spellStart"/>
      <w:r>
        <w:t>serviceIDChange</w:t>
      </w:r>
      <w:proofErr w:type="spellEnd"/>
      <w:r>
        <w:t>(6)</w:t>
      </w:r>
    </w:p>
    <w:p w14:paraId="430CED34" w14:textId="77777777" w:rsidR="00927A77" w:rsidRDefault="00927A77" w:rsidP="00927A77">
      <w:pPr>
        <w:pStyle w:val="Code"/>
      </w:pPr>
      <w:r>
        <w:t>}</w:t>
      </w:r>
    </w:p>
    <w:p w14:paraId="61F4AC7F" w14:textId="77777777" w:rsidR="00927A77" w:rsidRDefault="00927A77" w:rsidP="00927A77">
      <w:pPr>
        <w:pStyle w:val="Code"/>
      </w:pPr>
    </w:p>
    <w:p w14:paraId="028A5E5B" w14:textId="77777777" w:rsidR="00927A77" w:rsidRDefault="00927A77" w:rsidP="00927A77">
      <w:pPr>
        <w:pStyle w:val="Code"/>
      </w:pPr>
      <w:proofErr w:type="spellStart"/>
      <w:r>
        <w:t>UDMCancelLocationMethod</w:t>
      </w:r>
      <w:proofErr w:type="spellEnd"/>
      <w:r>
        <w:t xml:space="preserve"> ::= ENUMERATED</w:t>
      </w:r>
    </w:p>
    <w:p w14:paraId="115270D9" w14:textId="77777777" w:rsidR="00927A77" w:rsidRDefault="00927A77" w:rsidP="00927A77">
      <w:pPr>
        <w:pStyle w:val="Code"/>
      </w:pPr>
      <w:r>
        <w:t>{</w:t>
      </w:r>
    </w:p>
    <w:p w14:paraId="22BFF99F" w14:textId="77777777" w:rsidR="00927A77" w:rsidRDefault="00927A77" w:rsidP="00927A77">
      <w:pPr>
        <w:pStyle w:val="Code"/>
      </w:pPr>
      <w:r>
        <w:t xml:space="preserve">    aMF3GPPAccessDeregistration(1),</w:t>
      </w:r>
    </w:p>
    <w:p w14:paraId="39D80980" w14:textId="77777777" w:rsidR="00927A77" w:rsidRDefault="00927A77" w:rsidP="00927A77">
      <w:pPr>
        <w:pStyle w:val="Code"/>
      </w:pPr>
      <w:r>
        <w:t xml:space="preserve">    aMFNon3GPPAccessDeregistration(2),</w:t>
      </w:r>
    </w:p>
    <w:p w14:paraId="2FF14AF1" w14:textId="77777777" w:rsidR="00927A77" w:rsidRDefault="00927A77" w:rsidP="00927A77">
      <w:pPr>
        <w:pStyle w:val="Code"/>
      </w:pPr>
      <w:r>
        <w:t xml:space="preserve">    </w:t>
      </w:r>
      <w:proofErr w:type="spellStart"/>
      <w:r>
        <w:t>uDMDeregistration</w:t>
      </w:r>
      <w:proofErr w:type="spellEnd"/>
      <w:r>
        <w:t>(3),</w:t>
      </w:r>
    </w:p>
    <w:p w14:paraId="56D4D86A" w14:textId="77777777" w:rsidR="00927A77" w:rsidRDefault="00927A77" w:rsidP="00927A77">
      <w:pPr>
        <w:pStyle w:val="Code"/>
      </w:pPr>
      <w:r>
        <w:t xml:space="preserve">    unknown(4)</w:t>
      </w:r>
    </w:p>
    <w:p w14:paraId="3E7F44AE" w14:textId="77777777" w:rsidR="00927A77" w:rsidRDefault="00927A77" w:rsidP="00927A77">
      <w:pPr>
        <w:pStyle w:val="Code"/>
      </w:pPr>
      <w:r>
        <w:t>}</w:t>
      </w:r>
    </w:p>
    <w:p w14:paraId="337AAFD0" w14:textId="77777777" w:rsidR="00927A77" w:rsidRDefault="00927A77" w:rsidP="00927A77">
      <w:pPr>
        <w:pStyle w:val="Code"/>
      </w:pPr>
    </w:p>
    <w:p w14:paraId="04B787EC" w14:textId="77777777" w:rsidR="00927A77" w:rsidRDefault="00927A77" w:rsidP="00927A77">
      <w:pPr>
        <w:pStyle w:val="Code"/>
      </w:pPr>
      <w:proofErr w:type="spellStart"/>
      <w:r>
        <w:t>ServiceID</w:t>
      </w:r>
      <w:proofErr w:type="spellEnd"/>
      <w:r>
        <w:t xml:space="preserve"> ::= SEQUENCE</w:t>
      </w:r>
    </w:p>
    <w:p w14:paraId="0FE6158B" w14:textId="77777777" w:rsidR="00927A77" w:rsidRDefault="00927A77" w:rsidP="00927A77">
      <w:pPr>
        <w:pStyle w:val="Code"/>
      </w:pPr>
      <w:r>
        <w:t>{</w:t>
      </w:r>
    </w:p>
    <w:p w14:paraId="08D540CD" w14:textId="77777777" w:rsidR="00927A77" w:rsidRDefault="00927A77" w:rsidP="00927A77">
      <w:pPr>
        <w:pStyle w:val="Code"/>
      </w:pPr>
      <w:r>
        <w:t xml:space="preserve">    </w:t>
      </w:r>
      <w:proofErr w:type="spellStart"/>
      <w:r>
        <w:t>nSSAI</w:t>
      </w:r>
      <w:proofErr w:type="spellEnd"/>
      <w:r>
        <w:t xml:space="preserve">                     [1] NSSAI OPTIONAL,</w:t>
      </w:r>
    </w:p>
    <w:p w14:paraId="7823C100" w14:textId="77777777" w:rsidR="00927A77" w:rsidRDefault="00927A77" w:rsidP="00927A77">
      <w:pPr>
        <w:pStyle w:val="Code"/>
      </w:pPr>
      <w:r>
        <w:t xml:space="preserve">    </w:t>
      </w:r>
      <w:proofErr w:type="spellStart"/>
      <w:r>
        <w:t>cAGID</w:t>
      </w:r>
      <w:proofErr w:type="spellEnd"/>
      <w:r>
        <w:t xml:space="preserve">                     [2] SEQUENCE OF CAGID OPTIONAL</w:t>
      </w:r>
    </w:p>
    <w:p w14:paraId="0EB0169D" w14:textId="77777777" w:rsidR="00927A77" w:rsidRDefault="00927A77" w:rsidP="00927A77">
      <w:pPr>
        <w:pStyle w:val="Code"/>
      </w:pPr>
      <w:r>
        <w:t>}</w:t>
      </w:r>
    </w:p>
    <w:p w14:paraId="14603105" w14:textId="77777777" w:rsidR="00927A77" w:rsidRDefault="00927A77" w:rsidP="00927A77">
      <w:pPr>
        <w:pStyle w:val="Code"/>
      </w:pPr>
    </w:p>
    <w:p w14:paraId="49455832" w14:textId="77777777" w:rsidR="00927A77" w:rsidRDefault="00927A77" w:rsidP="00927A77">
      <w:pPr>
        <w:pStyle w:val="Code"/>
      </w:pPr>
      <w:r>
        <w:t>CAGID ::= UTF8String</w:t>
      </w:r>
    </w:p>
    <w:p w14:paraId="045545AB" w14:textId="77777777" w:rsidR="00927A77" w:rsidRDefault="00927A77" w:rsidP="00927A77">
      <w:pPr>
        <w:pStyle w:val="Code"/>
      </w:pPr>
    </w:p>
    <w:p w14:paraId="565E59E2" w14:textId="77777777" w:rsidR="00927A77" w:rsidRDefault="00927A77" w:rsidP="00927A77">
      <w:pPr>
        <w:pStyle w:val="CodeHeader"/>
      </w:pPr>
      <w:r>
        <w:t>-- ===================</w:t>
      </w:r>
    </w:p>
    <w:p w14:paraId="7CAB05BE" w14:textId="77777777" w:rsidR="00927A77" w:rsidRDefault="00927A77" w:rsidP="00927A77">
      <w:pPr>
        <w:pStyle w:val="CodeHeader"/>
      </w:pPr>
      <w:r>
        <w:t>-- 5G SMSF definitions</w:t>
      </w:r>
    </w:p>
    <w:p w14:paraId="480857A3" w14:textId="77777777" w:rsidR="00927A77" w:rsidRDefault="00927A77" w:rsidP="00927A77">
      <w:pPr>
        <w:pStyle w:val="Code"/>
      </w:pPr>
      <w:r>
        <w:t>-- ===================</w:t>
      </w:r>
    </w:p>
    <w:p w14:paraId="0316EDBF" w14:textId="77777777" w:rsidR="00927A77" w:rsidRDefault="00927A77" w:rsidP="00927A77">
      <w:pPr>
        <w:pStyle w:val="Code"/>
      </w:pPr>
    </w:p>
    <w:p w14:paraId="21AB7096" w14:textId="77777777" w:rsidR="00927A77" w:rsidRDefault="00927A77" w:rsidP="00927A77">
      <w:pPr>
        <w:pStyle w:val="Code"/>
      </w:pPr>
      <w:r>
        <w:t>-- See clause 6.2.5.3 for details of this structure</w:t>
      </w:r>
    </w:p>
    <w:p w14:paraId="490AE6D0" w14:textId="77777777" w:rsidR="00927A77" w:rsidRDefault="00927A77" w:rsidP="00927A77">
      <w:pPr>
        <w:pStyle w:val="Code"/>
      </w:pPr>
      <w:proofErr w:type="spellStart"/>
      <w:r>
        <w:t>SMSMessage</w:t>
      </w:r>
      <w:proofErr w:type="spellEnd"/>
      <w:r>
        <w:t xml:space="preserve"> ::= SEQUENCE</w:t>
      </w:r>
    </w:p>
    <w:p w14:paraId="42458C82" w14:textId="77777777" w:rsidR="00927A77" w:rsidRDefault="00927A77" w:rsidP="00927A77">
      <w:pPr>
        <w:pStyle w:val="Code"/>
      </w:pPr>
      <w:r>
        <w:t>{</w:t>
      </w:r>
    </w:p>
    <w:p w14:paraId="012C33FE" w14:textId="77777777" w:rsidR="00927A77" w:rsidRDefault="00927A77" w:rsidP="00927A77">
      <w:pPr>
        <w:pStyle w:val="Code"/>
      </w:pPr>
      <w:r>
        <w:t xml:space="preserve">    </w:t>
      </w:r>
      <w:proofErr w:type="spellStart"/>
      <w:r>
        <w:t>originatingSMSParty</w:t>
      </w:r>
      <w:proofErr w:type="spellEnd"/>
      <w:r>
        <w:t xml:space="preserve">         [1] </w:t>
      </w:r>
      <w:proofErr w:type="spellStart"/>
      <w:r>
        <w:t>SMSParty</w:t>
      </w:r>
      <w:proofErr w:type="spellEnd"/>
      <w:r>
        <w:t>,</w:t>
      </w:r>
    </w:p>
    <w:p w14:paraId="17D345CF" w14:textId="77777777" w:rsidR="00927A77" w:rsidRDefault="00927A77" w:rsidP="00927A77">
      <w:pPr>
        <w:pStyle w:val="Code"/>
      </w:pPr>
      <w:r>
        <w:t xml:space="preserve">    </w:t>
      </w:r>
      <w:proofErr w:type="spellStart"/>
      <w:r>
        <w:t>terminatingSMSParty</w:t>
      </w:r>
      <w:proofErr w:type="spellEnd"/>
      <w:r>
        <w:t xml:space="preserve">         [2] </w:t>
      </w:r>
      <w:proofErr w:type="spellStart"/>
      <w:r>
        <w:t>SMSParty</w:t>
      </w:r>
      <w:proofErr w:type="spellEnd"/>
      <w:r>
        <w:t>,</w:t>
      </w:r>
    </w:p>
    <w:p w14:paraId="1F29C1F6" w14:textId="77777777" w:rsidR="00927A77" w:rsidRDefault="00927A77" w:rsidP="00927A77">
      <w:pPr>
        <w:pStyle w:val="Code"/>
      </w:pPr>
      <w:r>
        <w:t xml:space="preserve">    direction                   [3] Direction,</w:t>
      </w:r>
    </w:p>
    <w:p w14:paraId="2002BC58" w14:textId="77777777" w:rsidR="00927A77" w:rsidRDefault="00927A77" w:rsidP="00927A77">
      <w:pPr>
        <w:pStyle w:val="Code"/>
      </w:pPr>
      <w:r>
        <w:t xml:space="preserve">    </w:t>
      </w:r>
      <w:proofErr w:type="spellStart"/>
      <w:r>
        <w:t>linkTransferStatus</w:t>
      </w:r>
      <w:proofErr w:type="spellEnd"/>
      <w:r>
        <w:t xml:space="preserve">          [4] </w:t>
      </w:r>
      <w:proofErr w:type="spellStart"/>
      <w:r>
        <w:t>SMSTransferStatus</w:t>
      </w:r>
      <w:proofErr w:type="spellEnd"/>
      <w:r>
        <w:t>,</w:t>
      </w:r>
    </w:p>
    <w:p w14:paraId="2400401E" w14:textId="77777777" w:rsidR="00927A77" w:rsidRDefault="00927A77" w:rsidP="00927A77">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38A88D50" w14:textId="77777777" w:rsidR="00927A77" w:rsidRDefault="00927A77" w:rsidP="00927A77">
      <w:pPr>
        <w:pStyle w:val="Code"/>
      </w:pPr>
      <w:r>
        <w:t xml:space="preserve">    location                    [6] Location OPTIONAL,</w:t>
      </w:r>
    </w:p>
    <w:p w14:paraId="3542000E" w14:textId="77777777" w:rsidR="00927A77" w:rsidRDefault="00927A77" w:rsidP="00927A77">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4008EDE8" w14:textId="77777777" w:rsidR="00927A77" w:rsidRDefault="00927A77" w:rsidP="00927A77">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319BA86F" w14:textId="77777777" w:rsidR="00927A77" w:rsidRDefault="00927A77" w:rsidP="00927A77">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3B998B48" w14:textId="77777777" w:rsidR="00927A77" w:rsidRDefault="00927A77" w:rsidP="00927A77">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0C8124A6" w14:textId="77777777" w:rsidR="00927A77" w:rsidRDefault="00927A77" w:rsidP="00927A77">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51679F76" w14:textId="77777777" w:rsidR="00927A77" w:rsidRDefault="00927A77" w:rsidP="00927A77">
      <w:pPr>
        <w:pStyle w:val="Code"/>
      </w:pPr>
      <w:r>
        <w:t>}</w:t>
      </w:r>
    </w:p>
    <w:p w14:paraId="0F5D63B0" w14:textId="77777777" w:rsidR="00927A77" w:rsidRDefault="00927A77" w:rsidP="00927A77">
      <w:pPr>
        <w:pStyle w:val="Code"/>
      </w:pPr>
    </w:p>
    <w:p w14:paraId="0CC6070B" w14:textId="77777777" w:rsidR="00927A77" w:rsidRDefault="00927A77" w:rsidP="00927A77">
      <w:pPr>
        <w:pStyle w:val="Code"/>
      </w:pPr>
      <w:proofErr w:type="spellStart"/>
      <w:r>
        <w:t>SMSReport</w:t>
      </w:r>
      <w:proofErr w:type="spellEnd"/>
      <w:r>
        <w:t xml:space="preserve"> ::= SEQUENCE</w:t>
      </w:r>
    </w:p>
    <w:p w14:paraId="2408FC00" w14:textId="77777777" w:rsidR="00927A77" w:rsidRDefault="00927A77" w:rsidP="00927A77">
      <w:pPr>
        <w:pStyle w:val="Code"/>
      </w:pPr>
      <w:r>
        <w:t>{</w:t>
      </w:r>
    </w:p>
    <w:p w14:paraId="07B85F06" w14:textId="77777777" w:rsidR="00927A77" w:rsidRDefault="00927A77" w:rsidP="00927A77">
      <w:pPr>
        <w:pStyle w:val="Code"/>
      </w:pPr>
      <w:r>
        <w:t xml:space="preserve">    location           [1] Location OPTIONAL,</w:t>
      </w:r>
    </w:p>
    <w:p w14:paraId="4722268C" w14:textId="77777777" w:rsidR="00927A77" w:rsidRDefault="00927A77" w:rsidP="00927A77">
      <w:pPr>
        <w:pStyle w:val="Code"/>
      </w:pPr>
      <w:r>
        <w:t xml:space="preserve">    </w:t>
      </w:r>
      <w:proofErr w:type="spellStart"/>
      <w:r>
        <w:t>sMSTPDUData</w:t>
      </w:r>
      <w:proofErr w:type="spellEnd"/>
      <w:r>
        <w:t xml:space="preserve">        [2] </w:t>
      </w:r>
      <w:proofErr w:type="spellStart"/>
      <w:r>
        <w:t>SMSTPDUData</w:t>
      </w:r>
      <w:proofErr w:type="spellEnd"/>
      <w:r>
        <w:t>,</w:t>
      </w:r>
    </w:p>
    <w:p w14:paraId="042D99A3" w14:textId="77777777" w:rsidR="00927A77" w:rsidRDefault="00927A77" w:rsidP="00927A77">
      <w:pPr>
        <w:pStyle w:val="Code"/>
      </w:pPr>
      <w:r>
        <w:t xml:space="preserve">    </w:t>
      </w:r>
      <w:proofErr w:type="spellStart"/>
      <w:r>
        <w:t>messageType</w:t>
      </w:r>
      <w:proofErr w:type="spellEnd"/>
      <w:r>
        <w:t xml:space="preserve">        [3] </w:t>
      </w:r>
      <w:proofErr w:type="spellStart"/>
      <w:r>
        <w:t>SMSMessageType</w:t>
      </w:r>
      <w:proofErr w:type="spellEnd"/>
      <w:r>
        <w:t>,</w:t>
      </w:r>
    </w:p>
    <w:p w14:paraId="646BAE59" w14:textId="77777777" w:rsidR="00927A77" w:rsidRDefault="00927A77" w:rsidP="00927A77">
      <w:pPr>
        <w:pStyle w:val="Code"/>
      </w:pPr>
      <w:r>
        <w:t xml:space="preserve">    </w:t>
      </w:r>
      <w:proofErr w:type="spellStart"/>
      <w:r>
        <w:t>rPMessageReference</w:t>
      </w:r>
      <w:proofErr w:type="spellEnd"/>
      <w:r>
        <w:t xml:space="preserve"> [4] </w:t>
      </w:r>
      <w:proofErr w:type="spellStart"/>
      <w:r>
        <w:t>SMSRPMessageReference</w:t>
      </w:r>
      <w:proofErr w:type="spellEnd"/>
    </w:p>
    <w:p w14:paraId="120C65A6" w14:textId="77777777" w:rsidR="00927A77" w:rsidRDefault="00927A77" w:rsidP="00927A77">
      <w:pPr>
        <w:pStyle w:val="Code"/>
      </w:pPr>
      <w:r>
        <w:t>}</w:t>
      </w:r>
    </w:p>
    <w:p w14:paraId="00A45891" w14:textId="77777777" w:rsidR="00927A77" w:rsidRDefault="00927A77" w:rsidP="00927A77">
      <w:pPr>
        <w:pStyle w:val="Code"/>
      </w:pPr>
    </w:p>
    <w:p w14:paraId="3BE65C30" w14:textId="77777777" w:rsidR="00927A77" w:rsidRDefault="00927A77" w:rsidP="00927A77">
      <w:pPr>
        <w:pStyle w:val="CodeHeader"/>
      </w:pPr>
      <w:r>
        <w:t>-- ==================</w:t>
      </w:r>
    </w:p>
    <w:p w14:paraId="0F6B690B" w14:textId="77777777" w:rsidR="00927A77" w:rsidRDefault="00927A77" w:rsidP="00927A77">
      <w:pPr>
        <w:pStyle w:val="CodeHeader"/>
      </w:pPr>
      <w:r>
        <w:t>-- 5G SMSF parameters</w:t>
      </w:r>
    </w:p>
    <w:p w14:paraId="26A99481" w14:textId="77777777" w:rsidR="00927A77" w:rsidRDefault="00927A77" w:rsidP="00927A77">
      <w:pPr>
        <w:pStyle w:val="Code"/>
      </w:pPr>
      <w:r>
        <w:t>-- ==================</w:t>
      </w:r>
    </w:p>
    <w:p w14:paraId="52B2D39B" w14:textId="77777777" w:rsidR="00927A77" w:rsidRDefault="00927A77" w:rsidP="00927A77">
      <w:pPr>
        <w:pStyle w:val="Code"/>
      </w:pPr>
    </w:p>
    <w:p w14:paraId="316CCABC" w14:textId="77777777" w:rsidR="00927A77" w:rsidRDefault="00927A77" w:rsidP="00927A77">
      <w:pPr>
        <w:pStyle w:val="Code"/>
      </w:pPr>
      <w:proofErr w:type="spellStart"/>
      <w:r>
        <w:t>SMSAddress</w:t>
      </w:r>
      <w:proofErr w:type="spellEnd"/>
      <w:r>
        <w:t xml:space="preserve"> ::= OCTET STRING(SIZE(2..12))</w:t>
      </w:r>
    </w:p>
    <w:p w14:paraId="35AA5794" w14:textId="77777777" w:rsidR="00927A77" w:rsidRDefault="00927A77" w:rsidP="00927A77">
      <w:pPr>
        <w:pStyle w:val="Code"/>
      </w:pPr>
    </w:p>
    <w:p w14:paraId="62EE94F7" w14:textId="77777777" w:rsidR="00927A77" w:rsidRDefault="00927A77" w:rsidP="00927A77">
      <w:pPr>
        <w:pStyle w:val="Code"/>
      </w:pPr>
      <w:proofErr w:type="spellStart"/>
      <w:r>
        <w:t>SMSMessageType</w:t>
      </w:r>
      <w:proofErr w:type="spellEnd"/>
      <w:r>
        <w:t xml:space="preserve"> ::= ENUMERATED</w:t>
      </w:r>
    </w:p>
    <w:p w14:paraId="75D5BD84" w14:textId="77777777" w:rsidR="00927A77" w:rsidRDefault="00927A77" w:rsidP="00927A77">
      <w:pPr>
        <w:pStyle w:val="Code"/>
      </w:pPr>
      <w:r>
        <w:t>{</w:t>
      </w:r>
    </w:p>
    <w:p w14:paraId="23D45F79" w14:textId="77777777" w:rsidR="00927A77" w:rsidRDefault="00927A77" w:rsidP="00927A77">
      <w:pPr>
        <w:pStyle w:val="Code"/>
      </w:pPr>
      <w:r>
        <w:t xml:space="preserve">    deliver(1),</w:t>
      </w:r>
    </w:p>
    <w:p w14:paraId="255F7BCD" w14:textId="77777777" w:rsidR="00927A77" w:rsidRDefault="00927A77" w:rsidP="00927A77">
      <w:pPr>
        <w:pStyle w:val="Code"/>
      </w:pPr>
      <w:r>
        <w:t xml:space="preserve">    </w:t>
      </w:r>
      <w:proofErr w:type="spellStart"/>
      <w:r>
        <w:t>deliverReportAck</w:t>
      </w:r>
      <w:proofErr w:type="spellEnd"/>
      <w:r>
        <w:t>(2),</w:t>
      </w:r>
    </w:p>
    <w:p w14:paraId="5B1D2EF4" w14:textId="77777777" w:rsidR="00927A77" w:rsidRDefault="00927A77" w:rsidP="00927A77">
      <w:pPr>
        <w:pStyle w:val="Code"/>
      </w:pPr>
      <w:r>
        <w:t xml:space="preserve">    </w:t>
      </w:r>
      <w:proofErr w:type="spellStart"/>
      <w:r>
        <w:t>deliverReportError</w:t>
      </w:r>
      <w:proofErr w:type="spellEnd"/>
      <w:r>
        <w:t>(3),</w:t>
      </w:r>
    </w:p>
    <w:p w14:paraId="099F2B6C" w14:textId="77777777" w:rsidR="00927A77" w:rsidRDefault="00927A77" w:rsidP="00927A77">
      <w:pPr>
        <w:pStyle w:val="Code"/>
      </w:pPr>
      <w:r>
        <w:t xml:space="preserve">    </w:t>
      </w:r>
      <w:proofErr w:type="spellStart"/>
      <w:r>
        <w:t>statusReport</w:t>
      </w:r>
      <w:proofErr w:type="spellEnd"/>
      <w:r>
        <w:t>(4),</w:t>
      </w:r>
    </w:p>
    <w:p w14:paraId="3A518D79" w14:textId="77777777" w:rsidR="00927A77" w:rsidRDefault="00927A77" w:rsidP="00927A77">
      <w:pPr>
        <w:pStyle w:val="Code"/>
      </w:pPr>
      <w:r>
        <w:t xml:space="preserve">    command(5),</w:t>
      </w:r>
    </w:p>
    <w:p w14:paraId="65AD407C" w14:textId="77777777" w:rsidR="00927A77" w:rsidRDefault="00927A77" w:rsidP="00927A77">
      <w:pPr>
        <w:pStyle w:val="Code"/>
      </w:pPr>
      <w:r>
        <w:t xml:space="preserve">    submit(6),</w:t>
      </w:r>
    </w:p>
    <w:p w14:paraId="428FB39B" w14:textId="77777777" w:rsidR="00927A77" w:rsidRDefault="00927A77" w:rsidP="00927A77">
      <w:pPr>
        <w:pStyle w:val="Code"/>
      </w:pPr>
      <w:r>
        <w:t xml:space="preserve">    </w:t>
      </w:r>
      <w:proofErr w:type="spellStart"/>
      <w:r>
        <w:t>submitReportAck</w:t>
      </w:r>
      <w:proofErr w:type="spellEnd"/>
      <w:r>
        <w:t>(7),</w:t>
      </w:r>
    </w:p>
    <w:p w14:paraId="1DEA23FE" w14:textId="77777777" w:rsidR="00927A77" w:rsidRDefault="00927A77" w:rsidP="00927A77">
      <w:pPr>
        <w:pStyle w:val="Code"/>
      </w:pPr>
      <w:r>
        <w:t xml:space="preserve">    </w:t>
      </w:r>
      <w:proofErr w:type="spellStart"/>
      <w:r>
        <w:t>submitReportError</w:t>
      </w:r>
      <w:proofErr w:type="spellEnd"/>
      <w:r>
        <w:t>(8),</w:t>
      </w:r>
    </w:p>
    <w:p w14:paraId="3A738337" w14:textId="77777777" w:rsidR="00927A77" w:rsidRDefault="00927A77" w:rsidP="00927A77">
      <w:pPr>
        <w:pStyle w:val="Code"/>
      </w:pPr>
      <w:r>
        <w:t xml:space="preserve">    reserved(9)</w:t>
      </w:r>
    </w:p>
    <w:p w14:paraId="7C7DBACE" w14:textId="77777777" w:rsidR="00927A77" w:rsidRDefault="00927A77" w:rsidP="00927A77">
      <w:pPr>
        <w:pStyle w:val="Code"/>
      </w:pPr>
      <w:r>
        <w:t>}</w:t>
      </w:r>
    </w:p>
    <w:p w14:paraId="7E746B44" w14:textId="77777777" w:rsidR="00927A77" w:rsidRDefault="00927A77" w:rsidP="00927A77">
      <w:pPr>
        <w:pStyle w:val="Code"/>
      </w:pPr>
    </w:p>
    <w:p w14:paraId="53440869" w14:textId="77777777" w:rsidR="00927A77" w:rsidRDefault="00927A77" w:rsidP="00927A77">
      <w:pPr>
        <w:pStyle w:val="Code"/>
      </w:pPr>
      <w:proofErr w:type="spellStart"/>
      <w:r>
        <w:t>SMSParty</w:t>
      </w:r>
      <w:proofErr w:type="spellEnd"/>
      <w:r>
        <w:t xml:space="preserve"> ::= SEQUENCE</w:t>
      </w:r>
    </w:p>
    <w:p w14:paraId="740395F5" w14:textId="77777777" w:rsidR="00927A77" w:rsidRDefault="00927A77" w:rsidP="00927A77">
      <w:pPr>
        <w:pStyle w:val="Code"/>
      </w:pPr>
      <w:r>
        <w:t>{</w:t>
      </w:r>
    </w:p>
    <w:p w14:paraId="489CD4D6" w14:textId="77777777" w:rsidR="00927A77" w:rsidRDefault="00927A77" w:rsidP="00927A77">
      <w:pPr>
        <w:pStyle w:val="Code"/>
      </w:pPr>
      <w:r>
        <w:t xml:space="preserve">    </w:t>
      </w:r>
      <w:proofErr w:type="spellStart"/>
      <w:r>
        <w:t>sUPI</w:t>
      </w:r>
      <w:proofErr w:type="spellEnd"/>
      <w:r>
        <w:t xml:space="preserve">        [1] SUPI OPTIONAL,</w:t>
      </w:r>
    </w:p>
    <w:p w14:paraId="439DE0E5" w14:textId="77777777" w:rsidR="00927A77" w:rsidRDefault="00927A77" w:rsidP="00927A77">
      <w:pPr>
        <w:pStyle w:val="Code"/>
      </w:pPr>
      <w:r>
        <w:t xml:space="preserve">    </w:t>
      </w:r>
      <w:proofErr w:type="spellStart"/>
      <w:r>
        <w:t>pEI</w:t>
      </w:r>
      <w:proofErr w:type="spellEnd"/>
      <w:r>
        <w:t xml:space="preserve">         [2] PEI OPTIONAL,</w:t>
      </w:r>
    </w:p>
    <w:p w14:paraId="1AC99227" w14:textId="77777777" w:rsidR="00927A77" w:rsidRDefault="00927A77" w:rsidP="00927A77">
      <w:pPr>
        <w:pStyle w:val="Code"/>
      </w:pPr>
      <w:r>
        <w:t xml:space="preserve">    </w:t>
      </w:r>
      <w:proofErr w:type="spellStart"/>
      <w:r>
        <w:t>gPSI</w:t>
      </w:r>
      <w:proofErr w:type="spellEnd"/>
      <w:r>
        <w:t xml:space="preserve">        [3] GPSI OPTIONAL,</w:t>
      </w:r>
    </w:p>
    <w:p w14:paraId="41F8974B" w14:textId="77777777" w:rsidR="00927A77" w:rsidRDefault="00927A77" w:rsidP="00927A77">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78D0E9C4" w14:textId="77777777" w:rsidR="00927A77" w:rsidRDefault="00927A77" w:rsidP="00927A77">
      <w:pPr>
        <w:pStyle w:val="Code"/>
      </w:pPr>
      <w:r>
        <w:t>}</w:t>
      </w:r>
    </w:p>
    <w:p w14:paraId="01A4F606" w14:textId="77777777" w:rsidR="00927A77" w:rsidRDefault="00927A77" w:rsidP="00927A77">
      <w:pPr>
        <w:pStyle w:val="Code"/>
      </w:pPr>
    </w:p>
    <w:p w14:paraId="307EF45C" w14:textId="77777777" w:rsidR="00927A77" w:rsidRDefault="00927A77" w:rsidP="00927A77">
      <w:pPr>
        <w:pStyle w:val="Code"/>
      </w:pPr>
      <w:proofErr w:type="spellStart"/>
      <w:r>
        <w:t>SMSTransferStatus</w:t>
      </w:r>
      <w:proofErr w:type="spellEnd"/>
      <w:r>
        <w:t xml:space="preserve"> ::= ENUMERATED</w:t>
      </w:r>
    </w:p>
    <w:p w14:paraId="11713F66" w14:textId="77777777" w:rsidR="00927A77" w:rsidRDefault="00927A77" w:rsidP="00927A77">
      <w:pPr>
        <w:pStyle w:val="Code"/>
      </w:pPr>
      <w:r>
        <w:t>{</w:t>
      </w:r>
    </w:p>
    <w:p w14:paraId="4099E018" w14:textId="77777777" w:rsidR="00927A77" w:rsidRDefault="00927A77" w:rsidP="00927A77">
      <w:pPr>
        <w:pStyle w:val="Code"/>
      </w:pPr>
      <w:r>
        <w:t xml:space="preserve">    </w:t>
      </w:r>
      <w:proofErr w:type="spellStart"/>
      <w:r>
        <w:t>transferSucceeded</w:t>
      </w:r>
      <w:proofErr w:type="spellEnd"/>
      <w:r>
        <w:t>(1),</w:t>
      </w:r>
    </w:p>
    <w:p w14:paraId="6A36C51B" w14:textId="77777777" w:rsidR="00927A77" w:rsidRDefault="00927A77" w:rsidP="00927A77">
      <w:pPr>
        <w:pStyle w:val="Code"/>
      </w:pPr>
      <w:r>
        <w:t xml:space="preserve">    </w:t>
      </w:r>
      <w:proofErr w:type="spellStart"/>
      <w:r>
        <w:t>transferFailed</w:t>
      </w:r>
      <w:proofErr w:type="spellEnd"/>
      <w:r>
        <w:t>(2),</w:t>
      </w:r>
    </w:p>
    <w:p w14:paraId="523490CC" w14:textId="77777777" w:rsidR="00927A77" w:rsidRDefault="00927A77" w:rsidP="00927A77">
      <w:pPr>
        <w:pStyle w:val="Code"/>
      </w:pPr>
      <w:r>
        <w:t xml:space="preserve">    undefined(3)</w:t>
      </w:r>
    </w:p>
    <w:p w14:paraId="45A3C2D7" w14:textId="77777777" w:rsidR="00927A77" w:rsidRDefault="00927A77" w:rsidP="00927A77">
      <w:pPr>
        <w:pStyle w:val="Code"/>
      </w:pPr>
      <w:r>
        <w:t>}</w:t>
      </w:r>
    </w:p>
    <w:p w14:paraId="36769F0D" w14:textId="77777777" w:rsidR="00927A77" w:rsidRDefault="00927A77" w:rsidP="00927A77">
      <w:pPr>
        <w:pStyle w:val="Code"/>
      </w:pPr>
    </w:p>
    <w:p w14:paraId="7FC0939B" w14:textId="77777777" w:rsidR="00927A77" w:rsidRDefault="00927A77" w:rsidP="00927A77">
      <w:pPr>
        <w:pStyle w:val="Code"/>
      </w:pPr>
      <w:proofErr w:type="spellStart"/>
      <w:r>
        <w:t>SMSOtherMessageIndication</w:t>
      </w:r>
      <w:proofErr w:type="spellEnd"/>
      <w:r>
        <w:t xml:space="preserve"> ::= BOOLEAN</w:t>
      </w:r>
    </w:p>
    <w:p w14:paraId="19EB9201" w14:textId="77777777" w:rsidR="00927A77" w:rsidRDefault="00927A77" w:rsidP="00927A77">
      <w:pPr>
        <w:pStyle w:val="Code"/>
      </w:pPr>
    </w:p>
    <w:p w14:paraId="7D4CEB07" w14:textId="77777777" w:rsidR="00927A77" w:rsidRDefault="00927A77" w:rsidP="00927A77">
      <w:pPr>
        <w:pStyle w:val="Code"/>
      </w:pPr>
      <w:proofErr w:type="spellStart"/>
      <w:r>
        <w:t>SMSNFAddress</w:t>
      </w:r>
      <w:proofErr w:type="spellEnd"/>
      <w:r>
        <w:t xml:space="preserve"> ::= CHOICE</w:t>
      </w:r>
    </w:p>
    <w:p w14:paraId="0AE1745E" w14:textId="77777777" w:rsidR="00927A77" w:rsidRDefault="00927A77" w:rsidP="00927A77">
      <w:pPr>
        <w:pStyle w:val="Code"/>
      </w:pPr>
      <w:r>
        <w:t>{</w:t>
      </w:r>
    </w:p>
    <w:p w14:paraId="0639E157" w14:textId="77777777" w:rsidR="00927A77" w:rsidRDefault="00927A77" w:rsidP="00927A77">
      <w:pPr>
        <w:pStyle w:val="Code"/>
      </w:pPr>
      <w:r>
        <w:t xml:space="preserve">    </w:t>
      </w:r>
      <w:proofErr w:type="spellStart"/>
      <w:r>
        <w:t>iPAddress</w:t>
      </w:r>
      <w:proofErr w:type="spellEnd"/>
      <w:r>
        <w:t xml:space="preserve">   [1] </w:t>
      </w:r>
      <w:proofErr w:type="spellStart"/>
      <w:r>
        <w:t>IPAddress</w:t>
      </w:r>
      <w:proofErr w:type="spellEnd"/>
      <w:r>
        <w:t>,</w:t>
      </w:r>
    </w:p>
    <w:p w14:paraId="75867A01" w14:textId="77777777" w:rsidR="00927A77" w:rsidRDefault="00927A77" w:rsidP="00927A77">
      <w:pPr>
        <w:pStyle w:val="Code"/>
      </w:pPr>
      <w:r>
        <w:t xml:space="preserve">    e164Number  [2] E164Number</w:t>
      </w:r>
    </w:p>
    <w:p w14:paraId="4303696E" w14:textId="77777777" w:rsidR="00927A77" w:rsidRDefault="00927A77" w:rsidP="00927A77">
      <w:pPr>
        <w:pStyle w:val="Code"/>
      </w:pPr>
      <w:r>
        <w:t>}</w:t>
      </w:r>
    </w:p>
    <w:p w14:paraId="74F07E8B" w14:textId="77777777" w:rsidR="00927A77" w:rsidRDefault="00927A77" w:rsidP="00927A77">
      <w:pPr>
        <w:pStyle w:val="Code"/>
      </w:pPr>
    </w:p>
    <w:p w14:paraId="493395AE" w14:textId="77777777" w:rsidR="00927A77" w:rsidRDefault="00927A77" w:rsidP="00927A77">
      <w:pPr>
        <w:pStyle w:val="Code"/>
      </w:pPr>
      <w:proofErr w:type="spellStart"/>
      <w:r>
        <w:t>SMSNFType</w:t>
      </w:r>
      <w:proofErr w:type="spellEnd"/>
      <w:r>
        <w:t xml:space="preserve"> ::= ENUMERATED</w:t>
      </w:r>
    </w:p>
    <w:p w14:paraId="5B01FF5D" w14:textId="77777777" w:rsidR="00927A77" w:rsidRDefault="00927A77" w:rsidP="00927A77">
      <w:pPr>
        <w:pStyle w:val="Code"/>
      </w:pPr>
      <w:r>
        <w:t>{</w:t>
      </w:r>
    </w:p>
    <w:p w14:paraId="76AE73BD" w14:textId="77777777" w:rsidR="00927A77" w:rsidRDefault="00927A77" w:rsidP="00927A77">
      <w:pPr>
        <w:pStyle w:val="Code"/>
      </w:pPr>
      <w:r>
        <w:t xml:space="preserve">    </w:t>
      </w:r>
      <w:proofErr w:type="spellStart"/>
      <w:r>
        <w:t>sMSGMSC</w:t>
      </w:r>
      <w:proofErr w:type="spellEnd"/>
      <w:r>
        <w:t>(1),</w:t>
      </w:r>
    </w:p>
    <w:p w14:paraId="1D9B1B83" w14:textId="77777777" w:rsidR="00927A77" w:rsidRDefault="00927A77" w:rsidP="00927A77">
      <w:pPr>
        <w:pStyle w:val="Code"/>
      </w:pPr>
      <w:r>
        <w:t xml:space="preserve">    </w:t>
      </w:r>
      <w:proofErr w:type="spellStart"/>
      <w:r>
        <w:t>iWMSC</w:t>
      </w:r>
      <w:proofErr w:type="spellEnd"/>
      <w:r>
        <w:t>(2),</w:t>
      </w:r>
    </w:p>
    <w:p w14:paraId="627B422F" w14:textId="77777777" w:rsidR="00927A77" w:rsidRDefault="00927A77" w:rsidP="00927A77">
      <w:pPr>
        <w:pStyle w:val="Code"/>
      </w:pPr>
      <w:r>
        <w:t xml:space="preserve">    </w:t>
      </w:r>
      <w:proofErr w:type="spellStart"/>
      <w:r>
        <w:t>sMSRouter</w:t>
      </w:r>
      <w:proofErr w:type="spellEnd"/>
      <w:r>
        <w:t>(3)</w:t>
      </w:r>
    </w:p>
    <w:p w14:paraId="2DA6FDDC" w14:textId="77777777" w:rsidR="00927A77" w:rsidRDefault="00927A77" w:rsidP="00927A77">
      <w:pPr>
        <w:pStyle w:val="Code"/>
      </w:pPr>
      <w:r>
        <w:t>}</w:t>
      </w:r>
    </w:p>
    <w:p w14:paraId="7A65B344" w14:textId="77777777" w:rsidR="00927A77" w:rsidRDefault="00927A77" w:rsidP="00927A77">
      <w:pPr>
        <w:pStyle w:val="Code"/>
      </w:pPr>
    </w:p>
    <w:p w14:paraId="2A9B2972" w14:textId="77777777" w:rsidR="00927A77" w:rsidRDefault="00927A77" w:rsidP="00927A77">
      <w:pPr>
        <w:pStyle w:val="Code"/>
      </w:pPr>
      <w:proofErr w:type="spellStart"/>
      <w:r>
        <w:t>SMSRPMessageReference</w:t>
      </w:r>
      <w:proofErr w:type="spellEnd"/>
      <w:r>
        <w:t xml:space="preserve"> ::= INTEGER (0..255)</w:t>
      </w:r>
    </w:p>
    <w:p w14:paraId="1D91CA11" w14:textId="77777777" w:rsidR="00927A77" w:rsidRDefault="00927A77" w:rsidP="00927A77">
      <w:pPr>
        <w:pStyle w:val="Code"/>
      </w:pPr>
    </w:p>
    <w:p w14:paraId="7D01A4DF" w14:textId="77777777" w:rsidR="00927A77" w:rsidRDefault="00927A77" w:rsidP="00927A77">
      <w:pPr>
        <w:pStyle w:val="Code"/>
      </w:pPr>
      <w:proofErr w:type="spellStart"/>
      <w:r>
        <w:t>SMSTPDUData</w:t>
      </w:r>
      <w:proofErr w:type="spellEnd"/>
      <w:r>
        <w:t xml:space="preserve"> ::= CHOICE</w:t>
      </w:r>
    </w:p>
    <w:p w14:paraId="431EEFC7" w14:textId="77777777" w:rsidR="00927A77" w:rsidRDefault="00927A77" w:rsidP="00927A77">
      <w:pPr>
        <w:pStyle w:val="Code"/>
      </w:pPr>
      <w:r>
        <w:t>{</w:t>
      </w:r>
    </w:p>
    <w:p w14:paraId="14E18D5F" w14:textId="77777777" w:rsidR="00927A77" w:rsidRDefault="00927A77" w:rsidP="00927A77">
      <w:pPr>
        <w:pStyle w:val="Code"/>
      </w:pPr>
      <w:r>
        <w:t xml:space="preserve">    </w:t>
      </w:r>
      <w:proofErr w:type="spellStart"/>
      <w:r>
        <w:t>sMSTPDU</w:t>
      </w:r>
      <w:proofErr w:type="spellEnd"/>
      <w:r>
        <w:t xml:space="preserve"> [1] SMSTPDU,</w:t>
      </w:r>
    </w:p>
    <w:p w14:paraId="2BF93474" w14:textId="77777777" w:rsidR="00927A77" w:rsidRDefault="00927A77" w:rsidP="00927A77">
      <w:pPr>
        <w:pStyle w:val="Code"/>
      </w:pPr>
      <w:r>
        <w:t xml:space="preserve">    </w:t>
      </w:r>
      <w:proofErr w:type="spellStart"/>
      <w:r>
        <w:t>truncatedSMSTPDU</w:t>
      </w:r>
      <w:proofErr w:type="spellEnd"/>
      <w:r>
        <w:t xml:space="preserve"> [2] </w:t>
      </w:r>
      <w:proofErr w:type="spellStart"/>
      <w:r>
        <w:t>TruncatedSMSTPDU</w:t>
      </w:r>
      <w:proofErr w:type="spellEnd"/>
    </w:p>
    <w:p w14:paraId="125E0FCC" w14:textId="77777777" w:rsidR="00927A77" w:rsidRDefault="00927A77" w:rsidP="00927A77">
      <w:pPr>
        <w:pStyle w:val="Code"/>
      </w:pPr>
      <w:r>
        <w:t>}</w:t>
      </w:r>
    </w:p>
    <w:p w14:paraId="3D90CDCA" w14:textId="77777777" w:rsidR="00927A77" w:rsidRDefault="00927A77" w:rsidP="00927A77">
      <w:pPr>
        <w:pStyle w:val="Code"/>
      </w:pPr>
    </w:p>
    <w:p w14:paraId="77339F90" w14:textId="77777777" w:rsidR="00927A77" w:rsidRDefault="00927A77" w:rsidP="00927A77">
      <w:pPr>
        <w:pStyle w:val="Code"/>
      </w:pPr>
      <w:r>
        <w:t>SMSTPDU ::= OCTET STRING (SIZE(1..270))</w:t>
      </w:r>
    </w:p>
    <w:p w14:paraId="127D47B5" w14:textId="77777777" w:rsidR="00927A77" w:rsidRDefault="00927A77" w:rsidP="00927A77">
      <w:pPr>
        <w:pStyle w:val="Code"/>
      </w:pPr>
    </w:p>
    <w:p w14:paraId="6B34AFE9" w14:textId="77777777" w:rsidR="00927A77" w:rsidRDefault="00927A77" w:rsidP="00927A77">
      <w:pPr>
        <w:pStyle w:val="Code"/>
      </w:pPr>
      <w:proofErr w:type="spellStart"/>
      <w:r>
        <w:t>TruncatedSMSTPDU</w:t>
      </w:r>
      <w:proofErr w:type="spellEnd"/>
      <w:r>
        <w:t xml:space="preserve"> ::= OCTET STRING (SIZE(1..130))</w:t>
      </w:r>
    </w:p>
    <w:p w14:paraId="5F4D7095" w14:textId="77777777" w:rsidR="00927A77" w:rsidRDefault="00927A77" w:rsidP="00927A77">
      <w:pPr>
        <w:pStyle w:val="Code"/>
      </w:pPr>
    </w:p>
    <w:p w14:paraId="38E4F68C" w14:textId="77777777" w:rsidR="00927A77" w:rsidRDefault="00927A77" w:rsidP="00927A77">
      <w:pPr>
        <w:pStyle w:val="CodeHeader"/>
      </w:pPr>
      <w:r>
        <w:t>-- ===============</w:t>
      </w:r>
    </w:p>
    <w:p w14:paraId="42D31A59" w14:textId="77777777" w:rsidR="00927A77" w:rsidRDefault="00927A77" w:rsidP="00927A77">
      <w:pPr>
        <w:pStyle w:val="CodeHeader"/>
      </w:pPr>
      <w:r>
        <w:t>-- MMS definitions</w:t>
      </w:r>
    </w:p>
    <w:p w14:paraId="37A698BB" w14:textId="77777777" w:rsidR="00927A77" w:rsidRDefault="00927A77" w:rsidP="00927A77">
      <w:pPr>
        <w:pStyle w:val="Code"/>
      </w:pPr>
      <w:r>
        <w:t>-- ===============</w:t>
      </w:r>
    </w:p>
    <w:p w14:paraId="0D3E13F4" w14:textId="77777777" w:rsidR="00927A77" w:rsidRDefault="00927A77" w:rsidP="00927A77">
      <w:pPr>
        <w:pStyle w:val="Code"/>
      </w:pPr>
    </w:p>
    <w:p w14:paraId="21903F33" w14:textId="77777777" w:rsidR="00927A77" w:rsidRDefault="00927A77" w:rsidP="00927A77">
      <w:pPr>
        <w:pStyle w:val="Code"/>
      </w:pPr>
      <w:proofErr w:type="spellStart"/>
      <w:r>
        <w:t>MMSSend</w:t>
      </w:r>
      <w:proofErr w:type="spellEnd"/>
      <w:r>
        <w:t xml:space="preserve"> ::= SEQUENCE</w:t>
      </w:r>
    </w:p>
    <w:p w14:paraId="35D54CE9" w14:textId="77777777" w:rsidR="00927A77" w:rsidRDefault="00927A77" w:rsidP="00927A77">
      <w:pPr>
        <w:pStyle w:val="Code"/>
      </w:pPr>
      <w:r>
        <w:t>{</w:t>
      </w:r>
    </w:p>
    <w:p w14:paraId="52F46820" w14:textId="77777777" w:rsidR="00927A77" w:rsidRDefault="00927A77" w:rsidP="00927A77">
      <w:pPr>
        <w:pStyle w:val="Code"/>
      </w:pPr>
      <w:r>
        <w:t xml:space="preserve">    </w:t>
      </w:r>
      <w:proofErr w:type="spellStart"/>
      <w:r>
        <w:t>transactionID</w:t>
      </w:r>
      <w:proofErr w:type="spellEnd"/>
      <w:r>
        <w:t xml:space="preserve">       [1]  UTF8String,</w:t>
      </w:r>
    </w:p>
    <w:p w14:paraId="054B7988" w14:textId="77777777" w:rsidR="00927A77" w:rsidRDefault="00927A77" w:rsidP="00927A77">
      <w:pPr>
        <w:pStyle w:val="Code"/>
      </w:pPr>
      <w:r>
        <w:t xml:space="preserve">    version             [2]  </w:t>
      </w:r>
      <w:proofErr w:type="spellStart"/>
      <w:r>
        <w:t>MMSVersion</w:t>
      </w:r>
      <w:proofErr w:type="spellEnd"/>
      <w:r>
        <w:t>,</w:t>
      </w:r>
    </w:p>
    <w:p w14:paraId="3B820B15" w14:textId="77777777" w:rsidR="00927A77" w:rsidRDefault="00927A77" w:rsidP="00927A77">
      <w:pPr>
        <w:pStyle w:val="Code"/>
      </w:pPr>
      <w:r>
        <w:t xml:space="preserve">    </w:t>
      </w:r>
      <w:proofErr w:type="spellStart"/>
      <w:r>
        <w:t>dateTime</w:t>
      </w:r>
      <w:proofErr w:type="spellEnd"/>
      <w:r>
        <w:t xml:space="preserve">            [3]  Timestamp,</w:t>
      </w:r>
    </w:p>
    <w:p w14:paraId="06EFF2B5" w14:textId="77777777" w:rsidR="00927A77" w:rsidRDefault="00927A77" w:rsidP="00927A77">
      <w:pPr>
        <w:pStyle w:val="Code"/>
      </w:pPr>
      <w:r>
        <w:t xml:space="preserve">    </w:t>
      </w:r>
      <w:proofErr w:type="spellStart"/>
      <w:r>
        <w:t>originatingMMSParty</w:t>
      </w:r>
      <w:proofErr w:type="spellEnd"/>
      <w:r>
        <w:t xml:space="preserve"> [4]  </w:t>
      </w:r>
      <w:proofErr w:type="spellStart"/>
      <w:r>
        <w:t>MMSParty</w:t>
      </w:r>
      <w:proofErr w:type="spellEnd"/>
      <w:r>
        <w:t>,</w:t>
      </w:r>
    </w:p>
    <w:p w14:paraId="3E3EC792" w14:textId="77777777" w:rsidR="00927A77" w:rsidRDefault="00927A77" w:rsidP="00927A77">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97B0043" w14:textId="77777777" w:rsidR="00927A77" w:rsidRDefault="00927A77" w:rsidP="00927A77">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4EC5C41C" w14:textId="77777777" w:rsidR="00927A77" w:rsidRDefault="00927A77" w:rsidP="00927A77">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140141BD" w14:textId="77777777" w:rsidR="00927A77" w:rsidRDefault="00927A77" w:rsidP="00927A77">
      <w:pPr>
        <w:pStyle w:val="Code"/>
      </w:pPr>
      <w:r>
        <w:t xml:space="preserve">    direction           [8]  </w:t>
      </w:r>
      <w:proofErr w:type="spellStart"/>
      <w:r>
        <w:t>MMSDirection</w:t>
      </w:r>
      <w:proofErr w:type="spellEnd"/>
      <w:r>
        <w:t>,</w:t>
      </w:r>
    </w:p>
    <w:p w14:paraId="0F43A1CA" w14:textId="77777777" w:rsidR="00927A77" w:rsidRDefault="00927A77" w:rsidP="00927A77">
      <w:pPr>
        <w:pStyle w:val="Code"/>
      </w:pPr>
      <w:r>
        <w:t xml:space="preserve">    subject             [9]  </w:t>
      </w:r>
      <w:proofErr w:type="spellStart"/>
      <w:r>
        <w:t>MMSSubject</w:t>
      </w:r>
      <w:proofErr w:type="spellEnd"/>
      <w:r>
        <w:t xml:space="preserve"> OPTIONAL,</w:t>
      </w:r>
    </w:p>
    <w:p w14:paraId="30A289B7" w14:textId="77777777" w:rsidR="00927A77" w:rsidRDefault="00927A77" w:rsidP="00927A77">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668A0852" w14:textId="77777777" w:rsidR="00927A77" w:rsidRDefault="00927A77" w:rsidP="00927A77">
      <w:pPr>
        <w:pStyle w:val="Code"/>
      </w:pPr>
      <w:r>
        <w:t xml:space="preserve">    expiry              [11] </w:t>
      </w:r>
      <w:proofErr w:type="spellStart"/>
      <w:r>
        <w:t>MMSExpiry</w:t>
      </w:r>
      <w:proofErr w:type="spellEnd"/>
      <w:r>
        <w:t>,</w:t>
      </w:r>
    </w:p>
    <w:p w14:paraId="586E1FA2" w14:textId="77777777" w:rsidR="00927A77" w:rsidRDefault="00927A77" w:rsidP="00927A77">
      <w:pPr>
        <w:pStyle w:val="Code"/>
      </w:pPr>
      <w:r>
        <w:t xml:space="preserve">    </w:t>
      </w:r>
      <w:proofErr w:type="spellStart"/>
      <w:r>
        <w:t>desiredDeliveryTime</w:t>
      </w:r>
      <w:proofErr w:type="spellEnd"/>
      <w:r>
        <w:t xml:space="preserve"> [12] Timestamp OPTIONAL,</w:t>
      </w:r>
    </w:p>
    <w:p w14:paraId="13C06EA2" w14:textId="77777777" w:rsidR="00927A77" w:rsidRDefault="00927A77" w:rsidP="00927A77">
      <w:pPr>
        <w:pStyle w:val="Code"/>
      </w:pPr>
      <w:r>
        <w:t xml:space="preserve">    priority            [13] </w:t>
      </w:r>
      <w:proofErr w:type="spellStart"/>
      <w:r>
        <w:t>MMSPriority</w:t>
      </w:r>
      <w:proofErr w:type="spellEnd"/>
      <w:r>
        <w:t xml:space="preserve"> OPTIONAL,</w:t>
      </w:r>
    </w:p>
    <w:p w14:paraId="5860FC17" w14:textId="77777777" w:rsidR="00927A77" w:rsidRDefault="00927A77" w:rsidP="00927A77">
      <w:pPr>
        <w:pStyle w:val="Code"/>
      </w:pPr>
      <w:r>
        <w:t xml:space="preserve">    </w:t>
      </w:r>
      <w:proofErr w:type="spellStart"/>
      <w:r>
        <w:t>senderVisibility</w:t>
      </w:r>
      <w:proofErr w:type="spellEnd"/>
      <w:r>
        <w:t xml:space="preserve">    [14] BOOLEAN OPTIONAL,</w:t>
      </w:r>
    </w:p>
    <w:p w14:paraId="1BB3E3E3" w14:textId="77777777" w:rsidR="00927A77" w:rsidRDefault="00927A77" w:rsidP="00927A77">
      <w:pPr>
        <w:pStyle w:val="Code"/>
      </w:pPr>
      <w:r>
        <w:t xml:space="preserve">    </w:t>
      </w:r>
      <w:proofErr w:type="spellStart"/>
      <w:r>
        <w:t>deliveryReport</w:t>
      </w:r>
      <w:proofErr w:type="spellEnd"/>
      <w:r>
        <w:t xml:space="preserve">      [15] BOOLEAN OPTIONAL,</w:t>
      </w:r>
    </w:p>
    <w:p w14:paraId="5F3A33A9" w14:textId="77777777" w:rsidR="00927A77" w:rsidRDefault="00927A77" w:rsidP="00927A77">
      <w:pPr>
        <w:pStyle w:val="Code"/>
      </w:pPr>
      <w:r>
        <w:t xml:space="preserve">    </w:t>
      </w:r>
      <w:proofErr w:type="spellStart"/>
      <w:r>
        <w:t>readReport</w:t>
      </w:r>
      <w:proofErr w:type="spellEnd"/>
      <w:r>
        <w:t xml:space="preserve">          [16] BOOLEAN OPTIONAL,</w:t>
      </w:r>
    </w:p>
    <w:p w14:paraId="56DCBD13" w14:textId="77777777" w:rsidR="00927A77" w:rsidRDefault="00927A77" w:rsidP="00927A77">
      <w:pPr>
        <w:pStyle w:val="Code"/>
      </w:pPr>
      <w:r>
        <w:t xml:space="preserve">    store               [17] BOOLEAN OPTIONAL,</w:t>
      </w:r>
    </w:p>
    <w:p w14:paraId="6D4E6435" w14:textId="77777777" w:rsidR="00927A77" w:rsidRDefault="00927A77" w:rsidP="00927A77">
      <w:pPr>
        <w:pStyle w:val="Code"/>
      </w:pPr>
      <w:r>
        <w:t xml:space="preserve">    state               [18] </w:t>
      </w:r>
      <w:proofErr w:type="spellStart"/>
      <w:r>
        <w:t>MMState</w:t>
      </w:r>
      <w:proofErr w:type="spellEnd"/>
      <w:r>
        <w:t xml:space="preserve"> OPTIONAL,</w:t>
      </w:r>
    </w:p>
    <w:p w14:paraId="73672B14" w14:textId="77777777" w:rsidR="00927A77" w:rsidRDefault="00927A77" w:rsidP="00927A77">
      <w:pPr>
        <w:pStyle w:val="Code"/>
      </w:pPr>
      <w:r>
        <w:t xml:space="preserve">    flags               [19] </w:t>
      </w:r>
      <w:proofErr w:type="spellStart"/>
      <w:r>
        <w:t>MMFlags</w:t>
      </w:r>
      <w:proofErr w:type="spellEnd"/>
      <w:r>
        <w:t xml:space="preserve"> OPTIONAL,</w:t>
      </w:r>
    </w:p>
    <w:p w14:paraId="57EC98C6" w14:textId="77777777" w:rsidR="00927A77" w:rsidRDefault="00927A77" w:rsidP="00927A77">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2AADBD2C" w14:textId="77777777" w:rsidR="00927A77" w:rsidRDefault="00927A77" w:rsidP="00927A77">
      <w:pPr>
        <w:pStyle w:val="Code"/>
      </w:pPr>
      <w:r>
        <w:t xml:space="preserve">    </w:t>
      </w:r>
      <w:proofErr w:type="spellStart"/>
      <w:r>
        <w:t>applicID</w:t>
      </w:r>
      <w:proofErr w:type="spellEnd"/>
      <w:r>
        <w:t xml:space="preserve">            [21] UTF8String OPTIONAL,</w:t>
      </w:r>
    </w:p>
    <w:p w14:paraId="663F0145" w14:textId="77777777" w:rsidR="00927A77" w:rsidRDefault="00927A77" w:rsidP="00927A77">
      <w:pPr>
        <w:pStyle w:val="Code"/>
      </w:pPr>
      <w:r>
        <w:t xml:space="preserve">    </w:t>
      </w:r>
      <w:proofErr w:type="spellStart"/>
      <w:r>
        <w:t>replyApplicID</w:t>
      </w:r>
      <w:proofErr w:type="spellEnd"/>
      <w:r>
        <w:t xml:space="preserve">       [22] UTF8String OPTIONAL,</w:t>
      </w:r>
    </w:p>
    <w:p w14:paraId="1A20AE6D" w14:textId="77777777" w:rsidR="00927A77" w:rsidRDefault="00927A77" w:rsidP="00927A77">
      <w:pPr>
        <w:pStyle w:val="Code"/>
      </w:pPr>
      <w:r>
        <w:t xml:space="preserve">    </w:t>
      </w:r>
      <w:proofErr w:type="spellStart"/>
      <w:r>
        <w:t>auxApplicInfo</w:t>
      </w:r>
      <w:proofErr w:type="spellEnd"/>
      <w:r>
        <w:t xml:space="preserve">       [23] UTF8String OPTIONAL,</w:t>
      </w:r>
    </w:p>
    <w:p w14:paraId="72D056D3" w14:textId="77777777" w:rsidR="00927A77" w:rsidRDefault="00927A77" w:rsidP="00927A77">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3D9FC494" w14:textId="77777777" w:rsidR="00927A77" w:rsidRDefault="00927A77" w:rsidP="00927A77">
      <w:pPr>
        <w:pStyle w:val="Code"/>
      </w:pPr>
      <w:r>
        <w:t xml:space="preserve">    </w:t>
      </w:r>
      <w:proofErr w:type="spellStart"/>
      <w:r>
        <w:t>dRMContent</w:t>
      </w:r>
      <w:proofErr w:type="spellEnd"/>
      <w:r>
        <w:t xml:space="preserve">          [25] BOOLEAN OPTIONAL,</w:t>
      </w:r>
    </w:p>
    <w:p w14:paraId="35453935" w14:textId="77777777" w:rsidR="00927A77" w:rsidRDefault="00927A77" w:rsidP="00927A77">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3BB07F1F" w14:textId="77777777" w:rsidR="00927A77" w:rsidRDefault="00927A77" w:rsidP="00927A77">
      <w:pPr>
        <w:pStyle w:val="Code"/>
      </w:pPr>
      <w:r>
        <w:t xml:space="preserve">    </w:t>
      </w:r>
      <w:proofErr w:type="spellStart"/>
      <w:r>
        <w:t>contentType</w:t>
      </w:r>
      <w:proofErr w:type="spellEnd"/>
      <w:r>
        <w:t xml:space="preserve">         [27] </w:t>
      </w:r>
      <w:proofErr w:type="spellStart"/>
      <w:r>
        <w:t>MMSContentType</w:t>
      </w:r>
      <w:proofErr w:type="spellEnd"/>
      <w:r>
        <w:t>,</w:t>
      </w:r>
    </w:p>
    <w:p w14:paraId="7D098C12" w14:textId="77777777" w:rsidR="00927A77" w:rsidRDefault="00927A77" w:rsidP="00927A77">
      <w:pPr>
        <w:pStyle w:val="Code"/>
      </w:pPr>
      <w:r>
        <w:t xml:space="preserve">    </w:t>
      </w:r>
      <w:proofErr w:type="spellStart"/>
      <w:r>
        <w:t>responseStatus</w:t>
      </w:r>
      <w:proofErr w:type="spellEnd"/>
      <w:r>
        <w:t xml:space="preserve">      [28] </w:t>
      </w:r>
      <w:proofErr w:type="spellStart"/>
      <w:r>
        <w:t>MMSResponseStatus</w:t>
      </w:r>
      <w:proofErr w:type="spellEnd"/>
      <w:r>
        <w:t>,</w:t>
      </w:r>
    </w:p>
    <w:p w14:paraId="724F7723" w14:textId="77777777" w:rsidR="00927A77" w:rsidRDefault="00927A77" w:rsidP="00927A77">
      <w:pPr>
        <w:pStyle w:val="Code"/>
      </w:pPr>
      <w:r>
        <w:t xml:space="preserve">    </w:t>
      </w:r>
      <w:proofErr w:type="spellStart"/>
      <w:r>
        <w:t>responseStatusText</w:t>
      </w:r>
      <w:proofErr w:type="spellEnd"/>
      <w:r>
        <w:t xml:space="preserve">  [29] UTF8String OPTIONAL,</w:t>
      </w:r>
    </w:p>
    <w:p w14:paraId="6D9A696E" w14:textId="77777777" w:rsidR="00927A77" w:rsidRDefault="00927A77" w:rsidP="00927A77">
      <w:pPr>
        <w:pStyle w:val="Code"/>
      </w:pPr>
      <w:r>
        <w:t xml:space="preserve">    </w:t>
      </w:r>
      <w:proofErr w:type="spellStart"/>
      <w:r>
        <w:t>messageID</w:t>
      </w:r>
      <w:proofErr w:type="spellEnd"/>
      <w:r>
        <w:t xml:space="preserve">           [30] UTF8String</w:t>
      </w:r>
    </w:p>
    <w:p w14:paraId="57CB9A92" w14:textId="77777777" w:rsidR="00927A77" w:rsidRDefault="00927A77" w:rsidP="00927A77">
      <w:pPr>
        <w:pStyle w:val="Code"/>
      </w:pPr>
      <w:r>
        <w:t>}</w:t>
      </w:r>
    </w:p>
    <w:p w14:paraId="38F5A563" w14:textId="77777777" w:rsidR="00927A77" w:rsidRDefault="00927A77" w:rsidP="00927A77">
      <w:pPr>
        <w:pStyle w:val="Code"/>
      </w:pPr>
    </w:p>
    <w:p w14:paraId="42D69258" w14:textId="77777777" w:rsidR="00927A77" w:rsidRDefault="00927A77" w:rsidP="00927A77">
      <w:pPr>
        <w:pStyle w:val="Code"/>
      </w:pPr>
      <w:proofErr w:type="spellStart"/>
      <w:r>
        <w:t>MMSSendByNonLocalTarget</w:t>
      </w:r>
      <w:proofErr w:type="spellEnd"/>
      <w:r>
        <w:t xml:space="preserve"> ::= SEQUENCE</w:t>
      </w:r>
    </w:p>
    <w:p w14:paraId="3CB90978" w14:textId="77777777" w:rsidR="00927A77" w:rsidRDefault="00927A77" w:rsidP="00927A77">
      <w:pPr>
        <w:pStyle w:val="Code"/>
      </w:pPr>
      <w:r>
        <w:t>{</w:t>
      </w:r>
    </w:p>
    <w:p w14:paraId="21AD0FB8" w14:textId="77777777" w:rsidR="00927A77" w:rsidRDefault="00927A77" w:rsidP="00927A77">
      <w:pPr>
        <w:pStyle w:val="Code"/>
      </w:pPr>
      <w:r>
        <w:t xml:space="preserve">    version             [1]  </w:t>
      </w:r>
      <w:proofErr w:type="spellStart"/>
      <w:r>
        <w:t>MMSVersion</w:t>
      </w:r>
      <w:proofErr w:type="spellEnd"/>
      <w:r>
        <w:t>,</w:t>
      </w:r>
    </w:p>
    <w:p w14:paraId="0740D87E" w14:textId="77777777" w:rsidR="00927A77" w:rsidRDefault="00927A77" w:rsidP="00927A77">
      <w:pPr>
        <w:pStyle w:val="Code"/>
      </w:pPr>
      <w:r>
        <w:t xml:space="preserve">    </w:t>
      </w:r>
      <w:proofErr w:type="spellStart"/>
      <w:r>
        <w:t>transactionID</w:t>
      </w:r>
      <w:proofErr w:type="spellEnd"/>
      <w:r>
        <w:t xml:space="preserve">       [2]  UTF8String,</w:t>
      </w:r>
    </w:p>
    <w:p w14:paraId="5DBE1AA9" w14:textId="77777777" w:rsidR="00927A77" w:rsidRDefault="00927A77" w:rsidP="00927A77">
      <w:pPr>
        <w:pStyle w:val="Code"/>
      </w:pPr>
      <w:r>
        <w:t xml:space="preserve">    </w:t>
      </w:r>
      <w:proofErr w:type="spellStart"/>
      <w:r>
        <w:t>messageID</w:t>
      </w:r>
      <w:proofErr w:type="spellEnd"/>
      <w:r>
        <w:t xml:space="preserve">           [3]  UTF8String,</w:t>
      </w:r>
    </w:p>
    <w:p w14:paraId="6111AAC5" w14:textId="77777777" w:rsidR="00927A77" w:rsidRDefault="00927A77" w:rsidP="00927A77">
      <w:pPr>
        <w:pStyle w:val="Code"/>
      </w:pPr>
      <w:r>
        <w:t xml:space="preserve">    </w:t>
      </w:r>
      <w:proofErr w:type="spellStart"/>
      <w:r>
        <w:t>terminatingMMSParty</w:t>
      </w:r>
      <w:proofErr w:type="spellEnd"/>
      <w:r>
        <w:t xml:space="preserve"> [4]  SEQUENCE OF </w:t>
      </w:r>
      <w:proofErr w:type="spellStart"/>
      <w:r>
        <w:t>MMSParty</w:t>
      </w:r>
      <w:proofErr w:type="spellEnd"/>
      <w:r>
        <w:t>,</w:t>
      </w:r>
    </w:p>
    <w:p w14:paraId="7DD13E8D" w14:textId="77777777" w:rsidR="00927A77" w:rsidRDefault="00927A77" w:rsidP="00927A77">
      <w:pPr>
        <w:pStyle w:val="Code"/>
      </w:pPr>
      <w:r>
        <w:t xml:space="preserve">    </w:t>
      </w:r>
      <w:proofErr w:type="spellStart"/>
      <w:r>
        <w:t>originatingMMSParty</w:t>
      </w:r>
      <w:proofErr w:type="spellEnd"/>
      <w:r>
        <w:t xml:space="preserve"> [5]  </w:t>
      </w:r>
      <w:proofErr w:type="spellStart"/>
      <w:r>
        <w:t>MMSParty</w:t>
      </w:r>
      <w:proofErr w:type="spellEnd"/>
      <w:r>
        <w:t>,</w:t>
      </w:r>
    </w:p>
    <w:p w14:paraId="5F599225" w14:textId="77777777" w:rsidR="00927A77" w:rsidRDefault="00927A77" w:rsidP="00927A77">
      <w:pPr>
        <w:pStyle w:val="Code"/>
      </w:pPr>
      <w:r>
        <w:t xml:space="preserve">    direction           [6]  </w:t>
      </w:r>
      <w:proofErr w:type="spellStart"/>
      <w:r>
        <w:t>MMSDirection</w:t>
      </w:r>
      <w:proofErr w:type="spellEnd"/>
      <w:r>
        <w:t>,</w:t>
      </w:r>
    </w:p>
    <w:p w14:paraId="0A487714" w14:textId="77777777" w:rsidR="00927A77" w:rsidRDefault="00927A77" w:rsidP="00927A77">
      <w:pPr>
        <w:pStyle w:val="Code"/>
      </w:pPr>
      <w:r>
        <w:t xml:space="preserve">    </w:t>
      </w:r>
      <w:proofErr w:type="spellStart"/>
      <w:r>
        <w:t>contentType</w:t>
      </w:r>
      <w:proofErr w:type="spellEnd"/>
      <w:r>
        <w:t xml:space="preserve">         [7]  </w:t>
      </w:r>
      <w:proofErr w:type="spellStart"/>
      <w:r>
        <w:t>MMSContentType</w:t>
      </w:r>
      <w:proofErr w:type="spellEnd"/>
      <w:r>
        <w:t>,</w:t>
      </w:r>
    </w:p>
    <w:p w14:paraId="190CE162" w14:textId="77777777" w:rsidR="00927A77" w:rsidRDefault="00927A77" w:rsidP="00927A77">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1E2F1909" w14:textId="77777777" w:rsidR="00927A77" w:rsidRDefault="00927A77" w:rsidP="00927A77">
      <w:pPr>
        <w:pStyle w:val="Code"/>
      </w:pPr>
      <w:r>
        <w:t xml:space="preserve">    </w:t>
      </w:r>
      <w:proofErr w:type="spellStart"/>
      <w:r>
        <w:t>dateTime</w:t>
      </w:r>
      <w:proofErr w:type="spellEnd"/>
      <w:r>
        <w:t xml:space="preserve">            [9]  Timestamp,</w:t>
      </w:r>
    </w:p>
    <w:p w14:paraId="0FE03D19" w14:textId="77777777" w:rsidR="00927A77" w:rsidRDefault="00927A77" w:rsidP="00927A77">
      <w:pPr>
        <w:pStyle w:val="Code"/>
      </w:pPr>
      <w:r>
        <w:t xml:space="preserve">    expiry              [10] </w:t>
      </w:r>
      <w:proofErr w:type="spellStart"/>
      <w:r>
        <w:t>MMSExpiry</w:t>
      </w:r>
      <w:proofErr w:type="spellEnd"/>
      <w:r>
        <w:t xml:space="preserve"> OPTIONAL,</w:t>
      </w:r>
    </w:p>
    <w:p w14:paraId="28949EDB" w14:textId="77777777" w:rsidR="00927A77" w:rsidRDefault="00927A77" w:rsidP="00927A77">
      <w:pPr>
        <w:pStyle w:val="Code"/>
      </w:pPr>
      <w:r>
        <w:t xml:space="preserve">    </w:t>
      </w:r>
      <w:proofErr w:type="spellStart"/>
      <w:r>
        <w:t>deliveryReport</w:t>
      </w:r>
      <w:proofErr w:type="spellEnd"/>
      <w:r>
        <w:t xml:space="preserve">      [11] BOOLEAN OPTIONAL,</w:t>
      </w:r>
    </w:p>
    <w:p w14:paraId="689F08EE" w14:textId="77777777" w:rsidR="00927A77" w:rsidRDefault="00927A77" w:rsidP="00927A77">
      <w:pPr>
        <w:pStyle w:val="Code"/>
      </w:pPr>
      <w:r>
        <w:t xml:space="preserve">    priority            [12] </w:t>
      </w:r>
      <w:proofErr w:type="spellStart"/>
      <w:r>
        <w:t>MMSPriority</w:t>
      </w:r>
      <w:proofErr w:type="spellEnd"/>
      <w:r>
        <w:t xml:space="preserve"> OPTIONAL,</w:t>
      </w:r>
    </w:p>
    <w:p w14:paraId="38267657" w14:textId="77777777" w:rsidR="00927A77" w:rsidRDefault="00927A77" w:rsidP="00927A77">
      <w:pPr>
        <w:pStyle w:val="Code"/>
      </w:pPr>
      <w:r>
        <w:t xml:space="preserve">    </w:t>
      </w:r>
      <w:proofErr w:type="spellStart"/>
      <w:r>
        <w:t>senderVisibility</w:t>
      </w:r>
      <w:proofErr w:type="spellEnd"/>
      <w:r>
        <w:t xml:space="preserve">    [13] BOOLEAN OPTIONAL,</w:t>
      </w:r>
    </w:p>
    <w:p w14:paraId="3696C651" w14:textId="77777777" w:rsidR="00927A77" w:rsidRDefault="00927A77" w:rsidP="00927A77">
      <w:pPr>
        <w:pStyle w:val="Code"/>
      </w:pPr>
      <w:r>
        <w:t xml:space="preserve">    </w:t>
      </w:r>
      <w:proofErr w:type="spellStart"/>
      <w:r>
        <w:t>readReport</w:t>
      </w:r>
      <w:proofErr w:type="spellEnd"/>
      <w:r>
        <w:t xml:space="preserve">          [14] BOOLEAN OPTIONAL,</w:t>
      </w:r>
    </w:p>
    <w:p w14:paraId="5142DBAE" w14:textId="77777777" w:rsidR="00927A77" w:rsidRDefault="00927A77" w:rsidP="00927A77">
      <w:pPr>
        <w:pStyle w:val="Code"/>
      </w:pPr>
      <w:r>
        <w:t xml:space="preserve">    subject             [15] </w:t>
      </w:r>
      <w:proofErr w:type="spellStart"/>
      <w:r>
        <w:t>MMSSubject</w:t>
      </w:r>
      <w:proofErr w:type="spellEnd"/>
      <w:r>
        <w:t xml:space="preserve"> OPTIONAL,</w:t>
      </w:r>
    </w:p>
    <w:p w14:paraId="0CF27C47" w14:textId="77777777" w:rsidR="00927A77" w:rsidRDefault="00927A77" w:rsidP="00927A77">
      <w:pPr>
        <w:pStyle w:val="Code"/>
      </w:pPr>
      <w:r>
        <w:t xml:space="preserve">    </w:t>
      </w:r>
      <w:proofErr w:type="spellStart"/>
      <w:r>
        <w:t>forwardCount</w:t>
      </w:r>
      <w:proofErr w:type="spellEnd"/>
      <w:r>
        <w:t xml:space="preserve">        [16] INTEGER OPTIONAL,</w:t>
      </w:r>
    </w:p>
    <w:p w14:paraId="4D967002" w14:textId="77777777" w:rsidR="00927A77" w:rsidRDefault="00927A77" w:rsidP="00927A77">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1F53C9C1" w14:textId="77777777" w:rsidR="00927A77" w:rsidRDefault="00927A77" w:rsidP="00927A77">
      <w:pPr>
        <w:pStyle w:val="Code"/>
      </w:pPr>
      <w:r>
        <w:t xml:space="preserve">    </w:t>
      </w:r>
      <w:proofErr w:type="spellStart"/>
      <w:r>
        <w:t>prevSentByDateTime</w:t>
      </w:r>
      <w:proofErr w:type="spellEnd"/>
      <w:r>
        <w:t xml:space="preserve">  [18] Timestamp OPTIONAL,</w:t>
      </w:r>
    </w:p>
    <w:p w14:paraId="6C6FC076" w14:textId="77777777" w:rsidR="00927A77" w:rsidRDefault="00927A77" w:rsidP="00927A77">
      <w:pPr>
        <w:pStyle w:val="Code"/>
      </w:pPr>
      <w:r>
        <w:t xml:space="preserve">    </w:t>
      </w:r>
      <w:proofErr w:type="spellStart"/>
      <w:r>
        <w:t>applicID</w:t>
      </w:r>
      <w:proofErr w:type="spellEnd"/>
      <w:r>
        <w:t xml:space="preserve">            [19] UTF8String OPTIONAL,</w:t>
      </w:r>
    </w:p>
    <w:p w14:paraId="1637566C" w14:textId="77777777" w:rsidR="00927A77" w:rsidRDefault="00927A77" w:rsidP="00927A77">
      <w:pPr>
        <w:pStyle w:val="Code"/>
      </w:pPr>
      <w:r>
        <w:t xml:space="preserve">    </w:t>
      </w:r>
      <w:proofErr w:type="spellStart"/>
      <w:r>
        <w:t>replyApplicID</w:t>
      </w:r>
      <w:proofErr w:type="spellEnd"/>
      <w:r>
        <w:t xml:space="preserve">       [20] UTF8String OPTIONAL,</w:t>
      </w:r>
    </w:p>
    <w:p w14:paraId="63FB21E8" w14:textId="77777777" w:rsidR="00927A77" w:rsidRDefault="00927A77" w:rsidP="00927A77">
      <w:pPr>
        <w:pStyle w:val="Code"/>
      </w:pPr>
      <w:r>
        <w:t xml:space="preserve">    </w:t>
      </w:r>
      <w:proofErr w:type="spellStart"/>
      <w:r>
        <w:t>auxApplicInfo</w:t>
      </w:r>
      <w:proofErr w:type="spellEnd"/>
      <w:r>
        <w:t xml:space="preserve">       [21] UTF8String OPTIONAL,</w:t>
      </w:r>
    </w:p>
    <w:p w14:paraId="3450B5B9" w14:textId="77777777" w:rsidR="00927A77" w:rsidRDefault="00927A77" w:rsidP="00927A77">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17583807" w14:textId="77777777" w:rsidR="00927A77" w:rsidRDefault="00927A77" w:rsidP="00927A77">
      <w:pPr>
        <w:pStyle w:val="Code"/>
      </w:pPr>
      <w:r>
        <w:t xml:space="preserve">    </w:t>
      </w:r>
      <w:proofErr w:type="spellStart"/>
      <w:r>
        <w:t>dRMContent</w:t>
      </w:r>
      <w:proofErr w:type="spellEnd"/>
      <w:r>
        <w:t xml:space="preserve">          [23] BOOLEAN OPTIONAL,</w:t>
      </w:r>
    </w:p>
    <w:p w14:paraId="2E6A1267" w14:textId="77777777" w:rsidR="00927A77" w:rsidRDefault="00927A77" w:rsidP="00927A77">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3650B330" w14:textId="77777777" w:rsidR="00927A77" w:rsidRDefault="00927A77" w:rsidP="00927A77">
      <w:pPr>
        <w:pStyle w:val="Code"/>
      </w:pPr>
      <w:r>
        <w:t>}</w:t>
      </w:r>
    </w:p>
    <w:p w14:paraId="50F71400" w14:textId="77777777" w:rsidR="00927A77" w:rsidRDefault="00927A77" w:rsidP="00927A77">
      <w:pPr>
        <w:pStyle w:val="Code"/>
      </w:pPr>
    </w:p>
    <w:p w14:paraId="31C71C7E" w14:textId="77777777" w:rsidR="00927A77" w:rsidRDefault="00927A77" w:rsidP="00927A77">
      <w:pPr>
        <w:pStyle w:val="Code"/>
      </w:pPr>
      <w:proofErr w:type="spellStart"/>
      <w:r>
        <w:t>MMSNotification</w:t>
      </w:r>
      <w:proofErr w:type="spellEnd"/>
      <w:r>
        <w:t xml:space="preserve"> ::= SEQUENCE</w:t>
      </w:r>
    </w:p>
    <w:p w14:paraId="3E9CD51B" w14:textId="77777777" w:rsidR="00927A77" w:rsidRDefault="00927A77" w:rsidP="00927A77">
      <w:pPr>
        <w:pStyle w:val="Code"/>
      </w:pPr>
      <w:r>
        <w:t>{</w:t>
      </w:r>
    </w:p>
    <w:p w14:paraId="21A843A7" w14:textId="77777777" w:rsidR="00927A77" w:rsidRDefault="00927A77" w:rsidP="00927A77">
      <w:pPr>
        <w:pStyle w:val="Code"/>
      </w:pPr>
      <w:r>
        <w:t xml:space="preserve">    </w:t>
      </w:r>
      <w:proofErr w:type="spellStart"/>
      <w:r>
        <w:t>transactionID</w:t>
      </w:r>
      <w:proofErr w:type="spellEnd"/>
      <w:r>
        <w:t xml:space="preserve">           [1]  UTF8String,</w:t>
      </w:r>
    </w:p>
    <w:p w14:paraId="4F382526" w14:textId="77777777" w:rsidR="00927A77" w:rsidRDefault="00927A77" w:rsidP="00927A77">
      <w:pPr>
        <w:pStyle w:val="Code"/>
      </w:pPr>
      <w:r>
        <w:t xml:space="preserve">    version                 [2]  </w:t>
      </w:r>
      <w:proofErr w:type="spellStart"/>
      <w:r>
        <w:t>MMSVersion</w:t>
      </w:r>
      <w:proofErr w:type="spellEnd"/>
      <w:r>
        <w:t>,</w:t>
      </w:r>
    </w:p>
    <w:p w14:paraId="37F60796" w14:textId="77777777" w:rsidR="00927A77" w:rsidRDefault="00927A77" w:rsidP="00927A77">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748DC4BB" w14:textId="77777777" w:rsidR="00927A77" w:rsidRDefault="00927A77" w:rsidP="00927A77">
      <w:pPr>
        <w:pStyle w:val="Code"/>
      </w:pPr>
      <w:r>
        <w:t xml:space="preserve">    direction               [4]  </w:t>
      </w:r>
      <w:proofErr w:type="spellStart"/>
      <w:r>
        <w:t>MMSDirection</w:t>
      </w:r>
      <w:proofErr w:type="spellEnd"/>
      <w:r>
        <w:t>,</w:t>
      </w:r>
    </w:p>
    <w:p w14:paraId="7DC11F75" w14:textId="77777777" w:rsidR="00927A77" w:rsidRDefault="00927A77" w:rsidP="00927A77">
      <w:pPr>
        <w:pStyle w:val="Code"/>
      </w:pPr>
      <w:r>
        <w:t xml:space="preserve">    subject                 [5]  </w:t>
      </w:r>
      <w:proofErr w:type="spellStart"/>
      <w:r>
        <w:t>MMSSubject</w:t>
      </w:r>
      <w:proofErr w:type="spellEnd"/>
      <w:r>
        <w:t xml:space="preserve"> OPTIONAL,</w:t>
      </w:r>
    </w:p>
    <w:p w14:paraId="74E0D080" w14:textId="77777777" w:rsidR="00927A77" w:rsidRDefault="00927A77" w:rsidP="00927A77">
      <w:pPr>
        <w:pStyle w:val="Code"/>
      </w:pPr>
      <w:r>
        <w:t xml:space="preserve">    </w:t>
      </w:r>
      <w:proofErr w:type="spellStart"/>
      <w:r>
        <w:t>deliveryReportRequested</w:t>
      </w:r>
      <w:proofErr w:type="spellEnd"/>
      <w:r>
        <w:t xml:space="preserve"> [6]  BOOLEAN OPTIONAL,</w:t>
      </w:r>
    </w:p>
    <w:p w14:paraId="6FABA839" w14:textId="77777777" w:rsidR="00927A77" w:rsidRDefault="00927A77" w:rsidP="00927A77">
      <w:pPr>
        <w:pStyle w:val="Code"/>
      </w:pPr>
      <w:r>
        <w:t xml:space="preserve">    stored                  [7]  BOOLEAN OPTIONAL,</w:t>
      </w:r>
    </w:p>
    <w:p w14:paraId="276177F0" w14:textId="77777777" w:rsidR="00927A77" w:rsidRDefault="00927A77" w:rsidP="00927A77">
      <w:pPr>
        <w:pStyle w:val="Code"/>
      </w:pPr>
      <w:r>
        <w:t xml:space="preserve">    </w:t>
      </w:r>
      <w:proofErr w:type="spellStart"/>
      <w:r>
        <w:t>messageClass</w:t>
      </w:r>
      <w:proofErr w:type="spellEnd"/>
      <w:r>
        <w:t xml:space="preserve">            [8]  </w:t>
      </w:r>
      <w:proofErr w:type="spellStart"/>
      <w:r>
        <w:t>MMSMessageClass</w:t>
      </w:r>
      <w:proofErr w:type="spellEnd"/>
      <w:r>
        <w:t>,</w:t>
      </w:r>
    </w:p>
    <w:p w14:paraId="6142F4F2" w14:textId="77777777" w:rsidR="00927A77" w:rsidRDefault="00927A77" w:rsidP="00927A77">
      <w:pPr>
        <w:pStyle w:val="Code"/>
      </w:pPr>
      <w:r>
        <w:t xml:space="preserve">    priority                [9]  </w:t>
      </w:r>
      <w:proofErr w:type="spellStart"/>
      <w:r>
        <w:t>MMSPriority</w:t>
      </w:r>
      <w:proofErr w:type="spellEnd"/>
      <w:r>
        <w:t xml:space="preserve"> OPTIONAL,</w:t>
      </w:r>
    </w:p>
    <w:p w14:paraId="60BBE20C" w14:textId="77777777" w:rsidR="00927A77" w:rsidRDefault="00927A77" w:rsidP="00927A77">
      <w:pPr>
        <w:pStyle w:val="Code"/>
      </w:pPr>
      <w:r>
        <w:t xml:space="preserve">    </w:t>
      </w:r>
      <w:proofErr w:type="spellStart"/>
      <w:r>
        <w:t>messageSize</w:t>
      </w:r>
      <w:proofErr w:type="spellEnd"/>
      <w:r>
        <w:t xml:space="preserve">             [10]  INTEGER,</w:t>
      </w:r>
    </w:p>
    <w:p w14:paraId="22DBC30C" w14:textId="77777777" w:rsidR="00927A77" w:rsidRDefault="00927A77" w:rsidP="00927A77">
      <w:pPr>
        <w:pStyle w:val="Code"/>
      </w:pPr>
      <w:r>
        <w:t xml:space="preserve">    expiry                  [11] </w:t>
      </w:r>
      <w:proofErr w:type="spellStart"/>
      <w:r>
        <w:t>MMSExpiry</w:t>
      </w:r>
      <w:proofErr w:type="spellEnd"/>
      <w:r>
        <w:t>,</w:t>
      </w:r>
    </w:p>
    <w:p w14:paraId="63D67148" w14:textId="77777777" w:rsidR="00927A77" w:rsidRDefault="00927A77" w:rsidP="00927A77">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34C4D3C3" w14:textId="77777777" w:rsidR="00927A77" w:rsidRDefault="00927A77" w:rsidP="00927A77">
      <w:pPr>
        <w:pStyle w:val="Code"/>
      </w:pPr>
      <w:r>
        <w:t>}</w:t>
      </w:r>
    </w:p>
    <w:p w14:paraId="7DFCBC4C" w14:textId="77777777" w:rsidR="00927A77" w:rsidRDefault="00927A77" w:rsidP="00927A77">
      <w:pPr>
        <w:pStyle w:val="Code"/>
      </w:pPr>
    </w:p>
    <w:p w14:paraId="63D0B55B" w14:textId="77777777" w:rsidR="00927A77" w:rsidRDefault="00927A77" w:rsidP="00927A77">
      <w:pPr>
        <w:pStyle w:val="Code"/>
      </w:pPr>
      <w:proofErr w:type="spellStart"/>
      <w:r>
        <w:t>MMSSendToNonLocalTarget</w:t>
      </w:r>
      <w:proofErr w:type="spellEnd"/>
      <w:r>
        <w:t xml:space="preserve"> ::= SEQUENCE</w:t>
      </w:r>
    </w:p>
    <w:p w14:paraId="58CA46BD" w14:textId="77777777" w:rsidR="00927A77" w:rsidRDefault="00927A77" w:rsidP="00927A77">
      <w:pPr>
        <w:pStyle w:val="Code"/>
      </w:pPr>
      <w:r>
        <w:t>{</w:t>
      </w:r>
    </w:p>
    <w:p w14:paraId="6308A2F7" w14:textId="77777777" w:rsidR="00927A77" w:rsidRDefault="00927A77" w:rsidP="00927A77">
      <w:pPr>
        <w:pStyle w:val="Code"/>
      </w:pPr>
      <w:r>
        <w:t xml:space="preserve">    version             [1]  </w:t>
      </w:r>
      <w:proofErr w:type="spellStart"/>
      <w:r>
        <w:t>MMSVersion</w:t>
      </w:r>
      <w:proofErr w:type="spellEnd"/>
      <w:r>
        <w:t>,</w:t>
      </w:r>
    </w:p>
    <w:p w14:paraId="5D60C38E" w14:textId="77777777" w:rsidR="00927A77" w:rsidRDefault="00927A77" w:rsidP="00927A77">
      <w:pPr>
        <w:pStyle w:val="Code"/>
      </w:pPr>
      <w:r>
        <w:t xml:space="preserve">    </w:t>
      </w:r>
      <w:proofErr w:type="spellStart"/>
      <w:r>
        <w:t>transactionID</w:t>
      </w:r>
      <w:proofErr w:type="spellEnd"/>
      <w:r>
        <w:t xml:space="preserve">       [2]  UTF8String,</w:t>
      </w:r>
    </w:p>
    <w:p w14:paraId="643B1904" w14:textId="77777777" w:rsidR="00927A77" w:rsidRDefault="00927A77" w:rsidP="00927A77">
      <w:pPr>
        <w:pStyle w:val="Code"/>
      </w:pPr>
      <w:r>
        <w:t xml:space="preserve">    </w:t>
      </w:r>
      <w:proofErr w:type="spellStart"/>
      <w:r>
        <w:t>messageID</w:t>
      </w:r>
      <w:proofErr w:type="spellEnd"/>
      <w:r>
        <w:t xml:space="preserve">           [3]  UTF8String,</w:t>
      </w:r>
    </w:p>
    <w:p w14:paraId="4A3BA703" w14:textId="77777777" w:rsidR="00927A77" w:rsidRDefault="00927A77" w:rsidP="00927A77">
      <w:pPr>
        <w:pStyle w:val="Code"/>
      </w:pPr>
      <w:r>
        <w:t xml:space="preserve">    </w:t>
      </w:r>
      <w:proofErr w:type="spellStart"/>
      <w:r>
        <w:t>terminatingMMSParty</w:t>
      </w:r>
      <w:proofErr w:type="spellEnd"/>
      <w:r>
        <w:t xml:space="preserve"> [4]  SEQUENCE OF </w:t>
      </w:r>
      <w:proofErr w:type="spellStart"/>
      <w:r>
        <w:t>MMSParty</w:t>
      </w:r>
      <w:proofErr w:type="spellEnd"/>
      <w:r>
        <w:t>,</w:t>
      </w:r>
    </w:p>
    <w:p w14:paraId="6D8301E4" w14:textId="77777777" w:rsidR="00927A77" w:rsidRDefault="00927A77" w:rsidP="00927A77">
      <w:pPr>
        <w:pStyle w:val="Code"/>
      </w:pPr>
      <w:r>
        <w:t xml:space="preserve">    </w:t>
      </w:r>
      <w:proofErr w:type="spellStart"/>
      <w:r>
        <w:t>originatingMMSParty</w:t>
      </w:r>
      <w:proofErr w:type="spellEnd"/>
      <w:r>
        <w:t xml:space="preserve"> [5]  </w:t>
      </w:r>
      <w:proofErr w:type="spellStart"/>
      <w:r>
        <w:t>MMSParty</w:t>
      </w:r>
      <w:proofErr w:type="spellEnd"/>
      <w:r>
        <w:t>,</w:t>
      </w:r>
    </w:p>
    <w:p w14:paraId="55EC85EE" w14:textId="77777777" w:rsidR="00927A77" w:rsidRDefault="00927A77" w:rsidP="00927A77">
      <w:pPr>
        <w:pStyle w:val="Code"/>
      </w:pPr>
      <w:r>
        <w:t xml:space="preserve">    direction           [6]  </w:t>
      </w:r>
      <w:proofErr w:type="spellStart"/>
      <w:r>
        <w:t>MMSDirection</w:t>
      </w:r>
      <w:proofErr w:type="spellEnd"/>
      <w:r>
        <w:t>,</w:t>
      </w:r>
    </w:p>
    <w:p w14:paraId="6DDAF046" w14:textId="77777777" w:rsidR="00927A77" w:rsidRDefault="00927A77" w:rsidP="00927A77">
      <w:pPr>
        <w:pStyle w:val="Code"/>
      </w:pPr>
      <w:r>
        <w:t xml:space="preserve">    </w:t>
      </w:r>
      <w:proofErr w:type="spellStart"/>
      <w:r>
        <w:t>contentType</w:t>
      </w:r>
      <w:proofErr w:type="spellEnd"/>
      <w:r>
        <w:t xml:space="preserve">         [7]  </w:t>
      </w:r>
      <w:proofErr w:type="spellStart"/>
      <w:r>
        <w:t>MMSContentType</w:t>
      </w:r>
      <w:proofErr w:type="spellEnd"/>
      <w:r>
        <w:t>,</w:t>
      </w:r>
    </w:p>
    <w:p w14:paraId="03408E17" w14:textId="77777777" w:rsidR="00927A77" w:rsidRDefault="00927A77" w:rsidP="00927A77">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5E97C81E" w14:textId="77777777" w:rsidR="00927A77" w:rsidRDefault="00927A77" w:rsidP="00927A77">
      <w:pPr>
        <w:pStyle w:val="Code"/>
      </w:pPr>
      <w:r>
        <w:t xml:space="preserve">    </w:t>
      </w:r>
      <w:proofErr w:type="spellStart"/>
      <w:r>
        <w:t>dateTime</w:t>
      </w:r>
      <w:proofErr w:type="spellEnd"/>
      <w:r>
        <w:t xml:space="preserve">            [9]  Timestamp,</w:t>
      </w:r>
    </w:p>
    <w:p w14:paraId="7FE516D7" w14:textId="77777777" w:rsidR="00927A77" w:rsidRDefault="00927A77" w:rsidP="00927A77">
      <w:pPr>
        <w:pStyle w:val="Code"/>
      </w:pPr>
      <w:r>
        <w:t xml:space="preserve">    expiry              [10] </w:t>
      </w:r>
      <w:proofErr w:type="spellStart"/>
      <w:r>
        <w:t>MMSExpiry</w:t>
      </w:r>
      <w:proofErr w:type="spellEnd"/>
      <w:r>
        <w:t xml:space="preserve"> OPTIONAL,</w:t>
      </w:r>
    </w:p>
    <w:p w14:paraId="12AA3530" w14:textId="77777777" w:rsidR="00927A77" w:rsidRDefault="00927A77" w:rsidP="00927A77">
      <w:pPr>
        <w:pStyle w:val="Code"/>
      </w:pPr>
      <w:r>
        <w:t xml:space="preserve">    </w:t>
      </w:r>
      <w:proofErr w:type="spellStart"/>
      <w:r>
        <w:t>deliveryReport</w:t>
      </w:r>
      <w:proofErr w:type="spellEnd"/>
      <w:r>
        <w:t xml:space="preserve">      [11] BOOLEAN OPTIONAL,</w:t>
      </w:r>
    </w:p>
    <w:p w14:paraId="26C72850" w14:textId="77777777" w:rsidR="00927A77" w:rsidRDefault="00927A77" w:rsidP="00927A77">
      <w:pPr>
        <w:pStyle w:val="Code"/>
      </w:pPr>
      <w:r>
        <w:t xml:space="preserve">    priority            [12] </w:t>
      </w:r>
      <w:proofErr w:type="spellStart"/>
      <w:r>
        <w:t>MMSPriority</w:t>
      </w:r>
      <w:proofErr w:type="spellEnd"/>
      <w:r>
        <w:t xml:space="preserve"> OPTIONAL,</w:t>
      </w:r>
    </w:p>
    <w:p w14:paraId="41624F8B" w14:textId="77777777" w:rsidR="00927A77" w:rsidRDefault="00927A77" w:rsidP="00927A77">
      <w:pPr>
        <w:pStyle w:val="Code"/>
      </w:pPr>
      <w:r>
        <w:t xml:space="preserve">    </w:t>
      </w:r>
      <w:proofErr w:type="spellStart"/>
      <w:r>
        <w:t>senderVisibility</w:t>
      </w:r>
      <w:proofErr w:type="spellEnd"/>
      <w:r>
        <w:t xml:space="preserve">    [13] BOOLEAN OPTIONAL,</w:t>
      </w:r>
    </w:p>
    <w:p w14:paraId="73925019" w14:textId="77777777" w:rsidR="00927A77" w:rsidRDefault="00927A77" w:rsidP="00927A77">
      <w:pPr>
        <w:pStyle w:val="Code"/>
      </w:pPr>
      <w:r>
        <w:t xml:space="preserve">    </w:t>
      </w:r>
      <w:proofErr w:type="spellStart"/>
      <w:r>
        <w:t>readReport</w:t>
      </w:r>
      <w:proofErr w:type="spellEnd"/>
      <w:r>
        <w:t xml:space="preserve">          [14] BOOLEAN OPTIONAL,</w:t>
      </w:r>
    </w:p>
    <w:p w14:paraId="4F17CFA9" w14:textId="77777777" w:rsidR="00927A77" w:rsidRDefault="00927A77" w:rsidP="00927A77">
      <w:pPr>
        <w:pStyle w:val="Code"/>
      </w:pPr>
      <w:r>
        <w:t xml:space="preserve">    subject             [15] </w:t>
      </w:r>
      <w:proofErr w:type="spellStart"/>
      <w:r>
        <w:t>MMSSubject</w:t>
      </w:r>
      <w:proofErr w:type="spellEnd"/>
      <w:r>
        <w:t xml:space="preserve"> OPTIONAL,</w:t>
      </w:r>
    </w:p>
    <w:p w14:paraId="5F86548B" w14:textId="77777777" w:rsidR="00927A77" w:rsidRDefault="00927A77" w:rsidP="00927A77">
      <w:pPr>
        <w:pStyle w:val="Code"/>
      </w:pPr>
      <w:r>
        <w:t xml:space="preserve">    </w:t>
      </w:r>
      <w:proofErr w:type="spellStart"/>
      <w:r>
        <w:t>forwardCount</w:t>
      </w:r>
      <w:proofErr w:type="spellEnd"/>
      <w:r>
        <w:t xml:space="preserve">        [16] INTEGER OPTIONAL,</w:t>
      </w:r>
    </w:p>
    <w:p w14:paraId="3F6643A5" w14:textId="77777777" w:rsidR="00927A77" w:rsidRDefault="00927A77" w:rsidP="00927A77">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13DE10A" w14:textId="77777777" w:rsidR="00927A77" w:rsidRDefault="00927A77" w:rsidP="00927A77">
      <w:pPr>
        <w:pStyle w:val="Code"/>
      </w:pPr>
      <w:r>
        <w:t xml:space="preserve">    </w:t>
      </w:r>
      <w:proofErr w:type="spellStart"/>
      <w:r>
        <w:t>prevSentByDateTime</w:t>
      </w:r>
      <w:proofErr w:type="spellEnd"/>
      <w:r>
        <w:t xml:space="preserve">  [18] Timestamp OPTIONAL,</w:t>
      </w:r>
    </w:p>
    <w:p w14:paraId="4DEF1D24" w14:textId="77777777" w:rsidR="00927A77" w:rsidRDefault="00927A77" w:rsidP="00927A77">
      <w:pPr>
        <w:pStyle w:val="Code"/>
      </w:pPr>
      <w:r>
        <w:t xml:space="preserve">    </w:t>
      </w:r>
      <w:proofErr w:type="spellStart"/>
      <w:r>
        <w:t>applicID</w:t>
      </w:r>
      <w:proofErr w:type="spellEnd"/>
      <w:r>
        <w:t xml:space="preserve">            [19] UTF8String OPTIONAL,</w:t>
      </w:r>
    </w:p>
    <w:p w14:paraId="693DC61E" w14:textId="77777777" w:rsidR="00927A77" w:rsidRDefault="00927A77" w:rsidP="00927A77">
      <w:pPr>
        <w:pStyle w:val="Code"/>
      </w:pPr>
      <w:r>
        <w:t xml:space="preserve">    </w:t>
      </w:r>
      <w:proofErr w:type="spellStart"/>
      <w:r>
        <w:t>replyApplicID</w:t>
      </w:r>
      <w:proofErr w:type="spellEnd"/>
      <w:r>
        <w:t xml:space="preserve">       [20] UTF8String OPTIONAL,</w:t>
      </w:r>
    </w:p>
    <w:p w14:paraId="01E65727" w14:textId="77777777" w:rsidR="00927A77" w:rsidRDefault="00927A77" w:rsidP="00927A77">
      <w:pPr>
        <w:pStyle w:val="Code"/>
      </w:pPr>
      <w:r>
        <w:t xml:space="preserve">    </w:t>
      </w:r>
      <w:proofErr w:type="spellStart"/>
      <w:r>
        <w:t>auxApplicInfo</w:t>
      </w:r>
      <w:proofErr w:type="spellEnd"/>
      <w:r>
        <w:t xml:space="preserve">       [21] UTF8String OPTIONAL,</w:t>
      </w:r>
    </w:p>
    <w:p w14:paraId="7CAA1602" w14:textId="77777777" w:rsidR="00927A77" w:rsidRDefault="00927A77" w:rsidP="00927A77">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241B3654" w14:textId="77777777" w:rsidR="00927A77" w:rsidRDefault="00927A77" w:rsidP="00927A77">
      <w:pPr>
        <w:pStyle w:val="Code"/>
      </w:pPr>
      <w:r>
        <w:t xml:space="preserve">    </w:t>
      </w:r>
      <w:proofErr w:type="spellStart"/>
      <w:r>
        <w:t>dRMContent</w:t>
      </w:r>
      <w:proofErr w:type="spellEnd"/>
      <w:r>
        <w:t xml:space="preserve">          [23] BOOLEAN OPTIONAL,</w:t>
      </w:r>
    </w:p>
    <w:p w14:paraId="42FFF8C7" w14:textId="77777777" w:rsidR="00927A77" w:rsidRDefault="00927A77" w:rsidP="00927A77">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70F7AFF9" w14:textId="77777777" w:rsidR="00927A77" w:rsidRDefault="00927A77" w:rsidP="00927A77">
      <w:pPr>
        <w:pStyle w:val="Code"/>
      </w:pPr>
      <w:r>
        <w:t>}</w:t>
      </w:r>
    </w:p>
    <w:p w14:paraId="6926E0CF" w14:textId="77777777" w:rsidR="00927A77" w:rsidRDefault="00927A77" w:rsidP="00927A77">
      <w:pPr>
        <w:pStyle w:val="Code"/>
      </w:pPr>
    </w:p>
    <w:p w14:paraId="138B610F" w14:textId="77777777" w:rsidR="00927A77" w:rsidRDefault="00927A77" w:rsidP="00927A77">
      <w:pPr>
        <w:pStyle w:val="Code"/>
      </w:pPr>
      <w:proofErr w:type="spellStart"/>
      <w:r>
        <w:t>MMSNotificationResponse</w:t>
      </w:r>
      <w:proofErr w:type="spellEnd"/>
      <w:r>
        <w:t xml:space="preserve"> ::= SEQUENCE</w:t>
      </w:r>
    </w:p>
    <w:p w14:paraId="65173997" w14:textId="77777777" w:rsidR="00927A77" w:rsidRDefault="00927A77" w:rsidP="00927A77">
      <w:pPr>
        <w:pStyle w:val="Code"/>
      </w:pPr>
      <w:r>
        <w:t>{</w:t>
      </w:r>
    </w:p>
    <w:p w14:paraId="47093816" w14:textId="77777777" w:rsidR="00927A77" w:rsidRDefault="00927A77" w:rsidP="00927A77">
      <w:pPr>
        <w:pStyle w:val="Code"/>
      </w:pPr>
      <w:r>
        <w:t xml:space="preserve">    </w:t>
      </w:r>
      <w:proofErr w:type="spellStart"/>
      <w:r>
        <w:t>transactionID</w:t>
      </w:r>
      <w:proofErr w:type="spellEnd"/>
      <w:r>
        <w:t xml:space="preserve"> [1] UTF8String,</w:t>
      </w:r>
    </w:p>
    <w:p w14:paraId="47B982DA" w14:textId="77777777" w:rsidR="00927A77" w:rsidRDefault="00927A77" w:rsidP="00927A77">
      <w:pPr>
        <w:pStyle w:val="Code"/>
      </w:pPr>
      <w:r>
        <w:t xml:space="preserve">    version       [2] </w:t>
      </w:r>
      <w:proofErr w:type="spellStart"/>
      <w:r>
        <w:t>MMSVersion</w:t>
      </w:r>
      <w:proofErr w:type="spellEnd"/>
      <w:r>
        <w:t>,</w:t>
      </w:r>
    </w:p>
    <w:p w14:paraId="32DDBD63" w14:textId="77777777" w:rsidR="00927A77" w:rsidRDefault="00927A77" w:rsidP="00927A77">
      <w:pPr>
        <w:pStyle w:val="Code"/>
      </w:pPr>
      <w:r>
        <w:t xml:space="preserve">    direction     [3] </w:t>
      </w:r>
      <w:proofErr w:type="spellStart"/>
      <w:r>
        <w:t>MMSDirection</w:t>
      </w:r>
      <w:proofErr w:type="spellEnd"/>
      <w:r>
        <w:t>,</w:t>
      </w:r>
    </w:p>
    <w:p w14:paraId="7FB750C8" w14:textId="77777777" w:rsidR="00927A77" w:rsidRDefault="00927A77" w:rsidP="00927A77">
      <w:pPr>
        <w:pStyle w:val="Code"/>
      </w:pPr>
      <w:r>
        <w:t xml:space="preserve">    status        [4] </w:t>
      </w:r>
      <w:proofErr w:type="spellStart"/>
      <w:r>
        <w:t>MMStatus</w:t>
      </w:r>
      <w:proofErr w:type="spellEnd"/>
      <w:r>
        <w:t>,</w:t>
      </w:r>
    </w:p>
    <w:p w14:paraId="36A31659" w14:textId="77777777" w:rsidR="00927A77" w:rsidRDefault="00927A77" w:rsidP="00927A77">
      <w:pPr>
        <w:pStyle w:val="Code"/>
      </w:pPr>
      <w:r>
        <w:t xml:space="preserve">    </w:t>
      </w:r>
      <w:proofErr w:type="spellStart"/>
      <w:r>
        <w:t>reportAllowed</w:t>
      </w:r>
      <w:proofErr w:type="spellEnd"/>
      <w:r>
        <w:t xml:space="preserve"> [5] BOOLEAN OPTIONAL</w:t>
      </w:r>
    </w:p>
    <w:p w14:paraId="299D1A64" w14:textId="77777777" w:rsidR="00927A77" w:rsidRDefault="00927A77" w:rsidP="00927A77">
      <w:pPr>
        <w:pStyle w:val="Code"/>
      </w:pPr>
      <w:r>
        <w:t>}</w:t>
      </w:r>
    </w:p>
    <w:p w14:paraId="0B0A41CD" w14:textId="77777777" w:rsidR="00927A77" w:rsidRDefault="00927A77" w:rsidP="00927A77">
      <w:pPr>
        <w:pStyle w:val="Code"/>
      </w:pPr>
    </w:p>
    <w:p w14:paraId="238B164A" w14:textId="77777777" w:rsidR="00927A77" w:rsidRDefault="00927A77" w:rsidP="00927A77">
      <w:pPr>
        <w:pStyle w:val="Code"/>
      </w:pPr>
      <w:proofErr w:type="spellStart"/>
      <w:r>
        <w:t>MMSRetrieval</w:t>
      </w:r>
      <w:proofErr w:type="spellEnd"/>
      <w:r>
        <w:t xml:space="preserve"> ::= SEQUENCE</w:t>
      </w:r>
    </w:p>
    <w:p w14:paraId="29E2CCEE" w14:textId="77777777" w:rsidR="00927A77" w:rsidRDefault="00927A77" w:rsidP="00927A77">
      <w:pPr>
        <w:pStyle w:val="Code"/>
      </w:pPr>
      <w:r>
        <w:t>{</w:t>
      </w:r>
    </w:p>
    <w:p w14:paraId="7CDC9B34" w14:textId="77777777" w:rsidR="00927A77" w:rsidRDefault="00927A77" w:rsidP="00927A77">
      <w:pPr>
        <w:pStyle w:val="Code"/>
      </w:pPr>
      <w:r>
        <w:t xml:space="preserve">    </w:t>
      </w:r>
      <w:proofErr w:type="spellStart"/>
      <w:r>
        <w:t>transactionID</w:t>
      </w:r>
      <w:proofErr w:type="spellEnd"/>
      <w:r>
        <w:t xml:space="preserve">       [1]  UTF8String,</w:t>
      </w:r>
    </w:p>
    <w:p w14:paraId="363B0471" w14:textId="77777777" w:rsidR="00927A77" w:rsidRDefault="00927A77" w:rsidP="00927A77">
      <w:pPr>
        <w:pStyle w:val="Code"/>
      </w:pPr>
      <w:r>
        <w:t xml:space="preserve">    version             [2]  </w:t>
      </w:r>
      <w:proofErr w:type="spellStart"/>
      <w:r>
        <w:t>MMSVersion</w:t>
      </w:r>
      <w:proofErr w:type="spellEnd"/>
      <w:r>
        <w:t>,</w:t>
      </w:r>
    </w:p>
    <w:p w14:paraId="112621EB" w14:textId="77777777" w:rsidR="00927A77" w:rsidRDefault="00927A77" w:rsidP="00927A77">
      <w:pPr>
        <w:pStyle w:val="Code"/>
      </w:pPr>
      <w:r>
        <w:t xml:space="preserve">    </w:t>
      </w:r>
      <w:proofErr w:type="spellStart"/>
      <w:r>
        <w:t>messageID</w:t>
      </w:r>
      <w:proofErr w:type="spellEnd"/>
      <w:r>
        <w:t xml:space="preserve">           [3]  UTF8String,</w:t>
      </w:r>
    </w:p>
    <w:p w14:paraId="7EEFF70E" w14:textId="77777777" w:rsidR="00927A77" w:rsidRDefault="00927A77" w:rsidP="00927A77">
      <w:pPr>
        <w:pStyle w:val="Code"/>
      </w:pPr>
      <w:r>
        <w:t xml:space="preserve">    </w:t>
      </w:r>
      <w:proofErr w:type="spellStart"/>
      <w:r>
        <w:t>dateTime</w:t>
      </w:r>
      <w:proofErr w:type="spellEnd"/>
      <w:r>
        <w:t xml:space="preserve">            [4]  Timestamp,</w:t>
      </w:r>
    </w:p>
    <w:p w14:paraId="56E5C740" w14:textId="77777777" w:rsidR="00927A77" w:rsidRDefault="00927A77" w:rsidP="00927A77">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4819C322" w14:textId="77777777" w:rsidR="00927A77" w:rsidRDefault="00927A77" w:rsidP="00927A77">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1F5FC3DF" w14:textId="77777777" w:rsidR="00927A77" w:rsidRDefault="00927A77" w:rsidP="00927A77">
      <w:pPr>
        <w:pStyle w:val="Code"/>
      </w:pPr>
      <w:r>
        <w:t xml:space="preserve">    </w:t>
      </w:r>
      <w:proofErr w:type="spellStart"/>
      <w:r>
        <w:t>prevSentByDateTime</w:t>
      </w:r>
      <w:proofErr w:type="spellEnd"/>
      <w:r>
        <w:t xml:space="preserve">  [7]  Timestamp OPTIONAL,</w:t>
      </w:r>
    </w:p>
    <w:p w14:paraId="37EA17A8" w14:textId="77777777" w:rsidR="00927A77" w:rsidRDefault="00927A77" w:rsidP="00927A77">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2A9A531C" w14:textId="77777777" w:rsidR="00927A77" w:rsidRDefault="00927A77" w:rsidP="00927A77">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7D733328" w14:textId="77777777" w:rsidR="00927A77" w:rsidRDefault="00927A77" w:rsidP="00927A77">
      <w:pPr>
        <w:pStyle w:val="Code"/>
      </w:pPr>
      <w:r>
        <w:t xml:space="preserve">    direction           [10] </w:t>
      </w:r>
      <w:proofErr w:type="spellStart"/>
      <w:r>
        <w:t>MMSDirection</w:t>
      </w:r>
      <w:proofErr w:type="spellEnd"/>
      <w:r>
        <w:t>,</w:t>
      </w:r>
    </w:p>
    <w:p w14:paraId="477E8B81" w14:textId="77777777" w:rsidR="00927A77" w:rsidRDefault="00927A77" w:rsidP="00927A77">
      <w:pPr>
        <w:pStyle w:val="Code"/>
      </w:pPr>
      <w:r>
        <w:t xml:space="preserve">    subject             [11] </w:t>
      </w:r>
      <w:proofErr w:type="spellStart"/>
      <w:r>
        <w:t>MMSSubject</w:t>
      </w:r>
      <w:proofErr w:type="spellEnd"/>
      <w:r>
        <w:t xml:space="preserve"> OPTIONAL,</w:t>
      </w:r>
    </w:p>
    <w:p w14:paraId="5CBAA502" w14:textId="77777777" w:rsidR="00927A77" w:rsidRDefault="00927A77" w:rsidP="00927A77">
      <w:pPr>
        <w:pStyle w:val="Code"/>
      </w:pPr>
      <w:r>
        <w:t xml:space="preserve">    state               [12] </w:t>
      </w:r>
      <w:proofErr w:type="spellStart"/>
      <w:r>
        <w:t>MMState</w:t>
      </w:r>
      <w:proofErr w:type="spellEnd"/>
      <w:r>
        <w:t xml:space="preserve"> OPTIONAL,</w:t>
      </w:r>
    </w:p>
    <w:p w14:paraId="7F593310" w14:textId="77777777" w:rsidR="00927A77" w:rsidRDefault="00927A77" w:rsidP="00927A77">
      <w:pPr>
        <w:pStyle w:val="Code"/>
      </w:pPr>
      <w:r>
        <w:t xml:space="preserve">    flags               [13] </w:t>
      </w:r>
      <w:proofErr w:type="spellStart"/>
      <w:r>
        <w:t>MMFlags</w:t>
      </w:r>
      <w:proofErr w:type="spellEnd"/>
      <w:r>
        <w:t xml:space="preserve"> OPTIONAL,</w:t>
      </w:r>
    </w:p>
    <w:p w14:paraId="1C08D7E3" w14:textId="77777777" w:rsidR="00927A77" w:rsidRDefault="00927A77" w:rsidP="00927A77">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1A4EE8AC" w14:textId="77777777" w:rsidR="00927A77" w:rsidRDefault="00927A77" w:rsidP="00927A77">
      <w:pPr>
        <w:pStyle w:val="Code"/>
      </w:pPr>
      <w:r>
        <w:t xml:space="preserve">    priority            [15] </w:t>
      </w:r>
      <w:proofErr w:type="spellStart"/>
      <w:r>
        <w:t>MMSPriority</w:t>
      </w:r>
      <w:proofErr w:type="spellEnd"/>
      <w:r>
        <w:t>,</w:t>
      </w:r>
    </w:p>
    <w:p w14:paraId="6040D3B7" w14:textId="77777777" w:rsidR="00927A77" w:rsidRDefault="00927A77" w:rsidP="00927A77">
      <w:pPr>
        <w:pStyle w:val="Code"/>
      </w:pPr>
      <w:r>
        <w:t xml:space="preserve">    </w:t>
      </w:r>
      <w:proofErr w:type="spellStart"/>
      <w:r>
        <w:t>deliveryReport</w:t>
      </w:r>
      <w:proofErr w:type="spellEnd"/>
      <w:r>
        <w:t xml:space="preserve">      [16] BOOLEAN OPTIONAL,</w:t>
      </w:r>
    </w:p>
    <w:p w14:paraId="32070D64" w14:textId="77777777" w:rsidR="00927A77" w:rsidRDefault="00927A77" w:rsidP="00927A77">
      <w:pPr>
        <w:pStyle w:val="Code"/>
      </w:pPr>
      <w:r>
        <w:t xml:space="preserve">    </w:t>
      </w:r>
      <w:proofErr w:type="spellStart"/>
      <w:r>
        <w:t>readReport</w:t>
      </w:r>
      <w:proofErr w:type="spellEnd"/>
      <w:r>
        <w:t xml:space="preserve">          [17] BOOLEAN OPTIONAL,</w:t>
      </w:r>
    </w:p>
    <w:p w14:paraId="53997D1C" w14:textId="77777777" w:rsidR="00927A77" w:rsidRDefault="00927A77" w:rsidP="00927A77">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42617576" w14:textId="77777777" w:rsidR="00927A77" w:rsidRDefault="00927A77" w:rsidP="00927A77">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2FE404FD" w14:textId="77777777" w:rsidR="00927A77" w:rsidRDefault="00927A77" w:rsidP="00927A77">
      <w:pPr>
        <w:pStyle w:val="Code"/>
      </w:pPr>
      <w:r>
        <w:t xml:space="preserve">    </w:t>
      </w:r>
      <w:proofErr w:type="spellStart"/>
      <w:r>
        <w:t>retrieveStatusText</w:t>
      </w:r>
      <w:proofErr w:type="spellEnd"/>
      <w:r>
        <w:t xml:space="preserve">  [20] UTF8String OPTIONAL,</w:t>
      </w:r>
    </w:p>
    <w:p w14:paraId="59A01E92" w14:textId="77777777" w:rsidR="00927A77" w:rsidRDefault="00927A77" w:rsidP="00927A77">
      <w:pPr>
        <w:pStyle w:val="Code"/>
      </w:pPr>
      <w:r>
        <w:t xml:space="preserve">    </w:t>
      </w:r>
      <w:proofErr w:type="spellStart"/>
      <w:r>
        <w:t>applicID</w:t>
      </w:r>
      <w:proofErr w:type="spellEnd"/>
      <w:r>
        <w:t xml:space="preserve">            [21] UTF8String OPTIONAL,</w:t>
      </w:r>
    </w:p>
    <w:p w14:paraId="6EC1BDDF" w14:textId="77777777" w:rsidR="00927A77" w:rsidRDefault="00927A77" w:rsidP="00927A77">
      <w:pPr>
        <w:pStyle w:val="Code"/>
      </w:pPr>
      <w:r>
        <w:t xml:space="preserve">    </w:t>
      </w:r>
      <w:proofErr w:type="spellStart"/>
      <w:r>
        <w:t>replyApplicID</w:t>
      </w:r>
      <w:proofErr w:type="spellEnd"/>
      <w:r>
        <w:t xml:space="preserve">       [22] UTF8String OPTIONAL,</w:t>
      </w:r>
    </w:p>
    <w:p w14:paraId="199E175D" w14:textId="77777777" w:rsidR="00927A77" w:rsidRDefault="00927A77" w:rsidP="00927A77">
      <w:pPr>
        <w:pStyle w:val="Code"/>
      </w:pPr>
      <w:r>
        <w:t xml:space="preserve">    </w:t>
      </w:r>
      <w:proofErr w:type="spellStart"/>
      <w:r>
        <w:t>auxApplicInfo</w:t>
      </w:r>
      <w:proofErr w:type="spellEnd"/>
      <w:r>
        <w:t xml:space="preserve">       [23] UTF8String OPTIONAL,</w:t>
      </w:r>
    </w:p>
    <w:p w14:paraId="60F30E4B" w14:textId="77777777" w:rsidR="00927A77" w:rsidRDefault="00927A77" w:rsidP="00927A77">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67784655" w14:textId="77777777" w:rsidR="00927A77" w:rsidRDefault="00927A77" w:rsidP="00927A77">
      <w:pPr>
        <w:pStyle w:val="Code"/>
      </w:pPr>
      <w:r>
        <w:t xml:space="preserve">    </w:t>
      </w:r>
      <w:proofErr w:type="spellStart"/>
      <w:r>
        <w:t>dRMContent</w:t>
      </w:r>
      <w:proofErr w:type="spellEnd"/>
      <w:r>
        <w:t xml:space="preserve">          [25] BOOLEAN OPTIONAL,</w:t>
      </w:r>
    </w:p>
    <w:p w14:paraId="0C2F2B16" w14:textId="77777777" w:rsidR="00927A77" w:rsidRDefault="00927A77" w:rsidP="00927A77">
      <w:pPr>
        <w:pStyle w:val="Code"/>
      </w:pPr>
      <w:r>
        <w:t xml:space="preserve">    </w:t>
      </w:r>
      <w:proofErr w:type="spellStart"/>
      <w:r>
        <w:t>replaceID</w:t>
      </w:r>
      <w:proofErr w:type="spellEnd"/>
      <w:r>
        <w:t xml:space="preserve">           [26] UTF8String OPTIONAL,</w:t>
      </w:r>
    </w:p>
    <w:p w14:paraId="0894964E" w14:textId="77777777" w:rsidR="00927A77" w:rsidRDefault="00927A77" w:rsidP="00927A77">
      <w:pPr>
        <w:pStyle w:val="Code"/>
      </w:pPr>
      <w:r>
        <w:t xml:space="preserve">    </w:t>
      </w:r>
      <w:proofErr w:type="spellStart"/>
      <w:r>
        <w:t>contentType</w:t>
      </w:r>
      <w:proofErr w:type="spellEnd"/>
      <w:r>
        <w:t xml:space="preserve">         [27] UTF8String OPTIONAL</w:t>
      </w:r>
    </w:p>
    <w:p w14:paraId="4756E15D" w14:textId="77777777" w:rsidR="00927A77" w:rsidRDefault="00927A77" w:rsidP="00927A77">
      <w:pPr>
        <w:pStyle w:val="Code"/>
      </w:pPr>
      <w:r>
        <w:t>}</w:t>
      </w:r>
    </w:p>
    <w:p w14:paraId="6B107B02" w14:textId="77777777" w:rsidR="00927A77" w:rsidRDefault="00927A77" w:rsidP="00927A77">
      <w:pPr>
        <w:pStyle w:val="Code"/>
      </w:pPr>
    </w:p>
    <w:p w14:paraId="724BEDD7" w14:textId="77777777" w:rsidR="00927A77" w:rsidRDefault="00927A77" w:rsidP="00927A77">
      <w:pPr>
        <w:pStyle w:val="Code"/>
      </w:pPr>
      <w:proofErr w:type="spellStart"/>
      <w:r>
        <w:t>MMSDeliveryAck</w:t>
      </w:r>
      <w:proofErr w:type="spellEnd"/>
      <w:r>
        <w:t xml:space="preserve"> ::= SEQUENCE</w:t>
      </w:r>
    </w:p>
    <w:p w14:paraId="65F04385" w14:textId="77777777" w:rsidR="00927A77" w:rsidRDefault="00927A77" w:rsidP="00927A77">
      <w:pPr>
        <w:pStyle w:val="Code"/>
      </w:pPr>
      <w:r>
        <w:t>{</w:t>
      </w:r>
    </w:p>
    <w:p w14:paraId="4D5B2D3E" w14:textId="77777777" w:rsidR="00927A77" w:rsidRDefault="00927A77" w:rsidP="00927A77">
      <w:pPr>
        <w:pStyle w:val="Code"/>
      </w:pPr>
      <w:r>
        <w:t xml:space="preserve">    </w:t>
      </w:r>
      <w:proofErr w:type="spellStart"/>
      <w:r>
        <w:t>transactionID</w:t>
      </w:r>
      <w:proofErr w:type="spellEnd"/>
      <w:r>
        <w:t xml:space="preserve"> [1] UTF8String,</w:t>
      </w:r>
    </w:p>
    <w:p w14:paraId="3DE37AE4" w14:textId="77777777" w:rsidR="00927A77" w:rsidRDefault="00927A77" w:rsidP="00927A77">
      <w:pPr>
        <w:pStyle w:val="Code"/>
      </w:pPr>
      <w:r>
        <w:t xml:space="preserve">    version       [2] </w:t>
      </w:r>
      <w:proofErr w:type="spellStart"/>
      <w:r>
        <w:t>MMSVersion</w:t>
      </w:r>
      <w:proofErr w:type="spellEnd"/>
      <w:r>
        <w:t>,</w:t>
      </w:r>
    </w:p>
    <w:p w14:paraId="5AEE4EB9" w14:textId="77777777" w:rsidR="00927A77" w:rsidRDefault="00927A77" w:rsidP="00927A77">
      <w:pPr>
        <w:pStyle w:val="Code"/>
      </w:pPr>
      <w:r>
        <w:t xml:space="preserve">    </w:t>
      </w:r>
      <w:proofErr w:type="spellStart"/>
      <w:r>
        <w:t>reportAllowed</w:t>
      </w:r>
      <w:proofErr w:type="spellEnd"/>
      <w:r>
        <w:t xml:space="preserve"> [3] BOOLEAN OPTIONAL,</w:t>
      </w:r>
    </w:p>
    <w:p w14:paraId="034EFD81" w14:textId="77777777" w:rsidR="00927A77" w:rsidRDefault="00927A77" w:rsidP="00927A77">
      <w:pPr>
        <w:pStyle w:val="Code"/>
      </w:pPr>
      <w:r>
        <w:t xml:space="preserve">    status        [4] </w:t>
      </w:r>
      <w:proofErr w:type="spellStart"/>
      <w:r>
        <w:t>MMStatus</w:t>
      </w:r>
      <w:proofErr w:type="spellEnd"/>
      <w:r>
        <w:t>,</w:t>
      </w:r>
    </w:p>
    <w:p w14:paraId="085FFFBB" w14:textId="77777777" w:rsidR="00927A77" w:rsidRDefault="00927A77" w:rsidP="00927A77">
      <w:pPr>
        <w:pStyle w:val="Code"/>
      </w:pPr>
      <w:r>
        <w:t xml:space="preserve">    direction     [5] </w:t>
      </w:r>
      <w:proofErr w:type="spellStart"/>
      <w:r>
        <w:t>MMSDirection</w:t>
      </w:r>
      <w:proofErr w:type="spellEnd"/>
    </w:p>
    <w:p w14:paraId="65E24F72" w14:textId="77777777" w:rsidR="00927A77" w:rsidRDefault="00927A77" w:rsidP="00927A77">
      <w:pPr>
        <w:pStyle w:val="Code"/>
      </w:pPr>
      <w:r>
        <w:t>}</w:t>
      </w:r>
    </w:p>
    <w:p w14:paraId="360EC72F" w14:textId="77777777" w:rsidR="00927A77" w:rsidRDefault="00927A77" w:rsidP="00927A77">
      <w:pPr>
        <w:pStyle w:val="Code"/>
      </w:pPr>
    </w:p>
    <w:p w14:paraId="6FFC2D83" w14:textId="77777777" w:rsidR="00927A77" w:rsidRDefault="00927A77" w:rsidP="00927A77">
      <w:pPr>
        <w:pStyle w:val="Code"/>
      </w:pPr>
      <w:proofErr w:type="spellStart"/>
      <w:r>
        <w:t>MMSForward</w:t>
      </w:r>
      <w:proofErr w:type="spellEnd"/>
      <w:r>
        <w:t xml:space="preserve"> ::= SEQUENCE</w:t>
      </w:r>
    </w:p>
    <w:p w14:paraId="386AF9D2" w14:textId="77777777" w:rsidR="00927A77" w:rsidRDefault="00927A77" w:rsidP="00927A77">
      <w:pPr>
        <w:pStyle w:val="Code"/>
      </w:pPr>
      <w:r>
        <w:t>{</w:t>
      </w:r>
    </w:p>
    <w:p w14:paraId="7AFEB13F" w14:textId="77777777" w:rsidR="00927A77" w:rsidRDefault="00927A77" w:rsidP="00927A77">
      <w:pPr>
        <w:pStyle w:val="Code"/>
      </w:pPr>
      <w:r>
        <w:t xml:space="preserve">    </w:t>
      </w:r>
      <w:proofErr w:type="spellStart"/>
      <w:r>
        <w:t>transactionID</w:t>
      </w:r>
      <w:proofErr w:type="spellEnd"/>
      <w:r>
        <w:t xml:space="preserve">         [1]  UTF8String,</w:t>
      </w:r>
    </w:p>
    <w:p w14:paraId="17E2B46D" w14:textId="77777777" w:rsidR="00927A77" w:rsidRDefault="00927A77" w:rsidP="00927A77">
      <w:pPr>
        <w:pStyle w:val="Code"/>
      </w:pPr>
      <w:r>
        <w:t xml:space="preserve">    version               [2]  </w:t>
      </w:r>
      <w:proofErr w:type="spellStart"/>
      <w:r>
        <w:t>MMSVersion</w:t>
      </w:r>
      <w:proofErr w:type="spellEnd"/>
      <w:r>
        <w:t>,</w:t>
      </w:r>
    </w:p>
    <w:p w14:paraId="6F307ADC" w14:textId="77777777" w:rsidR="00927A77" w:rsidRDefault="00927A77" w:rsidP="00927A77">
      <w:pPr>
        <w:pStyle w:val="Code"/>
      </w:pPr>
      <w:r>
        <w:t xml:space="preserve">    </w:t>
      </w:r>
      <w:proofErr w:type="spellStart"/>
      <w:r>
        <w:t>dateTime</w:t>
      </w:r>
      <w:proofErr w:type="spellEnd"/>
      <w:r>
        <w:t xml:space="preserve">              [3]  Timestamp OPTIONAL,</w:t>
      </w:r>
    </w:p>
    <w:p w14:paraId="31E62BC8" w14:textId="77777777" w:rsidR="00927A77" w:rsidRDefault="00927A77" w:rsidP="00927A77">
      <w:pPr>
        <w:pStyle w:val="Code"/>
      </w:pPr>
      <w:r>
        <w:t xml:space="preserve">    </w:t>
      </w:r>
      <w:proofErr w:type="spellStart"/>
      <w:r>
        <w:t>originatingMMSParty</w:t>
      </w:r>
      <w:proofErr w:type="spellEnd"/>
      <w:r>
        <w:t xml:space="preserve">   [4]  </w:t>
      </w:r>
      <w:proofErr w:type="spellStart"/>
      <w:r>
        <w:t>MMSParty</w:t>
      </w:r>
      <w:proofErr w:type="spellEnd"/>
      <w:r>
        <w:t>,</w:t>
      </w:r>
    </w:p>
    <w:p w14:paraId="662A53D2" w14:textId="77777777" w:rsidR="00927A77" w:rsidRDefault="00927A77" w:rsidP="00927A77">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0DE9A07" w14:textId="77777777" w:rsidR="00927A77" w:rsidRDefault="00927A77" w:rsidP="00927A77">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76C79FE2" w14:textId="77777777" w:rsidR="00927A77" w:rsidRDefault="00927A77" w:rsidP="00927A77">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634D9AC9" w14:textId="77777777" w:rsidR="00927A77" w:rsidRDefault="00927A77" w:rsidP="00927A77">
      <w:pPr>
        <w:pStyle w:val="Code"/>
      </w:pPr>
      <w:r>
        <w:t xml:space="preserve">    direction             [8]  </w:t>
      </w:r>
      <w:proofErr w:type="spellStart"/>
      <w:r>
        <w:t>MMSDirection</w:t>
      </w:r>
      <w:proofErr w:type="spellEnd"/>
      <w:r>
        <w:t>,</w:t>
      </w:r>
    </w:p>
    <w:p w14:paraId="3337F5CD" w14:textId="77777777" w:rsidR="00927A77" w:rsidRDefault="00927A77" w:rsidP="00927A77">
      <w:pPr>
        <w:pStyle w:val="Code"/>
      </w:pPr>
      <w:r>
        <w:t xml:space="preserve">    expiry                [9]  </w:t>
      </w:r>
      <w:proofErr w:type="spellStart"/>
      <w:r>
        <w:t>MMSExpiry</w:t>
      </w:r>
      <w:proofErr w:type="spellEnd"/>
      <w:r>
        <w:t xml:space="preserve"> OPTIONAL,</w:t>
      </w:r>
    </w:p>
    <w:p w14:paraId="04DD78B7" w14:textId="77777777" w:rsidR="00927A77" w:rsidRDefault="00927A77" w:rsidP="00927A77">
      <w:pPr>
        <w:pStyle w:val="Code"/>
      </w:pPr>
      <w:r>
        <w:t xml:space="preserve">    </w:t>
      </w:r>
      <w:proofErr w:type="spellStart"/>
      <w:r>
        <w:t>desiredDeliveryTime</w:t>
      </w:r>
      <w:proofErr w:type="spellEnd"/>
      <w:r>
        <w:t xml:space="preserve">   [10] Timestamp OPTIONAL,</w:t>
      </w:r>
    </w:p>
    <w:p w14:paraId="3F6CC3A5" w14:textId="77777777" w:rsidR="00927A77" w:rsidRDefault="00927A77" w:rsidP="00927A77">
      <w:pPr>
        <w:pStyle w:val="Code"/>
      </w:pPr>
      <w:r>
        <w:t xml:space="preserve">    </w:t>
      </w:r>
      <w:proofErr w:type="spellStart"/>
      <w:r>
        <w:t>deliveryReportAllowed</w:t>
      </w:r>
      <w:proofErr w:type="spellEnd"/>
      <w:r>
        <w:t xml:space="preserve"> [11] BOOLEAN OPTIONAL,</w:t>
      </w:r>
    </w:p>
    <w:p w14:paraId="4A9A6F80" w14:textId="77777777" w:rsidR="00927A77" w:rsidRDefault="00927A77" w:rsidP="00927A77">
      <w:pPr>
        <w:pStyle w:val="Code"/>
      </w:pPr>
      <w:r>
        <w:t xml:space="preserve">    </w:t>
      </w:r>
      <w:proofErr w:type="spellStart"/>
      <w:r>
        <w:t>deliveryReport</w:t>
      </w:r>
      <w:proofErr w:type="spellEnd"/>
      <w:r>
        <w:t xml:space="preserve">        [12] BOOLEAN OPTIONAL,</w:t>
      </w:r>
    </w:p>
    <w:p w14:paraId="21B4642F" w14:textId="77777777" w:rsidR="00927A77" w:rsidRDefault="00927A77" w:rsidP="00927A77">
      <w:pPr>
        <w:pStyle w:val="Code"/>
      </w:pPr>
      <w:r>
        <w:t xml:space="preserve">    store                 [13] BOOLEAN OPTIONAL,</w:t>
      </w:r>
    </w:p>
    <w:p w14:paraId="20741B05" w14:textId="77777777" w:rsidR="00927A77" w:rsidRDefault="00927A77" w:rsidP="00927A77">
      <w:pPr>
        <w:pStyle w:val="Code"/>
      </w:pPr>
      <w:r>
        <w:t xml:space="preserve">    state                 [14] </w:t>
      </w:r>
      <w:proofErr w:type="spellStart"/>
      <w:r>
        <w:t>MMState</w:t>
      </w:r>
      <w:proofErr w:type="spellEnd"/>
      <w:r>
        <w:t xml:space="preserve"> OPTIONAL,</w:t>
      </w:r>
    </w:p>
    <w:p w14:paraId="213D4E48" w14:textId="77777777" w:rsidR="00927A77" w:rsidRDefault="00927A77" w:rsidP="00927A77">
      <w:pPr>
        <w:pStyle w:val="Code"/>
      </w:pPr>
      <w:r>
        <w:t xml:space="preserve">    flags                 [15] </w:t>
      </w:r>
      <w:proofErr w:type="spellStart"/>
      <w:r>
        <w:t>MMFlags</w:t>
      </w:r>
      <w:proofErr w:type="spellEnd"/>
      <w:r>
        <w:t xml:space="preserve"> OPTIONAL,</w:t>
      </w:r>
    </w:p>
    <w:p w14:paraId="47F0F43A" w14:textId="77777777" w:rsidR="00927A77" w:rsidRDefault="00927A77" w:rsidP="00927A77">
      <w:pPr>
        <w:pStyle w:val="Code"/>
      </w:pPr>
      <w:r>
        <w:t xml:space="preserve">    </w:t>
      </w:r>
      <w:proofErr w:type="spellStart"/>
      <w:r>
        <w:t>contentLocationReq</w:t>
      </w:r>
      <w:proofErr w:type="spellEnd"/>
      <w:r>
        <w:t xml:space="preserve">    [16] UTF8String,</w:t>
      </w:r>
    </w:p>
    <w:p w14:paraId="01D62745" w14:textId="77777777" w:rsidR="00927A77" w:rsidRDefault="00927A77" w:rsidP="00927A77">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0FAD3F83" w14:textId="77777777" w:rsidR="00927A77" w:rsidRDefault="00927A77" w:rsidP="00927A77">
      <w:pPr>
        <w:pStyle w:val="Code"/>
      </w:pPr>
      <w:r>
        <w:t xml:space="preserve">    </w:t>
      </w:r>
      <w:proofErr w:type="spellStart"/>
      <w:r>
        <w:t>responseStatus</w:t>
      </w:r>
      <w:proofErr w:type="spellEnd"/>
      <w:r>
        <w:t xml:space="preserve">        [18] </w:t>
      </w:r>
      <w:proofErr w:type="spellStart"/>
      <w:r>
        <w:t>MMSResponseStatus</w:t>
      </w:r>
      <w:proofErr w:type="spellEnd"/>
      <w:r>
        <w:t>,</w:t>
      </w:r>
    </w:p>
    <w:p w14:paraId="046A35F9" w14:textId="77777777" w:rsidR="00927A77" w:rsidRDefault="00927A77" w:rsidP="00927A77">
      <w:pPr>
        <w:pStyle w:val="Code"/>
      </w:pPr>
      <w:r>
        <w:t xml:space="preserve">    </w:t>
      </w:r>
      <w:proofErr w:type="spellStart"/>
      <w:r>
        <w:t>responseStatusText</w:t>
      </w:r>
      <w:proofErr w:type="spellEnd"/>
      <w:r>
        <w:t xml:space="preserve">    [19] UTF8String  OPTIONAL,</w:t>
      </w:r>
    </w:p>
    <w:p w14:paraId="79A55078" w14:textId="77777777" w:rsidR="00927A77" w:rsidRDefault="00927A77" w:rsidP="00927A77">
      <w:pPr>
        <w:pStyle w:val="Code"/>
      </w:pPr>
      <w:r>
        <w:t xml:space="preserve">    </w:t>
      </w:r>
      <w:proofErr w:type="spellStart"/>
      <w:r>
        <w:t>messageID</w:t>
      </w:r>
      <w:proofErr w:type="spellEnd"/>
      <w:r>
        <w:t xml:space="preserve">             [20] UTF8String OPTIONAL,</w:t>
      </w:r>
    </w:p>
    <w:p w14:paraId="560D0294" w14:textId="77777777" w:rsidR="00927A77" w:rsidRDefault="00927A77" w:rsidP="00927A77">
      <w:pPr>
        <w:pStyle w:val="Code"/>
      </w:pPr>
      <w:r>
        <w:t xml:space="preserve">    </w:t>
      </w:r>
      <w:proofErr w:type="spellStart"/>
      <w:r>
        <w:t>contentLocationConf</w:t>
      </w:r>
      <w:proofErr w:type="spellEnd"/>
      <w:r>
        <w:t xml:space="preserve">   [21] UTF8String OPTIONAL,</w:t>
      </w:r>
    </w:p>
    <w:p w14:paraId="4C28D2B0" w14:textId="77777777" w:rsidR="00927A77" w:rsidRDefault="00927A77" w:rsidP="00927A77">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55278B7E" w14:textId="77777777" w:rsidR="00927A77" w:rsidRDefault="00927A77" w:rsidP="00927A77">
      <w:pPr>
        <w:pStyle w:val="Code"/>
      </w:pPr>
      <w:r>
        <w:t xml:space="preserve">    </w:t>
      </w:r>
      <w:proofErr w:type="spellStart"/>
      <w:r>
        <w:t>storeStatusText</w:t>
      </w:r>
      <w:proofErr w:type="spellEnd"/>
      <w:r>
        <w:t xml:space="preserve">       [23] UTF8String OPTIONAL</w:t>
      </w:r>
    </w:p>
    <w:p w14:paraId="691F4DA4" w14:textId="77777777" w:rsidR="00927A77" w:rsidRDefault="00927A77" w:rsidP="00927A77">
      <w:pPr>
        <w:pStyle w:val="Code"/>
      </w:pPr>
      <w:r>
        <w:t>}</w:t>
      </w:r>
    </w:p>
    <w:p w14:paraId="70F289DB" w14:textId="77777777" w:rsidR="00927A77" w:rsidRDefault="00927A77" w:rsidP="00927A77">
      <w:pPr>
        <w:pStyle w:val="Code"/>
      </w:pPr>
    </w:p>
    <w:p w14:paraId="239F8B60" w14:textId="77777777" w:rsidR="00927A77" w:rsidRDefault="00927A77" w:rsidP="00927A77">
      <w:pPr>
        <w:pStyle w:val="Code"/>
      </w:pPr>
      <w:proofErr w:type="spellStart"/>
      <w:r>
        <w:t>MMSDeleteFromRelay</w:t>
      </w:r>
      <w:proofErr w:type="spellEnd"/>
      <w:r>
        <w:t xml:space="preserve"> ::= SEQUENCE</w:t>
      </w:r>
    </w:p>
    <w:p w14:paraId="3AB29C3F" w14:textId="77777777" w:rsidR="00927A77" w:rsidRDefault="00927A77" w:rsidP="00927A77">
      <w:pPr>
        <w:pStyle w:val="Code"/>
      </w:pPr>
      <w:r>
        <w:t>{</w:t>
      </w:r>
    </w:p>
    <w:p w14:paraId="7120E377" w14:textId="77777777" w:rsidR="00927A77" w:rsidRDefault="00927A77" w:rsidP="00927A77">
      <w:pPr>
        <w:pStyle w:val="Code"/>
      </w:pPr>
      <w:r>
        <w:t xml:space="preserve">    </w:t>
      </w:r>
      <w:proofErr w:type="spellStart"/>
      <w:r>
        <w:t>transactionID</w:t>
      </w:r>
      <w:proofErr w:type="spellEnd"/>
      <w:r>
        <w:t xml:space="preserve">        [1] UTF8String,</w:t>
      </w:r>
    </w:p>
    <w:p w14:paraId="15C3507B" w14:textId="77777777" w:rsidR="00927A77" w:rsidRDefault="00927A77" w:rsidP="00927A77">
      <w:pPr>
        <w:pStyle w:val="Code"/>
      </w:pPr>
      <w:r>
        <w:t xml:space="preserve">    version              [2] </w:t>
      </w:r>
      <w:proofErr w:type="spellStart"/>
      <w:r>
        <w:t>MMSVersion</w:t>
      </w:r>
      <w:proofErr w:type="spellEnd"/>
      <w:r>
        <w:t>,</w:t>
      </w:r>
    </w:p>
    <w:p w14:paraId="00F34917" w14:textId="77777777" w:rsidR="00927A77" w:rsidRDefault="00927A77" w:rsidP="00927A77">
      <w:pPr>
        <w:pStyle w:val="Code"/>
      </w:pPr>
      <w:r>
        <w:t xml:space="preserve">    direction            [3] </w:t>
      </w:r>
      <w:proofErr w:type="spellStart"/>
      <w:r>
        <w:t>MMSDirection</w:t>
      </w:r>
      <w:proofErr w:type="spellEnd"/>
      <w:r>
        <w:t>,</w:t>
      </w:r>
    </w:p>
    <w:p w14:paraId="1047B8FF" w14:textId="77777777" w:rsidR="00927A77" w:rsidRDefault="00927A77" w:rsidP="00927A77">
      <w:pPr>
        <w:pStyle w:val="Code"/>
      </w:pPr>
      <w:r>
        <w:t xml:space="preserve">    </w:t>
      </w:r>
      <w:proofErr w:type="spellStart"/>
      <w:r>
        <w:t>contentLocationReq</w:t>
      </w:r>
      <w:proofErr w:type="spellEnd"/>
      <w:r>
        <w:t xml:space="preserve">   [4] SEQUENCE OF UTF8String,</w:t>
      </w:r>
    </w:p>
    <w:p w14:paraId="2A90C69C" w14:textId="77777777" w:rsidR="00927A77" w:rsidRDefault="00927A77" w:rsidP="00927A77">
      <w:pPr>
        <w:pStyle w:val="Code"/>
      </w:pPr>
      <w:r>
        <w:t xml:space="preserve">    </w:t>
      </w:r>
      <w:proofErr w:type="spellStart"/>
      <w:r>
        <w:t>contentLocationConf</w:t>
      </w:r>
      <w:proofErr w:type="spellEnd"/>
      <w:r>
        <w:t xml:space="preserve">  [5] SEQUENCE OF UTF8String,</w:t>
      </w:r>
    </w:p>
    <w:p w14:paraId="0F2027F4" w14:textId="77777777" w:rsidR="00927A77" w:rsidRDefault="00927A77" w:rsidP="00927A77">
      <w:pPr>
        <w:pStyle w:val="Code"/>
      </w:pPr>
      <w:r>
        <w:t xml:space="preserve">    </w:t>
      </w:r>
      <w:proofErr w:type="spellStart"/>
      <w:r>
        <w:t>deleteResponseStatus</w:t>
      </w:r>
      <w:proofErr w:type="spellEnd"/>
      <w:r>
        <w:t xml:space="preserve"> [6] </w:t>
      </w:r>
      <w:proofErr w:type="spellStart"/>
      <w:r>
        <w:t>MMSDeleteResponseStatus</w:t>
      </w:r>
      <w:proofErr w:type="spellEnd"/>
      <w:r>
        <w:t>,</w:t>
      </w:r>
    </w:p>
    <w:p w14:paraId="5FA96C3B" w14:textId="77777777" w:rsidR="00927A77" w:rsidRDefault="00927A77" w:rsidP="00927A77">
      <w:pPr>
        <w:pStyle w:val="Code"/>
      </w:pPr>
      <w:r>
        <w:t xml:space="preserve">    </w:t>
      </w:r>
      <w:proofErr w:type="spellStart"/>
      <w:r>
        <w:t>deleteResponseText</w:t>
      </w:r>
      <w:proofErr w:type="spellEnd"/>
      <w:r>
        <w:t xml:space="preserve">   [7] SEQUENCE OF UTF8String</w:t>
      </w:r>
    </w:p>
    <w:p w14:paraId="01A9F88E" w14:textId="77777777" w:rsidR="00927A77" w:rsidRDefault="00927A77" w:rsidP="00927A77">
      <w:pPr>
        <w:pStyle w:val="Code"/>
      </w:pPr>
      <w:r>
        <w:t>}</w:t>
      </w:r>
    </w:p>
    <w:p w14:paraId="70B10499" w14:textId="77777777" w:rsidR="00927A77" w:rsidRDefault="00927A77" w:rsidP="00927A77">
      <w:pPr>
        <w:pStyle w:val="Code"/>
      </w:pPr>
    </w:p>
    <w:p w14:paraId="520A5772" w14:textId="77777777" w:rsidR="00927A77" w:rsidRDefault="00927A77" w:rsidP="00927A77">
      <w:pPr>
        <w:pStyle w:val="Code"/>
      </w:pPr>
      <w:proofErr w:type="spellStart"/>
      <w:r>
        <w:t>MMSMBoxStore</w:t>
      </w:r>
      <w:proofErr w:type="spellEnd"/>
      <w:r>
        <w:t xml:space="preserve"> ::= SEQUENCE</w:t>
      </w:r>
    </w:p>
    <w:p w14:paraId="71C98B26" w14:textId="77777777" w:rsidR="00927A77" w:rsidRDefault="00927A77" w:rsidP="00927A77">
      <w:pPr>
        <w:pStyle w:val="Code"/>
      </w:pPr>
      <w:r>
        <w:t>{</w:t>
      </w:r>
    </w:p>
    <w:p w14:paraId="5BEC2FBB" w14:textId="77777777" w:rsidR="00927A77" w:rsidRDefault="00927A77" w:rsidP="00927A77">
      <w:pPr>
        <w:pStyle w:val="Code"/>
      </w:pPr>
      <w:r>
        <w:t xml:space="preserve">    </w:t>
      </w:r>
      <w:proofErr w:type="spellStart"/>
      <w:r>
        <w:t>transactionID</w:t>
      </w:r>
      <w:proofErr w:type="spellEnd"/>
      <w:r>
        <w:t xml:space="preserve">       [1] UTF8String,</w:t>
      </w:r>
    </w:p>
    <w:p w14:paraId="0EF00DC0" w14:textId="77777777" w:rsidR="00927A77" w:rsidRDefault="00927A77" w:rsidP="00927A77">
      <w:pPr>
        <w:pStyle w:val="Code"/>
      </w:pPr>
      <w:r>
        <w:t xml:space="preserve">    version             [2] </w:t>
      </w:r>
      <w:proofErr w:type="spellStart"/>
      <w:r>
        <w:t>MMSVersion</w:t>
      </w:r>
      <w:proofErr w:type="spellEnd"/>
      <w:r>
        <w:t>,</w:t>
      </w:r>
    </w:p>
    <w:p w14:paraId="2A4C390C" w14:textId="77777777" w:rsidR="00927A77" w:rsidRDefault="00927A77" w:rsidP="00927A77">
      <w:pPr>
        <w:pStyle w:val="Code"/>
      </w:pPr>
      <w:r>
        <w:t xml:space="preserve">    direction           [3] </w:t>
      </w:r>
      <w:proofErr w:type="spellStart"/>
      <w:r>
        <w:t>MMSDirection</w:t>
      </w:r>
      <w:proofErr w:type="spellEnd"/>
      <w:r>
        <w:t>,</w:t>
      </w:r>
    </w:p>
    <w:p w14:paraId="493540F9" w14:textId="77777777" w:rsidR="00927A77" w:rsidRDefault="00927A77" w:rsidP="00927A77">
      <w:pPr>
        <w:pStyle w:val="Code"/>
      </w:pPr>
      <w:r>
        <w:t xml:space="preserve">    </w:t>
      </w:r>
      <w:proofErr w:type="spellStart"/>
      <w:r>
        <w:t>contentLocationReq</w:t>
      </w:r>
      <w:proofErr w:type="spellEnd"/>
      <w:r>
        <w:t xml:space="preserve">  [4] UTF8String,</w:t>
      </w:r>
    </w:p>
    <w:p w14:paraId="1B0A7277" w14:textId="77777777" w:rsidR="00927A77" w:rsidRDefault="00927A77" w:rsidP="00927A77">
      <w:pPr>
        <w:pStyle w:val="Code"/>
      </w:pPr>
      <w:r>
        <w:t xml:space="preserve">    state               [5] </w:t>
      </w:r>
      <w:proofErr w:type="spellStart"/>
      <w:r>
        <w:t>MMState</w:t>
      </w:r>
      <w:proofErr w:type="spellEnd"/>
      <w:r>
        <w:t xml:space="preserve"> OPTIONAL,</w:t>
      </w:r>
    </w:p>
    <w:p w14:paraId="7AD6092E" w14:textId="77777777" w:rsidR="00927A77" w:rsidRDefault="00927A77" w:rsidP="00927A77">
      <w:pPr>
        <w:pStyle w:val="Code"/>
      </w:pPr>
      <w:r>
        <w:t xml:space="preserve">    flags               [6] </w:t>
      </w:r>
      <w:proofErr w:type="spellStart"/>
      <w:r>
        <w:t>MMFlags</w:t>
      </w:r>
      <w:proofErr w:type="spellEnd"/>
      <w:r>
        <w:t xml:space="preserve"> OPTIONAL,</w:t>
      </w:r>
    </w:p>
    <w:p w14:paraId="002B34A2" w14:textId="77777777" w:rsidR="00927A77" w:rsidRDefault="00927A77" w:rsidP="00927A77">
      <w:pPr>
        <w:pStyle w:val="Code"/>
      </w:pPr>
      <w:r>
        <w:t xml:space="preserve">    </w:t>
      </w:r>
      <w:proofErr w:type="spellStart"/>
      <w:r>
        <w:t>contentLocationConf</w:t>
      </w:r>
      <w:proofErr w:type="spellEnd"/>
      <w:r>
        <w:t xml:space="preserve"> [7] UTF8String OPTIONAL,</w:t>
      </w:r>
    </w:p>
    <w:p w14:paraId="148ED557" w14:textId="77777777" w:rsidR="00927A77" w:rsidRDefault="00927A77" w:rsidP="00927A77">
      <w:pPr>
        <w:pStyle w:val="Code"/>
      </w:pPr>
      <w:r>
        <w:t xml:space="preserve">    </w:t>
      </w:r>
      <w:proofErr w:type="spellStart"/>
      <w:r>
        <w:t>storeStatus</w:t>
      </w:r>
      <w:proofErr w:type="spellEnd"/>
      <w:r>
        <w:t xml:space="preserve">         [8] </w:t>
      </w:r>
      <w:proofErr w:type="spellStart"/>
      <w:r>
        <w:t>MMSStoreStatus</w:t>
      </w:r>
      <w:proofErr w:type="spellEnd"/>
      <w:r>
        <w:t>,</w:t>
      </w:r>
    </w:p>
    <w:p w14:paraId="469B1DB5" w14:textId="77777777" w:rsidR="00927A77" w:rsidRDefault="00927A77" w:rsidP="00927A77">
      <w:pPr>
        <w:pStyle w:val="Code"/>
      </w:pPr>
      <w:r>
        <w:t xml:space="preserve">    </w:t>
      </w:r>
      <w:proofErr w:type="spellStart"/>
      <w:r>
        <w:t>storeStatusText</w:t>
      </w:r>
      <w:proofErr w:type="spellEnd"/>
      <w:r>
        <w:t xml:space="preserve">     [9] UTF8String OPTIONAL</w:t>
      </w:r>
    </w:p>
    <w:p w14:paraId="47CF8C51" w14:textId="77777777" w:rsidR="00927A77" w:rsidRDefault="00927A77" w:rsidP="00927A77">
      <w:pPr>
        <w:pStyle w:val="Code"/>
      </w:pPr>
      <w:r>
        <w:t>}</w:t>
      </w:r>
    </w:p>
    <w:p w14:paraId="0046CA22" w14:textId="77777777" w:rsidR="00927A77" w:rsidRDefault="00927A77" w:rsidP="00927A77">
      <w:pPr>
        <w:pStyle w:val="Code"/>
      </w:pPr>
    </w:p>
    <w:p w14:paraId="36C53180" w14:textId="77777777" w:rsidR="00927A77" w:rsidRDefault="00927A77" w:rsidP="00927A77">
      <w:pPr>
        <w:pStyle w:val="Code"/>
      </w:pPr>
      <w:proofErr w:type="spellStart"/>
      <w:r>
        <w:t>MMSMBoxUpload</w:t>
      </w:r>
      <w:proofErr w:type="spellEnd"/>
      <w:r>
        <w:t xml:space="preserve"> ::= SEQUENCE</w:t>
      </w:r>
    </w:p>
    <w:p w14:paraId="4608C95A" w14:textId="77777777" w:rsidR="00927A77" w:rsidRDefault="00927A77" w:rsidP="00927A77">
      <w:pPr>
        <w:pStyle w:val="Code"/>
      </w:pPr>
      <w:r>
        <w:t>{</w:t>
      </w:r>
    </w:p>
    <w:p w14:paraId="5A215F5B" w14:textId="77777777" w:rsidR="00927A77" w:rsidRDefault="00927A77" w:rsidP="00927A77">
      <w:pPr>
        <w:pStyle w:val="Code"/>
      </w:pPr>
      <w:r>
        <w:t xml:space="preserve">    </w:t>
      </w:r>
      <w:proofErr w:type="spellStart"/>
      <w:r>
        <w:t>transactionID</w:t>
      </w:r>
      <w:proofErr w:type="spellEnd"/>
      <w:r>
        <w:t xml:space="preserve">       [1]  UTF8String,</w:t>
      </w:r>
    </w:p>
    <w:p w14:paraId="4D5401D8" w14:textId="77777777" w:rsidR="00927A77" w:rsidRDefault="00927A77" w:rsidP="00927A77">
      <w:pPr>
        <w:pStyle w:val="Code"/>
      </w:pPr>
      <w:r>
        <w:t xml:space="preserve">    version             [2]  </w:t>
      </w:r>
      <w:proofErr w:type="spellStart"/>
      <w:r>
        <w:t>MMSVersion</w:t>
      </w:r>
      <w:proofErr w:type="spellEnd"/>
      <w:r>
        <w:t>,</w:t>
      </w:r>
    </w:p>
    <w:p w14:paraId="2AD7A8DE" w14:textId="77777777" w:rsidR="00927A77" w:rsidRDefault="00927A77" w:rsidP="00927A77">
      <w:pPr>
        <w:pStyle w:val="Code"/>
      </w:pPr>
      <w:r>
        <w:t xml:space="preserve">    direction           [3]  </w:t>
      </w:r>
      <w:proofErr w:type="spellStart"/>
      <w:r>
        <w:t>MMSDirection</w:t>
      </w:r>
      <w:proofErr w:type="spellEnd"/>
      <w:r>
        <w:t>,</w:t>
      </w:r>
    </w:p>
    <w:p w14:paraId="2E76079E" w14:textId="77777777" w:rsidR="00927A77" w:rsidRDefault="00927A77" w:rsidP="00927A77">
      <w:pPr>
        <w:pStyle w:val="Code"/>
      </w:pPr>
      <w:r>
        <w:t xml:space="preserve">    state               [4]  </w:t>
      </w:r>
      <w:proofErr w:type="spellStart"/>
      <w:r>
        <w:t>MMState</w:t>
      </w:r>
      <w:proofErr w:type="spellEnd"/>
      <w:r>
        <w:t xml:space="preserve"> OPTIONAL,</w:t>
      </w:r>
    </w:p>
    <w:p w14:paraId="010F105E" w14:textId="77777777" w:rsidR="00927A77" w:rsidRDefault="00927A77" w:rsidP="00927A77">
      <w:pPr>
        <w:pStyle w:val="Code"/>
      </w:pPr>
      <w:r>
        <w:t xml:space="preserve">    flags               [5]  </w:t>
      </w:r>
      <w:proofErr w:type="spellStart"/>
      <w:r>
        <w:t>MMFlags</w:t>
      </w:r>
      <w:proofErr w:type="spellEnd"/>
      <w:r>
        <w:t xml:space="preserve"> OPTIONAL,</w:t>
      </w:r>
    </w:p>
    <w:p w14:paraId="39F3A311" w14:textId="77777777" w:rsidR="00927A77" w:rsidRDefault="00927A77" w:rsidP="00927A77">
      <w:pPr>
        <w:pStyle w:val="Code"/>
      </w:pPr>
      <w:r>
        <w:t xml:space="preserve">    </w:t>
      </w:r>
      <w:proofErr w:type="spellStart"/>
      <w:r>
        <w:t>contentType</w:t>
      </w:r>
      <w:proofErr w:type="spellEnd"/>
      <w:r>
        <w:t xml:space="preserve">         [6]  UTF8String,</w:t>
      </w:r>
    </w:p>
    <w:p w14:paraId="52C39081" w14:textId="77777777" w:rsidR="00927A77" w:rsidRDefault="00927A77" w:rsidP="00927A77">
      <w:pPr>
        <w:pStyle w:val="Code"/>
      </w:pPr>
      <w:r>
        <w:t xml:space="preserve">    </w:t>
      </w:r>
      <w:proofErr w:type="spellStart"/>
      <w:r>
        <w:t>contentLocation</w:t>
      </w:r>
      <w:proofErr w:type="spellEnd"/>
      <w:r>
        <w:t xml:space="preserve">     [7]  UTF8String OPTIONAL,</w:t>
      </w:r>
    </w:p>
    <w:p w14:paraId="338B7530" w14:textId="77777777" w:rsidR="00927A77" w:rsidRDefault="00927A77" w:rsidP="00927A77">
      <w:pPr>
        <w:pStyle w:val="Code"/>
      </w:pPr>
      <w:r>
        <w:t xml:space="preserve">    </w:t>
      </w:r>
      <w:proofErr w:type="spellStart"/>
      <w:r>
        <w:t>storeStatus</w:t>
      </w:r>
      <w:proofErr w:type="spellEnd"/>
      <w:r>
        <w:t xml:space="preserve">         [8]  </w:t>
      </w:r>
      <w:proofErr w:type="spellStart"/>
      <w:r>
        <w:t>MMSStoreStatus</w:t>
      </w:r>
      <w:proofErr w:type="spellEnd"/>
      <w:r>
        <w:t>,</w:t>
      </w:r>
    </w:p>
    <w:p w14:paraId="081B817E" w14:textId="77777777" w:rsidR="00927A77" w:rsidRDefault="00927A77" w:rsidP="00927A77">
      <w:pPr>
        <w:pStyle w:val="Code"/>
      </w:pPr>
      <w:r>
        <w:t xml:space="preserve">    </w:t>
      </w:r>
      <w:proofErr w:type="spellStart"/>
      <w:r>
        <w:t>storeStatusText</w:t>
      </w:r>
      <w:proofErr w:type="spellEnd"/>
      <w:r>
        <w:t xml:space="preserve">     [9]  UTF8String OPTIONAL,</w:t>
      </w:r>
    </w:p>
    <w:p w14:paraId="22436417" w14:textId="77777777" w:rsidR="00927A77" w:rsidRDefault="00927A77" w:rsidP="00927A77">
      <w:pPr>
        <w:pStyle w:val="Code"/>
      </w:pPr>
      <w:r>
        <w:t xml:space="preserve">    </w:t>
      </w:r>
      <w:proofErr w:type="spellStart"/>
      <w:r>
        <w:t>mMessages</w:t>
      </w:r>
      <w:proofErr w:type="spellEnd"/>
      <w:r>
        <w:t xml:space="preserve">           [10] SEQUENCE OF </w:t>
      </w:r>
      <w:proofErr w:type="spellStart"/>
      <w:r>
        <w:t>MMBoxDescription</w:t>
      </w:r>
      <w:proofErr w:type="spellEnd"/>
    </w:p>
    <w:p w14:paraId="0E638B5E" w14:textId="77777777" w:rsidR="00927A77" w:rsidRDefault="00927A77" w:rsidP="00927A77">
      <w:pPr>
        <w:pStyle w:val="Code"/>
      </w:pPr>
      <w:r>
        <w:t>}</w:t>
      </w:r>
    </w:p>
    <w:p w14:paraId="1BE653CB" w14:textId="77777777" w:rsidR="00927A77" w:rsidRDefault="00927A77" w:rsidP="00927A77">
      <w:pPr>
        <w:pStyle w:val="Code"/>
      </w:pPr>
    </w:p>
    <w:p w14:paraId="6E294086" w14:textId="77777777" w:rsidR="00927A77" w:rsidRDefault="00927A77" w:rsidP="00927A77">
      <w:pPr>
        <w:pStyle w:val="Code"/>
      </w:pPr>
      <w:proofErr w:type="spellStart"/>
      <w:r>
        <w:t>MMSMBoxDelete</w:t>
      </w:r>
      <w:proofErr w:type="spellEnd"/>
      <w:r>
        <w:t xml:space="preserve"> ::= SEQUENCE</w:t>
      </w:r>
    </w:p>
    <w:p w14:paraId="3F9D5435" w14:textId="77777777" w:rsidR="00927A77" w:rsidRDefault="00927A77" w:rsidP="00927A77">
      <w:pPr>
        <w:pStyle w:val="Code"/>
      </w:pPr>
      <w:r>
        <w:t>{</w:t>
      </w:r>
    </w:p>
    <w:p w14:paraId="11B45517" w14:textId="77777777" w:rsidR="00927A77" w:rsidRDefault="00927A77" w:rsidP="00927A77">
      <w:pPr>
        <w:pStyle w:val="Code"/>
      </w:pPr>
      <w:r>
        <w:t xml:space="preserve">    </w:t>
      </w:r>
      <w:proofErr w:type="spellStart"/>
      <w:r>
        <w:t>transactionID</w:t>
      </w:r>
      <w:proofErr w:type="spellEnd"/>
      <w:r>
        <w:t xml:space="preserve">       [1] UTF8String,</w:t>
      </w:r>
    </w:p>
    <w:p w14:paraId="4E31130B" w14:textId="77777777" w:rsidR="00927A77" w:rsidRDefault="00927A77" w:rsidP="00927A77">
      <w:pPr>
        <w:pStyle w:val="Code"/>
      </w:pPr>
      <w:r>
        <w:t xml:space="preserve">    version             [2] </w:t>
      </w:r>
      <w:proofErr w:type="spellStart"/>
      <w:r>
        <w:t>MMSVersion</w:t>
      </w:r>
      <w:proofErr w:type="spellEnd"/>
      <w:r>
        <w:t>,</w:t>
      </w:r>
    </w:p>
    <w:p w14:paraId="4BB475F8" w14:textId="77777777" w:rsidR="00927A77" w:rsidRDefault="00927A77" w:rsidP="00927A77">
      <w:pPr>
        <w:pStyle w:val="Code"/>
      </w:pPr>
      <w:r>
        <w:t xml:space="preserve">    direction           [3] </w:t>
      </w:r>
      <w:proofErr w:type="spellStart"/>
      <w:r>
        <w:t>MMSDirection</w:t>
      </w:r>
      <w:proofErr w:type="spellEnd"/>
      <w:r>
        <w:t>,</w:t>
      </w:r>
    </w:p>
    <w:p w14:paraId="651E974A" w14:textId="77777777" w:rsidR="00927A77" w:rsidRDefault="00927A77" w:rsidP="00927A77">
      <w:pPr>
        <w:pStyle w:val="Code"/>
      </w:pPr>
      <w:r>
        <w:t xml:space="preserve">    </w:t>
      </w:r>
      <w:proofErr w:type="spellStart"/>
      <w:r>
        <w:t>contentLocationReq</w:t>
      </w:r>
      <w:proofErr w:type="spellEnd"/>
      <w:r>
        <w:t xml:space="preserve">  [4] SEQUENCE OF UTF8String,</w:t>
      </w:r>
    </w:p>
    <w:p w14:paraId="619ED6CF" w14:textId="77777777" w:rsidR="00927A77" w:rsidRDefault="00927A77" w:rsidP="00927A77">
      <w:pPr>
        <w:pStyle w:val="Code"/>
      </w:pPr>
      <w:r>
        <w:t xml:space="preserve">    </w:t>
      </w:r>
      <w:proofErr w:type="spellStart"/>
      <w:r>
        <w:t>contentLocationConf</w:t>
      </w:r>
      <w:proofErr w:type="spellEnd"/>
      <w:r>
        <w:t xml:space="preserve"> [5] SEQUENCE OF UTF8String OPTIONAL,</w:t>
      </w:r>
    </w:p>
    <w:p w14:paraId="25A3B6BE" w14:textId="77777777" w:rsidR="00927A77" w:rsidRDefault="00927A77" w:rsidP="00927A77">
      <w:pPr>
        <w:pStyle w:val="Code"/>
      </w:pPr>
      <w:r>
        <w:t xml:space="preserve">    </w:t>
      </w:r>
      <w:proofErr w:type="spellStart"/>
      <w:r>
        <w:t>responseStatus</w:t>
      </w:r>
      <w:proofErr w:type="spellEnd"/>
      <w:r>
        <w:t xml:space="preserve">      [6] </w:t>
      </w:r>
      <w:proofErr w:type="spellStart"/>
      <w:r>
        <w:t>MMSDeleteResponseStatus</w:t>
      </w:r>
      <w:proofErr w:type="spellEnd"/>
      <w:r>
        <w:t>,</w:t>
      </w:r>
    </w:p>
    <w:p w14:paraId="14A64DF3" w14:textId="77777777" w:rsidR="00927A77" w:rsidRDefault="00927A77" w:rsidP="00927A77">
      <w:pPr>
        <w:pStyle w:val="Code"/>
      </w:pPr>
      <w:r>
        <w:t xml:space="preserve">    </w:t>
      </w:r>
      <w:proofErr w:type="spellStart"/>
      <w:r>
        <w:t>responseStatusText</w:t>
      </w:r>
      <w:proofErr w:type="spellEnd"/>
      <w:r>
        <w:t xml:space="preserve">  [7] UTF8String OPTIONAL</w:t>
      </w:r>
    </w:p>
    <w:p w14:paraId="4B091C39" w14:textId="77777777" w:rsidR="00927A77" w:rsidRDefault="00927A77" w:rsidP="00927A77">
      <w:pPr>
        <w:pStyle w:val="Code"/>
      </w:pPr>
      <w:r>
        <w:t>}</w:t>
      </w:r>
    </w:p>
    <w:p w14:paraId="378C9258" w14:textId="77777777" w:rsidR="00927A77" w:rsidRDefault="00927A77" w:rsidP="00927A77">
      <w:pPr>
        <w:pStyle w:val="Code"/>
      </w:pPr>
    </w:p>
    <w:p w14:paraId="26D7196E" w14:textId="77777777" w:rsidR="00927A77" w:rsidRDefault="00927A77" w:rsidP="00927A77">
      <w:pPr>
        <w:pStyle w:val="Code"/>
      </w:pPr>
      <w:proofErr w:type="spellStart"/>
      <w:r>
        <w:t>MMSDeliveryReport</w:t>
      </w:r>
      <w:proofErr w:type="spellEnd"/>
      <w:r>
        <w:t xml:space="preserve"> ::= SEQUENCE</w:t>
      </w:r>
    </w:p>
    <w:p w14:paraId="24F7542C" w14:textId="77777777" w:rsidR="00927A77" w:rsidRDefault="00927A77" w:rsidP="00927A77">
      <w:pPr>
        <w:pStyle w:val="Code"/>
      </w:pPr>
      <w:r>
        <w:t>{</w:t>
      </w:r>
    </w:p>
    <w:p w14:paraId="3F64F334" w14:textId="77777777" w:rsidR="00927A77" w:rsidRDefault="00927A77" w:rsidP="00927A77">
      <w:pPr>
        <w:pStyle w:val="Code"/>
      </w:pPr>
      <w:r>
        <w:t xml:space="preserve">    version             [1] </w:t>
      </w:r>
      <w:proofErr w:type="spellStart"/>
      <w:r>
        <w:t>MMSVersion</w:t>
      </w:r>
      <w:proofErr w:type="spellEnd"/>
      <w:r>
        <w:t>,</w:t>
      </w:r>
    </w:p>
    <w:p w14:paraId="1ED2D5DA" w14:textId="77777777" w:rsidR="00927A77" w:rsidRDefault="00927A77" w:rsidP="00927A77">
      <w:pPr>
        <w:pStyle w:val="Code"/>
      </w:pPr>
      <w:r>
        <w:t xml:space="preserve">    </w:t>
      </w:r>
      <w:proofErr w:type="spellStart"/>
      <w:r>
        <w:t>messageID</w:t>
      </w:r>
      <w:proofErr w:type="spellEnd"/>
      <w:r>
        <w:t xml:space="preserve">           [2] UTF8String,</w:t>
      </w:r>
    </w:p>
    <w:p w14:paraId="1962DC5F" w14:textId="77777777" w:rsidR="00927A77" w:rsidRDefault="00927A77" w:rsidP="00927A77">
      <w:pPr>
        <w:pStyle w:val="Code"/>
      </w:pPr>
      <w:r>
        <w:t xml:space="preserve">    </w:t>
      </w:r>
      <w:proofErr w:type="spellStart"/>
      <w:r>
        <w:t>terminatingMMSParty</w:t>
      </w:r>
      <w:proofErr w:type="spellEnd"/>
      <w:r>
        <w:t xml:space="preserve"> [3] SEQUENCE OF </w:t>
      </w:r>
      <w:proofErr w:type="spellStart"/>
      <w:r>
        <w:t>MMSParty</w:t>
      </w:r>
      <w:proofErr w:type="spellEnd"/>
      <w:r>
        <w:t>,</w:t>
      </w:r>
    </w:p>
    <w:p w14:paraId="00ACE9A1" w14:textId="77777777" w:rsidR="00927A77" w:rsidRDefault="00927A77" w:rsidP="00927A77">
      <w:pPr>
        <w:pStyle w:val="Code"/>
      </w:pPr>
      <w:r>
        <w:t xml:space="preserve">    </w:t>
      </w:r>
      <w:proofErr w:type="spellStart"/>
      <w:r>
        <w:t>mMSDateTime</w:t>
      </w:r>
      <w:proofErr w:type="spellEnd"/>
      <w:r>
        <w:t xml:space="preserve">         [4] Timestamp,</w:t>
      </w:r>
    </w:p>
    <w:p w14:paraId="048B730C" w14:textId="77777777" w:rsidR="00927A77" w:rsidRDefault="00927A77" w:rsidP="00927A77">
      <w:pPr>
        <w:pStyle w:val="Code"/>
      </w:pPr>
      <w:r>
        <w:t xml:space="preserve">    </w:t>
      </w:r>
      <w:proofErr w:type="spellStart"/>
      <w:r>
        <w:t>responseStatus</w:t>
      </w:r>
      <w:proofErr w:type="spellEnd"/>
      <w:r>
        <w:t xml:space="preserve">      [5] </w:t>
      </w:r>
      <w:proofErr w:type="spellStart"/>
      <w:r>
        <w:t>MMSResponseStatus</w:t>
      </w:r>
      <w:proofErr w:type="spellEnd"/>
      <w:r>
        <w:t>,</w:t>
      </w:r>
    </w:p>
    <w:p w14:paraId="74C9579E" w14:textId="77777777" w:rsidR="00927A77" w:rsidRDefault="00927A77" w:rsidP="00927A77">
      <w:pPr>
        <w:pStyle w:val="Code"/>
      </w:pPr>
      <w:r>
        <w:t xml:space="preserve">    </w:t>
      </w:r>
      <w:proofErr w:type="spellStart"/>
      <w:r>
        <w:t>responseStatusText</w:t>
      </w:r>
      <w:proofErr w:type="spellEnd"/>
      <w:r>
        <w:t xml:space="preserve">  [6] UTF8String OPTIONAL,</w:t>
      </w:r>
    </w:p>
    <w:p w14:paraId="6B333FF1" w14:textId="77777777" w:rsidR="00927A77" w:rsidRDefault="00927A77" w:rsidP="00927A77">
      <w:pPr>
        <w:pStyle w:val="Code"/>
      </w:pPr>
      <w:r>
        <w:t xml:space="preserve">    </w:t>
      </w:r>
      <w:proofErr w:type="spellStart"/>
      <w:r>
        <w:t>applicID</w:t>
      </w:r>
      <w:proofErr w:type="spellEnd"/>
      <w:r>
        <w:t xml:space="preserve">            [7] UTF8String OPTIONAL,</w:t>
      </w:r>
    </w:p>
    <w:p w14:paraId="2828DE96" w14:textId="77777777" w:rsidR="00927A77" w:rsidRDefault="00927A77" w:rsidP="00927A77">
      <w:pPr>
        <w:pStyle w:val="Code"/>
      </w:pPr>
      <w:r>
        <w:t xml:space="preserve">    </w:t>
      </w:r>
      <w:proofErr w:type="spellStart"/>
      <w:r>
        <w:t>replyApplicID</w:t>
      </w:r>
      <w:proofErr w:type="spellEnd"/>
      <w:r>
        <w:t xml:space="preserve">       [8] UTF8String OPTIONAL,</w:t>
      </w:r>
    </w:p>
    <w:p w14:paraId="42EFF8D5" w14:textId="77777777" w:rsidR="00927A77" w:rsidRDefault="00927A77" w:rsidP="00927A77">
      <w:pPr>
        <w:pStyle w:val="Code"/>
      </w:pPr>
      <w:r>
        <w:t xml:space="preserve">    </w:t>
      </w:r>
      <w:proofErr w:type="spellStart"/>
      <w:r>
        <w:t>auxApplicInfo</w:t>
      </w:r>
      <w:proofErr w:type="spellEnd"/>
      <w:r>
        <w:t xml:space="preserve">       [9] UTF8String OPTIONAL</w:t>
      </w:r>
    </w:p>
    <w:p w14:paraId="0B29E324" w14:textId="77777777" w:rsidR="00927A77" w:rsidRDefault="00927A77" w:rsidP="00927A77">
      <w:pPr>
        <w:pStyle w:val="Code"/>
      </w:pPr>
      <w:r>
        <w:t>}</w:t>
      </w:r>
    </w:p>
    <w:p w14:paraId="60FB94CC" w14:textId="77777777" w:rsidR="00927A77" w:rsidRDefault="00927A77" w:rsidP="00927A77">
      <w:pPr>
        <w:pStyle w:val="Code"/>
      </w:pPr>
    </w:p>
    <w:p w14:paraId="2E884335" w14:textId="77777777" w:rsidR="00927A77" w:rsidRDefault="00927A77" w:rsidP="00927A77">
      <w:pPr>
        <w:pStyle w:val="Code"/>
      </w:pPr>
      <w:proofErr w:type="spellStart"/>
      <w:r>
        <w:t>MMSDeliveryReportNonLocalTarget</w:t>
      </w:r>
      <w:proofErr w:type="spellEnd"/>
      <w:r>
        <w:t xml:space="preserve"> ::= SEQUENCE</w:t>
      </w:r>
    </w:p>
    <w:p w14:paraId="3C870DB7" w14:textId="77777777" w:rsidR="00927A77" w:rsidRDefault="00927A77" w:rsidP="00927A77">
      <w:pPr>
        <w:pStyle w:val="Code"/>
      </w:pPr>
      <w:r>
        <w:t>{</w:t>
      </w:r>
    </w:p>
    <w:p w14:paraId="2425E792" w14:textId="77777777" w:rsidR="00927A77" w:rsidRDefault="00927A77" w:rsidP="00927A77">
      <w:pPr>
        <w:pStyle w:val="Code"/>
      </w:pPr>
      <w:r>
        <w:t xml:space="preserve">    version             [1]  </w:t>
      </w:r>
      <w:proofErr w:type="spellStart"/>
      <w:r>
        <w:t>MMSVersion</w:t>
      </w:r>
      <w:proofErr w:type="spellEnd"/>
      <w:r>
        <w:t>,</w:t>
      </w:r>
    </w:p>
    <w:p w14:paraId="5D318775" w14:textId="77777777" w:rsidR="00927A77" w:rsidRDefault="00927A77" w:rsidP="00927A77">
      <w:pPr>
        <w:pStyle w:val="Code"/>
      </w:pPr>
      <w:r>
        <w:t xml:space="preserve">    </w:t>
      </w:r>
      <w:proofErr w:type="spellStart"/>
      <w:r>
        <w:t>transactionID</w:t>
      </w:r>
      <w:proofErr w:type="spellEnd"/>
      <w:r>
        <w:t xml:space="preserve">       [2]  UTF8String,</w:t>
      </w:r>
    </w:p>
    <w:p w14:paraId="50266EEA" w14:textId="77777777" w:rsidR="00927A77" w:rsidRDefault="00927A77" w:rsidP="00927A77">
      <w:pPr>
        <w:pStyle w:val="Code"/>
      </w:pPr>
      <w:r>
        <w:t xml:space="preserve">    </w:t>
      </w:r>
      <w:proofErr w:type="spellStart"/>
      <w:r>
        <w:t>messageID</w:t>
      </w:r>
      <w:proofErr w:type="spellEnd"/>
      <w:r>
        <w:t xml:space="preserve">           [3]  UTF8String,</w:t>
      </w:r>
    </w:p>
    <w:p w14:paraId="6D79F7EC" w14:textId="77777777" w:rsidR="00927A77" w:rsidRDefault="00927A77" w:rsidP="00927A77">
      <w:pPr>
        <w:pStyle w:val="Code"/>
      </w:pPr>
      <w:r>
        <w:t xml:space="preserve">    </w:t>
      </w:r>
      <w:proofErr w:type="spellStart"/>
      <w:r>
        <w:t>terminatingMMSParty</w:t>
      </w:r>
      <w:proofErr w:type="spellEnd"/>
      <w:r>
        <w:t xml:space="preserve"> [4]  SEQUENCE OF </w:t>
      </w:r>
      <w:proofErr w:type="spellStart"/>
      <w:r>
        <w:t>MMSParty</w:t>
      </w:r>
      <w:proofErr w:type="spellEnd"/>
      <w:r>
        <w:t>,</w:t>
      </w:r>
    </w:p>
    <w:p w14:paraId="7B290EAB" w14:textId="77777777" w:rsidR="00927A77" w:rsidRDefault="00927A77" w:rsidP="00927A77">
      <w:pPr>
        <w:pStyle w:val="Code"/>
      </w:pPr>
      <w:r>
        <w:t xml:space="preserve">    </w:t>
      </w:r>
      <w:proofErr w:type="spellStart"/>
      <w:r>
        <w:t>originatingMMSParty</w:t>
      </w:r>
      <w:proofErr w:type="spellEnd"/>
      <w:r>
        <w:t xml:space="preserve"> [5]  </w:t>
      </w:r>
      <w:proofErr w:type="spellStart"/>
      <w:r>
        <w:t>MMSParty</w:t>
      </w:r>
      <w:proofErr w:type="spellEnd"/>
      <w:r>
        <w:t>,</w:t>
      </w:r>
    </w:p>
    <w:p w14:paraId="7124B2B9" w14:textId="77777777" w:rsidR="00927A77" w:rsidRDefault="00927A77" w:rsidP="00927A77">
      <w:pPr>
        <w:pStyle w:val="Code"/>
      </w:pPr>
      <w:r>
        <w:t xml:space="preserve">    direction           [6]  </w:t>
      </w:r>
      <w:proofErr w:type="spellStart"/>
      <w:r>
        <w:t>MMSDirection</w:t>
      </w:r>
      <w:proofErr w:type="spellEnd"/>
      <w:r>
        <w:t>,</w:t>
      </w:r>
    </w:p>
    <w:p w14:paraId="27E9661C" w14:textId="77777777" w:rsidR="00927A77" w:rsidRDefault="00927A77" w:rsidP="00927A77">
      <w:pPr>
        <w:pStyle w:val="Code"/>
      </w:pPr>
      <w:r>
        <w:t xml:space="preserve">    </w:t>
      </w:r>
      <w:proofErr w:type="spellStart"/>
      <w:r>
        <w:t>mMSDateTime</w:t>
      </w:r>
      <w:proofErr w:type="spellEnd"/>
      <w:r>
        <w:t xml:space="preserve">         [7]  Timestamp,</w:t>
      </w:r>
    </w:p>
    <w:p w14:paraId="3FFF003C" w14:textId="77777777" w:rsidR="00927A77" w:rsidRDefault="00927A77" w:rsidP="00927A77">
      <w:pPr>
        <w:pStyle w:val="Code"/>
      </w:pPr>
      <w:r>
        <w:t xml:space="preserve">    </w:t>
      </w:r>
      <w:proofErr w:type="spellStart"/>
      <w:r>
        <w:t>forwardToOriginator</w:t>
      </w:r>
      <w:proofErr w:type="spellEnd"/>
      <w:r>
        <w:t xml:space="preserve"> [8]  BOOLEAN OPTIONAL,</w:t>
      </w:r>
    </w:p>
    <w:p w14:paraId="34B8E340" w14:textId="77777777" w:rsidR="00927A77" w:rsidRDefault="00927A77" w:rsidP="00927A77">
      <w:pPr>
        <w:pStyle w:val="Code"/>
      </w:pPr>
      <w:r>
        <w:t xml:space="preserve">    status              [9]  </w:t>
      </w:r>
      <w:proofErr w:type="spellStart"/>
      <w:r>
        <w:t>MMStatus</w:t>
      </w:r>
      <w:proofErr w:type="spellEnd"/>
      <w:r>
        <w:t>,</w:t>
      </w:r>
    </w:p>
    <w:p w14:paraId="33F2E5D8" w14:textId="77777777" w:rsidR="00927A77" w:rsidRDefault="00927A77" w:rsidP="00927A77">
      <w:pPr>
        <w:pStyle w:val="Code"/>
      </w:pPr>
      <w:r>
        <w:t xml:space="preserve">    </w:t>
      </w:r>
      <w:proofErr w:type="spellStart"/>
      <w:r>
        <w:t>statusExtension</w:t>
      </w:r>
      <w:proofErr w:type="spellEnd"/>
      <w:r>
        <w:t xml:space="preserve">     [10] </w:t>
      </w:r>
      <w:proofErr w:type="spellStart"/>
      <w:r>
        <w:t>MMStatusExtension</w:t>
      </w:r>
      <w:proofErr w:type="spellEnd"/>
      <w:r>
        <w:t>,</w:t>
      </w:r>
    </w:p>
    <w:p w14:paraId="08684FE9" w14:textId="77777777" w:rsidR="00927A77" w:rsidRDefault="00927A77" w:rsidP="00927A77">
      <w:pPr>
        <w:pStyle w:val="Code"/>
      </w:pPr>
      <w:r>
        <w:t xml:space="preserve">    </w:t>
      </w:r>
      <w:proofErr w:type="spellStart"/>
      <w:r>
        <w:t>statusText</w:t>
      </w:r>
      <w:proofErr w:type="spellEnd"/>
      <w:r>
        <w:t xml:space="preserve">          [11] </w:t>
      </w:r>
      <w:proofErr w:type="spellStart"/>
      <w:r>
        <w:t>MMStatusText</w:t>
      </w:r>
      <w:proofErr w:type="spellEnd"/>
      <w:r>
        <w:t>,</w:t>
      </w:r>
    </w:p>
    <w:p w14:paraId="24CE5937" w14:textId="77777777" w:rsidR="00927A77" w:rsidRDefault="00927A77" w:rsidP="00927A77">
      <w:pPr>
        <w:pStyle w:val="Code"/>
      </w:pPr>
      <w:r>
        <w:t xml:space="preserve">    </w:t>
      </w:r>
      <w:proofErr w:type="spellStart"/>
      <w:r>
        <w:t>applicID</w:t>
      </w:r>
      <w:proofErr w:type="spellEnd"/>
      <w:r>
        <w:t xml:space="preserve">            [12] UTF8String OPTIONAL,</w:t>
      </w:r>
    </w:p>
    <w:p w14:paraId="1B4155F8" w14:textId="77777777" w:rsidR="00927A77" w:rsidRDefault="00927A77" w:rsidP="00927A77">
      <w:pPr>
        <w:pStyle w:val="Code"/>
      </w:pPr>
      <w:r>
        <w:t xml:space="preserve">    </w:t>
      </w:r>
      <w:proofErr w:type="spellStart"/>
      <w:r>
        <w:t>replyApplicID</w:t>
      </w:r>
      <w:proofErr w:type="spellEnd"/>
      <w:r>
        <w:t xml:space="preserve">       [13] UTF8String OPTIONAL,</w:t>
      </w:r>
    </w:p>
    <w:p w14:paraId="348BCD68" w14:textId="77777777" w:rsidR="00927A77" w:rsidRDefault="00927A77" w:rsidP="00927A77">
      <w:pPr>
        <w:pStyle w:val="Code"/>
      </w:pPr>
      <w:r>
        <w:t xml:space="preserve">    </w:t>
      </w:r>
      <w:proofErr w:type="spellStart"/>
      <w:r>
        <w:t>auxApplicInfo</w:t>
      </w:r>
      <w:proofErr w:type="spellEnd"/>
      <w:r>
        <w:t xml:space="preserve">       [14] UTF8String OPTIONAL</w:t>
      </w:r>
    </w:p>
    <w:p w14:paraId="7253DF1A" w14:textId="77777777" w:rsidR="00927A77" w:rsidRDefault="00927A77" w:rsidP="00927A77">
      <w:pPr>
        <w:pStyle w:val="Code"/>
      </w:pPr>
      <w:r>
        <w:t>}</w:t>
      </w:r>
    </w:p>
    <w:p w14:paraId="16A2DDDC" w14:textId="77777777" w:rsidR="00927A77" w:rsidRDefault="00927A77" w:rsidP="00927A77">
      <w:pPr>
        <w:pStyle w:val="Code"/>
      </w:pPr>
    </w:p>
    <w:p w14:paraId="01260CAE" w14:textId="77777777" w:rsidR="00927A77" w:rsidRDefault="00927A77" w:rsidP="00927A77">
      <w:pPr>
        <w:pStyle w:val="Code"/>
      </w:pPr>
      <w:proofErr w:type="spellStart"/>
      <w:r>
        <w:t>MMSReadReport</w:t>
      </w:r>
      <w:proofErr w:type="spellEnd"/>
      <w:r>
        <w:t xml:space="preserve"> ::= SEQUENCE</w:t>
      </w:r>
    </w:p>
    <w:p w14:paraId="2BC114D4" w14:textId="77777777" w:rsidR="00927A77" w:rsidRDefault="00927A77" w:rsidP="00927A77">
      <w:pPr>
        <w:pStyle w:val="Code"/>
      </w:pPr>
      <w:r>
        <w:t>{</w:t>
      </w:r>
    </w:p>
    <w:p w14:paraId="2948C38A" w14:textId="77777777" w:rsidR="00927A77" w:rsidRDefault="00927A77" w:rsidP="00927A77">
      <w:pPr>
        <w:pStyle w:val="Code"/>
      </w:pPr>
      <w:r>
        <w:t xml:space="preserve">    version             [1] </w:t>
      </w:r>
      <w:proofErr w:type="spellStart"/>
      <w:r>
        <w:t>MMSVersion</w:t>
      </w:r>
      <w:proofErr w:type="spellEnd"/>
      <w:r>
        <w:t>,</w:t>
      </w:r>
    </w:p>
    <w:p w14:paraId="67823ECA" w14:textId="77777777" w:rsidR="00927A77" w:rsidRDefault="00927A77" w:rsidP="00927A77">
      <w:pPr>
        <w:pStyle w:val="Code"/>
      </w:pPr>
      <w:r>
        <w:t xml:space="preserve">    </w:t>
      </w:r>
      <w:proofErr w:type="spellStart"/>
      <w:r>
        <w:t>messageID</w:t>
      </w:r>
      <w:proofErr w:type="spellEnd"/>
      <w:r>
        <w:t xml:space="preserve">           [2] UTF8String,</w:t>
      </w:r>
    </w:p>
    <w:p w14:paraId="0AAFAFAE" w14:textId="77777777" w:rsidR="00927A77" w:rsidRDefault="00927A77" w:rsidP="00927A77">
      <w:pPr>
        <w:pStyle w:val="Code"/>
      </w:pPr>
      <w:r>
        <w:t xml:space="preserve">    </w:t>
      </w:r>
      <w:proofErr w:type="spellStart"/>
      <w:r>
        <w:t>terminatingMMSParty</w:t>
      </w:r>
      <w:proofErr w:type="spellEnd"/>
      <w:r>
        <w:t xml:space="preserve"> [3] SEQUENCE OF </w:t>
      </w:r>
      <w:proofErr w:type="spellStart"/>
      <w:r>
        <w:t>MMSParty</w:t>
      </w:r>
      <w:proofErr w:type="spellEnd"/>
      <w:r>
        <w:t>,</w:t>
      </w:r>
    </w:p>
    <w:p w14:paraId="10F34B61" w14:textId="77777777" w:rsidR="00927A77" w:rsidRDefault="00927A77" w:rsidP="00927A77">
      <w:pPr>
        <w:pStyle w:val="Code"/>
      </w:pPr>
      <w:r>
        <w:t xml:space="preserve">    </w:t>
      </w:r>
      <w:proofErr w:type="spellStart"/>
      <w:r>
        <w:t>originatingMMSParty</w:t>
      </w:r>
      <w:proofErr w:type="spellEnd"/>
      <w:r>
        <w:t xml:space="preserve"> [4] SEQUENCE OF </w:t>
      </w:r>
      <w:proofErr w:type="spellStart"/>
      <w:r>
        <w:t>MMSParty</w:t>
      </w:r>
      <w:proofErr w:type="spellEnd"/>
      <w:r>
        <w:t>,</w:t>
      </w:r>
    </w:p>
    <w:p w14:paraId="609F7F4F" w14:textId="77777777" w:rsidR="00927A77" w:rsidRDefault="00927A77" w:rsidP="00927A77">
      <w:pPr>
        <w:pStyle w:val="Code"/>
      </w:pPr>
      <w:r>
        <w:t xml:space="preserve">    direction           [5] </w:t>
      </w:r>
      <w:proofErr w:type="spellStart"/>
      <w:r>
        <w:t>MMSDirection</w:t>
      </w:r>
      <w:proofErr w:type="spellEnd"/>
      <w:r>
        <w:t>,</w:t>
      </w:r>
    </w:p>
    <w:p w14:paraId="61E3E6F1" w14:textId="77777777" w:rsidR="00927A77" w:rsidRDefault="00927A77" w:rsidP="00927A77">
      <w:pPr>
        <w:pStyle w:val="Code"/>
      </w:pPr>
      <w:r>
        <w:t xml:space="preserve">    </w:t>
      </w:r>
      <w:proofErr w:type="spellStart"/>
      <w:r>
        <w:t>mMSDateTime</w:t>
      </w:r>
      <w:proofErr w:type="spellEnd"/>
      <w:r>
        <w:t xml:space="preserve">         [6] Timestamp,</w:t>
      </w:r>
    </w:p>
    <w:p w14:paraId="7F1FA54E" w14:textId="77777777" w:rsidR="00927A77" w:rsidRDefault="00927A77" w:rsidP="00927A77">
      <w:pPr>
        <w:pStyle w:val="Code"/>
      </w:pPr>
      <w:r>
        <w:t xml:space="preserve">    </w:t>
      </w:r>
      <w:proofErr w:type="spellStart"/>
      <w:r>
        <w:t>readStatus</w:t>
      </w:r>
      <w:proofErr w:type="spellEnd"/>
      <w:r>
        <w:t xml:space="preserve">          [7] </w:t>
      </w:r>
      <w:proofErr w:type="spellStart"/>
      <w:r>
        <w:t>MMSReadStatus</w:t>
      </w:r>
      <w:proofErr w:type="spellEnd"/>
      <w:r>
        <w:t>,</w:t>
      </w:r>
    </w:p>
    <w:p w14:paraId="7C15A7E7" w14:textId="77777777" w:rsidR="00927A77" w:rsidRDefault="00927A77" w:rsidP="00927A77">
      <w:pPr>
        <w:pStyle w:val="Code"/>
      </w:pPr>
      <w:r>
        <w:t xml:space="preserve">    </w:t>
      </w:r>
      <w:proofErr w:type="spellStart"/>
      <w:r>
        <w:t>applicID</w:t>
      </w:r>
      <w:proofErr w:type="spellEnd"/>
      <w:r>
        <w:t xml:space="preserve">            [8] UTF8String OPTIONAL,</w:t>
      </w:r>
    </w:p>
    <w:p w14:paraId="65D751CF" w14:textId="77777777" w:rsidR="00927A77" w:rsidRDefault="00927A77" w:rsidP="00927A77">
      <w:pPr>
        <w:pStyle w:val="Code"/>
      </w:pPr>
      <w:r>
        <w:t xml:space="preserve">    </w:t>
      </w:r>
      <w:proofErr w:type="spellStart"/>
      <w:r>
        <w:t>replyApplicID</w:t>
      </w:r>
      <w:proofErr w:type="spellEnd"/>
      <w:r>
        <w:t xml:space="preserve">       [9] UTF8String OPTIONAL,</w:t>
      </w:r>
    </w:p>
    <w:p w14:paraId="106A6D03" w14:textId="77777777" w:rsidR="00927A77" w:rsidRDefault="00927A77" w:rsidP="00927A77">
      <w:pPr>
        <w:pStyle w:val="Code"/>
      </w:pPr>
      <w:r>
        <w:t xml:space="preserve">    </w:t>
      </w:r>
      <w:proofErr w:type="spellStart"/>
      <w:r>
        <w:t>auxApplicInfo</w:t>
      </w:r>
      <w:proofErr w:type="spellEnd"/>
      <w:r>
        <w:t xml:space="preserve">       [10] UTF8String OPTIONAL</w:t>
      </w:r>
    </w:p>
    <w:p w14:paraId="5DE4B466" w14:textId="77777777" w:rsidR="00927A77" w:rsidRDefault="00927A77" w:rsidP="00927A77">
      <w:pPr>
        <w:pStyle w:val="Code"/>
      </w:pPr>
      <w:r>
        <w:t>}</w:t>
      </w:r>
    </w:p>
    <w:p w14:paraId="29E9A29E" w14:textId="77777777" w:rsidR="00927A77" w:rsidRDefault="00927A77" w:rsidP="00927A77">
      <w:pPr>
        <w:pStyle w:val="Code"/>
      </w:pPr>
    </w:p>
    <w:p w14:paraId="03106104" w14:textId="77777777" w:rsidR="00927A77" w:rsidRDefault="00927A77" w:rsidP="00927A77">
      <w:pPr>
        <w:pStyle w:val="Code"/>
      </w:pPr>
      <w:proofErr w:type="spellStart"/>
      <w:r>
        <w:t>MMSReadReportNonLocalTarget</w:t>
      </w:r>
      <w:proofErr w:type="spellEnd"/>
      <w:r>
        <w:t xml:space="preserve"> ::= SEQUENCE</w:t>
      </w:r>
    </w:p>
    <w:p w14:paraId="26669339" w14:textId="77777777" w:rsidR="00927A77" w:rsidRDefault="00927A77" w:rsidP="00927A77">
      <w:pPr>
        <w:pStyle w:val="Code"/>
      </w:pPr>
      <w:r>
        <w:t>{</w:t>
      </w:r>
    </w:p>
    <w:p w14:paraId="482AB119" w14:textId="77777777" w:rsidR="00927A77" w:rsidRDefault="00927A77" w:rsidP="00927A77">
      <w:pPr>
        <w:pStyle w:val="Code"/>
      </w:pPr>
      <w:r>
        <w:t xml:space="preserve">    version             [1] </w:t>
      </w:r>
      <w:proofErr w:type="spellStart"/>
      <w:r>
        <w:t>MMSVersion</w:t>
      </w:r>
      <w:proofErr w:type="spellEnd"/>
      <w:r>
        <w:t>,</w:t>
      </w:r>
    </w:p>
    <w:p w14:paraId="28D8F030" w14:textId="77777777" w:rsidR="00927A77" w:rsidRDefault="00927A77" w:rsidP="00927A77">
      <w:pPr>
        <w:pStyle w:val="Code"/>
      </w:pPr>
      <w:r>
        <w:t xml:space="preserve">    </w:t>
      </w:r>
      <w:proofErr w:type="spellStart"/>
      <w:r>
        <w:t>transactionID</w:t>
      </w:r>
      <w:proofErr w:type="spellEnd"/>
      <w:r>
        <w:t xml:space="preserve">       [2] UTF8String,</w:t>
      </w:r>
    </w:p>
    <w:p w14:paraId="25832EB1" w14:textId="77777777" w:rsidR="00927A77" w:rsidRDefault="00927A77" w:rsidP="00927A77">
      <w:pPr>
        <w:pStyle w:val="Code"/>
      </w:pPr>
      <w:r>
        <w:t xml:space="preserve">    </w:t>
      </w:r>
      <w:proofErr w:type="spellStart"/>
      <w:r>
        <w:t>terminatingMMSParty</w:t>
      </w:r>
      <w:proofErr w:type="spellEnd"/>
      <w:r>
        <w:t xml:space="preserve"> [3] SEQUENCE OF </w:t>
      </w:r>
      <w:proofErr w:type="spellStart"/>
      <w:r>
        <w:t>MMSParty</w:t>
      </w:r>
      <w:proofErr w:type="spellEnd"/>
      <w:r>
        <w:t>,</w:t>
      </w:r>
    </w:p>
    <w:p w14:paraId="34A2FA31" w14:textId="77777777" w:rsidR="00927A77" w:rsidRDefault="00927A77" w:rsidP="00927A77">
      <w:pPr>
        <w:pStyle w:val="Code"/>
      </w:pPr>
      <w:r>
        <w:t xml:space="preserve">    </w:t>
      </w:r>
      <w:proofErr w:type="spellStart"/>
      <w:r>
        <w:t>originatingMMSParty</w:t>
      </w:r>
      <w:proofErr w:type="spellEnd"/>
      <w:r>
        <w:t xml:space="preserve"> [4] SEQUENCE OF </w:t>
      </w:r>
      <w:proofErr w:type="spellStart"/>
      <w:r>
        <w:t>MMSParty</w:t>
      </w:r>
      <w:proofErr w:type="spellEnd"/>
      <w:r>
        <w:t>,</w:t>
      </w:r>
    </w:p>
    <w:p w14:paraId="6B6504FC" w14:textId="77777777" w:rsidR="00927A77" w:rsidRDefault="00927A77" w:rsidP="00927A77">
      <w:pPr>
        <w:pStyle w:val="Code"/>
      </w:pPr>
      <w:r>
        <w:t xml:space="preserve">    direction           [5] </w:t>
      </w:r>
      <w:proofErr w:type="spellStart"/>
      <w:r>
        <w:t>MMSDirection</w:t>
      </w:r>
      <w:proofErr w:type="spellEnd"/>
      <w:r>
        <w:t>,</w:t>
      </w:r>
    </w:p>
    <w:p w14:paraId="1D7D39ED" w14:textId="77777777" w:rsidR="00927A77" w:rsidRDefault="00927A77" w:rsidP="00927A77">
      <w:pPr>
        <w:pStyle w:val="Code"/>
      </w:pPr>
      <w:r>
        <w:t xml:space="preserve">    </w:t>
      </w:r>
      <w:proofErr w:type="spellStart"/>
      <w:r>
        <w:t>messageID</w:t>
      </w:r>
      <w:proofErr w:type="spellEnd"/>
      <w:r>
        <w:t xml:space="preserve">           [6] UTF8String,</w:t>
      </w:r>
    </w:p>
    <w:p w14:paraId="6823EEAB" w14:textId="77777777" w:rsidR="00927A77" w:rsidRDefault="00927A77" w:rsidP="00927A77">
      <w:pPr>
        <w:pStyle w:val="Code"/>
      </w:pPr>
      <w:r>
        <w:t xml:space="preserve">    </w:t>
      </w:r>
      <w:proofErr w:type="spellStart"/>
      <w:r>
        <w:t>mMSDateTime</w:t>
      </w:r>
      <w:proofErr w:type="spellEnd"/>
      <w:r>
        <w:t xml:space="preserve">         [7] Timestamp,</w:t>
      </w:r>
    </w:p>
    <w:p w14:paraId="45881174" w14:textId="77777777" w:rsidR="00927A77" w:rsidRDefault="00927A77" w:rsidP="00927A77">
      <w:pPr>
        <w:pStyle w:val="Code"/>
      </w:pPr>
      <w:r>
        <w:t xml:space="preserve">    </w:t>
      </w:r>
      <w:proofErr w:type="spellStart"/>
      <w:r>
        <w:t>readStatus</w:t>
      </w:r>
      <w:proofErr w:type="spellEnd"/>
      <w:r>
        <w:t xml:space="preserve">          [8] </w:t>
      </w:r>
      <w:proofErr w:type="spellStart"/>
      <w:r>
        <w:t>MMSReadStatus</w:t>
      </w:r>
      <w:proofErr w:type="spellEnd"/>
      <w:r>
        <w:t>,</w:t>
      </w:r>
    </w:p>
    <w:p w14:paraId="1012683C" w14:textId="77777777" w:rsidR="00927A77" w:rsidRDefault="00927A77" w:rsidP="00927A77">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2D357826" w14:textId="77777777" w:rsidR="00927A77" w:rsidRDefault="00927A77" w:rsidP="00927A77">
      <w:pPr>
        <w:pStyle w:val="Code"/>
      </w:pPr>
      <w:r>
        <w:t xml:space="preserve">    </w:t>
      </w:r>
      <w:proofErr w:type="spellStart"/>
      <w:r>
        <w:t>applicID</w:t>
      </w:r>
      <w:proofErr w:type="spellEnd"/>
      <w:r>
        <w:t xml:space="preserve">            [10] UTF8String OPTIONAL,</w:t>
      </w:r>
    </w:p>
    <w:p w14:paraId="774F260A" w14:textId="77777777" w:rsidR="00927A77" w:rsidRDefault="00927A77" w:rsidP="00927A77">
      <w:pPr>
        <w:pStyle w:val="Code"/>
      </w:pPr>
      <w:r>
        <w:t xml:space="preserve">    </w:t>
      </w:r>
      <w:proofErr w:type="spellStart"/>
      <w:r>
        <w:t>replyApplicID</w:t>
      </w:r>
      <w:proofErr w:type="spellEnd"/>
      <w:r>
        <w:t xml:space="preserve">       [11] UTF8String OPTIONAL,</w:t>
      </w:r>
    </w:p>
    <w:p w14:paraId="32733E7A" w14:textId="77777777" w:rsidR="00927A77" w:rsidRDefault="00927A77" w:rsidP="00927A77">
      <w:pPr>
        <w:pStyle w:val="Code"/>
      </w:pPr>
      <w:r>
        <w:t xml:space="preserve">    </w:t>
      </w:r>
      <w:proofErr w:type="spellStart"/>
      <w:r>
        <w:t>auxApplicInfo</w:t>
      </w:r>
      <w:proofErr w:type="spellEnd"/>
      <w:r>
        <w:t xml:space="preserve">       [12] UTF8String OPTIONAL</w:t>
      </w:r>
    </w:p>
    <w:p w14:paraId="0A309714" w14:textId="77777777" w:rsidR="00927A77" w:rsidRDefault="00927A77" w:rsidP="00927A77">
      <w:pPr>
        <w:pStyle w:val="Code"/>
      </w:pPr>
      <w:r>
        <w:t>}</w:t>
      </w:r>
    </w:p>
    <w:p w14:paraId="05209C0E" w14:textId="77777777" w:rsidR="00927A77" w:rsidRDefault="00927A77" w:rsidP="00927A77">
      <w:pPr>
        <w:pStyle w:val="Code"/>
      </w:pPr>
    </w:p>
    <w:p w14:paraId="4F0F8AFE" w14:textId="77777777" w:rsidR="00927A77" w:rsidRDefault="00927A77" w:rsidP="00927A77">
      <w:pPr>
        <w:pStyle w:val="Code"/>
      </w:pPr>
      <w:proofErr w:type="spellStart"/>
      <w:r>
        <w:t>MMSCancel</w:t>
      </w:r>
      <w:proofErr w:type="spellEnd"/>
      <w:r>
        <w:t xml:space="preserve"> ::= SEQUENCE</w:t>
      </w:r>
    </w:p>
    <w:p w14:paraId="22541E2C" w14:textId="77777777" w:rsidR="00927A77" w:rsidRDefault="00927A77" w:rsidP="00927A77">
      <w:pPr>
        <w:pStyle w:val="Code"/>
      </w:pPr>
      <w:r>
        <w:t>{</w:t>
      </w:r>
    </w:p>
    <w:p w14:paraId="1016470B" w14:textId="77777777" w:rsidR="00927A77" w:rsidRDefault="00927A77" w:rsidP="00927A77">
      <w:pPr>
        <w:pStyle w:val="Code"/>
      </w:pPr>
      <w:r>
        <w:t xml:space="preserve">    </w:t>
      </w:r>
      <w:proofErr w:type="spellStart"/>
      <w:r>
        <w:t>transactionID</w:t>
      </w:r>
      <w:proofErr w:type="spellEnd"/>
      <w:r>
        <w:t xml:space="preserve"> [1] UTF8String,</w:t>
      </w:r>
    </w:p>
    <w:p w14:paraId="41B0284B" w14:textId="77777777" w:rsidR="00927A77" w:rsidRDefault="00927A77" w:rsidP="00927A77">
      <w:pPr>
        <w:pStyle w:val="Code"/>
      </w:pPr>
      <w:r>
        <w:t xml:space="preserve">    version       [2] </w:t>
      </w:r>
      <w:proofErr w:type="spellStart"/>
      <w:r>
        <w:t>MMSVersion</w:t>
      </w:r>
      <w:proofErr w:type="spellEnd"/>
      <w:r>
        <w:t>,</w:t>
      </w:r>
    </w:p>
    <w:p w14:paraId="1E06A109" w14:textId="77777777" w:rsidR="00927A77" w:rsidRDefault="00927A77" w:rsidP="00927A77">
      <w:pPr>
        <w:pStyle w:val="Code"/>
      </w:pPr>
      <w:r>
        <w:t xml:space="preserve">    </w:t>
      </w:r>
      <w:proofErr w:type="spellStart"/>
      <w:r>
        <w:t>cancelID</w:t>
      </w:r>
      <w:proofErr w:type="spellEnd"/>
      <w:r>
        <w:t xml:space="preserve">      [3] UTF8String,</w:t>
      </w:r>
    </w:p>
    <w:p w14:paraId="7F5C9D4C" w14:textId="77777777" w:rsidR="00927A77" w:rsidRDefault="00927A77" w:rsidP="00927A77">
      <w:pPr>
        <w:pStyle w:val="Code"/>
      </w:pPr>
      <w:r>
        <w:t xml:space="preserve">    direction     [4] </w:t>
      </w:r>
      <w:proofErr w:type="spellStart"/>
      <w:r>
        <w:t>MMSDirection</w:t>
      </w:r>
      <w:proofErr w:type="spellEnd"/>
    </w:p>
    <w:p w14:paraId="1F0B744F" w14:textId="77777777" w:rsidR="00927A77" w:rsidRDefault="00927A77" w:rsidP="00927A77">
      <w:pPr>
        <w:pStyle w:val="Code"/>
      </w:pPr>
      <w:r>
        <w:t>}</w:t>
      </w:r>
    </w:p>
    <w:p w14:paraId="1579AC61" w14:textId="77777777" w:rsidR="00927A77" w:rsidRDefault="00927A77" w:rsidP="00927A77">
      <w:pPr>
        <w:pStyle w:val="Code"/>
      </w:pPr>
    </w:p>
    <w:p w14:paraId="77D6C91F" w14:textId="77777777" w:rsidR="00927A77" w:rsidRDefault="00927A77" w:rsidP="00927A77">
      <w:pPr>
        <w:pStyle w:val="Code"/>
      </w:pPr>
      <w:proofErr w:type="spellStart"/>
      <w:r>
        <w:t>MMSMBoxViewRequest</w:t>
      </w:r>
      <w:proofErr w:type="spellEnd"/>
      <w:r>
        <w:t xml:space="preserve"> ::= SEQUENCE</w:t>
      </w:r>
    </w:p>
    <w:p w14:paraId="05EE99D5" w14:textId="77777777" w:rsidR="00927A77" w:rsidRDefault="00927A77" w:rsidP="00927A77">
      <w:pPr>
        <w:pStyle w:val="Code"/>
      </w:pPr>
      <w:r>
        <w:t>{</w:t>
      </w:r>
    </w:p>
    <w:p w14:paraId="2D9045B0" w14:textId="77777777" w:rsidR="00927A77" w:rsidRDefault="00927A77" w:rsidP="00927A77">
      <w:pPr>
        <w:pStyle w:val="Code"/>
      </w:pPr>
      <w:r>
        <w:t xml:space="preserve">    </w:t>
      </w:r>
      <w:proofErr w:type="spellStart"/>
      <w:r>
        <w:t>transactionID</w:t>
      </w:r>
      <w:proofErr w:type="spellEnd"/>
      <w:r>
        <w:t xml:space="preserve">   [1]  UTF8String,</w:t>
      </w:r>
    </w:p>
    <w:p w14:paraId="12CE4B74" w14:textId="77777777" w:rsidR="00927A77" w:rsidRDefault="00927A77" w:rsidP="00927A77">
      <w:pPr>
        <w:pStyle w:val="Code"/>
      </w:pPr>
      <w:r>
        <w:t xml:space="preserve">    version         [2]  </w:t>
      </w:r>
      <w:proofErr w:type="spellStart"/>
      <w:r>
        <w:t>MMSVersion</w:t>
      </w:r>
      <w:proofErr w:type="spellEnd"/>
      <w:r>
        <w:t>,</w:t>
      </w:r>
    </w:p>
    <w:p w14:paraId="0F3164CE" w14:textId="77777777" w:rsidR="00927A77" w:rsidRDefault="00927A77" w:rsidP="00927A77">
      <w:pPr>
        <w:pStyle w:val="Code"/>
      </w:pPr>
      <w:r>
        <w:t xml:space="preserve">    </w:t>
      </w:r>
      <w:proofErr w:type="spellStart"/>
      <w:r>
        <w:t>contentLocation</w:t>
      </w:r>
      <w:proofErr w:type="spellEnd"/>
      <w:r>
        <w:t xml:space="preserve"> [3]  UTF8String OPTIONAL,</w:t>
      </w:r>
    </w:p>
    <w:p w14:paraId="74F4E722" w14:textId="77777777" w:rsidR="00927A77" w:rsidRDefault="00927A77" w:rsidP="00927A77">
      <w:pPr>
        <w:pStyle w:val="Code"/>
      </w:pPr>
      <w:r>
        <w:t xml:space="preserve">    state           [4]  SEQUENCE OF </w:t>
      </w:r>
      <w:proofErr w:type="spellStart"/>
      <w:r>
        <w:t>MMState</w:t>
      </w:r>
      <w:proofErr w:type="spellEnd"/>
      <w:r>
        <w:t xml:space="preserve"> OPTIONAL,</w:t>
      </w:r>
    </w:p>
    <w:p w14:paraId="7253FB4F" w14:textId="77777777" w:rsidR="00927A77" w:rsidRDefault="00927A77" w:rsidP="00927A77">
      <w:pPr>
        <w:pStyle w:val="Code"/>
      </w:pPr>
      <w:r>
        <w:t xml:space="preserve">    flags           [5]  SEQUENCE OF </w:t>
      </w:r>
      <w:proofErr w:type="spellStart"/>
      <w:r>
        <w:t>MMFlags</w:t>
      </w:r>
      <w:proofErr w:type="spellEnd"/>
      <w:r>
        <w:t xml:space="preserve"> OPTIONAL,</w:t>
      </w:r>
    </w:p>
    <w:p w14:paraId="1ADCFE90" w14:textId="77777777" w:rsidR="00927A77" w:rsidRDefault="00927A77" w:rsidP="00927A77">
      <w:pPr>
        <w:pStyle w:val="Code"/>
      </w:pPr>
      <w:r>
        <w:t xml:space="preserve">    start           [6]  INTEGER OPTIONAL,</w:t>
      </w:r>
    </w:p>
    <w:p w14:paraId="2B1E8D57" w14:textId="77777777" w:rsidR="00927A77" w:rsidRDefault="00927A77" w:rsidP="00927A77">
      <w:pPr>
        <w:pStyle w:val="Code"/>
      </w:pPr>
      <w:r>
        <w:t xml:space="preserve">    limit           [7]  INTEGER OPTIONAL,</w:t>
      </w:r>
    </w:p>
    <w:p w14:paraId="4E2110D4" w14:textId="77777777" w:rsidR="00927A77" w:rsidRDefault="00927A77" w:rsidP="00927A77">
      <w:pPr>
        <w:pStyle w:val="Code"/>
      </w:pPr>
      <w:r>
        <w:t xml:space="preserve">    attributes      [8]  SEQUENCE OF UTF8String OPTIONAL,</w:t>
      </w:r>
    </w:p>
    <w:p w14:paraId="658F8721" w14:textId="77777777" w:rsidR="00927A77" w:rsidRDefault="00927A77" w:rsidP="00927A77">
      <w:pPr>
        <w:pStyle w:val="Code"/>
      </w:pPr>
      <w:r>
        <w:t xml:space="preserve">    totals          [9]  INTEGER OPTIONAL,</w:t>
      </w:r>
    </w:p>
    <w:p w14:paraId="4E3FEF54" w14:textId="77777777" w:rsidR="00927A77" w:rsidRDefault="00927A77" w:rsidP="00927A77">
      <w:pPr>
        <w:pStyle w:val="Code"/>
      </w:pPr>
      <w:r>
        <w:t xml:space="preserve">    quotas          [10] </w:t>
      </w:r>
      <w:proofErr w:type="spellStart"/>
      <w:r>
        <w:t>MMSQuota</w:t>
      </w:r>
      <w:proofErr w:type="spellEnd"/>
      <w:r>
        <w:t xml:space="preserve"> OPTIONAL</w:t>
      </w:r>
    </w:p>
    <w:p w14:paraId="05CD4A67" w14:textId="77777777" w:rsidR="00927A77" w:rsidRDefault="00927A77" w:rsidP="00927A77">
      <w:pPr>
        <w:pStyle w:val="Code"/>
      </w:pPr>
      <w:r>
        <w:t>}</w:t>
      </w:r>
    </w:p>
    <w:p w14:paraId="2FABFF93" w14:textId="77777777" w:rsidR="00927A77" w:rsidRDefault="00927A77" w:rsidP="00927A77">
      <w:pPr>
        <w:pStyle w:val="Code"/>
      </w:pPr>
    </w:p>
    <w:p w14:paraId="7478800B" w14:textId="77777777" w:rsidR="00927A77" w:rsidRDefault="00927A77" w:rsidP="00927A77">
      <w:pPr>
        <w:pStyle w:val="Code"/>
      </w:pPr>
      <w:proofErr w:type="spellStart"/>
      <w:r>
        <w:t>MMSMBoxViewResponse</w:t>
      </w:r>
      <w:proofErr w:type="spellEnd"/>
      <w:r>
        <w:t xml:space="preserve"> ::= SEQUENCE</w:t>
      </w:r>
    </w:p>
    <w:p w14:paraId="4DD51770" w14:textId="77777777" w:rsidR="00927A77" w:rsidRDefault="00927A77" w:rsidP="00927A77">
      <w:pPr>
        <w:pStyle w:val="Code"/>
      </w:pPr>
      <w:r>
        <w:t>{</w:t>
      </w:r>
    </w:p>
    <w:p w14:paraId="02F0FDD5" w14:textId="77777777" w:rsidR="00927A77" w:rsidRDefault="00927A77" w:rsidP="00927A77">
      <w:pPr>
        <w:pStyle w:val="Code"/>
      </w:pPr>
      <w:r>
        <w:t xml:space="preserve">    </w:t>
      </w:r>
      <w:proofErr w:type="spellStart"/>
      <w:r>
        <w:t>transactionID</w:t>
      </w:r>
      <w:proofErr w:type="spellEnd"/>
      <w:r>
        <w:t xml:space="preserve">   [1]  UTF8String,</w:t>
      </w:r>
    </w:p>
    <w:p w14:paraId="72467532" w14:textId="77777777" w:rsidR="00927A77" w:rsidRDefault="00927A77" w:rsidP="00927A77">
      <w:pPr>
        <w:pStyle w:val="Code"/>
      </w:pPr>
      <w:r>
        <w:t xml:space="preserve">    version         [2]  </w:t>
      </w:r>
      <w:proofErr w:type="spellStart"/>
      <w:r>
        <w:t>MMSVersion</w:t>
      </w:r>
      <w:proofErr w:type="spellEnd"/>
      <w:r>
        <w:t>,</w:t>
      </w:r>
    </w:p>
    <w:p w14:paraId="140AEE70" w14:textId="77777777" w:rsidR="00927A77" w:rsidRDefault="00927A77" w:rsidP="00927A77">
      <w:pPr>
        <w:pStyle w:val="Code"/>
      </w:pPr>
      <w:r>
        <w:t xml:space="preserve">    </w:t>
      </w:r>
      <w:proofErr w:type="spellStart"/>
      <w:r>
        <w:t>contentLocation</w:t>
      </w:r>
      <w:proofErr w:type="spellEnd"/>
      <w:r>
        <w:t xml:space="preserve"> [3]  UTF8String OPTIONAL,</w:t>
      </w:r>
    </w:p>
    <w:p w14:paraId="0269FF0E" w14:textId="77777777" w:rsidR="00927A77" w:rsidRDefault="00927A77" w:rsidP="00927A77">
      <w:pPr>
        <w:pStyle w:val="Code"/>
      </w:pPr>
      <w:r>
        <w:t xml:space="preserve">    state           [4]  SEQUENCE OF </w:t>
      </w:r>
      <w:proofErr w:type="spellStart"/>
      <w:r>
        <w:t>MMState</w:t>
      </w:r>
      <w:proofErr w:type="spellEnd"/>
      <w:r>
        <w:t xml:space="preserve"> OPTIONAL,</w:t>
      </w:r>
    </w:p>
    <w:p w14:paraId="376A70B0" w14:textId="77777777" w:rsidR="00927A77" w:rsidRDefault="00927A77" w:rsidP="00927A77">
      <w:pPr>
        <w:pStyle w:val="Code"/>
      </w:pPr>
      <w:r>
        <w:t xml:space="preserve">    flags           [5]  SEQUENCE OF </w:t>
      </w:r>
      <w:proofErr w:type="spellStart"/>
      <w:r>
        <w:t>MMFlags</w:t>
      </w:r>
      <w:proofErr w:type="spellEnd"/>
      <w:r>
        <w:t xml:space="preserve"> OPTIONAL,</w:t>
      </w:r>
    </w:p>
    <w:p w14:paraId="0971D70D" w14:textId="77777777" w:rsidR="00927A77" w:rsidRDefault="00927A77" w:rsidP="00927A77">
      <w:pPr>
        <w:pStyle w:val="Code"/>
      </w:pPr>
      <w:r>
        <w:t xml:space="preserve">    start           [6]  INTEGER OPTIONAL,</w:t>
      </w:r>
    </w:p>
    <w:p w14:paraId="6F53C04C" w14:textId="77777777" w:rsidR="00927A77" w:rsidRDefault="00927A77" w:rsidP="00927A77">
      <w:pPr>
        <w:pStyle w:val="Code"/>
      </w:pPr>
      <w:r>
        <w:t xml:space="preserve">    limit           [7]  INTEGER OPTIONAL,</w:t>
      </w:r>
    </w:p>
    <w:p w14:paraId="7B0514BF" w14:textId="77777777" w:rsidR="00927A77" w:rsidRDefault="00927A77" w:rsidP="00927A77">
      <w:pPr>
        <w:pStyle w:val="Code"/>
      </w:pPr>
      <w:r>
        <w:t xml:space="preserve">    attributes      [8]  SEQUENCE OF UTF8String OPTIONAL,</w:t>
      </w:r>
    </w:p>
    <w:p w14:paraId="0CF9EE62" w14:textId="77777777" w:rsidR="00927A77" w:rsidRDefault="00927A77" w:rsidP="00927A77">
      <w:pPr>
        <w:pStyle w:val="Code"/>
      </w:pPr>
      <w:r>
        <w:t xml:space="preserve">    </w:t>
      </w:r>
      <w:proofErr w:type="spellStart"/>
      <w:r>
        <w:t>mMSTotals</w:t>
      </w:r>
      <w:proofErr w:type="spellEnd"/>
      <w:r>
        <w:t xml:space="preserve">       [9]  BOOLEAN OPTIONAL,</w:t>
      </w:r>
    </w:p>
    <w:p w14:paraId="6B3AD6FA" w14:textId="77777777" w:rsidR="00927A77" w:rsidRDefault="00927A77" w:rsidP="00927A77">
      <w:pPr>
        <w:pStyle w:val="Code"/>
      </w:pPr>
      <w:r>
        <w:t xml:space="preserve">    </w:t>
      </w:r>
      <w:proofErr w:type="spellStart"/>
      <w:r>
        <w:t>mMSQuotas</w:t>
      </w:r>
      <w:proofErr w:type="spellEnd"/>
      <w:r>
        <w:t xml:space="preserve">       [10] BOOLEAN OPTIONAL,</w:t>
      </w:r>
    </w:p>
    <w:p w14:paraId="4B56298F" w14:textId="77777777" w:rsidR="00927A77" w:rsidRDefault="00927A77" w:rsidP="00927A77">
      <w:pPr>
        <w:pStyle w:val="Code"/>
      </w:pPr>
      <w:r>
        <w:t xml:space="preserve">    </w:t>
      </w:r>
      <w:proofErr w:type="spellStart"/>
      <w:r>
        <w:t>mMessages</w:t>
      </w:r>
      <w:proofErr w:type="spellEnd"/>
      <w:r>
        <w:t xml:space="preserve">       [11] SEQUENCE OF </w:t>
      </w:r>
      <w:proofErr w:type="spellStart"/>
      <w:r>
        <w:t>MMBoxDescription</w:t>
      </w:r>
      <w:proofErr w:type="spellEnd"/>
    </w:p>
    <w:p w14:paraId="43852CCA" w14:textId="77777777" w:rsidR="00927A77" w:rsidRDefault="00927A77" w:rsidP="00927A77">
      <w:pPr>
        <w:pStyle w:val="Code"/>
      </w:pPr>
      <w:r>
        <w:t>}</w:t>
      </w:r>
    </w:p>
    <w:p w14:paraId="6714130D" w14:textId="77777777" w:rsidR="00927A77" w:rsidRDefault="00927A77" w:rsidP="00927A77">
      <w:pPr>
        <w:pStyle w:val="Code"/>
      </w:pPr>
    </w:p>
    <w:p w14:paraId="082BD97B" w14:textId="77777777" w:rsidR="00927A77" w:rsidRDefault="00927A77" w:rsidP="00927A77">
      <w:pPr>
        <w:pStyle w:val="Code"/>
      </w:pPr>
      <w:proofErr w:type="spellStart"/>
      <w:r>
        <w:t>MMBoxDescription</w:t>
      </w:r>
      <w:proofErr w:type="spellEnd"/>
      <w:r>
        <w:t xml:space="preserve"> ::= SEQUENCE</w:t>
      </w:r>
    </w:p>
    <w:p w14:paraId="1542EB8C" w14:textId="77777777" w:rsidR="00927A77" w:rsidRDefault="00927A77" w:rsidP="00927A77">
      <w:pPr>
        <w:pStyle w:val="Code"/>
      </w:pPr>
      <w:r>
        <w:t>{</w:t>
      </w:r>
    </w:p>
    <w:p w14:paraId="4353259D" w14:textId="77777777" w:rsidR="00927A77" w:rsidRDefault="00927A77" w:rsidP="00927A77">
      <w:pPr>
        <w:pStyle w:val="Code"/>
      </w:pPr>
      <w:r>
        <w:t xml:space="preserve">    </w:t>
      </w:r>
      <w:proofErr w:type="spellStart"/>
      <w:r>
        <w:t>contentLocation</w:t>
      </w:r>
      <w:proofErr w:type="spellEnd"/>
      <w:r>
        <w:t xml:space="preserve">          [1]  UTF8String OPTIONAL,</w:t>
      </w:r>
    </w:p>
    <w:p w14:paraId="67D6C403" w14:textId="77777777" w:rsidR="00927A77" w:rsidRDefault="00927A77" w:rsidP="00927A77">
      <w:pPr>
        <w:pStyle w:val="Code"/>
      </w:pPr>
      <w:r>
        <w:t xml:space="preserve">    </w:t>
      </w:r>
      <w:proofErr w:type="spellStart"/>
      <w:r>
        <w:t>messageID</w:t>
      </w:r>
      <w:proofErr w:type="spellEnd"/>
      <w:r>
        <w:t xml:space="preserve">                [2]  UTF8String OPTIONAL,</w:t>
      </w:r>
    </w:p>
    <w:p w14:paraId="352A87F9" w14:textId="77777777" w:rsidR="00927A77" w:rsidRDefault="00927A77" w:rsidP="00927A77">
      <w:pPr>
        <w:pStyle w:val="Code"/>
      </w:pPr>
      <w:r>
        <w:t xml:space="preserve">    state                    [3]  </w:t>
      </w:r>
      <w:proofErr w:type="spellStart"/>
      <w:r>
        <w:t>MMState</w:t>
      </w:r>
      <w:proofErr w:type="spellEnd"/>
      <w:r>
        <w:t xml:space="preserve"> OPTIONAL,</w:t>
      </w:r>
    </w:p>
    <w:p w14:paraId="3BAF2FFA" w14:textId="77777777" w:rsidR="00927A77" w:rsidRDefault="00927A77" w:rsidP="00927A77">
      <w:pPr>
        <w:pStyle w:val="Code"/>
      </w:pPr>
      <w:r>
        <w:t xml:space="preserve">    flags                    [4]  SEQUENCE OF </w:t>
      </w:r>
      <w:proofErr w:type="spellStart"/>
      <w:r>
        <w:t>MMFlags</w:t>
      </w:r>
      <w:proofErr w:type="spellEnd"/>
      <w:r>
        <w:t xml:space="preserve"> OPTIONAL,</w:t>
      </w:r>
    </w:p>
    <w:p w14:paraId="4AD05F77" w14:textId="77777777" w:rsidR="00927A77" w:rsidRDefault="00927A77" w:rsidP="00927A77">
      <w:pPr>
        <w:pStyle w:val="Code"/>
      </w:pPr>
      <w:r>
        <w:t xml:space="preserve">    </w:t>
      </w:r>
      <w:proofErr w:type="spellStart"/>
      <w:r>
        <w:t>dateTime</w:t>
      </w:r>
      <w:proofErr w:type="spellEnd"/>
      <w:r>
        <w:t xml:space="preserve">                 [5]  Timestamp OPTIONAL,</w:t>
      </w:r>
    </w:p>
    <w:p w14:paraId="36EB234F" w14:textId="77777777" w:rsidR="00927A77" w:rsidRDefault="00927A77" w:rsidP="00927A77">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75B667AF" w14:textId="77777777" w:rsidR="00927A77" w:rsidRDefault="00927A77" w:rsidP="00927A77">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71B4AA8B" w14:textId="77777777" w:rsidR="00927A77" w:rsidRDefault="00927A77" w:rsidP="00927A77">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3AFF8E02" w14:textId="77777777" w:rsidR="00927A77" w:rsidRDefault="00927A77" w:rsidP="00927A77">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78F7B1C6" w14:textId="77777777" w:rsidR="00927A77" w:rsidRDefault="00927A77" w:rsidP="00927A77">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516BEAF8" w14:textId="77777777" w:rsidR="00927A77" w:rsidRDefault="00927A77" w:rsidP="00927A77">
      <w:pPr>
        <w:pStyle w:val="Code"/>
      </w:pPr>
      <w:r>
        <w:t xml:space="preserve">    subject                  [11] </w:t>
      </w:r>
      <w:proofErr w:type="spellStart"/>
      <w:r>
        <w:t>MMSSubject</w:t>
      </w:r>
      <w:proofErr w:type="spellEnd"/>
      <w:r>
        <w:t xml:space="preserve"> OPTIONAL,</w:t>
      </w:r>
    </w:p>
    <w:p w14:paraId="3422179E" w14:textId="77777777" w:rsidR="00927A77" w:rsidRDefault="00927A77" w:rsidP="00927A77">
      <w:pPr>
        <w:pStyle w:val="Code"/>
      </w:pPr>
      <w:r>
        <w:t xml:space="preserve">    priority                 [12] </w:t>
      </w:r>
      <w:proofErr w:type="spellStart"/>
      <w:r>
        <w:t>MMSPriority</w:t>
      </w:r>
      <w:proofErr w:type="spellEnd"/>
      <w:r>
        <w:t xml:space="preserve"> OPTIONAL,</w:t>
      </w:r>
    </w:p>
    <w:p w14:paraId="1AF0D4FA" w14:textId="77777777" w:rsidR="00927A77" w:rsidRDefault="00927A77" w:rsidP="00927A77">
      <w:pPr>
        <w:pStyle w:val="Code"/>
      </w:pPr>
      <w:r>
        <w:t xml:space="preserve">    </w:t>
      </w:r>
      <w:proofErr w:type="spellStart"/>
      <w:r>
        <w:t>deliveryTime</w:t>
      </w:r>
      <w:proofErr w:type="spellEnd"/>
      <w:r>
        <w:t xml:space="preserve">             [13] Timestamp OPTIONAL,</w:t>
      </w:r>
    </w:p>
    <w:p w14:paraId="242746BA" w14:textId="77777777" w:rsidR="00927A77" w:rsidRDefault="00927A77" w:rsidP="00927A77">
      <w:pPr>
        <w:pStyle w:val="Code"/>
      </w:pPr>
      <w:r>
        <w:t xml:space="preserve">    </w:t>
      </w:r>
      <w:proofErr w:type="spellStart"/>
      <w:r>
        <w:t>readReport</w:t>
      </w:r>
      <w:proofErr w:type="spellEnd"/>
      <w:r>
        <w:t xml:space="preserve">               [14] BOOLEAN OPTIONAL,</w:t>
      </w:r>
    </w:p>
    <w:p w14:paraId="11D10120" w14:textId="77777777" w:rsidR="00927A77" w:rsidRDefault="00927A77" w:rsidP="00927A77">
      <w:pPr>
        <w:pStyle w:val="Code"/>
      </w:pPr>
      <w:r>
        <w:t xml:space="preserve">    </w:t>
      </w:r>
      <w:proofErr w:type="spellStart"/>
      <w:r>
        <w:t>messageSize</w:t>
      </w:r>
      <w:proofErr w:type="spellEnd"/>
      <w:r>
        <w:t xml:space="preserve">              [15] INTEGER OPTIONAL,</w:t>
      </w:r>
    </w:p>
    <w:p w14:paraId="1A24DAE8" w14:textId="77777777" w:rsidR="00927A77" w:rsidRDefault="00927A77" w:rsidP="00927A77">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12EEA530" w14:textId="77777777" w:rsidR="00927A77" w:rsidRDefault="00927A77" w:rsidP="00927A77">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6843F109" w14:textId="77777777" w:rsidR="00927A77" w:rsidRDefault="00927A77" w:rsidP="00927A77">
      <w:pPr>
        <w:pStyle w:val="Code"/>
      </w:pPr>
      <w:r>
        <w:t xml:space="preserve">    </w:t>
      </w:r>
      <w:proofErr w:type="spellStart"/>
      <w:r>
        <w:t>previouslySentByDateTime</w:t>
      </w:r>
      <w:proofErr w:type="spellEnd"/>
      <w:r>
        <w:t xml:space="preserve"> [18] Timestamp OPTIONAL,</w:t>
      </w:r>
    </w:p>
    <w:p w14:paraId="1182D4DE" w14:textId="77777777" w:rsidR="00927A77" w:rsidRDefault="00927A77" w:rsidP="00927A77">
      <w:pPr>
        <w:pStyle w:val="Code"/>
      </w:pPr>
      <w:r>
        <w:t xml:space="preserve">    </w:t>
      </w:r>
      <w:proofErr w:type="spellStart"/>
      <w:r>
        <w:t>contentType</w:t>
      </w:r>
      <w:proofErr w:type="spellEnd"/>
      <w:r>
        <w:t xml:space="preserve">              [19] UTF8String OPTIONAL</w:t>
      </w:r>
    </w:p>
    <w:p w14:paraId="632D0005" w14:textId="77777777" w:rsidR="00927A77" w:rsidRDefault="00927A77" w:rsidP="00927A77">
      <w:pPr>
        <w:pStyle w:val="Code"/>
      </w:pPr>
      <w:r>
        <w:t>}</w:t>
      </w:r>
    </w:p>
    <w:p w14:paraId="5066A292" w14:textId="77777777" w:rsidR="00927A77" w:rsidRDefault="00927A77" w:rsidP="00927A77">
      <w:pPr>
        <w:pStyle w:val="Code"/>
      </w:pPr>
    </w:p>
    <w:p w14:paraId="0C77A451" w14:textId="77777777" w:rsidR="00927A77" w:rsidRDefault="00927A77" w:rsidP="00927A77">
      <w:pPr>
        <w:pStyle w:val="CodeHeader"/>
      </w:pPr>
      <w:r>
        <w:t>-- =========</w:t>
      </w:r>
    </w:p>
    <w:p w14:paraId="64E772C4" w14:textId="77777777" w:rsidR="00927A77" w:rsidRDefault="00927A77" w:rsidP="00927A77">
      <w:pPr>
        <w:pStyle w:val="CodeHeader"/>
      </w:pPr>
      <w:r>
        <w:t>-- MMS CCPDU</w:t>
      </w:r>
    </w:p>
    <w:p w14:paraId="1E2AC403" w14:textId="77777777" w:rsidR="00927A77" w:rsidRDefault="00927A77" w:rsidP="00927A77">
      <w:pPr>
        <w:pStyle w:val="Code"/>
      </w:pPr>
      <w:r>
        <w:t>-- =========</w:t>
      </w:r>
    </w:p>
    <w:p w14:paraId="69AE75C3" w14:textId="77777777" w:rsidR="00927A77" w:rsidRDefault="00927A77" w:rsidP="00927A77">
      <w:pPr>
        <w:pStyle w:val="Code"/>
      </w:pPr>
    </w:p>
    <w:p w14:paraId="64E8AF67" w14:textId="77777777" w:rsidR="00927A77" w:rsidRDefault="00927A77" w:rsidP="00927A77">
      <w:pPr>
        <w:pStyle w:val="Code"/>
      </w:pPr>
      <w:r>
        <w:t>MMSCCPDU ::= SEQUENCE</w:t>
      </w:r>
    </w:p>
    <w:p w14:paraId="4D9DDC08" w14:textId="77777777" w:rsidR="00927A77" w:rsidRDefault="00927A77" w:rsidP="00927A77">
      <w:pPr>
        <w:pStyle w:val="Code"/>
      </w:pPr>
      <w:r>
        <w:t>{</w:t>
      </w:r>
    </w:p>
    <w:p w14:paraId="3C0F0209" w14:textId="77777777" w:rsidR="00927A77" w:rsidRDefault="00927A77" w:rsidP="00927A77">
      <w:pPr>
        <w:pStyle w:val="Code"/>
      </w:pPr>
      <w:r>
        <w:t xml:space="preserve">    version    [1] </w:t>
      </w:r>
      <w:proofErr w:type="spellStart"/>
      <w:r>
        <w:t>MMSVersion</w:t>
      </w:r>
      <w:proofErr w:type="spellEnd"/>
      <w:r>
        <w:t>,</w:t>
      </w:r>
    </w:p>
    <w:p w14:paraId="26CDF906" w14:textId="77777777" w:rsidR="00927A77" w:rsidRDefault="00927A77" w:rsidP="00927A77">
      <w:pPr>
        <w:pStyle w:val="Code"/>
      </w:pPr>
      <w:r>
        <w:t xml:space="preserve">    </w:t>
      </w:r>
      <w:proofErr w:type="spellStart"/>
      <w:r>
        <w:t>transactionID</w:t>
      </w:r>
      <w:proofErr w:type="spellEnd"/>
      <w:r>
        <w:t xml:space="preserve"> [2] UTF8String,</w:t>
      </w:r>
    </w:p>
    <w:p w14:paraId="46D72848" w14:textId="77777777" w:rsidR="00927A77" w:rsidRDefault="00927A77" w:rsidP="00927A77">
      <w:pPr>
        <w:pStyle w:val="Code"/>
      </w:pPr>
      <w:r>
        <w:t xml:space="preserve">    </w:t>
      </w:r>
      <w:proofErr w:type="spellStart"/>
      <w:r>
        <w:t>mMSContent</w:t>
      </w:r>
      <w:proofErr w:type="spellEnd"/>
      <w:r>
        <w:t xml:space="preserve">    [3] OCTET STRING</w:t>
      </w:r>
    </w:p>
    <w:p w14:paraId="47312879" w14:textId="77777777" w:rsidR="00927A77" w:rsidRDefault="00927A77" w:rsidP="00927A77">
      <w:pPr>
        <w:pStyle w:val="Code"/>
      </w:pPr>
      <w:r>
        <w:t>}</w:t>
      </w:r>
    </w:p>
    <w:p w14:paraId="43EA8D63" w14:textId="77777777" w:rsidR="00927A77" w:rsidRDefault="00927A77" w:rsidP="00927A77">
      <w:pPr>
        <w:pStyle w:val="Code"/>
      </w:pPr>
    </w:p>
    <w:p w14:paraId="183EEA3B" w14:textId="77777777" w:rsidR="00927A77" w:rsidRDefault="00927A77" w:rsidP="00927A77">
      <w:pPr>
        <w:pStyle w:val="CodeHeader"/>
      </w:pPr>
      <w:r>
        <w:t>-- ==============</w:t>
      </w:r>
    </w:p>
    <w:p w14:paraId="40AC960D" w14:textId="77777777" w:rsidR="00927A77" w:rsidRDefault="00927A77" w:rsidP="00927A77">
      <w:pPr>
        <w:pStyle w:val="CodeHeader"/>
      </w:pPr>
      <w:r>
        <w:t>-- MMS parameters</w:t>
      </w:r>
    </w:p>
    <w:p w14:paraId="3805488A" w14:textId="77777777" w:rsidR="00927A77" w:rsidRDefault="00927A77" w:rsidP="00927A77">
      <w:pPr>
        <w:pStyle w:val="Code"/>
      </w:pPr>
      <w:r>
        <w:t>-- ==============</w:t>
      </w:r>
    </w:p>
    <w:p w14:paraId="3DBCAB7A" w14:textId="77777777" w:rsidR="00927A77" w:rsidRDefault="00927A77" w:rsidP="00927A77">
      <w:pPr>
        <w:pStyle w:val="Code"/>
      </w:pPr>
    </w:p>
    <w:p w14:paraId="0A0B3CE4" w14:textId="77777777" w:rsidR="00927A77" w:rsidRDefault="00927A77" w:rsidP="00927A77">
      <w:pPr>
        <w:pStyle w:val="Code"/>
      </w:pPr>
      <w:proofErr w:type="spellStart"/>
      <w:r>
        <w:t>MMSAdaptation</w:t>
      </w:r>
      <w:proofErr w:type="spellEnd"/>
      <w:r>
        <w:t xml:space="preserve"> ::= SEQUENCE</w:t>
      </w:r>
    </w:p>
    <w:p w14:paraId="6C2BBAF0" w14:textId="77777777" w:rsidR="00927A77" w:rsidRDefault="00927A77" w:rsidP="00927A77">
      <w:pPr>
        <w:pStyle w:val="Code"/>
      </w:pPr>
      <w:r>
        <w:t>{</w:t>
      </w:r>
    </w:p>
    <w:p w14:paraId="64AF674C" w14:textId="77777777" w:rsidR="00927A77" w:rsidRDefault="00927A77" w:rsidP="00927A77">
      <w:pPr>
        <w:pStyle w:val="Code"/>
      </w:pPr>
      <w:r>
        <w:t xml:space="preserve">    allowed   [1] BOOLEAN,</w:t>
      </w:r>
    </w:p>
    <w:p w14:paraId="381AADD8" w14:textId="77777777" w:rsidR="00927A77" w:rsidRDefault="00927A77" w:rsidP="00927A77">
      <w:pPr>
        <w:pStyle w:val="Code"/>
      </w:pPr>
      <w:r>
        <w:t xml:space="preserve">    </w:t>
      </w:r>
      <w:proofErr w:type="spellStart"/>
      <w:r>
        <w:t>overriden</w:t>
      </w:r>
      <w:proofErr w:type="spellEnd"/>
      <w:r>
        <w:t xml:space="preserve"> [2] BOOLEAN</w:t>
      </w:r>
    </w:p>
    <w:p w14:paraId="728C0C23" w14:textId="77777777" w:rsidR="00927A77" w:rsidRDefault="00927A77" w:rsidP="00927A77">
      <w:pPr>
        <w:pStyle w:val="Code"/>
      </w:pPr>
      <w:r>
        <w:t>}</w:t>
      </w:r>
    </w:p>
    <w:p w14:paraId="01BA7E4C" w14:textId="77777777" w:rsidR="00927A77" w:rsidRDefault="00927A77" w:rsidP="00927A77">
      <w:pPr>
        <w:pStyle w:val="Code"/>
      </w:pPr>
    </w:p>
    <w:p w14:paraId="6A8BEC85" w14:textId="77777777" w:rsidR="00927A77" w:rsidRDefault="00927A77" w:rsidP="00927A77">
      <w:pPr>
        <w:pStyle w:val="Code"/>
      </w:pPr>
      <w:proofErr w:type="spellStart"/>
      <w:r>
        <w:t>MMSCancelStatus</w:t>
      </w:r>
      <w:proofErr w:type="spellEnd"/>
      <w:r>
        <w:t xml:space="preserve"> ::= ENUMERATED</w:t>
      </w:r>
    </w:p>
    <w:p w14:paraId="14FD8C07" w14:textId="77777777" w:rsidR="00927A77" w:rsidRDefault="00927A77" w:rsidP="00927A77">
      <w:pPr>
        <w:pStyle w:val="Code"/>
      </w:pPr>
      <w:r>
        <w:t>{</w:t>
      </w:r>
    </w:p>
    <w:p w14:paraId="5DF1ADA0" w14:textId="77777777" w:rsidR="00927A77" w:rsidRDefault="00927A77" w:rsidP="00927A77">
      <w:pPr>
        <w:pStyle w:val="Code"/>
      </w:pPr>
      <w:r>
        <w:t xml:space="preserve">    </w:t>
      </w:r>
      <w:proofErr w:type="spellStart"/>
      <w:r>
        <w:t>cancelRequestSuccessfullyReceived</w:t>
      </w:r>
      <w:proofErr w:type="spellEnd"/>
      <w:r>
        <w:t>(1),</w:t>
      </w:r>
    </w:p>
    <w:p w14:paraId="1B9EBF19" w14:textId="77777777" w:rsidR="00927A77" w:rsidRDefault="00927A77" w:rsidP="00927A77">
      <w:pPr>
        <w:pStyle w:val="Code"/>
      </w:pPr>
      <w:r>
        <w:t xml:space="preserve">    </w:t>
      </w:r>
      <w:proofErr w:type="spellStart"/>
      <w:r>
        <w:t>cancelRequestCorrupted</w:t>
      </w:r>
      <w:proofErr w:type="spellEnd"/>
      <w:r>
        <w:t>(2)</w:t>
      </w:r>
    </w:p>
    <w:p w14:paraId="3415F21B" w14:textId="77777777" w:rsidR="00927A77" w:rsidRDefault="00927A77" w:rsidP="00927A77">
      <w:pPr>
        <w:pStyle w:val="Code"/>
      </w:pPr>
      <w:r>
        <w:t>}</w:t>
      </w:r>
    </w:p>
    <w:p w14:paraId="48F5CF59" w14:textId="77777777" w:rsidR="00927A77" w:rsidRDefault="00927A77" w:rsidP="00927A77">
      <w:pPr>
        <w:pStyle w:val="Code"/>
      </w:pPr>
    </w:p>
    <w:p w14:paraId="1920657F" w14:textId="77777777" w:rsidR="00927A77" w:rsidRDefault="00927A77" w:rsidP="00927A77">
      <w:pPr>
        <w:pStyle w:val="Code"/>
      </w:pPr>
      <w:proofErr w:type="spellStart"/>
      <w:r>
        <w:t>MMSContentClass</w:t>
      </w:r>
      <w:proofErr w:type="spellEnd"/>
      <w:r>
        <w:t xml:space="preserve"> ::= ENUMERATED</w:t>
      </w:r>
    </w:p>
    <w:p w14:paraId="0AE27CA7" w14:textId="77777777" w:rsidR="00927A77" w:rsidRDefault="00927A77" w:rsidP="00927A77">
      <w:pPr>
        <w:pStyle w:val="Code"/>
      </w:pPr>
      <w:r>
        <w:t>{</w:t>
      </w:r>
    </w:p>
    <w:p w14:paraId="2DD4B908" w14:textId="77777777" w:rsidR="00927A77" w:rsidRDefault="00927A77" w:rsidP="00927A77">
      <w:pPr>
        <w:pStyle w:val="Code"/>
      </w:pPr>
      <w:r>
        <w:t xml:space="preserve">    text(1),</w:t>
      </w:r>
    </w:p>
    <w:p w14:paraId="54CB41BF" w14:textId="77777777" w:rsidR="00927A77" w:rsidRDefault="00927A77" w:rsidP="00927A77">
      <w:pPr>
        <w:pStyle w:val="Code"/>
      </w:pPr>
      <w:r>
        <w:t xml:space="preserve">    </w:t>
      </w:r>
      <w:proofErr w:type="spellStart"/>
      <w:r>
        <w:t>imageBasic</w:t>
      </w:r>
      <w:proofErr w:type="spellEnd"/>
      <w:r>
        <w:t>(2),</w:t>
      </w:r>
    </w:p>
    <w:p w14:paraId="14A60E10" w14:textId="77777777" w:rsidR="00927A77" w:rsidRDefault="00927A77" w:rsidP="00927A77">
      <w:pPr>
        <w:pStyle w:val="Code"/>
      </w:pPr>
      <w:r>
        <w:t xml:space="preserve">    </w:t>
      </w:r>
      <w:proofErr w:type="spellStart"/>
      <w:r>
        <w:t>imageRich</w:t>
      </w:r>
      <w:proofErr w:type="spellEnd"/>
      <w:r>
        <w:t>(3),</w:t>
      </w:r>
    </w:p>
    <w:p w14:paraId="41762ED7" w14:textId="77777777" w:rsidR="00927A77" w:rsidRDefault="00927A77" w:rsidP="00927A77">
      <w:pPr>
        <w:pStyle w:val="Code"/>
      </w:pPr>
      <w:r>
        <w:t xml:space="preserve">    </w:t>
      </w:r>
      <w:proofErr w:type="spellStart"/>
      <w:r>
        <w:t>videoBasic</w:t>
      </w:r>
      <w:proofErr w:type="spellEnd"/>
      <w:r>
        <w:t>(4),</w:t>
      </w:r>
    </w:p>
    <w:p w14:paraId="6DEFBC54" w14:textId="77777777" w:rsidR="00927A77" w:rsidRDefault="00927A77" w:rsidP="00927A77">
      <w:pPr>
        <w:pStyle w:val="Code"/>
      </w:pPr>
      <w:r>
        <w:t xml:space="preserve">    </w:t>
      </w:r>
      <w:proofErr w:type="spellStart"/>
      <w:r>
        <w:t>videoRich</w:t>
      </w:r>
      <w:proofErr w:type="spellEnd"/>
      <w:r>
        <w:t>(5),</w:t>
      </w:r>
    </w:p>
    <w:p w14:paraId="2118D4A2" w14:textId="77777777" w:rsidR="00927A77" w:rsidRDefault="00927A77" w:rsidP="00927A77">
      <w:pPr>
        <w:pStyle w:val="Code"/>
      </w:pPr>
      <w:r>
        <w:t xml:space="preserve">    </w:t>
      </w:r>
      <w:proofErr w:type="spellStart"/>
      <w:r>
        <w:t>megaPixel</w:t>
      </w:r>
      <w:proofErr w:type="spellEnd"/>
      <w:r>
        <w:t>(6),</w:t>
      </w:r>
    </w:p>
    <w:p w14:paraId="50A216E7" w14:textId="77777777" w:rsidR="00927A77" w:rsidRDefault="00927A77" w:rsidP="00927A77">
      <w:pPr>
        <w:pStyle w:val="Code"/>
      </w:pPr>
      <w:r>
        <w:t xml:space="preserve">    </w:t>
      </w:r>
      <w:proofErr w:type="spellStart"/>
      <w:r>
        <w:t>contentBasic</w:t>
      </w:r>
      <w:proofErr w:type="spellEnd"/>
      <w:r>
        <w:t>(7),</w:t>
      </w:r>
    </w:p>
    <w:p w14:paraId="755583C4" w14:textId="77777777" w:rsidR="00927A77" w:rsidRDefault="00927A77" w:rsidP="00927A77">
      <w:pPr>
        <w:pStyle w:val="Code"/>
      </w:pPr>
      <w:r>
        <w:t xml:space="preserve">    </w:t>
      </w:r>
      <w:proofErr w:type="spellStart"/>
      <w:r>
        <w:t>contentRich</w:t>
      </w:r>
      <w:proofErr w:type="spellEnd"/>
      <w:r>
        <w:t>(8)</w:t>
      </w:r>
    </w:p>
    <w:p w14:paraId="6CACECF6" w14:textId="77777777" w:rsidR="00927A77" w:rsidRDefault="00927A77" w:rsidP="00927A77">
      <w:pPr>
        <w:pStyle w:val="Code"/>
      </w:pPr>
      <w:r>
        <w:t>}</w:t>
      </w:r>
    </w:p>
    <w:p w14:paraId="410B95D3" w14:textId="77777777" w:rsidR="00927A77" w:rsidRDefault="00927A77" w:rsidP="00927A77">
      <w:pPr>
        <w:pStyle w:val="Code"/>
      </w:pPr>
    </w:p>
    <w:p w14:paraId="747F8E40" w14:textId="77777777" w:rsidR="00927A77" w:rsidRDefault="00927A77" w:rsidP="00927A77">
      <w:pPr>
        <w:pStyle w:val="Code"/>
      </w:pPr>
      <w:proofErr w:type="spellStart"/>
      <w:r>
        <w:t>MMSContentType</w:t>
      </w:r>
      <w:proofErr w:type="spellEnd"/>
      <w:r>
        <w:t xml:space="preserve"> ::= UTF8String</w:t>
      </w:r>
    </w:p>
    <w:p w14:paraId="5C811BD8" w14:textId="77777777" w:rsidR="00927A77" w:rsidRDefault="00927A77" w:rsidP="00927A77">
      <w:pPr>
        <w:pStyle w:val="Code"/>
      </w:pPr>
    </w:p>
    <w:p w14:paraId="60160B34" w14:textId="77777777" w:rsidR="00927A77" w:rsidRDefault="00927A77" w:rsidP="00927A77">
      <w:pPr>
        <w:pStyle w:val="Code"/>
      </w:pPr>
      <w:proofErr w:type="spellStart"/>
      <w:r>
        <w:t>MMSDeleteResponseStatus</w:t>
      </w:r>
      <w:proofErr w:type="spellEnd"/>
      <w:r>
        <w:t xml:space="preserve"> ::= ENUMERATED</w:t>
      </w:r>
    </w:p>
    <w:p w14:paraId="48B8ACA5" w14:textId="77777777" w:rsidR="00927A77" w:rsidRDefault="00927A77" w:rsidP="00927A77">
      <w:pPr>
        <w:pStyle w:val="Code"/>
      </w:pPr>
      <w:r>
        <w:t>{</w:t>
      </w:r>
    </w:p>
    <w:p w14:paraId="6FC41F37" w14:textId="77777777" w:rsidR="00927A77" w:rsidRDefault="00927A77" w:rsidP="00927A77">
      <w:pPr>
        <w:pStyle w:val="Code"/>
      </w:pPr>
      <w:r>
        <w:t xml:space="preserve">    ok(1),</w:t>
      </w:r>
    </w:p>
    <w:p w14:paraId="51EE62B0" w14:textId="77777777" w:rsidR="00927A77" w:rsidRDefault="00927A77" w:rsidP="00927A77">
      <w:pPr>
        <w:pStyle w:val="Code"/>
      </w:pPr>
      <w:r>
        <w:t xml:space="preserve">    </w:t>
      </w:r>
      <w:proofErr w:type="spellStart"/>
      <w:r>
        <w:t>errorUnspecified</w:t>
      </w:r>
      <w:proofErr w:type="spellEnd"/>
      <w:r>
        <w:t>(2),</w:t>
      </w:r>
    </w:p>
    <w:p w14:paraId="414CCE62" w14:textId="77777777" w:rsidR="00927A77" w:rsidRDefault="00927A77" w:rsidP="00927A77">
      <w:pPr>
        <w:pStyle w:val="Code"/>
      </w:pPr>
      <w:r>
        <w:t xml:space="preserve">    </w:t>
      </w:r>
      <w:proofErr w:type="spellStart"/>
      <w:r>
        <w:t>errorServiceDenied</w:t>
      </w:r>
      <w:proofErr w:type="spellEnd"/>
      <w:r>
        <w:t>(3),</w:t>
      </w:r>
    </w:p>
    <w:p w14:paraId="3A965447" w14:textId="77777777" w:rsidR="00927A77" w:rsidRDefault="00927A77" w:rsidP="00927A77">
      <w:pPr>
        <w:pStyle w:val="Code"/>
      </w:pPr>
      <w:r>
        <w:t xml:space="preserve">    </w:t>
      </w:r>
      <w:proofErr w:type="spellStart"/>
      <w:r>
        <w:t>errorMessageFormatCorrupt</w:t>
      </w:r>
      <w:proofErr w:type="spellEnd"/>
      <w:r>
        <w:t>(4),</w:t>
      </w:r>
    </w:p>
    <w:p w14:paraId="342BF6FE" w14:textId="77777777" w:rsidR="00927A77" w:rsidRDefault="00927A77" w:rsidP="00927A77">
      <w:pPr>
        <w:pStyle w:val="Code"/>
      </w:pPr>
      <w:r>
        <w:t xml:space="preserve">    </w:t>
      </w:r>
      <w:proofErr w:type="spellStart"/>
      <w:r>
        <w:t>errorSendingAddressUnresolved</w:t>
      </w:r>
      <w:proofErr w:type="spellEnd"/>
      <w:r>
        <w:t>(5),</w:t>
      </w:r>
    </w:p>
    <w:p w14:paraId="15AF47E4" w14:textId="77777777" w:rsidR="00927A77" w:rsidRDefault="00927A77" w:rsidP="00927A77">
      <w:pPr>
        <w:pStyle w:val="Code"/>
      </w:pPr>
      <w:r>
        <w:t xml:space="preserve">    </w:t>
      </w:r>
      <w:proofErr w:type="spellStart"/>
      <w:r>
        <w:t>errorMessageNotFound</w:t>
      </w:r>
      <w:proofErr w:type="spellEnd"/>
      <w:r>
        <w:t>(6),</w:t>
      </w:r>
    </w:p>
    <w:p w14:paraId="0065B299" w14:textId="77777777" w:rsidR="00927A77" w:rsidRDefault="00927A77" w:rsidP="00927A77">
      <w:pPr>
        <w:pStyle w:val="Code"/>
      </w:pPr>
      <w:r>
        <w:t xml:space="preserve">    </w:t>
      </w:r>
      <w:proofErr w:type="spellStart"/>
      <w:r>
        <w:t>errorNetworkProblem</w:t>
      </w:r>
      <w:proofErr w:type="spellEnd"/>
      <w:r>
        <w:t>(7),</w:t>
      </w:r>
    </w:p>
    <w:p w14:paraId="588156F8" w14:textId="77777777" w:rsidR="00927A77" w:rsidRDefault="00927A77" w:rsidP="00927A77">
      <w:pPr>
        <w:pStyle w:val="Code"/>
      </w:pPr>
      <w:r>
        <w:t xml:space="preserve">    </w:t>
      </w:r>
      <w:proofErr w:type="spellStart"/>
      <w:r>
        <w:t>errorContentNotAccepted</w:t>
      </w:r>
      <w:proofErr w:type="spellEnd"/>
      <w:r>
        <w:t>(8),</w:t>
      </w:r>
    </w:p>
    <w:p w14:paraId="74F25B8F" w14:textId="77777777" w:rsidR="00927A77" w:rsidRDefault="00927A77" w:rsidP="00927A77">
      <w:pPr>
        <w:pStyle w:val="Code"/>
      </w:pPr>
      <w:r>
        <w:t xml:space="preserve">    </w:t>
      </w:r>
      <w:proofErr w:type="spellStart"/>
      <w:r>
        <w:t>errorUnsupportedMessage</w:t>
      </w:r>
      <w:proofErr w:type="spellEnd"/>
      <w:r>
        <w:t>(9),</w:t>
      </w:r>
    </w:p>
    <w:p w14:paraId="10AF61A8" w14:textId="77777777" w:rsidR="00927A77" w:rsidRDefault="00927A77" w:rsidP="00927A77">
      <w:pPr>
        <w:pStyle w:val="Code"/>
      </w:pPr>
      <w:r>
        <w:t xml:space="preserve">    </w:t>
      </w:r>
      <w:proofErr w:type="spellStart"/>
      <w:r>
        <w:t>errorTransientFailure</w:t>
      </w:r>
      <w:proofErr w:type="spellEnd"/>
      <w:r>
        <w:t>(10),</w:t>
      </w:r>
    </w:p>
    <w:p w14:paraId="3342224E" w14:textId="77777777" w:rsidR="00927A77" w:rsidRDefault="00927A77" w:rsidP="00927A77">
      <w:pPr>
        <w:pStyle w:val="Code"/>
      </w:pPr>
      <w:r>
        <w:t xml:space="preserve">    </w:t>
      </w:r>
      <w:proofErr w:type="spellStart"/>
      <w:r>
        <w:t>errorTransientSendingAddressUnresolved</w:t>
      </w:r>
      <w:proofErr w:type="spellEnd"/>
      <w:r>
        <w:t>(11),</w:t>
      </w:r>
    </w:p>
    <w:p w14:paraId="0B2ACDA0" w14:textId="77777777" w:rsidR="00927A77" w:rsidRDefault="00927A77" w:rsidP="00927A77">
      <w:pPr>
        <w:pStyle w:val="Code"/>
      </w:pPr>
      <w:r>
        <w:t xml:space="preserve">    </w:t>
      </w:r>
      <w:proofErr w:type="spellStart"/>
      <w:r>
        <w:t>errorTransientMessageNotFound</w:t>
      </w:r>
      <w:proofErr w:type="spellEnd"/>
      <w:r>
        <w:t>(12),</w:t>
      </w:r>
    </w:p>
    <w:p w14:paraId="041F2AF3" w14:textId="77777777" w:rsidR="00927A77" w:rsidRDefault="00927A77" w:rsidP="00927A77">
      <w:pPr>
        <w:pStyle w:val="Code"/>
      </w:pPr>
      <w:r>
        <w:t xml:space="preserve">    </w:t>
      </w:r>
      <w:proofErr w:type="spellStart"/>
      <w:r>
        <w:t>errorTransientNetworkProblem</w:t>
      </w:r>
      <w:proofErr w:type="spellEnd"/>
      <w:r>
        <w:t>(13),</w:t>
      </w:r>
    </w:p>
    <w:p w14:paraId="3ABF6C1E" w14:textId="77777777" w:rsidR="00927A77" w:rsidRDefault="00927A77" w:rsidP="00927A77">
      <w:pPr>
        <w:pStyle w:val="Code"/>
      </w:pPr>
      <w:r>
        <w:t xml:space="preserve">    </w:t>
      </w:r>
      <w:proofErr w:type="spellStart"/>
      <w:r>
        <w:t>errorTransientPartialSuccess</w:t>
      </w:r>
      <w:proofErr w:type="spellEnd"/>
      <w:r>
        <w:t>(14),</w:t>
      </w:r>
    </w:p>
    <w:p w14:paraId="5CA38B72" w14:textId="77777777" w:rsidR="00927A77" w:rsidRDefault="00927A77" w:rsidP="00927A77">
      <w:pPr>
        <w:pStyle w:val="Code"/>
      </w:pPr>
      <w:r>
        <w:t xml:space="preserve">    </w:t>
      </w:r>
      <w:proofErr w:type="spellStart"/>
      <w:r>
        <w:t>errorPermanentFailure</w:t>
      </w:r>
      <w:proofErr w:type="spellEnd"/>
      <w:r>
        <w:t>(15),</w:t>
      </w:r>
    </w:p>
    <w:p w14:paraId="0929785F" w14:textId="77777777" w:rsidR="00927A77" w:rsidRDefault="00927A77" w:rsidP="00927A77">
      <w:pPr>
        <w:pStyle w:val="Code"/>
      </w:pPr>
      <w:r>
        <w:t xml:space="preserve">    </w:t>
      </w:r>
      <w:proofErr w:type="spellStart"/>
      <w:r>
        <w:t>errorPermanentServiceDenied</w:t>
      </w:r>
      <w:proofErr w:type="spellEnd"/>
      <w:r>
        <w:t>(16),</w:t>
      </w:r>
    </w:p>
    <w:p w14:paraId="16FB93D4" w14:textId="77777777" w:rsidR="00927A77" w:rsidRDefault="00927A77" w:rsidP="00927A77">
      <w:pPr>
        <w:pStyle w:val="Code"/>
      </w:pPr>
      <w:r>
        <w:t xml:space="preserve">    </w:t>
      </w:r>
      <w:proofErr w:type="spellStart"/>
      <w:r>
        <w:t>errorPermanentMessageFormatCorrupt</w:t>
      </w:r>
      <w:proofErr w:type="spellEnd"/>
      <w:r>
        <w:t>(17),</w:t>
      </w:r>
    </w:p>
    <w:p w14:paraId="4C62F226" w14:textId="77777777" w:rsidR="00927A77" w:rsidRDefault="00927A77" w:rsidP="00927A77">
      <w:pPr>
        <w:pStyle w:val="Code"/>
      </w:pPr>
      <w:r>
        <w:t xml:space="preserve">    </w:t>
      </w:r>
      <w:proofErr w:type="spellStart"/>
      <w:r>
        <w:t>errorPermanentSendingAddressUnresolved</w:t>
      </w:r>
      <w:proofErr w:type="spellEnd"/>
      <w:r>
        <w:t>(18),</w:t>
      </w:r>
    </w:p>
    <w:p w14:paraId="0AF0763F" w14:textId="77777777" w:rsidR="00927A77" w:rsidRDefault="00927A77" w:rsidP="00927A77">
      <w:pPr>
        <w:pStyle w:val="Code"/>
      </w:pPr>
      <w:r>
        <w:t xml:space="preserve">    </w:t>
      </w:r>
      <w:proofErr w:type="spellStart"/>
      <w:r>
        <w:t>errorPermanentMessageNotFound</w:t>
      </w:r>
      <w:proofErr w:type="spellEnd"/>
      <w:r>
        <w:t>(19),</w:t>
      </w:r>
    </w:p>
    <w:p w14:paraId="45F50B94" w14:textId="77777777" w:rsidR="00927A77" w:rsidRDefault="00927A77" w:rsidP="00927A77">
      <w:pPr>
        <w:pStyle w:val="Code"/>
      </w:pPr>
      <w:r>
        <w:t xml:space="preserve">    </w:t>
      </w:r>
      <w:proofErr w:type="spellStart"/>
      <w:r>
        <w:t>errorPermanentContentNotAccepted</w:t>
      </w:r>
      <w:proofErr w:type="spellEnd"/>
      <w:r>
        <w:t>(20),</w:t>
      </w:r>
    </w:p>
    <w:p w14:paraId="64CA0B8C" w14:textId="77777777" w:rsidR="00927A77" w:rsidRDefault="00927A77" w:rsidP="00927A77">
      <w:pPr>
        <w:pStyle w:val="Code"/>
      </w:pPr>
      <w:r>
        <w:t xml:space="preserve">    </w:t>
      </w:r>
      <w:proofErr w:type="spellStart"/>
      <w:r>
        <w:t>errorPermanentReplyChargingLimitationsNotMet</w:t>
      </w:r>
      <w:proofErr w:type="spellEnd"/>
      <w:r>
        <w:t>(21),</w:t>
      </w:r>
    </w:p>
    <w:p w14:paraId="3629F172" w14:textId="77777777" w:rsidR="00927A77" w:rsidRDefault="00927A77" w:rsidP="00927A77">
      <w:pPr>
        <w:pStyle w:val="Code"/>
      </w:pPr>
      <w:r>
        <w:t xml:space="preserve">    </w:t>
      </w:r>
      <w:proofErr w:type="spellStart"/>
      <w:r>
        <w:t>errorPermanentReplyChargingRequestNotAccepted</w:t>
      </w:r>
      <w:proofErr w:type="spellEnd"/>
      <w:r>
        <w:t>(22),</w:t>
      </w:r>
    </w:p>
    <w:p w14:paraId="0220785C" w14:textId="77777777" w:rsidR="00927A77" w:rsidRDefault="00927A77" w:rsidP="00927A77">
      <w:pPr>
        <w:pStyle w:val="Code"/>
      </w:pPr>
      <w:r>
        <w:t xml:space="preserve">    </w:t>
      </w:r>
      <w:proofErr w:type="spellStart"/>
      <w:r>
        <w:t>errorPermanentReplyChargingForwardingDenied</w:t>
      </w:r>
      <w:proofErr w:type="spellEnd"/>
      <w:r>
        <w:t>(23),</w:t>
      </w:r>
    </w:p>
    <w:p w14:paraId="32B62203" w14:textId="77777777" w:rsidR="00927A77" w:rsidRDefault="00927A77" w:rsidP="00927A77">
      <w:pPr>
        <w:pStyle w:val="Code"/>
      </w:pPr>
      <w:r>
        <w:t xml:space="preserve">    </w:t>
      </w:r>
      <w:proofErr w:type="spellStart"/>
      <w:r>
        <w:t>errorPermanentReplyChargingNotSupported</w:t>
      </w:r>
      <w:proofErr w:type="spellEnd"/>
      <w:r>
        <w:t>(24),</w:t>
      </w:r>
    </w:p>
    <w:p w14:paraId="1043969A" w14:textId="77777777" w:rsidR="00927A77" w:rsidRDefault="00927A77" w:rsidP="00927A77">
      <w:pPr>
        <w:pStyle w:val="Code"/>
      </w:pPr>
      <w:r>
        <w:t xml:space="preserve">    </w:t>
      </w:r>
      <w:proofErr w:type="spellStart"/>
      <w:r>
        <w:t>errorPermanentAddressHidingNotSupported</w:t>
      </w:r>
      <w:proofErr w:type="spellEnd"/>
      <w:r>
        <w:t>(25),</w:t>
      </w:r>
    </w:p>
    <w:p w14:paraId="0BF53D55" w14:textId="77777777" w:rsidR="00927A77" w:rsidRDefault="00927A77" w:rsidP="00927A77">
      <w:pPr>
        <w:pStyle w:val="Code"/>
      </w:pPr>
      <w:r>
        <w:t xml:space="preserve">    </w:t>
      </w:r>
      <w:proofErr w:type="spellStart"/>
      <w:r>
        <w:t>errorPermanentLackOfPrepaid</w:t>
      </w:r>
      <w:proofErr w:type="spellEnd"/>
      <w:r>
        <w:t>(26)</w:t>
      </w:r>
    </w:p>
    <w:p w14:paraId="5A3E9FDF" w14:textId="77777777" w:rsidR="00927A77" w:rsidRDefault="00927A77" w:rsidP="00927A77">
      <w:pPr>
        <w:pStyle w:val="Code"/>
      </w:pPr>
      <w:r>
        <w:t>}</w:t>
      </w:r>
    </w:p>
    <w:p w14:paraId="2F881E7B" w14:textId="77777777" w:rsidR="00927A77" w:rsidRDefault="00927A77" w:rsidP="00927A77">
      <w:pPr>
        <w:pStyle w:val="Code"/>
      </w:pPr>
    </w:p>
    <w:p w14:paraId="140620D0" w14:textId="77777777" w:rsidR="00927A77" w:rsidRDefault="00927A77" w:rsidP="00927A77">
      <w:pPr>
        <w:pStyle w:val="Code"/>
      </w:pPr>
      <w:proofErr w:type="spellStart"/>
      <w:r>
        <w:t>MMSDirection</w:t>
      </w:r>
      <w:proofErr w:type="spellEnd"/>
      <w:r>
        <w:t xml:space="preserve"> ::= ENUMERATED</w:t>
      </w:r>
    </w:p>
    <w:p w14:paraId="4A259405" w14:textId="77777777" w:rsidR="00927A77" w:rsidRDefault="00927A77" w:rsidP="00927A77">
      <w:pPr>
        <w:pStyle w:val="Code"/>
      </w:pPr>
      <w:r>
        <w:t>{</w:t>
      </w:r>
    </w:p>
    <w:p w14:paraId="1EAC5019" w14:textId="77777777" w:rsidR="00927A77" w:rsidRDefault="00927A77" w:rsidP="00927A77">
      <w:pPr>
        <w:pStyle w:val="Code"/>
      </w:pPr>
      <w:r>
        <w:t xml:space="preserve">    </w:t>
      </w:r>
      <w:proofErr w:type="spellStart"/>
      <w:r>
        <w:t>fromTarget</w:t>
      </w:r>
      <w:proofErr w:type="spellEnd"/>
      <w:r>
        <w:t>(0),</w:t>
      </w:r>
    </w:p>
    <w:p w14:paraId="53897F1C" w14:textId="77777777" w:rsidR="00927A77" w:rsidRDefault="00927A77" w:rsidP="00927A77">
      <w:pPr>
        <w:pStyle w:val="Code"/>
      </w:pPr>
      <w:r>
        <w:t xml:space="preserve">    </w:t>
      </w:r>
      <w:proofErr w:type="spellStart"/>
      <w:r>
        <w:t>toTarget</w:t>
      </w:r>
      <w:proofErr w:type="spellEnd"/>
      <w:r>
        <w:t>(1)</w:t>
      </w:r>
    </w:p>
    <w:p w14:paraId="5CDE3F92" w14:textId="77777777" w:rsidR="00927A77" w:rsidRDefault="00927A77" w:rsidP="00927A77">
      <w:pPr>
        <w:pStyle w:val="Code"/>
      </w:pPr>
      <w:r>
        <w:t>}</w:t>
      </w:r>
    </w:p>
    <w:p w14:paraId="55399B2E" w14:textId="77777777" w:rsidR="00927A77" w:rsidRDefault="00927A77" w:rsidP="00927A77">
      <w:pPr>
        <w:pStyle w:val="Code"/>
      </w:pPr>
    </w:p>
    <w:p w14:paraId="1E031711" w14:textId="77777777" w:rsidR="00927A77" w:rsidRDefault="00927A77" w:rsidP="00927A77">
      <w:pPr>
        <w:pStyle w:val="Code"/>
      </w:pPr>
      <w:proofErr w:type="spellStart"/>
      <w:r>
        <w:t>MMSElementDescriptor</w:t>
      </w:r>
      <w:proofErr w:type="spellEnd"/>
      <w:r>
        <w:t xml:space="preserve"> ::= SEQUENCE</w:t>
      </w:r>
    </w:p>
    <w:p w14:paraId="7798BB78" w14:textId="77777777" w:rsidR="00927A77" w:rsidRDefault="00927A77" w:rsidP="00927A77">
      <w:pPr>
        <w:pStyle w:val="Code"/>
      </w:pPr>
      <w:r>
        <w:t>{</w:t>
      </w:r>
    </w:p>
    <w:p w14:paraId="395CD1B2" w14:textId="77777777" w:rsidR="00927A77" w:rsidRDefault="00927A77" w:rsidP="00927A77">
      <w:pPr>
        <w:pStyle w:val="Code"/>
      </w:pPr>
      <w:r>
        <w:t xml:space="preserve">    reference [1] UTF8String,</w:t>
      </w:r>
    </w:p>
    <w:p w14:paraId="38E5711B" w14:textId="77777777" w:rsidR="00927A77" w:rsidRDefault="00927A77" w:rsidP="00927A77">
      <w:pPr>
        <w:pStyle w:val="Code"/>
      </w:pPr>
      <w:r>
        <w:t xml:space="preserve">    parameter [2] UTF8String     OPTIONAL,</w:t>
      </w:r>
    </w:p>
    <w:p w14:paraId="5530F1AC" w14:textId="77777777" w:rsidR="00927A77" w:rsidRDefault="00927A77" w:rsidP="00927A77">
      <w:pPr>
        <w:pStyle w:val="Code"/>
      </w:pPr>
      <w:r>
        <w:t xml:space="preserve">    value     [3] UTF8String     OPTIONAL</w:t>
      </w:r>
    </w:p>
    <w:p w14:paraId="51B43DA8" w14:textId="77777777" w:rsidR="00927A77" w:rsidRDefault="00927A77" w:rsidP="00927A77">
      <w:pPr>
        <w:pStyle w:val="Code"/>
      </w:pPr>
      <w:r>
        <w:t>}</w:t>
      </w:r>
    </w:p>
    <w:p w14:paraId="0AAE3EA2" w14:textId="77777777" w:rsidR="00927A77" w:rsidRDefault="00927A77" w:rsidP="00927A77">
      <w:pPr>
        <w:pStyle w:val="Code"/>
      </w:pPr>
    </w:p>
    <w:p w14:paraId="59A59635" w14:textId="77777777" w:rsidR="00927A77" w:rsidRDefault="00927A77" w:rsidP="00927A77">
      <w:pPr>
        <w:pStyle w:val="Code"/>
      </w:pPr>
      <w:proofErr w:type="spellStart"/>
      <w:r>
        <w:t>MMSExpiry</w:t>
      </w:r>
      <w:proofErr w:type="spellEnd"/>
      <w:r>
        <w:t xml:space="preserve"> ::= SEQUENCE</w:t>
      </w:r>
    </w:p>
    <w:p w14:paraId="4080426D" w14:textId="77777777" w:rsidR="00927A77" w:rsidRDefault="00927A77" w:rsidP="00927A77">
      <w:pPr>
        <w:pStyle w:val="Code"/>
      </w:pPr>
      <w:r>
        <w:t>{</w:t>
      </w:r>
    </w:p>
    <w:p w14:paraId="13811AE7" w14:textId="77777777" w:rsidR="00927A77" w:rsidRDefault="00927A77" w:rsidP="00927A77">
      <w:pPr>
        <w:pStyle w:val="Code"/>
      </w:pPr>
      <w:r>
        <w:t xml:space="preserve">    </w:t>
      </w:r>
      <w:proofErr w:type="spellStart"/>
      <w:r>
        <w:t>expiryPeriod</w:t>
      </w:r>
      <w:proofErr w:type="spellEnd"/>
      <w:r>
        <w:t xml:space="preserve"> [1] INTEGER,</w:t>
      </w:r>
    </w:p>
    <w:p w14:paraId="5AF1D872" w14:textId="77777777" w:rsidR="00927A77" w:rsidRDefault="00927A77" w:rsidP="00927A77">
      <w:pPr>
        <w:pStyle w:val="Code"/>
      </w:pPr>
      <w:r>
        <w:t xml:space="preserve">    </w:t>
      </w:r>
      <w:proofErr w:type="spellStart"/>
      <w:r>
        <w:t>periodFormat</w:t>
      </w:r>
      <w:proofErr w:type="spellEnd"/>
      <w:r>
        <w:t xml:space="preserve"> [2] </w:t>
      </w:r>
      <w:proofErr w:type="spellStart"/>
      <w:r>
        <w:t>MMSPeriodFormat</w:t>
      </w:r>
      <w:proofErr w:type="spellEnd"/>
    </w:p>
    <w:p w14:paraId="0B098707" w14:textId="77777777" w:rsidR="00927A77" w:rsidRDefault="00927A77" w:rsidP="00927A77">
      <w:pPr>
        <w:pStyle w:val="Code"/>
      </w:pPr>
      <w:r>
        <w:t>}</w:t>
      </w:r>
    </w:p>
    <w:p w14:paraId="078DC374" w14:textId="77777777" w:rsidR="00927A77" w:rsidRDefault="00927A77" w:rsidP="00927A77">
      <w:pPr>
        <w:pStyle w:val="Code"/>
      </w:pPr>
    </w:p>
    <w:p w14:paraId="648FFD8C" w14:textId="77777777" w:rsidR="00927A77" w:rsidRDefault="00927A77" w:rsidP="00927A77">
      <w:pPr>
        <w:pStyle w:val="Code"/>
      </w:pPr>
      <w:proofErr w:type="spellStart"/>
      <w:r>
        <w:t>MMFlags</w:t>
      </w:r>
      <w:proofErr w:type="spellEnd"/>
      <w:r>
        <w:t xml:space="preserve"> ::= SEQUENCE</w:t>
      </w:r>
    </w:p>
    <w:p w14:paraId="02FEDDD9" w14:textId="77777777" w:rsidR="00927A77" w:rsidRDefault="00927A77" w:rsidP="00927A77">
      <w:pPr>
        <w:pStyle w:val="Code"/>
      </w:pPr>
      <w:r>
        <w:t>{</w:t>
      </w:r>
    </w:p>
    <w:p w14:paraId="06917639" w14:textId="77777777" w:rsidR="00927A77" w:rsidRDefault="00927A77" w:rsidP="00927A77">
      <w:pPr>
        <w:pStyle w:val="Code"/>
      </w:pPr>
      <w:r>
        <w:t xml:space="preserve">    length     [1] INTEGER,</w:t>
      </w:r>
    </w:p>
    <w:p w14:paraId="15711884" w14:textId="77777777" w:rsidR="00927A77" w:rsidRDefault="00927A77" w:rsidP="00927A77">
      <w:pPr>
        <w:pStyle w:val="Code"/>
      </w:pPr>
      <w:r>
        <w:t xml:space="preserve">    flag       [2] </w:t>
      </w:r>
      <w:proofErr w:type="spellStart"/>
      <w:r>
        <w:t>MMStateFlag</w:t>
      </w:r>
      <w:proofErr w:type="spellEnd"/>
      <w:r>
        <w:t>,</w:t>
      </w:r>
    </w:p>
    <w:p w14:paraId="2EC64614" w14:textId="77777777" w:rsidR="00927A77" w:rsidRDefault="00927A77" w:rsidP="00927A77">
      <w:pPr>
        <w:pStyle w:val="Code"/>
      </w:pPr>
      <w:r>
        <w:t xml:space="preserve">    </w:t>
      </w:r>
      <w:proofErr w:type="spellStart"/>
      <w:r>
        <w:t>flagString</w:t>
      </w:r>
      <w:proofErr w:type="spellEnd"/>
      <w:r>
        <w:t xml:space="preserve"> [3] UTF8String</w:t>
      </w:r>
    </w:p>
    <w:p w14:paraId="077B3876" w14:textId="77777777" w:rsidR="00927A77" w:rsidRDefault="00927A77" w:rsidP="00927A77">
      <w:pPr>
        <w:pStyle w:val="Code"/>
      </w:pPr>
      <w:r>
        <w:t>}</w:t>
      </w:r>
    </w:p>
    <w:p w14:paraId="1D31B1C4" w14:textId="77777777" w:rsidR="00927A77" w:rsidRDefault="00927A77" w:rsidP="00927A77">
      <w:pPr>
        <w:pStyle w:val="Code"/>
      </w:pPr>
    </w:p>
    <w:p w14:paraId="167D7274" w14:textId="77777777" w:rsidR="00927A77" w:rsidRDefault="00927A77" w:rsidP="00927A77">
      <w:pPr>
        <w:pStyle w:val="Code"/>
      </w:pPr>
      <w:proofErr w:type="spellStart"/>
      <w:r>
        <w:t>MMSMessageClass</w:t>
      </w:r>
      <w:proofErr w:type="spellEnd"/>
      <w:r>
        <w:t xml:space="preserve"> ::= ENUMERATED</w:t>
      </w:r>
    </w:p>
    <w:p w14:paraId="659C777C" w14:textId="77777777" w:rsidR="00927A77" w:rsidRDefault="00927A77" w:rsidP="00927A77">
      <w:pPr>
        <w:pStyle w:val="Code"/>
      </w:pPr>
      <w:r>
        <w:t>{</w:t>
      </w:r>
    </w:p>
    <w:p w14:paraId="3EA0C01A" w14:textId="77777777" w:rsidR="00927A77" w:rsidRDefault="00927A77" w:rsidP="00927A77">
      <w:pPr>
        <w:pStyle w:val="Code"/>
      </w:pPr>
      <w:r>
        <w:t xml:space="preserve">    personal(1),</w:t>
      </w:r>
    </w:p>
    <w:p w14:paraId="37F684C1" w14:textId="77777777" w:rsidR="00927A77" w:rsidRDefault="00927A77" w:rsidP="00927A77">
      <w:pPr>
        <w:pStyle w:val="Code"/>
      </w:pPr>
      <w:r>
        <w:t xml:space="preserve">    advertisement(2),</w:t>
      </w:r>
    </w:p>
    <w:p w14:paraId="074FBBC1" w14:textId="77777777" w:rsidR="00927A77" w:rsidRDefault="00927A77" w:rsidP="00927A77">
      <w:pPr>
        <w:pStyle w:val="Code"/>
      </w:pPr>
      <w:r>
        <w:t xml:space="preserve">    informational(3),</w:t>
      </w:r>
    </w:p>
    <w:p w14:paraId="18E29436" w14:textId="77777777" w:rsidR="00927A77" w:rsidRDefault="00927A77" w:rsidP="00927A77">
      <w:pPr>
        <w:pStyle w:val="Code"/>
      </w:pPr>
      <w:r>
        <w:t xml:space="preserve">    auto(4)</w:t>
      </w:r>
    </w:p>
    <w:p w14:paraId="475C9ED4" w14:textId="77777777" w:rsidR="00927A77" w:rsidRDefault="00927A77" w:rsidP="00927A77">
      <w:pPr>
        <w:pStyle w:val="Code"/>
      </w:pPr>
      <w:r>
        <w:t>}</w:t>
      </w:r>
    </w:p>
    <w:p w14:paraId="4746023B" w14:textId="77777777" w:rsidR="00927A77" w:rsidRDefault="00927A77" w:rsidP="00927A77">
      <w:pPr>
        <w:pStyle w:val="Code"/>
      </w:pPr>
    </w:p>
    <w:p w14:paraId="63D07BC1" w14:textId="77777777" w:rsidR="00927A77" w:rsidRDefault="00927A77" w:rsidP="00927A77">
      <w:pPr>
        <w:pStyle w:val="Code"/>
      </w:pPr>
      <w:proofErr w:type="spellStart"/>
      <w:r>
        <w:t>MMSParty</w:t>
      </w:r>
      <w:proofErr w:type="spellEnd"/>
      <w:r>
        <w:t xml:space="preserve"> ::= SEQUENCE</w:t>
      </w:r>
    </w:p>
    <w:p w14:paraId="502891A6" w14:textId="77777777" w:rsidR="00927A77" w:rsidRDefault="00927A77" w:rsidP="00927A77">
      <w:pPr>
        <w:pStyle w:val="Code"/>
      </w:pPr>
      <w:r>
        <w:t>{</w:t>
      </w:r>
    </w:p>
    <w:p w14:paraId="3F6874C8" w14:textId="77777777" w:rsidR="00927A77" w:rsidRDefault="00927A77" w:rsidP="00927A77">
      <w:pPr>
        <w:pStyle w:val="Code"/>
      </w:pPr>
      <w:r>
        <w:t xml:space="preserve">    </w:t>
      </w:r>
      <w:proofErr w:type="spellStart"/>
      <w:r>
        <w:t>mMSPartyIDs</w:t>
      </w:r>
      <w:proofErr w:type="spellEnd"/>
      <w:r>
        <w:t xml:space="preserve"> [1] SEQUENCE OF </w:t>
      </w:r>
      <w:proofErr w:type="spellStart"/>
      <w:r>
        <w:t>MMSPartyID</w:t>
      </w:r>
      <w:proofErr w:type="spellEnd"/>
      <w:r>
        <w:t>,</w:t>
      </w:r>
    </w:p>
    <w:p w14:paraId="2554F094" w14:textId="77777777" w:rsidR="00927A77" w:rsidRDefault="00927A77" w:rsidP="00927A77">
      <w:pPr>
        <w:pStyle w:val="Code"/>
      </w:pPr>
      <w:r>
        <w:t xml:space="preserve">    </w:t>
      </w:r>
      <w:proofErr w:type="spellStart"/>
      <w:r>
        <w:t>nonLocalID</w:t>
      </w:r>
      <w:proofErr w:type="spellEnd"/>
      <w:r>
        <w:t xml:space="preserve">  [2] </w:t>
      </w:r>
      <w:proofErr w:type="spellStart"/>
      <w:r>
        <w:t>NonLocalID</w:t>
      </w:r>
      <w:proofErr w:type="spellEnd"/>
    </w:p>
    <w:p w14:paraId="469E2206" w14:textId="77777777" w:rsidR="00927A77" w:rsidRDefault="00927A77" w:rsidP="00927A77">
      <w:pPr>
        <w:pStyle w:val="Code"/>
      </w:pPr>
      <w:r>
        <w:t>}</w:t>
      </w:r>
    </w:p>
    <w:p w14:paraId="3B8C2C3A" w14:textId="77777777" w:rsidR="00927A77" w:rsidRDefault="00927A77" w:rsidP="00927A77">
      <w:pPr>
        <w:pStyle w:val="Code"/>
      </w:pPr>
    </w:p>
    <w:p w14:paraId="0B898411" w14:textId="77777777" w:rsidR="00927A77" w:rsidRDefault="00927A77" w:rsidP="00927A77">
      <w:pPr>
        <w:pStyle w:val="Code"/>
      </w:pPr>
      <w:proofErr w:type="spellStart"/>
      <w:r>
        <w:t>MMSPartyID</w:t>
      </w:r>
      <w:proofErr w:type="spellEnd"/>
      <w:r>
        <w:t xml:space="preserve"> ::= CHOICE</w:t>
      </w:r>
    </w:p>
    <w:p w14:paraId="359C2F3B" w14:textId="77777777" w:rsidR="00927A77" w:rsidRDefault="00927A77" w:rsidP="00927A77">
      <w:pPr>
        <w:pStyle w:val="Code"/>
      </w:pPr>
      <w:r>
        <w:t>{</w:t>
      </w:r>
    </w:p>
    <w:p w14:paraId="43CCC6F8" w14:textId="77777777" w:rsidR="00927A77" w:rsidRDefault="00927A77" w:rsidP="00927A77">
      <w:pPr>
        <w:pStyle w:val="Code"/>
      </w:pPr>
      <w:r>
        <w:t xml:space="preserve">    e164Number   [1] E164Number,</w:t>
      </w:r>
    </w:p>
    <w:p w14:paraId="21F9FE73" w14:textId="77777777" w:rsidR="00927A77" w:rsidRDefault="00927A77" w:rsidP="00927A77">
      <w:pPr>
        <w:pStyle w:val="Code"/>
      </w:pPr>
      <w:r>
        <w:t xml:space="preserve">    </w:t>
      </w:r>
      <w:proofErr w:type="spellStart"/>
      <w:r>
        <w:t>emailAddress</w:t>
      </w:r>
      <w:proofErr w:type="spellEnd"/>
      <w:r>
        <w:t xml:space="preserve"> [2] </w:t>
      </w:r>
      <w:proofErr w:type="spellStart"/>
      <w:r>
        <w:t>EmailAddress</w:t>
      </w:r>
      <w:proofErr w:type="spellEnd"/>
      <w:r>
        <w:t>,</w:t>
      </w:r>
    </w:p>
    <w:p w14:paraId="0EA339E7" w14:textId="77777777" w:rsidR="00927A77" w:rsidRDefault="00927A77" w:rsidP="00927A77">
      <w:pPr>
        <w:pStyle w:val="Code"/>
      </w:pPr>
      <w:r>
        <w:t xml:space="preserve">    </w:t>
      </w:r>
      <w:proofErr w:type="spellStart"/>
      <w:r>
        <w:t>iMSI</w:t>
      </w:r>
      <w:proofErr w:type="spellEnd"/>
      <w:r>
        <w:t xml:space="preserve">         [3] IMSI,</w:t>
      </w:r>
    </w:p>
    <w:p w14:paraId="26F10845" w14:textId="77777777" w:rsidR="00927A77" w:rsidRDefault="00927A77" w:rsidP="00927A77">
      <w:pPr>
        <w:pStyle w:val="Code"/>
      </w:pPr>
      <w:r>
        <w:t xml:space="preserve">    </w:t>
      </w:r>
      <w:proofErr w:type="spellStart"/>
      <w:r>
        <w:t>iMPU</w:t>
      </w:r>
      <w:proofErr w:type="spellEnd"/>
      <w:r>
        <w:t xml:space="preserve">         [4] IMPU,</w:t>
      </w:r>
    </w:p>
    <w:p w14:paraId="07D6FF22" w14:textId="77777777" w:rsidR="00927A77" w:rsidRDefault="00927A77" w:rsidP="00927A77">
      <w:pPr>
        <w:pStyle w:val="Code"/>
      </w:pPr>
      <w:r>
        <w:t xml:space="preserve">    </w:t>
      </w:r>
      <w:proofErr w:type="spellStart"/>
      <w:r>
        <w:t>iMPI</w:t>
      </w:r>
      <w:proofErr w:type="spellEnd"/>
      <w:r>
        <w:t xml:space="preserve">         [5] IMPI,</w:t>
      </w:r>
    </w:p>
    <w:p w14:paraId="5E067A71" w14:textId="77777777" w:rsidR="00927A77" w:rsidRDefault="00927A77" w:rsidP="00927A77">
      <w:pPr>
        <w:pStyle w:val="Code"/>
      </w:pPr>
      <w:r>
        <w:t xml:space="preserve">    </w:t>
      </w:r>
      <w:proofErr w:type="spellStart"/>
      <w:r>
        <w:t>sUPI</w:t>
      </w:r>
      <w:proofErr w:type="spellEnd"/>
      <w:r>
        <w:t xml:space="preserve">         [6] SUPI,</w:t>
      </w:r>
    </w:p>
    <w:p w14:paraId="399418A5" w14:textId="77777777" w:rsidR="00927A77" w:rsidRDefault="00927A77" w:rsidP="00927A77">
      <w:pPr>
        <w:pStyle w:val="Code"/>
      </w:pPr>
      <w:r>
        <w:t xml:space="preserve">    </w:t>
      </w:r>
      <w:proofErr w:type="spellStart"/>
      <w:r>
        <w:t>gPSI</w:t>
      </w:r>
      <w:proofErr w:type="spellEnd"/>
      <w:r>
        <w:t xml:space="preserve">         [7] GPSI</w:t>
      </w:r>
    </w:p>
    <w:p w14:paraId="01823262" w14:textId="77777777" w:rsidR="00927A77" w:rsidRDefault="00927A77" w:rsidP="00927A77">
      <w:pPr>
        <w:pStyle w:val="Code"/>
      </w:pPr>
      <w:r>
        <w:t>}</w:t>
      </w:r>
    </w:p>
    <w:p w14:paraId="7AD3952B" w14:textId="77777777" w:rsidR="00927A77" w:rsidRDefault="00927A77" w:rsidP="00927A77">
      <w:pPr>
        <w:pStyle w:val="Code"/>
      </w:pPr>
    </w:p>
    <w:p w14:paraId="220E7BF9" w14:textId="77777777" w:rsidR="00927A77" w:rsidRDefault="00927A77" w:rsidP="00927A77">
      <w:pPr>
        <w:pStyle w:val="Code"/>
      </w:pPr>
      <w:proofErr w:type="spellStart"/>
      <w:r>
        <w:t>MMSPeriodFormat</w:t>
      </w:r>
      <w:proofErr w:type="spellEnd"/>
      <w:r>
        <w:t xml:space="preserve"> ::= ENUMERATED</w:t>
      </w:r>
    </w:p>
    <w:p w14:paraId="20B6CD4F" w14:textId="77777777" w:rsidR="00927A77" w:rsidRDefault="00927A77" w:rsidP="00927A77">
      <w:pPr>
        <w:pStyle w:val="Code"/>
      </w:pPr>
      <w:r>
        <w:t>{</w:t>
      </w:r>
    </w:p>
    <w:p w14:paraId="1FEF1EFA" w14:textId="77777777" w:rsidR="00927A77" w:rsidRDefault="00927A77" w:rsidP="00927A77">
      <w:pPr>
        <w:pStyle w:val="Code"/>
      </w:pPr>
      <w:r>
        <w:t xml:space="preserve">    absolute(1),</w:t>
      </w:r>
    </w:p>
    <w:p w14:paraId="3384170A" w14:textId="77777777" w:rsidR="00927A77" w:rsidRDefault="00927A77" w:rsidP="00927A77">
      <w:pPr>
        <w:pStyle w:val="Code"/>
      </w:pPr>
      <w:r>
        <w:t xml:space="preserve">    relative(2)</w:t>
      </w:r>
    </w:p>
    <w:p w14:paraId="6D74B9A4" w14:textId="77777777" w:rsidR="00927A77" w:rsidRDefault="00927A77" w:rsidP="00927A77">
      <w:pPr>
        <w:pStyle w:val="Code"/>
      </w:pPr>
      <w:r>
        <w:t>}</w:t>
      </w:r>
    </w:p>
    <w:p w14:paraId="3202AEB5" w14:textId="77777777" w:rsidR="00927A77" w:rsidRDefault="00927A77" w:rsidP="00927A77">
      <w:pPr>
        <w:pStyle w:val="Code"/>
      </w:pPr>
    </w:p>
    <w:p w14:paraId="2BF51F69" w14:textId="77777777" w:rsidR="00927A77" w:rsidRDefault="00927A77" w:rsidP="00927A77">
      <w:pPr>
        <w:pStyle w:val="Code"/>
      </w:pPr>
      <w:proofErr w:type="spellStart"/>
      <w:r>
        <w:t>MMSPreviouslySent</w:t>
      </w:r>
      <w:proofErr w:type="spellEnd"/>
      <w:r>
        <w:t xml:space="preserve"> ::= SEQUENCE</w:t>
      </w:r>
    </w:p>
    <w:p w14:paraId="75C2C7D2" w14:textId="77777777" w:rsidR="00927A77" w:rsidRDefault="00927A77" w:rsidP="00927A77">
      <w:pPr>
        <w:pStyle w:val="Code"/>
      </w:pPr>
      <w:r>
        <w:t>{</w:t>
      </w:r>
    </w:p>
    <w:p w14:paraId="4C78CAD5" w14:textId="77777777" w:rsidR="00927A77" w:rsidRDefault="00927A77" w:rsidP="00927A77">
      <w:pPr>
        <w:pStyle w:val="Code"/>
      </w:pPr>
      <w:r>
        <w:t xml:space="preserve">    </w:t>
      </w:r>
      <w:proofErr w:type="spellStart"/>
      <w:r>
        <w:t>previouslySentByParty</w:t>
      </w:r>
      <w:proofErr w:type="spellEnd"/>
      <w:r>
        <w:t xml:space="preserve"> [1] </w:t>
      </w:r>
      <w:proofErr w:type="spellStart"/>
      <w:r>
        <w:t>MMSParty</w:t>
      </w:r>
      <w:proofErr w:type="spellEnd"/>
      <w:r>
        <w:t>,</w:t>
      </w:r>
    </w:p>
    <w:p w14:paraId="510A3DD8" w14:textId="77777777" w:rsidR="00927A77" w:rsidRDefault="00927A77" w:rsidP="00927A77">
      <w:pPr>
        <w:pStyle w:val="Code"/>
      </w:pPr>
      <w:r>
        <w:t xml:space="preserve">    </w:t>
      </w:r>
      <w:proofErr w:type="spellStart"/>
      <w:r>
        <w:t>sequenceNumber</w:t>
      </w:r>
      <w:proofErr w:type="spellEnd"/>
      <w:r>
        <w:t xml:space="preserve">        [2] INTEGER,</w:t>
      </w:r>
    </w:p>
    <w:p w14:paraId="10F379F6" w14:textId="77777777" w:rsidR="00927A77" w:rsidRDefault="00927A77" w:rsidP="00927A77">
      <w:pPr>
        <w:pStyle w:val="Code"/>
      </w:pPr>
      <w:r>
        <w:t xml:space="preserve">    </w:t>
      </w:r>
      <w:proofErr w:type="spellStart"/>
      <w:r>
        <w:t>previousSendDateTime</w:t>
      </w:r>
      <w:proofErr w:type="spellEnd"/>
      <w:r>
        <w:t xml:space="preserve">  [3] Timestamp</w:t>
      </w:r>
    </w:p>
    <w:p w14:paraId="679A9AD2" w14:textId="77777777" w:rsidR="00927A77" w:rsidRDefault="00927A77" w:rsidP="00927A77">
      <w:pPr>
        <w:pStyle w:val="Code"/>
      </w:pPr>
      <w:r>
        <w:t>}</w:t>
      </w:r>
    </w:p>
    <w:p w14:paraId="31325CEE" w14:textId="77777777" w:rsidR="00927A77" w:rsidRDefault="00927A77" w:rsidP="00927A77">
      <w:pPr>
        <w:pStyle w:val="Code"/>
      </w:pPr>
    </w:p>
    <w:p w14:paraId="7423ECDA" w14:textId="77777777" w:rsidR="00927A77" w:rsidRDefault="00927A77" w:rsidP="00927A77">
      <w:pPr>
        <w:pStyle w:val="Code"/>
      </w:pPr>
      <w:proofErr w:type="spellStart"/>
      <w:r>
        <w:t>MMSPreviouslySentBy</w:t>
      </w:r>
      <w:proofErr w:type="spellEnd"/>
      <w:r>
        <w:t xml:space="preserve"> ::= SEQUENCE OF </w:t>
      </w:r>
      <w:proofErr w:type="spellStart"/>
      <w:r>
        <w:t>MMSPreviouslySent</w:t>
      </w:r>
      <w:proofErr w:type="spellEnd"/>
    </w:p>
    <w:p w14:paraId="21425198" w14:textId="77777777" w:rsidR="00927A77" w:rsidRDefault="00927A77" w:rsidP="00927A77">
      <w:pPr>
        <w:pStyle w:val="Code"/>
      </w:pPr>
    </w:p>
    <w:p w14:paraId="08410B5D" w14:textId="77777777" w:rsidR="00927A77" w:rsidRDefault="00927A77" w:rsidP="00927A77">
      <w:pPr>
        <w:pStyle w:val="Code"/>
      </w:pPr>
      <w:proofErr w:type="spellStart"/>
      <w:r>
        <w:t>MMSPriority</w:t>
      </w:r>
      <w:proofErr w:type="spellEnd"/>
      <w:r>
        <w:t xml:space="preserve"> ::= ENUMERATED</w:t>
      </w:r>
    </w:p>
    <w:p w14:paraId="425DABC7" w14:textId="77777777" w:rsidR="00927A77" w:rsidRDefault="00927A77" w:rsidP="00927A77">
      <w:pPr>
        <w:pStyle w:val="Code"/>
      </w:pPr>
      <w:r>
        <w:t>{</w:t>
      </w:r>
    </w:p>
    <w:p w14:paraId="1E93C597" w14:textId="77777777" w:rsidR="00927A77" w:rsidRDefault="00927A77" w:rsidP="00927A77">
      <w:pPr>
        <w:pStyle w:val="Code"/>
      </w:pPr>
      <w:r>
        <w:t xml:space="preserve">    low(1),</w:t>
      </w:r>
    </w:p>
    <w:p w14:paraId="260FF298" w14:textId="77777777" w:rsidR="00927A77" w:rsidRDefault="00927A77" w:rsidP="00927A77">
      <w:pPr>
        <w:pStyle w:val="Code"/>
      </w:pPr>
      <w:r>
        <w:t xml:space="preserve">    normal(2),</w:t>
      </w:r>
    </w:p>
    <w:p w14:paraId="4CDA88A9" w14:textId="77777777" w:rsidR="00927A77" w:rsidRDefault="00927A77" w:rsidP="00927A77">
      <w:pPr>
        <w:pStyle w:val="Code"/>
      </w:pPr>
      <w:r>
        <w:t xml:space="preserve">    high(3)</w:t>
      </w:r>
    </w:p>
    <w:p w14:paraId="76B99442" w14:textId="77777777" w:rsidR="00927A77" w:rsidRDefault="00927A77" w:rsidP="00927A77">
      <w:pPr>
        <w:pStyle w:val="Code"/>
      </w:pPr>
      <w:r>
        <w:t>}</w:t>
      </w:r>
    </w:p>
    <w:p w14:paraId="48799226" w14:textId="77777777" w:rsidR="00927A77" w:rsidRDefault="00927A77" w:rsidP="00927A77">
      <w:pPr>
        <w:pStyle w:val="Code"/>
      </w:pPr>
    </w:p>
    <w:p w14:paraId="7AE8A47A" w14:textId="77777777" w:rsidR="00927A77" w:rsidRDefault="00927A77" w:rsidP="00927A77">
      <w:pPr>
        <w:pStyle w:val="Code"/>
      </w:pPr>
      <w:proofErr w:type="spellStart"/>
      <w:r>
        <w:t>MMSQuota</w:t>
      </w:r>
      <w:proofErr w:type="spellEnd"/>
      <w:r>
        <w:t xml:space="preserve"> ::= SEQUENCE</w:t>
      </w:r>
    </w:p>
    <w:p w14:paraId="49FAD302" w14:textId="77777777" w:rsidR="00927A77" w:rsidRDefault="00927A77" w:rsidP="00927A77">
      <w:pPr>
        <w:pStyle w:val="Code"/>
      </w:pPr>
      <w:r>
        <w:t>{</w:t>
      </w:r>
    </w:p>
    <w:p w14:paraId="367DC2C7" w14:textId="77777777" w:rsidR="00927A77" w:rsidRDefault="00927A77" w:rsidP="00927A77">
      <w:pPr>
        <w:pStyle w:val="Code"/>
      </w:pPr>
      <w:r>
        <w:t xml:space="preserve">    quota     [1] INTEGER,</w:t>
      </w:r>
    </w:p>
    <w:p w14:paraId="11A617F9" w14:textId="77777777" w:rsidR="00927A77" w:rsidRDefault="00927A77" w:rsidP="00927A77">
      <w:pPr>
        <w:pStyle w:val="Code"/>
      </w:pPr>
      <w:r>
        <w:t xml:space="preserve">    </w:t>
      </w:r>
      <w:proofErr w:type="spellStart"/>
      <w:r>
        <w:t>quotaUnit</w:t>
      </w:r>
      <w:proofErr w:type="spellEnd"/>
      <w:r>
        <w:t xml:space="preserve"> [2] </w:t>
      </w:r>
      <w:proofErr w:type="spellStart"/>
      <w:r>
        <w:t>MMSQuotaUnit</w:t>
      </w:r>
      <w:proofErr w:type="spellEnd"/>
    </w:p>
    <w:p w14:paraId="2BF27078" w14:textId="77777777" w:rsidR="00927A77" w:rsidRDefault="00927A77" w:rsidP="00927A77">
      <w:pPr>
        <w:pStyle w:val="Code"/>
      </w:pPr>
      <w:r>
        <w:t>}</w:t>
      </w:r>
    </w:p>
    <w:p w14:paraId="0ED16A3D" w14:textId="77777777" w:rsidR="00927A77" w:rsidRDefault="00927A77" w:rsidP="00927A77">
      <w:pPr>
        <w:pStyle w:val="Code"/>
      </w:pPr>
    </w:p>
    <w:p w14:paraId="12E553F2" w14:textId="77777777" w:rsidR="00927A77" w:rsidRDefault="00927A77" w:rsidP="00927A77">
      <w:pPr>
        <w:pStyle w:val="Code"/>
      </w:pPr>
      <w:proofErr w:type="spellStart"/>
      <w:r>
        <w:t>MMSQuotaUnit</w:t>
      </w:r>
      <w:proofErr w:type="spellEnd"/>
      <w:r>
        <w:t xml:space="preserve"> ::= ENUMERATED</w:t>
      </w:r>
    </w:p>
    <w:p w14:paraId="02D21DB8" w14:textId="77777777" w:rsidR="00927A77" w:rsidRDefault="00927A77" w:rsidP="00927A77">
      <w:pPr>
        <w:pStyle w:val="Code"/>
      </w:pPr>
      <w:r>
        <w:t>{</w:t>
      </w:r>
    </w:p>
    <w:p w14:paraId="51CAD52A" w14:textId="77777777" w:rsidR="00927A77" w:rsidRDefault="00927A77" w:rsidP="00927A77">
      <w:pPr>
        <w:pStyle w:val="Code"/>
      </w:pPr>
      <w:r>
        <w:t xml:space="preserve">    </w:t>
      </w:r>
      <w:proofErr w:type="spellStart"/>
      <w:r>
        <w:t>numMessages</w:t>
      </w:r>
      <w:proofErr w:type="spellEnd"/>
      <w:r>
        <w:t>(1),</w:t>
      </w:r>
    </w:p>
    <w:p w14:paraId="6D608460" w14:textId="77777777" w:rsidR="00927A77" w:rsidRDefault="00927A77" w:rsidP="00927A77">
      <w:pPr>
        <w:pStyle w:val="Code"/>
      </w:pPr>
      <w:r>
        <w:t xml:space="preserve">    bytes(2)</w:t>
      </w:r>
    </w:p>
    <w:p w14:paraId="2AC338BC" w14:textId="77777777" w:rsidR="00927A77" w:rsidRDefault="00927A77" w:rsidP="00927A77">
      <w:pPr>
        <w:pStyle w:val="Code"/>
      </w:pPr>
      <w:r>
        <w:t>}</w:t>
      </w:r>
    </w:p>
    <w:p w14:paraId="1E644077" w14:textId="77777777" w:rsidR="00927A77" w:rsidRDefault="00927A77" w:rsidP="00927A77">
      <w:pPr>
        <w:pStyle w:val="Code"/>
      </w:pPr>
    </w:p>
    <w:p w14:paraId="0709E99B" w14:textId="77777777" w:rsidR="00927A77" w:rsidRDefault="00927A77" w:rsidP="00927A77">
      <w:pPr>
        <w:pStyle w:val="Code"/>
      </w:pPr>
      <w:proofErr w:type="spellStart"/>
      <w:r>
        <w:t>MMSReadStatus</w:t>
      </w:r>
      <w:proofErr w:type="spellEnd"/>
      <w:r>
        <w:t xml:space="preserve"> ::= ENUMERATED</w:t>
      </w:r>
    </w:p>
    <w:p w14:paraId="225380A7" w14:textId="77777777" w:rsidR="00927A77" w:rsidRDefault="00927A77" w:rsidP="00927A77">
      <w:pPr>
        <w:pStyle w:val="Code"/>
      </w:pPr>
      <w:r>
        <w:t>{</w:t>
      </w:r>
    </w:p>
    <w:p w14:paraId="787B59FC" w14:textId="77777777" w:rsidR="00927A77" w:rsidRDefault="00927A77" w:rsidP="00927A77">
      <w:pPr>
        <w:pStyle w:val="Code"/>
      </w:pPr>
      <w:r>
        <w:t xml:space="preserve">    read(1),</w:t>
      </w:r>
    </w:p>
    <w:p w14:paraId="2F381827" w14:textId="77777777" w:rsidR="00927A77" w:rsidRDefault="00927A77" w:rsidP="00927A77">
      <w:pPr>
        <w:pStyle w:val="Code"/>
      </w:pPr>
      <w:r>
        <w:t xml:space="preserve">    </w:t>
      </w:r>
      <w:proofErr w:type="spellStart"/>
      <w:r>
        <w:t>deletedWithoutBeingRead</w:t>
      </w:r>
      <w:proofErr w:type="spellEnd"/>
      <w:r>
        <w:t>(2)</w:t>
      </w:r>
    </w:p>
    <w:p w14:paraId="16035089" w14:textId="77777777" w:rsidR="00927A77" w:rsidRDefault="00927A77" w:rsidP="00927A77">
      <w:pPr>
        <w:pStyle w:val="Code"/>
      </w:pPr>
      <w:r>
        <w:t>}</w:t>
      </w:r>
    </w:p>
    <w:p w14:paraId="18354C5F" w14:textId="77777777" w:rsidR="00927A77" w:rsidRDefault="00927A77" w:rsidP="00927A77">
      <w:pPr>
        <w:pStyle w:val="Code"/>
      </w:pPr>
    </w:p>
    <w:p w14:paraId="4FBF9F9E" w14:textId="77777777" w:rsidR="00927A77" w:rsidRDefault="00927A77" w:rsidP="00927A77">
      <w:pPr>
        <w:pStyle w:val="Code"/>
      </w:pPr>
      <w:proofErr w:type="spellStart"/>
      <w:r>
        <w:t>MMSReadStatusText</w:t>
      </w:r>
      <w:proofErr w:type="spellEnd"/>
      <w:r>
        <w:t xml:space="preserve"> ::= UTF8String</w:t>
      </w:r>
    </w:p>
    <w:p w14:paraId="055B58B4" w14:textId="77777777" w:rsidR="00927A77" w:rsidRDefault="00927A77" w:rsidP="00927A77">
      <w:pPr>
        <w:pStyle w:val="Code"/>
      </w:pPr>
    </w:p>
    <w:p w14:paraId="1C669EE0" w14:textId="77777777" w:rsidR="00927A77" w:rsidRDefault="00927A77" w:rsidP="00927A77">
      <w:pPr>
        <w:pStyle w:val="Code"/>
      </w:pPr>
      <w:proofErr w:type="spellStart"/>
      <w:r>
        <w:t>MMSReplyCharging</w:t>
      </w:r>
      <w:proofErr w:type="spellEnd"/>
      <w:r>
        <w:t xml:space="preserve"> ::= ENUMERATED</w:t>
      </w:r>
    </w:p>
    <w:p w14:paraId="27E9B4AB" w14:textId="77777777" w:rsidR="00927A77" w:rsidRDefault="00927A77" w:rsidP="00927A77">
      <w:pPr>
        <w:pStyle w:val="Code"/>
      </w:pPr>
      <w:r>
        <w:t>{</w:t>
      </w:r>
    </w:p>
    <w:p w14:paraId="4BC4CDED" w14:textId="77777777" w:rsidR="00927A77" w:rsidRDefault="00927A77" w:rsidP="00927A77">
      <w:pPr>
        <w:pStyle w:val="Code"/>
      </w:pPr>
      <w:r>
        <w:t xml:space="preserve">    requested(0),</w:t>
      </w:r>
    </w:p>
    <w:p w14:paraId="581CD3B7" w14:textId="77777777" w:rsidR="00927A77" w:rsidRDefault="00927A77" w:rsidP="00927A77">
      <w:pPr>
        <w:pStyle w:val="Code"/>
      </w:pPr>
      <w:r>
        <w:t xml:space="preserve">    </w:t>
      </w:r>
      <w:proofErr w:type="spellStart"/>
      <w:r>
        <w:t>requestedTextOnly</w:t>
      </w:r>
      <w:proofErr w:type="spellEnd"/>
      <w:r>
        <w:t>(1),</w:t>
      </w:r>
    </w:p>
    <w:p w14:paraId="64F2EC6B" w14:textId="77777777" w:rsidR="00927A77" w:rsidRDefault="00927A77" w:rsidP="00927A77">
      <w:pPr>
        <w:pStyle w:val="Code"/>
      </w:pPr>
      <w:r>
        <w:t xml:space="preserve">    accepted(2),</w:t>
      </w:r>
    </w:p>
    <w:p w14:paraId="5664B603" w14:textId="77777777" w:rsidR="00927A77" w:rsidRDefault="00927A77" w:rsidP="00927A77">
      <w:pPr>
        <w:pStyle w:val="Code"/>
      </w:pPr>
      <w:r>
        <w:t xml:space="preserve">    </w:t>
      </w:r>
      <w:proofErr w:type="spellStart"/>
      <w:r>
        <w:t>acceptedTextOnly</w:t>
      </w:r>
      <w:proofErr w:type="spellEnd"/>
      <w:r>
        <w:t>(3)</w:t>
      </w:r>
    </w:p>
    <w:p w14:paraId="70A77591" w14:textId="77777777" w:rsidR="00927A77" w:rsidRDefault="00927A77" w:rsidP="00927A77">
      <w:pPr>
        <w:pStyle w:val="Code"/>
      </w:pPr>
      <w:r>
        <w:t>}</w:t>
      </w:r>
    </w:p>
    <w:p w14:paraId="63562BC4" w14:textId="77777777" w:rsidR="00927A77" w:rsidRDefault="00927A77" w:rsidP="00927A77">
      <w:pPr>
        <w:pStyle w:val="Code"/>
      </w:pPr>
    </w:p>
    <w:p w14:paraId="7BD9F436" w14:textId="77777777" w:rsidR="00927A77" w:rsidRDefault="00927A77" w:rsidP="00927A77">
      <w:pPr>
        <w:pStyle w:val="Code"/>
      </w:pPr>
      <w:proofErr w:type="spellStart"/>
      <w:r>
        <w:t>MMSResponseStatus</w:t>
      </w:r>
      <w:proofErr w:type="spellEnd"/>
      <w:r>
        <w:t xml:space="preserve"> ::= ENUMERATED</w:t>
      </w:r>
    </w:p>
    <w:p w14:paraId="737ABF0A" w14:textId="77777777" w:rsidR="00927A77" w:rsidRDefault="00927A77" w:rsidP="00927A77">
      <w:pPr>
        <w:pStyle w:val="Code"/>
      </w:pPr>
      <w:r>
        <w:t>{</w:t>
      </w:r>
    </w:p>
    <w:p w14:paraId="46FFD38D" w14:textId="77777777" w:rsidR="00927A77" w:rsidRDefault="00927A77" w:rsidP="00927A77">
      <w:pPr>
        <w:pStyle w:val="Code"/>
      </w:pPr>
      <w:r>
        <w:t xml:space="preserve">    ok(1),</w:t>
      </w:r>
    </w:p>
    <w:p w14:paraId="5F6397DF" w14:textId="77777777" w:rsidR="00927A77" w:rsidRDefault="00927A77" w:rsidP="00927A77">
      <w:pPr>
        <w:pStyle w:val="Code"/>
      </w:pPr>
      <w:r>
        <w:t xml:space="preserve">    </w:t>
      </w:r>
      <w:proofErr w:type="spellStart"/>
      <w:r>
        <w:t>errorUnspecified</w:t>
      </w:r>
      <w:proofErr w:type="spellEnd"/>
      <w:r>
        <w:t>(2),</w:t>
      </w:r>
    </w:p>
    <w:p w14:paraId="0AC62314" w14:textId="77777777" w:rsidR="00927A77" w:rsidRDefault="00927A77" w:rsidP="00927A77">
      <w:pPr>
        <w:pStyle w:val="Code"/>
      </w:pPr>
      <w:r>
        <w:t xml:space="preserve">    </w:t>
      </w:r>
      <w:proofErr w:type="spellStart"/>
      <w:r>
        <w:t>errorServiceDenied</w:t>
      </w:r>
      <w:proofErr w:type="spellEnd"/>
      <w:r>
        <w:t>(3),</w:t>
      </w:r>
    </w:p>
    <w:p w14:paraId="6E3C5A4E" w14:textId="77777777" w:rsidR="00927A77" w:rsidRDefault="00927A77" w:rsidP="00927A77">
      <w:pPr>
        <w:pStyle w:val="Code"/>
      </w:pPr>
      <w:r>
        <w:t xml:space="preserve">    </w:t>
      </w:r>
      <w:proofErr w:type="spellStart"/>
      <w:r>
        <w:t>errorMessageFormatCorrupt</w:t>
      </w:r>
      <w:proofErr w:type="spellEnd"/>
      <w:r>
        <w:t>(4),</w:t>
      </w:r>
    </w:p>
    <w:p w14:paraId="1C614A57" w14:textId="77777777" w:rsidR="00927A77" w:rsidRDefault="00927A77" w:rsidP="00927A77">
      <w:pPr>
        <w:pStyle w:val="Code"/>
      </w:pPr>
      <w:r>
        <w:t xml:space="preserve">    </w:t>
      </w:r>
      <w:proofErr w:type="spellStart"/>
      <w:r>
        <w:t>errorSendingAddressUnresolved</w:t>
      </w:r>
      <w:proofErr w:type="spellEnd"/>
      <w:r>
        <w:t>(5),</w:t>
      </w:r>
    </w:p>
    <w:p w14:paraId="5B6DA393" w14:textId="77777777" w:rsidR="00927A77" w:rsidRDefault="00927A77" w:rsidP="00927A77">
      <w:pPr>
        <w:pStyle w:val="Code"/>
      </w:pPr>
      <w:r>
        <w:t xml:space="preserve">    </w:t>
      </w:r>
      <w:proofErr w:type="spellStart"/>
      <w:r>
        <w:t>errorMessageNotFound</w:t>
      </w:r>
      <w:proofErr w:type="spellEnd"/>
      <w:r>
        <w:t>(6),</w:t>
      </w:r>
    </w:p>
    <w:p w14:paraId="1829328B" w14:textId="77777777" w:rsidR="00927A77" w:rsidRDefault="00927A77" w:rsidP="00927A77">
      <w:pPr>
        <w:pStyle w:val="Code"/>
      </w:pPr>
      <w:r>
        <w:t xml:space="preserve">    </w:t>
      </w:r>
      <w:proofErr w:type="spellStart"/>
      <w:r>
        <w:t>errorNetworkProblem</w:t>
      </w:r>
      <w:proofErr w:type="spellEnd"/>
      <w:r>
        <w:t>(7),</w:t>
      </w:r>
    </w:p>
    <w:p w14:paraId="7F84C6CC" w14:textId="77777777" w:rsidR="00927A77" w:rsidRDefault="00927A77" w:rsidP="00927A77">
      <w:pPr>
        <w:pStyle w:val="Code"/>
      </w:pPr>
      <w:r>
        <w:t xml:space="preserve">    </w:t>
      </w:r>
      <w:proofErr w:type="spellStart"/>
      <w:r>
        <w:t>errorContentNotAccepted</w:t>
      </w:r>
      <w:proofErr w:type="spellEnd"/>
      <w:r>
        <w:t>(8),</w:t>
      </w:r>
    </w:p>
    <w:p w14:paraId="23CB8B2E" w14:textId="77777777" w:rsidR="00927A77" w:rsidRDefault="00927A77" w:rsidP="00927A77">
      <w:pPr>
        <w:pStyle w:val="Code"/>
      </w:pPr>
      <w:r>
        <w:t xml:space="preserve">    </w:t>
      </w:r>
      <w:proofErr w:type="spellStart"/>
      <w:r>
        <w:t>errorUnsupportedMessage</w:t>
      </w:r>
      <w:proofErr w:type="spellEnd"/>
      <w:r>
        <w:t>(9),</w:t>
      </w:r>
    </w:p>
    <w:p w14:paraId="52A71BFB" w14:textId="77777777" w:rsidR="00927A77" w:rsidRDefault="00927A77" w:rsidP="00927A77">
      <w:pPr>
        <w:pStyle w:val="Code"/>
      </w:pPr>
      <w:r>
        <w:t xml:space="preserve">    </w:t>
      </w:r>
      <w:proofErr w:type="spellStart"/>
      <w:r>
        <w:t>errorTransientFailure</w:t>
      </w:r>
      <w:proofErr w:type="spellEnd"/>
      <w:r>
        <w:t>(10),</w:t>
      </w:r>
    </w:p>
    <w:p w14:paraId="6FE955D4" w14:textId="77777777" w:rsidR="00927A77" w:rsidRDefault="00927A77" w:rsidP="00927A77">
      <w:pPr>
        <w:pStyle w:val="Code"/>
      </w:pPr>
      <w:r>
        <w:t xml:space="preserve">    </w:t>
      </w:r>
      <w:proofErr w:type="spellStart"/>
      <w:r>
        <w:t>errorTransientSendingAddressUnresolved</w:t>
      </w:r>
      <w:proofErr w:type="spellEnd"/>
      <w:r>
        <w:t>(11),</w:t>
      </w:r>
    </w:p>
    <w:p w14:paraId="658EAA90" w14:textId="77777777" w:rsidR="00927A77" w:rsidRDefault="00927A77" w:rsidP="00927A77">
      <w:pPr>
        <w:pStyle w:val="Code"/>
      </w:pPr>
      <w:r>
        <w:t xml:space="preserve">    </w:t>
      </w:r>
      <w:proofErr w:type="spellStart"/>
      <w:r>
        <w:t>errorTransientMessageNotFound</w:t>
      </w:r>
      <w:proofErr w:type="spellEnd"/>
      <w:r>
        <w:t>(12),</w:t>
      </w:r>
    </w:p>
    <w:p w14:paraId="2D323C97" w14:textId="77777777" w:rsidR="00927A77" w:rsidRDefault="00927A77" w:rsidP="00927A77">
      <w:pPr>
        <w:pStyle w:val="Code"/>
      </w:pPr>
      <w:r>
        <w:t xml:space="preserve">    </w:t>
      </w:r>
      <w:proofErr w:type="spellStart"/>
      <w:r>
        <w:t>errorTransientNetworkProblem</w:t>
      </w:r>
      <w:proofErr w:type="spellEnd"/>
      <w:r>
        <w:t>(13),</w:t>
      </w:r>
    </w:p>
    <w:p w14:paraId="7B4B445E" w14:textId="77777777" w:rsidR="00927A77" w:rsidRDefault="00927A77" w:rsidP="00927A77">
      <w:pPr>
        <w:pStyle w:val="Code"/>
      </w:pPr>
      <w:r>
        <w:t xml:space="preserve">    </w:t>
      </w:r>
      <w:proofErr w:type="spellStart"/>
      <w:r>
        <w:t>errorTransientPartialSuccess</w:t>
      </w:r>
      <w:proofErr w:type="spellEnd"/>
      <w:r>
        <w:t>(14),</w:t>
      </w:r>
    </w:p>
    <w:p w14:paraId="118AD059" w14:textId="77777777" w:rsidR="00927A77" w:rsidRDefault="00927A77" w:rsidP="00927A77">
      <w:pPr>
        <w:pStyle w:val="Code"/>
      </w:pPr>
      <w:r>
        <w:t xml:space="preserve">    </w:t>
      </w:r>
      <w:proofErr w:type="spellStart"/>
      <w:r>
        <w:t>errorPermanentFailure</w:t>
      </w:r>
      <w:proofErr w:type="spellEnd"/>
      <w:r>
        <w:t>(15),</w:t>
      </w:r>
    </w:p>
    <w:p w14:paraId="1567A619" w14:textId="77777777" w:rsidR="00927A77" w:rsidRDefault="00927A77" w:rsidP="00927A77">
      <w:pPr>
        <w:pStyle w:val="Code"/>
      </w:pPr>
      <w:r>
        <w:t xml:space="preserve">    </w:t>
      </w:r>
      <w:proofErr w:type="spellStart"/>
      <w:r>
        <w:t>errorPermanentServiceDenied</w:t>
      </w:r>
      <w:proofErr w:type="spellEnd"/>
      <w:r>
        <w:t>(16),</w:t>
      </w:r>
    </w:p>
    <w:p w14:paraId="445BD6A9" w14:textId="77777777" w:rsidR="00927A77" w:rsidRDefault="00927A77" w:rsidP="00927A77">
      <w:pPr>
        <w:pStyle w:val="Code"/>
      </w:pPr>
      <w:r>
        <w:t xml:space="preserve">    </w:t>
      </w:r>
      <w:proofErr w:type="spellStart"/>
      <w:r>
        <w:t>errorPermanentMessageFormatCorrupt</w:t>
      </w:r>
      <w:proofErr w:type="spellEnd"/>
      <w:r>
        <w:t>(17),</w:t>
      </w:r>
    </w:p>
    <w:p w14:paraId="1246F979" w14:textId="77777777" w:rsidR="00927A77" w:rsidRDefault="00927A77" w:rsidP="00927A77">
      <w:pPr>
        <w:pStyle w:val="Code"/>
      </w:pPr>
      <w:r>
        <w:t xml:space="preserve">    </w:t>
      </w:r>
      <w:proofErr w:type="spellStart"/>
      <w:r>
        <w:t>errorPermanentSendingAddressUnresolved</w:t>
      </w:r>
      <w:proofErr w:type="spellEnd"/>
      <w:r>
        <w:t>(18),</w:t>
      </w:r>
    </w:p>
    <w:p w14:paraId="47DD55E6" w14:textId="77777777" w:rsidR="00927A77" w:rsidRDefault="00927A77" w:rsidP="00927A77">
      <w:pPr>
        <w:pStyle w:val="Code"/>
      </w:pPr>
      <w:r>
        <w:t xml:space="preserve">    </w:t>
      </w:r>
      <w:proofErr w:type="spellStart"/>
      <w:r>
        <w:t>errorPermanentMessageNotFound</w:t>
      </w:r>
      <w:proofErr w:type="spellEnd"/>
      <w:r>
        <w:t>(19),</w:t>
      </w:r>
    </w:p>
    <w:p w14:paraId="11352236" w14:textId="77777777" w:rsidR="00927A77" w:rsidRDefault="00927A77" w:rsidP="00927A77">
      <w:pPr>
        <w:pStyle w:val="Code"/>
      </w:pPr>
      <w:r>
        <w:t xml:space="preserve">    </w:t>
      </w:r>
      <w:proofErr w:type="spellStart"/>
      <w:r>
        <w:t>errorPermanentContentNotAccepted</w:t>
      </w:r>
      <w:proofErr w:type="spellEnd"/>
      <w:r>
        <w:t>(20),</w:t>
      </w:r>
    </w:p>
    <w:p w14:paraId="3E6E3A4C" w14:textId="77777777" w:rsidR="00927A77" w:rsidRDefault="00927A77" w:rsidP="00927A77">
      <w:pPr>
        <w:pStyle w:val="Code"/>
      </w:pPr>
      <w:r>
        <w:t xml:space="preserve">    </w:t>
      </w:r>
      <w:proofErr w:type="spellStart"/>
      <w:r>
        <w:t>errorPermanentReplyChargingLimitationsNotMet</w:t>
      </w:r>
      <w:proofErr w:type="spellEnd"/>
      <w:r>
        <w:t>(21),</w:t>
      </w:r>
    </w:p>
    <w:p w14:paraId="25BF56CB" w14:textId="77777777" w:rsidR="00927A77" w:rsidRDefault="00927A77" w:rsidP="00927A77">
      <w:pPr>
        <w:pStyle w:val="Code"/>
      </w:pPr>
      <w:r>
        <w:t xml:space="preserve">    </w:t>
      </w:r>
      <w:proofErr w:type="spellStart"/>
      <w:r>
        <w:t>errorPermanentReplyChargingRequestNotAccepted</w:t>
      </w:r>
      <w:proofErr w:type="spellEnd"/>
      <w:r>
        <w:t>(22),</w:t>
      </w:r>
    </w:p>
    <w:p w14:paraId="387173C7" w14:textId="77777777" w:rsidR="00927A77" w:rsidRDefault="00927A77" w:rsidP="00927A77">
      <w:pPr>
        <w:pStyle w:val="Code"/>
      </w:pPr>
      <w:r>
        <w:t xml:space="preserve">    </w:t>
      </w:r>
      <w:proofErr w:type="spellStart"/>
      <w:r>
        <w:t>errorPermanentReplyChargingForwardingDenied</w:t>
      </w:r>
      <w:proofErr w:type="spellEnd"/>
      <w:r>
        <w:t>(23),</w:t>
      </w:r>
    </w:p>
    <w:p w14:paraId="73735E73" w14:textId="77777777" w:rsidR="00927A77" w:rsidRDefault="00927A77" w:rsidP="00927A77">
      <w:pPr>
        <w:pStyle w:val="Code"/>
      </w:pPr>
      <w:r>
        <w:t xml:space="preserve">    </w:t>
      </w:r>
      <w:proofErr w:type="spellStart"/>
      <w:r>
        <w:t>errorPermanentReplyChargingNotSupported</w:t>
      </w:r>
      <w:proofErr w:type="spellEnd"/>
      <w:r>
        <w:t>(24),</w:t>
      </w:r>
    </w:p>
    <w:p w14:paraId="2BFB54B8" w14:textId="77777777" w:rsidR="00927A77" w:rsidRDefault="00927A77" w:rsidP="00927A77">
      <w:pPr>
        <w:pStyle w:val="Code"/>
      </w:pPr>
      <w:r>
        <w:t xml:space="preserve">    </w:t>
      </w:r>
      <w:proofErr w:type="spellStart"/>
      <w:r>
        <w:t>errorPermanentAddressHidingNotSupported</w:t>
      </w:r>
      <w:proofErr w:type="spellEnd"/>
      <w:r>
        <w:t>(25),</w:t>
      </w:r>
    </w:p>
    <w:p w14:paraId="63EDE2E5" w14:textId="77777777" w:rsidR="00927A77" w:rsidRDefault="00927A77" w:rsidP="00927A77">
      <w:pPr>
        <w:pStyle w:val="Code"/>
      </w:pPr>
      <w:r>
        <w:t xml:space="preserve">    </w:t>
      </w:r>
      <w:proofErr w:type="spellStart"/>
      <w:r>
        <w:t>errorPermanentLackOfPrepaid</w:t>
      </w:r>
      <w:proofErr w:type="spellEnd"/>
      <w:r>
        <w:t>(26)</w:t>
      </w:r>
    </w:p>
    <w:p w14:paraId="3826530B" w14:textId="77777777" w:rsidR="00927A77" w:rsidRDefault="00927A77" w:rsidP="00927A77">
      <w:pPr>
        <w:pStyle w:val="Code"/>
      </w:pPr>
      <w:r>
        <w:t>}</w:t>
      </w:r>
    </w:p>
    <w:p w14:paraId="314C9D65" w14:textId="77777777" w:rsidR="00927A77" w:rsidRDefault="00927A77" w:rsidP="00927A77">
      <w:pPr>
        <w:pStyle w:val="Code"/>
      </w:pPr>
    </w:p>
    <w:p w14:paraId="633F01B5" w14:textId="77777777" w:rsidR="00927A77" w:rsidRDefault="00927A77" w:rsidP="00927A77">
      <w:pPr>
        <w:pStyle w:val="Code"/>
      </w:pPr>
      <w:proofErr w:type="spellStart"/>
      <w:r>
        <w:t>MMSRetrieveStatus</w:t>
      </w:r>
      <w:proofErr w:type="spellEnd"/>
      <w:r>
        <w:t xml:space="preserve"> ::= ENUMERATED</w:t>
      </w:r>
    </w:p>
    <w:p w14:paraId="03316AAE" w14:textId="77777777" w:rsidR="00927A77" w:rsidRDefault="00927A77" w:rsidP="00927A77">
      <w:pPr>
        <w:pStyle w:val="Code"/>
      </w:pPr>
      <w:r>
        <w:t>{</w:t>
      </w:r>
    </w:p>
    <w:p w14:paraId="19D6343C" w14:textId="77777777" w:rsidR="00927A77" w:rsidRDefault="00927A77" w:rsidP="00927A77">
      <w:pPr>
        <w:pStyle w:val="Code"/>
      </w:pPr>
      <w:r>
        <w:t xml:space="preserve">    success(1),</w:t>
      </w:r>
    </w:p>
    <w:p w14:paraId="499E9CEB" w14:textId="77777777" w:rsidR="00927A77" w:rsidRDefault="00927A77" w:rsidP="00927A77">
      <w:pPr>
        <w:pStyle w:val="Code"/>
      </w:pPr>
      <w:r>
        <w:t xml:space="preserve">    </w:t>
      </w:r>
      <w:proofErr w:type="spellStart"/>
      <w:r>
        <w:t>errorTransientFailure</w:t>
      </w:r>
      <w:proofErr w:type="spellEnd"/>
      <w:r>
        <w:t>(2),</w:t>
      </w:r>
    </w:p>
    <w:p w14:paraId="64F6B9E9" w14:textId="77777777" w:rsidR="00927A77" w:rsidRDefault="00927A77" w:rsidP="00927A77">
      <w:pPr>
        <w:pStyle w:val="Code"/>
      </w:pPr>
      <w:r>
        <w:t xml:space="preserve">    </w:t>
      </w:r>
      <w:proofErr w:type="spellStart"/>
      <w:r>
        <w:t>errorTransientMessageNotFound</w:t>
      </w:r>
      <w:proofErr w:type="spellEnd"/>
      <w:r>
        <w:t>(3),</w:t>
      </w:r>
    </w:p>
    <w:p w14:paraId="684717FA" w14:textId="77777777" w:rsidR="00927A77" w:rsidRDefault="00927A77" w:rsidP="00927A77">
      <w:pPr>
        <w:pStyle w:val="Code"/>
      </w:pPr>
      <w:r>
        <w:t xml:space="preserve">    </w:t>
      </w:r>
      <w:proofErr w:type="spellStart"/>
      <w:r>
        <w:t>errorTransientNetworkProblem</w:t>
      </w:r>
      <w:proofErr w:type="spellEnd"/>
      <w:r>
        <w:t>(4),</w:t>
      </w:r>
    </w:p>
    <w:p w14:paraId="0A6FC716" w14:textId="77777777" w:rsidR="00927A77" w:rsidRDefault="00927A77" w:rsidP="00927A77">
      <w:pPr>
        <w:pStyle w:val="Code"/>
      </w:pPr>
      <w:r>
        <w:t xml:space="preserve">    </w:t>
      </w:r>
      <w:proofErr w:type="spellStart"/>
      <w:r>
        <w:t>errorPermanentFailure</w:t>
      </w:r>
      <w:proofErr w:type="spellEnd"/>
      <w:r>
        <w:t>(5),</w:t>
      </w:r>
    </w:p>
    <w:p w14:paraId="7D3554BB" w14:textId="77777777" w:rsidR="00927A77" w:rsidRDefault="00927A77" w:rsidP="00927A77">
      <w:pPr>
        <w:pStyle w:val="Code"/>
      </w:pPr>
      <w:r>
        <w:t xml:space="preserve">    </w:t>
      </w:r>
      <w:proofErr w:type="spellStart"/>
      <w:r>
        <w:t>errorPermanentServiceDenied</w:t>
      </w:r>
      <w:proofErr w:type="spellEnd"/>
      <w:r>
        <w:t>(6),</w:t>
      </w:r>
    </w:p>
    <w:p w14:paraId="02007D8D" w14:textId="77777777" w:rsidR="00927A77" w:rsidRDefault="00927A77" w:rsidP="00927A77">
      <w:pPr>
        <w:pStyle w:val="Code"/>
      </w:pPr>
      <w:r>
        <w:t xml:space="preserve">    </w:t>
      </w:r>
      <w:proofErr w:type="spellStart"/>
      <w:r>
        <w:t>errorPermanentMessageNotFound</w:t>
      </w:r>
      <w:proofErr w:type="spellEnd"/>
      <w:r>
        <w:t>(7),</w:t>
      </w:r>
    </w:p>
    <w:p w14:paraId="67DD4830" w14:textId="77777777" w:rsidR="00927A77" w:rsidRDefault="00927A77" w:rsidP="00927A77">
      <w:pPr>
        <w:pStyle w:val="Code"/>
      </w:pPr>
      <w:r>
        <w:t xml:space="preserve">    </w:t>
      </w:r>
      <w:proofErr w:type="spellStart"/>
      <w:r>
        <w:t>errorPermanentContentUnsupported</w:t>
      </w:r>
      <w:proofErr w:type="spellEnd"/>
      <w:r>
        <w:t>(8)</w:t>
      </w:r>
    </w:p>
    <w:p w14:paraId="2F273B99" w14:textId="77777777" w:rsidR="00927A77" w:rsidRDefault="00927A77" w:rsidP="00927A77">
      <w:pPr>
        <w:pStyle w:val="Code"/>
      </w:pPr>
      <w:r>
        <w:t>}</w:t>
      </w:r>
    </w:p>
    <w:p w14:paraId="0F26251E" w14:textId="77777777" w:rsidR="00927A77" w:rsidRDefault="00927A77" w:rsidP="00927A77">
      <w:pPr>
        <w:pStyle w:val="Code"/>
      </w:pPr>
    </w:p>
    <w:p w14:paraId="456A9CC8" w14:textId="77777777" w:rsidR="00927A77" w:rsidRDefault="00927A77" w:rsidP="00927A77">
      <w:pPr>
        <w:pStyle w:val="Code"/>
      </w:pPr>
      <w:proofErr w:type="spellStart"/>
      <w:r>
        <w:t>MMSStoreStatus</w:t>
      </w:r>
      <w:proofErr w:type="spellEnd"/>
      <w:r>
        <w:t xml:space="preserve"> ::= ENUMERATED</w:t>
      </w:r>
    </w:p>
    <w:p w14:paraId="260D76EE" w14:textId="77777777" w:rsidR="00927A77" w:rsidRDefault="00927A77" w:rsidP="00927A77">
      <w:pPr>
        <w:pStyle w:val="Code"/>
      </w:pPr>
      <w:r>
        <w:t>{</w:t>
      </w:r>
    </w:p>
    <w:p w14:paraId="6D984CDE" w14:textId="77777777" w:rsidR="00927A77" w:rsidRDefault="00927A77" w:rsidP="00927A77">
      <w:pPr>
        <w:pStyle w:val="Code"/>
      </w:pPr>
      <w:r>
        <w:t xml:space="preserve">    success(1),</w:t>
      </w:r>
    </w:p>
    <w:p w14:paraId="06C9DAA3" w14:textId="77777777" w:rsidR="00927A77" w:rsidRDefault="00927A77" w:rsidP="00927A77">
      <w:pPr>
        <w:pStyle w:val="Code"/>
      </w:pPr>
      <w:r>
        <w:t xml:space="preserve">    </w:t>
      </w:r>
      <w:proofErr w:type="spellStart"/>
      <w:r>
        <w:t>errorTransientFailure</w:t>
      </w:r>
      <w:proofErr w:type="spellEnd"/>
      <w:r>
        <w:t>(2),</w:t>
      </w:r>
    </w:p>
    <w:p w14:paraId="08D5479B" w14:textId="77777777" w:rsidR="00927A77" w:rsidRDefault="00927A77" w:rsidP="00927A77">
      <w:pPr>
        <w:pStyle w:val="Code"/>
      </w:pPr>
      <w:r>
        <w:t xml:space="preserve">    </w:t>
      </w:r>
      <w:proofErr w:type="spellStart"/>
      <w:r>
        <w:t>errorTransientNetworkProblem</w:t>
      </w:r>
      <w:proofErr w:type="spellEnd"/>
      <w:r>
        <w:t>(3),</w:t>
      </w:r>
    </w:p>
    <w:p w14:paraId="7928B51C" w14:textId="77777777" w:rsidR="00927A77" w:rsidRDefault="00927A77" w:rsidP="00927A77">
      <w:pPr>
        <w:pStyle w:val="Code"/>
      </w:pPr>
      <w:r>
        <w:t xml:space="preserve">    </w:t>
      </w:r>
      <w:proofErr w:type="spellStart"/>
      <w:r>
        <w:t>errorPermanentFailure</w:t>
      </w:r>
      <w:proofErr w:type="spellEnd"/>
      <w:r>
        <w:t>(4),</w:t>
      </w:r>
    </w:p>
    <w:p w14:paraId="29B8EF08" w14:textId="77777777" w:rsidR="00927A77" w:rsidRDefault="00927A77" w:rsidP="00927A77">
      <w:pPr>
        <w:pStyle w:val="Code"/>
      </w:pPr>
      <w:r>
        <w:t xml:space="preserve">    </w:t>
      </w:r>
      <w:proofErr w:type="spellStart"/>
      <w:r>
        <w:t>errorPermanentServiceDenied</w:t>
      </w:r>
      <w:proofErr w:type="spellEnd"/>
      <w:r>
        <w:t>(5),</w:t>
      </w:r>
    </w:p>
    <w:p w14:paraId="36B6C320" w14:textId="77777777" w:rsidR="00927A77" w:rsidRDefault="00927A77" w:rsidP="00927A77">
      <w:pPr>
        <w:pStyle w:val="Code"/>
      </w:pPr>
      <w:r>
        <w:t xml:space="preserve">    </w:t>
      </w:r>
      <w:proofErr w:type="spellStart"/>
      <w:r>
        <w:t>errorPermanentMessageFormatCorrupt</w:t>
      </w:r>
      <w:proofErr w:type="spellEnd"/>
      <w:r>
        <w:t>(6),</w:t>
      </w:r>
    </w:p>
    <w:p w14:paraId="1C686577" w14:textId="77777777" w:rsidR="00927A77" w:rsidRDefault="00927A77" w:rsidP="00927A77">
      <w:pPr>
        <w:pStyle w:val="Code"/>
      </w:pPr>
      <w:r>
        <w:t xml:space="preserve">    </w:t>
      </w:r>
      <w:proofErr w:type="spellStart"/>
      <w:r>
        <w:t>errorPermanentMessageNotFound</w:t>
      </w:r>
      <w:proofErr w:type="spellEnd"/>
      <w:r>
        <w:t>(7),</w:t>
      </w:r>
    </w:p>
    <w:p w14:paraId="6C093A9A" w14:textId="77777777" w:rsidR="00927A77" w:rsidRDefault="00927A77" w:rsidP="00927A77">
      <w:pPr>
        <w:pStyle w:val="Code"/>
      </w:pPr>
      <w:r>
        <w:t xml:space="preserve">    </w:t>
      </w:r>
      <w:proofErr w:type="spellStart"/>
      <w:r>
        <w:t>errorMMBoxFull</w:t>
      </w:r>
      <w:proofErr w:type="spellEnd"/>
      <w:r>
        <w:t>(8)</w:t>
      </w:r>
    </w:p>
    <w:p w14:paraId="391A24E0" w14:textId="77777777" w:rsidR="00927A77" w:rsidRDefault="00927A77" w:rsidP="00927A77">
      <w:pPr>
        <w:pStyle w:val="Code"/>
      </w:pPr>
      <w:r>
        <w:t>}</w:t>
      </w:r>
    </w:p>
    <w:p w14:paraId="3B0573D3" w14:textId="77777777" w:rsidR="00927A77" w:rsidRDefault="00927A77" w:rsidP="00927A77">
      <w:pPr>
        <w:pStyle w:val="Code"/>
      </w:pPr>
    </w:p>
    <w:p w14:paraId="5B39464F" w14:textId="77777777" w:rsidR="00927A77" w:rsidRDefault="00927A77" w:rsidP="00927A77">
      <w:pPr>
        <w:pStyle w:val="Code"/>
      </w:pPr>
      <w:proofErr w:type="spellStart"/>
      <w:r>
        <w:t>MMState</w:t>
      </w:r>
      <w:proofErr w:type="spellEnd"/>
      <w:r>
        <w:t xml:space="preserve"> ::= ENUMERATED</w:t>
      </w:r>
    </w:p>
    <w:p w14:paraId="3F4B2AAD" w14:textId="77777777" w:rsidR="00927A77" w:rsidRDefault="00927A77" w:rsidP="00927A77">
      <w:pPr>
        <w:pStyle w:val="Code"/>
      </w:pPr>
      <w:r>
        <w:t>{</w:t>
      </w:r>
    </w:p>
    <w:p w14:paraId="41B110DB" w14:textId="77777777" w:rsidR="00927A77" w:rsidRDefault="00927A77" w:rsidP="00927A77">
      <w:pPr>
        <w:pStyle w:val="Code"/>
      </w:pPr>
      <w:r>
        <w:t xml:space="preserve">    draft(1),</w:t>
      </w:r>
    </w:p>
    <w:p w14:paraId="40E06B83" w14:textId="77777777" w:rsidR="00927A77" w:rsidRDefault="00927A77" w:rsidP="00927A77">
      <w:pPr>
        <w:pStyle w:val="Code"/>
      </w:pPr>
      <w:r>
        <w:t xml:space="preserve">    sent(2),</w:t>
      </w:r>
    </w:p>
    <w:p w14:paraId="7C896524" w14:textId="77777777" w:rsidR="00927A77" w:rsidRDefault="00927A77" w:rsidP="00927A77">
      <w:pPr>
        <w:pStyle w:val="Code"/>
      </w:pPr>
      <w:r>
        <w:t xml:space="preserve">    new(3),</w:t>
      </w:r>
    </w:p>
    <w:p w14:paraId="3DFA0D24" w14:textId="77777777" w:rsidR="00927A77" w:rsidRDefault="00927A77" w:rsidP="00927A77">
      <w:pPr>
        <w:pStyle w:val="Code"/>
      </w:pPr>
      <w:r>
        <w:t xml:space="preserve">    retrieved(4),</w:t>
      </w:r>
    </w:p>
    <w:p w14:paraId="3CD6E9AE" w14:textId="77777777" w:rsidR="00927A77" w:rsidRDefault="00927A77" w:rsidP="00927A77">
      <w:pPr>
        <w:pStyle w:val="Code"/>
      </w:pPr>
      <w:r>
        <w:t xml:space="preserve">    forwarded(5)</w:t>
      </w:r>
    </w:p>
    <w:p w14:paraId="1BCF9C9E" w14:textId="77777777" w:rsidR="00927A77" w:rsidRDefault="00927A77" w:rsidP="00927A77">
      <w:pPr>
        <w:pStyle w:val="Code"/>
      </w:pPr>
      <w:r>
        <w:t>}</w:t>
      </w:r>
    </w:p>
    <w:p w14:paraId="06B81C2A" w14:textId="77777777" w:rsidR="00927A77" w:rsidRDefault="00927A77" w:rsidP="00927A77">
      <w:pPr>
        <w:pStyle w:val="Code"/>
      </w:pPr>
    </w:p>
    <w:p w14:paraId="601D24AA" w14:textId="77777777" w:rsidR="00927A77" w:rsidRDefault="00927A77" w:rsidP="00927A77">
      <w:pPr>
        <w:pStyle w:val="Code"/>
      </w:pPr>
      <w:proofErr w:type="spellStart"/>
      <w:r>
        <w:t>MMStateFlag</w:t>
      </w:r>
      <w:proofErr w:type="spellEnd"/>
      <w:r>
        <w:t xml:space="preserve"> ::= ENUMERATED</w:t>
      </w:r>
    </w:p>
    <w:p w14:paraId="59146A71" w14:textId="77777777" w:rsidR="00927A77" w:rsidRDefault="00927A77" w:rsidP="00927A77">
      <w:pPr>
        <w:pStyle w:val="Code"/>
      </w:pPr>
      <w:r>
        <w:t>{</w:t>
      </w:r>
    </w:p>
    <w:p w14:paraId="7F446556" w14:textId="77777777" w:rsidR="00927A77" w:rsidRDefault="00927A77" w:rsidP="00927A77">
      <w:pPr>
        <w:pStyle w:val="Code"/>
      </w:pPr>
      <w:r>
        <w:t xml:space="preserve">    add(1),</w:t>
      </w:r>
    </w:p>
    <w:p w14:paraId="7DF090D8" w14:textId="77777777" w:rsidR="00927A77" w:rsidRDefault="00927A77" w:rsidP="00927A77">
      <w:pPr>
        <w:pStyle w:val="Code"/>
      </w:pPr>
      <w:r>
        <w:t xml:space="preserve">    remove(2),</w:t>
      </w:r>
    </w:p>
    <w:p w14:paraId="10F1B15F" w14:textId="77777777" w:rsidR="00927A77" w:rsidRDefault="00927A77" w:rsidP="00927A77">
      <w:pPr>
        <w:pStyle w:val="Code"/>
      </w:pPr>
      <w:r>
        <w:t xml:space="preserve">    filter(3)</w:t>
      </w:r>
    </w:p>
    <w:p w14:paraId="232E4994" w14:textId="77777777" w:rsidR="00927A77" w:rsidRDefault="00927A77" w:rsidP="00927A77">
      <w:pPr>
        <w:pStyle w:val="Code"/>
      </w:pPr>
      <w:r>
        <w:t>}</w:t>
      </w:r>
    </w:p>
    <w:p w14:paraId="41C971DB" w14:textId="77777777" w:rsidR="00927A77" w:rsidRDefault="00927A77" w:rsidP="00927A77">
      <w:pPr>
        <w:pStyle w:val="Code"/>
      </w:pPr>
    </w:p>
    <w:p w14:paraId="6821B626" w14:textId="77777777" w:rsidR="00927A77" w:rsidRDefault="00927A77" w:rsidP="00927A77">
      <w:pPr>
        <w:pStyle w:val="Code"/>
      </w:pPr>
      <w:proofErr w:type="spellStart"/>
      <w:r>
        <w:t>MMStatus</w:t>
      </w:r>
      <w:proofErr w:type="spellEnd"/>
      <w:r>
        <w:t xml:space="preserve"> ::= ENUMERATED</w:t>
      </w:r>
    </w:p>
    <w:p w14:paraId="7055B69B" w14:textId="77777777" w:rsidR="00927A77" w:rsidRDefault="00927A77" w:rsidP="00927A77">
      <w:pPr>
        <w:pStyle w:val="Code"/>
      </w:pPr>
      <w:r>
        <w:t>{</w:t>
      </w:r>
    </w:p>
    <w:p w14:paraId="234B3A3E" w14:textId="77777777" w:rsidR="00927A77" w:rsidRDefault="00927A77" w:rsidP="00927A77">
      <w:pPr>
        <w:pStyle w:val="Code"/>
      </w:pPr>
      <w:r>
        <w:t xml:space="preserve">    expired(1),</w:t>
      </w:r>
    </w:p>
    <w:p w14:paraId="18061F96" w14:textId="77777777" w:rsidR="00927A77" w:rsidRDefault="00927A77" w:rsidP="00927A77">
      <w:pPr>
        <w:pStyle w:val="Code"/>
      </w:pPr>
      <w:r>
        <w:t xml:space="preserve">    retrieved(2),</w:t>
      </w:r>
    </w:p>
    <w:p w14:paraId="3DF686C6" w14:textId="77777777" w:rsidR="00927A77" w:rsidRDefault="00927A77" w:rsidP="00927A77">
      <w:pPr>
        <w:pStyle w:val="Code"/>
      </w:pPr>
      <w:r>
        <w:t xml:space="preserve">    rejected(3),</w:t>
      </w:r>
    </w:p>
    <w:p w14:paraId="359D2622" w14:textId="77777777" w:rsidR="00927A77" w:rsidRDefault="00927A77" w:rsidP="00927A77">
      <w:pPr>
        <w:pStyle w:val="Code"/>
      </w:pPr>
      <w:r>
        <w:t xml:space="preserve">    deferred(4),</w:t>
      </w:r>
    </w:p>
    <w:p w14:paraId="68CCB5C6" w14:textId="77777777" w:rsidR="00927A77" w:rsidRDefault="00927A77" w:rsidP="00927A77">
      <w:pPr>
        <w:pStyle w:val="Code"/>
      </w:pPr>
      <w:r>
        <w:t xml:space="preserve">    unrecognized(5),</w:t>
      </w:r>
    </w:p>
    <w:p w14:paraId="10665B74" w14:textId="77777777" w:rsidR="00927A77" w:rsidRDefault="00927A77" w:rsidP="00927A77">
      <w:pPr>
        <w:pStyle w:val="Code"/>
      </w:pPr>
      <w:r>
        <w:t xml:space="preserve">    indeterminate(6),</w:t>
      </w:r>
    </w:p>
    <w:p w14:paraId="41CF218B" w14:textId="77777777" w:rsidR="00927A77" w:rsidRDefault="00927A77" w:rsidP="00927A77">
      <w:pPr>
        <w:pStyle w:val="Code"/>
      </w:pPr>
      <w:r>
        <w:t xml:space="preserve">    forwarded(7),</w:t>
      </w:r>
    </w:p>
    <w:p w14:paraId="4246B85F" w14:textId="77777777" w:rsidR="00927A77" w:rsidRDefault="00927A77" w:rsidP="00927A77">
      <w:pPr>
        <w:pStyle w:val="Code"/>
      </w:pPr>
      <w:r>
        <w:t xml:space="preserve">    unreachable(8)</w:t>
      </w:r>
    </w:p>
    <w:p w14:paraId="2E1BFD6A" w14:textId="77777777" w:rsidR="00927A77" w:rsidRDefault="00927A77" w:rsidP="00927A77">
      <w:pPr>
        <w:pStyle w:val="Code"/>
      </w:pPr>
      <w:r>
        <w:t>}</w:t>
      </w:r>
    </w:p>
    <w:p w14:paraId="02D58A60" w14:textId="77777777" w:rsidR="00927A77" w:rsidRDefault="00927A77" w:rsidP="00927A77">
      <w:pPr>
        <w:pStyle w:val="Code"/>
      </w:pPr>
    </w:p>
    <w:p w14:paraId="552A478F" w14:textId="77777777" w:rsidR="00927A77" w:rsidRDefault="00927A77" w:rsidP="00927A77">
      <w:pPr>
        <w:pStyle w:val="Code"/>
      </w:pPr>
      <w:proofErr w:type="spellStart"/>
      <w:r>
        <w:t>MMStatusExtension</w:t>
      </w:r>
      <w:proofErr w:type="spellEnd"/>
      <w:r>
        <w:t xml:space="preserve"> ::= ENUMERATED</w:t>
      </w:r>
    </w:p>
    <w:p w14:paraId="52082C1E" w14:textId="77777777" w:rsidR="00927A77" w:rsidRDefault="00927A77" w:rsidP="00927A77">
      <w:pPr>
        <w:pStyle w:val="Code"/>
      </w:pPr>
      <w:r>
        <w:t>{</w:t>
      </w:r>
    </w:p>
    <w:p w14:paraId="1E914C59" w14:textId="77777777" w:rsidR="00927A77" w:rsidRDefault="00927A77" w:rsidP="00927A77">
      <w:pPr>
        <w:pStyle w:val="Code"/>
      </w:pPr>
      <w:r>
        <w:t xml:space="preserve">    </w:t>
      </w:r>
      <w:proofErr w:type="spellStart"/>
      <w:r>
        <w:t>rejectionByMMSRecipient</w:t>
      </w:r>
      <w:proofErr w:type="spellEnd"/>
      <w:r>
        <w:t>(0),</w:t>
      </w:r>
    </w:p>
    <w:p w14:paraId="472AB6D1" w14:textId="77777777" w:rsidR="00927A77" w:rsidRDefault="00927A77" w:rsidP="00927A77">
      <w:pPr>
        <w:pStyle w:val="Code"/>
      </w:pPr>
      <w:r>
        <w:t xml:space="preserve">    </w:t>
      </w:r>
      <w:proofErr w:type="spellStart"/>
      <w:r>
        <w:t>rejectionByOtherRS</w:t>
      </w:r>
      <w:proofErr w:type="spellEnd"/>
      <w:r>
        <w:t>(1)</w:t>
      </w:r>
    </w:p>
    <w:p w14:paraId="4CB44A83" w14:textId="77777777" w:rsidR="00927A77" w:rsidRDefault="00927A77" w:rsidP="00927A77">
      <w:pPr>
        <w:pStyle w:val="Code"/>
      </w:pPr>
      <w:r>
        <w:t>}</w:t>
      </w:r>
    </w:p>
    <w:p w14:paraId="3B9B7495" w14:textId="77777777" w:rsidR="00927A77" w:rsidRDefault="00927A77" w:rsidP="00927A77">
      <w:pPr>
        <w:pStyle w:val="Code"/>
      </w:pPr>
    </w:p>
    <w:p w14:paraId="55D44EAC" w14:textId="77777777" w:rsidR="00927A77" w:rsidRDefault="00927A77" w:rsidP="00927A77">
      <w:pPr>
        <w:pStyle w:val="Code"/>
      </w:pPr>
      <w:proofErr w:type="spellStart"/>
      <w:r>
        <w:t>MMStatusText</w:t>
      </w:r>
      <w:proofErr w:type="spellEnd"/>
      <w:r>
        <w:t xml:space="preserve"> ::= UTF8String</w:t>
      </w:r>
    </w:p>
    <w:p w14:paraId="4CDAEE75" w14:textId="77777777" w:rsidR="00927A77" w:rsidRDefault="00927A77" w:rsidP="00927A77">
      <w:pPr>
        <w:pStyle w:val="Code"/>
      </w:pPr>
    </w:p>
    <w:p w14:paraId="05FACD68" w14:textId="77777777" w:rsidR="00927A77" w:rsidRDefault="00927A77" w:rsidP="00927A77">
      <w:pPr>
        <w:pStyle w:val="Code"/>
      </w:pPr>
      <w:proofErr w:type="spellStart"/>
      <w:r>
        <w:t>MMSSubject</w:t>
      </w:r>
      <w:proofErr w:type="spellEnd"/>
      <w:r>
        <w:t xml:space="preserve"> ::= UTF8String</w:t>
      </w:r>
    </w:p>
    <w:p w14:paraId="01A6CC87" w14:textId="77777777" w:rsidR="00927A77" w:rsidRDefault="00927A77" w:rsidP="00927A77">
      <w:pPr>
        <w:pStyle w:val="Code"/>
      </w:pPr>
    </w:p>
    <w:p w14:paraId="7700FDED" w14:textId="77777777" w:rsidR="00927A77" w:rsidRDefault="00927A77" w:rsidP="00927A77">
      <w:pPr>
        <w:pStyle w:val="Code"/>
      </w:pPr>
      <w:proofErr w:type="spellStart"/>
      <w:r>
        <w:t>MMSVersion</w:t>
      </w:r>
      <w:proofErr w:type="spellEnd"/>
      <w:r>
        <w:t xml:space="preserve"> ::= SEQUENCE</w:t>
      </w:r>
    </w:p>
    <w:p w14:paraId="7C1A77B6" w14:textId="77777777" w:rsidR="00927A77" w:rsidRDefault="00927A77" w:rsidP="00927A77">
      <w:pPr>
        <w:pStyle w:val="Code"/>
      </w:pPr>
      <w:r>
        <w:t>{</w:t>
      </w:r>
    </w:p>
    <w:p w14:paraId="1E6F8E36" w14:textId="77777777" w:rsidR="00927A77" w:rsidRDefault="00927A77" w:rsidP="00927A77">
      <w:pPr>
        <w:pStyle w:val="Code"/>
      </w:pPr>
      <w:r>
        <w:t xml:space="preserve">    </w:t>
      </w:r>
      <w:proofErr w:type="spellStart"/>
      <w:r>
        <w:t>majorVersion</w:t>
      </w:r>
      <w:proofErr w:type="spellEnd"/>
      <w:r>
        <w:t xml:space="preserve"> [1] INTEGER,</w:t>
      </w:r>
    </w:p>
    <w:p w14:paraId="38AF624B" w14:textId="77777777" w:rsidR="00927A77" w:rsidRDefault="00927A77" w:rsidP="00927A77">
      <w:pPr>
        <w:pStyle w:val="Code"/>
      </w:pPr>
      <w:r>
        <w:t xml:space="preserve">    </w:t>
      </w:r>
      <w:proofErr w:type="spellStart"/>
      <w:r>
        <w:t>minorVersion</w:t>
      </w:r>
      <w:proofErr w:type="spellEnd"/>
      <w:r>
        <w:t xml:space="preserve"> [2] INTEGER</w:t>
      </w:r>
    </w:p>
    <w:p w14:paraId="3B5AA552" w14:textId="77777777" w:rsidR="00927A77" w:rsidRDefault="00927A77" w:rsidP="00927A77">
      <w:pPr>
        <w:pStyle w:val="Code"/>
      </w:pPr>
      <w:r>
        <w:t>}</w:t>
      </w:r>
    </w:p>
    <w:p w14:paraId="1F851EF8" w14:textId="77777777" w:rsidR="00927A77" w:rsidRDefault="00927A77" w:rsidP="00927A77">
      <w:pPr>
        <w:pStyle w:val="Code"/>
      </w:pPr>
    </w:p>
    <w:p w14:paraId="5101E450" w14:textId="77777777" w:rsidR="00927A77" w:rsidRDefault="00927A77" w:rsidP="00927A77">
      <w:pPr>
        <w:pStyle w:val="CodeHeader"/>
      </w:pPr>
      <w:r>
        <w:t>-- ==================</w:t>
      </w:r>
    </w:p>
    <w:p w14:paraId="50A0B132" w14:textId="77777777" w:rsidR="00927A77" w:rsidRDefault="00927A77" w:rsidP="00927A77">
      <w:pPr>
        <w:pStyle w:val="CodeHeader"/>
      </w:pPr>
      <w:r>
        <w:t>-- 5G PTC definitions</w:t>
      </w:r>
    </w:p>
    <w:p w14:paraId="3FBAA6BA" w14:textId="77777777" w:rsidR="00927A77" w:rsidRDefault="00927A77" w:rsidP="00927A77">
      <w:pPr>
        <w:pStyle w:val="Code"/>
      </w:pPr>
      <w:r>
        <w:t>-- ==================</w:t>
      </w:r>
    </w:p>
    <w:p w14:paraId="769B060F" w14:textId="77777777" w:rsidR="00927A77" w:rsidRDefault="00927A77" w:rsidP="00927A77">
      <w:pPr>
        <w:pStyle w:val="Code"/>
      </w:pPr>
    </w:p>
    <w:p w14:paraId="34445B25" w14:textId="77777777" w:rsidR="00927A77" w:rsidRDefault="00927A77" w:rsidP="00927A77">
      <w:pPr>
        <w:pStyle w:val="Code"/>
      </w:pPr>
      <w:proofErr w:type="spellStart"/>
      <w:r>
        <w:t>PTCRegistration</w:t>
      </w:r>
      <w:proofErr w:type="spellEnd"/>
      <w:r>
        <w:t xml:space="preserve">  ::= SEQUENCE</w:t>
      </w:r>
    </w:p>
    <w:p w14:paraId="3D697149" w14:textId="77777777" w:rsidR="00927A77" w:rsidRDefault="00927A77" w:rsidP="00927A77">
      <w:pPr>
        <w:pStyle w:val="Code"/>
      </w:pPr>
      <w:r>
        <w:t>{</w:t>
      </w:r>
    </w:p>
    <w:p w14:paraId="112BC501"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573175C7" w14:textId="77777777" w:rsidR="00927A77" w:rsidRDefault="00927A77" w:rsidP="00927A77">
      <w:pPr>
        <w:pStyle w:val="Code"/>
      </w:pPr>
      <w:r>
        <w:t xml:space="preserve">    </w:t>
      </w:r>
      <w:proofErr w:type="spellStart"/>
      <w:r>
        <w:t>pTCServerURI</w:t>
      </w:r>
      <w:proofErr w:type="spellEnd"/>
      <w:r>
        <w:t xml:space="preserve">                  [2] UTF8String,</w:t>
      </w:r>
    </w:p>
    <w:p w14:paraId="1F8038E6" w14:textId="77777777" w:rsidR="00927A77" w:rsidRDefault="00927A77" w:rsidP="00927A77">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15138EB9" w14:textId="77777777" w:rsidR="00927A77" w:rsidRDefault="00927A77" w:rsidP="00927A77">
      <w:pPr>
        <w:pStyle w:val="Code"/>
      </w:pPr>
      <w:r>
        <w:t xml:space="preserve">    </w:t>
      </w:r>
      <w:proofErr w:type="spellStart"/>
      <w:r>
        <w:t>pTCRegistrationOutcome</w:t>
      </w:r>
      <w:proofErr w:type="spellEnd"/>
      <w:r>
        <w:t xml:space="preserve">        [4] </w:t>
      </w:r>
      <w:proofErr w:type="spellStart"/>
      <w:r>
        <w:t>PTCRegistrationOutcome</w:t>
      </w:r>
      <w:proofErr w:type="spellEnd"/>
    </w:p>
    <w:p w14:paraId="2A570768" w14:textId="77777777" w:rsidR="00927A77" w:rsidRDefault="00927A77" w:rsidP="00927A77">
      <w:pPr>
        <w:pStyle w:val="Code"/>
      </w:pPr>
      <w:r>
        <w:t>}</w:t>
      </w:r>
    </w:p>
    <w:p w14:paraId="67C3DD19" w14:textId="77777777" w:rsidR="00927A77" w:rsidRDefault="00927A77" w:rsidP="00927A77">
      <w:pPr>
        <w:pStyle w:val="Code"/>
      </w:pPr>
    </w:p>
    <w:p w14:paraId="6005EA63" w14:textId="77777777" w:rsidR="00927A77" w:rsidRDefault="00927A77" w:rsidP="00927A77">
      <w:pPr>
        <w:pStyle w:val="Code"/>
      </w:pPr>
      <w:proofErr w:type="spellStart"/>
      <w:r>
        <w:t>PTCSessionInitiation</w:t>
      </w:r>
      <w:proofErr w:type="spellEnd"/>
      <w:r>
        <w:t xml:space="preserve">  ::= SEQUENCE</w:t>
      </w:r>
    </w:p>
    <w:p w14:paraId="5DFDBDCA" w14:textId="77777777" w:rsidR="00927A77" w:rsidRDefault="00927A77" w:rsidP="00927A77">
      <w:pPr>
        <w:pStyle w:val="Code"/>
      </w:pPr>
      <w:r>
        <w:t>{</w:t>
      </w:r>
    </w:p>
    <w:p w14:paraId="6A66E8D0"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08FE6C20" w14:textId="77777777" w:rsidR="00927A77" w:rsidRDefault="00927A77" w:rsidP="00927A77">
      <w:pPr>
        <w:pStyle w:val="Code"/>
      </w:pPr>
      <w:r>
        <w:t xml:space="preserve">    </w:t>
      </w:r>
      <w:proofErr w:type="spellStart"/>
      <w:r>
        <w:t>pTCDirection</w:t>
      </w:r>
      <w:proofErr w:type="spellEnd"/>
      <w:r>
        <w:t xml:space="preserve">                  [2] Direction,</w:t>
      </w:r>
    </w:p>
    <w:p w14:paraId="2386C511" w14:textId="77777777" w:rsidR="00927A77" w:rsidRDefault="00927A77" w:rsidP="00927A77">
      <w:pPr>
        <w:pStyle w:val="Code"/>
      </w:pPr>
      <w:r>
        <w:t xml:space="preserve">    </w:t>
      </w:r>
      <w:proofErr w:type="spellStart"/>
      <w:r>
        <w:t>pTCServerURI</w:t>
      </w:r>
      <w:proofErr w:type="spellEnd"/>
      <w:r>
        <w:t xml:space="preserve">                  [3] UTF8String,</w:t>
      </w:r>
    </w:p>
    <w:p w14:paraId="0442F4EC" w14:textId="77777777" w:rsidR="00927A77" w:rsidRDefault="00927A77" w:rsidP="00927A77">
      <w:pPr>
        <w:pStyle w:val="Code"/>
      </w:pPr>
      <w:r>
        <w:t xml:space="preserve">    </w:t>
      </w:r>
      <w:proofErr w:type="spellStart"/>
      <w:r>
        <w:t>pTCSessionInfo</w:t>
      </w:r>
      <w:proofErr w:type="spellEnd"/>
      <w:r>
        <w:t xml:space="preserve">                [4] </w:t>
      </w:r>
      <w:proofErr w:type="spellStart"/>
      <w:r>
        <w:t>PTCSessionInfo</w:t>
      </w:r>
      <w:proofErr w:type="spellEnd"/>
      <w:r>
        <w:t>,</w:t>
      </w:r>
    </w:p>
    <w:p w14:paraId="17BAA9C0" w14:textId="77777777" w:rsidR="00927A77" w:rsidRDefault="00927A77" w:rsidP="00927A77">
      <w:pPr>
        <w:pStyle w:val="Code"/>
      </w:pPr>
      <w:r>
        <w:t xml:space="preserve">    </w:t>
      </w:r>
      <w:proofErr w:type="spellStart"/>
      <w:r>
        <w:t>pTCOriginatingID</w:t>
      </w:r>
      <w:proofErr w:type="spellEnd"/>
      <w:r>
        <w:t xml:space="preserve">              [5] </w:t>
      </w:r>
      <w:proofErr w:type="spellStart"/>
      <w:r>
        <w:t>PTCTargetInformation</w:t>
      </w:r>
      <w:proofErr w:type="spellEnd"/>
      <w:r>
        <w:t>,</w:t>
      </w:r>
    </w:p>
    <w:p w14:paraId="6F0EDE13" w14:textId="77777777" w:rsidR="00927A77" w:rsidRDefault="00927A77" w:rsidP="00927A77">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286A6901" w14:textId="77777777" w:rsidR="00927A77" w:rsidRDefault="00927A77" w:rsidP="00927A77">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154B06A2" w14:textId="77777777" w:rsidR="00927A77" w:rsidRDefault="00927A77" w:rsidP="00927A77">
      <w:pPr>
        <w:pStyle w:val="Code"/>
      </w:pPr>
      <w:r>
        <w:t xml:space="preserve">    location                      [8] Location OPTIONAL,</w:t>
      </w:r>
    </w:p>
    <w:p w14:paraId="7A4A4253" w14:textId="77777777" w:rsidR="00927A77" w:rsidRDefault="00927A77" w:rsidP="00927A77">
      <w:pPr>
        <w:pStyle w:val="Code"/>
      </w:pPr>
      <w:r>
        <w:t xml:space="preserve">    </w:t>
      </w:r>
      <w:proofErr w:type="spellStart"/>
      <w:r>
        <w:t>pTCBearerCapability</w:t>
      </w:r>
      <w:proofErr w:type="spellEnd"/>
      <w:r>
        <w:t xml:space="preserve">           [9] UTF8String OPTIONAL,</w:t>
      </w:r>
    </w:p>
    <w:p w14:paraId="0DDF6351" w14:textId="77777777" w:rsidR="00927A77" w:rsidRDefault="00927A77" w:rsidP="00927A77">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4DF1C2F6" w14:textId="77777777" w:rsidR="00927A77" w:rsidRDefault="00927A77" w:rsidP="00927A77">
      <w:pPr>
        <w:pStyle w:val="Code"/>
      </w:pPr>
      <w:r>
        <w:t>}</w:t>
      </w:r>
    </w:p>
    <w:p w14:paraId="4ED13B79" w14:textId="77777777" w:rsidR="00927A77" w:rsidRDefault="00927A77" w:rsidP="00927A77">
      <w:pPr>
        <w:pStyle w:val="Code"/>
      </w:pPr>
    </w:p>
    <w:p w14:paraId="4BE35E35" w14:textId="77777777" w:rsidR="00927A77" w:rsidRDefault="00927A77" w:rsidP="00927A77">
      <w:pPr>
        <w:pStyle w:val="Code"/>
      </w:pPr>
      <w:proofErr w:type="spellStart"/>
      <w:r>
        <w:t>PTCSessionAbandon</w:t>
      </w:r>
      <w:proofErr w:type="spellEnd"/>
      <w:r>
        <w:t xml:space="preserve">  ::= SEQUENCE</w:t>
      </w:r>
    </w:p>
    <w:p w14:paraId="6CA1FB81" w14:textId="77777777" w:rsidR="00927A77" w:rsidRDefault="00927A77" w:rsidP="00927A77">
      <w:pPr>
        <w:pStyle w:val="Code"/>
      </w:pPr>
      <w:r>
        <w:t>{</w:t>
      </w:r>
    </w:p>
    <w:p w14:paraId="1D3A856B"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691D0F98" w14:textId="77777777" w:rsidR="00927A77" w:rsidRDefault="00927A77" w:rsidP="00927A77">
      <w:pPr>
        <w:pStyle w:val="Code"/>
      </w:pPr>
      <w:r>
        <w:t xml:space="preserve">    </w:t>
      </w:r>
      <w:proofErr w:type="spellStart"/>
      <w:r>
        <w:t>pTCDirection</w:t>
      </w:r>
      <w:proofErr w:type="spellEnd"/>
      <w:r>
        <w:t xml:space="preserve">                  [2] Direction,</w:t>
      </w:r>
    </w:p>
    <w:p w14:paraId="1AEC1D20" w14:textId="77777777" w:rsidR="00927A77" w:rsidRDefault="00927A77" w:rsidP="00927A77">
      <w:pPr>
        <w:pStyle w:val="Code"/>
      </w:pPr>
      <w:r>
        <w:t xml:space="preserve">    </w:t>
      </w:r>
      <w:proofErr w:type="spellStart"/>
      <w:r>
        <w:t>pTCSessionInfo</w:t>
      </w:r>
      <w:proofErr w:type="spellEnd"/>
      <w:r>
        <w:t xml:space="preserve">                [3] </w:t>
      </w:r>
      <w:proofErr w:type="spellStart"/>
      <w:r>
        <w:t>PTCSessionInfo</w:t>
      </w:r>
      <w:proofErr w:type="spellEnd"/>
      <w:r>
        <w:t>,</w:t>
      </w:r>
    </w:p>
    <w:p w14:paraId="6F262578" w14:textId="77777777" w:rsidR="00927A77" w:rsidRDefault="00927A77" w:rsidP="00927A77">
      <w:pPr>
        <w:pStyle w:val="Code"/>
      </w:pPr>
      <w:r>
        <w:t xml:space="preserve">    location                      [4] Location OPTIONAL,</w:t>
      </w:r>
    </w:p>
    <w:p w14:paraId="25786C6C" w14:textId="77777777" w:rsidR="00927A77" w:rsidRDefault="00927A77" w:rsidP="00927A77">
      <w:pPr>
        <w:pStyle w:val="Code"/>
      </w:pPr>
      <w:r>
        <w:t xml:space="preserve">    </w:t>
      </w:r>
      <w:proofErr w:type="spellStart"/>
      <w:r>
        <w:t>pTCAbandonCause</w:t>
      </w:r>
      <w:proofErr w:type="spellEnd"/>
      <w:r>
        <w:t xml:space="preserve">               [5] INTEGER</w:t>
      </w:r>
    </w:p>
    <w:p w14:paraId="17E44095" w14:textId="77777777" w:rsidR="00927A77" w:rsidRDefault="00927A77" w:rsidP="00927A77">
      <w:pPr>
        <w:pStyle w:val="Code"/>
      </w:pPr>
      <w:r>
        <w:t>}</w:t>
      </w:r>
    </w:p>
    <w:p w14:paraId="2A8E4356" w14:textId="77777777" w:rsidR="00927A77" w:rsidRDefault="00927A77" w:rsidP="00927A77">
      <w:pPr>
        <w:pStyle w:val="Code"/>
      </w:pPr>
    </w:p>
    <w:p w14:paraId="2EB9FE5A" w14:textId="77777777" w:rsidR="00927A77" w:rsidRDefault="00927A77" w:rsidP="00927A77">
      <w:pPr>
        <w:pStyle w:val="Code"/>
      </w:pPr>
      <w:proofErr w:type="spellStart"/>
      <w:r>
        <w:t>PTCSessionStart</w:t>
      </w:r>
      <w:proofErr w:type="spellEnd"/>
      <w:r>
        <w:t xml:space="preserve">  ::= SEQUENCE</w:t>
      </w:r>
    </w:p>
    <w:p w14:paraId="305FA0CE" w14:textId="77777777" w:rsidR="00927A77" w:rsidRDefault="00927A77" w:rsidP="00927A77">
      <w:pPr>
        <w:pStyle w:val="Code"/>
      </w:pPr>
      <w:r>
        <w:t>{</w:t>
      </w:r>
    </w:p>
    <w:p w14:paraId="5FA8DE11"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6C5C2D35" w14:textId="77777777" w:rsidR="00927A77" w:rsidRDefault="00927A77" w:rsidP="00927A77">
      <w:pPr>
        <w:pStyle w:val="Code"/>
      </w:pPr>
      <w:r>
        <w:t xml:space="preserve">    </w:t>
      </w:r>
      <w:proofErr w:type="spellStart"/>
      <w:r>
        <w:t>pTCDirection</w:t>
      </w:r>
      <w:proofErr w:type="spellEnd"/>
      <w:r>
        <w:t xml:space="preserve">                  [2] Direction,</w:t>
      </w:r>
    </w:p>
    <w:p w14:paraId="273F2DD6" w14:textId="77777777" w:rsidR="00927A77" w:rsidRDefault="00927A77" w:rsidP="00927A77">
      <w:pPr>
        <w:pStyle w:val="Code"/>
      </w:pPr>
      <w:r>
        <w:t xml:space="preserve">    </w:t>
      </w:r>
      <w:proofErr w:type="spellStart"/>
      <w:r>
        <w:t>pTCServerURI</w:t>
      </w:r>
      <w:proofErr w:type="spellEnd"/>
      <w:r>
        <w:t xml:space="preserve">                  [3] UTF8String,</w:t>
      </w:r>
    </w:p>
    <w:p w14:paraId="3DCE2DA7" w14:textId="77777777" w:rsidR="00927A77" w:rsidRDefault="00927A77" w:rsidP="00927A77">
      <w:pPr>
        <w:pStyle w:val="Code"/>
      </w:pPr>
      <w:r>
        <w:t xml:space="preserve">    </w:t>
      </w:r>
      <w:proofErr w:type="spellStart"/>
      <w:r>
        <w:t>pTCSessionInfo</w:t>
      </w:r>
      <w:proofErr w:type="spellEnd"/>
      <w:r>
        <w:t xml:space="preserve">                [4] </w:t>
      </w:r>
      <w:proofErr w:type="spellStart"/>
      <w:r>
        <w:t>PTCSessionInfo</w:t>
      </w:r>
      <w:proofErr w:type="spellEnd"/>
      <w:r>
        <w:t>,</w:t>
      </w:r>
    </w:p>
    <w:p w14:paraId="29BA4160" w14:textId="77777777" w:rsidR="00927A77" w:rsidRDefault="00927A77" w:rsidP="00927A77">
      <w:pPr>
        <w:pStyle w:val="Code"/>
      </w:pPr>
      <w:r>
        <w:t xml:space="preserve">    </w:t>
      </w:r>
      <w:proofErr w:type="spellStart"/>
      <w:r>
        <w:t>pTCOriginatingID</w:t>
      </w:r>
      <w:proofErr w:type="spellEnd"/>
      <w:r>
        <w:t xml:space="preserve">              [5] </w:t>
      </w:r>
      <w:proofErr w:type="spellStart"/>
      <w:r>
        <w:t>PTCTargetInformation</w:t>
      </w:r>
      <w:proofErr w:type="spellEnd"/>
      <w:r>
        <w:t>,</w:t>
      </w:r>
    </w:p>
    <w:p w14:paraId="696AD451" w14:textId="77777777" w:rsidR="00927A77" w:rsidRDefault="00927A77" w:rsidP="00927A77">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42601C77" w14:textId="77777777" w:rsidR="00927A77" w:rsidRDefault="00927A77" w:rsidP="00927A77">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7C30D06D" w14:textId="77777777" w:rsidR="00927A77" w:rsidRDefault="00927A77" w:rsidP="00927A77">
      <w:pPr>
        <w:pStyle w:val="Code"/>
      </w:pPr>
      <w:r>
        <w:t xml:space="preserve">    location                      [8] Location OPTIONAL,</w:t>
      </w:r>
    </w:p>
    <w:p w14:paraId="77B8E592" w14:textId="77777777" w:rsidR="00927A77" w:rsidRDefault="00927A77" w:rsidP="00927A77">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0B4C1B89" w14:textId="77777777" w:rsidR="00927A77" w:rsidRDefault="00927A77" w:rsidP="00927A77">
      <w:pPr>
        <w:pStyle w:val="Code"/>
      </w:pPr>
      <w:r>
        <w:t xml:space="preserve">    </w:t>
      </w:r>
      <w:proofErr w:type="spellStart"/>
      <w:r>
        <w:t>pTCBearerCapability</w:t>
      </w:r>
      <w:proofErr w:type="spellEnd"/>
      <w:r>
        <w:t xml:space="preserve">           [10] UTF8String OPTIONAL</w:t>
      </w:r>
    </w:p>
    <w:p w14:paraId="01C9163D" w14:textId="77777777" w:rsidR="00927A77" w:rsidRDefault="00927A77" w:rsidP="00927A77">
      <w:pPr>
        <w:pStyle w:val="Code"/>
      </w:pPr>
      <w:r>
        <w:t>}</w:t>
      </w:r>
    </w:p>
    <w:p w14:paraId="1A66CFDE" w14:textId="77777777" w:rsidR="00927A77" w:rsidRDefault="00927A77" w:rsidP="00927A77">
      <w:pPr>
        <w:pStyle w:val="Code"/>
      </w:pPr>
    </w:p>
    <w:p w14:paraId="754149D8" w14:textId="77777777" w:rsidR="00927A77" w:rsidRDefault="00927A77" w:rsidP="00927A77">
      <w:pPr>
        <w:pStyle w:val="Code"/>
      </w:pPr>
      <w:proofErr w:type="spellStart"/>
      <w:r>
        <w:t>PTCSessionEnd</w:t>
      </w:r>
      <w:proofErr w:type="spellEnd"/>
      <w:r>
        <w:t xml:space="preserve">  ::= SEQUENCE</w:t>
      </w:r>
    </w:p>
    <w:p w14:paraId="64BADE46" w14:textId="77777777" w:rsidR="00927A77" w:rsidRDefault="00927A77" w:rsidP="00927A77">
      <w:pPr>
        <w:pStyle w:val="Code"/>
      </w:pPr>
      <w:r>
        <w:t>{</w:t>
      </w:r>
    </w:p>
    <w:p w14:paraId="6FEE188A"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1C3062AB" w14:textId="77777777" w:rsidR="00927A77" w:rsidRDefault="00927A77" w:rsidP="00927A77">
      <w:pPr>
        <w:pStyle w:val="Code"/>
      </w:pPr>
      <w:r>
        <w:t xml:space="preserve">    </w:t>
      </w:r>
      <w:proofErr w:type="spellStart"/>
      <w:r>
        <w:t>pTCDirection</w:t>
      </w:r>
      <w:proofErr w:type="spellEnd"/>
      <w:r>
        <w:t xml:space="preserve">                  [2] Direction,</w:t>
      </w:r>
    </w:p>
    <w:p w14:paraId="0745E968" w14:textId="77777777" w:rsidR="00927A77" w:rsidRDefault="00927A77" w:rsidP="00927A77">
      <w:pPr>
        <w:pStyle w:val="Code"/>
      </w:pPr>
      <w:r>
        <w:t xml:space="preserve">    </w:t>
      </w:r>
      <w:proofErr w:type="spellStart"/>
      <w:r>
        <w:t>pTCServerURI</w:t>
      </w:r>
      <w:proofErr w:type="spellEnd"/>
      <w:r>
        <w:t xml:space="preserve">                  [3] UTF8String,</w:t>
      </w:r>
    </w:p>
    <w:p w14:paraId="2017DF80" w14:textId="77777777" w:rsidR="00927A77" w:rsidRDefault="00927A77" w:rsidP="00927A77">
      <w:pPr>
        <w:pStyle w:val="Code"/>
      </w:pPr>
      <w:r>
        <w:t xml:space="preserve">    </w:t>
      </w:r>
      <w:proofErr w:type="spellStart"/>
      <w:r>
        <w:t>pTCSessionInfo</w:t>
      </w:r>
      <w:proofErr w:type="spellEnd"/>
      <w:r>
        <w:t xml:space="preserve">                [4] </w:t>
      </w:r>
      <w:proofErr w:type="spellStart"/>
      <w:r>
        <w:t>PTCSessionInfo</w:t>
      </w:r>
      <w:proofErr w:type="spellEnd"/>
      <w:r>
        <w:t>,</w:t>
      </w:r>
    </w:p>
    <w:p w14:paraId="4EE5E520" w14:textId="77777777" w:rsidR="00927A77" w:rsidRDefault="00927A77" w:rsidP="00927A77">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6493DC3B" w14:textId="77777777" w:rsidR="00927A77" w:rsidRDefault="00927A77" w:rsidP="00927A77">
      <w:pPr>
        <w:pStyle w:val="Code"/>
      </w:pPr>
      <w:r>
        <w:t xml:space="preserve">    location                      [6] Location OPTIONAL,</w:t>
      </w:r>
    </w:p>
    <w:p w14:paraId="1774BAF2" w14:textId="77777777" w:rsidR="00927A77" w:rsidRDefault="00927A77" w:rsidP="00927A77">
      <w:pPr>
        <w:pStyle w:val="Code"/>
      </w:pPr>
      <w:r>
        <w:t xml:space="preserve">    </w:t>
      </w:r>
      <w:proofErr w:type="spellStart"/>
      <w:r>
        <w:t>pTCSessionEndCause</w:t>
      </w:r>
      <w:proofErr w:type="spellEnd"/>
      <w:r>
        <w:t xml:space="preserve">            [7] </w:t>
      </w:r>
      <w:proofErr w:type="spellStart"/>
      <w:r>
        <w:t>PTCSessionEndCause</w:t>
      </w:r>
      <w:proofErr w:type="spellEnd"/>
    </w:p>
    <w:p w14:paraId="7434A4E3" w14:textId="77777777" w:rsidR="00927A77" w:rsidRDefault="00927A77" w:rsidP="00927A77">
      <w:pPr>
        <w:pStyle w:val="Code"/>
      </w:pPr>
      <w:r>
        <w:t>}</w:t>
      </w:r>
    </w:p>
    <w:p w14:paraId="22A6838A" w14:textId="77777777" w:rsidR="00927A77" w:rsidRDefault="00927A77" w:rsidP="00927A77">
      <w:pPr>
        <w:pStyle w:val="Code"/>
      </w:pPr>
    </w:p>
    <w:p w14:paraId="69110E56" w14:textId="77777777" w:rsidR="00927A77" w:rsidRDefault="00927A77" w:rsidP="00927A77">
      <w:pPr>
        <w:pStyle w:val="Code"/>
      </w:pPr>
      <w:proofErr w:type="spellStart"/>
      <w:r>
        <w:t>PTCStartOfInterception</w:t>
      </w:r>
      <w:proofErr w:type="spellEnd"/>
      <w:r>
        <w:t xml:space="preserve">  ::= SEQUENCE</w:t>
      </w:r>
    </w:p>
    <w:p w14:paraId="4E5FE4D7" w14:textId="77777777" w:rsidR="00927A77" w:rsidRDefault="00927A77" w:rsidP="00927A77">
      <w:pPr>
        <w:pStyle w:val="Code"/>
      </w:pPr>
      <w:r>
        <w:t>{</w:t>
      </w:r>
    </w:p>
    <w:p w14:paraId="4FDADFA6"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1AC2D174" w14:textId="77777777" w:rsidR="00927A77" w:rsidRDefault="00927A77" w:rsidP="00927A77">
      <w:pPr>
        <w:pStyle w:val="Code"/>
      </w:pPr>
      <w:r>
        <w:t xml:space="preserve">    </w:t>
      </w:r>
      <w:proofErr w:type="spellStart"/>
      <w:r>
        <w:t>pTCDirection</w:t>
      </w:r>
      <w:proofErr w:type="spellEnd"/>
      <w:r>
        <w:t xml:space="preserve">                  [2] Direction,</w:t>
      </w:r>
    </w:p>
    <w:p w14:paraId="3EEA0311" w14:textId="77777777" w:rsidR="00927A77" w:rsidRDefault="00927A77" w:rsidP="00927A77">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3284784C" w14:textId="77777777" w:rsidR="00927A77" w:rsidRDefault="00927A77" w:rsidP="00927A77">
      <w:pPr>
        <w:pStyle w:val="Code"/>
      </w:pPr>
      <w:r>
        <w:t xml:space="preserve">    </w:t>
      </w:r>
      <w:proofErr w:type="spellStart"/>
      <w:r>
        <w:t>pTCOriginatingID</w:t>
      </w:r>
      <w:proofErr w:type="spellEnd"/>
      <w:r>
        <w:t xml:space="preserve">              [4] </w:t>
      </w:r>
      <w:proofErr w:type="spellStart"/>
      <w:r>
        <w:t>PTCTargetInformation</w:t>
      </w:r>
      <w:proofErr w:type="spellEnd"/>
      <w:r>
        <w:t>,</w:t>
      </w:r>
    </w:p>
    <w:p w14:paraId="1F07BC46" w14:textId="77777777" w:rsidR="00927A77" w:rsidRDefault="00927A77" w:rsidP="00927A77">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06CE99E8" w14:textId="77777777" w:rsidR="00927A77" w:rsidRDefault="00927A77" w:rsidP="00927A77">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3EF30FE8" w14:textId="77777777" w:rsidR="00927A77" w:rsidRDefault="00927A77" w:rsidP="00927A77">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0DB5FAB8" w14:textId="77777777" w:rsidR="00927A77" w:rsidRDefault="00927A77" w:rsidP="00927A77">
      <w:pPr>
        <w:pStyle w:val="Code"/>
      </w:pPr>
      <w:r>
        <w:t xml:space="preserve">    </w:t>
      </w:r>
      <w:proofErr w:type="spellStart"/>
      <w:r>
        <w:t>pTCMediaStreamAvail</w:t>
      </w:r>
      <w:proofErr w:type="spellEnd"/>
      <w:r>
        <w:t xml:space="preserve">           [8] BOOLEAN OPTIONAL,</w:t>
      </w:r>
    </w:p>
    <w:p w14:paraId="19602A9B" w14:textId="77777777" w:rsidR="00927A77" w:rsidRDefault="00927A77" w:rsidP="00927A77">
      <w:pPr>
        <w:pStyle w:val="Code"/>
      </w:pPr>
      <w:r>
        <w:t xml:space="preserve">    </w:t>
      </w:r>
      <w:proofErr w:type="spellStart"/>
      <w:r>
        <w:t>pTCBearerCapability</w:t>
      </w:r>
      <w:proofErr w:type="spellEnd"/>
      <w:r>
        <w:t xml:space="preserve">           [9] UTF8String OPTIONAL</w:t>
      </w:r>
    </w:p>
    <w:p w14:paraId="194F33E8" w14:textId="77777777" w:rsidR="00927A77" w:rsidRDefault="00927A77" w:rsidP="00927A77">
      <w:pPr>
        <w:pStyle w:val="Code"/>
      </w:pPr>
      <w:r>
        <w:t>}</w:t>
      </w:r>
    </w:p>
    <w:p w14:paraId="0E871C95" w14:textId="77777777" w:rsidR="00927A77" w:rsidRDefault="00927A77" w:rsidP="00927A77">
      <w:pPr>
        <w:pStyle w:val="Code"/>
      </w:pPr>
    </w:p>
    <w:p w14:paraId="706036AD" w14:textId="77777777" w:rsidR="00927A77" w:rsidRDefault="00927A77" w:rsidP="00927A77">
      <w:pPr>
        <w:pStyle w:val="Code"/>
      </w:pPr>
      <w:proofErr w:type="spellStart"/>
      <w:r>
        <w:t>PTCPreEstablishedSession</w:t>
      </w:r>
      <w:proofErr w:type="spellEnd"/>
      <w:r>
        <w:t xml:space="preserve">  ::= SEQUENCE</w:t>
      </w:r>
    </w:p>
    <w:p w14:paraId="361E6DAE" w14:textId="77777777" w:rsidR="00927A77" w:rsidRDefault="00927A77" w:rsidP="00927A77">
      <w:pPr>
        <w:pStyle w:val="Code"/>
      </w:pPr>
      <w:r>
        <w:t>{</w:t>
      </w:r>
    </w:p>
    <w:p w14:paraId="4862762A"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045C0DD1" w14:textId="77777777" w:rsidR="00927A77" w:rsidRDefault="00927A77" w:rsidP="00927A77">
      <w:pPr>
        <w:pStyle w:val="Code"/>
      </w:pPr>
      <w:r>
        <w:t xml:space="preserve">    </w:t>
      </w:r>
      <w:proofErr w:type="spellStart"/>
      <w:r>
        <w:t>pTCServerURI</w:t>
      </w:r>
      <w:proofErr w:type="spellEnd"/>
      <w:r>
        <w:t xml:space="preserve">                  [2] UTF8String,</w:t>
      </w:r>
    </w:p>
    <w:p w14:paraId="5A8AB542" w14:textId="77777777" w:rsidR="00927A77" w:rsidRDefault="00927A77" w:rsidP="00927A77">
      <w:pPr>
        <w:pStyle w:val="Code"/>
      </w:pPr>
      <w:r>
        <w:t xml:space="preserve">    </w:t>
      </w:r>
      <w:proofErr w:type="spellStart"/>
      <w:r>
        <w:t>rTPSetting</w:t>
      </w:r>
      <w:proofErr w:type="spellEnd"/>
      <w:r>
        <w:t xml:space="preserve">                    [3] </w:t>
      </w:r>
      <w:proofErr w:type="spellStart"/>
      <w:r>
        <w:t>RTPSetting</w:t>
      </w:r>
      <w:proofErr w:type="spellEnd"/>
      <w:r>
        <w:t>,</w:t>
      </w:r>
    </w:p>
    <w:p w14:paraId="165896DF" w14:textId="77777777" w:rsidR="00927A77" w:rsidRDefault="00927A77" w:rsidP="00927A77">
      <w:pPr>
        <w:pStyle w:val="Code"/>
      </w:pPr>
      <w:r>
        <w:t xml:space="preserve">    </w:t>
      </w:r>
      <w:proofErr w:type="spellStart"/>
      <w:r>
        <w:t>pTCMediaCapability</w:t>
      </w:r>
      <w:proofErr w:type="spellEnd"/>
      <w:r>
        <w:t xml:space="preserve">            [4] UTF8String,</w:t>
      </w:r>
    </w:p>
    <w:p w14:paraId="5FA0A015" w14:textId="77777777" w:rsidR="00927A77" w:rsidRDefault="00927A77" w:rsidP="00927A77">
      <w:pPr>
        <w:pStyle w:val="Code"/>
      </w:pPr>
      <w:r>
        <w:t xml:space="preserve">    </w:t>
      </w:r>
      <w:proofErr w:type="spellStart"/>
      <w:r>
        <w:t>pTCPreEstSessionID</w:t>
      </w:r>
      <w:proofErr w:type="spellEnd"/>
      <w:r>
        <w:t xml:space="preserve">            [5] </w:t>
      </w:r>
      <w:proofErr w:type="spellStart"/>
      <w:r>
        <w:t>PTCSessionInfo</w:t>
      </w:r>
      <w:proofErr w:type="spellEnd"/>
      <w:r>
        <w:t>,</w:t>
      </w:r>
    </w:p>
    <w:p w14:paraId="302A32E0" w14:textId="77777777" w:rsidR="00927A77" w:rsidRDefault="00927A77" w:rsidP="00927A77">
      <w:pPr>
        <w:pStyle w:val="Code"/>
      </w:pPr>
      <w:r>
        <w:t xml:space="preserve">    </w:t>
      </w:r>
      <w:proofErr w:type="spellStart"/>
      <w:r>
        <w:t>pTCPreEstStatus</w:t>
      </w:r>
      <w:proofErr w:type="spellEnd"/>
      <w:r>
        <w:t xml:space="preserve">               [6] </w:t>
      </w:r>
      <w:proofErr w:type="spellStart"/>
      <w:r>
        <w:t>PTCPreEstStatus</w:t>
      </w:r>
      <w:proofErr w:type="spellEnd"/>
      <w:r>
        <w:t>,</w:t>
      </w:r>
    </w:p>
    <w:p w14:paraId="5DEE8EC5" w14:textId="77777777" w:rsidR="00927A77" w:rsidRDefault="00927A77" w:rsidP="00927A77">
      <w:pPr>
        <w:pStyle w:val="Code"/>
      </w:pPr>
      <w:r>
        <w:t xml:space="preserve">    </w:t>
      </w:r>
      <w:proofErr w:type="spellStart"/>
      <w:r>
        <w:t>pTCMediaStreamAvail</w:t>
      </w:r>
      <w:proofErr w:type="spellEnd"/>
      <w:r>
        <w:t xml:space="preserve">           [7] BOOLEAN OPTIONAL,</w:t>
      </w:r>
    </w:p>
    <w:p w14:paraId="23E7FBC7" w14:textId="77777777" w:rsidR="00927A77" w:rsidRDefault="00927A77" w:rsidP="00927A77">
      <w:pPr>
        <w:pStyle w:val="Code"/>
      </w:pPr>
      <w:r>
        <w:t xml:space="preserve">    location                      [8] Location OPTIONAL,</w:t>
      </w:r>
    </w:p>
    <w:p w14:paraId="15B2BD77" w14:textId="77777777" w:rsidR="00927A77" w:rsidRDefault="00927A77" w:rsidP="00927A77">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051B2C3E" w14:textId="77777777" w:rsidR="00927A77" w:rsidRDefault="00927A77" w:rsidP="00927A77">
      <w:pPr>
        <w:pStyle w:val="Code"/>
      </w:pPr>
      <w:r>
        <w:t>}</w:t>
      </w:r>
    </w:p>
    <w:p w14:paraId="7E7CE7DD" w14:textId="77777777" w:rsidR="00927A77" w:rsidRDefault="00927A77" w:rsidP="00927A77">
      <w:pPr>
        <w:pStyle w:val="Code"/>
      </w:pPr>
    </w:p>
    <w:p w14:paraId="18D802F9" w14:textId="77777777" w:rsidR="00927A77" w:rsidRDefault="00927A77" w:rsidP="00927A77">
      <w:pPr>
        <w:pStyle w:val="Code"/>
      </w:pPr>
      <w:proofErr w:type="spellStart"/>
      <w:r>
        <w:t>PTCInstantPersonalAlert</w:t>
      </w:r>
      <w:proofErr w:type="spellEnd"/>
      <w:r>
        <w:t xml:space="preserve">  ::= SEQUENCE</w:t>
      </w:r>
    </w:p>
    <w:p w14:paraId="31F6BD56" w14:textId="77777777" w:rsidR="00927A77" w:rsidRDefault="00927A77" w:rsidP="00927A77">
      <w:pPr>
        <w:pStyle w:val="Code"/>
      </w:pPr>
      <w:r>
        <w:t>{</w:t>
      </w:r>
    </w:p>
    <w:p w14:paraId="61CA4C87"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28E6D167" w14:textId="77777777" w:rsidR="00927A77" w:rsidRDefault="00927A77" w:rsidP="00927A77">
      <w:pPr>
        <w:pStyle w:val="Code"/>
      </w:pPr>
      <w:r>
        <w:t xml:space="preserve">    </w:t>
      </w:r>
      <w:proofErr w:type="spellStart"/>
      <w:r>
        <w:t>pTCIPAPartyID</w:t>
      </w:r>
      <w:proofErr w:type="spellEnd"/>
      <w:r>
        <w:t xml:space="preserve">                 [2] </w:t>
      </w:r>
      <w:proofErr w:type="spellStart"/>
      <w:r>
        <w:t>PTCTargetInformation</w:t>
      </w:r>
      <w:proofErr w:type="spellEnd"/>
      <w:r>
        <w:t>,</w:t>
      </w:r>
    </w:p>
    <w:p w14:paraId="39FC27A6" w14:textId="77777777" w:rsidR="00927A77" w:rsidRDefault="00927A77" w:rsidP="00927A77">
      <w:pPr>
        <w:pStyle w:val="Code"/>
      </w:pPr>
      <w:r>
        <w:t xml:space="preserve">    </w:t>
      </w:r>
      <w:proofErr w:type="spellStart"/>
      <w:r>
        <w:t>pTCIPADirection</w:t>
      </w:r>
      <w:proofErr w:type="spellEnd"/>
      <w:r>
        <w:t xml:space="preserve">               [3] Direction</w:t>
      </w:r>
    </w:p>
    <w:p w14:paraId="1989CCDF" w14:textId="77777777" w:rsidR="00927A77" w:rsidRDefault="00927A77" w:rsidP="00927A77">
      <w:pPr>
        <w:pStyle w:val="Code"/>
      </w:pPr>
      <w:r>
        <w:t>}</w:t>
      </w:r>
    </w:p>
    <w:p w14:paraId="56853804" w14:textId="77777777" w:rsidR="00927A77" w:rsidRDefault="00927A77" w:rsidP="00927A77">
      <w:pPr>
        <w:pStyle w:val="Code"/>
      </w:pPr>
    </w:p>
    <w:p w14:paraId="4FC2C359" w14:textId="77777777" w:rsidR="00927A77" w:rsidRDefault="00927A77" w:rsidP="00927A77">
      <w:pPr>
        <w:pStyle w:val="Code"/>
      </w:pPr>
      <w:proofErr w:type="spellStart"/>
      <w:r>
        <w:t>PTCPartyJoin</w:t>
      </w:r>
      <w:proofErr w:type="spellEnd"/>
      <w:r>
        <w:t xml:space="preserve">  ::= SEQUENCE</w:t>
      </w:r>
    </w:p>
    <w:p w14:paraId="7DCD1B9F" w14:textId="77777777" w:rsidR="00927A77" w:rsidRDefault="00927A77" w:rsidP="00927A77">
      <w:pPr>
        <w:pStyle w:val="Code"/>
      </w:pPr>
      <w:r>
        <w:t>{</w:t>
      </w:r>
    </w:p>
    <w:p w14:paraId="40A9B15A"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490596A5" w14:textId="77777777" w:rsidR="00927A77" w:rsidRDefault="00927A77" w:rsidP="00927A77">
      <w:pPr>
        <w:pStyle w:val="Code"/>
      </w:pPr>
      <w:r>
        <w:t xml:space="preserve">    </w:t>
      </w:r>
      <w:proofErr w:type="spellStart"/>
      <w:r>
        <w:t>pTCDirection</w:t>
      </w:r>
      <w:proofErr w:type="spellEnd"/>
      <w:r>
        <w:t xml:space="preserve">                  [2] Direction,</w:t>
      </w:r>
    </w:p>
    <w:p w14:paraId="767126AF" w14:textId="77777777" w:rsidR="00927A77" w:rsidRDefault="00927A77" w:rsidP="00927A77">
      <w:pPr>
        <w:pStyle w:val="Code"/>
      </w:pPr>
      <w:r>
        <w:t xml:space="preserve">    </w:t>
      </w:r>
      <w:proofErr w:type="spellStart"/>
      <w:r>
        <w:t>pTCSessionInfo</w:t>
      </w:r>
      <w:proofErr w:type="spellEnd"/>
      <w:r>
        <w:t xml:space="preserve">                [3] </w:t>
      </w:r>
      <w:proofErr w:type="spellStart"/>
      <w:r>
        <w:t>PTCSessionInfo</w:t>
      </w:r>
      <w:proofErr w:type="spellEnd"/>
      <w:r>
        <w:t>,</w:t>
      </w:r>
    </w:p>
    <w:p w14:paraId="6DE5F33E" w14:textId="77777777" w:rsidR="00927A77" w:rsidRDefault="00927A77" w:rsidP="00927A77">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29B1927A" w14:textId="77777777" w:rsidR="00927A77" w:rsidRDefault="00927A77" w:rsidP="00927A77">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1C4D1D07" w14:textId="77777777" w:rsidR="00927A77" w:rsidRDefault="00927A77" w:rsidP="00927A77">
      <w:pPr>
        <w:pStyle w:val="Code"/>
      </w:pPr>
      <w:r>
        <w:t xml:space="preserve">    </w:t>
      </w:r>
      <w:proofErr w:type="spellStart"/>
      <w:r>
        <w:t>pTCMediaStreamAvail</w:t>
      </w:r>
      <w:proofErr w:type="spellEnd"/>
      <w:r>
        <w:t xml:space="preserve">           [6] BOOLEAN OPTIONAL,</w:t>
      </w:r>
    </w:p>
    <w:p w14:paraId="555F4CB0" w14:textId="77777777" w:rsidR="00927A77" w:rsidRDefault="00927A77" w:rsidP="00927A77">
      <w:pPr>
        <w:pStyle w:val="Code"/>
      </w:pPr>
      <w:r>
        <w:t xml:space="preserve">    </w:t>
      </w:r>
      <w:proofErr w:type="spellStart"/>
      <w:r>
        <w:t>pTCBearerCapability</w:t>
      </w:r>
      <w:proofErr w:type="spellEnd"/>
      <w:r>
        <w:t xml:space="preserve">           [7] UTF8String OPTIONAL</w:t>
      </w:r>
    </w:p>
    <w:p w14:paraId="440DF027" w14:textId="77777777" w:rsidR="00927A77" w:rsidRDefault="00927A77" w:rsidP="00927A77">
      <w:pPr>
        <w:pStyle w:val="Code"/>
      </w:pPr>
      <w:r>
        <w:t>}</w:t>
      </w:r>
    </w:p>
    <w:p w14:paraId="65C2D771" w14:textId="77777777" w:rsidR="00927A77" w:rsidRDefault="00927A77" w:rsidP="00927A77">
      <w:pPr>
        <w:pStyle w:val="Code"/>
      </w:pPr>
    </w:p>
    <w:p w14:paraId="7ECFEAA1" w14:textId="77777777" w:rsidR="00927A77" w:rsidRDefault="00927A77" w:rsidP="00927A77">
      <w:pPr>
        <w:pStyle w:val="Code"/>
      </w:pPr>
      <w:proofErr w:type="spellStart"/>
      <w:r>
        <w:t>PTCPartyDrop</w:t>
      </w:r>
      <w:proofErr w:type="spellEnd"/>
      <w:r>
        <w:t xml:space="preserve">  ::= SEQUENCE</w:t>
      </w:r>
    </w:p>
    <w:p w14:paraId="096927DD" w14:textId="77777777" w:rsidR="00927A77" w:rsidRDefault="00927A77" w:rsidP="00927A77">
      <w:pPr>
        <w:pStyle w:val="Code"/>
      </w:pPr>
      <w:r>
        <w:t>{</w:t>
      </w:r>
    </w:p>
    <w:p w14:paraId="222B090D"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6807014D" w14:textId="77777777" w:rsidR="00927A77" w:rsidRDefault="00927A77" w:rsidP="00927A77">
      <w:pPr>
        <w:pStyle w:val="Code"/>
      </w:pPr>
      <w:r>
        <w:t xml:space="preserve">    </w:t>
      </w:r>
      <w:proofErr w:type="spellStart"/>
      <w:r>
        <w:t>pTCDirection</w:t>
      </w:r>
      <w:proofErr w:type="spellEnd"/>
      <w:r>
        <w:t xml:space="preserve">                  [2] Direction,</w:t>
      </w:r>
    </w:p>
    <w:p w14:paraId="6FC9CF0C" w14:textId="77777777" w:rsidR="00927A77" w:rsidRDefault="00927A77" w:rsidP="00927A77">
      <w:pPr>
        <w:pStyle w:val="Code"/>
      </w:pPr>
      <w:r>
        <w:t xml:space="preserve">    </w:t>
      </w:r>
      <w:proofErr w:type="spellStart"/>
      <w:r>
        <w:t>pTCSessionInfo</w:t>
      </w:r>
      <w:proofErr w:type="spellEnd"/>
      <w:r>
        <w:t xml:space="preserve">                [3] </w:t>
      </w:r>
      <w:proofErr w:type="spellStart"/>
      <w:r>
        <w:t>PTCSessionInfo</w:t>
      </w:r>
      <w:proofErr w:type="spellEnd"/>
      <w:r>
        <w:t>,</w:t>
      </w:r>
    </w:p>
    <w:p w14:paraId="2C18E4AA" w14:textId="77777777" w:rsidR="00927A77" w:rsidRDefault="00927A77" w:rsidP="00927A77">
      <w:pPr>
        <w:pStyle w:val="Code"/>
      </w:pPr>
      <w:r>
        <w:t xml:space="preserve">    </w:t>
      </w:r>
      <w:proofErr w:type="spellStart"/>
      <w:r>
        <w:t>pTCPartyDrop</w:t>
      </w:r>
      <w:proofErr w:type="spellEnd"/>
      <w:r>
        <w:t xml:space="preserve">                  [4] </w:t>
      </w:r>
      <w:proofErr w:type="spellStart"/>
      <w:r>
        <w:t>PTCTargetInformation</w:t>
      </w:r>
      <w:proofErr w:type="spellEnd"/>
      <w:r>
        <w:t>,</w:t>
      </w:r>
    </w:p>
    <w:p w14:paraId="52091769" w14:textId="77777777" w:rsidR="00927A77" w:rsidRDefault="00927A77" w:rsidP="00927A77">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41D40630" w14:textId="77777777" w:rsidR="00927A77" w:rsidRDefault="00927A77" w:rsidP="00927A77">
      <w:pPr>
        <w:pStyle w:val="Code"/>
      </w:pPr>
      <w:r>
        <w:t>}</w:t>
      </w:r>
    </w:p>
    <w:p w14:paraId="7DFE409E" w14:textId="77777777" w:rsidR="00927A77" w:rsidRDefault="00927A77" w:rsidP="00927A77">
      <w:pPr>
        <w:pStyle w:val="Code"/>
      </w:pPr>
    </w:p>
    <w:p w14:paraId="1E01DDCB" w14:textId="77777777" w:rsidR="00927A77" w:rsidRDefault="00927A77" w:rsidP="00927A77">
      <w:pPr>
        <w:pStyle w:val="Code"/>
      </w:pPr>
      <w:proofErr w:type="spellStart"/>
      <w:r>
        <w:t>PTCPartyHold</w:t>
      </w:r>
      <w:proofErr w:type="spellEnd"/>
      <w:r>
        <w:t xml:space="preserve">  ::= SEQUENCE</w:t>
      </w:r>
    </w:p>
    <w:p w14:paraId="48A679E8" w14:textId="77777777" w:rsidR="00927A77" w:rsidRDefault="00927A77" w:rsidP="00927A77">
      <w:pPr>
        <w:pStyle w:val="Code"/>
      </w:pPr>
      <w:r>
        <w:t>{</w:t>
      </w:r>
    </w:p>
    <w:p w14:paraId="359F85DC"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43DF14D3" w14:textId="77777777" w:rsidR="00927A77" w:rsidRDefault="00927A77" w:rsidP="00927A77">
      <w:pPr>
        <w:pStyle w:val="Code"/>
      </w:pPr>
      <w:r>
        <w:t xml:space="preserve">    </w:t>
      </w:r>
      <w:proofErr w:type="spellStart"/>
      <w:r>
        <w:t>pTCDirection</w:t>
      </w:r>
      <w:proofErr w:type="spellEnd"/>
      <w:r>
        <w:t xml:space="preserve">                  [2] Direction,</w:t>
      </w:r>
    </w:p>
    <w:p w14:paraId="602EBC91" w14:textId="77777777" w:rsidR="00927A77" w:rsidRDefault="00927A77" w:rsidP="00927A77">
      <w:pPr>
        <w:pStyle w:val="Code"/>
      </w:pPr>
      <w:r>
        <w:t xml:space="preserve">    </w:t>
      </w:r>
      <w:proofErr w:type="spellStart"/>
      <w:r>
        <w:t>pTCSessionInfo</w:t>
      </w:r>
      <w:proofErr w:type="spellEnd"/>
      <w:r>
        <w:t xml:space="preserve">                [3] </w:t>
      </w:r>
      <w:proofErr w:type="spellStart"/>
      <w:r>
        <w:t>PTCSessionInfo</w:t>
      </w:r>
      <w:proofErr w:type="spellEnd"/>
      <w:r>
        <w:t>,</w:t>
      </w:r>
    </w:p>
    <w:p w14:paraId="7C04DF50" w14:textId="77777777" w:rsidR="00927A77" w:rsidRDefault="00927A77" w:rsidP="00927A77">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61F7FBB1" w14:textId="77777777" w:rsidR="00927A77" w:rsidRDefault="00927A77" w:rsidP="00927A77">
      <w:pPr>
        <w:pStyle w:val="Code"/>
      </w:pPr>
      <w:r>
        <w:t xml:space="preserve">    </w:t>
      </w:r>
      <w:proofErr w:type="spellStart"/>
      <w:r>
        <w:t>pTCHoldID</w:t>
      </w:r>
      <w:proofErr w:type="spellEnd"/>
      <w:r>
        <w:t xml:space="preserve">                     [5] SEQUENCE OF </w:t>
      </w:r>
      <w:proofErr w:type="spellStart"/>
      <w:r>
        <w:t>PTCTargetInformation</w:t>
      </w:r>
      <w:proofErr w:type="spellEnd"/>
      <w:r>
        <w:t>,</w:t>
      </w:r>
    </w:p>
    <w:p w14:paraId="017FAA6B" w14:textId="77777777" w:rsidR="00927A77" w:rsidRDefault="00927A77" w:rsidP="00927A77">
      <w:pPr>
        <w:pStyle w:val="Code"/>
      </w:pPr>
      <w:r>
        <w:t xml:space="preserve">    </w:t>
      </w:r>
      <w:proofErr w:type="spellStart"/>
      <w:r>
        <w:t>pTCHoldRetrieveInd</w:t>
      </w:r>
      <w:proofErr w:type="spellEnd"/>
      <w:r>
        <w:t xml:space="preserve">            [6] BOOLEAN</w:t>
      </w:r>
    </w:p>
    <w:p w14:paraId="19B97AAE" w14:textId="77777777" w:rsidR="00927A77" w:rsidRDefault="00927A77" w:rsidP="00927A77">
      <w:pPr>
        <w:pStyle w:val="Code"/>
      </w:pPr>
      <w:r>
        <w:t>}</w:t>
      </w:r>
    </w:p>
    <w:p w14:paraId="7BA41457" w14:textId="77777777" w:rsidR="00927A77" w:rsidRDefault="00927A77" w:rsidP="00927A77">
      <w:pPr>
        <w:pStyle w:val="Code"/>
      </w:pPr>
    </w:p>
    <w:p w14:paraId="60AD3C9C" w14:textId="77777777" w:rsidR="00927A77" w:rsidRDefault="00927A77" w:rsidP="00927A77">
      <w:pPr>
        <w:pStyle w:val="Code"/>
      </w:pPr>
      <w:proofErr w:type="spellStart"/>
      <w:r>
        <w:t>PTCMediaModification</w:t>
      </w:r>
      <w:proofErr w:type="spellEnd"/>
      <w:r>
        <w:t xml:space="preserve">  ::= SEQUENCE</w:t>
      </w:r>
    </w:p>
    <w:p w14:paraId="70FB1D96" w14:textId="77777777" w:rsidR="00927A77" w:rsidRDefault="00927A77" w:rsidP="00927A77">
      <w:pPr>
        <w:pStyle w:val="Code"/>
      </w:pPr>
      <w:r>
        <w:t>{</w:t>
      </w:r>
    </w:p>
    <w:p w14:paraId="6CAAF96D"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762FC733" w14:textId="77777777" w:rsidR="00927A77" w:rsidRDefault="00927A77" w:rsidP="00927A77">
      <w:pPr>
        <w:pStyle w:val="Code"/>
      </w:pPr>
      <w:r>
        <w:t xml:space="preserve">    </w:t>
      </w:r>
      <w:proofErr w:type="spellStart"/>
      <w:r>
        <w:t>pTCDirection</w:t>
      </w:r>
      <w:proofErr w:type="spellEnd"/>
      <w:r>
        <w:t xml:space="preserve">                  [2] Direction,</w:t>
      </w:r>
    </w:p>
    <w:p w14:paraId="21F9F26E" w14:textId="77777777" w:rsidR="00927A77" w:rsidRDefault="00927A77" w:rsidP="00927A77">
      <w:pPr>
        <w:pStyle w:val="Code"/>
      </w:pPr>
      <w:r>
        <w:t xml:space="preserve">    </w:t>
      </w:r>
      <w:proofErr w:type="spellStart"/>
      <w:r>
        <w:t>pTCSessionInfo</w:t>
      </w:r>
      <w:proofErr w:type="spellEnd"/>
      <w:r>
        <w:t xml:space="preserve">                [3] </w:t>
      </w:r>
      <w:proofErr w:type="spellStart"/>
      <w:r>
        <w:t>PTCSessionInfo</w:t>
      </w:r>
      <w:proofErr w:type="spellEnd"/>
      <w:r>
        <w:t>,</w:t>
      </w:r>
    </w:p>
    <w:p w14:paraId="0CD62607" w14:textId="77777777" w:rsidR="00927A77" w:rsidRDefault="00927A77" w:rsidP="00927A77">
      <w:pPr>
        <w:pStyle w:val="Code"/>
      </w:pPr>
      <w:r>
        <w:t xml:space="preserve">    </w:t>
      </w:r>
      <w:proofErr w:type="spellStart"/>
      <w:r>
        <w:t>pTCMediaStreamAvail</w:t>
      </w:r>
      <w:proofErr w:type="spellEnd"/>
      <w:r>
        <w:t xml:space="preserve">           [4] BOOLEAN OPTIONAL,</w:t>
      </w:r>
    </w:p>
    <w:p w14:paraId="0E7D99A3" w14:textId="77777777" w:rsidR="00927A77" w:rsidRDefault="00927A77" w:rsidP="00927A77">
      <w:pPr>
        <w:pStyle w:val="Code"/>
      </w:pPr>
      <w:r>
        <w:t xml:space="preserve">    </w:t>
      </w:r>
      <w:proofErr w:type="spellStart"/>
      <w:r>
        <w:t>pTCBearerCapability</w:t>
      </w:r>
      <w:proofErr w:type="spellEnd"/>
      <w:r>
        <w:t xml:space="preserve">           [5] UTF8String</w:t>
      </w:r>
    </w:p>
    <w:p w14:paraId="037BB372" w14:textId="77777777" w:rsidR="00927A77" w:rsidRDefault="00927A77" w:rsidP="00927A77">
      <w:pPr>
        <w:pStyle w:val="Code"/>
      </w:pPr>
      <w:r>
        <w:t>}</w:t>
      </w:r>
    </w:p>
    <w:p w14:paraId="3B9FDCDA" w14:textId="77777777" w:rsidR="00927A77" w:rsidRDefault="00927A77" w:rsidP="00927A77">
      <w:pPr>
        <w:pStyle w:val="Code"/>
      </w:pPr>
    </w:p>
    <w:p w14:paraId="7EE87920" w14:textId="77777777" w:rsidR="00927A77" w:rsidRDefault="00927A77" w:rsidP="00927A77">
      <w:pPr>
        <w:pStyle w:val="Code"/>
      </w:pPr>
      <w:proofErr w:type="spellStart"/>
      <w:r>
        <w:t>PTCGroupAdvertisement</w:t>
      </w:r>
      <w:proofErr w:type="spellEnd"/>
      <w:r>
        <w:t xml:space="preserve">  ::=SEQUENCE</w:t>
      </w:r>
    </w:p>
    <w:p w14:paraId="377BA9FA" w14:textId="77777777" w:rsidR="00927A77" w:rsidRDefault="00927A77" w:rsidP="00927A77">
      <w:pPr>
        <w:pStyle w:val="Code"/>
      </w:pPr>
      <w:r>
        <w:t>{</w:t>
      </w:r>
    </w:p>
    <w:p w14:paraId="1E349E49"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63A90E6A" w14:textId="77777777" w:rsidR="00927A77" w:rsidRDefault="00927A77" w:rsidP="00927A77">
      <w:pPr>
        <w:pStyle w:val="Code"/>
      </w:pPr>
      <w:r>
        <w:t xml:space="preserve">    </w:t>
      </w:r>
      <w:proofErr w:type="spellStart"/>
      <w:r>
        <w:t>pTCDirection</w:t>
      </w:r>
      <w:proofErr w:type="spellEnd"/>
      <w:r>
        <w:t xml:space="preserve">                  [2] Direction,</w:t>
      </w:r>
    </w:p>
    <w:p w14:paraId="679AE5AD" w14:textId="77777777" w:rsidR="00927A77" w:rsidRDefault="00927A77" w:rsidP="00927A77">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3C6A10A3" w14:textId="77777777" w:rsidR="00927A77" w:rsidRDefault="00927A77" w:rsidP="00927A77">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4C0D218B" w14:textId="77777777" w:rsidR="00927A77" w:rsidRDefault="00927A77" w:rsidP="00927A77">
      <w:pPr>
        <w:pStyle w:val="Code"/>
      </w:pPr>
      <w:r>
        <w:t xml:space="preserve">    </w:t>
      </w:r>
      <w:proofErr w:type="spellStart"/>
      <w:r>
        <w:t>pTCGroupAdSender</w:t>
      </w:r>
      <w:proofErr w:type="spellEnd"/>
      <w:r>
        <w:t xml:space="preserve">              [5] </w:t>
      </w:r>
      <w:proofErr w:type="spellStart"/>
      <w:r>
        <w:t>PTCTargetInformation</w:t>
      </w:r>
      <w:proofErr w:type="spellEnd"/>
      <w:r>
        <w:t>,</w:t>
      </w:r>
    </w:p>
    <w:p w14:paraId="2ECCB3A7" w14:textId="77777777" w:rsidR="00927A77" w:rsidRDefault="00927A77" w:rsidP="00927A77">
      <w:pPr>
        <w:pStyle w:val="Code"/>
      </w:pPr>
      <w:r>
        <w:t xml:space="preserve">    </w:t>
      </w:r>
      <w:proofErr w:type="spellStart"/>
      <w:r>
        <w:t>pTCGroupNickname</w:t>
      </w:r>
      <w:proofErr w:type="spellEnd"/>
      <w:r>
        <w:t xml:space="preserve">              [6] UTF8String OPTIONAL</w:t>
      </w:r>
    </w:p>
    <w:p w14:paraId="7E14E58E" w14:textId="77777777" w:rsidR="00927A77" w:rsidRDefault="00927A77" w:rsidP="00927A77">
      <w:pPr>
        <w:pStyle w:val="Code"/>
      </w:pPr>
      <w:r>
        <w:t>}</w:t>
      </w:r>
    </w:p>
    <w:p w14:paraId="02B77B44" w14:textId="77777777" w:rsidR="00927A77" w:rsidRDefault="00927A77" w:rsidP="00927A77">
      <w:pPr>
        <w:pStyle w:val="Code"/>
      </w:pPr>
    </w:p>
    <w:p w14:paraId="54008AC9" w14:textId="77777777" w:rsidR="00927A77" w:rsidRDefault="00927A77" w:rsidP="00927A77">
      <w:pPr>
        <w:pStyle w:val="Code"/>
      </w:pPr>
      <w:proofErr w:type="spellStart"/>
      <w:r>
        <w:t>PTCFloorControl</w:t>
      </w:r>
      <w:proofErr w:type="spellEnd"/>
      <w:r>
        <w:t xml:space="preserve">  ::= SEQUENCE</w:t>
      </w:r>
    </w:p>
    <w:p w14:paraId="33D92BDF" w14:textId="77777777" w:rsidR="00927A77" w:rsidRDefault="00927A77" w:rsidP="00927A77">
      <w:pPr>
        <w:pStyle w:val="Code"/>
      </w:pPr>
      <w:r>
        <w:t>{</w:t>
      </w:r>
    </w:p>
    <w:p w14:paraId="2D74D53E"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76256D15" w14:textId="77777777" w:rsidR="00927A77" w:rsidRDefault="00927A77" w:rsidP="00927A77">
      <w:pPr>
        <w:pStyle w:val="Code"/>
      </w:pPr>
      <w:r>
        <w:t xml:space="preserve">    </w:t>
      </w:r>
      <w:proofErr w:type="spellStart"/>
      <w:r>
        <w:t>pTCDirection</w:t>
      </w:r>
      <w:proofErr w:type="spellEnd"/>
      <w:r>
        <w:t xml:space="preserve">                  [2] Direction,</w:t>
      </w:r>
    </w:p>
    <w:p w14:paraId="14D6BC5D" w14:textId="77777777" w:rsidR="00927A77" w:rsidRDefault="00927A77" w:rsidP="00927A77">
      <w:pPr>
        <w:pStyle w:val="Code"/>
      </w:pPr>
      <w:r>
        <w:t xml:space="preserve">    </w:t>
      </w:r>
      <w:proofErr w:type="spellStart"/>
      <w:r>
        <w:t>pTCSessioninfo</w:t>
      </w:r>
      <w:proofErr w:type="spellEnd"/>
      <w:r>
        <w:t xml:space="preserve">                [3] </w:t>
      </w:r>
      <w:proofErr w:type="spellStart"/>
      <w:r>
        <w:t>PTCSessionInfo</w:t>
      </w:r>
      <w:proofErr w:type="spellEnd"/>
      <w:r>
        <w:t>,</w:t>
      </w:r>
    </w:p>
    <w:p w14:paraId="0D04E779" w14:textId="77777777" w:rsidR="00927A77" w:rsidRDefault="00927A77" w:rsidP="00927A77">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1030BC77" w14:textId="77777777" w:rsidR="00927A77" w:rsidRDefault="00927A77" w:rsidP="00927A77">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38BADADA" w14:textId="77777777" w:rsidR="00927A77" w:rsidRDefault="00927A77" w:rsidP="00927A77">
      <w:pPr>
        <w:pStyle w:val="Code"/>
      </w:pPr>
      <w:r>
        <w:t xml:space="preserve">    </w:t>
      </w:r>
      <w:proofErr w:type="spellStart"/>
      <w:r>
        <w:t>pTCMaxTBTime</w:t>
      </w:r>
      <w:proofErr w:type="spellEnd"/>
      <w:r>
        <w:t xml:space="preserve">                  [6] INTEGER OPTIONAL,</w:t>
      </w:r>
    </w:p>
    <w:p w14:paraId="736AAAD1" w14:textId="77777777" w:rsidR="00927A77" w:rsidRDefault="00927A77" w:rsidP="00927A77">
      <w:pPr>
        <w:pStyle w:val="Code"/>
      </w:pPr>
      <w:r>
        <w:t xml:space="preserve">    </w:t>
      </w:r>
      <w:proofErr w:type="spellStart"/>
      <w:r>
        <w:t>pTCQueuedFloorControl</w:t>
      </w:r>
      <w:proofErr w:type="spellEnd"/>
      <w:r>
        <w:t xml:space="preserve">         [7] BOOLEAN OPTIONAL,</w:t>
      </w:r>
    </w:p>
    <w:p w14:paraId="5E281B05" w14:textId="77777777" w:rsidR="00927A77" w:rsidRDefault="00927A77" w:rsidP="00927A77">
      <w:pPr>
        <w:pStyle w:val="Code"/>
      </w:pPr>
      <w:r>
        <w:t xml:space="preserve">    </w:t>
      </w:r>
      <w:proofErr w:type="spellStart"/>
      <w:r>
        <w:t>pTCQueuedPosition</w:t>
      </w:r>
      <w:proofErr w:type="spellEnd"/>
      <w:r>
        <w:t xml:space="preserve">             [8] INTEGER OPTIONAL,</w:t>
      </w:r>
    </w:p>
    <w:p w14:paraId="43A17BD6" w14:textId="77777777" w:rsidR="00927A77" w:rsidRDefault="00927A77" w:rsidP="00927A77">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2518A599" w14:textId="77777777" w:rsidR="00927A77" w:rsidRDefault="00927A77" w:rsidP="00927A77">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3D95A4CA" w14:textId="77777777" w:rsidR="00927A77" w:rsidRDefault="00927A77" w:rsidP="00927A77">
      <w:pPr>
        <w:pStyle w:val="Code"/>
      </w:pPr>
      <w:r>
        <w:t>}</w:t>
      </w:r>
    </w:p>
    <w:p w14:paraId="30DFBACA" w14:textId="77777777" w:rsidR="00927A77" w:rsidRDefault="00927A77" w:rsidP="00927A77">
      <w:pPr>
        <w:pStyle w:val="Code"/>
      </w:pPr>
    </w:p>
    <w:p w14:paraId="120DB652" w14:textId="77777777" w:rsidR="00927A77" w:rsidRDefault="00927A77" w:rsidP="00927A77">
      <w:pPr>
        <w:pStyle w:val="Code"/>
      </w:pPr>
      <w:proofErr w:type="spellStart"/>
      <w:r>
        <w:t>PTCTargetPresence</w:t>
      </w:r>
      <w:proofErr w:type="spellEnd"/>
      <w:r>
        <w:t xml:space="preserve">  ::= SEQUENCE</w:t>
      </w:r>
    </w:p>
    <w:p w14:paraId="33182096" w14:textId="77777777" w:rsidR="00927A77" w:rsidRDefault="00927A77" w:rsidP="00927A77">
      <w:pPr>
        <w:pStyle w:val="Code"/>
      </w:pPr>
      <w:r>
        <w:t>{</w:t>
      </w:r>
    </w:p>
    <w:p w14:paraId="3FA6E831"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01268781" w14:textId="77777777" w:rsidR="00927A77" w:rsidRDefault="00927A77" w:rsidP="00927A77">
      <w:pPr>
        <w:pStyle w:val="Code"/>
      </w:pPr>
      <w:r>
        <w:t xml:space="preserve">    </w:t>
      </w:r>
      <w:proofErr w:type="spellStart"/>
      <w:r>
        <w:t>pTCTargetPresenceStatus</w:t>
      </w:r>
      <w:proofErr w:type="spellEnd"/>
      <w:r>
        <w:t xml:space="preserve">       [2] </w:t>
      </w:r>
      <w:proofErr w:type="spellStart"/>
      <w:r>
        <w:t>PTCParticipantPresenceStatus</w:t>
      </w:r>
      <w:proofErr w:type="spellEnd"/>
    </w:p>
    <w:p w14:paraId="3E292253" w14:textId="77777777" w:rsidR="00927A77" w:rsidRDefault="00927A77" w:rsidP="00927A77">
      <w:pPr>
        <w:pStyle w:val="Code"/>
      </w:pPr>
      <w:r>
        <w:t>}</w:t>
      </w:r>
    </w:p>
    <w:p w14:paraId="4B16A86A" w14:textId="77777777" w:rsidR="00927A77" w:rsidRDefault="00927A77" w:rsidP="00927A77">
      <w:pPr>
        <w:pStyle w:val="Code"/>
      </w:pPr>
    </w:p>
    <w:p w14:paraId="3F47BCC8" w14:textId="77777777" w:rsidR="00927A77" w:rsidRDefault="00927A77" w:rsidP="00927A77">
      <w:pPr>
        <w:pStyle w:val="Code"/>
      </w:pPr>
      <w:proofErr w:type="spellStart"/>
      <w:r>
        <w:t>PTCParticipantPresence</w:t>
      </w:r>
      <w:proofErr w:type="spellEnd"/>
      <w:r>
        <w:t xml:space="preserve">  ::= SEQUENCE</w:t>
      </w:r>
    </w:p>
    <w:p w14:paraId="3E220911" w14:textId="77777777" w:rsidR="00927A77" w:rsidRDefault="00927A77" w:rsidP="00927A77">
      <w:pPr>
        <w:pStyle w:val="Code"/>
      </w:pPr>
      <w:r>
        <w:t>{</w:t>
      </w:r>
    </w:p>
    <w:p w14:paraId="3AC2A4CC"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5838F4DC" w14:textId="77777777" w:rsidR="00927A77" w:rsidRDefault="00927A77" w:rsidP="00927A77">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1C167218" w14:textId="77777777" w:rsidR="00927A77" w:rsidRDefault="00927A77" w:rsidP="00927A77">
      <w:pPr>
        <w:pStyle w:val="Code"/>
      </w:pPr>
      <w:r>
        <w:t>}</w:t>
      </w:r>
    </w:p>
    <w:p w14:paraId="2423B1DA" w14:textId="77777777" w:rsidR="00927A77" w:rsidRDefault="00927A77" w:rsidP="00927A77">
      <w:pPr>
        <w:pStyle w:val="Code"/>
      </w:pPr>
    </w:p>
    <w:p w14:paraId="086AB557" w14:textId="77777777" w:rsidR="00927A77" w:rsidRDefault="00927A77" w:rsidP="00927A77">
      <w:pPr>
        <w:pStyle w:val="Code"/>
      </w:pPr>
      <w:proofErr w:type="spellStart"/>
      <w:r>
        <w:t>PTCListManagement</w:t>
      </w:r>
      <w:proofErr w:type="spellEnd"/>
      <w:r>
        <w:t xml:space="preserve">  ::= SEQUENCE</w:t>
      </w:r>
    </w:p>
    <w:p w14:paraId="00BB867A" w14:textId="77777777" w:rsidR="00927A77" w:rsidRDefault="00927A77" w:rsidP="00927A77">
      <w:pPr>
        <w:pStyle w:val="Code"/>
      </w:pPr>
      <w:r>
        <w:t>{</w:t>
      </w:r>
    </w:p>
    <w:p w14:paraId="3522AED1"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0E99601F" w14:textId="77777777" w:rsidR="00927A77" w:rsidRDefault="00927A77" w:rsidP="00927A77">
      <w:pPr>
        <w:pStyle w:val="Code"/>
      </w:pPr>
      <w:r>
        <w:t xml:space="preserve">    </w:t>
      </w:r>
      <w:proofErr w:type="spellStart"/>
      <w:r>
        <w:t>pTCDirection</w:t>
      </w:r>
      <w:proofErr w:type="spellEnd"/>
      <w:r>
        <w:t xml:space="preserve">                  [2] Direction,</w:t>
      </w:r>
    </w:p>
    <w:p w14:paraId="2D093C39" w14:textId="77777777" w:rsidR="00927A77" w:rsidRDefault="00927A77" w:rsidP="00927A77">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56582651" w14:textId="77777777" w:rsidR="00927A77" w:rsidRDefault="00927A77" w:rsidP="00927A77">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0EC2DE30" w14:textId="77777777" w:rsidR="00927A77" w:rsidRDefault="00927A77" w:rsidP="00927A77">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64D290AE" w14:textId="77777777" w:rsidR="00927A77" w:rsidRDefault="00927A77" w:rsidP="00927A77">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7D055AB8" w14:textId="77777777" w:rsidR="00927A77" w:rsidRDefault="00927A77" w:rsidP="00927A77">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51763A2E" w14:textId="77777777" w:rsidR="00927A77" w:rsidRDefault="00927A77" w:rsidP="00927A77">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3FA2E1EF" w14:textId="77777777" w:rsidR="00927A77" w:rsidRDefault="00927A77" w:rsidP="00927A77">
      <w:pPr>
        <w:pStyle w:val="Code"/>
      </w:pPr>
      <w:r>
        <w:t>}</w:t>
      </w:r>
    </w:p>
    <w:p w14:paraId="66C264E4" w14:textId="77777777" w:rsidR="00927A77" w:rsidRDefault="00927A77" w:rsidP="00927A77">
      <w:pPr>
        <w:pStyle w:val="Code"/>
      </w:pPr>
    </w:p>
    <w:p w14:paraId="4AA55B37" w14:textId="77777777" w:rsidR="00927A77" w:rsidRDefault="00927A77" w:rsidP="00927A77">
      <w:pPr>
        <w:pStyle w:val="Code"/>
      </w:pPr>
      <w:proofErr w:type="spellStart"/>
      <w:r>
        <w:t>PTCAccessPolicy</w:t>
      </w:r>
      <w:proofErr w:type="spellEnd"/>
      <w:r>
        <w:t xml:space="preserve">  ::= SEQUENCE</w:t>
      </w:r>
    </w:p>
    <w:p w14:paraId="44A92565" w14:textId="77777777" w:rsidR="00927A77" w:rsidRDefault="00927A77" w:rsidP="00927A77">
      <w:pPr>
        <w:pStyle w:val="Code"/>
      </w:pPr>
      <w:r>
        <w:t>{</w:t>
      </w:r>
    </w:p>
    <w:p w14:paraId="280C7A6B" w14:textId="77777777" w:rsidR="00927A77" w:rsidRDefault="00927A77" w:rsidP="00927A77">
      <w:pPr>
        <w:pStyle w:val="Code"/>
      </w:pPr>
      <w:r>
        <w:t xml:space="preserve">    </w:t>
      </w:r>
      <w:proofErr w:type="spellStart"/>
      <w:r>
        <w:t>pTCTargetInformation</w:t>
      </w:r>
      <w:proofErr w:type="spellEnd"/>
      <w:r>
        <w:t xml:space="preserve">          [1] </w:t>
      </w:r>
      <w:proofErr w:type="spellStart"/>
      <w:r>
        <w:t>PTCTargetInformation</w:t>
      </w:r>
      <w:proofErr w:type="spellEnd"/>
      <w:r>
        <w:t>,</w:t>
      </w:r>
    </w:p>
    <w:p w14:paraId="01C135D7" w14:textId="77777777" w:rsidR="00927A77" w:rsidRDefault="00927A77" w:rsidP="00927A77">
      <w:pPr>
        <w:pStyle w:val="Code"/>
      </w:pPr>
      <w:r>
        <w:t xml:space="preserve">    </w:t>
      </w:r>
      <w:proofErr w:type="spellStart"/>
      <w:r>
        <w:t>pTCDirection</w:t>
      </w:r>
      <w:proofErr w:type="spellEnd"/>
      <w:r>
        <w:t xml:space="preserve">                  [2] Direction,</w:t>
      </w:r>
    </w:p>
    <w:p w14:paraId="6C3B19D9" w14:textId="77777777" w:rsidR="00927A77" w:rsidRDefault="00927A77" w:rsidP="00927A77">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325B8223" w14:textId="77777777" w:rsidR="00927A77" w:rsidRDefault="00927A77" w:rsidP="00927A77">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7B9C3D45" w14:textId="77777777" w:rsidR="00927A77" w:rsidRDefault="00927A77" w:rsidP="00927A77">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33E787FD" w14:textId="77777777" w:rsidR="00927A77" w:rsidRDefault="00927A77" w:rsidP="00927A77">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5458BB91" w14:textId="77777777" w:rsidR="00927A77" w:rsidRDefault="00927A77" w:rsidP="00927A77">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6B208E87" w14:textId="77777777" w:rsidR="00927A77" w:rsidRDefault="00927A77" w:rsidP="00927A77">
      <w:pPr>
        <w:pStyle w:val="Code"/>
      </w:pPr>
      <w:r>
        <w:t>}</w:t>
      </w:r>
    </w:p>
    <w:p w14:paraId="5B08BD9D" w14:textId="77777777" w:rsidR="00927A77" w:rsidRDefault="00927A77" w:rsidP="00927A77">
      <w:pPr>
        <w:pStyle w:val="Code"/>
      </w:pPr>
    </w:p>
    <w:p w14:paraId="795F1184" w14:textId="77777777" w:rsidR="00927A77" w:rsidRDefault="00927A77" w:rsidP="00927A77">
      <w:pPr>
        <w:pStyle w:val="CodeHeader"/>
      </w:pPr>
      <w:r>
        <w:t>-- =========</w:t>
      </w:r>
    </w:p>
    <w:p w14:paraId="4F2FDADB" w14:textId="77777777" w:rsidR="00927A77" w:rsidRDefault="00927A77" w:rsidP="00927A77">
      <w:pPr>
        <w:pStyle w:val="CodeHeader"/>
      </w:pPr>
      <w:r>
        <w:t>-- PTC CCPDU</w:t>
      </w:r>
    </w:p>
    <w:p w14:paraId="79EBDE98" w14:textId="77777777" w:rsidR="00927A77" w:rsidRDefault="00927A77" w:rsidP="00927A77">
      <w:pPr>
        <w:pStyle w:val="Code"/>
      </w:pPr>
      <w:r>
        <w:t>-- =========</w:t>
      </w:r>
    </w:p>
    <w:p w14:paraId="68C761A8" w14:textId="77777777" w:rsidR="00927A77" w:rsidRDefault="00927A77" w:rsidP="00927A77">
      <w:pPr>
        <w:pStyle w:val="Code"/>
      </w:pPr>
    </w:p>
    <w:p w14:paraId="43FA4E5C" w14:textId="77777777" w:rsidR="00927A77" w:rsidRDefault="00927A77" w:rsidP="00927A77">
      <w:pPr>
        <w:pStyle w:val="Code"/>
      </w:pPr>
      <w:r>
        <w:t>PTCCCPDU ::= OCTET STRING</w:t>
      </w:r>
    </w:p>
    <w:p w14:paraId="749D0193" w14:textId="77777777" w:rsidR="00927A77" w:rsidRDefault="00927A77" w:rsidP="00927A77">
      <w:pPr>
        <w:pStyle w:val="Code"/>
      </w:pPr>
    </w:p>
    <w:p w14:paraId="465262A8" w14:textId="77777777" w:rsidR="00927A77" w:rsidRDefault="00927A77" w:rsidP="00927A77">
      <w:pPr>
        <w:pStyle w:val="CodeHeader"/>
      </w:pPr>
      <w:r>
        <w:t>-- =================</w:t>
      </w:r>
    </w:p>
    <w:p w14:paraId="619FA36B" w14:textId="77777777" w:rsidR="00927A77" w:rsidRDefault="00927A77" w:rsidP="00927A77">
      <w:pPr>
        <w:pStyle w:val="CodeHeader"/>
      </w:pPr>
      <w:r>
        <w:t>-- 5G PTC parameters</w:t>
      </w:r>
    </w:p>
    <w:p w14:paraId="444D1849" w14:textId="77777777" w:rsidR="00927A77" w:rsidRDefault="00927A77" w:rsidP="00927A77">
      <w:pPr>
        <w:pStyle w:val="Code"/>
      </w:pPr>
      <w:r>
        <w:t>-- =================</w:t>
      </w:r>
    </w:p>
    <w:p w14:paraId="5CA98F3F" w14:textId="77777777" w:rsidR="00927A77" w:rsidRDefault="00927A77" w:rsidP="00927A77">
      <w:pPr>
        <w:pStyle w:val="Code"/>
      </w:pPr>
    </w:p>
    <w:p w14:paraId="6FE93ED9" w14:textId="77777777" w:rsidR="00927A77" w:rsidRDefault="00927A77" w:rsidP="00927A77">
      <w:pPr>
        <w:pStyle w:val="Code"/>
      </w:pPr>
      <w:proofErr w:type="spellStart"/>
      <w:r>
        <w:t>PTCRegistrationRequest</w:t>
      </w:r>
      <w:proofErr w:type="spellEnd"/>
      <w:r>
        <w:t xml:space="preserve">  ::= ENUMERATED</w:t>
      </w:r>
    </w:p>
    <w:p w14:paraId="621CF84D" w14:textId="77777777" w:rsidR="00927A77" w:rsidRDefault="00927A77" w:rsidP="00927A77">
      <w:pPr>
        <w:pStyle w:val="Code"/>
      </w:pPr>
      <w:r>
        <w:t>{</w:t>
      </w:r>
    </w:p>
    <w:p w14:paraId="0C6E8A5A" w14:textId="77777777" w:rsidR="00927A77" w:rsidRDefault="00927A77" w:rsidP="00927A77">
      <w:pPr>
        <w:pStyle w:val="Code"/>
      </w:pPr>
      <w:r>
        <w:t xml:space="preserve">    register(1),</w:t>
      </w:r>
    </w:p>
    <w:p w14:paraId="07BE5326" w14:textId="77777777" w:rsidR="00927A77" w:rsidRDefault="00927A77" w:rsidP="00927A77">
      <w:pPr>
        <w:pStyle w:val="Code"/>
      </w:pPr>
      <w:r>
        <w:t xml:space="preserve">    </w:t>
      </w:r>
      <w:proofErr w:type="spellStart"/>
      <w:r>
        <w:t>reRegister</w:t>
      </w:r>
      <w:proofErr w:type="spellEnd"/>
      <w:r>
        <w:t>(2),</w:t>
      </w:r>
    </w:p>
    <w:p w14:paraId="2B8891FA" w14:textId="77777777" w:rsidR="00927A77" w:rsidRDefault="00927A77" w:rsidP="00927A77">
      <w:pPr>
        <w:pStyle w:val="Code"/>
      </w:pPr>
      <w:r>
        <w:t xml:space="preserve">    </w:t>
      </w:r>
      <w:proofErr w:type="spellStart"/>
      <w:r>
        <w:t>deRegister</w:t>
      </w:r>
      <w:proofErr w:type="spellEnd"/>
      <w:r>
        <w:t>(3)</w:t>
      </w:r>
    </w:p>
    <w:p w14:paraId="3154EE00" w14:textId="77777777" w:rsidR="00927A77" w:rsidRDefault="00927A77" w:rsidP="00927A77">
      <w:pPr>
        <w:pStyle w:val="Code"/>
      </w:pPr>
      <w:r>
        <w:t>}</w:t>
      </w:r>
    </w:p>
    <w:p w14:paraId="223B4919" w14:textId="77777777" w:rsidR="00927A77" w:rsidRDefault="00927A77" w:rsidP="00927A77">
      <w:pPr>
        <w:pStyle w:val="Code"/>
      </w:pPr>
    </w:p>
    <w:p w14:paraId="5770086A" w14:textId="77777777" w:rsidR="00927A77" w:rsidRDefault="00927A77" w:rsidP="00927A77">
      <w:pPr>
        <w:pStyle w:val="Code"/>
      </w:pPr>
      <w:proofErr w:type="spellStart"/>
      <w:r>
        <w:t>PTCRegistrationOutcome</w:t>
      </w:r>
      <w:proofErr w:type="spellEnd"/>
      <w:r>
        <w:t xml:space="preserve">  ::= ENUMERATED</w:t>
      </w:r>
    </w:p>
    <w:p w14:paraId="7FFFBD85" w14:textId="77777777" w:rsidR="00927A77" w:rsidRDefault="00927A77" w:rsidP="00927A77">
      <w:pPr>
        <w:pStyle w:val="Code"/>
      </w:pPr>
      <w:r>
        <w:t>{</w:t>
      </w:r>
    </w:p>
    <w:p w14:paraId="1116908E" w14:textId="77777777" w:rsidR="00927A77" w:rsidRDefault="00927A77" w:rsidP="00927A77">
      <w:pPr>
        <w:pStyle w:val="Code"/>
      </w:pPr>
      <w:r>
        <w:t xml:space="preserve">    success(1),</w:t>
      </w:r>
    </w:p>
    <w:p w14:paraId="29B4472B" w14:textId="77777777" w:rsidR="00927A77" w:rsidRDefault="00927A77" w:rsidP="00927A77">
      <w:pPr>
        <w:pStyle w:val="Code"/>
      </w:pPr>
      <w:r>
        <w:t xml:space="preserve">    failure(2)</w:t>
      </w:r>
    </w:p>
    <w:p w14:paraId="041AFD37" w14:textId="77777777" w:rsidR="00927A77" w:rsidRDefault="00927A77" w:rsidP="00927A77">
      <w:pPr>
        <w:pStyle w:val="Code"/>
      </w:pPr>
      <w:r>
        <w:t>}</w:t>
      </w:r>
    </w:p>
    <w:p w14:paraId="1A70CA20" w14:textId="77777777" w:rsidR="00927A77" w:rsidRDefault="00927A77" w:rsidP="00927A77">
      <w:pPr>
        <w:pStyle w:val="Code"/>
      </w:pPr>
    </w:p>
    <w:p w14:paraId="7406E85E" w14:textId="77777777" w:rsidR="00927A77" w:rsidRDefault="00927A77" w:rsidP="00927A77">
      <w:pPr>
        <w:pStyle w:val="Code"/>
      </w:pPr>
      <w:proofErr w:type="spellStart"/>
      <w:r>
        <w:t>PTCSessionEndCause</w:t>
      </w:r>
      <w:proofErr w:type="spellEnd"/>
      <w:r>
        <w:t xml:space="preserve">  ::= ENUMERATED</w:t>
      </w:r>
    </w:p>
    <w:p w14:paraId="480D4793" w14:textId="77777777" w:rsidR="00927A77" w:rsidRDefault="00927A77" w:rsidP="00927A77">
      <w:pPr>
        <w:pStyle w:val="Code"/>
      </w:pPr>
      <w:r>
        <w:t>{</w:t>
      </w:r>
    </w:p>
    <w:p w14:paraId="407F9BC2" w14:textId="77777777" w:rsidR="00927A77" w:rsidRDefault="00927A77" w:rsidP="00927A77">
      <w:pPr>
        <w:pStyle w:val="Code"/>
      </w:pPr>
      <w:r>
        <w:t xml:space="preserve">    </w:t>
      </w:r>
      <w:proofErr w:type="spellStart"/>
      <w:r>
        <w:t>initiaterLeavesSession</w:t>
      </w:r>
      <w:proofErr w:type="spellEnd"/>
      <w:r>
        <w:t>(1),</w:t>
      </w:r>
    </w:p>
    <w:p w14:paraId="7A8734A5" w14:textId="77777777" w:rsidR="00927A77" w:rsidRDefault="00927A77" w:rsidP="00927A77">
      <w:pPr>
        <w:pStyle w:val="Code"/>
      </w:pPr>
      <w:r>
        <w:t xml:space="preserve">    </w:t>
      </w:r>
      <w:proofErr w:type="spellStart"/>
      <w:r>
        <w:t>definedParticipantLeaves</w:t>
      </w:r>
      <w:proofErr w:type="spellEnd"/>
      <w:r>
        <w:t>(2),</w:t>
      </w:r>
    </w:p>
    <w:p w14:paraId="2FFB8F9C" w14:textId="77777777" w:rsidR="00927A77" w:rsidRDefault="00927A77" w:rsidP="00927A77">
      <w:pPr>
        <w:pStyle w:val="Code"/>
      </w:pPr>
      <w:r>
        <w:t xml:space="preserve">    </w:t>
      </w:r>
      <w:proofErr w:type="spellStart"/>
      <w:r>
        <w:t>numberOfParticipants</w:t>
      </w:r>
      <w:proofErr w:type="spellEnd"/>
      <w:r>
        <w:t>(3),</w:t>
      </w:r>
    </w:p>
    <w:p w14:paraId="60C11C47" w14:textId="77777777" w:rsidR="00927A77" w:rsidRDefault="00927A77" w:rsidP="00927A77">
      <w:pPr>
        <w:pStyle w:val="Code"/>
      </w:pPr>
      <w:r>
        <w:t xml:space="preserve">    </w:t>
      </w:r>
      <w:proofErr w:type="spellStart"/>
      <w:r>
        <w:t>sessionTimerExpired</w:t>
      </w:r>
      <w:proofErr w:type="spellEnd"/>
      <w:r>
        <w:t>(4),</w:t>
      </w:r>
    </w:p>
    <w:p w14:paraId="6B66AA01" w14:textId="77777777" w:rsidR="00927A77" w:rsidRDefault="00927A77" w:rsidP="00927A77">
      <w:pPr>
        <w:pStyle w:val="Code"/>
      </w:pPr>
      <w:r>
        <w:t xml:space="preserve">    </w:t>
      </w:r>
      <w:proofErr w:type="spellStart"/>
      <w:r>
        <w:t>pTCSpeechInactive</w:t>
      </w:r>
      <w:proofErr w:type="spellEnd"/>
      <w:r>
        <w:t>(5),</w:t>
      </w:r>
    </w:p>
    <w:p w14:paraId="5C94DCE0" w14:textId="77777777" w:rsidR="00927A77" w:rsidRDefault="00927A77" w:rsidP="00927A77">
      <w:pPr>
        <w:pStyle w:val="Code"/>
      </w:pPr>
      <w:r>
        <w:t xml:space="preserve">    </w:t>
      </w:r>
      <w:proofErr w:type="spellStart"/>
      <w:r>
        <w:t>allMediaTypesInactive</w:t>
      </w:r>
      <w:proofErr w:type="spellEnd"/>
      <w:r>
        <w:t>(6)</w:t>
      </w:r>
    </w:p>
    <w:p w14:paraId="55EA6899" w14:textId="77777777" w:rsidR="00927A77" w:rsidRDefault="00927A77" w:rsidP="00927A77">
      <w:pPr>
        <w:pStyle w:val="Code"/>
      </w:pPr>
      <w:r>
        <w:t>}</w:t>
      </w:r>
    </w:p>
    <w:p w14:paraId="1CBB8CA7" w14:textId="77777777" w:rsidR="00927A77" w:rsidRDefault="00927A77" w:rsidP="00927A77">
      <w:pPr>
        <w:pStyle w:val="Code"/>
      </w:pPr>
    </w:p>
    <w:p w14:paraId="620F98B1" w14:textId="77777777" w:rsidR="00927A77" w:rsidRDefault="00927A77" w:rsidP="00927A77">
      <w:pPr>
        <w:pStyle w:val="Code"/>
      </w:pPr>
      <w:proofErr w:type="spellStart"/>
      <w:r>
        <w:t>PTCTargetInformation</w:t>
      </w:r>
      <w:proofErr w:type="spellEnd"/>
      <w:r>
        <w:t xml:space="preserve">  ::= SEQUENCE</w:t>
      </w:r>
    </w:p>
    <w:p w14:paraId="0B6196B8" w14:textId="77777777" w:rsidR="00927A77" w:rsidRDefault="00927A77" w:rsidP="00927A77">
      <w:pPr>
        <w:pStyle w:val="Code"/>
      </w:pPr>
      <w:r>
        <w:t>{</w:t>
      </w:r>
    </w:p>
    <w:p w14:paraId="39DFD135" w14:textId="77777777" w:rsidR="00927A77" w:rsidRDefault="00927A77" w:rsidP="00927A77">
      <w:pPr>
        <w:pStyle w:val="Code"/>
      </w:pPr>
      <w:r>
        <w:t xml:space="preserve">    identifiers                [1] SEQUENCE SIZE(1..MAX) OF </w:t>
      </w:r>
      <w:proofErr w:type="spellStart"/>
      <w:r>
        <w:t>PTCIdentifiers</w:t>
      </w:r>
      <w:proofErr w:type="spellEnd"/>
    </w:p>
    <w:p w14:paraId="5A69B937" w14:textId="77777777" w:rsidR="00927A77" w:rsidRDefault="00927A77" w:rsidP="00927A77">
      <w:pPr>
        <w:pStyle w:val="Code"/>
      </w:pPr>
      <w:r>
        <w:t>}</w:t>
      </w:r>
    </w:p>
    <w:p w14:paraId="24F36074" w14:textId="77777777" w:rsidR="00927A77" w:rsidRDefault="00927A77" w:rsidP="00927A77">
      <w:pPr>
        <w:pStyle w:val="Code"/>
      </w:pPr>
    </w:p>
    <w:p w14:paraId="27C80414" w14:textId="77777777" w:rsidR="00927A77" w:rsidRDefault="00927A77" w:rsidP="00927A77">
      <w:pPr>
        <w:pStyle w:val="Code"/>
      </w:pPr>
      <w:proofErr w:type="spellStart"/>
      <w:r>
        <w:t>PTCIdentifiers</w:t>
      </w:r>
      <w:proofErr w:type="spellEnd"/>
      <w:r>
        <w:t xml:space="preserve">  ::= CHOICE</w:t>
      </w:r>
    </w:p>
    <w:p w14:paraId="3F51471C" w14:textId="77777777" w:rsidR="00927A77" w:rsidRDefault="00927A77" w:rsidP="00927A77">
      <w:pPr>
        <w:pStyle w:val="Code"/>
      </w:pPr>
      <w:r>
        <w:t>{</w:t>
      </w:r>
    </w:p>
    <w:p w14:paraId="2C21E0D4" w14:textId="77777777" w:rsidR="00927A77" w:rsidRDefault="00927A77" w:rsidP="00927A77">
      <w:pPr>
        <w:pStyle w:val="Code"/>
      </w:pPr>
      <w:r>
        <w:t xml:space="preserve">    </w:t>
      </w:r>
      <w:proofErr w:type="spellStart"/>
      <w:r>
        <w:t>mCPTTID</w:t>
      </w:r>
      <w:proofErr w:type="spellEnd"/>
      <w:r>
        <w:t xml:space="preserve">                    [1] UTF8String,</w:t>
      </w:r>
    </w:p>
    <w:p w14:paraId="2ABAEED2" w14:textId="77777777" w:rsidR="00927A77" w:rsidRDefault="00927A77" w:rsidP="00927A77">
      <w:pPr>
        <w:pStyle w:val="Code"/>
      </w:pPr>
      <w:r>
        <w:t xml:space="preserve">    </w:t>
      </w:r>
      <w:proofErr w:type="spellStart"/>
      <w:r>
        <w:t>instanceIdentifierURN</w:t>
      </w:r>
      <w:proofErr w:type="spellEnd"/>
      <w:r>
        <w:t xml:space="preserve">      [2] UTF8String,</w:t>
      </w:r>
    </w:p>
    <w:p w14:paraId="6068C4E8" w14:textId="77777777" w:rsidR="00927A77" w:rsidRDefault="00927A77" w:rsidP="00927A77">
      <w:pPr>
        <w:pStyle w:val="Code"/>
      </w:pPr>
      <w:r>
        <w:t xml:space="preserve">    </w:t>
      </w:r>
      <w:proofErr w:type="spellStart"/>
      <w:r>
        <w:t>pTCChatGroupID</w:t>
      </w:r>
      <w:proofErr w:type="spellEnd"/>
      <w:r>
        <w:t xml:space="preserve">             [3] </w:t>
      </w:r>
      <w:proofErr w:type="spellStart"/>
      <w:r>
        <w:t>PTCChatGroupID</w:t>
      </w:r>
      <w:proofErr w:type="spellEnd"/>
      <w:r>
        <w:t>,</w:t>
      </w:r>
    </w:p>
    <w:p w14:paraId="2E56D139" w14:textId="77777777" w:rsidR="00927A77" w:rsidRDefault="00927A77" w:rsidP="00927A77">
      <w:pPr>
        <w:pStyle w:val="Code"/>
      </w:pPr>
      <w:r>
        <w:t xml:space="preserve">    </w:t>
      </w:r>
      <w:proofErr w:type="spellStart"/>
      <w:r>
        <w:t>iMPU</w:t>
      </w:r>
      <w:proofErr w:type="spellEnd"/>
      <w:r>
        <w:t xml:space="preserve">                       [4] IMPU,</w:t>
      </w:r>
    </w:p>
    <w:p w14:paraId="53A5427C" w14:textId="77777777" w:rsidR="00927A77" w:rsidRDefault="00927A77" w:rsidP="00927A77">
      <w:pPr>
        <w:pStyle w:val="Code"/>
      </w:pPr>
      <w:r>
        <w:t xml:space="preserve">    </w:t>
      </w:r>
      <w:proofErr w:type="spellStart"/>
      <w:r>
        <w:t>iMPI</w:t>
      </w:r>
      <w:proofErr w:type="spellEnd"/>
      <w:r>
        <w:t xml:space="preserve">                       [5] IMPI</w:t>
      </w:r>
    </w:p>
    <w:p w14:paraId="05F47388" w14:textId="77777777" w:rsidR="00927A77" w:rsidRDefault="00927A77" w:rsidP="00927A77">
      <w:pPr>
        <w:pStyle w:val="Code"/>
      </w:pPr>
      <w:r>
        <w:t>}</w:t>
      </w:r>
    </w:p>
    <w:p w14:paraId="0E00CBC7" w14:textId="77777777" w:rsidR="00927A77" w:rsidRDefault="00927A77" w:rsidP="00927A77">
      <w:pPr>
        <w:pStyle w:val="Code"/>
      </w:pPr>
    </w:p>
    <w:p w14:paraId="4F963A94" w14:textId="77777777" w:rsidR="00927A77" w:rsidRDefault="00927A77" w:rsidP="00927A77">
      <w:pPr>
        <w:pStyle w:val="Code"/>
      </w:pPr>
      <w:proofErr w:type="spellStart"/>
      <w:r>
        <w:t>PTCSessionInfo</w:t>
      </w:r>
      <w:proofErr w:type="spellEnd"/>
      <w:r>
        <w:t xml:space="preserve">  ::= SEQUENCE</w:t>
      </w:r>
    </w:p>
    <w:p w14:paraId="51521CD3" w14:textId="77777777" w:rsidR="00927A77" w:rsidRDefault="00927A77" w:rsidP="00927A77">
      <w:pPr>
        <w:pStyle w:val="Code"/>
      </w:pPr>
      <w:r>
        <w:t>{</w:t>
      </w:r>
    </w:p>
    <w:p w14:paraId="5628BB6B" w14:textId="77777777" w:rsidR="00927A77" w:rsidRDefault="00927A77" w:rsidP="00927A77">
      <w:pPr>
        <w:pStyle w:val="Code"/>
      </w:pPr>
      <w:r>
        <w:t xml:space="preserve">    </w:t>
      </w:r>
      <w:proofErr w:type="spellStart"/>
      <w:r>
        <w:t>pTCSessionURI</w:t>
      </w:r>
      <w:proofErr w:type="spellEnd"/>
      <w:r>
        <w:t xml:space="preserve">              [1] UTF8String,</w:t>
      </w:r>
    </w:p>
    <w:p w14:paraId="73AADFDE" w14:textId="77777777" w:rsidR="00927A77" w:rsidRDefault="00927A77" w:rsidP="00927A77">
      <w:pPr>
        <w:pStyle w:val="Code"/>
      </w:pPr>
      <w:r>
        <w:t xml:space="preserve">    </w:t>
      </w:r>
      <w:proofErr w:type="spellStart"/>
      <w:r>
        <w:t>pTCSessionType</w:t>
      </w:r>
      <w:proofErr w:type="spellEnd"/>
      <w:r>
        <w:t xml:space="preserve">             [2] </w:t>
      </w:r>
      <w:proofErr w:type="spellStart"/>
      <w:r>
        <w:t>PTCSessionType</w:t>
      </w:r>
      <w:proofErr w:type="spellEnd"/>
    </w:p>
    <w:p w14:paraId="7D5B4C58" w14:textId="77777777" w:rsidR="00927A77" w:rsidRDefault="00927A77" w:rsidP="00927A77">
      <w:pPr>
        <w:pStyle w:val="Code"/>
      </w:pPr>
      <w:r>
        <w:t>}</w:t>
      </w:r>
    </w:p>
    <w:p w14:paraId="328CC02F" w14:textId="77777777" w:rsidR="00927A77" w:rsidRDefault="00927A77" w:rsidP="00927A77">
      <w:pPr>
        <w:pStyle w:val="Code"/>
      </w:pPr>
    </w:p>
    <w:p w14:paraId="5CB59A6C" w14:textId="77777777" w:rsidR="00927A77" w:rsidRDefault="00927A77" w:rsidP="00927A77">
      <w:pPr>
        <w:pStyle w:val="Code"/>
      </w:pPr>
      <w:proofErr w:type="spellStart"/>
      <w:r>
        <w:t>PTCSessionType</w:t>
      </w:r>
      <w:proofErr w:type="spellEnd"/>
      <w:r>
        <w:t xml:space="preserve">  ::= ENUMERATED</w:t>
      </w:r>
    </w:p>
    <w:p w14:paraId="3DF208C9" w14:textId="77777777" w:rsidR="00927A77" w:rsidRDefault="00927A77" w:rsidP="00927A77">
      <w:pPr>
        <w:pStyle w:val="Code"/>
      </w:pPr>
      <w:r>
        <w:t>{</w:t>
      </w:r>
    </w:p>
    <w:p w14:paraId="0947E1E9" w14:textId="77777777" w:rsidR="00927A77" w:rsidRDefault="00927A77" w:rsidP="00927A77">
      <w:pPr>
        <w:pStyle w:val="Code"/>
      </w:pPr>
      <w:r>
        <w:t xml:space="preserve">    </w:t>
      </w:r>
      <w:proofErr w:type="spellStart"/>
      <w:r>
        <w:t>ondemand</w:t>
      </w:r>
      <w:proofErr w:type="spellEnd"/>
      <w:r>
        <w:t>(1),</w:t>
      </w:r>
    </w:p>
    <w:p w14:paraId="25B267C9" w14:textId="77777777" w:rsidR="00927A77" w:rsidRDefault="00927A77" w:rsidP="00927A77">
      <w:pPr>
        <w:pStyle w:val="Code"/>
      </w:pPr>
      <w:r>
        <w:t xml:space="preserve">    </w:t>
      </w:r>
      <w:proofErr w:type="spellStart"/>
      <w:r>
        <w:t>preEstablished</w:t>
      </w:r>
      <w:proofErr w:type="spellEnd"/>
      <w:r>
        <w:t>(2),</w:t>
      </w:r>
    </w:p>
    <w:p w14:paraId="48445014" w14:textId="77777777" w:rsidR="00927A77" w:rsidRDefault="00927A77" w:rsidP="00927A77">
      <w:pPr>
        <w:pStyle w:val="Code"/>
      </w:pPr>
      <w:r>
        <w:t xml:space="preserve">    </w:t>
      </w:r>
      <w:proofErr w:type="spellStart"/>
      <w:r>
        <w:t>adhoc</w:t>
      </w:r>
      <w:proofErr w:type="spellEnd"/>
      <w:r>
        <w:t>(3),</w:t>
      </w:r>
    </w:p>
    <w:p w14:paraId="7FC0E2BB" w14:textId="77777777" w:rsidR="00927A77" w:rsidRDefault="00927A77" w:rsidP="00927A77">
      <w:pPr>
        <w:pStyle w:val="Code"/>
      </w:pPr>
      <w:r>
        <w:t xml:space="preserve">    prearranged(4),</w:t>
      </w:r>
    </w:p>
    <w:p w14:paraId="25C72D7A" w14:textId="77777777" w:rsidR="00927A77" w:rsidRDefault="00927A77" w:rsidP="00927A77">
      <w:pPr>
        <w:pStyle w:val="Code"/>
      </w:pPr>
      <w:r>
        <w:t xml:space="preserve">    </w:t>
      </w:r>
      <w:proofErr w:type="spellStart"/>
      <w:r>
        <w:t>groupSession</w:t>
      </w:r>
      <w:proofErr w:type="spellEnd"/>
      <w:r>
        <w:t>(5)</w:t>
      </w:r>
    </w:p>
    <w:p w14:paraId="65285971" w14:textId="77777777" w:rsidR="00927A77" w:rsidRDefault="00927A77" w:rsidP="00927A77">
      <w:pPr>
        <w:pStyle w:val="Code"/>
      </w:pPr>
      <w:r>
        <w:t>}</w:t>
      </w:r>
    </w:p>
    <w:p w14:paraId="57FC1FC3" w14:textId="77777777" w:rsidR="00927A77" w:rsidRDefault="00927A77" w:rsidP="00927A77">
      <w:pPr>
        <w:pStyle w:val="Code"/>
      </w:pPr>
    </w:p>
    <w:p w14:paraId="7E5B6243" w14:textId="77777777" w:rsidR="00927A77" w:rsidRDefault="00927A77" w:rsidP="00927A77">
      <w:pPr>
        <w:pStyle w:val="Code"/>
      </w:pPr>
      <w:proofErr w:type="spellStart"/>
      <w:r>
        <w:t>MultipleParticipantPresenceStatus</w:t>
      </w:r>
      <w:proofErr w:type="spellEnd"/>
      <w:r>
        <w:t xml:space="preserve">  ::= SEQUENCE OF </w:t>
      </w:r>
      <w:proofErr w:type="spellStart"/>
      <w:r>
        <w:t>PTCParticipantPresenceStatus</w:t>
      </w:r>
      <w:proofErr w:type="spellEnd"/>
    </w:p>
    <w:p w14:paraId="12D5B029" w14:textId="77777777" w:rsidR="00927A77" w:rsidRDefault="00927A77" w:rsidP="00927A77">
      <w:pPr>
        <w:pStyle w:val="Code"/>
      </w:pPr>
    </w:p>
    <w:p w14:paraId="2AD3C646" w14:textId="77777777" w:rsidR="00927A77" w:rsidRDefault="00927A77" w:rsidP="00927A77">
      <w:pPr>
        <w:pStyle w:val="Code"/>
      </w:pPr>
      <w:proofErr w:type="spellStart"/>
      <w:r>
        <w:t>PTCParticipantPresenceStatus</w:t>
      </w:r>
      <w:proofErr w:type="spellEnd"/>
      <w:r>
        <w:t xml:space="preserve">  ::= SEQUENCE</w:t>
      </w:r>
    </w:p>
    <w:p w14:paraId="196A39CF" w14:textId="77777777" w:rsidR="00927A77" w:rsidRDefault="00927A77" w:rsidP="00927A77">
      <w:pPr>
        <w:pStyle w:val="Code"/>
      </w:pPr>
      <w:r>
        <w:t>{</w:t>
      </w:r>
    </w:p>
    <w:p w14:paraId="1B386D87" w14:textId="77777777" w:rsidR="00927A77" w:rsidRDefault="00927A77" w:rsidP="00927A77">
      <w:pPr>
        <w:pStyle w:val="Code"/>
      </w:pPr>
      <w:r>
        <w:t xml:space="preserve">    </w:t>
      </w:r>
      <w:proofErr w:type="spellStart"/>
      <w:r>
        <w:t>presenceID</w:t>
      </w:r>
      <w:proofErr w:type="spellEnd"/>
      <w:r>
        <w:t xml:space="preserve">                 [1] </w:t>
      </w:r>
      <w:proofErr w:type="spellStart"/>
      <w:r>
        <w:t>PTCTargetInformation</w:t>
      </w:r>
      <w:proofErr w:type="spellEnd"/>
      <w:r>
        <w:t>,</w:t>
      </w:r>
    </w:p>
    <w:p w14:paraId="5ECE97C7" w14:textId="77777777" w:rsidR="00927A77" w:rsidRDefault="00927A77" w:rsidP="00927A77">
      <w:pPr>
        <w:pStyle w:val="Code"/>
      </w:pPr>
      <w:r>
        <w:t xml:space="preserve">    </w:t>
      </w:r>
      <w:proofErr w:type="spellStart"/>
      <w:r>
        <w:t>presenceType</w:t>
      </w:r>
      <w:proofErr w:type="spellEnd"/>
      <w:r>
        <w:t xml:space="preserve">               [2] </w:t>
      </w:r>
      <w:proofErr w:type="spellStart"/>
      <w:r>
        <w:t>PTCPresenceType</w:t>
      </w:r>
      <w:proofErr w:type="spellEnd"/>
      <w:r>
        <w:t>,</w:t>
      </w:r>
    </w:p>
    <w:p w14:paraId="36A18EED" w14:textId="77777777" w:rsidR="00927A77" w:rsidRDefault="00927A77" w:rsidP="00927A77">
      <w:pPr>
        <w:pStyle w:val="Code"/>
      </w:pPr>
      <w:r>
        <w:t xml:space="preserve">    </w:t>
      </w:r>
      <w:proofErr w:type="spellStart"/>
      <w:r>
        <w:t>presenceStatus</w:t>
      </w:r>
      <w:proofErr w:type="spellEnd"/>
      <w:r>
        <w:t xml:space="preserve">             [3] BOOLEAN</w:t>
      </w:r>
    </w:p>
    <w:p w14:paraId="6EF4E792" w14:textId="77777777" w:rsidR="00927A77" w:rsidRDefault="00927A77" w:rsidP="00927A77">
      <w:pPr>
        <w:pStyle w:val="Code"/>
      </w:pPr>
      <w:r>
        <w:t>}</w:t>
      </w:r>
    </w:p>
    <w:p w14:paraId="4464C533" w14:textId="77777777" w:rsidR="00927A77" w:rsidRDefault="00927A77" w:rsidP="00927A77">
      <w:pPr>
        <w:pStyle w:val="Code"/>
      </w:pPr>
    </w:p>
    <w:p w14:paraId="68EE046D" w14:textId="77777777" w:rsidR="00927A77" w:rsidRDefault="00927A77" w:rsidP="00927A77">
      <w:pPr>
        <w:pStyle w:val="Code"/>
      </w:pPr>
      <w:proofErr w:type="spellStart"/>
      <w:r>
        <w:t>PTCPresenceType</w:t>
      </w:r>
      <w:proofErr w:type="spellEnd"/>
      <w:r>
        <w:t xml:space="preserve">  ::= ENUMERATED</w:t>
      </w:r>
    </w:p>
    <w:p w14:paraId="0E2CADB5" w14:textId="77777777" w:rsidR="00927A77" w:rsidRDefault="00927A77" w:rsidP="00927A77">
      <w:pPr>
        <w:pStyle w:val="Code"/>
      </w:pPr>
      <w:r>
        <w:t>{</w:t>
      </w:r>
    </w:p>
    <w:p w14:paraId="63109FA4" w14:textId="77777777" w:rsidR="00927A77" w:rsidRDefault="00927A77" w:rsidP="00927A77">
      <w:pPr>
        <w:pStyle w:val="Code"/>
      </w:pPr>
      <w:r>
        <w:t xml:space="preserve">    </w:t>
      </w:r>
      <w:proofErr w:type="spellStart"/>
      <w:r>
        <w:t>pTCClient</w:t>
      </w:r>
      <w:proofErr w:type="spellEnd"/>
      <w:r>
        <w:t>(1),</w:t>
      </w:r>
    </w:p>
    <w:p w14:paraId="0FC93AD6" w14:textId="77777777" w:rsidR="00927A77" w:rsidRDefault="00927A77" w:rsidP="00927A77">
      <w:pPr>
        <w:pStyle w:val="Code"/>
      </w:pPr>
      <w:r>
        <w:t xml:space="preserve">    </w:t>
      </w:r>
      <w:proofErr w:type="spellStart"/>
      <w:r>
        <w:t>pTCGroup</w:t>
      </w:r>
      <w:proofErr w:type="spellEnd"/>
      <w:r>
        <w:t>(2)</w:t>
      </w:r>
    </w:p>
    <w:p w14:paraId="35E2D891" w14:textId="77777777" w:rsidR="00927A77" w:rsidRDefault="00927A77" w:rsidP="00927A77">
      <w:pPr>
        <w:pStyle w:val="Code"/>
      </w:pPr>
      <w:r>
        <w:t>}</w:t>
      </w:r>
    </w:p>
    <w:p w14:paraId="5A9B0EB0" w14:textId="77777777" w:rsidR="00927A77" w:rsidRDefault="00927A77" w:rsidP="00927A77">
      <w:pPr>
        <w:pStyle w:val="Code"/>
      </w:pPr>
    </w:p>
    <w:p w14:paraId="098F51E1" w14:textId="77777777" w:rsidR="00927A77" w:rsidRDefault="00927A77" w:rsidP="00927A77">
      <w:pPr>
        <w:pStyle w:val="Code"/>
      </w:pPr>
      <w:proofErr w:type="spellStart"/>
      <w:r>
        <w:t>PTCPreEstStatus</w:t>
      </w:r>
      <w:proofErr w:type="spellEnd"/>
      <w:r>
        <w:t xml:space="preserve">  ::= ENUMERATED</w:t>
      </w:r>
    </w:p>
    <w:p w14:paraId="5A44D358" w14:textId="77777777" w:rsidR="00927A77" w:rsidRDefault="00927A77" w:rsidP="00927A77">
      <w:pPr>
        <w:pStyle w:val="Code"/>
      </w:pPr>
      <w:r>
        <w:t>{</w:t>
      </w:r>
    </w:p>
    <w:p w14:paraId="1D6CB010" w14:textId="77777777" w:rsidR="00927A77" w:rsidRDefault="00927A77" w:rsidP="00927A77">
      <w:pPr>
        <w:pStyle w:val="Code"/>
      </w:pPr>
      <w:r>
        <w:t xml:space="preserve">    established(1),</w:t>
      </w:r>
    </w:p>
    <w:p w14:paraId="6DAB0829" w14:textId="77777777" w:rsidR="00927A77" w:rsidRDefault="00927A77" w:rsidP="00927A77">
      <w:pPr>
        <w:pStyle w:val="Code"/>
      </w:pPr>
      <w:r>
        <w:t xml:space="preserve">    modified(2),</w:t>
      </w:r>
    </w:p>
    <w:p w14:paraId="55650F7E" w14:textId="77777777" w:rsidR="00927A77" w:rsidRDefault="00927A77" w:rsidP="00927A77">
      <w:pPr>
        <w:pStyle w:val="Code"/>
      </w:pPr>
      <w:r>
        <w:t xml:space="preserve">    released(3)</w:t>
      </w:r>
    </w:p>
    <w:p w14:paraId="211045B1" w14:textId="77777777" w:rsidR="00927A77" w:rsidRDefault="00927A77" w:rsidP="00927A77">
      <w:pPr>
        <w:pStyle w:val="Code"/>
      </w:pPr>
      <w:r>
        <w:t>}</w:t>
      </w:r>
    </w:p>
    <w:p w14:paraId="084E66E1" w14:textId="77777777" w:rsidR="00927A77" w:rsidRDefault="00927A77" w:rsidP="00927A77">
      <w:pPr>
        <w:pStyle w:val="Code"/>
      </w:pPr>
    </w:p>
    <w:p w14:paraId="42CD7578" w14:textId="77777777" w:rsidR="00927A77" w:rsidRDefault="00927A77" w:rsidP="00927A77">
      <w:pPr>
        <w:pStyle w:val="Code"/>
      </w:pPr>
      <w:proofErr w:type="spellStart"/>
      <w:r>
        <w:t>RTPSetting</w:t>
      </w:r>
      <w:proofErr w:type="spellEnd"/>
      <w:r>
        <w:t xml:space="preserve">  ::= SEQUENCE</w:t>
      </w:r>
    </w:p>
    <w:p w14:paraId="5F204B1E" w14:textId="77777777" w:rsidR="00927A77" w:rsidRDefault="00927A77" w:rsidP="00927A77">
      <w:pPr>
        <w:pStyle w:val="Code"/>
      </w:pPr>
      <w:r>
        <w:t>{</w:t>
      </w:r>
    </w:p>
    <w:p w14:paraId="74EEA585" w14:textId="77777777" w:rsidR="00927A77" w:rsidRDefault="00927A77" w:rsidP="00927A77">
      <w:pPr>
        <w:pStyle w:val="Code"/>
      </w:pPr>
      <w:r>
        <w:t xml:space="preserve">    </w:t>
      </w:r>
      <w:proofErr w:type="spellStart"/>
      <w:r>
        <w:t>iPAddress</w:t>
      </w:r>
      <w:proofErr w:type="spellEnd"/>
      <w:r>
        <w:t xml:space="preserve">                  [1] </w:t>
      </w:r>
      <w:proofErr w:type="spellStart"/>
      <w:r>
        <w:t>IPAddress</w:t>
      </w:r>
      <w:proofErr w:type="spellEnd"/>
      <w:r>
        <w:t>,</w:t>
      </w:r>
    </w:p>
    <w:p w14:paraId="0250E78A" w14:textId="77777777" w:rsidR="00927A77" w:rsidRDefault="00927A77" w:rsidP="00927A77">
      <w:pPr>
        <w:pStyle w:val="Code"/>
      </w:pPr>
      <w:r>
        <w:t xml:space="preserve">    </w:t>
      </w:r>
      <w:proofErr w:type="spellStart"/>
      <w:r>
        <w:t>portNumber</w:t>
      </w:r>
      <w:proofErr w:type="spellEnd"/>
      <w:r>
        <w:t xml:space="preserve">                 [2] </w:t>
      </w:r>
      <w:proofErr w:type="spellStart"/>
      <w:r>
        <w:t>PortNumber</w:t>
      </w:r>
      <w:proofErr w:type="spellEnd"/>
    </w:p>
    <w:p w14:paraId="74CF554C" w14:textId="77777777" w:rsidR="00927A77" w:rsidRDefault="00927A77" w:rsidP="00927A77">
      <w:pPr>
        <w:pStyle w:val="Code"/>
      </w:pPr>
      <w:r>
        <w:t>}</w:t>
      </w:r>
    </w:p>
    <w:p w14:paraId="51083F58" w14:textId="77777777" w:rsidR="00927A77" w:rsidRDefault="00927A77" w:rsidP="00927A77">
      <w:pPr>
        <w:pStyle w:val="Code"/>
      </w:pPr>
    </w:p>
    <w:p w14:paraId="4472F1C1" w14:textId="77777777" w:rsidR="00927A77" w:rsidRDefault="00927A77" w:rsidP="00927A77">
      <w:pPr>
        <w:pStyle w:val="Code"/>
      </w:pPr>
      <w:proofErr w:type="spellStart"/>
      <w:r>
        <w:t>PTCIDList</w:t>
      </w:r>
      <w:proofErr w:type="spellEnd"/>
      <w:r>
        <w:t xml:space="preserve">  ::= SEQUENCE</w:t>
      </w:r>
    </w:p>
    <w:p w14:paraId="08B14A57" w14:textId="77777777" w:rsidR="00927A77" w:rsidRDefault="00927A77" w:rsidP="00927A77">
      <w:pPr>
        <w:pStyle w:val="Code"/>
      </w:pPr>
      <w:r>
        <w:t>{</w:t>
      </w:r>
    </w:p>
    <w:p w14:paraId="147D9B30" w14:textId="77777777" w:rsidR="00927A77" w:rsidRDefault="00927A77" w:rsidP="00927A77">
      <w:pPr>
        <w:pStyle w:val="Code"/>
      </w:pPr>
      <w:r>
        <w:t xml:space="preserve">    </w:t>
      </w:r>
      <w:proofErr w:type="spellStart"/>
      <w:r>
        <w:t>pTCPartyID</w:t>
      </w:r>
      <w:proofErr w:type="spellEnd"/>
      <w:r>
        <w:t xml:space="preserve">                 [1] </w:t>
      </w:r>
      <w:proofErr w:type="spellStart"/>
      <w:r>
        <w:t>PTCTargetInformation</w:t>
      </w:r>
      <w:proofErr w:type="spellEnd"/>
      <w:r>
        <w:t>,</w:t>
      </w:r>
    </w:p>
    <w:p w14:paraId="31B74107" w14:textId="77777777" w:rsidR="00927A77" w:rsidRDefault="00927A77" w:rsidP="00927A77">
      <w:pPr>
        <w:pStyle w:val="Code"/>
      </w:pPr>
      <w:r>
        <w:t xml:space="preserve">    </w:t>
      </w:r>
      <w:proofErr w:type="spellStart"/>
      <w:r>
        <w:t>pTCChatGroupID</w:t>
      </w:r>
      <w:proofErr w:type="spellEnd"/>
      <w:r>
        <w:t xml:space="preserve">             [2] </w:t>
      </w:r>
      <w:proofErr w:type="spellStart"/>
      <w:r>
        <w:t>PTCChatGroupID</w:t>
      </w:r>
      <w:proofErr w:type="spellEnd"/>
    </w:p>
    <w:p w14:paraId="5E46730C" w14:textId="77777777" w:rsidR="00927A77" w:rsidRDefault="00927A77" w:rsidP="00927A77">
      <w:pPr>
        <w:pStyle w:val="Code"/>
      </w:pPr>
      <w:r>
        <w:t>}</w:t>
      </w:r>
    </w:p>
    <w:p w14:paraId="4FB87477" w14:textId="77777777" w:rsidR="00927A77" w:rsidRDefault="00927A77" w:rsidP="00927A77">
      <w:pPr>
        <w:pStyle w:val="Code"/>
      </w:pPr>
    </w:p>
    <w:p w14:paraId="7258E2A7" w14:textId="77777777" w:rsidR="00927A77" w:rsidRDefault="00927A77" w:rsidP="00927A77">
      <w:pPr>
        <w:pStyle w:val="Code"/>
      </w:pPr>
      <w:proofErr w:type="spellStart"/>
      <w:r>
        <w:t>PTCChatGroupID</w:t>
      </w:r>
      <w:proofErr w:type="spellEnd"/>
      <w:r>
        <w:t xml:space="preserve">  ::= SEQUENCE</w:t>
      </w:r>
    </w:p>
    <w:p w14:paraId="56FC104F" w14:textId="77777777" w:rsidR="00927A77" w:rsidRDefault="00927A77" w:rsidP="00927A77">
      <w:pPr>
        <w:pStyle w:val="Code"/>
      </w:pPr>
      <w:r>
        <w:t>{</w:t>
      </w:r>
    </w:p>
    <w:p w14:paraId="1F0A996B" w14:textId="77777777" w:rsidR="00927A77" w:rsidRDefault="00927A77" w:rsidP="00927A77">
      <w:pPr>
        <w:pStyle w:val="Code"/>
      </w:pPr>
      <w:r>
        <w:t xml:space="preserve">    </w:t>
      </w:r>
      <w:proofErr w:type="spellStart"/>
      <w:r>
        <w:t>groupIdentity</w:t>
      </w:r>
      <w:proofErr w:type="spellEnd"/>
      <w:r>
        <w:t xml:space="preserve">              [1] UTF8String</w:t>
      </w:r>
    </w:p>
    <w:p w14:paraId="74AC54DE" w14:textId="77777777" w:rsidR="00927A77" w:rsidRDefault="00927A77" w:rsidP="00927A77">
      <w:pPr>
        <w:pStyle w:val="Code"/>
      </w:pPr>
      <w:r>
        <w:t>}</w:t>
      </w:r>
    </w:p>
    <w:p w14:paraId="1240AEEE" w14:textId="77777777" w:rsidR="00927A77" w:rsidRDefault="00927A77" w:rsidP="00927A77">
      <w:pPr>
        <w:pStyle w:val="Code"/>
      </w:pPr>
    </w:p>
    <w:p w14:paraId="568391B0" w14:textId="77777777" w:rsidR="00927A77" w:rsidRDefault="00927A77" w:rsidP="00927A77">
      <w:pPr>
        <w:pStyle w:val="Code"/>
      </w:pPr>
      <w:proofErr w:type="spellStart"/>
      <w:r>
        <w:t>PTCFloorActivity</w:t>
      </w:r>
      <w:proofErr w:type="spellEnd"/>
      <w:r>
        <w:t xml:space="preserve">  ::= ENUMERATED</w:t>
      </w:r>
    </w:p>
    <w:p w14:paraId="1078F3BE" w14:textId="77777777" w:rsidR="00927A77" w:rsidRDefault="00927A77" w:rsidP="00927A77">
      <w:pPr>
        <w:pStyle w:val="Code"/>
      </w:pPr>
      <w:r>
        <w:t>{</w:t>
      </w:r>
    </w:p>
    <w:p w14:paraId="0B2B7B98" w14:textId="77777777" w:rsidR="00927A77" w:rsidRDefault="00927A77" w:rsidP="00927A77">
      <w:pPr>
        <w:pStyle w:val="Code"/>
      </w:pPr>
      <w:r>
        <w:t xml:space="preserve">    </w:t>
      </w:r>
      <w:proofErr w:type="spellStart"/>
      <w:r>
        <w:t>tBCPRequest</w:t>
      </w:r>
      <w:proofErr w:type="spellEnd"/>
      <w:r>
        <w:t>(1),</w:t>
      </w:r>
    </w:p>
    <w:p w14:paraId="1E313935" w14:textId="77777777" w:rsidR="00927A77" w:rsidRDefault="00927A77" w:rsidP="00927A77">
      <w:pPr>
        <w:pStyle w:val="Code"/>
      </w:pPr>
      <w:r>
        <w:t xml:space="preserve">    </w:t>
      </w:r>
      <w:proofErr w:type="spellStart"/>
      <w:r>
        <w:t>tBCPGranted</w:t>
      </w:r>
      <w:proofErr w:type="spellEnd"/>
      <w:r>
        <w:t>(2),</w:t>
      </w:r>
    </w:p>
    <w:p w14:paraId="616C6890" w14:textId="77777777" w:rsidR="00927A77" w:rsidRDefault="00927A77" w:rsidP="00927A77">
      <w:pPr>
        <w:pStyle w:val="Code"/>
      </w:pPr>
      <w:r>
        <w:t xml:space="preserve">    </w:t>
      </w:r>
      <w:proofErr w:type="spellStart"/>
      <w:r>
        <w:t>tBCPDeny</w:t>
      </w:r>
      <w:proofErr w:type="spellEnd"/>
      <w:r>
        <w:t>(3),</w:t>
      </w:r>
    </w:p>
    <w:p w14:paraId="16F45300" w14:textId="77777777" w:rsidR="00927A77" w:rsidRDefault="00927A77" w:rsidP="00927A77">
      <w:pPr>
        <w:pStyle w:val="Code"/>
      </w:pPr>
      <w:r>
        <w:t xml:space="preserve">    </w:t>
      </w:r>
      <w:proofErr w:type="spellStart"/>
      <w:r>
        <w:t>tBCPIdle</w:t>
      </w:r>
      <w:proofErr w:type="spellEnd"/>
      <w:r>
        <w:t>(4),</w:t>
      </w:r>
    </w:p>
    <w:p w14:paraId="3620F60D" w14:textId="77777777" w:rsidR="00927A77" w:rsidRDefault="00927A77" w:rsidP="00927A77">
      <w:pPr>
        <w:pStyle w:val="Code"/>
      </w:pPr>
      <w:r>
        <w:t xml:space="preserve">    </w:t>
      </w:r>
      <w:proofErr w:type="spellStart"/>
      <w:r>
        <w:t>tBCPTaken</w:t>
      </w:r>
      <w:proofErr w:type="spellEnd"/>
      <w:r>
        <w:t>(5),</w:t>
      </w:r>
    </w:p>
    <w:p w14:paraId="298C1C67" w14:textId="77777777" w:rsidR="00927A77" w:rsidRDefault="00927A77" w:rsidP="00927A77">
      <w:pPr>
        <w:pStyle w:val="Code"/>
      </w:pPr>
      <w:r>
        <w:t xml:space="preserve">    </w:t>
      </w:r>
      <w:proofErr w:type="spellStart"/>
      <w:r>
        <w:t>tBCPRevoke</w:t>
      </w:r>
      <w:proofErr w:type="spellEnd"/>
      <w:r>
        <w:t>(6),</w:t>
      </w:r>
    </w:p>
    <w:p w14:paraId="7F2A606C" w14:textId="77777777" w:rsidR="00927A77" w:rsidRDefault="00927A77" w:rsidP="00927A77">
      <w:pPr>
        <w:pStyle w:val="Code"/>
      </w:pPr>
      <w:r>
        <w:t xml:space="preserve">    </w:t>
      </w:r>
      <w:proofErr w:type="spellStart"/>
      <w:r>
        <w:t>tBCPQueued</w:t>
      </w:r>
      <w:proofErr w:type="spellEnd"/>
      <w:r>
        <w:t>(7),</w:t>
      </w:r>
    </w:p>
    <w:p w14:paraId="17C21A9B" w14:textId="77777777" w:rsidR="00927A77" w:rsidRDefault="00927A77" w:rsidP="00927A77">
      <w:pPr>
        <w:pStyle w:val="Code"/>
      </w:pPr>
      <w:r>
        <w:t xml:space="preserve">    </w:t>
      </w:r>
      <w:proofErr w:type="spellStart"/>
      <w:r>
        <w:t>tBCPRelease</w:t>
      </w:r>
      <w:proofErr w:type="spellEnd"/>
      <w:r>
        <w:t>(8)</w:t>
      </w:r>
    </w:p>
    <w:p w14:paraId="0C835A18" w14:textId="77777777" w:rsidR="00927A77" w:rsidRDefault="00927A77" w:rsidP="00927A77">
      <w:pPr>
        <w:pStyle w:val="Code"/>
      </w:pPr>
      <w:r>
        <w:t>}</w:t>
      </w:r>
    </w:p>
    <w:p w14:paraId="2623FD86" w14:textId="77777777" w:rsidR="00927A77" w:rsidRDefault="00927A77" w:rsidP="00927A77">
      <w:pPr>
        <w:pStyle w:val="Code"/>
      </w:pPr>
    </w:p>
    <w:p w14:paraId="4DC1B700" w14:textId="77777777" w:rsidR="00927A77" w:rsidRDefault="00927A77" w:rsidP="00927A77">
      <w:pPr>
        <w:pStyle w:val="Code"/>
      </w:pPr>
      <w:proofErr w:type="spellStart"/>
      <w:r>
        <w:t>PTCTBPriorityLevel</w:t>
      </w:r>
      <w:proofErr w:type="spellEnd"/>
      <w:r>
        <w:t xml:space="preserve">  ::= ENUMERATED</w:t>
      </w:r>
    </w:p>
    <w:p w14:paraId="1B96531E" w14:textId="77777777" w:rsidR="00927A77" w:rsidRDefault="00927A77" w:rsidP="00927A77">
      <w:pPr>
        <w:pStyle w:val="Code"/>
      </w:pPr>
      <w:r>
        <w:t>{</w:t>
      </w:r>
    </w:p>
    <w:p w14:paraId="70FF70C0" w14:textId="77777777" w:rsidR="00927A77" w:rsidRDefault="00927A77" w:rsidP="00927A77">
      <w:pPr>
        <w:pStyle w:val="Code"/>
      </w:pPr>
      <w:r>
        <w:t xml:space="preserve">    </w:t>
      </w:r>
      <w:proofErr w:type="spellStart"/>
      <w:r>
        <w:t>preEmptive</w:t>
      </w:r>
      <w:proofErr w:type="spellEnd"/>
      <w:r>
        <w:t>(1),</w:t>
      </w:r>
    </w:p>
    <w:p w14:paraId="12956133" w14:textId="77777777" w:rsidR="00927A77" w:rsidRDefault="00927A77" w:rsidP="00927A77">
      <w:pPr>
        <w:pStyle w:val="Code"/>
      </w:pPr>
      <w:r>
        <w:t xml:space="preserve">    </w:t>
      </w:r>
      <w:proofErr w:type="spellStart"/>
      <w:r>
        <w:t>highPriority</w:t>
      </w:r>
      <w:proofErr w:type="spellEnd"/>
      <w:r>
        <w:t>(2),</w:t>
      </w:r>
    </w:p>
    <w:p w14:paraId="07BEA74A" w14:textId="77777777" w:rsidR="00927A77" w:rsidRDefault="00927A77" w:rsidP="00927A77">
      <w:pPr>
        <w:pStyle w:val="Code"/>
      </w:pPr>
      <w:r>
        <w:t xml:space="preserve">    </w:t>
      </w:r>
      <w:proofErr w:type="spellStart"/>
      <w:r>
        <w:t>normalPriority</w:t>
      </w:r>
      <w:proofErr w:type="spellEnd"/>
      <w:r>
        <w:t>(3),</w:t>
      </w:r>
    </w:p>
    <w:p w14:paraId="3824797B" w14:textId="77777777" w:rsidR="00927A77" w:rsidRDefault="00927A77" w:rsidP="00927A77">
      <w:pPr>
        <w:pStyle w:val="Code"/>
      </w:pPr>
      <w:r>
        <w:t xml:space="preserve">    </w:t>
      </w:r>
      <w:proofErr w:type="spellStart"/>
      <w:r>
        <w:t>listenOnly</w:t>
      </w:r>
      <w:proofErr w:type="spellEnd"/>
      <w:r>
        <w:t>(4)</w:t>
      </w:r>
    </w:p>
    <w:p w14:paraId="6A5534FB" w14:textId="77777777" w:rsidR="00927A77" w:rsidRDefault="00927A77" w:rsidP="00927A77">
      <w:pPr>
        <w:pStyle w:val="Code"/>
      </w:pPr>
      <w:r>
        <w:t>}</w:t>
      </w:r>
    </w:p>
    <w:p w14:paraId="61DE5E18" w14:textId="77777777" w:rsidR="00927A77" w:rsidRDefault="00927A77" w:rsidP="00927A77">
      <w:pPr>
        <w:pStyle w:val="Code"/>
      </w:pPr>
    </w:p>
    <w:p w14:paraId="2ACCA18D" w14:textId="77777777" w:rsidR="00927A77" w:rsidRDefault="00927A77" w:rsidP="00927A77">
      <w:pPr>
        <w:pStyle w:val="Code"/>
      </w:pPr>
      <w:proofErr w:type="spellStart"/>
      <w:r>
        <w:t>PTCTBReasonCode</w:t>
      </w:r>
      <w:proofErr w:type="spellEnd"/>
      <w:r>
        <w:t xml:space="preserve">  ::= ENUMERATED</w:t>
      </w:r>
    </w:p>
    <w:p w14:paraId="075E681B" w14:textId="77777777" w:rsidR="00927A77" w:rsidRDefault="00927A77" w:rsidP="00927A77">
      <w:pPr>
        <w:pStyle w:val="Code"/>
      </w:pPr>
      <w:r>
        <w:t>{</w:t>
      </w:r>
    </w:p>
    <w:p w14:paraId="4BCC8B08" w14:textId="77777777" w:rsidR="00927A77" w:rsidRDefault="00927A77" w:rsidP="00927A77">
      <w:pPr>
        <w:pStyle w:val="Code"/>
      </w:pPr>
      <w:r>
        <w:t xml:space="preserve">    </w:t>
      </w:r>
      <w:proofErr w:type="spellStart"/>
      <w:r>
        <w:t>noQueuingAllowed</w:t>
      </w:r>
      <w:proofErr w:type="spellEnd"/>
      <w:r>
        <w:t>(1),</w:t>
      </w:r>
    </w:p>
    <w:p w14:paraId="00FE86BB" w14:textId="77777777" w:rsidR="00927A77" w:rsidRDefault="00927A77" w:rsidP="00927A77">
      <w:pPr>
        <w:pStyle w:val="Code"/>
      </w:pPr>
      <w:r>
        <w:t xml:space="preserve">    </w:t>
      </w:r>
      <w:proofErr w:type="spellStart"/>
      <w:r>
        <w:t>oneParticipantSession</w:t>
      </w:r>
      <w:proofErr w:type="spellEnd"/>
      <w:r>
        <w:t>(2),</w:t>
      </w:r>
    </w:p>
    <w:p w14:paraId="3F8358B9" w14:textId="77777777" w:rsidR="00927A77" w:rsidRDefault="00927A77" w:rsidP="00927A77">
      <w:pPr>
        <w:pStyle w:val="Code"/>
      </w:pPr>
      <w:r>
        <w:t xml:space="preserve">    </w:t>
      </w:r>
      <w:proofErr w:type="spellStart"/>
      <w:r>
        <w:t>listenOnly</w:t>
      </w:r>
      <w:proofErr w:type="spellEnd"/>
      <w:r>
        <w:t>(3),</w:t>
      </w:r>
    </w:p>
    <w:p w14:paraId="2CEF922B" w14:textId="77777777" w:rsidR="00927A77" w:rsidRDefault="00927A77" w:rsidP="00927A77">
      <w:pPr>
        <w:pStyle w:val="Code"/>
      </w:pPr>
      <w:r>
        <w:t xml:space="preserve">    </w:t>
      </w:r>
      <w:proofErr w:type="spellStart"/>
      <w:r>
        <w:t>exceededMaxDuration</w:t>
      </w:r>
      <w:proofErr w:type="spellEnd"/>
      <w:r>
        <w:t>(4),</w:t>
      </w:r>
    </w:p>
    <w:p w14:paraId="7DC73C35" w14:textId="77777777" w:rsidR="00927A77" w:rsidRDefault="00927A77" w:rsidP="00927A77">
      <w:pPr>
        <w:pStyle w:val="Code"/>
      </w:pPr>
      <w:r>
        <w:t xml:space="preserve">    </w:t>
      </w:r>
      <w:proofErr w:type="spellStart"/>
      <w:r>
        <w:t>tBPrevented</w:t>
      </w:r>
      <w:proofErr w:type="spellEnd"/>
      <w:r>
        <w:t>(5)</w:t>
      </w:r>
    </w:p>
    <w:p w14:paraId="5F5DAD1F" w14:textId="77777777" w:rsidR="00927A77" w:rsidRDefault="00927A77" w:rsidP="00927A77">
      <w:pPr>
        <w:pStyle w:val="Code"/>
      </w:pPr>
      <w:r>
        <w:t>}</w:t>
      </w:r>
    </w:p>
    <w:p w14:paraId="27C75F72" w14:textId="77777777" w:rsidR="00927A77" w:rsidRDefault="00927A77" w:rsidP="00927A77">
      <w:pPr>
        <w:pStyle w:val="Code"/>
      </w:pPr>
    </w:p>
    <w:p w14:paraId="26A56272" w14:textId="77777777" w:rsidR="00927A77" w:rsidRDefault="00927A77" w:rsidP="00927A77">
      <w:pPr>
        <w:pStyle w:val="Code"/>
      </w:pPr>
      <w:proofErr w:type="spellStart"/>
      <w:r>
        <w:t>PTCListManagementType</w:t>
      </w:r>
      <w:proofErr w:type="spellEnd"/>
      <w:r>
        <w:t xml:space="preserve">  ::= ENUMERATED</w:t>
      </w:r>
    </w:p>
    <w:p w14:paraId="31BE7493" w14:textId="77777777" w:rsidR="00927A77" w:rsidRDefault="00927A77" w:rsidP="00927A77">
      <w:pPr>
        <w:pStyle w:val="Code"/>
      </w:pPr>
      <w:r>
        <w:t>{</w:t>
      </w:r>
    </w:p>
    <w:p w14:paraId="728AF7FA" w14:textId="77777777" w:rsidR="00927A77" w:rsidRDefault="00927A77" w:rsidP="00927A77">
      <w:pPr>
        <w:pStyle w:val="Code"/>
      </w:pPr>
      <w:r>
        <w:t xml:space="preserve">  </w:t>
      </w:r>
      <w:proofErr w:type="spellStart"/>
      <w:r>
        <w:t>contactListManagementAttempt</w:t>
      </w:r>
      <w:proofErr w:type="spellEnd"/>
      <w:r>
        <w:t>(1),</w:t>
      </w:r>
    </w:p>
    <w:p w14:paraId="58582416" w14:textId="77777777" w:rsidR="00927A77" w:rsidRDefault="00927A77" w:rsidP="00927A77">
      <w:pPr>
        <w:pStyle w:val="Code"/>
      </w:pPr>
      <w:r>
        <w:t xml:space="preserve">  </w:t>
      </w:r>
      <w:proofErr w:type="spellStart"/>
      <w:r>
        <w:t>groupListManagementAttempt</w:t>
      </w:r>
      <w:proofErr w:type="spellEnd"/>
      <w:r>
        <w:t>(2),</w:t>
      </w:r>
    </w:p>
    <w:p w14:paraId="486D39FB" w14:textId="77777777" w:rsidR="00927A77" w:rsidRDefault="00927A77" w:rsidP="00927A77">
      <w:pPr>
        <w:pStyle w:val="Code"/>
      </w:pPr>
      <w:r>
        <w:t xml:space="preserve">  </w:t>
      </w:r>
      <w:proofErr w:type="spellStart"/>
      <w:r>
        <w:t>contactListManagementResult</w:t>
      </w:r>
      <w:proofErr w:type="spellEnd"/>
      <w:r>
        <w:t>(3),</w:t>
      </w:r>
    </w:p>
    <w:p w14:paraId="215631CB" w14:textId="77777777" w:rsidR="00927A77" w:rsidRDefault="00927A77" w:rsidP="00927A77">
      <w:pPr>
        <w:pStyle w:val="Code"/>
      </w:pPr>
      <w:r>
        <w:t xml:space="preserve">  </w:t>
      </w:r>
      <w:proofErr w:type="spellStart"/>
      <w:r>
        <w:t>groupListManagementResult</w:t>
      </w:r>
      <w:proofErr w:type="spellEnd"/>
      <w:r>
        <w:t>(4),</w:t>
      </w:r>
    </w:p>
    <w:p w14:paraId="02C109E6" w14:textId="77777777" w:rsidR="00927A77" w:rsidRDefault="00927A77" w:rsidP="00927A77">
      <w:pPr>
        <w:pStyle w:val="Code"/>
      </w:pPr>
      <w:r>
        <w:t xml:space="preserve">  </w:t>
      </w:r>
      <w:proofErr w:type="spellStart"/>
      <w:r>
        <w:t>requestUnsuccessful</w:t>
      </w:r>
      <w:proofErr w:type="spellEnd"/>
      <w:r>
        <w:t>(5)</w:t>
      </w:r>
    </w:p>
    <w:p w14:paraId="42A5652A" w14:textId="77777777" w:rsidR="00927A77" w:rsidRDefault="00927A77" w:rsidP="00927A77">
      <w:pPr>
        <w:pStyle w:val="Code"/>
      </w:pPr>
      <w:r>
        <w:t>}</w:t>
      </w:r>
    </w:p>
    <w:p w14:paraId="5E26E755" w14:textId="77777777" w:rsidR="00927A77" w:rsidRDefault="00927A77" w:rsidP="00927A77">
      <w:pPr>
        <w:pStyle w:val="Code"/>
      </w:pPr>
    </w:p>
    <w:p w14:paraId="15858804" w14:textId="77777777" w:rsidR="00927A77" w:rsidRDefault="00927A77" w:rsidP="00927A77">
      <w:pPr>
        <w:pStyle w:val="Code"/>
      </w:pPr>
    </w:p>
    <w:p w14:paraId="3EBFB6A7" w14:textId="77777777" w:rsidR="00927A77" w:rsidRDefault="00927A77" w:rsidP="00927A77">
      <w:pPr>
        <w:pStyle w:val="Code"/>
      </w:pPr>
      <w:proofErr w:type="spellStart"/>
      <w:r>
        <w:t>PTCListManagementAction</w:t>
      </w:r>
      <w:proofErr w:type="spellEnd"/>
      <w:r>
        <w:t xml:space="preserve">  ::= ENUMERATED</w:t>
      </w:r>
    </w:p>
    <w:p w14:paraId="5BCEFD28" w14:textId="77777777" w:rsidR="00927A77" w:rsidRDefault="00927A77" w:rsidP="00927A77">
      <w:pPr>
        <w:pStyle w:val="Code"/>
      </w:pPr>
      <w:r>
        <w:t>{</w:t>
      </w:r>
    </w:p>
    <w:p w14:paraId="2ED2D53A" w14:textId="77777777" w:rsidR="00927A77" w:rsidRDefault="00927A77" w:rsidP="00927A77">
      <w:pPr>
        <w:pStyle w:val="Code"/>
      </w:pPr>
      <w:r>
        <w:t xml:space="preserve">  create(1),</w:t>
      </w:r>
    </w:p>
    <w:p w14:paraId="694AE8E9" w14:textId="77777777" w:rsidR="00927A77" w:rsidRDefault="00927A77" w:rsidP="00927A77">
      <w:pPr>
        <w:pStyle w:val="Code"/>
      </w:pPr>
      <w:r>
        <w:t xml:space="preserve">  modify(2),</w:t>
      </w:r>
    </w:p>
    <w:p w14:paraId="79D6207C" w14:textId="77777777" w:rsidR="00927A77" w:rsidRDefault="00927A77" w:rsidP="00927A77">
      <w:pPr>
        <w:pStyle w:val="Code"/>
      </w:pPr>
      <w:r>
        <w:t xml:space="preserve">  retrieve(3),</w:t>
      </w:r>
    </w:p>
    <w:p w14:paraId="26A94031" w14:textId="77777777" w:rsidR="00927A77" w:rsidRDefault="00927A77" w:rsidP="00927A77">
      <w:pPr>
        <w:pStyle w:val="Code"/>
      </w:pPr>
      <w:r>
        <w:t xml:space="preserve">  delete(4),</w:t>
      </w:r>
    </w:p>
    <w:p w14:paraId="4610571D" w14:textId="77777777" w:rsidR="00927A77" w:rsidRDefault="00927A77" w:rsidP="00927A77">
      <w:pPr>
        <w:pStyle w:val="Code"/>
      </w:pPr>
      <w:r>
        <w:t xml:space="preserve">  notify(5)</w:t>
      </w:r>
    </w:p>
    <w:p w14:paraId="7BEAE007" w14:textId="77777777" w:rsidR="00927A77" w:rsidRDefault="00927A77" w:rsidP="00927A77">
      <w:pPr>
        <w:pStyle w:val="Code"/>
      </w:pPr>
      <w:r>
        <w:t>}</w:t>
      </w:r>
    </w:p>
    <w:p w14:paraId="7CA16D57" w14:textId="77777777" w:rsidR="00927A77" w:rsidRDefault="00927A77" w:rsidP="00927A77">
      <w:pPr>
        <w:pStyle w:val="Code"/>
      </w:pPr>
    </w:p>
    <w:p w14:paraId="57ECAC19" w14:textId="77777777" w:rsidR="00927A77" w:rsidRDefault="00927A77" w:rsidP="00927A77">
      <w:pPr>
        <w:pStyle w:val="Code"/>
      </w:pPr>
      <w:proofErr w:type="spellStart"/>
      <w:r>
        <w:t>PTCAccessPolicyType</w:t>
      </w:r>
      <w:proofErr w:type="spellEnd"/>
      <w:r>
        <w:t xml:space="preserve">  ::= ENUMERATED</w:t>
      </w:r>
    </w:p>
    <w:p w14:paraId="2D9320E9" w14:textId="77777777" w:rsidR="00927A77" w:rsidRDefault="00927A77" w:rsidP="00927A77">
      <w:pPr>
        <w:pStyle w:val="Code"/>
      </w:pPr>
      <w:r>
        <w:t>{</w:t>
      </w:r>
    </w:p>
    <w:p w14:paraId="00625EB8" w14:textId="77777777" w:rsidR="00927A77" w:rsidRDefault="00927A77" w:rsidP="00927A77">
      <w:pPr>
        <w:pStyle w:val="Code"/>
      </w:pPr>
      <w:r>
        <w:t xml:space="preserve">    </w:t>
      </w:r>
      <w:proofErr w:type="spellStart"/>
      <w:r>
        <w:t>pTCUserAccessPolicyAttempt</w:t>
      </w:r>
      <w:proofErr w:type="spellEnd"/>
      <w:r>
        <w:t>(1),</w:t>
      </w:r>
    </w:p>
    <w:p w14:paraId="58D864AD" w14:textId="77777777" w:rsidR="00927A77" w:rsidRDefault="00927A77" w:rsidP="00927A77">
      <w:pPr>
        <w:pStyle w:val="Code"/>
      </w:pPr>
      <w:r>
        <w:t xml:space="preserve">    </w:t>
      </w:r>
      <w:proofErr w:type="spellStart"/>
      <w:r>
        <w:t>groupAuthorizationRulesAttempt</w:t>
      </w:r>
      <w:proofErr w:type="spellEnd"/>
      <w:r>
        <w:t>(2),</w:t>
      </w:r>
    </w:p>
    <w:p w14:paraId="009B24A8" w14:textId="77777777" w:rsidR="00927A77" w:rsidRDefault="00927A77" w:rsidP="00927A77">
      <w:pPr>
        <w:pStyle w:val="Code"/>
      </w:pPr>
      <w:r>
        <w:t xml:space="preserve">    </w:t>
      </w:r>
      <w:proofErr w:type="spellStart"/>
      <w:r>
        <w:t>pTCUserAccessPolicyQuery</w:t>
      </w:r>
      <w:proofErr w:type="spellEnd"/>
      <w:r>
        <w:t>(3),</w:t>
      </w:r>
    </w:p>
    <w:p w14:paraId="5ADA00CB" w14:textId="77777777" w:rsidR="00927A77" w:rsidRDefault="00927A77" w:rsidP="00927A77">
      <w:pPr>
        <w:pStyle w:val="Code"/>
      </w:pPr>
      <w:r>
        <w:t xml:space="preserve">    </w:t>
      </w:r>
      <w:proofErr w:type="spellStart"/>
      <w:r>
        <w:t>groupAuthorizationRulesQuery</w:t>
      </w:r>
      <w:proofErr w:type="spellEnd"/>
      <w:r>
        <w:t>(4),</w:t>
      </w:r>
    </w:p>
    <w:p w14:paraId="785D5BB0" w14:textId="77777777" w:rsidR="00927A77" w:rsidRDefault="00927A77" w:rsidP="00927A77">
      <w:pPr>
        <w:pStyle w:val="Code"/>
      </w:pPr>
      <w:r>
        <w:t xml:space="preserve">    </w:t>
      </w:r>
      <w:proofErr w:type="spellStart"/>
      <w:r>
        <w:t>pTCUserAccessPolicyResult</w:t>
      </w:r>
      <w:proofErr w:type="spellEnd"/>
      <w:r>
        <w:t>(5),</w:t>
      </w:r>
    </w:p>
    <w:p w14:paraId="3093627A" w14:textId="77777777" w:rsidR="00927A77" w:rsidRDefault="00927A77" w:rsidP="00927A77">
      <w:pPr>
        <w:pStyle w:val="Code"/>
      </w:pPr>
      <w:r>
        <w:t xml:space="preserve">    </w:t>
      </w:r>
      <w:proofErr w:type="spellStart"/>
      <w:r>
        <w:t>groupAuthorizationRulesResult</w:t>
      </w:r>
      <w:proofErr w:type="spellEnd"/>
      <w:r>
        <w:t>(6),</w:t>
      </w:r>
    </w:p>
    <w:p w14:paraId="2135BFC2" w14:textId="77777777" w:rsidR="00927A77" w:rsidRDefault="00927A77" w:rsidP="00927A77">
      <w:pPr>
        <w:pStyle w:val="Code"/>
      </w:pPr>
      <w:r>
        <w:t xml:space="preserve">    </w:t>
      </w:r>
      <w:proofErr w:type="spellStart"/>
      <w:r>
        <w:t>requestUnsuccessful</w:t>
      </w:r>
      <w:proofErr w:type="spellEnd"/>
      <w:r>
        <w:t>(7)</w:t>
      </w:r>
    </w:p>
    <w:p w14:paraId="260A3C5C" w14:textId="77777777" w:rsidR="00927A77" w:rsidRDefault="00927A77" w:rsidP="00927A77">
      <w:pPr>
        <w:pStyle w:val="Code"/>
      </w:pPr>
      <w:r>
        <w:t>}</w:t>
      </w:r>
    </w:p>
    <w:p w14:paraId="71BA68D0" w14:textId="77777777" w:rsidR="00927A77" w:rsidRDefault="00927A77" w:rsidP="00927A77">
      <w:pPr>
        <w:pStyle w:val="Code"/>
      </w:pPr>
    </w:p>
    <w:p w14:paraId="1753FA23" w14:textId="77777777" w:rsidR="00927A77" w:rsidRDefault="00927A77" w:rsidP="00927A77">
      <w:pPr>
        <w:pStyle w:val="Code"/>
      </w:pPr>
      <w:proofErr w:type="spellStart"/>
      <w:r>
        <w:t>PTCUserAccessPolicy</w:t>
      </w:r>
      <w:proofErr w:type="spellEnd"/>
      <w:r>
        <w:t xml:space="preserve">  ::= ENUMERATED</w:t>
      </w:r>
    </w:p>
    <w:p w14:paraId="0BAFCCE3" w14:textId="77777777" w:rsidR="00927A77" w:rsidRDefault="00927A77" w:rsidP="00927A77">
      <w:pPr>
        <w:pStyle w:val="Code"/>
      </w:pPr>
      <w:r>
        <w:t>{</w:t>
      </w:r>
    </w:p>
    <w:p w14:paraId="7253CE78" w14:textId="77777777" w:rsidR="00927A77" w:rsidRDefault="00927A77" w:rsidP="00927A77">
      <w:pPr>
        <w:pStyle w:val="Code"/>
      </w:pPr>
      <w:r>
        <w:t xml:space="preserve">    </w:t>
      </w:r>
      <w:proofErr w:type="spellStart"/>
      <w:r>
        <w:t>allowIncomingPTCSessionRequest</w:t>
      </w:r>
      <w:proofErr w:type="spellEnd"/>
      <w:r>
        <w:t>(1),</w:t>
      </w:r>
    </w:p>
    <w:p w14:paraId="1424BFAB" w14:textId="77777777" w:rsidR="00927A77" w:rsidRDefault="00927A77" w:rsidP="00927A77">
      <w:pPr>
        <w:pStyle w:val="Code"/>
      </w:pPr>
      <w:r>
        <w:t xml:space="preserve">    </w:t>
      </w:r>
      <w:proofErr w:type="spellStart"/>
      <w:r>
        <w:t>blockIncomingPTCSessionRequest</w:t>
      </w:r>
      <w:proofErr w:type="spellEnd"/>
      <w:r>
        <w:t>(2),</w:t>
      </w:r>
    </w:p>
    <w:p w14:paraId="60D9B027" w14:textId="77777777" w:rsidR="00927A77" w:rsidRDefault="00927A77" w:rsidP="00927A77">
      <w:pPr>
        <w:pStyle w:val="Code"/>
      </w:pPr>
      <w:r>
        <w:t xml:space="preserve">    </w:t>
      </w:r>
      <w:proofErr w:type="spellStart"/>
      <w:r>
        <w:t>allowAutoAnswerMode</w:t>
      </w:r>
      <w:proofErr w:type="spellEnd"/>
      <w:r>
        <w:t>(3),</w:t>
      </w:r>
    </w:p>
    <w:p w14:paraId="1A47A861" w14:textId="77777777" w:rsidR="00927A77" w:rsidRDefault="00927A77" w:rsidP="00927A77">
      <w:pPr>
        <w:pStyle w:val="Code"/>
      </w:pPr>
      <w:r>
        <w:t xml:space="preserve">    </w:t>
      </w:r>
      <w:proofErr w:type="spellStart"/>
      <w:r>
        <w:t>allowOverrideManualAnswerMode</w:t>
      </w:r>
      <w:proofErr w:type="spellEnd"/>
      <w:r>
        <w:t>(4)</w:t>
      </w:r>
    </w:p>
    <w:p w14:paraId="4A134D68" w14:textId="77777777" w:rsidR="00927A77" w:rsidRDefault="00927A77" w:rsidP="00927A77">
      <w:pPr>
        <w:pStyle w:val="Code"/>
      </w:pPr>
      <w:r>
        <w:t>}</w:t>
      </w:r>
    </w:p>
    <w:p w14:paraId="618D6326" w14:textId="77777777" w:rsidR="00927A77" w:rsidRDefault="00927A77" w:rsidP="00927A77">
      <w:pPr>
        <w:pStyle w:val="Code"/>
      </w:pPr>
    </w:p>
    <w:p w14:paraId="082196E1" w14:textId="77777777" w:rsidR="00927A77" w:rsidRDefault="00927A77" w:rsidP="00927A77">
      <w:pPr>
        <w:pStyle w:val="Code"/>
      </w:pPr>
      <w:proofErr w:type="spellStart"/>
      <w:r>
        <w:t>PTCGroupAuthRule</w:t>
      </w:r>
      <w:proofErr w:type="spellEnd"/>
      <w:r>
        <w:t xml:space="preserve">  ::= ENUMERATED</w:t>
      </w:r>
    </w:p>
    <w:p w14:paraId="0BA5E2B3" w14:textId="77777777" w:rsidR="00927A77" w:rsidRDefault="00927A77" w:rsidP="00927A77">
      <w:pPr>
        <w:pStyle w:val="Code"/>
      </w:pPr>
      <w:r>
        <w:t>{</w:t>
      </w:r>
    </w:p>
    <w:p w14:paraId="75F69FE7" w14:textId="77777777" w:rsidR="00927A77" w:rsidRDefault="00927A77" w:rsidP="00927A77">
      <w:pPr>
        <w:pStyle w:val="Code"/>
      </w:pPr>
      <w:r>
        <w:t xml:space="preserve">    </w:t>
      </w:r>
      <w:proofErr w:type="spellStart"/>
      <w:r>
        <w:t>allowInitiatingPTCSession</w:t>
      </w:r>
      <w:proofErr w:type="spellEnd"/>
      <w:r>
        <w:t>(1),</w:t>
      </w:r>
    </w:p>
    <w:p w14:paraId="11614793" w14:textId="77777777" w:rsidR="00927A77" w:rsidRDefault="00927A77" w:rsidP="00927A77">
      <w:pPr>
        <w:pStyle w:val="Code"/>
      </w:pPr>
      <w:r>
        <w:t xml:space="preserve">    </w:t>
      </w:r>
      <w:proofErr w:type="spellStart"/>
      <w:r>
        <w:t>blockInitiatingPTCSession</w:t>
      </w:r>
      <w:proofErr w:type="spellEnd"/>
      <w:r>
        <w:t>(2),</w:t>
      </w:r>
    </w:p>
    <w:p w14:paraId="5C03802F" w14:textId="77777777" w:rsidR="00927A77" w:rsidRDefault="00927A77" w:rsidP="00927A77">
      <w:pPr>
        <w:pStyle w:val="Code"/>
      </w:pPr>
      <w:r>
        <w:t xml:space="preserve">    </w:t>
      </w:r>
      <w:proofErr w:type="spellStart"/>
      <w:r>
        <w:t>allowJoiningPTCSession</w:t>
      </w:r>
      <w:proofErr w:type="spellEnd"/>
      <w:r>
        <w:t>(3),</w:t>
      </w:r>
    </w:p>
    <w:p w14:paraId="0D59643E" w14:textId="77777777" w:rsidR="00927A77" w:rsidRDefault="00927A77" w:rsidP="00927A77">
      <w:pPr>
        <w:pStyle w:val="Code"/>
      </w:pPr>
      <w:r>
        <w:t xml:space="preserve">    </w:t>
      </w:r>
      <w:proofErr w:type="spellStart"/>
      <w:r>
        <w:t>blockJoiningPTCSession</w:t>
      </w:r>
      <w:proofErr w:type="spellEnd"/>
      <w:r>
        <w:t>(4),</w:t>
      </w:r>
    </w:p>
    <w:p w14:paraId="396757D8" w14:textId="77777777" w:rsidR="00927A77" w:rsidRDefault="00927A77" w:rsidP="00927A77">
      <w:pPr>
        <w:pStyle w:val="Code"/>
      </w:pPr>
      <w:r>
        <w:t xml:space="preserve">    </w:t>
      </w:r>
      <w:proofErr w:type="spellStart"/>
      <w:r>
        <w:t>allowAddParticipants</w:t>
      </w:r>
      <w:proofErr w:type="spellEnd"/>
      <w:r>
        <w:t>(5),</w:t>
      </w:r>
    </w:p>
    <w:p w14:paraId="4CA1D195" w14:textId="77777777" w:rsidR="00927A77" w:rsidRDefault="00927A77" w:rsidP="00927A77">
      <w:pPr>
        <w:pStyle w:val="Code"/>
      </w:pPr>
      <w:r>
        <w:t xml:space="preserve">    </w:t>
      </w:r>
      <w:proofErr w:type="spellStart"/>
      <w:r>
        <w:t>blockAddParticipants</w:t>
      </w:r>
      <w:proofErr w:type="spellEnd"/>
      <w:r>
        <w:t>(6),</w:t>
      </w:r>
    </w:p>
    <w:p w14:paraId="76F23258" w14:textId="77777777" w:rsidR="00927A77" w:rsidRDefault="00927A77" w:rsidP="00927A77">
      <w:pPr>
        <w:pStyle w:val="Code"/>
      </w:pPr>
      <w:r>
        <w:t xml:space="preserve">    </w:t>
      </w:r>
      <w:proofErr w:type="spellStart"/>
      <w:r>
        <w:t>allowSubscriptionPTCSessionState</w:t>
      </w:r>
      <w:proofErr w:type="spellEnd"/>
      <w:r>
        <w:t>(7),</w:t>
      </w:r>
    </w:p>
    <w:p w14:paraId="4482456A" w14:textId="77777777" w:rsidR="00927A77" w:rsidRDefault="00927A77" w:rsidP="00927A77">
      <w:pPr>
        <w:pStyle w:val="Code"/>
      </w:pPr>
      <w:r>
        <w:t xml:space="preserve">    </w:t>
      </w:r>
      <w:proofErr w:type="spellStart"/>
      <w:r>
        <w:t>blockSubscriptionPTCSessionState</w:t>
      </w:r>
      <w:proofErr w:type="spellEnd"/>
      <w:r>
        <w:t>(8),</w:t>
      </w:r>
    </w:p>
    <w:p w14:paraId="54ADDFA1" w14:textId="77777777" w:rsidR="00927A77" w:rsidRDefault="00927A77" w:rsidP="00927A77">
      <w:pPr>
        <w:pStyle w:val="Code"/>
      </w:pPr>
      <w:r>
        <w:t xml:space="preserve">    </w:t>
      </w:r>
      <w:proofErr w:type="spellStart"/>
      <w:r>
        <w:t>allowAnonymity</w:t>
      </w:r>
      <w:proofErr w:type="spellEnd"/>
      <w:r>
        <w:t>(9),</w:t>
      </w:r>
    </w:p>
    <w:p w14:paraId="2D690173" w14:textId="77777777" w:rsidR="00927A77" w:rsidRDefault="00927A77" w:rsidP="00927A77">
      <w:pPr>
        <w:pStyle w:val="Code"/>
      </w:pPr>
      <w:r>
        <w:t xml:space="preserve">    </w:t>
      </w:r>
      <w:proofErr w:type="spellStart"/>
      <w:r>
        <w:t>forbidAnonymity</w:t>
      </w:r>
      <w:proofErr w:type="spellEnd"/>
      <w:r>
        <w:t>(10)</w:t>
      </w:r>
    </w:p>
    <w:p w14:paraId="30696A13" w14:textId="77777777" w:rsidR="00927A77" w:rsidRDefault="00927A77" w:rsidP="00927A77">
      <w:pPr>
        <w:pStyle w:val="Code"/>
      </w:pPr>
      <w:r>
        <w:t>}</w:t>
      </w:r>
    </w:p>
    <w:p w14:paraId="571737D0" w14:textId="77777777" w:rsidR="00927A77" w:rsidRDefault="00927A77" w:rsidP="00927A77">
      <w:pPr>
        <w:pStyle w:val="Code"/>
      </w:pPr>
    </w:p>
    <w:p w14:paraId="30C50965" w14:textId="77777777" w:rsidR="00927A77" w:rsidRDefault="00927A77" w:rsidP="00927A77">
      <w:pPr>
        <w:pStyle w:val="Code"/>
      </w:pPr>
      <w:proofErr w:type="spellStart"/>
      <w:r>
        <w:t>PTCFailureCode</w:t>
      </w:r>
      <w:proofErr w:type="spellEnd"/>
      <w:r>
        <w:t xml:space="preserve">  ::= ENUMERATED</w:t>
      </w:r>
    </w:p>
    <w:p w14:paraId="12063193" w14:textId="77777777" w:rsidR="00927A77" w:rsidRDefault="00927A77" w:rsidP="00927A77">
      <w:pPr>
        <w:pStyle w:val="Code"/>
      </w:pPr>
      <w:r>
        <w:t>{</w:t>
      </w:r>
    </w:p>
    <w:p w14:paraId="12A88BA1" w14:textId="77777777" w:rsidR="00927A77" w:rsidRDefault="00927A77" w:rsidP="00927A77">
      <w:pPr>
        <w:pStyle w:val="Code"/>
      </w:pPr>
      <w:r>
        <w:t xml:space="preserve">    </w:t>
      </w:r>
      <w:proofErr w:type="spellStart"/>
      <w:r>
        <w:t>sessionCannotBeEstablished</w:t>
      </w:r>
      <w:proofErr w:type="spellEnd"/>
      <w:r>
        <w:t>(1),</w:t>
      </w:r>
    </w:p>
    <w:p w14:paraId="67014DF1" w14:textId="77777777" w:rsidR="00927A77" w:rsidRDefault="00927A77" w:rsidP="00927A77">
      <w:pPr>
        <w:pStyle w:val="Code"/>
      </w:pPr>
      <w:r>
        <w:t xml:space="preserve">    </w:t>
      </w:r>
      <w:proofErr w:type="spellStart"/>
      <w:r>
        <w:t>sessionCannotBeModified</w:t>
      </w:r>
      <w:proofErr w:type="spellEnd"/>
      <w:r>
        <w:t>(2)</w:t>
      </w:r>
    </w:p>
    <w:p w14:paraId="38180811" w14:textId="77777777" w:rsidR="00927A77" w:rsidRDefault="00927A77" w:rsidP="00927A77">
      <w:pPr>
        <w:pStyle w:val="Code"/>
      </w:pPr>
      <w:r>
        <w:t>}</w:t>
      </w:r>
    </w:p>
    <w:p w14:paraId="0CFA5523" w14:textId="77777777" w:rsidR="00927A77" w:rsidRDefault="00927A77" w:rsidP="00927A77">
      <w:pPr>
        <w:pStyle w:val="Code"/>
      </w:pPr>
    </w:p>
    <w:p w14:paraId="7AA0D4D6" w14:textId="77777777" w:rsidR="00927A77" w:rsidRDefault="00927A77" w:rsidP="00927A77">
      <w:pPr>
        <w:pStyle w:val="Code"/>
      </w:pPr>
      <w:proofErr w:type="spellStart"/>
      <w:r>
        <w:t>PTCListManagementFailure</w:t>
      </w:r>
      <w:proofErr w:type="spellEnd"/>
      <w:r>
        <w:t xml:space="preserve">  ::= ENUMERATED</w:t>
      </w:r>
    </w:p>
    <w:p w14:paraId="07120DA2" w14:textId="77777777" w:rsidR="00927A77" w:rsidRDefault="00927A77" w:rsidP="00927A77">
      <w:pPr>
        <w:pStyle w:val="Code"/>
      </w:pPr>
      <w:r>
        <w:t>{</w:t>
      </w:r>
    </w:p>
    <w:p w14:paraId="5AA1A4F1" w14:textId="77777777" w:rsidR="00927A77" w:rsidRDefault="00927A77" w:rsidP="00927A77">
      <w:pPr>
        <w:pStyle w:val="Code"/>
      </w:pPr>
      <w:r>
        <w:t xml:space="preserve">    </w:t>
      </w:r>
      <w:proofErr w:type="spellStart"/>
      <w:r>
        <w:t>requestUnsuccessful</w:t>
      </w:r>
      <w:proofErr w:type="spellEnd"/>
      <w:r>
        <w:t>(1),</w:t>
      </w:r>
    </w:p>
    <w:p w14:paraId="06418806" w14:textId="77777777" w:rsidR="00927A77" w:rsidRDefault="00927A77" w:rsidP="00927A77">
      <w:pPr>
        <w:pStyle w:val="Code"/>
      </w:pPr>
      <w:r>
        <w:t xml:space="preserve">    </w:t>
      </w:r>
      <w:proofErr w:type="spellStart"/>
      <w:r>
        <w:t>requestUnknown</w:t>
      </w:r>
      <w:proofErr w:type="spellEnd"/>
      <w:r>
        <w:t>(2)</w:t>
      </w:r>
    </w:p>
    <w:p w14:paraId="1B0BF2D2" w14:textId="77777777" w:rsidR="00927A77" w:rsidRDefault="00927A77" w:rsidP="00927A77">
      <w:pPr>
        <w:pStyle w:val="Code"/>
      </w:pPr>
      <w:r>
        <w:t>}</w:t>
      </w:r>
    </w:p>
    <w:p w14:paraId="346F3550" w14:textId="77777777" w:rsidR="00927A77" w:rsidRDefault="00927A77" w:rsidP="00927A77">
      <w:pPr>
        <w:pStyle w:val="Code"/>
      </w:pPr>
    </w:p>
    <w:p w14:paraId="295CFB6E" w14:textId="77777777" w:rsidR="00927A77" w:rsidRDefault="00927A77" w:rsidP="00927A77">
      <w:pPr>
        <w:pStyle w:val="Code"/>
      </w:pPr>
      <w:proofErr w:type="spellStart"/>
      <w:r>
        <w:t>PTCAccessPolicyFailure</w:t>
      </w:r>
      <w:proofErr w:type="spellEnd"/>
      <w:r>
        <w:t xml:space="preserve">  ::= ENUMERATED</w:t>
      </w:r>
    </w:p>
    <w:p w14:paraId="6F267BBB" w14:textId="77777777" w:rsidR="00927A77" w:rsidRDefault="00927A77" w:rsidP="00927A77">
      <w:pPr>
        <w:pStyle w:val="Code"/>
      </w:pPr>
      <w:r>
        <w:t>{</w:t>
      </w:r>
    </w:p>
    <w:p w14:paraId="3265ADCB" w14:textId="77777777" w:rsidR="00927A77" w:rsidRDefault="00927A77" w:rsidP="00927A77">
      <w:pPr>
        <w:pStyle w:val="Code"/>
      </w:pPr>
      <w:r>
        <w:t xml:space="preserve">    </w:t>
      </w:r>
      <w:proofErr w:type="spellStart"/>
      <w:r>
        <w:t>requestUnsuccessful</w:t>
      </w:r>
      <w:proofErr w:type="spellEnd"/>
      <w:r>
        <w:t>(1),</w:t>
      </w:r>
    </w:p>
    <w:p w14:paraId="01C91E24" w14:textId="77777777" w:rsidR="00927A77" w:rsidRDefault="00927A77" w:rsidP="00927A77">
      <w:pPr>
        <w:pStyle w:val="Code"/>
      </w:pPr>
      <w:r>
        <w:t xml:space="preserve">    </w:t>
      </w:r>
      <w:proofErr w:type="spellStart"/>
      <w:r>
        <w:t>requestUnknown</w:t>
      </w:r>
      <w:proofErr w:type="spellEnd"/>
      <w:r>
        <w:t>(2)</w:t>
      </w:r>
    </w:p>
    <w:p w14:paraId="1B95F2F1" w14:textId="77777777" w:rsidR="00927A77" w:rsidRDefault="00927A77" w:rsidP="00927A77">
      <w:pPr>
        <w:pStyle w:val="Code"/>
      </w:pPr>
      <w:r>
        <w:t>}</w:t>
      </w:r>
    </w:p>
    <w:p w14:paraId="6295D34E" w14:textId="77777777" w:rsidR="00927A77" w:rsidRDefault="00927A77" w:rsidP="00927A77">
      <w:pPr>
        <w:pStyle w:val="Code"/>
      </w:pPr>
    </w:p>
    <w:p w14:paraId="28D83A51" w14:textId="77777777" w:rsidR="00927A77" w:rsidRDefault="00927A77" w:rsidP="00927A77">
      <w:pPr>
        <w:pStyle w:val="CodeHeader"/>
      </w:pPr>
      <w:r>
        <w:t>-- ===================</w:t>
      </w:r>
    </w:p>
    <w:p w14:paraId="0A420D3F" w14:textId="77777777" w:rsidR="00927A77" w:rsidRDefault="00927A77" w:rsidP="00927A77">
      <w:pPr>
        <w:pStyle w:val="CodeHeader"/>
      </w:pPr>
      <w:r>
        <w:t>-- 5G LALS definitions</w:t>
      </w:r>
    </w:p>
    <w:p w14:paraId="2302D8DE" w14:textId="77777777" w:rsidR="00927A77" w:rsidRDefault="00927A77" w:rsidP="00927A77">
      <w:pPr>
        <w:pStyle w:val="Code"/>
      </w:pPr>
      <w:r>
        <w:t>-- ===================</w:t>
      </w:r>
    </w:p>
    <w:p w14:paraId="3F469238" w14:textId="77777777" w:rsidR="00927A77" w:rsidRDefault="00927A77" w:rsidP="00927A77">
      <w:pPr>
        <w:pStyle w:val="Code"/>
      </w:pPr>
    </w:p>
    <w:p w14:paraId="11643275" w14:textId="77777777" w:rsidR="00927A77" w:rsidRDefault="00927A77" w:rsidP="00927A77">
      <w:pPr>
        <w:pStyle w:val="Code"/>
      </w:pPr>
      <w:proofErr w:type="spellStart"/>
      <w:r>
        <w:t>LALSReport</w:t>
      </w:r>
      <w:proofErr w:type="spellEnd"/>
      <w:r>
        <w:t xml:space="preserve"> ::= SEQUENCE</w:t>
      </w:r>
    </w:p>
    <w:p w14:paraId="4BF06A40" w14:textId="77777777" w:rsidR="00927A77" w:rsidRDefault="00927A77" w:rsidP="00927A77">
      <w:pPr>
        <w:pStyle w:val="Code"/>
      </w:pPr>
      <w:r>
        <w:t>{</w:t>
      </w:r>
    </w:p>
    <w:p w14:paraId="6128F87B" w14:textId="77777777" w:rsidR="00927A77" w:rsidRDefault="00927A77" w:rsidP="00927A77">
      <w:pPr>
        <w:pStyle w:val="Code"/>
      </w:pPr>
      <w:r>
        <w:t xml:space="preserve">    </w:t>
      </w:r>
      <w:proofErr w:type="spellStart"/>
      <w:r>
        <w:t>sUPI</w:t>
      </w:r>
      <w:proofErr w:type="spellEnd"/>
      <w:r>
        <w:t xml:space="preserve">                [1] SUPI OPTIONAL,</w:t>
      </w:r>
    </w:p>
    <w:p w14:paraId="7BD181B6" w14:textId="77777777" w:rsidR="00927A77" w:rsidRDefault="00927A77" w:rsidP="00927A77">
      <w:pPr>
        <w:pStyle w:val="Code"/>
      </w:pPr>
      <w:r>
        <w:t xml:space="preserve"> -- </w:t>
      </w:r>
      <w:proofErr w:type="spellStart"/>
      <w:r>
        <w:t>pEI</w:t>
      </w:r>
      <w:proofErr w:type="spellEnd"/>
      <w:r>
        <w:t xml:space="preserve">                 [2] PEI OPTIONAL, deprecated in Release-16, do not re-use this tag number</w:t>
      </w:r>
    </w:p>
    <w:p w14:paraId="2F6A2D10" w14:textId="77777777" w:rsidR="00927A77" w:rsidRDefault="00927A77" w:rsidP="00927A77">
      <w:pPr>
        <w:pStyle w:val="Code"/>
      </w:pPr>
      <w:r>
        <w:t xml:space="preserve">    </w:t>
      </w:r>
      <w:proofErr w:type="spellStart"/>
      <w:r>
        <w:t>gPSI</w:t>
      </w:r>
      <w:proofErr w:type="spellEnd"/>
      <w:r>
        <w:t xml:space="preserve">                [3] GPSI OPTIONAL,</w:t>
      </w:r>
    </w:p>
    <w:p w14:paraId="174F81BA" w14:textId="77777777" w:rsidR="00927A77" w:rsidRDefault="00927A77" w:rsidP="00927A77">
      <w:pPr>
        <w:pStyle w:val="Code"/>
      </w:pPr>
      <w:r>
        <w:t xml:space="preserve">    location            [4] Location OPTIONAL,</w:t>
      </w:r>
    </w:p>
    <w:p w14:paraId="603077E9" w14:textId="77777777" w:rsidR="00927A77" w:rsidRDefault="00927A77" w:rsidP="00927A77">
      <w:pPr>
        <w:pStyle w:val="Code"/>
      </w:pPr>
      <w:r>
        <w:t xml:space="preserve">    </w:t>
      </w:r>
      <w:proofErr w:type="spellStart"/>
      <w:r>
        <w:t>iMPU</w:t>
      </w:r>
      <w:proofErr w:type="spellEnd"/>
      <w:r>
        <w:t xml:space="preserve">                [5] IMPU OPTIONAL,</w:t>
      </w:r>
    </w:p>
    <w:p w14:paraId="3E752074" w14:textId="77777777" w:rsidR="00927A77" w:rsidRDefault="00927A77" w:rsidP="00927A77">
      <w:pPr>
        <w:pStyle w:val="Code"/>
      </w:pPr>
      <w:r>
        <w:t xml:space="preserve">    </w:t>
      </w:r>
      <w:proofErr w:type="spellStart"/>
      <w:r>
        <w:t>iMSI</w:t>
      </w:r>
      <w:proofErr w:type="spellEnd"/>
      <w:r>
        <w:t xml:space="preserve">                [7] IMSI OPTIONAL,</w:t>
      </w:r>
    </w:p>
    <w:p w14:paraId="2E6AD0D1" w14:textId="77777777" w:rsidR="00927A77" w:rsidRDefault="00927A77" w:rsidP="00927A77">
      <w:pPr>
        <w:pStyle w:val="Code"/>
      </w:pPr>
      <w:r>
        <w:t xml:space="preserve">    </w:t>
      </w:r>
      <w:proofErr w:type="spellStart"/>
      <w:r>
        <w:t>mSISDN</w:t>
      </w:r>
      <w:proofErr w:type="spellEnd"/>
      <w:r>
        <w:t xml:space="preserve">              [8] MSISDN OPTIONAL</w:t>
      </w:r>
    </w:p>
    <w:p w14:paraId="52D9B120" w14:textId="77777777" w:rsidR="00927A77" w:rsidRDefault="00927A77" w:rsidP="00927A77">
      <w:pPr>
        <w:pStyle w:val="Code"/>
      </w:pPr>
      <w:r>
        <w:t>}</w:t>
      </w:r>
    </w:p>
    <w:p w14:paraId="046CF23E" w14:textId="77777777" w:rsidR="00927A77" w:rsidRDefault="00927A77" w:rsidP="00927A77">
      <w:pPr>
        <w:pStyle w:val="Code"/>
      </w:pPr>
    </w:p>
    <w:p w14:paraId="6295F14A" w14:textId="77777777" w:rsidR="00927A77" w:rsidRDefault="00927A77" w:rsidP="00927A77">
      <w:pPr>
        <w:pStyle w:val="CodeHeader"/>
      </w:pPr>
      <w:r>
        <w:t>-- =====================</w:t>
      </w:r>
    </w:p>
    <w:p w14:paraId="2D5689A3" w14:textId="77777777" w:rsidR="00927A77" w:rsidRDefault="00927A77" w:rsidP="00927A77">
      <w:pPr>
        <w:pStyle w:val="CodeHeader"/>
      </w:pPr>
      <w:r>
        <w:t>-- PDHR/PDSR definitions</w:t>
      </w:r>
    </w:p>
    <w:p w14:paraId="6BEAFF50" w14:textId="77777777" w:rsidR="00927A77" w:rsidRDefault="00927A77" w:rsidP="00927A77">
      <w:pPr>
        <w:pStyle w:val="Code"/>
      </w:pPr>
      <w:r>
        <w:t>-- =====================</w:t>
      </w:r>
    </w:p>
    <w:p w14:paraId="31519CBF" w14:textId="77777777" w:rsidR="00927A77" w:rsidRDefault="00927A77" w:rsidP="00927A77">
      <w:pPr>
        <w:pStyle w:val="Code"/>
      </w:pPr>
    </w:p>
    <w:p w14:paraId="22F70875" w14:textId="77777777" w:rsidR="00927A77" w:rsidRDefault="00927A77" w:rsidP="00927A77">
      <w:pPr>
        <w:pStyle w:val="Code"/>
      </w:pPr>
      <w:proofErr w:type="spellStart"/>
      <w:r>
        <w:t>PDHeaderReport</w:t>
      </w:r>
      <w:proofErr w:type="spellEnd"/>
      <w:r>
        <w:t xml:space="preserve"> ::= SEQUENCE</w:t>
      </w:r>
    </w:p>
    <w:p w14:paraId="7A0C2566" w14:textId="77777777" w:rsidR="00927A77" w:rsidRDefault="00927A77" w:rsidP="00927A77">
      <w:pPr>
        <w:pStyle w:val="Code"/>
      </w:pPr>
      <w:r>
        <w:t>{</w:t>
      </w:r>
    </w:p>
    <w:p w14:paraId="3F03C366" w14:textId="77777777" w:rsidR="00927A77" w:rsidRDefault="00927A77" w:rsidP="00927A77">
      <w:pPr>
        <w:pStyle w:val="Code"/>
      </w:pPr>
      <w:r>
        <w:t xml:space="preserve">    </w:t>
      </w:r>
      <w:proofErr w:type="spellStart"/>
      <w:r>
        <w:t>pDUSessionID</w:t>
      </w:r>
      <w:proofErr w:type="spellEnd"/>
      <w:r>
        <w:t xml:space="preserve">                [1] </w:t>
      </w:r>
      <w:proofErr w:type="spellStart"/>
      <w:r>
        <w:t>PDUSessionID</w:t>
      </w:r>
      <w:proofErr w:type="spellEnd"/>
      <w:r>
        <w:t>,</w:t>
      </w:r>
    </w:p>
    <w:p w14:paraId="0E6BF7F3" w14:textId="77777777" w:rsidR="00927A77" w:rsidRDefault="00927A77" w:rsidP="00927A77">
      <w:pPr>
        <w:pStyle w:val="Code"/>
      </w:pPr>
      <w:r>
        <w:t xml:space="preserve">    </w:t>
      </w:r>
      <w:proofErr w:type="spellStart"/>
      <w:r>
        <w:t>sourceIPAddress</w:t>
      </w:r>
      <w:proofErr w:type="spellEnd"/>
      <w:r>
        <w:t xml:space="preserve">             [2] </w:t>
      </w:r>
      <w:proofErr w:type="spellStart"/>
      <w:r>
        <w:t>IPAddress</w:t>
      </w:r>
      <w:proofErr w:type="spellEnd"/>
      <w:r>
        <w:t>,</w:t>
      </w:r>
    </w:p>
    <w:p w14:paraId="5F13DB39" w14:textId="77777777" w:rsidR="00927A77" w:rsidRDefault="00927A77" w:rsidP="00927A77">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7CE1185" w14:textId="77777777" w:rsidR="00927A77" w:rsidRDefault="00927A77" w:rsidP="00927A77">
      <w:pPr>
        <w:pStyle w:val="Code"/>
      </w:pPr>
      <w:r>
        <w:t xml:space="preserve">    </w:t>
      </w:r>
      <w:proofErr w:type="spellStart"/>
      <w:r>
        <w:t>destinationIPAddress</w:t>
      </w:r>
      <w:proofErr w:type="spellEnd"/>
      <w:r>
        <w:t xml:space="preserve">        [4] </w:t>
      </w:r>
      <w:proofErr w:type="spellStart"/>
      <w:r>
        <w:t>IPAddress</w:t>
      </w:r>
      <w:proofErr w:type="spellEnd"/>
      <w:r>
        <w:t>,</w:t>
      </w:r>
    </w:p>
    <w:p w14:paraId="5782DFCD" w14:textId="77777777" w:rsidR="00927A77" w:rsidRDefault="00927A77" w:rsidP="00927A77">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52D0960F" w14:textId="77777777" w:rsidR="00927A77" w:rsidRDefault="00927A77" w:rsidP="00927A77">
      <w:pPr>
        <w:pStyle w:val="Code"/>
      </w:pPr>
      <w:r>
        <w:t xml:space="preserve">    </w:t>
      </w:r>
      <w:proofErr w:type="spellStart"/>
      <w:r>
        <w:t>nextLayerProtocol</w:t>
      </w:r>
      <w:proofErr w:type="spellEnd"/>
      <w:r>
        <w:t xml:space="preserve">           [6] </w:t>
      </w:r>
      <w:proofErr w:type="spellStart"/>
      <w:r>
        <w:t>NextLayerProtocol</w:t>
      </w:r>
      <w:proofErr w:type="spellEnd"/>
      <w:r>
        <w:t>,</w:t>
      </w:r>
    </w:p>
    <w:p w14:paraId="2719AE71" w14:textId="77777777" w:rsidR="00927A77" w:rsidRDefault="00927A77" w:rsidP="00927A77">
      <w:pPr>
        <w:pStyle w:val="Code"/>
      </w:pPr>
      <w:r>
        <w:t xml:space="preserve">    iPv6flowLabel               [7] IPv6FlowLabel OPTIONAL,</w:t>
      </w:r>
    </w:p>
    <w:p w14:paraId="1F45FB98" w14:textId="77777777" w:rsidR="00927A77" w:rsidRDefault="00927A77" w:rsidP="00927A77">
      <w:pPr>
        <w:pStyle w:val="Code"/>
      </w:pPr>
      <w:r>
        <w:t xml:space="preserve">    direction                   [8] Direction,</w:t>
      </w:r>
    </w:p>
    <w:p w14:paraId="5AD1C830" w14:textId="77777777" w:rsidR="00927A77" w:rsidRDefault="00927A77" w:rsidP="00927A77">
      <w:pPr>
        <w:pStyle w:val="Code"/>
      </w:pPr>
      <w:r>
        <w:t xml:space="preserve">    </w:t>
      </w:r>
      <w:proofErr w:type="spellStart"/>
      <w:r>
        <w:t>packetSize</w:t>
      </w:r>
      <w:proofErr w:type="spellEnd"/>
      <w:r>
        <w:t xml:space="preserve">                  [9] INTEGER</w:t>
      </w:r>
    </w:p>
    <w:p w14:paraId="3CF9CEB3" w14:textId="77777777" w:rsidR="00927A77" w:rsidRDefault="00927A77" w:rsidP="00927A77">
      <w:pPr>
        <w:pStyle w:val="Code"/>
      </w:pPr>
      <w:r>
        <w:t>}</w:t>
      </w:r>
    </w:p>
    <w:p w14:paraId="567B8D21" w14:textId="77777777" w:rsidR="00927A77" w:rsidRDefault="00927A77" w:rsidP="00927A77">
      <w:pPr>
        <w:pStyle w:val="Code"/>
      </w:pPr>
    </w:p>
    <w:p w14:paraId="5CE21E9A" w14:textId="77777777" w:rsidR="00927A77" w:rsidRDefault="00927A77" w:rsidP="00927A77">
      <w:pPr>
        <w:pStyle w:val="Code"/>
      </w:pPr>
      <w:proofErr w:type="spellStart"/>
      <w:r>
        <w:t>PDSummaryReport</w:t>
      </w:r>
      <w:proofErr w:type="spellEnd"/>
      <w:r>
        <w:t xml:space="preserve"> ::= SEQUENCE</w:t>
      </w:r>
    </w:p>
    <w:p w14:paraId="69BCDE32" w14:textId="77777777" w:rsidR="00927A77" w:rsidRDefault="00927A77" w:rsidP="00927A77">
      <w:pPr>
        <w:pStyle w:val="Code"/>
      </w:pPr>
      <w:r>
        <w:t>{</w:t>
      </w:r>
    </w:p>
    <w:p w14:paraId="0DA525B8" w14:textId="77777777" w:rsidR="00927A77" w:rsidRDefault="00927A77" w:rsidP="00927A77">
      <w:pPr>
        <w:pStyle w:val="Code"/>
      </w:pPr>
      <w:r>
        <w:t xml:space="preserve">    </w:t>
      </w:r>
      <w:proofErr w:type="spellStart"/>
      <w:r>
        <w:t>pDUSessionID</w:t>
      </w:r>
      <w:proofErr w:type="spellEnd"/>
      <w:r>
        <w:t xml:space="preserve">                [1] </w:t>
      </w:r>
      <w:proofErr w:type="spellStart"/>
      <w:r>
        <w:t>PDUSessionID</w:t>
      </w:r>
      <w:proofErr w:type="spellEnd"/>
      <w:r>
        <w:t>,</w:t>
      </w:r>
    </w:p>
    <w:p w14:paraId="13A4B97F" w14:textId="77777777" w:rsidR="00927A77" w:rsidRDefault="00927A77" w:rsidP="00927A77">
      <w:pPr>
        <w:pStyle w:val="Code"/>
      </w:pPr>
      <w:r>
        <w:t xml:space="preserve">    </w:t>
      </w:r>
      <w:proofErr w:type="spellStart"/>
      <w:r>
        <w:t>sourceIPAddress</w:t>
      </w:r>
      <w:proofErr w:type="spellEnd"/>
      <w:r>
        <w:t xml:space="preserve">             [2] </w:t>
      </w:r>
      <w:proofErr w:type="spellStart"/>
      <w:r>
        <w:t>IPAddress</w:t>
      </w:r>
      <w:proofErr w:type="spellEnd"/>
      <w:r>
        <w:t>,</w:t>
      </w:r>
    </w:p>
    <w:p w14:paraId="316CF2B6" w14:textId="77777777" w:rsidR="00927A77" w:rsidRDefault="00927A77" w:rsidP="00927A77">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3BA80516" w14:textId="77777777" w:rsidR="00927A77" w:rsidRDefault="00927A77" w:rsidP="00927A77">
      <w:pPr>
        <w:pStyle w:val="Code"/>
      </w:pPr>
      <w:r>
        <w:t xml:space="preserve">    </w:t>
      </w:r>
      <w:proofErr w:type="spellStart"/>
      <w:r>
        <w:t>destinationIPAddress</w:t>
      </w:r>
      <w:proofErr w:type="spellEnd"/>
      <w:r>
        <w:t xml:space="preserve">        [4] </w:t>
      </w:r>
      <w:proofErr w:type="spellStart"/>
      <w:r>
        <w:t>IPAddress</w:t>
      </w:r>
      <w:proofErr w:type="spellEnd"/>
      <w:r>
        <w:t>,</w:t>
      </w:r>
    </w:p>
    <w:p w14:paraId="37D7F615" w14:textId="77777777" w:rsidR="00927A77" w:rsidRDefault="00927A77" w:rsidP="00927A77">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73085C57" w14:textId="77777777" w:rsidR="00927A77" w:rsidRDefault="00927A77" w:rsidP="00927A77">
      <w:pPr>
        <w:pStyle w:val="Code"/>
      </w:pPr>
      <w:r>
        <w:t xml:space="preserve">    </w:t>
      </w:r>
      <w:proofErr w:type="spellStart"/>
      <w:r>
        <w:t>nextLayerProtocol</w:t>
      </w:r>
      <w:proofErr w:type="spellEnd"/>
      <w:r>
        <w:t xml:space="preserve">           [6] </w:t>
      </w:r>
      <w:proofErr w:type="spellStart"/>
      <w:r>
        <w:t>NextLayerProtocol</w:t>
      </w:r>
      <w:proofErr w:type="spellEnd"/>
      <w:r>
        <w:t>,</w:t>
      </w:r>
    </w:p>
    <w:p w14:paraId="22CB7835" w14:textId="77777777" w:rsidR="00927A77" w:rsidRDefault="00927A77" w:rsidP="00927A77">
      <w:pPr>
        <w:pStyle w:val="Code"/>
      </w:pPr>
      <w:r>
        <w:t xml:space="preserve">    iPv6flowLabel               [7] IPv6FlowLabel OPTIONAL,</w:t>
      </w:r>
    </w:p>
    <w:p w14:paraId="72CF53CE" w14:textId="77777777" w:rsidR="00927A77" w:rsidRDefault="00927A77" w:rsidP="00927A77">
      <w:pPr>
        <w:pStyle w:val="Code"/>
      </w:pPr>
      <w:r>
        <w:t xml:space="preserve">    direction                   [8] Direction,</w:t>
      </w:r>
    </w:p>
    <w:p w14:paraId="16CEFBC7" w14:textId="77777777" w:rsidR="00927A77" w:rsidRDefault="00927A77" w:rsidP="00927A77">
      <w:pPr>
        <w:pStyle w:val="Code"/>
      </w:pPr>
      <w:r>
        <w:t xml:space="preserve">    </w:t>
      </w:r>
      <w:proofErr w:type="spellStart"/>
      <w:r>
        <w:t>pDSRSummaryTrigger</w:t>
      </w:r>
      <w:proofErr w:type="spellEnd"/>
      <w:r>
        <w:t xml:space="preserve">          [9] </w:t>
      </w:r>
      <w:proofErr w:type="spellStart"/>
      <w:r>
        <w:t>PDSRSummaryTrigger</w:t>
      </w:r>
      <w:proofErr w:type="spellEnd"/>
      <w:r>
        <w:t>,</w:t>
      </w:r>
    </w:p>
    <w:p w14:paraId="1D9DB12D" w14:textId="77777777" w:rsidR="00927A77" w:rsidRDefault="00927A77" w:rsidP="00927A77">
      <w:pPr>
        <w:pStyle w:val="Code"/>
      </w:pPr>
      <w:r>
        <w:t xml:space="preserve">    </w:t>
      </w:r>
      <w:proofErr w:type="spellStart"/>
      <w:r>
        <w:t>firstPacketTimestamp</w:t>
      </w:r>
      <w:proofErr w:type="spellEnd"/>
      <w:r>
        <w:t xml:space="preserve">        [10] Timestamp,</w:t>
      </w:r>
    </w:p>
    <w:p w14:paraId="45A2C172" w14:textId="77777777" w:rsidR="00927A77" w:rsidRDefault="00927A77" w:rsidP="00927A77">
      <w:pPr>
        <w:pStyle w:val="Code"/>
      </w:pPr>
      <w:r>
        <w:t xml:space="preserve">    </w:t>
      </w:r>
      <w:proofErr w:type="spellStart"/>
      <w:r>
        <w:t>lastPacketTimestamp</w:t>
      </w:r>
      <w:proofErr w:type="spellEnd"/>
      <w:r>
        <w:t xml:space="preserve">         [11] Timestamp,</w:t>
      </w:r>
    </w:p>
    <w:p w14:paraId="0FE411CD" w14:textId="77777777" w:rsidR="00927A77" w:rsidRDefault="00927A77" w:rsidP="00927A77">
      <w:pPr>
        <w:pStyle w:val="Code"/>
      </w:pPr>
      <w:r>
        <w:t xml:space="preserve">    </w:t>
      </w:r>
      <w:proofErr w:type="spellStart"/>
      <w:r>
        <w:t>packetCount</w:t>
      </w:r>
      <w:proofErr w:type="spellEnd"/>
      <w:r>
        <w:t xml:space="preserve">                 [12] INTEGER,</w:t>
      </w:r>
    </w:p>
    <w:p w14:paraId="3B8BA1B7" w14:textId="77777777" w:rsidR="00927A77" w:rsidRDefault="00927A77" w:rsidP="00927A77">
      <w:pPr>
        <w:pStyle w:val="Code"/>
      </w:pPr>
      <w:r>
        <w:t xml:space="preserve">    </w:t>
      </w:r>
      <w:proofErr w:type="spellStart"/>
      <w:r>
        <w:t>byteCount</w:t>
      </w:r>
      <w:proofErr w:type="spellEnd"/>
      <w:r>
        <w:t xml:space="preserve">                   [13] INTEGER</w:t>
      </w:r>
    </w:p>
    <w:p w14:paraId="76C7C4D1" w14:textId="77777777" w:rsidR="00927A77" w:rsidRDefault="00927A77" w:rsidP="00927A77">
      <w:pPr>
        <w:pStyle w:val="Code"/>
      </w:pPr>
      <w:r>
        <w:t>}</w:t>
      </w:r>
    </w:p>
    <w:p w14:paraId="68D66FDF" w14:textId="77777777" w:rsidR="00927A77" w:rsidRDefault="00927A77" w:rsidP="00927A77">
      <w:pPr>
        <w:pStyle w:val="Code"/>
      </w:pPr>
    </w:p>
    <w:p w14:paraId="058EB839" w14:textId="77777777" w:rsidR="00927A77" w:rsidRDefault="00927A77" w:rsidP="00927A77">
      <w:pPr>
        <w:pStyle w:val="CodeHeader"/>
      </w:pPr>
      <w:r>
        <w:t>-- ====================</w:t>
      </w:r>
    </w:p>
    <w:p w14:paraId="4F3E1FFF" w14:textId="77777777" w:rsidR="00927A77" w:rsidRDefault="00927A77" w:rsidP="00927A77">
      <w:pPr>
        <w:pStyle w:val="CodeHeader"/>
      </w:pPr>
      <w:r>
        <w:t>-- PDHR/PDSR parameters</w:t>
      </w:r>
    </w:p>
    <w:p w14:paraId="1D5E69CF" w14:textId="77777777" w:rsidR="00927A77" w:rsidRDefault="00927A77" w:rsidP="00927A77">
      <w:pPr>
        <w:pStyle w:val="Code"/>
      </w:pPr>
      <w:r>
        <w:t>-- ====================</w:t>
      </w:r>
    </w:p>
    <w:p w14:paraId="4A0DDA74" w14:textId="77777777" w:rsidR="00927A77" w:rsidRDefault="00927A77" w:rsidP="00927A77">
      <w:pPr>
        <w:pStyle w:val="Code"/>
      </w:pPr>
    </w:p>
    <w:p w14:paraId="10826D15" w14:textId="77777777" w:rsidR="00927A77" w:rsidRDefault="00927A77" w:rsidP="00927A77">
      <w:pPr>
        <w:pStyle w:val="Code"/>
      </w:pPr>
      <w:proofErr w:type="spellStart"/>
      <w:r>
        <w:t>PDSRSummaryTrigger</w:t>
      </w:r>
      <w:proofErr w:type="spellEnd"/>
      <w:r>
        <w:t xml:space="preserve"> ::= ENUMERATED</w:t>
      </w:r>
    </w:p>
    <w:p w14:paraId="769F8968" w14:textId="77777777" w:rsidR="00927A77" w:rsidRDefault="00927A77" w:rsidP="00927A77">
      <w:pPr>
        <w:pStyle w:val="Code"/>
      </w:pPr>
      <w:r>
        <w:t>{</w:t>
      </w:r>
    </w:p>
    <w:p w14:paraId="61673F42" w14:textId="77777777" w:rsidR="00927A77" w:rsidRDefault="00927A77" w:rsidP="00927A77">
      <w:pPr>
        <w:pStyle w:val="Code"/>
      </w:pPr>
      <w:r>
        <w:t xml:space="preserve">    </w:t>
      </w:r>
      <w:proofErr w:type="spellStart"/>
      <w:r>
        <w:t>timerExpiry</w:t>
      </w:r>
      <w:proofErr w:type="spellEnd"/>
      <w:r>
        <w:t>(1),</w:t>
      </w:r>
    </w:p>
    <w:p w14:paraId="50F2B725" w14:textId="77777777" w:rsidR="00927A77" w:rsidRDefault="00927A77" w:rsidP="00927A77">
      <w:pPr>
        <w:pStyle w:val="Code"/>
      </w:pPr>
      <w:r>
        <w:t xml:space="preserve">    </w:t>
      </w:r>
      <w:proofErr w:type="spellStart"/>
      <w:r>
        <w:t>packetCount</w:t>
      </w:r>
      <w:proofErr w:type="spellEnd"/>
      <w:r>
        <w:t>(2),</w:t>
      </w:r>
    </w:p>
    <w:p w14:paraId="0A68DD10" w14:textId="77777777" w:rsidR="00927A77" w:rsidRDefault="00927A77" w:rsidP="00927A77">
      <w:pPr>
        <w:pStyle w:val="Code"/>
      </w:pPr>
      <w:r>
        <w:t xml:space="preserve">    </w:t>
      </w:r>
      <w:proofErr w:type="spellStart"/>
      <w:r>
        <w:t>byteCount</w:t>
      </w:r>
      <w:proofErr w:type="spellEnd"/>
      <w:r>
        <w:t>(3),</w:t>
      </w:r>
    </w:p>
    <w:p w14:paraId="73F56163" w14:textId="77777777" w:rsidR="00927A77" w:rsidRDefault="00927A77" w:rsidP="00927A77">
      <w:pPr>
        <w:pStyle w:val="Code"/>
      </w:pPr>
      <w:r>
        <w:t xml:space="preserve">    </w:t>
      </w:r>
      <w:proofErr w:type="spellStart"/>
      <w:r>
        <w:t>startOfFlow</w:t>
      </w:r>
      <w:proofErr w:type="spellEnd"/>
      <w:r>
        <w:t>(4),</w:t>
      </w:r>
    </w:p>
    <w:p w14:paraId="27A6041C" w14:textId="77777777" w:rsidR="00927A77" w:rsidRDefault="00927A77" w:rsidP="00927A77">
      <w:pPr>
        <w:pStyle w:val="Code"/>
      </w:pPr>
      <w:r>
        <w:t xml:space="preserve">    </w:t>
      </w:r>
      <w:proofErr w:type="spellStart"/>
      <w:r>
        <w:t>endOfFlow</w:t>
      </w:r>
      <w:proofErr w:type="spellEnd"/>
      <w:r>
        <w:t>(5)</w:t>
      </w:r>
    </w:p>
    <w:p w14:paraId="26F86470" w14:textId="77777777" w:rsidR="00927A77" w:rsidRDefault="00927A77" w:rsidP="00927A77">
      <w:pPr>
        <w:pStyle w:val="Code"/>
      </w:pPr>
      <w:r>
        <w:t>}</w:t>
      </w:r>
    </w:p>
    <w:p w14:paraId="2231F45B" w14:textId="77777777" w:rsidR="00927A77" w:rsidRDefault="00927A77" w:rsidP="00927A77">
      <w:pPr>
        <w:pStyle w:val="Code"/>
      </w:pPr>
    </w:p>
    <w:p w14:paraId="71780E76" w14:textId="77777777" w:rsidR="00927A77" w:rsidRDefault="00927A77" w:rsidP="00927A77">
      <w:pPr>
        <w:pStyle w:val="CodeHeader"/>
      </w:pPr>
      <w:r>
        <w:t>-- ==================================</w:t>
      </w:r>
    </w:p>
    <w:p w14:paraId="25CFC90B" w14:textId="77777777" w:rsidR="00927A77" w:rsidRDefault="00927A77" w:rsidP="00927A77">
      <w:pPr>
        <w:pStyle w:val="CodeHeader"/>
      </w:pPr>
      <w:r>
        <w:t>-- Identifier Association definitions</w:t>
      </w:r>
    </w:p>
    <w:p w14:paraId="2F606E5C" w14:textId="77777777" w:rsidR="00927A77" w:rsidRDefault="00927A77" w:rsidP="00927A77">
      <w:pPr>
        <w:pStyle w:val="Code"/>
      </w:pPr>
      <w:r>
        <w:t>-- ==================================</w:t>
      </w:r>
    </w:p>
    <w:p w14:paraId="21767E37" w14:textId="77777777" w:rsidR="00927A77" w:rsidRDefault="00927A77" w:rsidP="00927A77">
      <w:pPr>
        <w:pStyle w:val="Code"/>
      </w:pPr>
    </w:p>
    <w:p w14:paraId="59D4BFB2" w14:textId="77777777" w:rsidR="00927A77" w:rsidRDefault="00927A77" w:rsidP="00927A77">
      <w:pPr>
        <w:pStyle w:val="Code"/>
      </w:pPr>
      <w:proofErr w:type="spellStart"/>
      <w:r>
        <w:t>AMFIdentifierAssocation</w:t>
      </w:r>
      <w:proofErr w:type="spellEnd"/>
      <w:r>
        <w:t xml:space="preserve"> ::= SEQUENCE</w:t>
      </w:r>
    </w:p>
    <w:p w14:paraId="51CB06F3" w14:textId="77777777" w:rsidR="00927A77" w:rsidRDefault="00927A77" w:rsidP="00927A77">
      <w:pPr>
        <w:pStyle w:val="Code"/>
      </w:pPr>
      <w:r>
        <w:t>{</w:t>
      </w:r>
    </w:p>
    <w:p w14:paraId="74D678B5" w14:textId="77777777" w:rsidR="00927A77" w:rsidRDefault="00927A77" w:rsidP="00927A77">
      <w:pPr>
        <w:pStyle w:val="Code"/>
      </w:pPr>
      <w:r>
        <w:t xml:space="preserve">    </w:t>
      </w:r>
      <w:proofErr w:type="spellStart"/>
      <w:r>
        <w:t>sUPI</w:t>
      </w:r>
      <w:proofErr w:type="spellEnd"/>
      <w:r>
        <w:t xml:space="preserve">             [1] SUPI,</w:t>
      </w:r>
    </w:p>
    <w:p w14:paraId="62E1AF30" w14:textId="77777777" w:rsidR="00927A77" w:rsidRDefault="00927A77" w:rsidP="00927A77">
      <w:pPr>
        <w:pStyle w:val="Code"/>
      </w:pPr>
      <w:r>
        <w:t xml:space="preserve">    </w:t>
      </w:r>
      <w:proofErr w:type="spellStart"/>
      <w:r>
        <w:t>sUCI</w:t>
      </w:r>
      <w:proofErr w:type="spellEnd"/>
      <w:r>
        <w:t xml:space="preserve">             [2] SUCI OPTIONAL,</w:t>
      </w:r>
    </w:p>
    <w:p w14:paraId="070AB2F6" w14:textId="77777777" w:rsidR="00927A77" w:rsidRDefault="00927A77" w:rsidP="00927A77">
      <w:pPr>
        <w:pStyle w:val="Code"/>
      </w:pPr>
      <w:r>
        <w:t xml:space="preserve">    </w:t>
      </w:r>
      <w:proofErr w:type="spellStart"/>
      <w:r>
        <w:t>pEI</w:t>
      </w:r>
      <w:proofErr w:type="spellEnd"/>
      <w:r>
        <w:t xml:space="preserve">              [3] PEI OPTIONAL,</w:t>
      </w:r>
    </w:p>
    <w:p w14:paraId="408037C5" w14:textId="77777777" w:rsidR="00927A77" w:rsidRDefault="00927A77" w:rsidP="00927A77">
      <w:pPr>
        <w:pStyle w:val="Code"/>
      </w:pPr>
      <w:r>
        <w:t xml:space="preserve">    </w:t>
      </w:r>
      <w:proofErr w:type="spellStart"/>
      <w:r>
        <w:t>gPSI</w:t>
      </w:r>
      <w:proofErr w:type="spellEnd"/>
      <w:r>
        <w:t xml:space="preserve">             [4] GPSI OPTIONAL,</w:t>
      </w:r>
    </w:p>
    <w:p w14:paraId="11E86772" w14:textId="77777777" w:rsidR="00927A77" w:rsidRDefault="00927A77" w:rsidP="00927A77">
      <w:pPr>
        <w:pStyle w:val="Code"/>
      </w:pPr>
      <w:r>
        <w:t xml:space="preserve">    </w:t>
      </w:r>
      <w:proofErr w:type="spellStart"/>
      <w:r>
        <w:t>gUTI</w:t>
      </w:r>
      <w:proofErr w:type="spellEnd"/>
      <w:r>
        <w:t xml:space="preserve">             [5] </w:t>
      </w:r>
      <w:proofErr w:type="spellStart"/>
      <w:r>
        <w:t>FiveGGUTI</w:t>
      </w:r>
      <w:proofErr w:type="spellEnd"/>
      <w:r>
        <w:t>,</w:t>
      </w:r>
    </w:p>
    <w:p w14:paraId="1BD542F4" w14:textId="77777777" w:rsidR="00927A77" w:rsidRDefault="00927A77" w:rsidP="00927A77">
      <w:pPr>
        <w:pStyle w:val="Code"/>
      </w:pPr>
      <w:r>
        <w:t xml:space="preserve">    location         [6] Location,</w:t>
      </w:r>
    </w:p>
    <w:p w14:paraId="5F764981" w14:textId="77777777" w:rsidR="00927A77" w:rsidRDefault="00927A77" w:rsidP="00927A77">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57EEC2E9" w14:textId="77777777" w:rsidR="00927A77" w:rsidRDefault="00927A77" w:rsidP="00927A77">
      <w:pPr>
        <w:pStyle w:val="Code"/>
      </w:pPr>
      <w:r>
        <w:t>}</w:t>
      </w:r>
    </w:p>
    <w:p w14:paraId="7DB857CE" w14:textId="77777777" w:rsidR="00927A77" w:rsidRDefault="00927A77" w:rsidP="00927A77">
      <w:pPr>
        <w:pStyle w:val="Code"/>
      </w:pPr>
    </w:p>
    <w:p w14:paraId="240D8102" w14:textId="77777777" w:rsidR="00927A77" w:rsidRDefault="00927A77" w:rsidP="00927A77">
      <w:pPr>
        <w:pStyle w:val="Code"/>
      </w:pPr>
      <w:proofErr w:type="spellStart"/>
      <w:r>
        <w:t>MMEIdentifierAssocation</w:t>
      </w:r>
      <w:proofErr w:type="spellEnd"/>
      <w:r>
        <w:t xml:space="preserve"> ::= SEQUENCE</w:t>
      </w:r>
    </w:p>
    <w:p w14:paraId="351AF747" w14:textId="77777777" w:rsidR="00927A77" w:rsidRDefault="00927A77" w:rsidP="00927A77">
      <w:pPr>
        <w:pStyle w:val="Code"/>
      </w:pPr>
      <w:r>
        <w:t>{</w:t>
      </w:r>
    </w:p>
    <w:p w14:paraId="668D388E" w14:textId="77777777" w:rsidR="00927A77" w:rsidRDefault="00927A77" w:rsidP="00927A77">
      <w:pPr>
        <w:pStyle w:val="Code"/>
      </w:pPr>
      <w:r>
        <w:t xml:space="preserve">    </w:t>
      </w:r>
      <w:proofErr w:type="spellStart"/>
      <w:r>
        <w:t>iMSI</w:t>
      </w:r>
      <w:proofErr w:type="spellEnd"/>
      <w:r>
        <w:t xml:space="preserve">        [1] IMSI,</w:t>
      </w:r>
    </w:p>
    <w:p w14:paraId="52BF90A7" w14:textId="77777777" w:rsidR="00927A77" w:rsidRDefault="00927A77" w:rsidP="00927A77">
      <w:pPr>
        <w:pStyle w:val="Code"/>
      </w:pPr>
      <w:r>
        <w:t xml:space="preserve">    </w:t>
      </w:r>
      <w:proofErr w:type="spellStart"/>
      <w:r>
        <w:t>iMEI</w:t>
      </w:r>
      <w:proofErr w:type="spellEnd"/>
      <w:r>
        <w:t xml:space="preserve">        [2] IMEI OPTIONAL,</w:t>
      </w:r>
    </w:p>
    <w:p w14:paraId="1A1D342E" w14:textId="77777777" w:rsidR="00927A77" w:rsidRDefault="00927A77" w:rsidP="00927A77">
      <w:pPr>
        <w:pStyle w:val="Code"/>
      </w:pPr>
      <w:r>
        <w:t xml:space="preserve">    </w:t>
      </w:r>
      <w:proofErr w:type="spellStart"/>
      <w:r>
        <w:t>mSISDN</w:t>
      </w:r>
      <w:proofErr w:type="spellEnd"/>
      <w:r>
        <w:t xml:space="preserve">      [3] MSISDN OPTIONAL,</w:t>
      </w:r>
    </w:p>
    <w:p w14:paraId="6D67968F" w14:textId="77777777" w:rsidR="00927A77" w:rsidRDefault="00927A77" w:rsidP="00927A77">
      <w:pPr>
        <w:pStyle w:val="Code"/>
      </w:pPr>
      <w:r>
        <w:t xml:space="preserve">    </w:t>
      </w:r>
      <w:proofErr w:type="spellStart"/>
      <w:r>
        <w:t>gUTI</w:t>
      </w:r>
      <w:proofErr w:type="spellEnd"/>
      <w:r>
        <w:t xml:space="preserve">        [4] GUTI,</w:t>
      </w:r>
    </w:p>
    <w:p w14:paraId="3A07E196" w14:textId="77777777" w:rsidR="00927A77" w:rsidRDefault="00927A77" w:rsidP="00927A77">
      <w:pPr>
        <w:pStyle w:val="Code"/>
      </w:pPr>
      <w:r>
        <w:t xml:space="preserve">    location    [5] Location,</w:t>
      </w:r>
    </w:p>
    <w:p w14:paraId="5B661839" w14:textId="77777777" w:rsidR="00927A77" w:rsidRDefault="00927A77" w:rsidP="00927A77">
      <w:pPr>
        <w:pStyle w:val="Code"/>
      </w:pPr>
      <w:r>
        <w:t xml:space="preserve">    </w:t>
      </w:r>
      <w:proofErr w:type="spellStart"/>
      <w:r>
        <w:t>tAIList</w:t>
      </w:r>
      <w:proofErr w:type="spellEnd"/>
      <w:r>
        <w:t xml:space="preserve">     [6] </w:t>
      </w:r>
      <w:proofErr w:type="spellStart"/>
      <w:r>
        <w:t>TAIList</w:t>
      </w:r>
      <w:proofErr w:type="spellEnd"/>
      <w:r>
        <w:t xml:space="preserve"> OPTIONAL</w:t>
      </w:r>
    </w:p>
    <w:p w14:paraId="76BC2FA6" w14:textId="77777777" w:rsidR="00927A77" w:rsidRDefault="00927A77" w:rsidP="00927A77">
      <w:pPr>
        <w:pStyle w:val="Code"/>
      </w:pPr>
      <w:r>
        <w:t>}</w:t>
      </w:r>
    </w:p>
    <w:p w14:paraId="2C7CF78E" w14:textId="77777777" w:rsidR="00927A77" w:rsidRDefault="00927A77" w:rsidP="00927A77">
      <w:pPr>
        <w:pStyle w:val="Code"/>
      </w:pPr>
    </w:p>
    <w:p w14:paraId="5131CCFD" w14:textId="77777777" w:rsidR="00927A77" w:rsidRDefault="00927A77" w:rsidP="00927A77">
      <w:pPr>
        <w:pStyle w:val="CodeHeader"/>
      </w:pPr>
      <w:r>
        <w:t>-- =================================</w:t>
      </w:r>
    </w:p>
    <w:p w14:paraId="7E91EDE8" w14:textId="77777777" w:rsidR="00927A77" w:rsidRDefault="00927A77" w:rsidP="00927A77">
      <w:pPr>
        <w:pStyle w:val="CodeHeader"/>
      </w:pPr>
      <w:r>
        <w:t>-- Identifier Association parameters</w:t>
      </w:r>
    </w:p>
    <w:p w14:paraId="3F60E1FB" w14:textId="77777777" w:rsidR="00927A77" w:rsidRDefault="00927A77" w:rsidP="00927A77">
      <w:pPr>
        <w:pStyle w:val="Code"/>
      </w:pPr>
      <w:r>
        <w:t>-- =================================</w:t>
      </w:r>
    </w:p>
    <w:p w14:paraId="02CA280A" w14:textId="77777777" w:rsidR="00927A77" w:rsidRDefault="00927A77" w:rsidP="00927A77">
      <w:pPr>
        <w:pStyle w:val="Code"/>
      </w:pPr>
    </w:p>
    <w:p w14:paraId="206EB08C" w14:textId="77777777" w:rsidR="00927A77" w:rsidRDefault="00927A77" w:rsidP="00927A77">
      <w:pPr>
        <w:pStyle w:val="Code"/>
      </w:pPr>
      <w:r>
        <w:t>GUTI ::= SEQUENCE</w:t>
      </w:r>
    </w:p>
    <w:p w14:paraId="5177A515" w14:textId="77777777" w:rsidR="00927A77" w:rsidRDefault="00927A77" w:rsidP="00927A77">
      <w:pPr>
        <w:pStyle w:val="Code"/>
      </w:pPr>
      <w:r>
        <w:t>{</w:t>
      </w:r>
    </w:p>
    <w:p w14:paraId="7604E646" w14:textId="77777777" w:rsidR="00927A77" w:rsidRDefault="00927A77" w:rsidP="00927A77">
      <w:pPr>
        <w:pStyle w:val="Code"/>
      </w:pPr>
      <w:r>
        <w:t xml:space="preserve">    </w:t>
      </w:r>
      <w:proofErr w:type="spellStart"/>
      <w:r>
        <w:t>mCC</w:t>
      </w:r>
      <w:proofErr w:type="spellEnd"/>
      <w:r>
        <w:t xml:space="preserve">          [1] MCC,</w:t>
      </w:r>
    </w:p>
    <w:p w14:paraId="35030EDB" w14:textId="77777777" w:rsidR="00927A77" w:rsidRDefault="00927A77" w:rsidP="00927A77">
      <w:pPr>
        <w:pStyle w:val="Code"/>
      </w:pPr>
      <w:r>
        <w:t xml:space="preserve">    </w:t>
      </w:r>
      <w:proofErr w:type="spellStart"/>
      <w:r>
        <w:t>mNC</w:t>
      </w:r>
      <w:proofErr w:type="spellEnd"/>
      <w:r>
        <w:t xml:space="preserve">          [2] MNC,</w:t>
      </w:r>
    </w:p>
    <w:p w14:paraId="515DB21D" w14:textId="77777777" w:rsidR="00927A77" w:rsidRDefault="00927A77" w:rsidP="00927A77">
      <w:pPr>
        <w:pStyle w:val="Code"/>
      </w:pPr>
      <w:r>
        <w:t xml:space="preserve">    </w:t>
      </w:r>
      <w:proofErr w:type="spellStart"/>
      <w:r>
        <w:t>mMEGroupID</w:t>
      </w:r>
      <w:proofErr w:type="spellEnd"/>
      <w:r>
        <w:t xml:space="preserve">   [3] </w:t>
      </w:r>
      <w:proofErr w:type="spellStart"/>
      <w:r>
        <w:t>MMEGroupID</w:t>
      </w:r>
      <w:proofErr w:type="spellEnd"/>
      <w:r>
        <w:t>,</w:t>
      </w:r>
    </w:p>
    <w:p w14:paraId="1286D21D" w14:textId="77777777" w:rsidR="00927A77" w:rsidRDefault="00927A77" w:rsidP="00927A77">
      <w:pPr>
        <w:pStyle w:val="Code"/>
      </w:pPr>
      <w:r>
        <w:t xml:space="preserve">    </w:t>
      </w:r>
      <w:proofErr w:type="spellStart"/>
      <w:r>
        <w:t>mMECode</w:t>
      </w:r>
      <w:proofErr w:type="spellEnd"/>
      <w:r>
        <w:t xml:space="preserve">      [4] </w:t>
      </w:r>
      <w:proofErr w:type="spellStart"/>
      <w:r>
        <w:t>MMECode</w:t>
      </w:r>
      <w:proofErr w:type="spellEnd"/>
      <w:r>
        <w:t>,</w:t>
      </w:r>
    </w:p>
    <w:p w14:paraId="59375243" w14:textId="77777777" w:rsidR="00927A77" w:rsidRDefault="00927A77" w:rsidP="00927A77">
      <w:pPr>
        <w:pStyle w:val="Code"/>
      </w:pPr>
      <w:r>
        <w:t xml:space="preserve">    </w:t>
      </w:r>
      <w:proofErr w:type="spellStart"/>
      <w:r>
        <w:t>mTMSI</w:t>
      </w:r>
      <w:proofErr w:type="spellEnd"/>
      <w:r>
        <w:t xml:space="preserve">        [5] TMSI</w:t>
      </w:r>
    </w:p>
    <w:p w14:paraId="3A5BC93B" w14:textId="77777777" w:rsidR="00927A77" w:rsidRDefault="00927A77" w:rsidP="00927A77">
      <w:pPr>
        <w:pStyle w:val="Code"/>
      </w:pPr>
      <w:r>
        <w:t>}</w:t>
      </w:r>
    </w:p>
    <w:p w14:paraId="6E439DB2" w14:textId="77777777" w:rsidR="00927A77" w:rsidRDefault="00927A77" w:rsidP="00927A77">
      <w:pPr>
        <w:pStyle w:val="Code"/>
      </w:pPr>
    </w:p>
    <w:p w14:paraId="33059786" w14:textId="77777777" w:rsidR="00927A77" w:rsidRDefault="00927A77" w:rsidP="00927A77">
      <w:pPr>
        <w:pStyle w:val="Code"/>
      </w:pPr>
      <w:proofErr w:type="spellStart"/>
      <w:r>
        <w:t>MMEGroupID</w:t>
      </w:r>
      <w:proofErr w:type="spellEnd"/>
      <w:r>
        <w:t xml:space="preserve"> ::= OCTET STRING (SIZE(2))</w:t>
      </w:r>
    </w:p>
    <w:p w14:paraId="7892ABD8" w14:textId="77777777" w:rsidR="00927A77" w:rsidRDefault="00927A77" w:rsidP="00927A77">
      <w:pPr>
        <w:pStyle w:val="Code"/>
      </w:pPr>
    </w:p>
    <w:p w14:paraId="2DD77834" w14:textId="77777777" w:rsidR="00927A77" w:rsidRDefault="00927A77" w:rsidP="00927A77">
      <w:pPr>
        <w:pStyle w:val="Code"/>
      </w:pPr>
      <w:proofErr w:type="spellStart"/>
      <w:r>
        <w:t>MMECode</w:t>
      </w:r>
      <w:proofErr w:type="spellEnd"/>
      <w:r>
        <w:t xml:space="preserve"> ::= OCTET STRING (SIZE(1))</w:t>
      </w:r>
    </w:p>
    <w:p w14:paraId="3E2B2ABF" w14:textId="77777777" w:rsidR="00927A77" w:rsidRDefault="00927A77" w:rsidP="00927A77">
      <w:pPr>
        <w:pStyle w:val="Code"/>
      </w:pPr>
    </w:p>
    <w:p w14:paraId="1913C2A5" w14:textId="77777777" w:rsidR="00927A77" w:rsidRDefault="00927A77" w:rsidP="00927A77">
      <w:pPr>
        <w:pStyle w:val="Code"/>
      </w:pPr>
      <w:r>
        <w:t>TMSI ::= OCTET STRING (SIZE(4))</w:t>
      </w:r>
    </w:p>
    <w:p w14:paraId="261F04F1" w14:textId="77777777" w:rsidR="00927A77" w:rsidRDefault="00927A77" w:rsidP="00927A77">
      <w:pPr>
        <w:pStyle w:val="Code"/>
      </w:pPr>
    </w:p>
    <w:p w14:paraId="0F0D5298" w14:textId="77777777" w:rsidR="00927A77" w:rsidRDefault="00927A77" w:rsidP="00927A77">
      <w:pPr>
        <w:pStyle w:val="CodeHeader"/>
      </w:pPr>
      <w:r>
        <w:t>-- ===========================</w:t>
      </w:r>
    </w:p>
    <w:p w14:paraId="0D2637CF" w14:textId="77777777" w:rsidR="00927A77" w:rsidRDefault="00927A77" w:rsidP="00927A77">
      <w:pPr>
        <w:pStyle w:val="CodeHeader"/>
      </w:pPr>
      <w:r>
        <w:t>-- LI Notification definitions</w:t>
      </w:r>
    </w:p>
    <w:p w14:paraId="0E37C895" w14:textId="77777777" w:rsidR="00927A77" w:rsidRDefault="00927A77" w:rsidP="00927A77">
      <w:pPr>
        <w:pStyle w:val="Code"/>
      </w:pPr>
      <w:r>
        <w:t>-- ===========================</w:t>
      </w:r>
    </w:p>
    <w:p w14:paraId="0D16C171" w14:textId="77777777" w:rsidR="00927A77" w:rsidRDefault="00927A77" w:rsidP="00927A77">
      <w:pPr>
        <w:pStyle w:val="Code"/>
      </w:pPr>
    </w:p>
    <w:p w14:paraId="3D07C034" w14:textId="77777777" w:rsidR="00927A77" w:rsidRDefault="00927A77" w:rsidP="00927A77">
      <w:pPr>
        <w:pStyle w:val="Code"/>
      </w:pPr>
      <w:proofErr w:type="spellStart"/>
      <w:r>
        <w:t>LINotification</w:t>
      </w:r>
      <w:proofErr w:type="spellEnd"/>
      <w:r>
        <w:t xml:space="preserve"> ::= SEQUENCE</w:t>
      </w:r>
    </w:p>
    <w:p w14:paraId="6D654E8C" w14:textId="77777777" w:rsidR="00927A77" w:rsidRDefault="00927A77" w:rsidP="00927A77">
      <w:pPr>
        <w:pStyle w:val="Code"/>
      </w:pPr>
      <w:r>
        <w:t>{</w:t>
      </w:r>
    </w:p>
    <w:p w14:paraId="628351E2" w14:textId="77777777" w:rsidR="00927A77" w:rsidRDefault="00927A77" w:rsidP="00927A77">
      <w:pPr>
        <w:pStyle w:val="Code"/>
      </w:pPr>
      <w:r>
        <w:t xml:space="preserve">    </w:t>
      </w:r>
      <w:proofErr w:type="spellStart"/>
      <w:r>
        <w:t>notificationType</w:t>
      </w:r>
      <w:proofErr w:type="spellEnd"/>
      <w:r>
        <w:t xml:space="preserve">                    [1] </w:t>
      </w:r>
      <w:proofErr w:type="spellStart"/>
      <w:r>
        <w:t>LINotificationType</w:t>
      </w:r>
      <w:proofErr w:type="spellEnd"/>
      <w:r>
        <w:t>,</w:t>
      </w:r>
    </w:p>
    <w:p w14:paraId="62E94336" w14:textId="77777777" w:rsidR="00927A77" w:rsidRDefault="00927A77" w:rsidP="00927A77">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29C44EFA" w14:textId="77777777" w:rsidR="00927A77" w:rsidRDefault="00927A77" w:rsidP="00927A77">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6B1696EC" w14:textId="77777777" w:rsidR="00927A77" w:rsidRDefault="00927A77" w:rsidP="00927A77">
      <w:pPr>
        <w:pStyle w:val="Code"/>
      </w:pPr>
      <w:r>
        <w:t xml:space="preserve">    </w:t>
      </w:r>
      <w:proofErr w:type="spellStart"/>
      <w:r>
        <w:t>appliedStartTime</w:t>
      </w:r>
      <w:proofErr w:type="spellEnd"/>
      <w:r>
        <w:t xml:space="preserve">                    [4] Timestamp OPTIONAL,</w:t>
      </w:r>
    </w:p>
    <w:p w14:paraId="5CA8CE39" w14:textId="77777777" w:rsidR="00927A77" w:rsidRDefault="00927A77" w:rsidP="00927A77">
      <w:pPr>
        <w:pStyle w:val="Code"/>
      </w:pPr>
      <w:r>
        <w:t xml:space="preserve">    </w:t>
      </w:r>
      <w:proofErr w:type="spellStart"/>
      <w:r>
        <w:t>appliedEndTime</w:t>
      </w:r>
      <w:proofErr w:type="spellEnd"/>
      <w:r>
        <w:t xml:space="preserve">                      [5] Timestamp OPTIONAL</w:t>
      </w:r>
    </w:p>
    <w:p w14:paraId="52FC4F86" w14:textId="77777777" w:rsidR="00927A77" w:rsidRDefault="00927A77" w:rsidP="00927A77">
      <w:pPr>
        <w:pStyle w:val="Code"/>
      </w:pPr>
      <w:r>
        <w:t>}</w:t>
      </w:r>
    </w:p>
    <w:p w14:paraId="3483BA52" w14:textId="77777777" w:rsidR="00927A77" w:rsidRDefault="00927A77" w:rsidP="00927A77">
      <w:pPr>
        <w:pStyle w:val="Code"/>
      </w:pPr>
    </w:p>
    <w:p w14:paraId="3C8FB22F" w14:textId="77777777" w:rsidR="00927A77" w:rsidRDefault="00927A77" w:rsidP="00927A77">
      <w:pPr>
        <w:pStyle w:val="CodeHeader"/>
      </w:pPr>
      <w:r>
        <w:t>-- ==========================</w:t>
      </w:r>
    </w:p>
    <w:p w14:paraId="6FB3791B" w14:textId="77777777" w:rsidR="00927A77" w:rsidRDefault="00927A77" w:rsidP="00927A77">
      <w:pPr>
        <w:pStyle w:val="CodeHeader"/>
      </w:pPr>
      <w:r>
        <w:t>-- LI Notification parameters</w:t>
      </w:r>
    </w:p>
    <w:p w14:paraId="5339FE50" w14:textId="77777777" w:rsidR="00927A77" w:rsidRDefault="00927A77" w:rsidP="00927A77">
      <w:pPr>
        <w:pStyle w:val="Code"/>
      </w:pPr>
      <w:r>
        <w:t>-- ==========================</w:t>
      </w:r>
    </w:p>
    <w:p w14:paraId="72DE267D" w14:textId="77777777" w:rsidR="00927A77" w:rsidRDefault="00927A77" w:rsidP="00927A77">
      <w:pPr>
        <w:pStyle w:val="Code"/>
      </w:pPr>
    </w:p>
    <w:p w14:paraId="4F778B09" w14:textId="77777777" w:rsidR="00927A77" w:rsidRDefault="00927A77" w:rsidP="00927A77">
      <w:pPr>
        <w:pStyle w:val="Code"/>
      </w:pPr>
      <w:proofErr w:type="spellStart"/>
      <w:r>
        <w:t>LINotificationType</w:t>
      </w:r>
      <w:proofErr w:type="spellEnd"/>
      <w:r>
        <w:t xml:space="preserve"> ::= ENUMERATED</w:t>
      </w:r>
    </w:p>
    <w:p w14:paraId="381DBB67" w14:textId="77777777" w:rsidR="00927A77" w:rsidRDefault="00927A77" w:rsidP="00927A77">
      <w:pPr>
        <w:pStyle w:val="Code"/>
      </w:pPr>
      <w:r>
        <w:t>{</w:t>
      </w:r>
    </w:p>
    <w:p w14:paraId="67AB1DCE" w14:textId="77777777" w:rsidR="00927A77" w:rsidRDefault="00927A77" w:rsidP="00927A77">
      <w:pPr>
        <w:pStyle w:val="Code"/>
      </w:pPr>
      <w:r>
        <w:t xml:space="preserve">    activation(1),</w:t>
      </w:r>
    </w:p>
    <w:p w14:paraId="2AA35B4D" w14:textId="77777777" w:rsidR="00927A77" w:rsidRDefault="00927A77" w:rsidP="00927A77">
      <w:pPr>
        <w:pStyle w:val="Code"/>
      </w:pPr>
      <w:r>
        <w:t xml:space="preserve">    deactivation(2),</w:t>
      </w:r>
    </w:p>
    <w:p w14:paraId="57F26F4A" w14:textId="77777777" w:rsidR="00927A77" w:rsidRDefault="00927A77" w:rsidP="00927A77">
      <w:pPr>
        <w:pStyle w:val="Code"/>
      </w:pPr>
      <w:r>
        <w:t xml:space="preserve">    modification(3)</w:t>
      </w:r>
    </w:p>
    <w:p w14:paraId="0AA44D51" w14:textId="77777777" w:rsidR="00927A77" w:rsidRDefault="00927A77" w:rsidP="00927A77">
      <w:pPr>
        <w:pStyle w:val="Code"/>
      </w:pPr>
      <w:r>
        <w:t>}</w:t>
      </w:r>
    </w:p>
    <w:p w14:paraId="5C36D153" w14:textId="77777777" w:rsidR="00927A77" w:rsidRDefault="00927A77" w:rsidP="00927A77">
      <w:pPr>
        <w:pStyle w:val="Code"/>
      </w:pPr>
    </w:p>
    <w:p w14:paraId="3E094022" w14:textId="77777777" w:rsidR="00927A77" w:rsidRDefault="00927A77" w:rsidP="00927A77">
      <w:pPr>
        <w:pStyle w:val="Code"/>
      </w:pPr>
      <w:proofErr w:type="spellStart"/>
      <w:r>
        <w:t>LIAppliedDeliveryInformation</w:t>
      </w:r>
      <w:proofErr w:type="spellEnd"/>
      <w:r>
        <w:t xml:space="preserve"> ::= SEQUENCE</w:t>
      </w:r>
    </w:p>
    <w:p w14:paraId="03EE302C" w14:textId="77777777" w:rsidR="00927A77" w:rsidRDefault="00927A77" w:rsidP="00927A77">
      <w:pPr>
        <w:pStyle w:val="Code"/>
      </w:pPr>
      <w:r>
        <w:t>{</w:t>
      </w:r>
    </w:p>
    <w:p w14:paraId="63BAB6F6" w14:textId="77777777" w:rsidR="00927A77" w:rsidRDefault="00927A77" w:rsidP="00927A77">
      <w:pPr>
        <w:pStyle w:val="Code"/>
      </w:pPr>
      <w:r>
        <w:t xml:space="preserve">    hI2DeliveryIPAddress                [1] </w:t>
      </w:r>
      <w:proofErr w:type="spellStart"/>
      <w:r>
        <w:t>IPAddress</w:t>
      </w:r>
      <w:proofErr w:type="spellEnd"/>
      <w:r>
        <w:t xml:space="preserve"> OPTIONAL,</w:t>
      </w:r>
    </w:p>
    <w:p w14:paraId="0D09F74D" w14:textId="77777777" w:rsidR="00927A77" w:rsidRDefault="00927A77" w:rsidP="00927A77">
      <w:pPr>
        <w:pStyle w:val="Code"/>
      </w:pPr>
      <w:r>
        <w:t xml:space="preserve">    hI2DeliveryPortNumber               [2] </w:t>
      </w:r>
      <w:proofErr w:type="spellStart"/>
      <w:r>
        <w:t>PortNumber</w:t>
      </w:r>
      <w:proofErr w:type="spellEnd"/>
      <w:r>
        <w:t xml:space="preserve"> OPTIONAL,</w:t>
      </w:r>
    </w:p>
    <w:p w14:paraId="52610915" w14:textId="77777777" w:rsidR="00927A77" w:rsidRDefault="00927A77" w:rsidP="00927A77">
      <w:pPr>
        <w:pStyle w:val="Code"/>
      </w:pPr>
      <w:r>
        <w:t xml:space="preserve">    hI3DeliveryIPAddress                [3] </w:t>
      </w:r>
      <w:proofErr w:type="spellStart"/>
      <w:r>
        <w:t>IPAddress</w:t>
      </w:r>
      <w:proofErr w:type="spellEnd"/>
      <w:r>
        <w:t xml:space="preserve"> OPTIONAL,</w:t>
      </w:r>
    </w:p>
    <w:p w14:paraId="6FA648BC" w14:textId="77777777" w:rsidR="00927A77" w:rsidRDefault="00927A77" w:rsidP="00927A77">
      <w:pPr>
        <w:pStyle w:val="Code"/>
      </w:pPr>
      <w:r>
        <w:t xml:space="preserve">    hI3DeliveryPortNumber               [4] </w:t>
      </w:r>
      <w:proofErr w:type="spellStart"/>
      <w:r>
        <w:t>PortNumber</w:t>
      </w:r>
      <w:proofErr w:type="spellEnd"/>
      <w:r>
        <w:t xml:space="preserve"> OPTIONAL</w:t>
      </w:r>
    </w:p>
    <w:p w14:paraId="594159E5" w14:textId="77777777" w:rsidR="00927A77" w:rsidRDefault="00927A77" w:rsidP="00927A77">
      <w:pPr>
        <w:pStyle w:val="Code"/>
      </w:pPr>
      <w:r>
        <w:t>}</w:t>
      </w:r>
    </w:p>
    <w:p w14:paraId="3B227AF0" w14:textId="77777777" w:rsidR="00927A77" w:rsidRDefault="00927A77" w:rsidP="00927A77">
      <w:pPr>
        <w:pStyle w:val="Code"/>
      </w:pPr>
    </w:p>
    <w:p w14:paraId="34D30D60" w14:textId="77777777" w:rsidR="00927A77" w:rsidRDefault="00927A77" w:rsidP="00927A77">
      <w:pPr>
        <w:pStyle w:val="CodeHeader"/>
      </w:pPr>
      <w:r>
        <w:t>-- ===============</w:t>
      </w:r>
    </w:p>
    <w:p w14:paraId="1FB4DA98" w14:textId="77777777" w:rsidR="00927A77" w:rsidRDefault="00927A77" w:rsidP="00927A77">
      <w:pPr>
        <w:pStyle w:val="CodeHeader"/>
      </w:pPr>
      <w:r>
        <w:t>-- MDF definitions</w:t>
      </w:r>
    </w:p>
    <w:p w14:paraId="7832ADF7" w14:textId="77777777" w:rsidR="00927A77" w:rsidRDefault="00927A77" w:rsidP="00927A77">
      <w:pPr>
        <w:pStyle w:val="Code"/>
      </w:pPr>
      <w:r>
        <w:t>-- ===============</w:t>
      </w:r>
    </w:p>
    <w:p w14:paraId="4B48D823" w14:textId="77777777" w:rsidR="00927A77" w:rsidRDefault="00927A77" w:rsidP="00927A77">
      <w:pPr>
        <w:pStyle w:val="Code"/>
      </w:pPr>
    </w:p>
    <w:p w14:paraId="449896D9" w14:textId="77777777" w:rsidR="00927A77" w:rsidRDefault="00927A77" w:rsidP="00927A77">
      <w:pPr>
        <w:pStyle w:val="Code"/>
      </w:pPr>
      <w:proofErr w:type="spellStart"/>
      <w:r>
        <w:t>MDFCellSiteReport</w:t>
      </w:r>
      <w:proofErr w:type="spellEnd"/>
      <w:r>
        <w:t xml:space="preserve"> ::= SEQUENCE OF </w:t>
      </w:r>
      <w:proofErr w:type="spellStart"/>
      <w:r>
        <w:t>CellInformation</w:t>
      </w:r>
      <w:proofErr w:type="spellEnd"/>
    </w:p>
    <w:p w14:paraId="2CDFDE65" w14:textId="77777777" w:rsidR="00927A77" w:rsidRDefault="00927A77" w:rsidP="00927A77">
      <w:pPr>
        <w:pStyle w:val="Code"/>
      </w:pPr>
    </w:p>
    <w:p w14:paraId="2363A12F" w14:textId="77777777" w:rsidR="00927A77" w:rsidRDefault="00927A77" w:rsidP="00927A77">
      <w:pPr>
        <w:pStyle w:val="CodeHeader"/>
      </w:pPr>
      <w:r>
        <w:t>-- =================</w:t>
      </w:r>
    </w:p>
    <w:p w14:paraId="402B4F68" w14:textId="77777777" w:rsidR="00927A77" w:rsidRDefault="00927A77" w:rsidP="00927A77">
      <w:pPr>
        <w:pStyle w:val="CodeHeader"/>
      </w:pPr>
      <w:r>
        <w:t>-- Common Parameters</w:t>
      </w:r>
    </w:p>
    <w:p w14:paraId="58921F9F" w14:textId="77777777" w:rsidR="00927A77" w:rsidRDefault="00927A77" w:rsidP="00927A77">
      <w:pPr>
        <w:pStyle w:val="Code"/>
      </w:pPr>
      <w:r>
        <w:t>-- =================</w:t>
      </w:r>
    </w:p>
    <w:p w14:paraId="78D4049A" w14:textId="77777777" w:rsidR="00927A77" w:rsidRDefault="00927A77" w:rsidP="00927A77">
      <w:pPr>
        <w:pStyle w:val="Code"/>
      </w:pPr>
    </w:p>
    <w:p w14:paraId="78C19316" w14:textId="77777777" w:rsidR="00927A77" w:rsidRDefault="00927A77" w:rsidP="00927A77">
      <w:pPr>
        <w:pStyle w:val="Code"/>
      </w:pPr>
      <w:proofErr w:type="spellStart"/>
      <w:r>
        <w:t>AccessType</w:t>
      </w:r>
      <w:proofErr w:type="spellEnd"/>
      <w:r>
        <w:t xml:space="preserve"> ::= ENUMERATED</w:t>
      </w:r>
    </w:p>
    <w:p w14:paraId="353498AC" w14:textId="77777777" w:rsidR="00927A77" w:rsidRDefault="00927A77" w:rsidP="00927A77">
      <w:pPr>
        <w:pStyle w:val="Code"/>
      </w:pPr>
      <w:r>
        <w:t>{</w:t>
      </w:r>
    </w:p>
    <w:p w14:paraId="3DD1C4B1" w14:textId="77777777" w:rsidR="00927A77" w:rsidRDefault="00927A77" w:rsidP="00927A77">
      <w:pPr>
        <w:pStyle w:val="Code"/>
      </w:pPr>
      <w:r>
        <w:t xml:space="preserve">    </w:t>
      </w:r>
      <w:proofErr w:type="spellStart"/>
      <w:r>
        <w:t>threeGPPAccess</w:t>
      </w:r>
      <w:proofErr w:type="spellEnd"/>
      <w:r>
        <w:t>(1),</w:t>
      </w:r>
    </w:p>
    <w:p w14:paraId="33739BB5" w14:textId="77777777" w:rsidR="00927A77" w:rsidRDefault="00927A77" w:rsidP="00927A77">
      <w:pPr>
        <w:pStyle w:val="Code"/>
      </w:pPr>
      <w:r>
        <w:t xml:space="preserve">    </w:t>
      </w:r>
      <w:proofErr w:type="spellStart"/>
      <w:r>
        <w:t>nonThreeGPPAccess</w:t>
      </w:r>
      <w:proofErr w:type="spellEnd"/>
      <w:r>
        <w:t>(2),</w:t>
      </w:r>
    </w:p>
    <w:p w14:paraId="75294DAF" w14:textId="77777777" w:rsidR="00927A77" w:rsidRDefault="00927A77" w:rsidP="00927A77">
      <w:pPr>
        <w:pStyle w:val="Code"/>
      </w:pPr>
      <w:r>
        <w:t xml:space="preserve">    </w:t>
      </w:r>
      <w:proofErr w:type="spellStart"/>
      <w:r>
        <w:t>threeGPPandNonThreeGPPAccess</w:t>
      </w:r>
      <w:proofErr w:type="spellEnd"/>
      <w:r>
        <w:t>(3)</w:t>
      </w:r>
    </w:p>
    <w:p w14:paraId="4C963819" w14:textId="77777777" w:rsidR="00927A77" w:rsidRDefault="00927A77" w:rsidP="00927A77">
      <w:pPr>
        <w:pStyle w:val="Code"/>
      </w:pPr>
      <w:r>
        <w:t>}</w:t>
      </w:r>
    </w:p>
    <w:p w14:paraId="39F2E4EF" w14:textId="77777777" w:rsidR="00927A77" w:rsidRDefault="00927A77" w:rsidP="00927A77">
      <w:pPr>
        <w:pStyle w:val="Code"/>
      </w:pPr>
    </w:p>
    <w:p w14:paraId="36457419" w14:textId="77777777" w:rsidR="00927A77" w:rsidRDefault="00927A77" w:rsidP="00927A77">
      <w:pPr>
        <w:pStyle w:val="Code"/>
      </w:pPr>
      <w:r>
        <w:t>Direction ::= ENUMERATED</w:t>
      </w:r>
    </w:p>
    <w:p w14:paraId="2183C3AB" w14:textId="77777777" w:rsidR="00927A77" w:rsidRDefault="00927A77" w:rsidP="00927A77">
      <w:pPr>
        <w:pStyle w:val="Code"/>
      </w:pPr>
      <w:r>
        <w:t>{</w:t>
      </w:r>
    </w:p>
    <w:p w14:paraId="56F62FC4" w14:textId="77777777" w:rsidR="00927A77" w:rsidRDefault="00927A77" w:rsidP="00927A77">
      <w:pPr>
        <w:pStyle w:val="Code"/>
      </w:pPr>
      <w:r>
        <w:t xml:space="preserve">    </w:t>
      </w:r>
      <w:proofErr w:type="spellStart"/>
      <w:r>
        <w:t>fromTarget</w:t>
      </w:r>
      <w:proofErr w:type="spellEnd"/>
      <w:r>
        <w:t>(1),</w:t>
      </w:r>
    </w:p>
    <w:p w14:paraId="3D935855" w14:textId="77777777" w:rsidR="00927A77" w:rsidRDefault="00927A77" w:rsidP="00927A77">
      <w:pPr>
        <w:pStyle w:val="Code"/>
      </w:pPr>
      <w:r>
        <w:t xml:space="preserve">    </w:t>
      </w:r>
      <w:proofErr w:type="spellStart"/>
      <w:r>
        <w:t>toTarget</w:t>
      </w:r>
      <w:proofErr w:type="spellEnd"/>
      <w:r>
        <w:t>(2)</w:t>
      </w:r>
    </w:p>
    <w:p w14:paraId="58B07E75" w14:textId="77777777" w:rsidR="00927A77" w:rsidRDefault="00927A77" w:rsidP="00927A77">
      <w:pPr>
        <w:pStyle w:val="Code"/>
      </w:pPr>
      <w:r>
        <w:t>}</w:t>
      </w:r>
    </w:p>
    <w:p w14:paraId="05F03695" w14:textId="77777777" w:rsidR="00927A77" w:rsidRDefault="00927A77" w:rsidP="00927A77">
      <w:pPr>
        <w:pStyle w:val="Code"/>
      </w:pPr>
    </w:p>
    <w:p w14:paraId="6B6AB111" w14:textId="77777777" w:rsidR="00927A77" w:rsidRDefault="00927A77" w:rsidP="00927A77">
      <w:pPr>
        <w:pStyle w:val="Code"/>
      </w:pPr>
      <w:r>
        <w:t>DNN ::= UTF8String</w:t>
      </w:r>
    </w:p>
    <w:p w14:paraId="7717C931" w14:textId="77777777" w:rsidR="00927A77" w:rsidRDefault="00927A77" w:rsidP="00927A77">
      <w:pPr>
        <w:pStyle w:val="Code"/>
      </w:pPr>
    </w:p>
    <w:p w14:paraId="668E4BEB" w14:textId="77777777" w:rsidR="00927A77" w:rsidRDefault="00927A77" w:rsidP="00927A77">
      <w:pPr>
        <w:pStyle w:val="Code"/>
      </w:pPr>
      <w:r>
        <w:t xml:space="preserve">E164Number ::= </w:t>
      </w:r>
      <w:proofErr w:type="spellStart"/>
      <w:r>
        <w:t>NumericString</w:t>
      </w:r>
      <w:proofErr w:type="spellEnd"/>
      <w:r>
        <w:t xml:space="preserve"> (SIZE(1..15))</w:t>
      </w:r>
    </w:p>
    <w:p w14:paraId="7C035E98" w14:textId="77777777" w:rsidR="00927A77" w:rsidRDefault="00927A77" w:rsidP="00927A77">
      <w:pPr>
        <w:pStyle w:val="Code"/>
      </w:pPr>
    </w:p>
    <w:p w14:paraId="2850E076" w14:textId="77777777" w:rsidR="00927A77" w:rsidRDefault="00927A77" w:rsidP="00927A77">
      <w:pPr>
        <w:pStyle w:val="Code"/>
      </w:pPr>
      <w:proofErr w:type="spellStart"/>
      <w:r>
        <w:t>EmailAddress</w:t>
      </w:r>
      <w:proofErr w:type="spellEnd"/>
      <w:r>
        <w:t xml:space="preserve"> ::= UTF8String</w:t>
      </w:r>
    </w:p>
    <w:p w14:paraId="41BFD06E" w14:textId="77777777" w:rsidR="00927A77" w:rsidRDefault="00927A77" w:rsidP="00927A77">
      <w:pPr>
        <w:pStyle w:val="Code"/>
      </w:pPr>
    </w:p>
    <w:p w14:paraId="76ABE353" w14:textId="77777777" w:rsidR="00927A77" w:rsidRDefault="00927A77" w:rsidP="00927A77">
      <w:pPr>
        <w:pStyle w:val="Code"/>
      </w:pPr>
      <w:r>
        <w:t>EUI64 ::= OCTET STRING (SIZE(8))</w:t>
      </w:r>
    </w:p>
    <w:p w14:paraId="3B3CDF6A" w14:textId="77777777" w:rsidR="00927A77" w:rsidRDefault="00927A77" w:rsidP="00927A77">
      <w:pPr>
        <w:pStyle w:val="Code"/>
      </w:pPr>
    </w:p>
    <w:p w14:paraId="2953AD84" w14:textId="77777777" w:rsidR="00927A77" w:rsidRDefault="00927A77" w:rsidP="00927A77">
      <w:pPr>
        <w:pStyle w:val="Code"/>
      </w:pPr>
      <w:proofErr w:type="spellStart"/>
      <w:r>
        <w:t>FiveGGUTI</w:t>
      </w:r>
      <w:proofErr w:type="spellEnd"/>
      <w:r>
        <w:t xml:space="preserve"> ::= SEQUENCE</w:t>
      </w:r>
    </w:p>
    <w:p w14:paraId="0A3469C9" w14:textId="77777777" w:rsidR="00927A77" w:rsidRDefault="00927A77" w:rsidP="00927A77">
      <w:pPr>
        <w:pStyle w:val="Code"/>
      </w:pPr>
      <w:r>
        <w:t>{</w:t>
      </w:r>
    </w:p>
    <w:p w14:paraId="17CB0CC7" w14:textId="77777777" w:rsidR="00927A77" w:rsidRDefault="00927A77" w:rsidP="00927A77">
      <w:pPr>
        <w:pStyle w:val="Code"/>
      </w:pPr>
      <w:r>
        <w:t xml:space="preserve">    </w:t>
      </w:r>
      <w:proofErr w:type="spellStart"/>
      <w:r>
        <w:t>mCC</w:t>
      </w:r>
      <w:proofErr w:type="spellEnd"/>
      <w:r>
        <w:t xml:space="preserve">         [1] MCC,</w:t>
      </w:r>
    </w:p>
    <w:p w14:paraId="63B5F014" w14:textId="77777777" w:rsidR="00927A77" w:rsidRDefault="00927A77" w:rsidP="00927A77">
      <w:pPr>
        <w:pStyle w:val="Code"/>
      </w:pPr>
      <w:r>
        <w:t xml:space="preserve">    </w:t>
      </w:r>
      <w:proofErr w:type="spellStart"/>
      <w:r>
        <w:t>mNC</w:t>
      </w:r>
      <w:proofErr w:type="spellEnd"/>
      <w:r>
        <w:t xml:space="preserve">         [2] MNC,</w:t>
      </w:r>
    </w:p>
    <w:p w14:paraId="55C81B89" w14:textId="77777777" w:rsidR="00927A77" w:rsidRDefault="00927A77" w:rsidP="00927A77">
      <w:pPr>
        <w:pStyle w:val="Code"/>
      </w:pPr>
      <w:r>
        <w:t xml:space="preserve">    </w:t>
      </w:r>
      <w:proofErr w:type="spellStart"/>
      <w:r>
        <w:t>aMFRegionID</w:t>
      </w:r>
      <w:proofErr w:type="spellEnd"/>
      <w:r>
        <w:t xml:space="preserve"> [3] </w:t>
      </w:r>
      <w:proofErr w:type="spellStart"/>
      <w:r>
        <w:t>AMFRegionID</w:t>
      </w:r>
      <w:proofErr w:type="spellEnd"/>
      <w:r>
        <w:t>,</w:t>
      </w:r>
    </w:p>
    <w:p w14:paraId="78D542AA" w14:textId="77777777" w:rsidR="00927A77" w:rsidRDefault="00927A77" w:rsidP="00927A77">
      <w:pPr>
        <w:pStyle w:val="Code"/>
      </w:pPr>
      <w:r>
        <w:t xml:space="preserve">    </w:t>
      </w:r>
      <w:proofErr w:type="spellStart"/>
      <w:r>
        <w:t>aMFSetID</w:t>
      </w:r>
      <w:proofErr w:type="spellEnd"/>
      <w:r>
        <w:t xml:space="preserve">    [4] </w:t>
      </w:r>
      <w:proofErr w:type="spellStart"/>
      <w:r>
        <w:t>AMFSetID</w:t>
      </w:r>
      <w:proofErr w:type="spellEnd"/>
      <w:r>
        <w:t>,</w:t>
      </w:r>
    </w:p>
    <w:p w14:paraId="286B632E" w14:textId="77777777" w:rsidR="00927A77" w:rsidRDefault="00927A77" w:rsidP="00927A77">
      <w:pPr>
        <w:pStyle w:val="Code"/>
      </w:pPr>
      <w:r>
        <w:t xml:space="preserve">    </w:t>
      </w:r>
      <w:proofErr w:type="spellStart"/>
      <w:r>
        <w:t>aMFPointer</w:t>
      </w:r>
      <w:proofErr w:type="spellEnd"/>
      <w:r>
        <w:t xml:space="preserve">  [5] </w:t>
      </w:r>
      <w:proofErr w:type="spellStart"/>
      <w:r>
        <w:t>AMFPointer</w:t>
      </w:r>
      <w:proofErr w:type="spellEnd"/>
      <w:r>
        <w:t>,</w:t>
      </w:r>
    </w:p>
    <w:p w14:paraId="3AC89315" w14:textId="77777777" w:rsidR="00927A77" w:rsidRDefault="00927A77" w:rsidP="00927A77">
      <w:pPr>
        <w:pStyle w:val="Code"/>
      </w:pPr>
      <w:r>
        <w:t xml:space="preserve">    </w:t>
      </w:r>
      <w:proofErr w:type="spellStart"/>
      <w:r>
        <w:t>fiveGTMSI</w:t>
      </w:r>
      <w:proofErr w:type="spellEnd"/>
      <w:r>
        <w:t xml:space="preserve">   [6] </w:t>
      </w:r>
      <w:proofErr w:type="spellStart"/>
      <w:r>
        <w:t>FiveGTMSI</w:t>
      </w:r>
      <w:proofErr w:type="spellEnd"/>
    </w:p>
    <w:p w14:paraId="3BBF6F63" w14:textId="77777777" w:rsidR="00927A77" w:rsidRDefault="00927A77" w:rsidP="00927A77">
      <w:pPr>
        <w:pStyle w:val="Code"/>
      </w:pPr>
      <w:r>
        <w:t>}</w:t>
      </w:r>
    </w:p>
    <w:p w14:paraId="3A20EBE0" w14:textId="77777777" w:rsidR="00927A77" w:rsidRDefault="00927A77" w:rsidP="00927A77">
      <w:pPr>
        <w:pStyle w:val="Code"/>
      </w:pPr>
    </w:p>
    <w:p w14:paraId="1C05D216" w14:textId="77777777" w:rsidR="00927A77" w:rsidRDefault="00927A77" w:rsidP="00927A77">
      <w:pPr>
        <w:pStyle w:val="Code"/>
      </w:pPr>
      <w:proofErr w:type="spellStart"/>
      <w:r>
        <w:t>FiveGMMCause</w:t>
      </w:r>
      <w:proofErr w:type="spellEnd"/>
      <w:r>
        <w:t xml:space="preserve"> ::= INTEGER (0..255)</w:t>
      </w:r>
    </w:p>
    <w:p w14:paraId="26594413" w14:textId="77777777" w:rsidR="00927A77" w:rsidRDefault="00927A77" w:rsidP="00927A77">
      <w:pPr>
        <w:pStyle w:val="Code"/>
      </w:pPr>
    </w:p>
    <w:p w14:paraId="49955B94" w14:textId="77777777" w:rsidR="00927A77" w:rsidRDefault="00927A77" w:rsidP="00927A77">
      <w:pPr>
        <w:pStyle w:val="Code"/>
      </w:pPr>
      <w:proofErr w:type="spellStart"/>
      <w:r>
        <w:t>FiveGSMRequestType</w:t>
      </w:r>
      <w:proofErr w:type="spellEnd"/>
      <w:r>
        <w:t xml:space="preserve"> ::= ENUMERATED</w:t>
      </w:r>
    </w:p>
    <w:p w14:paraId="01E70BF8" w14:textId="77777777" w:rsidR="00927A77" w:rsidRDefault="00927A77" w:rsidP="00927A77">
      <w:pPr>
        <w:pStyle w:val="Code"/>
      </w:pPr>
      <w:r>
        <w:t>{</w:t>
      </w:r>
    </w:p>
    <w:p w14:paraId="17C2DC59" w14:textId="77777777" w:rsidR="00927A77" w:rsidRDefault="00927A77" w:rsidP="00927A77">
      <w:pPr>
        <w:pStyle w:val="Code"/>
      </w:pPr>
      <w:r>
        <w:t xml:space="preserve">    </w:t>
      </w:r>
      <w:proofErr w:type="spellStart"/>
      <w:r>
        <w:t>initialRequest</w:t>
      </w:r>
      <w:proofErr w:type="spellEnd"/>
      <w:r>
        <w:t>(1),</w:t>
      </w:r>
    </w:p>
    <w:p w14:paraId="298BFF1A" w14:textId="77777777" w:rsidR="00927A77" w:rsidRDefault="00927A77" w:rsidP="00927A77">
      <w:pPr>
        <w:pStyle w:val="Code"/>
      </w:pPr>
      <w:r>
        <w:t xml:space="preserve">    </w:t>
      </w:r>
      <w:proofErr w:type="spellStart"/>
      <w:r>
        <w:t>existingPDUSession</w:t>
      </w:r>
      <w:proofErr w:type="spellEnd"/>
      <w:r>
        <w:t>(2),</w:t>
      </w:r>
    </w:p>
    <w:p w14:paraId="7AC65ED6" w14:textId="77777777" w:rsidR="00927A77" w:rsidRDefault="00927A77" w:rsidP="00927A77">
      <w:pPr>
        <w:pStyle w:val="Code"/>
      </w:pPr>
      <w:r>
        <w:t xml:space="preserve">    </w:t>
      </w:r>
      <w:proofErr w:type="spellStart"/>
      <w:r>
        <w:t>initialEmergencyRequest</w:t>
      </w:r>
      <w:proofErr w:type="spellEnd"/>
      <w:r>
        <w:t>(3),</w:t>
      </w:r>
    </w:p>
    <w:p w14:paraId="27312224" w14:textId="77777777" w:rsidR="00927A77" w:rsidRDefault="00927A77" w:rsidP="00927A77">
      <w:pPr>
        <w:pStyle w:val="Code"/>
      </w:pPr>
      <w:r>
        <w:t xml:space="preserve">    </w:t>
      </w:r>
      <w:proofErr w:type="spellStart"/>
      <w:r>
        <w:t>existingEmergencyPDUSession</w:t>
      </w:r>
      <w:proofErr w:type="spellEnd"/>
      <w:r>
        <w:t>(4),</w:t>
      </w:r>
    </w:p>
    <w:p w14:paraId="22F79639" w14:textId="77777777" w:rsidR="00927A77" w:rsidRDefault="00927A77" w:rsidP="00927A77">
      <w:pPr>
        <w:pStyle w:val="Code"/>
      </w:pPr>
      <w:r>
        <w:t xml:space="preserve">    </w:t>
      </w:r>
      <w:proofErr w:type="spellStart"/>
      <w:r>
        <w:t>modificationRequest</w:t>
      </w:r>
      <w:proofErr w:type="spellEnd"/>
      <w:r>
        <w:t>(5),</w:t>
      </w:r>
    </w:p>
    <w:p w14:paraId="0F4AC5B4" w14:textId="77777777" w:rsidR="00927A77" w:rsidRDefault="00927A77" w:rsidP="00927A77">
      <w:pPr>
        <w:pStyle w:val="Code"/>
      </w:pPr>
      <w:r>
        <w:t xml:space="preserve">    reserved(6),</w:t>
      </w:r>
    </w:p>
    <w:p w14:paraId="428F3852" w14:textId="77777777" w:rsidR="00927A77" w:rsidRDefault="00927A77" w:rsidP="00927A77">
      <w:pPr>
        <w:pStyle w:val="Code"/>
      </w:pPr>
      <w:r>
        <w:t xml:space="preserve">    </w:t>
      </w:r>
      <w:proofErr w:type="spellStart"/>
      <w:r>
        <w:t>mAPDURequest</w:t>
      </w:r>
      <w:proofErr w:type="spellEnd"/>
      <w:r>
        <w:t>(7)</w:t>
      </w:r>
    </w:p>
    <w:p w14:paraId="0B7088E5" w14:textId="77777777" w:rsidR="00927A77" w:rsidRDefault="00927A77" w:rsidP="00927A77">
      <w:pPr>
        <w:pStyle w:val="Code"/>
      </w:pPr>
      <w:r>
        <w:t>}</w:t>
      </w:r>
    </w:p>
    <w:p w14:paraId="77406A44" w14:textId="77777777" w:rsidR="00927A77" w:rsidRDefault="00927A77" w:rsidP="00927A77">
      <w:pPr>
        <w:pStyle w:val="Code"/>
      </w:pPr>
    </w:p>
    <w:p w14:paraId="7D39B1EE" w14:textId="77777777" w:rsidR="00927A77" w:rsidRDefault="00927A77" w:rsidP="00927A77">
      <w:pPr>
        <w:pStyle w:val="Code"/>
      </w:pPr>
      <w:proofErr w:type="spellStart"/>
      <w:r>
        <w:t>FiveGSMCause</w:t>
      </w:r>
      <w:proofErr w:type="spellEnd"/>
      <w:r>
        <w:t xml:space="preserve"> ::= INTEGER (0..255)</w:t>
      </w:r>
    </w:p>
    <w:p w14:paraId="296BE1C9" w14:textId="77777777" w:rsidR="00927A77" w:rsidRDefault="00927A77" w:rsidP="00927A77">
      <w:pPr>
        <w:pStyle w:val="Code"/>
      </w:pPr>
    </w:p>
    <w:p w14:paraId="2AC1AC45" w14:textId="77777777" w:rsidR="00927A77" w:rsidRDefault="00927A77" w:rsidP="00927A77">
      <w:pPr>
        <w:pStyle w:val="Code"/>
      </w:pPr>
      <w:proofErr w:type="spellStart"/>
      <w:r>
        <w:t>FiveGTMSI</w:t>
      </w:r>
      <w:proofErr w:type="spellEnd"/>
      <w:r>
        <w:t xml:space="preserve"> ::= INTEGER (0..4294967295)</w:t>
      </w:r>
    </w:p>
    <w:p w14:paraId="62FA9B25" w14:textId="77777777" w:rsidR="00927A77" w:rsidRDefault="00927A77" w:rsidP="00927A77">
      <w:pPr>
        <w:pStyle w:val="Code"/>
      </w:pPr>
    </w:p>
    <w:p w14:paraId="431ED09A" w14:textId="77777777" w:rsidR="00927A77" w:rsidRDefault="00927A77" w:rsidP="00927A77">
      <w:pPr>
        <w:pStyle w:val="Code"/>
      </w:pPr>
      <w:r>
        <w:t>FTEID ::= SEQUENCE</w:t>
      </w:r>
    </w:p>
    <w:p w14:paraId="10358EF2" w14:textId="77777777" w:rsidR="00927A77" w:rsidRDefault="00927A77" w:rsidP="00927A77">
      <w:pPr>
        <w:pStyle w:val="Code"/>
      </w:pPr>
      <w:r>
        <w:t>{</w:t>
      </w:r>
    </w:p>
    <w:p w14:paraId="71B99C13" w14:textId="77777777" w:rsidR="00927A77" w:rsidRDefault="00927A77" w:rsidP="00927A77">
      <w:pPr>
        <w:pStyle w:val="Code"/>
      </w:pPr>
      <w:r>
        <w:t xml:space="preserve">    </w:t>
      </w:r>
      <w:proofErr w:type="spellStart"/>
      <w:r>
        <w:t>tEID</w:t>
      </w:r>
      <w:proofErr w:type="spellEnd"/>
      <w:r>
        <w:t xml:space="preserve">        [1] INTEGER (0.. 4294967295),</w:t>
      </w:r>
    </w:p>
    <w:p w14:paraId="78A56DA6" w14:textId="77777777" w:rsidR="00927A77" w:rsidRDefault="00927A77" w:rsidP="00927A77">
      <w:pPr>
        <w:pStyle w:val="Code"/>
      </w:pPr>
      <w:r>
        <w:t xml:space="preserve">    iPv4Address [2] IPv4Address OPTIONAL,</w:t>
      </w:r>
    </w:p>
    <w:p w14:paraId="7D6C771B" w14:textId="77777777" w:rsidR="00927A77" w:rsidRDefault="00927A77" w:rsidP="00927A77">
      <w:pPr>
        <w:pStyle w:val="Code"/>
      </w:pPr>
      <w:r>
        <w:t xml:space="preserve">    iPv6Address [3] IPv6Address OPTIONAL</w:t>
      </w:r>
    </w:p>
    <w:p w14:paraId="4522461D" w14:textId="77777777" w:rsidR="00927A77" w:rsidRDefault="00927A77" w:rsidP="00927A77">
      <w:pPr>
        <w:pStyle w:val="Code"/>
      </w:pPr>
      <w:r>
        <w:t>}</w:t>
      </w:r>
    </w:p>
    <w:p w14:paraId="4EE89163" w14:textId="77777777" w:rsidR="00927A77" w:rsidRDefault="00927A77" w:rsidP="00927A77">
      <w:pPr>
        <w:pStyle w:val="Code"/>
      </w:pPr>
    </w:p>
    <w:p w14:paraId="4B1E6E69" w14:textId="77777777" w:rsidR="00927A77" w:rsidRDefault="00927A77" w:rsidP="00927A77">
      <w:pPr>
        <w:pStyle w:val="Code"/>
      </w:pPr>
      <w:r>
        <w:t>GPSI ::= CHOICE</w:t>
      </w:r>
    </w:p>
    <w:p w14:paraId="697E9E1D" w14:textId="77777777" w:rsidR="00927A77" w:rsidRDefault="00927A77" w:rsidP="00927A77">
      <w:pPr>
        <w:pStyle w:val="Code"/>
      </w:pPr>
      <w:r>
        <w:t>{</w:t>
      </w:r>
    </w:p>
    <w:p w14:paraId="3984B4EC" w14:textId="77777777" w:rsidR="00927A77" w:rsidRDefault="00927A77" w:rsidP="00927A77">
      <w:pPr>
        <w:pStyle w:val="Code"/>
      </w:pPr>
      <w:r>
        <w:t xml:space="preserve">    </w:t>
      </w:r>
      <w:proofErr w:type="spellStart"/>
      <w:r>
        <w:t>mSISDN</w:t>
      </w:r>
      <w:proofErr w:type="spellEnd"/>
      <w:r>
        <w:t xml:space="preserve">      [1] MSISDN,</w:t>
      </w:r>
    </w:p>
    <w:p w14:paraId="331D9B46" w14:textId="77777777" w:rsidR="00927A77" w:rsidRDefault="00927A77" w:rsidP="00927A77">
      <w:pPr>
        <w:pStyle w:val="Code"/>
      </w:pPr>
      <w:r>
        <w:t xml:space="preserve">    </w:t>
      </w:r>
      <w:proofErr w:type="spellStart"/>
      <w:r>
        <w:t>nAI</w:t>
      </w:r>
      <w:proofErr w:type="spellEnd"/>
      <w:r>
        <w:t xml:space="preserve">         [2] NAI</w:t>
      </w:r>
    </w:p>
    <w:p w14:paraId="11DAA898" w14:textId="77777777" w:rsidR="00927A77" w:rsidRDefault="00927A77" w:rsidP="00927A77">
      <w:pPr>
        <w:pStyle w:val="Code"/>
      </w:pPr>
      <w:r>
        <w:t>}</w:t>
      </w:r>
    </w:p>
    <w:p w14:paraId="0C8292BC" w14:textId="77777777" w:rsidR="00927A77" w:rsidRDefault="00927A77" w:rsidP="00927A77">
      <w:pPr>
        <w:pStyle w:val="Code"/>
      </w:pPr>
    </w:p>
    <w:p w14:paraId="0843DCAA" w14:textId="77777777" w:rsidR="00927A77" w:rsidRDefault="00927A77" w:rsidP="00927A77">
      <w:pPr>
        <w:pStyle w:val="Code"/>
      </w:pPr>
      <w:r>
        <w:t>GUAMI ::= SEQUENCE</w:t>
      </w:r>
    </w:p>
    <w:p w14:paraId="2E75193C" w14:textId="77777777" w:rsidR="00927A77" w:rsidRDefault="00927A77" w:rsidP="00927A77">
      <w:pPr>
        <w:pStyle w:val="Code"/>
      </w:pPr>
      <w:r>
        <w:t>{</w:t>
      </w:r>
    </w:p>
    <w:p w14:paraId="5D55E478" w14:textId="77777777" w:rsidR="00927A77" w:rsidRDefault="00927A77" w:rsidP="00927A77">
      <w:pPr>
        <w:pStyle w:val="Code"/>
      </w:pPr>
      <w:r>
        <w:t xml:space="preserve">    </w:t>
      </w:r>
      <w:proofErr w:type="spellStart"/>
      <w:r>
        <w:t>aMFID</w:t>
      </w:r>
      <w:proofErr w:type="spellEnd"/>
      <w:r>
        <w:t xml:space="preserve">       [1] AMFID,</w:t>
      </w:r>
    </w:p>
    <w:p w14:paraId="432AA8FC" w14:textId="77777777" w:rsidR="00927A77" w:rsidRDefault="00927A77" w:rsidP="00927A77">
      <w:pPr>
        <w:pStyle w:val="Code"/>
      </w:pPr>
      <w:r>
        <w:t xml:space="preserve">    </w:t>
      </w:r>
      <w:proofErr w:type="spellStart"/>
      <w:r>
        <w:t>pLMNID</w:t>
      </w:r>
      <w:proofErr w:type="spellEnd"/>
      <w:r>
        <w:t xml:space="preserve">      [2] PLMNID</w:t>
      </w:r>
    </w:p>
    <w:p w14:paraId="56A199C5" w14:textId="77777777" w:rsidR="00927A77" w:rsidRDefault="00927A77" w:rsidP="00927A77">
      <w:pPr>
        <w:pStyle w:val="Code"/>
      </w:pPr>
      <w:r>
        <w:t>}</w:t>
      </w:r>
    </w:p>
    <w:p w14:paraId="10950CAF" w14:textId="77777777" w:rsidR="00927A77" w:rsidRDefault="00927A77" w:rsidP="00927A77">
      <w:pPr>
        <w:pStyle w:val="Code"/>
      </w:pPr>
    </w:p>
    <w:p w14:paraId="4114618D" w14:textId="77777777" w:rsidR="00927A77" w:rsidRDefault="00927A77" w:rsidP="00927A77">
      <w:pPr>
        <w:pStyle w:val="Code"/>
      </w:pPr>
      <w:r>
        <w:t>GUMMEI ::= SEQUENCE</w:t>
      </w:r>
    </w:p>
    <w:p w14:paraId="45EF3F1B" w14:textId="77777777" w:rsidR="00927A77" w:rsidRDefault="00927A77" w:rsidP="00927A77">
      <w:pPr>
        <w:pStyle w:val="Code"/>
      </w:pPr>
      <w:r>
        <w:t>{</w:t>
      </w:r>
    </w:p>
    <w:p w14:paraId="0654C355" w14:textId="77777777" w:rsidR="00927A77" w:rsidRDefault="00927A77" w:rsidP="00927A77">
      <w:pPr>
        <w:pStyle w:val="Code"/>
      </w:pPr>
      <w:r>
        <w:t xml:space="preserve">    </w:t>
      </w:r>
      <w:proofErr w:type="spellStart"/>
      <w:r>
        <w:t>mMEID</w:t>
      </w:r>
      <w:proofErr w:type="spellEnd"/>
      <w:r>
        <w:t xml:space="preserve">       [1] MMEID,</w:t>
      </w:r>
    </w:p>
    <w:p w14:paraId="7CD64328" w14:textId="77777777" w:rsidR="00927A77" w:rsidRDefault="00927A77" w:rsidP="00927A77">
      <w:pPr>
        <w:pStyle w:val="Code"/>
      </w:pPr>
      <w:r>
        <w:t xml:space="preserve">    </w:t>
      </w:r>
      <w:proofErr w:type="spellStart"/>
      <w:r>
        <w:t>mCC</w:t>
      </w:r>
      <w:proofErr w:type="spellEnd"/>
      <w:r>
        <w:t xml:space="preserve">         [2] MCC,</w:t>
      </w:r>
    </w:p>
    <w:p w14:paraId="42DB46F9" w14:textId="77777777" w:rsidR="00927A77" w:rsidRDefault="00927A77" w:rsidP="00927A77">
      <w:pPr>
        <w:pStyle w:val="Code"/>
      </w:pPr>
      <w:r>
        <w:t xml:space="preserve">    </w:t>
      </w:r>
      <w:proofErr w:type="spellStart"/>
      <w:r>
        <w:t>mNC</w:t>
      </w:r>
      <w:proofErr w:type="spellEnd"/>
      <w:r>
        <w:t xml:space="preserve">         [3] MNC</w:t>
      </w:r>
    </w:p>
    <w:p w14:paraId="713E9898" w14:textId="77777777" w:rsidR="00927A77" w:rsidRDefault="00927A77" w:rsidP="00927A77">
      <w:pPr>
        <w:pStyle w:val="Code"/>
      </w:pPr>
      <w:r>
        <w:t>}</w:t>
      </w:r>
    </w:p>
    <w:p w14:paraId="0970ECC5" w14:textId="77777777" w:rsidR="00927A77" w:rsidRDefault="00927A77" w:rsidP="00927A77">
      <w:pPr>
        <w:pStyle w:val="Code"/>
      </w:pPr>
    </w:p>
    <w:p w14:paraId="4C37E442" w14:textId="77777777" w:rsidR="00927A77" w:rsidRDefault="00927A77" w:rsidP="00927A77">
      <w:pPr>
        <w:pStyle w:val="Code"/>
      </w:pPr>
      <w:proofErr w:type="spellStart"/>
      <w:r>
        <w:t>HomeNetworkPublicKeyID</w:t>
      </w:r>
      <w:proofErr w:type="spellEnd"/>
      <w:r>
        <w:t xml:space="preserve"> ::= OCTET STRING</w:t>
      </w:r>
    </w:p>
    <w:p w14:paraId="173C95A4" w14:textId="77777777" w:rsidR="00927A77" w:rsidRDefault="00927A77" w:rsidP="00927A77">
      <w:pPr>
        <w:pStyle w:val="Code"/>
      </w:pPr>
    </w:p>
    <w:p w14:paraId="0A456A01" w14:textId="77777777" w:rsidR="00927A77" w:rsidRDefault="00927A77" w:rsidP="00927A77">
      <w:pPr>
        <w:pStyle w:val="Code"/>
      </w:pPr>
      <w:r>
        <w:t>HSMFURI ::= UTF8String</w:t>
      </w:r>
    </w:p>
    <w:p w14:paraId="24006F66" w14:textId="77777777" w:rsidR="00927A77" w:rsidRDefault="00927A77" w:rsidP="00927A77">
      <w:pPr>
        <w:pStyle w:val="Code"/>
      </w:pPr>
    </w:p>
    <w:p w14:paraId="3FBE5706" w14:textId="77777777" w:rsidR="00927A77" w:rsidRDefault="00927A77" w:rsidP="00927A77">
      <w:pPr>
        <w:pStyle w:val="Code"/>
      </w:pPr>
      <w:r>
        <w:t xml:space="preserve">IMEI ::= </w:t>
      </w:r>
      <w:proofErr w:type="spellStart"/>
      <w:r>
        <w:t>NumericString</w:t>
      </w:r>
      <w:proofErr w:type="spellEnd"/>
      <w:r>
        <w:t xml:space="preserve"> (SIZE(14))</w:t>
      </w:r>
    </w:p>
    <w:p w14:paraId="041D5926" w14:textId="77777777" w:rsidR="00927A77" w:rsidRDefault="00927A77" w:rsidP="00927A77">
      <w:pPr>
        <w:pStyle w:val="Code"/>
      </w:pPr>
    </w:p>
    <w:p w14:paraId="74F1C3B8" w14:textId="77777777" w:rsidR="00927A77" w:rsidRDefault="00927A77" w:rsidP="00927A77">
      <w:pPr>
        <w:pStyle w:val="Code"/>
      </w:pPr>
      <w:r>
        <w:t xml:space="preserve">IMEISV ::= </w:t>
      </w:r>
      <w:proofErr w:type="spellStart"/>
      <w:r>
        <w:t>NumericString</w:t>
      </w:r>
      <w:proofErr w:type="spellEnd"/>
      <w:r>
        <w:t xml:space="preserve"> (SIZE(16))</w:t>
      </w:r>
    </w:p>
    <w:p w14:paraId="79EE5D88" w14:textId="77777777" w:rsidR="00927A77" w:rsidRDefault="00927A77" w:rsidP="00927A77">
      <w:pPr>
        <w:pStyle w:val="Code"/>
      </w:pPr>
    </w:p>
    <w:p w14:paraId="488715A1" w14:textId="77777777" w:rsidR="00927A77" w:rsidRDefault="00927A77" w:rsidP="00927A77">
      <w:pPr>
        <w:pStyle w:val="Code"/>
      </w:pPr>
      <w:r>
        <w:t>IMPI ::= NAI</w:t>
      </w:r>
    </w:p>
    <w:p w14:paraId="015598A2" w14:textId="77777777" w:rsidR="00927A77" w:rsidRDefault="00927A77" w:rsidP="00927A77">
      <w:pPr>
        <w:pStyle w:val="Code"/>
      </w:pPr>
    </w:p>
    <w:p w14:paraId="4BCD3BD8" w14:textId="77777777" w:rsidR="00927A77" w:rsidRDefault="00927A77" w:rsidP="00927A77">
      <w:pPr>
        <w:pStyle w:val="Code"/>
      </w:pPr>
      <w:r>
        <w:t>IMPU ::= CHOICE</w:t>
      </w:r>
    </w:p>
    <w:p w14:paraId="1B7DA1C4" w14:textId="77777777" w:rsidR="00927A77" w:rsidRDefault="00927A77" w:rsidP="00927A77">
      <w:pPr>
        <w:pStyle w:val="Code"/>
      </w:pPr>
      <w:r>
        <w:t>{</w:t>
      </w:r>
    </w:p>
    <w:p w14:paraId="3DB3A868" w14:textId="77777777" w:rsidR="00927A77" w:rsidRDefault="00927A77" w:rsidP="00927A77">
      <w:pPr>
        <w:pStyle w:val="Code"/>
      </w:pPr>
      <w:r>
        <w:t xml:space="preserve">    </w:t>
      </w:r>
      <w:proofErr w:type="spellStart"/>
      <w:r>
        <w:t>sIPURI</w:t>
      </w:r>
      <w:proofErr w:type="spellEnd"/>
      <w:r>
        <w:t xml:space="preserve"> [1] SIPURI,</w:t>
      </w:r>
    </w:p>
    <w:p w14:paraId="30506D35" w14:textId="77777777" w:rsidR="00927A77" w:rsidRDefault="00927A77" w:rsidP="00927A77">
      <w:pPr>
        <w:pStyle w:val="Code"/>
      </w:pPr>
      <w:r>
        <w:t xml:space="preserve">    </w:t>
      </w:r>
      <w:proofErr w:type="spellStart"/>
      <w:r>
        <w:t>tELURI</w:t>
      </w:r>
      <w:proofErr w:type="spellEnd"/>
      <w:r>
        <w:t xml:space="preserve"> [2] TELURI</w:t>
      </w:r>
    </w:p>
    <w:p w14:paraId="187A526A" w14:textId="77777777" w:rsidR="00927A77" w:rsidRDefault="00927A77" w:rsidP="00927A77">
      <w:pPr>
        <w:pStyle w:val="Code"/>
      </w:pPr>
      <w:r>
        <w:t>}</w:t>
      </w:r>
    </w:p>
    <w:p w14:paraId="27B85CEA" w14:textId="77777777" w:rsidR="00927A77" w:rsidRDefault="00927A77" w:rsidP="00927A77">
      <w:pPr>
        <w:pStyle w:val="Code"/>
      </w:pPr>
    </w:p>
    <w:p w14:paraId="66D13D85" w14:textId="77777777" w:rsidR="00927A77" w:rsidRDefault="00927A77" w:rsidP="00927A77">
      <w:pPr>
        <w:pStyle w:val="Code"/>
      </w:pPr>
      <w:r>
        <w:t xml:space="preserve">IMSI ::= </w:t>
      </w:r>
      <w:proofErr w:type="spellStart"/>
      <w:r>
        <w:t>NumericString</w:t>
      </w:r>
      <w:proofErr w:type="spellEnd"/>
      <w:r>
        <w:t xml:space="preserve"> (SIZE(6..15))</w:t>
      </w:r>
    </w:p>
    <w:p w14:paraId="04320038" w14:textId="77777777" w:rsidR="00927A77" w:rsidRDefault="00927A77" w:rsidP="00927A77">
      <w:pPr>
        <w:pStyle w:val="Code"/>
      </w:pPr>
    </w:p>
    <w:p w14:paraId="0D3F2336" w14:textId="77777777" w:rsidR="00927A77" w:rsidRDefault="00927A77" w:rsidP="00927A77">
      <w:pPr>
        <w:pStyle w:val="Code"/>
      </w:pPr>
      <w:r>
        <w:t>Initiator ::= ENUMERATED</w:t>
      </w:r>
    </w:p>
    <w:p w14:paraId="4A36914E" w14:textId="77777777" w:rsidR="00927A77" w:rsidRDefault="00927A77" w:rsidP="00927A77">
      <w:pPr>
        <w:pStyle w:val="Code"/>
      </w:pPr>
      <w:r>
        <w:t>{</w:t>
      </w:r>
    </w:p>
    <w:p w14:paraId="2A712A24" w14:textId="77777777" w:rsidR="00927A77" w:rsidRDefault="00927A77" w:rsidP="00927A77">
      <w:pPr>
        <w:pStyle w:val="Code"/>
      </w:pPr>
      <w:r>
        <w:t xml:space="preserve">    </w:t>
      </w:r>
      <w:proofErr w:type="spellStart"/>
      <w:r>
        <w:t>uE</w:t>
      </w:r>
      <w:proofErr w:type="spellEnd"/>
      <w:r>
        <w:t>(1),</w:t>
      </w:r>
    </w:p>
    <w:p w14:paraId="526A6185" w14:textId="77777777" w:rsidR="00927A77" w:rsidRDefault="00927A77" w:rsidP="00927A77">
      <w:pPr>
        <w:pStyle w:val="Code"/>
      </w:pPr>
      <w:r>
        <w:t xml:space="preserve">    network(2),</w:t>
      </w:r>
    </w:p>
    <w:p w14:paraId="562C1F3B" w14:textId="77777777" w:rsidR="00927A77" w:rsidRDefault="00927A77" w:rsidP="00927A77">
      <w:pPr>
        <w:pStyle w:val="Code"/>
      </w:pPr>
      <w:r>
        <w:t xml:space="preserve">    unknown(3)</w:t>
      </w:r>
    </w:p>
    <w:p w14:paraId="75B6F432" w14:textId="77777777" w:rsidR="00927A77" w:rsidRDefault="00927A77" w:rsidP="00927A77">
      <w:pPr>
        <w:pStyle w:val="Code"/>
      </w:pPr>
      <w:r>
        <w:t>}</w:t>
      </w:r>
    </w:p>
    <w:p w14:paraId="06C3133C" w14:textId="77777777" w:rsidR="00927A77" w:rsidRDefault="00927A77" w:rsidP="00927A77">
      <w:pPr>
        <w:pStyle w:val="Code"/>
      </w:pPr>
    </w:p>
    <w:p w14:paraId="04C59C06" w14:textId="77777777" w:rsidR="00927A77" w:rsidRDefault="00927A77" w:rsidP="00927A77">
      <w:pPr>
        <w:pStyle w:val="Code"/>
      </w:pPr>
      <w:proofErr w:type="spellStart"/>
      <w:r>
        <w:t>IPAddress</w:t>
      </w:r>
      <w:proofErr w:type="spellEnd"/>
      <w:r>
        <w:t xml:space="preserve"> ::= CHOICE</w:t>
      </w:r>
    </w:p>
    <w:p w14:paraId="2BFF40A3" w14:textId="77777777" w:rsidR="00927A77" w:rsidRDefault="00927A77" w:rsidP="00927A77">
      <w:pPr>
        <w:pStyle w:val="Code"/>
      </w:pPr>
      <w:r>
        <w:t>{</w:t>
      </w:r>
    </w:p>
    <w:p w14:paraId="7A5F785D" w14:textId="77777777" w:rsidR="00927A77" w:rsidRDefault="00927A77" w:rsidP="00927A77">
      <w:pPr>
        <w:pStyle w:val="Code"/>
      </w:pPr>
      <w:r>
        <w:t xml:space="preserve">    iPv4Address [1] IPv4Address,</w:t>
      </w:r>
    </w:p>
    <w:p w14:paraId="3B998F1B" w14:textId="77777777" w:rsidR="00927A77" w:rsidRDefault="00927A77" w:rsidP="00927A77">
      <w:pPr>
        <w:pStyle w:val="Code"/>
      </w:pPr>
      <w:r>
        <w:t xml:space="preserve">    iPv6Address [2] IPv6Address</w:t>
      </w:r>
    </w:p>
    <w:p w14:paraId="0D13DA73" w14:textId="77777777" w:rsidR="00927A77" w:rsidRDefault="00927A77" w:rsidP="00927A77">
      <w:pPr>
        <w:pStyle w:val="Code"/>
      </w:pPr>
      <w:r>
        <w:t>}</w:t>
      </w:r>
    </w:p>
    <w:p w14:paraId="4DB026DF" w14:textId="77777777" w:rsidR="00927A77" w:rsidRDefault="00927A77" w:rsidP="00927A77">
      <w:pPr>
        <w:pStyle w:val="Code"/>
      </w:pPr>
    </w:p>
    <w:p w14:paraId="79D02295" w14:textId="77777777" w:rsidR="00927A77" w:rsidRDefault="00927A77" w:rsidP="00927A77">
      <w:pPr>
        <w:pStyle w:val="Code"/>
      </w:pPr>
      <w:r>
        <w:t>IPv4Address ::= OCTET STRING (SIZE(4))</w:t>
      </w:r>
    </w:p>
    <w:p w14:paraId="40CBABB6" w14:textId="77777777" w:rsidR="00927A77" w:rsidRDefault="00927A77" w:rsidP="00927A77">
      <w:pPr>
        <w:pStyle w:val="Code"/>
      </w:pPr>
    </w:p>
    <w:p w14:paraId="60872913" w14:textId="77777777" w:rsidR="00927A77" w:rsidRDefault="00927A77" w:rsidP="00927A77">
      <w:pPr>
        <w:pStyle w:val="Code"/>
      </w:pPr>
      <w:r>
        <w:t>IPv6Address ::= OCTET STRING (SIZE(16))</w:t>
      </w:r>
    </w:p>
    <w:p w14:paraId="3C3FB471" w14:textId="77777777" w:rsidR="00927A77" w:rsidRDefault="00927A77" w:rsidP="00927A77">
      <w:pPr>
        <w:pStyle w:val="Code"/>
      </w:pPr>
    </w:p>
    <w:p w14:paraId="72FA1429" w14:textId="77777777" w:rsidR="00927A77" w:rsidRDefault="00927A77" w:rsidP="00927A77">
      <w:pPr>
        <w:pStyle w:val="Code"/>
      </w:pPr>
      <w:r>
        <w:t>IPv6FlowLabel ::= INTEGER(0..1048575)</w:t>
      </w:r>
    </w:p>
    <w:p w14:paraId="7EE4632D" w14:textId="77777777" w:rsidR="00927A77" w:rsidRDefault="00927A77" w:rsidP="00927A77">
      <w:pPr>
        <w:pStyle w:val="Code"/>
      </w:pPr>
    </w:p>
    <w:p w14:paraId="1ABD9FF9" w14:textId="77777777" w:rsidR="00927A77" w:rsidRDefault="00927A77" w:rsidP="00927A77">
      <w:pPr>
        <w:pStyle w:val="Code"/>
      </w:pPr>
      <w:proofErr w:type="spellStart"/>
      <w:r>
        <w:t>MACAddress</w:t>
      </w:r>
      <w:proofErr w:type="spellEnd"/>
      <w:r>
        <w:t xml:space="preserve"> ::= OCTET STRING (SIZE(6))</w:t>
      </w:r>
    </w:p>
    <w:p w14:paraId="77AED936" w14:textId="77777777" w:rsidR="00927A77" w:rsidRDefault="00927A77" w:rsidP="00927A77">
      <w:pPr>
        <w:pStyle w:val="Code"/>
      </w:pPr>
    </w:p>
    <w:p w14:paraId="09CFF0F2" w14:textId="77777777" w:rsidR="00927A77" w:rsidRDefault="00927A77" w:rsidP="00927A77">
      <w:pPr>
        <w:pStyle w:val="Code"/>
      </w:pPr>
      <w:r>
        <w:t xml:space="preserve">MCC ::= </w:t>
      </w:r>
      <w:proofErr w:type="spellStart"/>
      <w:r>
        <w:t>NumericString</w:t>
      </w:r>
      <w:proofErr w:type="spellEnd"/>
      <w:r>
        <w:t xml:space="preserve"> (SIZE(3))</w:t>
      </w:r>
    </w:p>
    <w:p w14:paraId="095B1F00" w14:textId="77777777" w:rsidR="00927A77" w:rsidRDefault="00927A77" w:rsidP="00927A77">
      <w:pPr>
        <w:pStyle w:val="Code"/>
      </w:pPr>
    </w:p>
    <w:p w14:paraId="07C1077D" w14:textId="77777777" w:rsidR="00927A77" w:rsidRDefault="00927A77" w:rsidP="00927A77">
      <w:pPr>
        <w:pStyle w:val="Code"/>
      </w:pPr>
      <w:r>
        <w:t xml:space="preserve">MNC ::= </w:t>
      </w:r>
      <w:proofErr w:type="spellStart"/>
      <w:r>
        <w:t>NumericString</w:t>
      </w:r>
      <w:proofErr w:type="spellEnd"/>
      <w:r>
        <w:t xml:space="preserve"> (SIZE(2..3))</w:t>
      </w:r>
    </w:p>
    <w:p w14:paraId="1348FAA3" w14:textId="77777777" w:rsidR="00927A77" w:rsidRDefault="00927A77" w:rsidP="00927A77">
      <w:pPr>
        <w:pStyle w:val="Code"/>
      </w:pPr>
    </w:p>
    <w:p w14:paraId="71C409D7" w14:textId="77777777" w:rsidR="00927A77" w:rsidRDefault="00927A77" w:rsidP="00927A77">
      <w:pPr>
        <w:pStyle w:val="Code"/>
      </w:pPr>
      <w:r>
        <w:t>MMEID ::= SEQUENCE</w:t>
      </w:r>
    </w:p>
    <w:p w14:paraId="08BA7A04" w14:textId="77777777" w:rsidR="00927A77" w:rsidRDefault="00927A77" w:rsidP="00927A77">
      <w:pPr>
        <w:pStyle w:val="Code"/>
      </w:pPr>
      <w:r>
        <w:t>{</w:t>
      </w:r>
    </w:p>
    <w:p w14:paraId="74E79722" w14:textId="77777777" w:rsidR="00927A77" w:rsidRDefault="00927A77" w:rsidP="00927A77">
      <w:pPr>
        <w:pStyle w:val="Code"/>
      </w:pPr>
      <w:r>
        <w:t xml:space="preserve">    </w:t>
      </w:r>
      <w:proofErr w:type="spellStart"/>
      <w:r>
        <w:t>mMEGI</w:t>
      </w:r>
      <w:proofErr w:type="spellEnd"/>
      <w:r>
        <w:t xml:space="preserve">       [1] MMEGI,</w:t>
      </w:r>
    </w:p>
    <w:p w14:paraId="739DEF94" w14:textId="77777777" w:rsidR="00927A77" w:rsidRDefault="00927A77" w:rsidP="00927A77">
      <w:pPr>
        <w:pStyle w:val="Code"/>
      </w:pPr>
      <w:r>
        <w:t xml:space="preserve">    </w:t>
      </w:r>
      <w:proofErr w:type="spellStart"/>
      <w:r>
        <w:t>mMEC</w:t>
      </w:r>
      <w:proofErr w:type="spellEnd"/>
      <w:r>
        <w:t xml:space="preserve">        [2] MMEC</w:t>
      </w:r>
    </w:p>
    <w:p w14:paraId="0CFD0744" w14:textId="77777777" w:rsidR="00927A77" w:rsidRDefault="00927A77" w:rsidP="00927A77">
      <w:pPr>
        <w:pStyle w:val="Code"/>
      </w:pPr>
      <w:r>
        <w:t>}</w:t>
      </w:r>
    </w:p>
    <w:p w14:paraId="620C70FA" w14:textId="77777777" w:rsidR="00927A77" w:rsidRDefault="00927A77" w:rsidP="00927A77">
      <w:pPr>
        <w:pStyle w:val="Code"/>
      </w:pPr>
    </w:p>
    <w:p w14:paraId="12570648" w14:textId="77777777" w:rsidR="00927A77" w:rsidRDefault="00927A77" w:rsidP="00927A77">
      <w:pPr>
        <w:pStyle w:val="Code"/>
      </w:pPr>
      <w:r>
        <w:t xml:space="preserve">MMEC ::= </w:t>
      </w:r>
      <w:proofErr w:type="spellStart"/>
      <w:r>
        <w:t>NumericString</w:t>
      </w:r>
      <w:proofErr w:type="spellEnd"/>
    </w:p>
    <w:p w14:paraId="2F98BB5E" w14:textId="77777777" w:rsidR="00927A77" w:rsidRDefault="00927A77" w:rsidP="00927A77">
      <w:pPr>
        <w:pStyle w:val="Code"/>
      </w:pPr>
    </w:p>
    <w:p w14:paraId="1158DC5E" w14:textId="77777777" w:rsidR="00927A77" w:rsidRDefault="00927A77" w:rsidP="00927A77">
      <w:pPr>
        <w:pStyle w:val="Code"/>
      </w:pPr>
      <w:r>
        <w:t xml:space="preserve">MMEGI ::= </w:t>
      </w:r>
      <w:proofErr w:type="spellStart"/>
      <w:r>
        <w:t>NumericString</w:t>
      </w:r>
      <w:proofErr w:type="spellEnd"/>
    </w:p>
    <w:p w14:paraId="190AC61C" w14:textId="77777777" w:rsidR="00927A77" w:rsidRDefault="00927A77" w:rsidP="00927A77">
      <w:pPr>
        <w:pStyle w:val="Code"/>
      </w:pPr>
    </w:p>
    <w:p w14:paraId="4D5EF058" w14:textId="77777777" w:rsidR="00927A77" w:rsidRDefault="00927A77" w:rsidP="00927A77">
      <w:pPr>
        <w:pStyle w:val="Code"/>
      </w:pPr>
      <w:r>
        <w:t xml:space="preserve">MSISDN ::= </w:t>
      </w:r>
      <w:proofErr w:type="spellStart"/>
      <w:r>
        <w:t>NumericString</w:t>
      </w:r>
      <w:proofErr w:type="spellEnd"/>
      <w:r>
        <w:t xml:space="preserve"> (SIZE(1..15))</w:t>
      </w:r>
    </w:p>
    <w:p w14:paraId="4E374772" w14:textId="77777777" w:rsidR="00927A77" w:rsidRDefault="00927A77" w:rsidP="00927A77">
      <w:pPr>
        <w:pStyle w:val="Code"/>
      </w:pPr>
    </w:p>
    <w:p w14:paraId="39BCB456" w14:textId="77777777" w:rsidR="00927A77" w:rsidRDefault="00927A77" w:rsidP="00927A77">
      <w:pPr>
        <w:pStyle w:val="Code"/>
      </w:pPr>
      <w:r>
        <w:t>NAI ::= UTF8String</w:t>
      </w:r>
    </w:p>
    <w:p w14:paraId="175F0B81" w14:textId="77777777" w:rsidR="00927A77" w:rsidRDefault="00927A77" w:rsidP="00927A77">
      <w:pPr>
        <w:pStyle w:val="Code"/>
      </w:pPr>
    </w:p>
    <w:p w14:paraId="3449198C" w14:textId="77777777" w:rsidR="00927A77" w:rsidRDefault="00927A77" w:rsidP="00927A77">
      <w:pPr>
        <w:pStyle w:val="Code"/>
      </w:pPr>
      <w:proofErr w:type="spellStart"/>
      <w:r>
        <w:t>NextLayerProtocol</w:t>
      </w:r>
      <w:proofErr w:type="spellEnd"/>
      <w:r>
        <w:t xml:space="preserve"> ::= INTEGER(0..255)</w:t>
      </w:r>
    </w:p>
    <w:p w14:paraId="7365E6D9" w14:textId="77777777" w:rsidR="00927A77" w:rsidRDefault="00927A77" w:rsidP="00927A77">
      <w:pPr>
        <w:pStyle w:val="Code"/>
      </w:pPr>
    </w:p>
    <w:p w14:paraId="27560E9E" w14:textId="77777777" w:rsidR="00927A77" w:rsidRDefault="00927A77" w:rsidP="00927A77">
      <w:pPr>
        <w:pStyle w:val="Code"/>
      </w:pPr>
      <w:proofErr w:type="spellStart"/>
      <w:r>
        <w:t>NonLocalID</w:t>
      </w:r>
      <w:proofErr w:type="spellEnd"/>
      <w:r>
        <w:t xml:space="preserve"> ::= ENUMERATED</w:t>
      </w:r>
    </w:p>
    <w:p w14:paraId="2B7B7993" w14:textId="77777777" w:rsidR="00927A77" w:rsidRDefault="00927A77" w:rsidP="00927A77">
      <w:pPr>
        <w:pStyle w:val="Code"/>
      </w:pPr>
      <w:r>
        <w:t>{</w:t>
      </w:r>
    </w:p>
    <w:p w14:paraId="3AF3BC64" w14:textId="77777777" w:rsidR="00927A77" w:rsidRDefault="00927A77" w:rsidP="00927A77">
      <w:pPr>
        <w:pStyle w:val="Code"/>
      </w:pPr>
      <w:r>
        <w:t xml:space="preserve">    local(1),</w:t>
      </w:r>
    </w:p>
    <w:p w14:paraId="338F26D0" w14:textId="77777777" w:rsidR="00927A77" w:rsidRDefault="00927A77" w:rsidP="00927A77">
      <w:pPr>
        <w:pStyle w:val="Code"/>
      </w:pPr>
      <w:r>
        <w:t xml:space="preserve">    </w:t>
      </w:r>
      <w:proofErr w:type="spellStart"/>
      <w:r>
        <w:t>nonLocal</w:t>
      </w:r>
      <w:proofErr w:type="spellEnd"/>
      <w:r>
        <w:t>(2)</w:t>
      </w:r>
    </w:p>
    <w:p w14:paraId="15D0D547" w14:textId="77777777" w:rsidR="00927A77" w:rsidRDefault="00927A77" w:rsidP="00927A77">
      <w:pPr>
        <w:pStyle w:val="Code"/>
      </w:pPr>
      <w:r>
        <w:t>}</w:t>
      </w:r>
    </w:p>
    <w:p w14:paraId="0792C4DC" w14:textId="77777777" w:rsidR="00927A77" w:rsidRDefault="00927A77" w:rsidP="00927A77">
      <w:pPr>
        <w:pStyle w:val="Code"/>
      </w:pPr>
    </w:p>
    <w:p w14:paraId="2496EB03" w14:textId="77777777" w:rsidR="00927A77" w:rsidRDefault="00927A77" w:rsidP="00927A77">
      <w:pPr>
        <w:pStyle w:val="Code"/>
      </w:pPr>
      <w:r>
        <w:t>NSSAI ::= SEQUENCE OF SNSSAI</w:t>
      </w:r>
    </w:p>
    <w:p w14:paraId="4CC2A9AE" w14:textId="77777777" w:rsidR="00927A77" w:rsidRDefault="00927A77" w:rsidP="00927A77">
      <w:pPr>
        <w:pStyle w:val="Code"/>
      </w:pPr>
    </w:p>
    <w:p w14:paraId="62F45F03" w14:textId="77777777" w:rsidR="00927A77" w:rsidRDefault="00927A77" w:rsidP="00927A77">
      <w:pPr>
        <w:pStyle w:val="Code"/>
      </w:pPr>
      <w:r>
        <w:t>PLMNID ::= SEQUENCE</w:t>
      </w:r>
    </w:p>
    <w:p w14:paraId="53EDD805" w14:textId="77777777" w:rsidR="00927A77" w:rsidRDefault="00927A77" w:rsidP="00927A77">
      <w:pPr>
        <w:pStyle w:val="Code"/>
      </w:pPr>
      <w:r>
        <w:t>{</w:t>
      </w:r>
    </w:p>
    <w:p w14:paraId="6685212A" w14:textId="77777777" w:rsidR="00927A77" w:rsidRDefault="00927A77" w:rsidP="00927A77">
      <w:pPr>
        <w:pStyle w:val="Code"/>
      </w:pPr>
      <w:r>
        <w:t xml:space="preserve">    </w:t>
      </w:r>
      <w:proofErr w:type="spellStart"/>
      <w:r>
        <w:t>mCC</w:t>
      </w:r>
      <w:proofErr w:type="spellEnd"/>
      <w:r>
        <w:t xml:space="preserve"> [1] MCC,</w:t>
      </w:r>
    </w:p>
    <w:p w14:paraId="1C5630EF" w14:textId="77777777" w:rsidR="00927A77" w:rsidRDefault="00927A77" w:rsidP="00927A77">
      <w:pPr>
        <w:pStyle w:val="Code"/>
      </w:pPr>
      <w:r>
        <w:t xml:space="preserve">    </w:t>
      </w:r>
      <w:proofErr w:type="spellStart"/>
      <w:r>
        <w:t>mNC</w:t>
      </w:r>
      <w:proofErr w:type="spellEnd"/>
      <w:r>
        <w:t xml:space="preserve"> [2] MNC</w:t>
      </w:r>
    </w:p>
    <w:p w14:paraId="31A01126" w14:textId="77777777" w:rsidR="00927A77" w:rsidRDefault="00927A77" w:rsidP="00927A77">
      <w:pPr>
        <w:pStyle w:val="Code"/>
      </w:pPr>
      <w:r>
        <w:t>}</w:t>
      </w:r>
    </w:p>
    <w:p w14:paraId="64BEADDA" w14:textId="77777777" w:rsidR="00927A77" w:rsidRDefault="00927A77" w:rsidP="00927A77">
      <w:pPr>
        <w:pStyle w:val="Code"/>
      </w:pPr>
    </w:p>
    <w:p w14:paraId="0220763E" w14:textId="77777777" w:rsidR="00927A77" w:rsidRDefault="00927A77" w:rsidP="00927A77">
      <w:pPr>
        <w:pStyle w:val="Code"/>
      </w:pPr>
      <w:proofErr w:type="spellStart"/>
      <w:r>
        <w:t>PDUSessionID</w:t>
      </w:r>
      <w:proofErr w:type="spellEnd"/>
      <w:r>
        <w:t xml:space="preserve"> ::= INTEGER (0..255)</w:t>
      </w:r>
    </w:p>
    <w:p w14:paraId="3264C72C" w14:textId="77777777" w:rsidR="00927A77" w:rsidRDefault="00927A77" w:rsidP="00927A77">
      <w:pPr>
        <w:pStyle w:val="Code"/>
      </w:pPr>
    </w:p>
    <w:p w14:paraId="5F39A1A0" w14:textId="77777777" w:rsidR="00927A77" w:rsidRDefault="00927A77" w:rsidP="00927A77">
      <w:pPr>
        <w:pStyle w:val="Code"/>
      </w:pPr>
      <w:proofErr w:type="spellStart"/>
      <w:r>
        <w:t>PDUSessionType</w:t>
      </w:r>
      <w:proofErr w:type="spellEnd"/>
      <w:r>
        <w:t xml:space="preserve"> ::= ENUMERATED</w:t>
      </w:r>
    </w:p>
    <w:p w14:paraId="40FA6246" w14:textId="77777777" w:rsidR="00927A77" w:rsidRDefault="00927A77" w:rsidP="00927A77">
      <w:pPr>
        <w:pStyle w:val="Code"/>
      </w:pPr>
      <w:r>
        <w:t>{</w:t>
      </w:r>
    </w:p>
    <w:p w14:paraId="6098E787" w14:textId="77777777" w:rsidR="00927A77" w:rsidRDefault="00927A77" w:rsidP="00927A77">
      <w:pPr>
        <w:pStyle w:val="Code"/>
      </w:pPr>
      <w:r>
        <w:t xml:space="preserve">    iPv4(1),</w:t>
      </w:r>
    </w:p>
    <w:p w14:paraId="64F7068C" w14:textId="77777777" w:rsidR="00927A77" w:rsidRDefault="00927A77" w:rsidP="00927A77">
      <w:pPr>
        <w:pStyle w:val="Code"/>
      </w:pPr>
      <w:r>
        <w:t xml:space="preserve">    iPv6(2),</w:t>
      </w:r>
    </w:p>
    <w:p w14:paraId="73C32743" w14:textId="77777777" w:rsidR="00927A77" w:rsidRDefault="00927A77" w:rsidP="00927A77">
      <w:pPr>
        <w:pStyle w:val="Code"/>
      </w:pPr>
      <w:r>
        <w:t xml:space="preserve">    iPv4v6(3),</w:t>
      </w:r>
    </w:p>
    <w:p w14:paraId="20C61F97" w14:textId="77777777" w:rsidR="00927A77" w:rsidRDefault="00927A77" w:rsidP="00927A77">
      <w:pPr>
        <w:pStyle w:val="Code"/>
      </w:pPr>
      <w:r>
        <w:t xml:space="preserve">    unstructured(4),</w:t>
      </w:r>
    </w:p>
    <w:p w14:paraId="6BB6AD35" w14:textId="77777777" w:rsidR="00927A77" w:rsidRDefault="00927A77" w:rsidP="00927A77">
      <w:pPr>
        <w:pStyle w:val="Code"/>
      </w:pPr>
      <w:r>
        <w:t xml:space="preserve">    ethernet(5)</w:t>
      </w:r>
    </w:p>
    <w:p w14:paraId="5A1FC3C9" w14:textId="77777777" w:rsidR="00927A77" w:rsidRDefault="00927A77" w:rsidP="00927A77">
      <w:pPr>
        <w:pStyle w:val="Code"/>
      </w:pPr>
      <w:r>
        <w:t>}</w:t>
      </w:r>
    </w:p>
    <w:p w14:paraId="0FA6E7D7" w14:textId="77777777" w:rsidR="00927A77" w:rsidRDefault="00927A77" w:rsidP="00927A77">
      <w:pPr>
        <w:pStyle w:val="Code"/>
      </w:pPr>
    </w:p>
    <w:p w14:paraId="1118D336" w14:textId="77777777" w:rsidR="00927A77" w:rsidRDefault="00927A77" w:rsidP="00927A77">
      <w:pPr>
        <w:pStyle w:val="Code"/>
      </w:pPr>
      <w:r>
        <w:t>PEI ::= CHOICE</w:t>
      </w:r>
    </w:p>
    <w:p w14:paraId="006B89A0" w14:textId="77777777" w:rsidR="00927A77" w:rsidRDefault="00927A77" w:rsidP="00927A77">
      <w:pPr>
        <w:pStyle w:val="Code"/>
      </w:pPr>
      <w:r>
        <w:t>{</w:t>
      </w:r>
    </w:p>
    <w:p w14:paraId="388B6BC8" w14:textId="77777777" w:rsidR="00927A77" w:rsidRDefault="00927A77" w:rsidP="00927A77">
      <w:pPr>
        <w:pStyle w:val="Code"/>
      </w:pPr>
      <w:r>
        <w:t xml:space="preserve">    </w:t>
      </w:r>
      <w:proofErr w:type="spellStart"/>
      <w:r>
        <w:t>iMEI</w:t>
      </w:r>
      <w:proofErr w:type="spellEnd"/>
      <w:r>
        <w:t xml:space="preserve">        [1] IMEI,</w:t>
      </w:r>
    </w:p>
    <w:p w14:paraId="57B2BB63" w14:textId="77777777" w:rsidR="00927A77" w:rsidRDefault="00927A77" w:rsidP="00927A77">
      <w:pPr>
        <w:pStyle w:val="Code"/>
      </w:pPr>
      <w:r>
        <w:t xml:space="preserve">    </w:t>
      </w:r>
      <w:proofErr w:type="spellStart"/>
      <w:r>
        <w:t>iMEISV</w:t>
      </w:r>
      <w:proofErr w:type="spellEnd"/>
      <w:r>
        <w:t xml:space="preserve">      [2] IMEISV,</w:t>
      </w:r>
    </w:p>
    <w:p w14:paraId="7ECBA133" w14:textId="77777777" w:rsidR="00927A77" w:rsidRDefault="00927A77" w:rsidP="00927A77">
      <w:pPr>
        <w:pStyle w:val="Code"/>
      </w:pPr>
      <w:r>
        <w:t xml:space="preserve">    </w:t>
      </w:r>
      <w:proofErr w:type="spellStart"/>
      <w:r>
        <w:t>mACAddress</w:t>
      </w:r>
      <w:proofErr w:type="spellEnd"/>
      <w:r>
        <w:t xml:space="preserve">  [3] </w:t>
      </w:r>
      <w:proofErr w:type="spellStart"/>
      <w:r>
        <w:t>MACAddress</w:t>
      </w:r>
      <w:proofErr w:type="spellEnd"/>
      <w:r>
        <w:t>,</w:t>
      </w:r>
    </w:p>
    <w:p w14:paraId="64F4125E" w14:textId="77777777" w:rsidR="00927A77" w:rsidRDefault="00927A77" w:rsidP="00927A77">
      <w:pPr>
        <w:pStyle w:val="Code"/>
      </w:pPr>
      <w:r>
        <w:t xml:space="preserve">    eUI64       [4] EUI64</w:t>
      </w:r>
    </w:p>
    <w:p w14:paraId="02718F45" w14:textId="77777777" w:rsidR="00927A77" w:rsidRDefault="00927A77" w:rsidP="00927A77">
      <w:pPr>
        <w:pStyle w:val="Code"/>
      </w:pPr>
      <w:r>
        <w:t>}</w:t>
      </w:r>
    </w:p>
    <w:p w14:paraId="59920BDA" w14:textId="77777777" w:rsidR="00927A77" w:rsidRDefault="00927A77" w:rsidP="00927A77">
      <w:pPr>
        <w:pStyle w:val="Code"/>
      </w:pPr>
    </w:p>
    <w:p w14:paraId="52DD9678" w14:textId="77777777" w:rsidR="00927A77" w:rsidRDefault="00927A77" w:rsidP="00927A77">
      <w:pPr>
        <w:pStyle w:val="Code"/>
      </w:pPr>
      <w:proofErr w:type="spellStart"/>
      <w:r>
        <w:t>PortNumber</w:t>
      </w:r>
      <w:proofErr w:type="spellEnd"/>
      <w:r>
        <w:t xml:space="preserve"> ::= INTEGER(0..65535)</w:t>
      </w:r>
    </w:p>
    <w:p w14:paraId="19E25622" w14:textId="77777777" w:rsidR="00927A77" w:rsidRDefault="00927A77" w:rsidP="00927A77">
      <w:pPr>
        <w:pStyle w:val="Code"/>
      </w:pPr>
    </w:p>
    <w:p w14:paraId="1B0F1658" w14:textId="77777777" w:rsidR="00927A77" w:rsidRDefault="00927A77" w:rsidP="00927A77">
      <w:pPr>
        <w:pStyle w:val="Code"/>
      </w:pPr>
      <w:proofErr w:type="spellStart"/>
      <w:r>
        <w:t>ProtectionSchemeID</w:t>
      </w:r>
      <w:proofErr w:type="spellEnd"/>
      <w:r>
        <w:t xml:space="preserve"> ::= INTEGER (0..15)</w:t>
      </w:r>
    </w:p>
    <w:p w14:paraId="2CD8E617" w14:textId="77777777" w:rsidR="00927A77" w:rsidRDefault="00927A77" w:rsidP="00927A77">
      <w:pPr>
        <w:pStyle w:val="Code"/>
      </w:pPr>
    </w:p>
    <w:p w14:paraId="17FFDC12" w14:textId="77777777" w:rsidR="00927A77" w:rsidRDefault="00927A77" w:rsidP="00927A77">
      <w:pPr>
        <w:pStyle w:val="Code"/>
      </w:pPr>
      <w:proofErr w:type="spellStart"/>
      <w:r>
        <w:t>RATType</w:t>
      </w:r>
      <w:proofErr w:type="spellEnd"/>
      <w:r>
        <w:t xml:space="preserve"> ::= ENUMERATED</w:t>
      </w:r>
    </w:p>
    <w:p w14:paraId="4DAA5E9A" w14:textId="77777777" w:rsidR="00927A77" w:rsidRDefault="00927A77" w:rsidP="00927A77">
      <w:pPr>
        <w:pStyle w:val="Code"/>
      </w:pPr>
      <w:r>
        <w:t>{</w:t>
      </w:r>
    </w:p>
    <w:p w14:paraId="1BFC1F67" w14:textId="77777777" w:rsidR="00927A77" w:rsidRDefault="00927A77" w:rsidP="00927A77">
      <w:pPr>
        <w:pStyle w:val="Code"/>
      </w:pPr>
      <w:r>
        <w:t xml:space="preserve">    </w:t>
      </w:r>
      <w:proofErr w:type="spellStart"/>
      <w:r>
        <w:t>nR</w:t>
      </w:r>
      <w:proofErr w:type="spellEnd"/>
      <w:r>
        <w:t>(1),</w:t>
      </w:r>
    </w:p>
    <w:p w14:paraId="324D63A6" w14:textId="77777777" w:rsidR="00927A77" w:rsidRDefault="00927A77" w:rsidP="00927A77">
      <w:pPr>
        <w:pStyle w:val="Code"/>
      </w:pPr>
      <w:r>
        <w:t xml:space="preserve">    </w:t>
      </w:r>
      <w:proofErr w:type="spellStart"/>
      <w:r>
        <w:t>eUTRA</w:t>
      </w:r>
      <w:proofErr w:type="spellEnd"/>
      <w:r>
        <w:t>(2),</w:t>
      </w:r>
    </w:p>
    <w:p w14:paraId="5DF497BE" w14:textId="77777777" w:rsidR="00927A77" w:rsidRDefault="00927A77" w:rsidP="00927A77">
      <w:pPr>
        <w:pStyle w:val="Code"/>
      </w:pPr>
      <w:r>
        <w:t xml:space="preserve">    </w:t>
      </w:r>
      <w:proofErr w:type="spellStart"/>
      <w:r>
        <w:t>wLAN</w:t>
      </w:r>
      <w:proofErr w:type="spellEnd"/>
      <w:r>
        <w:t>(3),</w:t>
      </w:r>
    </w:p>
    <w:p w14:paraId="0B6E35F5" w14:textId="77777777" w:rsidR="00927A77" w:rsidRDefault="00927A77" w:rsidP="00927A77">
      <w:pPr>
        <w:pStyle w:val="Code"/>
      </w:pPr>
      <w:r>
        <w:t xml:space="preserve">    virtual(4),</w:t>
      </w:r>
    </w:p>
    <w:p w14:paraId="1E18BAFE" w14:textId="77777777" w:rsidR="00927A77" w:rsidRDefault="00927A77" w:rsidP="00927A77">
      <w:pPr>
        <w:pStyle w:val="Code"/>
      </w:pPr>
      <w:r>
        <w:t xml:space="preserve">    </w:t>
      </w:r>
      <w:proofErr w:type="spellStart"/>
      <w:r>
        <w:t>nBIOT</w:t>
      </w:r>
      <w:proofErr w:type="spellEnd"/>
      <w:r>
        <w:t>(5),</w:t>
      </w:r>
    </w:p>
    <w:p w14:paraId="35CA6496" w14:textId="77777777" w:rsidR="00927A77" w:rsidRDefault="00927A77" w:rsidP="00927A77">
      <w:pPr>
        <w:pStyle w:val="Code"/>
      </w:pPr>
      <w:r>
        <w:t xml:space="preserve">    wireline(6),</w:t>
      </w:r>
    </w:p>
    <w:p w14:paraId="30819ED1" w14:textId="77777777" w:rsidR="00927A77" w:rsidRDefault="00927A77" w:rsidP="00927A77">
      <w:pPr>
        <w:pStyle w:val="Code"/>
      </w:pPr>
      <w:r>
        <w:t xml:space="preserve">    </w:t>
      </w:r>
      <w:proofErr w:type="spellStart"/>
      <w:r>
        <w:t>wirelineCable</w:t>
      </w:r>
      <w:proofErr w:type="spellEnd"/>
      <w:r>
        <w:t>(7),</w:t>
      </w:r>
    </w:p>
    <w:p w14:paraId="77B686F9" w14:textId="77777777" w:rsidR="00927A77" w:rsidRDefault="00927A77" w:rsidP="00927A77">
      <w:pPr>
        <w:pStyle w:val="Code"/>
      </w:pPr>
      <w:r>
        <w:t xml:space="preserve">    </w:t>
      </w:r>
      <w:proofErr w:type="spellStart"/>
      <w:r>
        <w:t>wirelineBBF</w:t>
      </w:r>
      <w:proofErr w:type="spellEnd"/>
      <w:r>
        <w:t>(8),</w:t>
      </w:r>
    </w:p>
    <w:p w14:paraId="3064F080" w14:textId="77777777" w:rsidR="00927A77" w:rsidRDefault="00927A77" w:rsidP="00927A77">
      <w:pPr>
        <w:pStyle w:val="Code"/>
      </w:pPr>
      <w:r>
        <w:t xml:space="preserve">    </w:t>
      </w:r>
      <w:proofErr w:type="spellStart"/>
      <w:r>
        <w:t>lTEM</w:t>
      </w:r>
      <w:proofErr w:type="spellEnd"/>
      <w:r>
        <w:t>(9),</w:t>
      </w:r>
    </w:p>
    <w:p w14:paraId="2B6B23A9" w14:textId="77777777" w:rsidR="00927A77" w:rsidRDefault="00927A77" w:rsidP="00927A77">
      <w:pPr>
        <w:pStyle w:val="Code"/>
      </w:pPr>
      <w:r>
        <w:t xml:space="preserve">    </w:t>
      </w:r>
      <w:proofErr w:type="spellStart"/>
      <w:r>
        <w:t>nRU</w:t>
      </w:r>
      <w:proofErr w:type="spellEnd"/>
      <w:r>
        <w:t>(10),</w:t>
      </w:r>
    </w:p>
    <w:p w14:paraId="4843D6F9" w14:textId="77777777" w:rsidR="00927A77" w:rsidRDefault="00927A77" w:rsidP="00927A77">
      <w:pPr>
        <w:pStyle w:val="Code"/>
      </w:pPr>
      <w:r>
        <w:t xml:space="preserve">    </w:t>
      </w:r>
      <w:proofErr w:type="spellStart"/>
      <w:r>
        <w:t>eUTRAU</w:t>
      </w:r>
      <w:proofErr w:type="spellEnd"/>
      <w:r>
        <w:t>(11),</w:t>
      </w:r>
    </w:p>
    <w:p w14:paraId="6D9ADA5B" w14:textId="77777777" w:rsidR="00927A77" w:rsidRDefault="00927A77" w:rsidP="00927A77">
      <w:pPr>
        <w:pStyle w:val="Code"/>
      </w:pPr>
      <w:r>
        <w:t xml:space="preserve">    trustedN3GA(12),</w:t>
      </w:r>
    </w:p>
    <w:p w14:paraId="68B7D555" w14:textId="77777777" w:rsidR="00927A77" w:rsidRDefault="00927A77" w:rsidP="00927A77">
      <w:pPr>
        <w:pStyle w:val="Code"/>
      </w:pPr>
      <w:r>
        <w:t xml:space="preserve">    </w:t>
      </w:r>
      <w:proofErr w:type="spellStart"/>
      <w:r>
        <w:t>trustedWLAN</w:t>
      </w:r>
      <w:proofErr w:type="spellEnd"/>
      <w:r>
        <w:t>(13),</w:t>
      </w:r>
    </w:p>
    <w:p w14:paraId="6F801CE1" w14:textId="77777777" w:rsidR="00927A77" w:rsidRDefault="00927A77" w:rsidP="00927A77">
      <w:pPr>
        <w:pStyle w:val="Code"/>
      </w:pPr>
      <w:r>
        <w:t xml:space="preserve">    </w:t>
      </w:r>
      <w:proofErr w:type="spellStart"/>
      <w:r>
        <w:t>uTRA</w:t>
      </w:r>
      <w:proofErr w:type="spellEnd"/>
      <w:r>
        <w:t>(14),</w:t>
      </w:r>
    </w:p>
    <w:p w14:paraId="20E0DF5F" w14:textId="77777777" w:rsidR="00927A77" w:rsidRDefault="00927A77" w:rsidP="00927A77">
      <w:pPr>
        <w:pStyle w:val="Code"/>
      </w:pPr>
      <w:r>
        <w:t xml:space="preserve">    </w:t>
      </w:r>
      <w:proofErr w:type="spellStart"/>
      <w:r>
        <w:t>gERA</w:t>
      </w:r>
      <w:proofErr w:type="spellEnd"/>
      <w:r>
        <w:t>(15)</w:t>
      </w:r>
    </w:p>
    <w:p w14:paraId="6DE60E42" w14:textId="77777777" w:rsidR="00927A77" w:rsidRDefault="00927A77" w:rsidP="00927A77">
      <w:pPr>
        <w:pStyle w:val="Code"/>
      </w:pPr>
      <w:r>
        <w:t>}</w:t>
      </w:r>
    </w:p>
    <w:p w14:paraId="2DBDF682" w14:textId="77777777" w:rsidR="00927A77" w:rsidRDefault="00927A77" w:rsidP="00927A77">
      <w:pPr>
        <w:pStyle w:val="Code"/>
      </w:pPr>
    </w:p>
    <w:p w14:paraId="6BA6AEDE" w14:textId="77777777" w:rsidR="00927A77" w:rsidRDefault="00927A77" w:rsidP="00927A77">
      <w:pPr>
        <w:pStyle w:val="Code"/>
      </w:pPr>
      <w:proofErr w:type="spellStart"/>
      <w:r>
        <w:t>RejectedNSSAI</w:t>
      </w:r>
      <w:proofErr w:type="spellEnd"/>
      <w:r>
        <w:t xml:space="preserve"> ::= SEQUENCE OF </w:t>
      </w:r>
      <w:proofErr w:type="spellStart"/>
      <w:r>
        <w:t>RejectedSNSSAI</w:t>
      </w:r>
      <w:proofErr w:type="spellEnd"/>
    </w:p>
    <w:p w14:paraId="748F6C16" w14:textId="77777777" w:rsidR="00927A77" w:rsidRDefault="00927A77" w:rsidP="00927A77">
      <w:pPr>
        <w:pStyle w:val="Code"/>
      </w:pPr>
    </w:p>
    <w:p w14:paraId="3D32887F" w14:textId="77777777" w:rsidR="00927A77" w:rsidRDefault="00927A77" w:rsidP="00927A77">
      <w:pPr>
        <w:pStyle w:val="Code"/>
      </w:pPr>
      <w:proofErr w:type="spellStart"/>
      <w:r>
        <w:t>RejectedSNSSAI</w:t>
      </w:r>
      <w:proofErr w:type="spellEnd"/>
      <w:r>
        <w:t xml:space="preserve"> ::= SEQUENCE</w:t>
      </w:r>
    </w:p>
    <w:p w14:paraId="56AB3764" w14:textId="77777777" w:rsidR="00927A77" w:rsidRDefault="00927A77" w:rsidP="00927A77">
      <w:pPr>
        <w:pStyle w:val="Code"/>
      </w:pPr>
      <w:r>
        <w:t>{</w:t>
      </w:r>
    </w:p>
    <w:p w14:paraId="0178ED92" w14:textId="77777777" w:rsidR="00927A77" w:rsidRDefault="00927A77" w:rsidP="00927A77">
      <w:pPr>
        <w:pStyle w:val="Code"/>
      </w:pPr>
      <w:r>
        <w:t xml:space="preserve">    </w:t>
      </w:r>
      <w:proofErr w:type="spellStart"/>
      <w:r>
        <w:t>causeValue</w:t>
      </w:r>
      <w:proofErr w:type="spellEnd"/>
      <w:r>
        <w:t xml:space="preserve">  [1] </w:t>
      </w:r>
      <w:proofErr w:type="spellStart"/>
      <w:r>
        <w:t>RejectedSliceCauseValue</w:t>
      </w:r>
      <w:proofErr w:type="spellEnd"/>
      <w:r>
        <w:t>,</w:t>
      </w:r>
    </w:p>
    <w:p w14:paraId="173E9F48" w14:textId="77777777" w:rsidR="00927A77" w:rsidRDefault="00927A77" w:rsidP="00927A77">
      <w:pPr>
        <w:pStyle w:val="Code"/>
      </w:pPr>
      <w:r>
        <w:t xml:space="preserve">    </w:t>
      </w:r>
      <w:proofErr w:type="spellStart"/>
      <w:r>
        <w:t>sNSSAI</w:t>
      </w:r>
      <w:proofErr w:type="spellEnd"/>
      <w:r>
        <w:t xml:space="preserve">      [2] SNSSAI</w:t>
      </w:r>
    </w:p>
    <w:p w14:paraId="58714B32" w14:textId="77777777" w:rsidR="00927A77" w:rsidRDefault="00927A77" w:rsidP="00927A77">
      <w:pPr>
        <w:pStyle w:val="Code"/>
      </w:pPr>
      <w:r>
        <w:t>}</w:t>
      </w:r>
    </w:p>
    <w:p w14:paraId="0D5EB1CB" w14:textId="77777777" w:rsidR="00927A77" w:rsidRDefault="00927A77" w:rsidP="00927A77">
      <w:pPr>
        <w:pStyle w:val="Code"/>
      </w:pPr>
    </w:p>
    <w:p w14:paraId="04D774D8" w14:textId="77777777" w:rsidR="00927A77" w:rsidRDefault="00927A77" w:rsidP="00927A77">
      <w:pPr>
        <w:pStyle w:val="Code"/>
      </w:pPr>
      <w:proofErr w:type="spellStart"/>
      <w:r>
        <w:t>RejectedSliceCauseValue</w:t>
      </w:r>
      <w:proofErr w:type="spellEnd"/>
      <w:r>
        <w:t xml:space="preserve"> ::= INTEGER (0..255)</w:t>
      </w:r>
    </w:p>
    <w:p w14:paraId="58AA2981" w14:textId="77777777" w:rsidR="00927A77" w:rsidRDefault="00927A77" w:rsidP="00927A77">
      <w:pPr>
        <w:pStyle w:val="Code"/>
      </w:pPr>
    </w:p>
    <w:p w14:paraId="13072C0F" w14:textId="77777777" w:rsidR="00927A77" w:rsidRDefault="00927A77" w:rsidP="00927A77">
      <w:pPr>
        <w:pStyle w:val="Code"/>
      </w:pPr>
      <w:proofErr w:type="spellStart"/>
      <w:r>
        <w:t>RoutingIndicator</w:t>
      </w:r>
      <w:proofErr w:type="spellEnd"/>
      <w:r>
        <w:t xml:space="preserve"> ::= INTEGER (0..9999)</w:t>
      </w:r>
    </w:p>
    <w:p w14:paraId="1531E809" w14:textId="77777777" w:rsidR="00927A77" w:rsidRDefault="00927A77" w:rsidP="00927A77">
      <w:pPr>
        <w:pStyle w:val="Code"/>
      </w:pPr>
    </w:p>
    <w:p w14:paraId="369F57AB" w14:textId="77777777" w:rsidR="00927A77" w:rsidRDefault="00927A77" w:rsidP="00927A77">
      <w:pPr>
        <w:pStyle w:val="Code"/>
      </w:pPr>
      <w:proofErr w:type="spellStart"/>
      <w:r>
        <w:t>SchemeOutput</w:t>
      </w:r>
      <w:proofErr w:type="spellEnd"/>
      <w:r>
        <w:t xml:space="preserve"> ::= OCTET STRING</w:t>
      </w:r>
    </w:p>
    <w:p w14:paraId="19F31004" w14:textId="77777777" w:rsidR="00927A77" w:rsidRDefault="00927A77" w:rsidP="00927A77">
      <w:pPr>
        <w:pStyle w:val="Code"/>
      </w:pPr>
    </w:p>
    <w:p w14:paraId="1CBA3B94" w14:textId="77777777" w:rsidR="00927A77" w:rsidRDefault="00927A77" w:rsidP="00927A77">
      <w:pPr>
        <w:pStyle w:val="Code"/>
      </w:pPr>
      <w:r>
        <w:t>SIPURI ::= UTF8String</w:t>
      </w:r>
    </w:p>
    <w:p w14:paraId="2F8C533D" w14:textId="77777777" w:rsidR="00927A77" w:rsidRDefault="00927A77" w:rsidP="00927A77">
      <w:pPr>
        <w:pStyle w:val="Code"/>
      </w:pPr>
    </w:p>
    <w:p w14:paraId="35622706" w14:textId="77777777" w:rsidR="00927A77" w:rsidRDefault="00927A77" w:rsidP="00927A77">
      <w:pPr>
        <w:pStyle w:val="Code"/>
      </w:pPr>
      <w:r>
        <w:t>Slice ::= SEQUENCE</w:t>
      </w:r>
    </w:p>
    <w:p w14:paraId="117FDF2F" w14:textId="77777777" w:rsidR="00927A77" w:rsidRDefault="00927A77" w:rsidP="00927A77">
      <w:pPr>
        <w:pStyle w:val="Code"/>
      </w:pPr>
      <w:r>
        <w:t>{</w:t>
      </w:r>
    </w:p>
    <w:p w14:paraId="71A1C4EB" w14:textId="77777777" w:rsidR="00927A77" w:rsidRDefault="00927A77" w:rsidP="00927A77">
      <w:pPr>
        <w:pStyle w:val="Code"/>
      </w:pPr>
      <w:r>
        <w:t xml:space="preserve">    </w:t>
      </w:r>
      <w:proofErr w:type="spellStart"/>
      <w:r>
        <w:t>allowedNSSAI</w:t>
      </w:r>
      <w:proofErr w:type="spellEnd"/>
      <w:r>
        <w:t xml:space="preserve">        [1] NSSAI OPTIONAL,</w:t>
      </w:r>
    </w:p>
    <w:p w14:paraId="660C6A13" w14:textId="77777777" w:rsidR="00927A77" w:rsidRDefault="00927A77" w:rsidP="00927A77">
      <w:pPr>
        <w:pStyle w:val="Code"/>
      </w:pPr>
      <w:r>
        <w:t xml:space="preserve">    </w:t>
      </w:r>
      <w:proofErr w:type="spellStart"/>
      <w:r>
        <w:t>configuredNSSAI</w:t>
      </w:r>
      <w:proofErr w:type="spellEnd"/>
      <w:r>
        <w:t xml:space="preserve">     [2] NSSAI OPTIONAL,</w:t>
      </w:r>
    </w:p>
    <w:p w14:paraId="054E3ABD" w14:textId="77777777" w:rsidR="00927A77" w:rsidRDefault="00927A77" w:rsidP="00927A77">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530245A" w14:textId="77777777" w:rsidR="00927A77" w:rsidRDefault="00927A77" w:rsidP="00927A77">
      <w:pPr>
        <w:pStyle w:val="Code"/>
      </w:pPr>
      <w:r>
        <w:t>}</w:t>
      </w:r>
    </w:p>
    <w:p w14:paraId="42EF534F" w14:textId="77777777" w:rsidR="00927A77" w:rsidRDefault="00927A77" w:rsidP="00927A77">
      <w:pPr>
        <w:pStyle w:val="Code"/>
      </w:pPr>
    </w:p>
    <w:p w14:paraId="725BC388" w14:textId="77777777" w:rsidR="00927A77" w:rsidRDefault="00927A77" w:rsidP="00927A77">
      <w:pPr>
        <w:pStyle w:val="Code"/>
      </w:pPr>
      <w:proofErr w:type="spellStart"/>
      <w:r>
        <w:t>SMPDUDNRequest</w:t>
      </w:r>
      <w:proofErr w:type="spellEnd"/>
      <w:r>
        <w:t xml:space="preserve"> ::= OCTET STRING</w:t>
      </w:r>
    </w:p>
    <w:p w14:paraId="45691D56" w14:textId="77777777" w:rsidR="00927A77" w:rsidRDefault="00927A77" w:rsidP="00927A77">
      <w:pPr>
        <w:pStyle w:val="Code"/>
      </w:pPr>
    </w:p>
    <w:p w14:paraId="6C97397E" w14:textId="77777777" w:rsidR="00927A77" w:rsidRDefault="00927A77" w:rsidP="00927A77">
      <w:pPr>
        <w:pStyle w:val="Code"/>
      </w:pPr>
      <w:r>
        <w:t>SNSSAI ::= SEQUENCE</w:t>
      </w:r>
    </w:p>
    <w:p w14:paraId="00857B08" w14:textId="77777777" w:rsidR="00927A77" w:rsidRDefault="00927A77" w:rsidP="00927A77">
      <w:pPr>
        <w:pStyle w:val="Code"/>
      </w:pPr>
      <w:r>
        <w:t>{</w:t>
      </w:r>
    </w:p>
    <w:p w14:paraId="1BCD96E2" w14:textId="77777777" w:rsidR="00927A77" w:rsidRDefault="00927A77" w:rsidP="00927A77">
      <w:pPr>
        <w:pStyle w:val="Code"/>
      </w:pPr>
      <w:r>
        <w:t xml:space="preserve">    </w:t>
      </w:r>
      <w:proofErr w:type="spellStart"/>
      <w:r>
        <w:t>sliceServiceType</w:t>
      </w:r>
      <w:proofErr w:type="spellEnd"/>
      <w:r>
        <w:t xml:space="preserve">    [1] INTEGER (0..255),</w:t>
      </w:r>
    </w:p>
    <w:p w14:paraId="39221FB0" w14:textId="77777777" w:rsidR="00927A77" w:rsidRDefault="00927A77" w:rsidP="00927A77">
      <w:pPr>
        <w:pStyle w:val="Code"/>
      </w:pPr>
      <w:r>
        <w:t xml:space="preserve">    </w:t>
      </w:r>
      <w:proofErr w:type="spellStart"/>
      <w:r>
        <w:t>sliceDifferentiator</w:t>
      </w:r>
      <w:proofErr w:type="spellEnd"/>
      <w:r>
        <w:t xml:space="preserve"> [2] OCTET STRING (SIZE(3)) OPTIONAL</w:t>
      </w:r>
    </w:p>
    <w:p w14:paraId="6D268222" w14:textId="77777777" w:rsidR="00927A77" w:rsidRDefault="00927A77" w:rsidP="00927A77">
      <w:pPr>
        <w:pStyle w:val="Code"/>
      </w:pPr>
      <w:r>
        <w:t>}</w:t>
      </w:r>
    </w:p>
    <w:p w14:paraId="795B36C1" w14:textId="77777777" w:rsidR="00927A77" w:rsidRDefault="00927A77" w:rsidP="00927A77">
      <w:pPr>
        <w:pStyle w:val="Code"/>
      </w:pPr>
    </w:p>
    <w:p w14:paraId="3B50733D" w14:textId="77777777" w:rsidR="00927A77" w:rsidRDefault="00927A77" w:rsidP="00927A77">
      <w:pPr>
        <w:pStyle w:val="Code"/>
      </w:pPr>
      <w:r>
        <w:t>SUCI ::= SEQUENCE</w:t>
      </w:r>
    </w:p>
    <w:p w14:paraId="1861BF02" w14:textId="77777777" w:rsidR="00927A77" w:rsidRDefault="00927A77" w:rsidP="00927A77">
      <w:pPr>
        <w:pStyle w:val="Code"/>
      </w:pPr>
      <w:r>
        <w:t>{</w:t>
      </w:r>
    </w:p>
    <w:p w14:paraId="78E96D04" w14:textId="77777777" w:rsidR="00927A77" w:rsidRDefault="00927A77" w:rsidP="00927A77">
      <w:pPr>
        <w:pStyle w:val="Code"/>
      </w:pPr>
      <w:r>
        <w:t xml:space="preserve">    </w:t>
      </w:r>
      <w:proofErr w:type="spellStart"/>
      <w:r>
        <w:t>mCC</w:t>
      </w:r>
      <w:proofErr w:type="spellEnd"/>
      <w:r>
        <w:t xml:space="preserve">                         [1] MCC,</w:t>
      </w:r>
    </w:p>
    <w:p w14:paraId="2E08229F" w14:textId="77777777" w:rsidR="00927A77" w:rsidRDefault="00927A77" w:rsidP="00927A77">
      <w:pPr>
        <w:pStyle w:val="Code"/>
      </w:pPr>
      <w:r>
        <w:t xml:space="preserve">    </w:t>
      </w:r>
      <w:proofErr w:type="spellStart"/>
      <w:r>
        <w:t>mNC</w:t>
      </w:r>
      <w:proofErr w:type="spellEnd"/>
      <w:r>
        <w:t xml:space="preserve">                         [2] MNC,</w:t>
      </w:r>
    </w:p>
    <w:p w14:paraId="09250475" w14:textId="77777777" w:rsidR="00927A77" w:rsidRDefault="00927A77" w:rsidP="00927A77">
      <w:pPr>
        <w:pStyle w:val="Code"/>
      </w:pPr>
      <w:r>
        <w:t xml:space="preserve">    </w:t>
      </w:r>
      <w:proofErr w:type="spellStart"/>
      <w:r>
        <w:t>routingIndicator</w:t>
      </w:r>
      <w:proofErr w:type="spellEnd"/>
      <w:r>
        <w:t xml:space="preserve">            [3] </w:t>
      </w:r>
      <w:proofErr w:type="spellStart"/>
      <w:r>
        <w:t>RoutingIndicator</w:t>
      </w:r>
      <w:proofErr w:type="spellEnd"/>
      <w:r>
        <w:t>,</w:t>
      </w:r>
    </w:p>
    <w:p w14:paraId="6C28B60C" w14:textId="77777777" w:rsidR="00927A77" w:rsidRDefault="00927A77" w:rsidP="00927A77">
      <w:pPr>
        <w:pStyle w:val="Code"/>
      </w:pPr>
      <w:r>
        <w:t xml:space="preserve">    </w:t>
      </w:r>
      <w:proofErr w:type="spellStart"/>
      <w:r>
        <w:t>protectionSchemeID</w:t>
      </w:r>
      <w:proofErr w:type="spellEnd"/>
      <w:r>
        <w:t xml:space="preserve">          [4] </w:t>
      </w:r>
      <w:proofErr w:type="spellStart"/>
      <w:r>
        <w:t>ProtectionSchemeID</w:t>
      </w:r>
      <w:proofErr w:type="spellEnd"/>
      <w:r>
        <w:t>,</w:t>
      </w:r>
    </w:p>
    <w:p w14:paraId="70DCD761" w14:textId="77777777" w:rsidR="00927A77" w:rsidRDefault="00927A77" w:rsidP="00927A77">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633F892A" w14:textId="77777777" w:rsidR="00927A77" w:rsidRDefault="00927A77" w:rsidP="00927A77">
      <w:pPr>
        <w:pStyle w:val="Code"/>
      </w:pPr>
      <w:r>
        <w:t xml:space="preserve">    </w:t>
      </w:r>
      <w:proofErr w:type="spellStart"/>
      <w:r>
        <w:t>schemeOutput</w:t>
      </w:r>
      <w:proofErr w:type="spellEnd"/>
      <w:r>
        <w:t xml:space="preserve">                [6] </w:t>
      </w:r>
      <w:proofErr w:type="spellStart"/>
      <w:r>
        <w:t>SchemeOutput</w:t>
      </w:r>
      <w:proofErr w:type="spellEnd"/>
      <w:r>
        <w:t>,</w:t>
      </w:r>
    </w:p>
    <w:p w14:paraId="177E03E0" w14:textId="77777777" w:rsidR="00927A77" w:rsidRDefault="00927A77" w:rsidP="00927A77">
      <w:pPr>
        <w:pStyle w:val="Code"/>
      </w:pPr>
      <w:r>
        <w:t xml:space="preserve">    </w:t>
      </w:r>
      <w:proofErr w:type="spellStart"/>
      <w:r>
        <w:t>routingIndicatorLength</w:t>
      </w:r>
      <w:proofErr w:type="spellEnd"/>
      <w:r>
        <w:t xml:space="preserve">      [7] INTEGER (1..4) OPTIONAL</w:t>
      </w:r>
    </w:p>
    <w:p w14:paraId="58676644" w14:textId="77777777" w:rsidR="00927A77" w:rsidRDefault="00927A77" w:rsidP="00927A77">
      <w:pPr>
        <w:pStyle w:val="Code"/>
      </w:pPr>
      <w:r>
        <w:t xml:space="preserve">      -- shall be included if different from the number of</w:t>
      </w:r>
    </w:p>
    <w:p w14:paraId="11CB19E5" w14:textId="77777777" w:rsidR="00927A77" w:rsidRDefault="00927A77" w:rsidP="00927A77">
      <w:pPr>
        <w:pStyle w:val="Code"/>
      </w:pPr>
      <w:r>
        <w:t xml:space="preserve">      -- meaningful digits given in </w:t>
      </w:r>
      <w:proofErr w:type="spellStart"/>
      <w:r>
        <w:t>routingIndicator</w:t>
      </w:r>
      <w:proofErr w:type="spellEnd"/>
    </w:p>
    <w:p w14:paraId="37AD1BD7" w14:textId="77777777" w:rsidR="00927A77" w:rsidRDefault="00927A77" w:rsidP="00927A77">
      <w:pPr>
        <w:pStyle w:val="Code"/>
      </w:pPr>
      <w:r>
        <w:t>}</w:t>
      </w:r>
    </w:p>
    <w:p w14:paraId="0711E30C" w14:textId="77777777" w:rsidR="00927A77" w:rsidRDefault="00927A77" w:rsidP="00927A77">
      <w:pPr>
        <w:pStyle w:val="Code"/>
      </w:pPr>
    </w:p>
    <w:p w14:paraId="543FF1F7" w14:textId="77777777" w:rsidR="00927A77" w:rsidRDefault="00927A77" w:rsidP="00927A77">
      <w:pPr>
        <w:pStyle w:val="Code"/>
      </w:pPr>
      <w:r>
        <w:t>SUPI ::= CHOICE</w:t>
      </w:r>
    </w:p>
    <w:p w14:paraId="343269D2" w14:textId="77777777" w:rsidR="00927A77" w:rsidRDefault="00927A77" w:rsidP="00927A77">
      <w:pPr>
        <w:pStyle w:val="Code"/>
      </w:pPr>
      <w:r>
        <w:t>{</w:t>
      </w:r>
    </w:p>
    <w:p w14:paraId="0D127602" w14:textId="77777777" w:rsidR="00927A77" w:rsidRDefault="00927A77" w:rsidP="00927A77">
      <w:pPr>
        <w:pStyle w:val="Code"/>
      </w:pPr>
      <w:r>
        <w:t xml:space="preserve">    </w:t>
      </w:r>
      <w:proofErr w:type="spellStart"/>
      <w:r>
        <w:t>iMSI</w:t>
      </w:r>
      <w:proofErr w:type="spellEnd"/>
      <w:r>
        <w:t xml:space="preserve">        [1] IMSI,</w:t>
      </w:r>
    </w:p>
    <w:p w14:paraId="1845E09A" w14:textId="77777777" w:rsidR="00927A77" w:rsidRDefault="00927A77" w:rsidP="00927A77">
      <w:pPr>
        <w:pStyle w:val="Code"/>
      </w:pPr>
      <w:r>
        <w:t xml:space="preserve">    </w:t>
      </w:r>
      <w:proofErr w:type="spellStart"/>
      <w:r>
        <w:t>nAI</w:t>
      </w:r>
      <w:proofErr w:type="spellEnd"/>
      <w:r>
        <w:t xml:space="preserve">         [2] NAI</w:t>
      </w:r>
    </w:p>
    <w:p w14:paraId="4BC63E6C" w14:textId="77777777" w:rsidR="00927A77" w:rsidRDefault="00927A77" w:rsidP="00927A77">
      <w:pPr>
        <w:pStyle w:val="Code"/>
      </w:pPr>
      <w:r>
        <w:t>}</w:t>
      </w:r>
    </w:p>
    <w:p w14:paraId="0F55A435" w14:textId="77777777" w:rsidR="00927A77" w:rsidRDefault="00927A77" w:rsidP="00927A77">
      <w:pPr>
        <w:pStyle w:val="Code"/>
      </w:pPr>
    </w:p>
    <w:p w14:paraId="6389391A" w14:textId="77777777" w:rsidR="00927A77" w:rsidRDefault="00927A77" w:rsidP="00927A77">
      <w:pPr>
        <w:pStyle w:val="Code"/>
      </w:pPr>
      <w:proofErr w:type="spellStart"/>
      <w:r>
        <w:t>SUPIUnauthenticatedIndication</w:t>
      </w:r>
      <w:proofErr w:type="spellEnd"/>
      <w:r>
        <w:t xml:space="preserve"> ::= BOOLEAN</w:t>
      </w:r>
    </w:p>
    <w:p w14:paraId="22608EF6" w14:textId="77777777" w:rsidR="00927A77" w:rsidRDefault="00927A77" w:rsidP="00927A77">
      <w:pPr>
        <w:pStyle w:val="Code"/>
      </w:pPr>
    </w:p>
    <w:p w14:paraId="6D593826" w14:textId="77777777" w:rsidR="00927A77" w:rsidRDefault="00927A77" w:rsidP="00927A77">
      <w:pPr>
        <w:pStyle w:val="Code"/>
      </w:pPr>
      <w:proofErr w:type="spellStart"/>
      <w:r>
        <w:t>TargetIdentifier</w:t>
      </w:r>
      <w:proofErr w:type="spellEnd"/>
      <w:r>
        <w:t xml:space="preserve"> ::= CHOICE</w:t>
      </w:r>
    </w:p>
    <w:p w14:paraId="12CC0045" w14:textId="77777777" w:rsidR="00927A77" w:rsidRDefault="00927A77" w:rsidP="00927A77">
      <w:pPr>
        <w:pStyle w:val="Code"/>
      </w:pPr>
      <w:r>
        <w:t>{</w:t>
      </w:r>
    </w:p>
    <w:p w14:paraId="37331149" w14:textId="77777777" w:rsidR="00927A77" w:rsidRDefault="00927A77" w:rsidP="00927A77">
      <w:pPr>
        <w:pStyle w:val="Code"/>
      </w:pPr>
      <w:r>
        <w:t xml:space="preserve">    </w:t>
      </w:r>
      <w:proofErr w:type="spellStart"/>
      <w:r>
        <w:t>sUPI</w:t>
      </w:r>
      <w:proofErr w:type="spellEnd"/>
      <w:r>
        <w:t xml:space="preserve">                [1] SUPI,</w:t>
      </w:r>
    </w:p>
    <w:p w14:paraId="3D2AFC87" w14:textId="77777777" w:rsidR="00927A77" w:rsidRDefault="00927A77" w:rsidP="00927A77">
      <w:pPr>
        <w:pStyle w:val="Code"/>
      </w:pPr>
      <w:r>
        <w:t xml:space="preserve">    </w:t>
      </w:r>
      <w:proofErr w:type="spellStart"/>
      <w:r>
        <w:t>iMSI</w:t>
      </w:r>
      <w:proofErr w:type="spellEnd"/>
      <w:r>
        <w:t xml:space="preserve">                [2] IMSI,</w:t>
      </w:r>
    </w:p>
    <w:p w14:paraId="3526AD2C" w14:textId="77777777" w:rsidR="00927A77" w:rsidRDefault="00927A77" w:rsidP="00927A77">
      <w:pPr>
        <w:pStyle w:val="Code"/>
      </w:pPr>
      <w:r>
        <w:t xml:space="preserve">    </w:t>
      </w:r>
      <w:proofErr w:type="spellStart"/>
      <w:r>
        <w:t>pEI</w:t>
      </w:r>
      <w:proofErr w:type="spellEnd"/>
      <w:r>
        <w:t xml:space="preserve">                 [3] PEI,</w:t>
      </w:r>
    </w:p>
    <w:p w14:paraId="27CE3A91" w14:textId="77777777" w:rsidR="00927A77" w:rsidRDefault="00927A77" w:rsidP="00927A77">
      <w:pPr>
        <w:pStyle w:val="Code"/>
      </w:pPr>
      <w:r>
        <w:t xml:space="preserve">    </w:t>
      </w:r>
      <w:proofErr w:type="spellStart"/>
      <w:r>
        <w:t>iMEI</w:t>
      </w:r>
      <w:proofErr w:type="spellEnd"/>
      <w:r>
        <w:t xml:space="preserve">                [4] IMEI,</w:t>
      </w:r>
    </w:p>
    <w:p w14:paraId="2DA98E64" w14:textId="77777777" w:rsidR="00927A77" w:rsidRDefault="00927A77" w:rsidP="00927A77">
      <w:pPr>
        <w:pStyle w:val="Code"/>
      </w:pPr>
      <w:r>
        <w:t xml:space="preserve">    </w:t>
      </w:r>
      <w:proofErr w:type="spellStart"/>
      <w:r>
        <w:t>gPSI</w:t>
      </w:r>
      <w:proofErr w:type="spellEnd"/>
      <w:r>
        <w:t xml:space="preserve">                [5] GPSI,</w:t>
      </w:r>
    </w:p>
    <w:p w14:paraId="5CC85144" w14:textId="77777777" w:rsidR="00927A77" w:rsidRDefault="00927A77" w:rsidP="00927A77">
      <w:pPr>
        <w:pStyle w:val="Code"/>
      </w:pPr>
      <w:r>
        <w:t xml:space="preserve">    </w:t>
      </w:r>
      <w:proofErr w:type="spellStart"/>
      <w:r>
        <w:t>mSISDN</w:t>
      </w:r>
      <w:proofErr w:type="spellEnd"/>
      <w:r>
        <w:t xml:space="preserve">              [6] MSISDN,</w:t>
      </w:r>
    </w:p>
    <w:p w14:paraId="0BE28DB9" w14:textId="77777777" w:rsidR="00927A77" w:rsidRDefault="00927A77" w:rsidP="00927A77">
      <w:pPr>
        <w:pStyle w:val="Code"/>
      </w:pPr>
      <w:r>
        <w:t xml:space="preserve">    </w:t>
      </w:r>
      <w:proofErr w:type="spellStart"/>
      <w:r>
        <w:t>nAI</w:t>
      </w:r>
      <w:proofErr w:type="spellEnd"/>
      <w:r>
        <w:t xml:space="preserve">                 [7] NAI,</w:t>
      </w:r>
    </w:p>
    <w:p w14:paraId="0D63BAE4" w14:textId="77777777" w:rsidR="00927A77" w:rsidRDefault="00927A77" w:rsidP="00927A77">
      <w:pPr>
        <w:pStyle w:val="Code"/>
      </w:pPr>
      <w:r>
        <w:t xml:space="preserve">    iPv4Address         [8] IPv4Address,</w:t>
      </w:r>
    </w:p>
    <w:p w14:paraId="460577A6" w14:textId="77777777" w:rsidR="00927A77" w:rsidRDefault="00927A77" w:rsidP="00927A77">
      <w:pPr>
        <w:pStyle w:val="Code"/>
      </w:pPr>
      <w:r>
        <w:t xml:space="preserve">    iPv6Address         [9] IPv6Address,</w:t>
      </w:r>
    </w:p>
    <w:p w14:paraId="5ACBE555" w14:textId="77777777" w:rsidR="00927A77" w:rsidRDefault="00927A77" w:rsidP="00927A77">
      <w:pPr>
        <w:pStyle w:val="Code"/>
      </w:pPr>
      <w:r>
        <w:t xml:space="preserve">    </w:t>
      </w:r>
      <w:proofErr w:type="spellStart"/>
      <w:r>
        <w:t>ethernetAddress</w:t>
      </w:r>
      <w:proofErr w:type="spellEnd"/>
      <w:r>
        <w:t xml:space="preserve">     [10] </w:t>
      </w:r>
      <w:proofErr w:type="spellStart"/>
      <w:r>
        <w:t>MACAddress</w:t>
      </w:r>
      <w:proofErr w:type="spellEnd"/>
    </w:p>
    <w:p w14:paraId="5B29D966" w14:textId="77777777" w:rsidR="00927A77" w:rsidRDefault="00927A77" w:rsidP="00927A77">
      <w:pPr>
        <w:pStyle w:val="Code"/>
      </w:pPr>
      <w:r>
        <w:t>}</w:t>
      </w:r>
    </w:p>
    <w:p w14:paraId="6F8610FE" w14:textId="77777777" w:rsidR="00927A77" w:rsidRDefault="00927A77" w:rsidP="00927A77">
      <w:pPr>
        <w:pStyle w:val="Code"/>
      </w:pPr>
    </w:p>
    <w:p w14:paraId="0546D28B" w14:textId="77777777" w:rsidR="00927A77" w:rsidRDefault="00927A77" w:rsidP="00927A77">
      <w:pPr>
        <w:pStyle w:val="Code"/>
      </w:pPr>
      <w:proofErr w:type="spellStart"/>
      <w:r>
        <w:t>TargetIdentifierProvenance</w:t>
      </w:r>
      <w:proofErr w:type="spellEnd"/>
      <w:r>
        <w:t xml:space="preserve"> ::= ENUMERATED</w:t>
      </w:r>
    </w:p>
    <w:p w14:paraId="0907D220" w14:textId="77777777" w:rsidR="00927A77" w:rsidRDefault="00927A77" w:rsidP="00927A77">
      <w:pPr>
        <w:pStyle w:val="Code"/>
      </w:pPr>
      <w:r>
        <w:t>{</w:t>
      </w:r>
    </w:p>
    <w:p w14:paraId="0C14CEE0" w14:textId="77777777" w:rsidR="00927A77" w:rsidRDefault="00927A77" w:rsidP="00927A77">
      <w:pPr>
        <w:pStyle w:val="Code"/>
      </w:pPr>
      <w:r>
        <w:t xml:space="preserve">    </w:t>
      </w:r>
      <w:proofErr w:type="spellStart"/>
      <w:r>
        <w:t>lEAProvided</w:t>
      </w:r>
      <w:proofErr w:type="spellEnd"/>
      <w:r>
        <w:t>(1),</w:t>
      </w:r>
    </w:p>
    <w:p w14:paraId="15511229" w14:textId="77777777" w:rsidR="00927A77" w:rsidRDefault="00927A77" w:rsidP="00927A77">
      <w:pPr>
        <w:pStyle w:val="Code"/>
      </w:pPr>
      <w:r>
        <w:t xml:space="preserve">    observed(2),</w:t>
      </w:r>
    </w:p>
    <w:p w14:paraId="62327DDE" w14:textId="77777777" w:rsidR="00927A77" w:rsidRDefault="00927A77" w:rsidP="00927A77">
      <w:pPr>
        <w:pStyle w:val="Code"/>
      </w:pPr>
      <w:r>
        <w:t xml:space="preserve">    </w:t>
      </w:r>
      <w:proofErr w:type="spellStart"/>
      <w:r>
        <w:t>matchedOn</w:t>
      </w:r>
      <w:proofErr w:type="spellEnd"/>
      <w:r>
        <w:t>(3),</w:t>
      </w:r>
    </w:p>
    <w:p w14:paraId="461398B9" w14:textId="77777777" w:rsidR="00927A77" w:rsidRDefault="00927A77" w:rsidP="00927A77">
      <w:pPr>
        <w:pStyle w:val="Code"/>
      </w:pPr>
      <w:r>
        <w:t xml:space="preserve">    other(4)</w:t>
      </w:r>
    </w:p>
    <w:p w14:paraId="78D6BA55" w14:textId="77777777" w:rsidR="00927A77" w:rsidRDefault="00927A77" w:rsidP="00927A77">
      <w:pPr>
        <w:pStyle w:val="Code"/>
      </w:pPr>
      <w:r>
        <w:t>}</w:t>
      </w:r>
    </w:p>
    <w:p w14:paraId="60B759DF" w14:textId="77777777" w:rsidR="00927A77" w:rsidRDefault="00927A77" w:rsidP="00927A77">
      <w:pPr>
        <w:pStyle w:val="Code"/>
      </w:pPr>
    </w:p>
    <w:p w14:paraId="74FF97C0" w14:textId="77777777" w:rsidR="00927A77" w:rsidRDefault="00927A77" w:rsidP="00927A77">
      <w:pPr>
        <w:pStyle w:val="Code"/>
      </w:pPr>
      <w:r>
        <w:t>TELURI ::= UTF8String</w:t>
      </w:r>
    </w:p>
    <w:p w14:paraId="0C6D957E" w14:textId="77777777" w:rsidR="00927A77" w:rsidRDefault="00927A77" w:rsidP="00927A77">
      <w:pPr>
        <w:pStyle w:val="Code"/>
      </w:pPr>
    </w:p>
    <w:p w14:paraId="630CB63F" w14:textId="77777777" w:rsidR="00927A77" w:rsidRDefault="00927A77" w:rsidP="00927A77">
      <w:pPr>
        <w:pStyle w:val="Code"/>
      </w:pPr>
      <w:r>
        <w:t xml:space="preserve">Timestamp ::= </w:t>
      </w:r>
      <w:proofErr w:type="spellStart"/>
      <w:r>
        <w:t>GeneralizedTime</w:t>
      </w:r>
      <w:proofErr w:type="spellEnd"/>
    </w:p>
    <w:p w14:paraId="79B886EB" w14:textId="77777777" w:rsidR="00927A77" w:rsidRDefault="00927A77" w:rsidP="00927A77">
      <w:pPr>
        <w:pStyle w:val="Code"/>
      </w:pPr>
    </w:p>
    <w:p w14:paraId="371CE520" w14:textId="77777777" w:rsidR="00927A77" w:rsidRDefault="00927A77" w:rsidP="00927A77">
      <w:pPr>
        <w:pStyle w:val="Code"/>
      </w:pPr>
      <w:proofErr w:type="spellStart"/>
      <w:r>
        <w:t>UEEndpointAddress</w:t>
      </w:r>
      <w:proofErr w:type="spellEnd"/>
      <w:r>
        <w:t xml:space="preserve"> ::= CHOICE</w:t>
      </w:r>
    </w:p>
    <w:p w14:paraId="6A8ECAEC" w14:textId="77777777" w:rsidR="00927A77" w:rsidRDefault="00927A77" w:rsidP="00927A77">
      <w:pPr>
        <w:pStyle w:val="Code"/>
      </w:pPr>
      <w:r>
        <w:t>{</w:t>
      </w:r>
    </w:p>
    <w:p w14:paraId="030BB8D3" w14:textId="77777777" w:rsidR="00927A77" w:rsidRDefault="00927A77" w:rsidP="00927A77">
      <w:pPr>
        <w:pStyle w:val="Code"/>
      </w:pPr>
      <w:r>
        <w:t xml:space="preserve">    iPv4Address         [1] IPv4Address,</w:t>
      </w:r>
    </w:p>
    <w:p w14:paraId="73BE1824" w14:textId="77777777" w:rsidR="00927A77" w:rsidRDefault="00927A77" w:rsidP="00927A77">
      <w:pPr>
        <w:pStyle w:val="Code"/>
      </w:pPr>
      <w:r>
        <w:t xml:space="preserve">    iPv6Address         [2] IPv6Address,</w:t>
      </w:r>
    </w:p>
    <w:p w14:paraId="5EB124B3" w14:textId="77777777" w:rsidR="00927A77" w:rsidRDefault="00927A77" w:rsidP="00927A77">
      <w:pPr>
        <w:pStyle w:val="Code"/>
      </w:pPr>
      <w:r>
        <w:t xml:space="preserve">    </w:t>
      </w:r>
      <w:proofErr w:type="spellStart"/>
      <w:r>
        <w:t>ethernetAddress</w:t>
      </w:r>
      <w:proofErr w:type="spellEnd"/>
      <w:r>
        <w:t xml:space="preserve">     [3] </w:t>
      </w:r>
      <w:proofErr w:type="spellStart"/>
      <w:r>
        <w:t>MACAddress</w:t>
      </w:r>
      <w:proofErr w:type="spellEnd"/>
    </w:p>
    <w:p w14:paraId="4CD9CF1A" w14:textId="77777777" w:rsidR="00927A77" w:rsidRDefault="00927A77" w:rsidP="00927A77">
      <w:pPr>
        <w:pStyle w:val="Code"/>
      </w:pPr>
      <w:r>
        <w:t>}</w:t>
      </w:r>
    </w:p>
    <w:p w14:paraId="5AEAFDBF" w14:textId="77777777" w:rsidR="00927A77" w:rsidRDefault="00927A77" w:rsidP="00927A77">
      <w:pPr>
        <w:pStyle w:val="Code"/>
      </w:pPr>
    </w:p>
    <w:p w14:paraId="04157869" w14:textId="77777777" w:rsidR="00927A77" w:rsidRDefault="00927A77" w:rsidP="00927A77">
      <w:pPr>
        <w:pStyle w:val="CodeHeader"/>
      </w:pPr>
      <w:r>
        <w:t>-- ===================</w:t>
      </w:r>
    </w:p>
    <w:p w14:paraId="46B8F676" w14:textId="77777777" w:rsidR="00927A77" w:rsidRDefault="00927A77" w:rsidP="00927A77">
      <w:pPr>
        <w:pStyle w:val="CodeHeader"/>
      </w:pPr>
      <w:r>
        <w:t>-- Location parameters</w:t>
      </w:r>
    </w:p>
    <w:p w14:paraId="40D3EE0D" w14:textId="77777777" w:rsidR="00927A77" w:rsidRDefault="00927A77" w:rsidP="00927A77">
      <w:pPr>
        <w:pStyle w:val="Code"/>
      </w:pPr>
      <w:r>
        <w:t>-- ===================</w:t>
      </w:r>
    </w:p>
    <w:p w14:paraId="1D6032C1" w14:textId="77777777" w:rsidR="00927A77" w:rsidRDefault="00927A77" w:rsidP="00927A77">
      <w:pPr>
        <w:pStyle w:val="Code"/>
      </w:pPr>
    </w:p>
    <w:p w14:paraId="0E87DB47" w14:textId="77777777" w:rsidR="00927A77" w:rsidRDefault="00927A77" w:rsidP="00927A77">
      <w:pPr>
        <w:pStyle w:val="Code"/>
      </w:pPr>
      <w:r>
        <w:t>Location ::= SEQUENCE</w:t>
      </w:r>
    </w:p>
    <w:p w14:paraId="0CF3D903" w14:textId="77777777" w:rsidR="00927A77" w:rsidRDefault="00927A77" w:rsidP="00927A77">
      <w:pPr>
        <w:pStyle w:val="Code"/>
      </w:pPr>
      <w:r>
        <w:t>{</w:t>
      </w:r>
    </w:p>
    <w:p w14:paraId="01D8EDA2" w14:textId="77777777" w:rsidR="00927A77" w:rsidRDefault="00927A77" w:rsidP="00927A77">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7A211366" w14:textId="77777777" w:rsidR="00927A77" w:rsidRDefault="00927A77" w:rsidP="00927A77">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61F22F0F" w14:textId="77777777" w:rsidR="00927A77" w:rsidRDefault="00927A77" w:rsidP="00927A77">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23043EB9" w14:textId="77777777" w:rsidR="00927A77" w:rsidRDefault="00927A77" w:rsidP="00927A77">
      <w:pPr>
        <w:pStyle w:val="Code"/>
      </w:pPr>
      <w:r>
        <w:t>}</w:t>
      </w:r>
    </w:p>
    <w:p w14:paraId="74E704BD" w14:textId="77777777" w:rsidR="00927A77" w:rsidRDefault="00927A77" w:rsidP="00927A77">
      <w:pPr>
        <w:pStyle w:val="Code"/>
      </w:pPr>
    </w:p>
    <w:p w14:paraId="5DADB614" w14:textId="77777777" w:rsidR="00927A77" w:rsidRDefault="00927A77" w:rsidP="00927A77">
      <w:pPr>
        <w:pStyle w:val="Code"/>
      </w:pPr>
      <w:proofErr w:type="spellStart"/>
      <w:r>
        <w:t>CellSiteInformation</w:t>
      </w:r>
      <w:proofErr w:type="spellEnd"/>
      <w:r>
        <w:t xml:space="preserve"> ::= SEQUENCE</w:t>
      </w:r>
    </w:p>
    <w:p w14:paraId="6C2EFB00" w14:textId="77777777" w:rsidR="00927A77" w:rsidRDefault="00927A77" w:rsidP="00927A77">
      <w:pPr>
        <w:pStyle w:val="Code"/>
      </w:pPr>
      <w:r>
        <w:t>{</w:t>
      </w:r>
    </w:p>
    <w:p w14:paraId="616011C1" w14:textId="77777777" w:rsidR="00927A77" w:rsidRDefault="00927A77" w:rsidP="00927A77">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D96028A" w14:textId="77777777" w:rsidR="00927A77" w:rsidRDefault="00927A77" w:rsidP="00927A77">
      <w:pPr>
        <w:pStyle w:val="Code"/>
      </w:pPr>
      <w:r>
        <w:t xml:space="preserve">    azimuth                     [2] INTEGER (0..359) OPTIONAL,</w:t>
      </w:r>
    </w:p>
    <w:p w14:paraId="3EEC316A" w14:textId="77777777" w:rsidR="00927A77" w:rsidRDefault="00927A77" w:rsidP="00927A77">
      <w:pPr>
        <w:pStyle w:val="Code"/>
      </w:pPr>
      <w:r>
        <w:t xml:space="preserve">    </w:t>
      </w:r>
      <w:proofErr w:type="spellStart"/>
      <w:r>
        <w:t>operatorSpecificInformation</w:t>
      </w:r>
      <w:proofErr w:type="spellEnd"/>
      <w:r>
        <w:t xml:space="preserve"> [3] UTF8String OPTIONAL</w:t>
      </w:r>
    </w:p>
    <w:p w14:paraId="06307BB7" w14:textId="77777777" w:rsidR="00927A77" w:rsidRDefault="00927A77" w:rsidP="00927A77">
      <w:pPr>
        <w:pStyle w:val="Code"/>
      </w:pPr>
      <w:r>
        <w:t>}</w:t>
      </w:r>
    </w:p>
    <w:p w14:paraId="0D06C48B" w14:textId="77777777" w:rsidR="00927A77" w:rsidRDefault="00927A77" w:rsidP="00927A77">
      <w:pPr>
        <w:pStyle w:val="Code"/>
      </w:pPr>
    </w:p>
    <w:p w14:paraId="57AED0A7" w14:textId="77777777" w:rsidR="00927A77" w:rsidRDefault="00927A77" w:rsidP="00927A77">
      <w:pPr>
        <w:pStyle w:val="Code"/>
      </w:pPr>
      <w:r>
        <w:t>-- TS 29.518 [22], clause 6.4.6.2.6</w:t>
      </w:r>
    </w:p>
    <w:p w14:paraId="68876D6F" w14:textId="77777777" w:rsidR="00927A77" w:rsidRDefault="00927A77" w:rsidP="00927A77">
      <w:pPr>
        <w:pStyle w:val="Code"/>
      </w:pPr>
      <w:proofErr w:type="spellStart"/>
      <w:r>
        <w:t>LocationInfo</w:t>
      </w:r>
      <w:proofErr w:type="spellEnd"/>
      <w:r>
        <w:t xml:space="preserve"> ::= SEQUENCE</w:t>
      </w:r>
    </w:p>
    <w:p w14:paraId="2E7E2234" w14:textId="77777777" w:rsidR="00927A77" w:rsidRDefault="00927A77" w:rsidP="00927A77">
      <w:pPr>
        <w:pStyle w:val="Code"/>
      </w:pPr>
      <w:r>
        <w:t>{</w:t>
      </w:r>
    </w:p>
    <w:p w14:paraId="37F2E76E" w14:textId="77777777" w:rsidR="00927A77" w:rsidRDefault="00927A77" w:rsidP="00927A77">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7CA525D3" w14:textId="77777777" w:rsidR="00927A77" w:rsidRDefault="00927A77" w:rsidP="00927A77">
      <w:pPr>
        <w:pStyle w:val="Code"/>
      </w:pPr>
      <w:r>
        <w:t xml:space="preserve">    </w:t>
      </w:r>
      <w:proofErr w:type="spellStart"/>
      <w:r>
        <w:t>currentLoc</w:t>
      </w:r>
      <w:proofErr w:type="spellEnd"/>
      <w:r>
        <w:t xml:space="preserve">                  [2] BOOLEAN OPTIONAL,</w:t>
      </w:r>
    </w:p>
    <w:p w14:paraId="66A8F8B3" w14:textId="77777777" w:rsidR="00927A77" w:rsidRDefault="00927A77" w:rsidP="00927A77">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7B59DE57" w14:textId="77777777" w:rsidR="00927A77" w:rsidRDefault="00927A77" w:rsidP="00927A77">
      <w:pPr>
        <w:pStyle w:val="Code"/>
      </w:pPr>
      <w:r>
        <w:t xml:space="preserve">    </w:t>
      </w:r>
      <w:proofErr w:type="spellStart"/>
      <w:r>
        <w:t>rATType</w:t>
      </w:r>
      <w:proofErr w:type="spellEnd"/>
      <w:r>
        <w:t xml:space="preserve">                     [4] </w:t>
      </w:r>
      <w:proofErr w:type="spellStart"/>
      <w:r>
        <w:t>RATType</w:t>
      </w:r>
      <w:proofErr w:type="spellEnd"/>
      <w:r>
        <w:t xml:space="preserve"> OPTIONAL,</w:t>
      </w:r>
    </w:p>
    <w:p w14:paraId="41B39E5A" w14:textId="77777777" w:rsidR="00927A77" w:rsidRDefault="00927A77" w:rsidP="00927A77">
      <w:pPr>
        <w:pStyle w:val="Code"/>
      </w:pPr>
      <w:r>
        <w:t xml:space="preserve">    </w:t>
      </w:r>
      <w:proofErr w:type="spellStart"/>
      <w:r>
        <w:t>timeZone</w:t>
      </w:r>
      <w:proofErr w:type="spellEnd"/>
      <w:r>
        <w:t xml:space="preserve">                    [5] </w:t>
      </w:r>
      <w:proofErr w:type="spellStart"/>
      <w:r>
        <w:t>TimeZone</w:t>
      </w:r>
      <w:proofErr w:type="spellEnd"/>
      <w:r>
        <w:t xml:space="preserve"> OPTIONAL,</w:t>
      </w:r>
    </w:p>
    <w:p w14:paraId="22CEA828" w14:textId="77777777" w:rsidR="00927A77" w:rsidRDefault="00927A77" w:rsidP="00927A77">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6D15C89E" w14:textId="77777777" w:rsidR="00927A77" w:rsidRDefault="00927A77" w:rsidP="00927A77">
      <w:pPr>
        <w:pStyle w:val="Code"/>
      </w:pPr>
      <w:r>
        <w:t>}</w:t>
      </w:r>
    </w:p>
    <w:p w14:paraId="77BE372D" w14:textId="77777777" w:rsidR="00927A77" w:rsidRDefault="00927A77" w:rsidP="00927A77">
      <w:pPr>
        <w:pStyle w:val="Code"/>
      </w:pPr>
    </w:p>
    <w:p w14:paraId="5757BB33" w14:textId="77777777" w:rsidR="00927A77" w:rsidRDefault="00927A77" w:rsidP="00927A77">
      <w:pPr>
        <w:pStyle w:val="Code"/>
      </w:pPr>
      <w:r>
        <w:t>-- TS 29.571 [17], clause 5.4.4.7</w:t>
      </w:r>
    </w:p>
    <w:p w14:paraId="5BB5651F" w14:textId="77777777" w:rsidR="00927A77" w:rsidRDefault="00927A77" w:rsidP="00927A77">
      <w:pPr>
        <w:pStyle w:val="Code"/>
      </w:pPr>
      <w:proofErr w:type="spellStart"/>
      <w:r>
        <w:t>UserLocation</w:t>
      </w:r>
      <w:proofErr w:type="spellEnd"/>
      <w:r>
        <w:t xml:space="preserve"> ::= SEQUENCE</w:t>
      </w:r>
    </w:p>
    <w:p w14:paraId="58F54F0C" w14:textId="77777777" w:rsidR="00927A77" w:rsidRDefault="00927A77" w:rsidP="00927A77">
      <w:pPr>
        <w:pStyle w:val="Code"/>
      </w:pPr>
      <w:r>
        <w:t>{</w:t>
      </w:r>
    </w:p>
    <w:p w14:paraId="55E651B4" w14:textId="77777777" w:rsidR="00927A77" w:rsidRDefault="00927A77" w:rsidP="00927A77">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7FD95821" w14:textId="77777777" w:rsidR="00927A77" w:rsidRDefault="00927A77" w:rsidP="00927A77">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5016DFDA" w14:textId="77777777" w:rsidR="00927A77" w:rsidRDefault="00927A77" w:rsidP="00927A77">
      <w:pPr>
        <w:pStyle w:val="Code"/>
      </w:pPr>
      <w:r>
        <w:t xml:space="preserve">    n3GALocation                [3] N3GALocation OPTIONAL</w:t>
      </w:r>
    </w:p>
    <w:p w14:paraId="18967D66" w14:textId="77777777" w:rsidR="00927A77" w:rsidRDefault="00927A77" w:rsidP="00927A77">
      <w:pPr>
        <w:pStyle w:val="Code"/>
      </w:pPr>
      <w:r>
        <w:t>}</w:t>
      </w:r>
    </w:p>
    <w:p w14:paraId="6055654E" w14:textId="77777777" w:rsidR="00927A77" w:rsidRDefault="00927A77" w:rsidP="00927A77">
      <w:pPr>
        <w:pStyle w:val="Code"/>
      </w:pPr>
    </w:p>
    <w:p w14:paraId="471C4477" w14:textId="77777777" w:rsidR="00927A77" w:rsidRDefault="00927A77" w:rsidP="00927A77">
      <w:pPr>
        <w:pStyle w:val="Code"/>
      </w:pPr>
      <w:r>
        <w:t>-- TS 29.571 [17], clause 5.4.4.8</w:t>
      </w:r>
    </w:p>
    <w:p w14:paraId="227B6EFC" w14:textId="77777777" w:rsidR="00927A77" w:rsidRDefault="00927A77" w:rsidP="00927A77">
      <w:pPr>
        <w:pStyle w:val="Code"/>
      </w:pPr>
      <w:proofErr w:type="spellStart"/>
      <w:r>
        <w:t>EUTRALocation</w:t>
      </w:r>
      <w:proofErr w:type="spellEnd"/>
      <w:r>
        <w:t xml:space="preserve"> ::= SEQUENCE</w:t>
      </w:r>
    </w:p>
    <w:p w14:paraId="745D86A5" w14:textId="77777777" w:rsidR="00927A77" w:rsidRDefault="00927A77" w:rsidP="00927A77">
      <w:pPr>
        <w:pStyle w:val="Code"/>
      </w:pPr>
      <w:r>
        <w:t>{</w:t>
      </w:r>
    </w:p>
    <w:p w14:paraId="4303649F" w14:textId="77777777" w:rsidR="00927A77" w:rsidRDefault="00927A77" w:rsidP="00927A77">
      <w:pPr>
        <w:pStyle w:val="Code"/>
      </w:pPr>
      <w:r>
        <w:t xml:space="preserve">    </w:t>
      </w:r>
      <w:proofErr w:type="spellStart"/>
      <w:r>
        <w:t>tAI</w:t>
      </w:r>
      <w:proofErr w:type="spellEnd"/>
      <w:r>
        <w:t xml:space="preserve">                         [1] TAI,</w:t>
      </w:r>
    </w:p>
    <w:p w14:paraId="74380B30" w14:textId="77777777" w:rsidR="00927A77" w:rsidRDefault="00927A77" w:rsidP="00927A77">
      <w:pPr>
        <w:pStyle w:val="Code"/>
      </w:pPr>
      <w:r>
        <w:t xml:space="preserve">    </w:t>
      </w:r>
      <w:proofErr w:type="spellStart"/>
      <w:r>
        <w:t>eCGI</w:t>
      </w:r>
      <w:proofErr w:type="spellEnd"/>
      <w:r>
        <w:t xml:space="preserve">                        [2] ECGI,</w:t>
      </w:r>
    </w:p>
    <w:p w14:paraId="25123211" w14:textId="77777777" w:rsidR="00927A77" w:rsidRDefault="00927A77" w:rsidP="00927A77">
      <w:pPr>
        <w:pStyle w:val="Code"/>
      </w:pPr>
      <w:r>
        <w:t xml:space="preserve">    </w:t>
      </w:r>
      <w:proofErr w:type="spellStart"/>
      <w:r>
        <w:t>ageOfLocatonInfo</w:t>
      </w:r>
      <w:proofErr w:type="spellEnd"/>
      <w:r>
        <w:t xml:space="preserve">            [3] INTEGER OPTIONAL,</w:t>
      </w:r>
    </w:p>
    <w:p w14:paraId="461772F1" w14:textId="77777777" w:rsidR="00927A77" w:rsidRDefault="00927A77" w:rsidP="00927A77">
      <w:pPr>
        <w:pStyle w:val="Code"/>
      </w:pPr>
      <w:r>
        <w:t xml:space="preserve">    </w:t>
      </w:r>
      <w:proofErr w:type="spellStart"/>
      <w:r>
        <w:t>uELocationTimestamp</w:t>
      </w:r>
      <w:proofErr w:type="spellEnd"/>
      <w:r>
        <w:t xml:space="preserve">         [4] Timestamp OPTIONAL,</w:t>
      </w:r>
    </w:p>
    <w:p w14:paraId="0CA16D4F" w14:textId="77777777" w:rsidR="00927A77" w:rsidRDefault="00927A77" w:rsidP="00927A77">
      <w:pPr>
        <w:pStyle w:val="Code"/>
      </w:pPr>
      <w:r>
        <w:t xml:space="preserve">    </w:t>
      </w:r>
      <w:proofErr w:type="spellStart"/>
      <w:r>
        <w:t>geographicalInformation</w:t>
      </w:r>
      <w:proofErr w:type="spellEnd"/>
      <w:r>
        <w:t xml:space="preserve">     [5] UTF8String OPTIONAL,</w:t>
      </w:r>
    </w:p>
    <w:p w14:paraId="27EB1670" w14:textId="77777777" w:rsidR="00927A77" w:rsidRDefault="00927A77" w:rsidP="00927A77">
      <w:pPr>
        <w:pStyle w:val="Code"/>
      </w:pPr>
      <w:r>
        <w:t xml:space="preserve">    </w:t>
      </w:r>
      <w:proofErr w:type="spellStart"/>
      <w:r>
        <w:t>geodeticInformation</w:t>
      </w:r>
      <w:proofErr w:type="spellEnd"/>
      <w:r>
        <w:t xml:space="preserve">         [6] UTF8String OPTIONAL,</w:t>
      </w:r>
    </w:p>
    <w:p w14:paraId="00C89D02" w14:textId="77777777" w:rsidR="00927A77" w:rsidRDefault="00927A77" w:rsidP="00927A77">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2B3C12CB" w14:textId="77777777" w:rsidR="00927A77" w:rsidRDefault="00927A77" w:rsidP="00927A77">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3AA9D103" w14:textId="77777777" w:rsidR="00927A77" w:rsidRDefault="00927A77" w:rsidP="00927A77">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1FC42836" w14:textId="77777777" w:rsidR="00927A77" w:rsidRDefault="00927A77" w:rsidP="00927A77">
      <w:pPr>
        <w:pStyle w:val="Code"/>
      </w:pPr>
      <w:r>
        <w:t>}</w:t>
      </w:r>
    </w:p>
    <w:p w14:paraId="43475FC2" w14:textId="77777777" w:rsidR="00927A77" w:rsidRDefault="00927A77" w:rsidP="00927A77">
      <w:pPr>
        <w:pStyle w:val="Code"/>
      </w:pPr>
    </w:p>
    <w:p w14:paraId="24315B89" w14:textId="77777777" w:rsidR="00927A77" w:rsidRDefault="00927A77" w:rsidP="00927A77">
      <w:pPr>
        <w:pStyle w:val="Code"/>
      </w:pPr>
      <w:r>
        <w:t>-- TS 29.571 [17], clause 5.4.4.9</w:t>
      </w:r>
    </w:p>
    <w:p w14:paraId="14916A3E" w14:textId="77777777" w:rsidR="00927A77" w:rsidRDefault="00927A77" w:rsidP="00927A77">
      <w:pPr>
        <w:pStyle w:val="Code"/>
      </w:pPr>
      <w:proofErr w:type="spellStart"/>
      <w:r>
        <w:t>NRLocation</w:t>
      </w:r>
      <w:proofErr w:type="spellEnd"/>
      <w:r>
        <w:t xml:space="preserve"> ::= SEQUENCE</w:t>
      </w:r>
    </w:p>
    <w:p w14:paraId="29A58D57" w14:textId="77777777" w:rsidR="00927A77" w:rsidRDefault="00927A77" w:rsidP="00927A77">
      <w:pPr>
        <w:pStyle w:val="Code"/>
      </w:pPr>
      <w:r>
        <w:t>{</w:t>
      </w:r>
    </w:p>
    <w:p w14:paraId="4F2BFAA7" w14:textId="77777777" w:rsidR="00927A77" w:rsidRDefault="00927A77" w:rsidP="00927A77">
      <w:pPr>
        <w:pStyle w:val="Code"/>
      </w:pPr>
      <w:r>
        <w:t xml:space="preserve">    </w:t>
      </w:r>
      <w:proofErr w:type="spellStart"/>
      <w:r>
        <w:t>tAI</w:t>
      </w:r>
      <w:proofErr w:type="spellEnd"/>
      <w:r>
        <w:t xml:space="preserve">                         [1] TAI,</w:t>
      </w:r>
    </w:p>
    <w:p w14:paraId="653BAD69" w14:textId="77777777" w:rsidR="00927A77" w:rsidRDefault="00927A77" w:rsidP="00927A77">
      <w:pPr>
        <w:pStyle w:val="Code"/>
      </w:pPr>
      <w:r>
        <w:t xml:space="preserve">    </w:t>
      </w:r>
      <w:proofErr w:type="spellStart"/>
      <w:r>
        <w:t>nCGI</w:t>
      </w:r>
      <w:proofErr w:type="spellEnd"/>
      <w:r>
        <w:t xml:space="preserve">                        [2] NCGI,</w:t>
      </w:r>
    </w:p>
    <w:p w14:paraId="3D787FB1" w14:textId="77777777" w:rsidR="00927A77" w:rsidRDefault="00927A77" w:rsidP="00927A77">
      <w:pPr>
        <w:pStyle w:val="Code"/>
      </w:pPr>
      <w:r>
        <w:t xml:space="preserve">    </w:t>
      </w:r>
      <w:proofErr w:type="spellStart"/>
      <w:r>
        <w:t>ageOfLocatonInfo</w:t>
      </w:r>
      <w:proofErr w:type="spellEnd"/>
      <w:r>
        <w:t xml:space="preserve">            [3] INTEGER OPTIONAL,</w:t>
      </w:r>
    </w:p>
    <w:p w14:paraId="52C78E61" w14:textId="77777777" w:rsidR="00927A77" w:rsidRDefault="00927A77" w:rsidP="00927A77">
      <w:pPr>
        <w:pStyle w:val="Code"/>
      </w:pPr>
      <w:r>
        <w:t xml:space="preserve">    </w:t>
      </w:r>
      <w:proofErr w:type="spellStart"/>
      <w:r>
        <w:t>uELocationTimestamp</w:t>
      </w:r>
      <w:proofErr w:type="spellEnd"/>
      <w:r>
        <w:t xml:space="preserve">         [4] Timestamp OPTIONAL,</w:t>
      </w:r>
    </w:p>
    <w:p w14:paraId="4CADFA5A" w14:textId="77777777" w:rsidR="00927A77" w:rsidRDefault="00927A77" w:rsidP="00927A77">
      <w:pPr>
        <w:pStyle w:val="Code"/>
      </w:pPr>
      <w:r>
        <w:t xml:space="preserve">    </w:t>
      </w:r>
      <w:proofErr w:type="spellStart"/>
      <w:r>
        <w:t>geographicalInformation</w:t>
      </w:r>
      <w:proofErr w:type="spellEnd"/>
      <w:r>
        <w:t xml:space="preserve">     [5] UTF8String OPTIONAL,</w:t>
      </w:r>
    </w:p>
    <w:p w14:paraId="496A23BD" w14:textId="77777777" w:rsidR="00927A77" w:rsidRDefault="00927A77" w:rsidP="00927A77">
      <w:pPr>
        <w:pStyle w:val="Code"/>
      </w:pPr>
      <w:r>
        <w:t xml:space="preserve">    </w:t>
      </w:r>
      <w:proofErr w:type="spellStart"/>
      <w:r>
        <w:t>geodeticInformation</w:t>
      </w:r>
      <w:proofErr w:type="spellEnd"/>
      <w:r>
        <w:t xml:space="preserve">         [6] UTF8String OPTIONAL,</w:t>
      </w:r>
    </w:p>
    <w:p w14:paraId="07E9E9B9" w14:textId="77777777" w:rsidR="00927A77" w:rsidRDefault="00927A77" w:rsidP="00927A77">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33B80C70" w14:textId="77777777" w:rsidR="00927A77" w:rsidRDefault="00927A77" w:rsidP="00927A77">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36C2014D" w14:textId="77777777" w:rsidR="00927A77" w:rsidRDefault="00927A77" w:rsidP="00927A77">
      <w:pPr>
        <w:pStyle w:val="Code"/>
      </w:pPr>
      <w:r>
        <w:t>}</w:t>
      </w:r>
    </w:p>
    <w:p w14:paraId="4BB8ADEE" w14:textId="77777777" w:rsidR="00927A77" w:rsidRDefault="00927A77" w:rsidP="00927A77">
      <w:pPr>
        <w:pStyle w:val="Code"/>
      </w:pPr>
    </w:p>
    <w:p w14:paraId="06F55DD4" w14:textId="77777777" w:rsidR="00927A77" w:rsidRDefault="00927A77" w:rsidP="00927A77">
      <w:pPr>
        <w:pStyle w:val="Code"/>
      </w:pPr>
      <w:r>
        <w:t>-- TS 29.571 [17], clause 5.4.4.10</w:t>
      </w:r>
    </w:p>
    <w:p w14:paraId="0E1D43BE" w14:textId="77777777" w:rsidR="00927A77" w:rsidRDefault="00927A77" w:rsidP="00927A77">
      <w:pPr>
        <w:pStyle w:val="Code"/>
      </w:pPr>
      <w:r>
        <w:t>N3GALocation ::= SEQUENCE</w:t>
      </w:r>
    </w:p>
    <w:p w14:paraId="13BC8C92" w14:textId="77777777" w:rsidR="00927A77" w:rsidRDefault="00927A77" w:rsidP="00927A77">
      <w:pPr>
        <w:pStyle w:val="Code"/>
      </w:pPr>
      <w:r>
        <w:t>{</w:t>
      </w:r>
    </w:p>
    <w:p w14:paraId="43696786" w14:textId="77777777" w:rsidR="00927A77" w:rsidRDefault="00927A77" w:rsidP="00927A77">
      <w:pPr>
        <w:pStyle w:val="Code"/>
      </w:pPr>
      <w:r>
        <w:t xml:space="preserve">    </w:t>
      </w:r>
      <w:proofErr w:type="spellStart"/>
      <w:r>
        <w:t>tAI</w:t>
      </w:r>
      <w:proofErr w:type="spellEnd"/>
      <w:r>
        <w:t xml:space="preserve">                         [1] TAI OPTIONAL,</w:t>
      </w:r>
    </w:p>
    <w:p w14:paraId="3DB55925" w14:textId="77777777" w:rsidR="00927A77" w:rsidRDefault="00927A77" w:rsidP="00927A77">
      <w:pPr>
        <w:pStyle w:val="Code"/>
      </w:pPr>
      <w:r>
        <w:t xml:space="preserve">    n3IWFID                     [2] N3IWFIDNGAP OPTIONAL,</w:t>
      </w:r>
    </w:p>
    <w:p w14:paraId="7129B5A2" w14:textId="77777777" w:rsidR="00927A77" w:rsidRDefault="00927A77" w:rsidP="00927A77">
      <w:pPr>
        <w:pStyle w:val="Code"/>
      </w:pPr>
      <w:r>
        <w:t xml:space="preserve">    </w:t>
      </w:r>
      <w:proofErr w:type="spellStart"/>
      <w:r>
        <w:t>uEIPAddr</w:t>
      </w:r>
      <w:proofErr w:type="spellEnd"/>
      <w:r>
        <w:t xml:space="preserve">                    [3] </w:t>
      </w:r>
      <w:proofErr w:type="spellStart"/>
      <w:r>
        <w:t>IPAddr</w:t>
      </w:r>
      <w:proofErr w:type="spellEnd"/>
      <w:r>
        <w:t xml:space="preserve"> OPTIONAL,</w:t>
      </w:r>
    </w:p>
    <w:p w14:paraId="6829F5D8" w14:textId="77777777" w:rsidR="00927A77" w:rsidRDefault="00927A77" w:rsidP="00927A77">
      <w:pPr>
        <w:pStyle w:val="Code"/>
      </w:pPr>
      <w:r>
        <w:t xml:space="preserve">    </w:t>
      </w:r>
      <w:proofErr w:type="spellStart"/>
      <w:r>
        <w:t>portNumber</w:t>
      </w:r>
      <w:proofErr w:type="spellEnd"/>
      <w:r>
        <w:t xml:space="preserve">                  [4] INTEGER OPTIONAL,</w:t>
      </w:r>
    </w:p>
    <w:p w14:paraId="2CC9522F" w14:textId="77777777" w:rsidR="00927A77" w:rsidRDefault="00927A77" w:rsidP="00927A77">
      <w:pPr>
        <w:pStyle w:val="Code"/>
      </w:pPr>
      <w:r>
        <w:t xml:space="preserve">    </w:t>
      </w:r>
      <w:proofErr w:type="spellStart"/>
      <w:r>
        <w:t>tNAPID</w:t>
      </w:r>
      <w:proofErr w:type="spellEnd"/>
      <w:r>
        <w:t xml:space="preserve">                      [5] TNAPID OPTIONAL,</w:t>
      </w:r>
    </w:p>
    <w:p w14:paraId="4262B26F" w14:textId="77777777" w:rsidR="00927A77" w:rsidRDefault="00927A77" w:rsidP="00927A77">
      <w:pPr>
        <w:pStyle w:val="Code"/>
      </w:pPr>
      <w:r>
        <w:t xml:space="preserve">    </w:t>
      </w:r>
      <w:proofErr w:type="spellStart"/>
      <w:r>
        <w:t>tWAPID</w:t>
      </w:r>
      <w:proofErr w:type="spellEnd"/>
      <w:r>
        <w:t xml:space="preserve">                      [6] TWAPID OPTIONAL,</w:t>
      </w:r>
    </w:p>
    <w:p w14:paraId="5F64329A" w14:textId="77777777" w:rsidR="00927A77" w:rsidRDefault="00927A77" w:rsidP="00927A77">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21F61577" w14:textId="77777777" w:rsidR="00927A77" w:rsidRDefault="00927A77" w:rsidP="00927A77">
      <w:pPr>
        <w:pStyle w:val="Code"/>
      </w:pPr>
      <w:r>
        <w:t xml:space="preserve">    </w:t>
      </w:r>
      <w:proofErr w:type="spellStart"/>
      <w:r>
        <w:t>gLI</w:t>
      </w:r>
      <w:proofErr w:type="spellEnd"/>
      <w:r>
        <w:t xml:space="preserve">                         [8] GLI OPTIONAL,</w:t>
      </w:r>
    </w:p>
    <w:p w14:paraId="78A22FB3" w14:textId="77777777" w:rsidR="00927A77" w:rsidRDefault="00927A77" w:rsidP="00927A77">
      <w:pPr>
        <w:pStyle w:val="Code"/>
      </w:pPr>
      <w:r>
        <w:t xml:space="preserve">    w5GBANLineType              [9] W5GBANLineType OPTIONAL,</w:t>
      </w:r>
    </w:p>
    <w:p w14:paraId="010CCC15" w14:textId="77777777" w:rsidR="00927A77" w:rsidRDefault="00927A77" w:rsidP="00927A77">
      <w:pPr>
        <w:pStyle w:val="Code"/>
      </w:pPr>
      <w:r>
        <w:t xml:space="preserve">    </w:t>
      </w:r>
      <w:proofErr w:type="spellStart"/>
      <w:r>
        <w:t>gCI</w:t>
      </w:r>
      <w:proofErr w:type="spellEnd"/>
      <w:r>
        <w:t xml:space="preserve">                         [10] GCI OPTIONAL</w:t>
      </w:r>
    </w:p>
    <w:p w14:paraId="62FE0463" w14:textId="77777777" w:rsidR="00927A77" w:rsidRDefault="00927A77" w:rsidP="00927A77">
      <w:pPr>
        <w:pStyle w:val="Code"/>
      </w:pPr>
      <w:r>
        <w:t>}</w:t>
      </w:r>
    </w:p>
    <w:p w14:paraId="45FB4419" w14:textId="77777777" w:rsidR="00927A77" w:rsidRDefault="00927A77" w:rsidP="00927A77">
      <w:pPr>
        <w:pStyle w:val="Code"/>
      </w:pPr>
    </w:p>
    <w:p w14:paraId="53705B3B" w14:textId="77777777" w:rsidR="00927A77" w:rsidRDefault="00927A77" w:rsidP="00927A77">
      <w:pPr>
        <w:pStyle w:val="Code"/>
      </w:pPr>
      <w:r>
        <w:t>-- TS 38.413 [23], clause 9.3.2.4</w:t>
      </w:r>
    </w:p>
    <w:p w14:paraId="1868D2B5" w14:textId="77777777" w:rsidR="00927A77" w:rsidRDefault="00927A77" w:rsidP="00927A77">
      <w:pPr>
        <w:pStyle w:val="Code"/>
      </w:pPr>
      <w:proofErr w:type="spellStart"/>
      <w:r>
        <w:t>IPAddr</w:t>
      </w:r>
      <w:proofErr w:type="spellEnd"/>
      <w:r>
        <w:t xml:space="preserve"> ::= SEQUENCE</w:t>
      </w:r>
    </w:p>
    <w:p w14:paraId="08682F4B" w14:textId="77777777" w:rsidR="00927A77" w:rsidRDefault="00927A77" w:rsidP="00927A77">
      <w:pPr>
        <w:pStyle w:val="Code"/>
      </w:pPr>
      <w:r>
        <w:t>{</w:t>
      </w:r>
    </w:p>
    <w:p w14:paraId="1FEAF2F1" w14:textId="77777777" w:rsidR="00927A77" w:rsidRDefault="00927A77" w:rsidP="00927A77">
      <w:pPr>
        <w:pStyle w:val="Code"/>
      </w:pPr>
      <w:r>
        <w:t xml:space="preserve">    iPv4Addr                    [1] IPv4Address OPTIONAL,</w:t>
      </w:r>
    </w:p>
    <w:p w14:paraId="1376BEDA" w14:textId="77777777" w:rsidR="00927A77" w:rsidRDefault="00927A77" w:rsidP="00927A77">
      <w:pPr>
        <w:pStyle w:val="Code"/>
      </w:pPr>
      <w:r>
        <w:t xml:space="preserve">    iPv6Addr                    [2] IPv6Address OPTIONAL</w:t>
      </w:r>
    </w:p>
    <w:p w14:paraId="4D84669E" w14:textId="77777777" w:rsidR="00927A77" w:rsidRDefault="00927A77" w:rsidP="00927A77">
      <w:pPr>
        <w:pStyle w:val="Code"/>
      </w:pPr>
      <w:r>
        <w:t>}</w:t>
      </w:r>
    </w:p>
    <w:p w14:paraId="6B61A8CB" w14:textId="77777777" w:rsidR="00927A77" w:rsidRDefault="00927A77" w:rsidP="00927A77">
      <w:pPr>
        <w:pStyle w:val="Code"/>
      </w:pPr>
    </w:p>
    <w:p w14:paraId="1C955515" w14:textId="77777777" w:rsidR="00927A77" w:rsidRDefault="00927A77" w:rsidP="00927A77">
      <w:pPr>
        <w:pStyle w:val="Code"/>
      </w:pPr>
      <w:r>
        <w:t>-- TS 29.571 [17], clause 5.4.4.28</w:t>
      </w:r>
    </w:p>
    <w:p w14:paraId="27EDB84F" w14:textId="77777777" w:rsidR="00927A77" w:rsidRDefault="00927A77" w:rsidP="00927A77">
      <w:pPr>
        <w:pStyle w:val="Code"/>
      </w:pPr>
      <w:proofErr w:type="spellStart"/>
      <w:r>
        <w:t>GlobalRANNodeID</w:t>
      </w:r>
      <w:proofErr w:type="spellEnd"/>
      <w:r>
        <w:t xml:space="preserve"> ::= SEQUENCE</w:t>
      </w:r>
    </w:p>
    <w:p w14:paraId="65C47295" w14:textId="77777777" w:rsidR="00927A77" w:rsidRDefault="00927A77" w:rsidP="00927A77">
      <w:pPr>
        <w:pStyle w:val="Code"/>
      </w:pPr>
      <w:r>
        <w:t>{</w:t>
      </w:r>
    </w:p>
    <w:p w14:paraId="3C6CADB3" w14:textId="77777777" w:rsidR="00927A77" w:rsidRDefault="00927A77" w:rsidP="00927A77">
      <w:pPr>
        <w:pStyle w:val="Code"/>
      </w:pPr>
      <w:r>
        <w:t xml:space="preserve">    </w:t>
      </w:r>
      <w:proofErr w:type="spellStart"/>
      <w:r>
        <w:t>pLMNID</w:t>
      </w:r>
      <w:proofErr w:type="spellEnd"/>
      <w:r>
        <w:t xml:space="preserve">                      [1] PLMNID,</w:t>
      </w:r>
    </w:p>
    <w:p w14:paraId="30507143" w14:textId="77777777" w:rsidR="00927A77" w:rsidRDefault="00927A77" w:rsidP="00927A77">
      <w:pPr>
        <w:pStyle w:val="Code"/>
      </w:pPr>
      <w:r>
        <w:t xml:space="preserve">    </w:t>
      </w:r>
      <w:proofErr w:type="spellStart"/>
      <w:r>
        <w:t>aNNodeID</w:t>
      </w:r>
      <w:proofErr w:type="spellEnd"/>
      <w:r>
        <w:t xml:space="preserve">                    [2] </w:t>
      </w:r>
      <w:proofErr w:type="spellStart"/>
      <w:r>
        <w:t>ANNodeID</w:t>
      </w:r>
      <w:proofErr w:type="spellEnd"/>
      <w:r>
        <w:t>,</w:t>
      </w:r>
    </w:p>
    <w:p w14:paraId="1915EAE3" w14:textId="77777777" w:rsidR="00927A77" w:rsidRDefault="00927A77" w:rsidP="00927A77">
      <w:pPr>
        <w:pStyle w:val="Code"/>
      </w:pPr>
      <w:r>
        <w:t xml:space="preserve">    </w:t>
      </w:r>
      <w:proofErr w:type="spellStart"/>
      <w:r>
        <w:t>nID</w:t>
      </w:r>
      <w:proofErr w:type="spellEnd"/>
      <w:r>
        <w:t xml:space="preserve">                         [3] NID OPTIONAL</w:t>
      </w:r>
    </w:p>
    <w:p w14:paraId="78E0CE3E" w14:textId="77777777" w:rsidR="00927A77" w:rsidRDefault="00927A77" w:rsidP="00927A77">
      <w:pPr>
        <w:pStyle w:val="Code"/>
      </w:pPr>
      <w:r>
        <w:t>}</w:t>
      </w:r>
    </w:p>
    <w:p w14:paraId="6355212C" w14:textId="77777777" w:rsidR="00927A77" w:rsidRDefault="00927A77" w:rsidP="00927A77">
      <w:pPr>
        <w:pStyle w:val="Code"/>
      </w:pPr>
    </w:p>
    <w:p w14:paraId="53E6908A" w14:textId="77777777" w:rsidR="00927A77" w:rsidRDefault="00927A77" w:rsidP="00927A77">
      <w:pPr>
        <w:pStyle w:val="Code"/>
      </w:pPr>
      <w:proofErr w:type="spellStart"/>
      <w:r>
        <w:t>ANNodeID</w:t>
      </w:r>
      <w:proofErr w:type="spellEnd"/>
      <w:r>
        <w:t xml:space="preserve"> ::= CHOICE</w:t>
      </w:r>
    </w:p>
    <w:p w14:paraId="4F43EC20" w14:textId="77777777" w:rsidR="00927A77" w:rsidRDefault="00927A77" w:rsidP="00927A77">
      <w:pPr>
        <w:pStyle w:val="Code"/>
      </w:pPr>
      <w:r>
        <w:t>{</w:t>
      </w:r>
    </w:p>
    <w:p w14:paraId="7BC67A56" w14:textId="77777777" w:rsidR="00927A77" w:rsidRDefault="00927A77" w:rsidP="00927A77">
      <w:pPr>
        <w:pStyle w:val="Code"/>
      </w:pPr>
      <w:r>
        <w:t xml:space="preserve">    n3IWFID [1] N3IWFIDSBI,</w:t>
      </w:r>
    </w:p>
    <w:p w14:paraId="085038F8" w14:textId="77777777" w:rsidR="00927A77" w:rsidRDefault="00927A77" w:rsidP="00927A77">
      <w:pPr>
        <w:pStyle w:val="Code"/>
      </w:pPr>
      <w:r>
        <w:t xml:space="preserve">    </w:t>
      </w:r>
      <w:proofErr w:type="spellStart"/>
      <w:r>
        <w:t>gNbID</w:t>
      </w:r>
      <w:proofErr w:type="spellEnd"/>
      <w:r>
        <w:t xml:space="preserve">   [2] </w:t>
      </w:r>
      <w:proofErr w:type="spellStart"/>
      <w:r>
        <w:t>GNbID</w:t>
      </w:r>
      <w:proofErr w:type="spellEnd"/>
      <w:r>
        <w:t>,</w:t>
      </w:r>
    </w:p>
    <w:p w14:paraId="08A64229" w14:textId="77777777" w:rsidR="00927A77" w:rsidRDefault="00927A77" w:rsidP="00927A77">
      <w:pPr>
        <w:pStyle w:val="Code"/>
      </w:pPr>
      <w:r>
        <w:t xml:space="preserve">    </w:t>
      </w:r>
      <w:proofErr w:type="spellStart"/>
      <w:r>
        <w:t>nGENbID</w:t>
      </w:r>
      <w:proofErr w:type="spellEnd"/>
      <w:r>
        <w:t xml:space="preserve"> [3] </w:t>
      </w:r>
      <w:proofErr w:type="spellStart"/>
      <w:r>
        <w:t>NGENbID</w:t>
      </w:r>
      <w:proofErr w:type="spellEnd"/>
      <w:r>
        <w:t>,</w:t>
      </w:r>
    </w:p>
    <w:p w14:paraId="6D44DDFB" w14:textId="77777777" w:rsidR="00927A77" w:rsidRDefault="00927A77" w:rsidP="00927A77">
      <w:pPr>
        <w:pStyle w:val="Code"/>
      </w:pPr>
      <w:r>
        <w:t xml:space="preserve">    </w:t>
      </w:r>
      <w:proofErr w:type="spellStart"/>
      <w:r>
        <w:t>eNbID</w:t>
      </w:r>
      <w:proofErr w:type="spellEnd"/>
      <w:r>
        <w:t xml:space="preserve">   [4] </w:t>
      </w:r>
      <w:proofErr w:type="spellStart"/>
      <w:r>
        <w:t>ENbID</w:t>
      </w:r>
      <w:proofErr w:type="spellEnd"/>
      <w:r>
        <w:t>,</w:t>
      </w:r>
    </w:p>
    <w:p w14:paraId="0604E424" w14:textId="77777777" w:rsidR="00927A77" w:rsidRDefault="00927A77" w:rsidP="00927A77">
      <w:pPr>
        <w:pStyle w:val="Code"/>
      </w:pPr>
      <w:r>
        <w:t xml:space="preserve">    </w:t>
      </w:r>
      <w:proofErr w:type="spellStart"/>
      <w:r>
        <w:t>wAGFID</w:t>
      </w:r>
      <w:proofErr w:type="spellEnd"/>
      <w:r>
        <w:t xml:space="preserve">  [5] WAGFID,</w:t>
      </w:r>
    </w:p>
    <w:p w14:paraId="04B0F998" w14:textId="77777777" w:rsidR="00927A77" w:rsidRDefault="00927A77" w:rsidP="00927A77">
      <w:pPr>
        <w:pStyle w:val="Code"/>
      </w:pPr>
      <w:r>
        <w:t xml:space="preserve">    </w:t>
      </w:r>
      <w:proofErr w:type="spellStart"/>
      <w:r>
        <w:t>tNGFID</w:t>
      </w:r>
      <w:proofErr w:type="spellEnd"/>
      <w:r>
        <w:t xml:space="preserve">  [6] TNGFID</w:t>
      </w:r>
    </w:p>
    <w:p w14:paraId="1463FEC2" w14:textId="77777777" w:rsidR="00927A77" w:rsidRDefault="00927A77" w:rsidP="00927A77">
      <w:pPr>
        <w:pStyle w:val="Code"/>
      </w:pPr>
      <w:r>
        <w:t>}</w:t>
      </w:r>
    </w:p>
    <w:p w14:paraId="5B311757" w14:textId="77777777" w:rsidR="00927A77" w:rsidRDefault="00927A77" w:rsidP="00927A77">
      <w:pPr>
        <w:pStyle w:val="Code"/>
      </w:pPr>
    </w:p>
    <w:p w14:paraId="05594DA9" w14:textId="77777777" w:rsidR="00927A77" w:rsidRDefault="00927A77" w:rsidP="00927A77">
      <w:pPr>
        <w:pStyle w:val="Code"/>
      </w:pPr>
      <w:r>
        <w:t>-- TS 38.413 [23], clause 9.3.1.6</w:t>
      </w:r>
    </w:p>
    <w:p w14:paraId="4E04F2D5" w14:textId="77777777" w:rsidR="00927A77" w:rsidRDefault="00927A77" w:rsidP="00927A77">
      <w:pPr>
        <w:pStyle w:val="Code"/>
      </w:pPr>
      <w:proofErr w:type="spellStart"/>
      <w:r>
        <w:t>GNbID</w:t>
      </w:r>
      <w:proofErr w:type="spellEnd"/>
      <w:r>
        <w:t xml:space="preserve"> ::= BIT STRING(SIZE(22..32))</w:t>
      </w:r>
    </w:p>
    <w:p w14:paraId="2EE4B630" w14:textId="77777777" w:rsidR="00927A77" w:rsidRDefault="00927A77" w:rsidP="00927A77">
      <w:pPr>
        <w:pStyle w:val="Code"/>
      </w:pPr>
    </w:p>
    <w:p w14:paraId="172E1CFE" w14:textId="77777777" w:rsidR="00927A77" w:rsidRDefault="00927A77" w:rsidP="00927A77">
      <w:pPr>
        <w:pStyle w:val="Code"/>
      </w:pPr>
      <w:r>
        <w:t>-- TS 29.571 [17], clause 5.4.4.4</w:t>
      </w:r>
    </w:p>
    <w:p w14:paraId="5F1AEFAC" w14:textId="77777777" w:rsidR="00927A77" w:rsidRDefault="00927A77" w:rsidP="00927A77">
      <w:pPr>
        <w:pStyle w:val="Code"/>
      </w:pPr>
      <w:r>
        <w:t>TAI ::= SEQUENCE</w:t>
      </w:r>
    </w:p>
    <w:p w14:paraId="27698A8E" w14:textId="77777777" w:rsidR="00927A77" w:rsidRDefault="00927A77" w:rsidP="00927A77">
      <w:pPr>
        <w:pStyle w:val="Code"/>
      </w:pPr>
      <w:r>
        <w:t>{</w:t>
      </w:r>
    </w:p>
    <w:p w14:paraId="16F520BC" w14:textId="77777777" w:rsidR="00927A77" w:rsidRDefault="00927A77" w:rsidP="00927A77">
      <w:pPr>
        <w:pStyle w:val="Code"/>
      </w:pPr>
      <w:r>
        <w:t xml:space="preserve">    </w:t>
      </w:r>
      <w:proofErr w:type="spellStart"/>
      <w:r>
        <w:t>pLMNID</w:t>
      </w:r>
      <w:proofErr w:type="spellEnd"/>
      <w:r>
        <w:t xml:space="preserve">                      [1] PLMNID,</w:t>
      </w:r>
    </w:p>
    <w:p w14:paraId="54F59A25" w14:textId="77777777" w:rsidR="00927A77" w:rsidRDefault="00927A77" w:rsidP="00927A77">
      <w:pPr>
        <w:pStyle w:val="Code"/>
      </w:pPr>
      <w:r>
        <w:t xml:space="preserve">    </w:t>
      </w:r>
      <w:proofErr w:type="spellStart"/>
      <w:r>
        <w:t>tAC</w:t>
      </w:r>
      <w:proofErr w:type="spellEnd"/>
      <w:r>
        <w:t xml:space="preserve">                         [2] TAC,</w:t>
      </w:r>
    </w:p>
    <w:p w14:paraId="6D277314" w14:textId="77777777" w:rsidR="00927A77" w:rsidRDefault="00927A77" w:rsidP="00927A77">
      <w:pPr>
        <w:pStyle w:val="Code"/>
      </w:pPr>
      <w:r>
        <w:t xml:space="preserve">    </w:t>
      </w:r>
      <w:proofErr w:type="spellStart"/>
      <w:r>
        <w:t>nID</w:t>
      </w:r>
      <w:proofErr w:type="spellEnd"/>
      <w:r>
        <w:t xml:space="preserve">                         [3] NID OPTIONAL</w:t>
      </w:r>
    </w:p>
    <w:p w14:paraId="1D76A6DA" w14:textId="77777777" w:rsidR="00927A77" w:rsidRDefault="00927A77" w:rsidP="00927A77">
      <w:pPr>
        <w:pStyle w:val="Code"/>
      </w:pPr>
      <w:r>
        <w:t>}</w:t>
      </w:r>
    </w:p>
    <w:p w14:paraId="6BEBB1EA" w14:textId="77777777" w:rsidR="00927A77" w:rsidRDefault="00927A77" w:rsidP="00927A77">
      <w:pPr>
        <w:pStyle w:val="Code"/>
      </w:pPr>
    </w:p>
    <w:p w14:paraId="4C154B1A" w14:textId="77777777" w:rsidR="00927A77" w:rsidRDefault="00927A77" w:rsidP="00927A77">
      <w:pPr>
        <w:pStyle w:val="Code"/>
      </w:pPr>
      <w:r>
        <w:t>-- TS 29.571 [17], clause 5.4.4.5</w:t>
      </w:r>
    </w:p>
    <w:p w14:paraId="67EF1044" w14:textId="77777777" w:rsidR="00927A77" w:rsidRDefault="00927A77" w:rsidP="00927A77">
      <w:pPr>
        <w:pStyle w:val="Code"/>
      </w:pPr>
      <w:r>
        <w:t>ECGI ::= SEQUENCE</w:t>
      </w:r>
    </w:p>
    <w:p w14:paraId="594FE927" w14:textId="77777777" w:rsidR="00927A77" w:rsidRDefault="00927A77" w:rsidP="00927A77">
      <w:pPr>
        <w:pStyle w:val="Code"/>
      </w:pPr>
      <w:r>
        <w:t>{</w:t>
      </w:r>
    </w:p>
    <w:p w14:paraId="69B05EF2" w14:textId="77777777" w:rsidR="00927A77" w:rsidRDefault="00927A77" w:rsidP="00927A77">
      <w:pPr>
        <w:pStyle w:val="Code"/>
      </w:pPr>
      <w:r>
        <w:t xml:space="preserve">    </w:t>
      </w:r>
      <w:proofErr w:type="spellStart"/>
      <w:r>
        <w:t>pLMNID</w:t>
      </w:r>
      <w:proofErr w:type="spellEnd"/>
      <w:r>
        <w:t xml:space="preserve">                      [1] PLMNID,</w:t>
      </w:r>
    </w:p>
    <w:p w14:paraId="2E376BB1" w14:textId="77777777" w:rsidR="00927A77" w:rsidRDefault="00927A77" w:rsidP="00927A77">
      <w:pPr>
        <w:pStyle w:val="Code"/>
      </w:pPr>
      <w:r>
        <w:t xml:space="preserve">    </w:t>
      </w:r>
      <w:proofErr w:type="spellStart"/>
      <w:r>
        <w:t>eUTRACellID</w:t>
      </w:r>
      <w:proofErr w:type="spellEnd"/>
      <w:r>
        <w:t xml:space="preserve">                 [2] </w:t>
      </w:r>
      <w:proofErr w:type="spellStart"/>
      <w:r>
        <w:t>EUTRACellID</w:t>
      </w:r>
      <w:proofErr w:type="spellEnd"/>
      <w:r>
        <w:t>,</w:t>
      </w:r>
    </w:p>
    <w:p w14:paraId="1F2B2FDB" w14:textId="77777777" w:rsidR="00927A77" w:rsidRDefault="00927A77" w:rsidP="00927A77">
      <w:pPr>
        <w:pStyle w:val="Code"/>
      </w:pPr>
      <w:r>
        <w:t xml:space="preserve">    </w:t>
      </w:r>
      <w:proofErr w:type="spellStart"/>
      <w:r>
        <w:t>nID</w:t>
      </w:r>
      <w:proofErr w:type="spellEnd"/>
      <w:r>
        <w:t xml:space="preserve">                         [3] NID OPTIONAL</w:t>
      </w:r>
    </w:p>
    <w:p w14:paraId="56D7B422" w14:textId="77777777" w:rsidR="00927A77" w:rsidRDefault="00927A77" w:rsidP="00927A77">
      <w:pPr>
        <w:pStyle w:val="Code"/>
      </w:pPr>
      <w:r>
        <w:t>}</w:t>
      </w:r>
    </w:p>
    <w:p w14:paraId="2C265272" w14:textId="77777777" w:rsidR="00927A77" w:rsidRDefault="00927A77" w:rsidP="00927A77">
      <w:pPr>
        <w:pStyle w:val="Code"/>
      </w:pPr>
    </w:p>
    <w:p w14:paraId="5535ADF0" w14:textId="77777777" w:rsidR="00927A77" w:rsidRDefault="00927A77" w:rsidP="00927A77">
      <w:pPr>
        <w:pStyle w:val="Code"/>
      </w:pPr>
      <w:proofErr w:type="spellStart"/>
      <w:r>
        <w:t>TAIList</w:t>
      </w:r>
      <w:proofErr w:type="spellEnd"/>
      <w:r>
        <w:t xml:space="preserve"> ::= SEQUENCE OF TAI</w:t>
      </w:r>
    </w:p>
    <w:p w14:paraId="075EB7D1" w14:textId="77777777" w:rsidR="00927A77" w:rsidRDefault="00927A77" w:rsidP="00927A77">
      <w:pPr>
        <w:pStyle w:val="Code"/>
      </w:pPr>
    </w:p>
    <w:p w14:paraId="57BE886B" w14:textId="77777777" w:rsidR="00927A77" w:rsidRDefault="00927A77" w:rsidP="00927A77">
      <w:pPr>
        <w:pStyle w:val="Code"/>
      </w:pPr>
      <w:r>
        <w:t>-- TS 29.571 [17], clause 5.4.4.6</w:t>
      </w:r>
    </w:p>
    <w:p w14:paraId="43845341" w14:textId="77777777" w:rsidR="00927A77" w:rsidRDefault="00927A77" w:rsidP="00927A77">
      <w:pPr>
        <w:pStyle w:val="Code"/>
      </w:pPr>
      <w:r>
        <w:t>NCGI ::= SEQUENCE</w:t>
      </w:r>
    </w:p>
    <w:p w14:paraId="467AAB0C" w14:textId="77777777" w:rsidR="00927A77" w:rsidRDefault="00927A77" w:rsidP="00927A77">
      <w:pPr>
        <w:pStyle w:val="Code"/>
      </w:pPr>
      <w:r>
        <w:t>{</w:t>
      </w:r>
    </w:p>
    <w:p w14:paraId="6B00BB4E" w14:textId="77777777" w:rsidR="00927A77" w:rsidRDefault="00927A77" w:rsidP="00927A77">
      <w:pPr>
        <w:pStyle w:val="Code"/>
      </w:pPr>
      <w:r>
        <w:t xml:space="preserve">    </w:t>
      </w:r>
      <w:proofErr w:type="spellStart"/>
      <w:r>
        <w:t>pLMNID</w:t>
      </w:r>
      <w:proofErr w:type="spellEnd"/>
      <w:r>
        <w:t xml:space="preserve">                      [1] PLMNID,</w:t>
      </w:r>
    </w:p>
    <w:p w14:paraId="161E9846" w14:textId="77777777" w:rsidR="00927A77" w:rsidRDefault="00927A77" w:rsidP="00927A77">
      <w:pPr>
        <w:pStyle w:val="Code"/>
      </w:pPr>
      <w:r>
        <w:t xml:space="preserve">    </w:t>
      </w:r>
      <w:proofErr w:type="spellStart"/>
      <w:r>
        <w:t>nRCellID</w:t>
      </w:r>
      <w:proofErr w:type="spellEnd"/>
      <w:r>
        <w:t xml:space="preserve">                    [2] </w:t>
      </w:r>
      <w:proofErr w:type="spellStart"/>
      <w:r>
        <w:t>NRCellID</w:t>
      </w:r>
      <w:proofErr w:type="spellEnd"/>
      <w:r>
        <w:t>,</w:t>
      </w:r>
    </w:p>
    <w:p w14:paraId="2EC46F80" w14:textId="77777777" w:rsidR="00927A77" w:rsidRDefault="00927A77" w:rsidP="00927A77">
      <w:pPr>
        <w:pStyle w:val="Code"/>
      </w:pPr>
      <w:r>
        <w:t xml:space="preserve">    </w:t>
      </w:r>
      <w:proofErr w:type="spellStart"/>
      <w:r>
        <w:t>nID</w:t>
      </w:r>
      <w:proofErr w:type="spellEnd"/>
      <w:r>
        <w:t xml:space="preserve">                         [3] NID OPTIONAL</w:t>
      </w:r>
    </w:p>
    <w:p w14:paraId="40F65293" w14:textId="77777777" w:rsidR="00927A77" w:rsidRDefault="00927A77" w:rsidP="00927A77">
      <w:pPr>
        <w:pStyle w:val="Code"/>
      </w:pPr>
      <w:r>
        <w:t>}</w:t>
      </w:r>
    </w:p>
    <w:p w14:paraId="44CA9969" w14:textId="77777777" w:rsidR="00927A77" w:rsidRDefault="00927A77" w:rsidP="00927A77">
      <w:pPr>
        <w:pStyle w:val="Code"/>
      </w:pPr>
    </w:p>
    <w:p w14:paraId="2B6C19FA" w14:textId="77777777" w:rsidR="00927A77" w:rsidRDefault="00927A77" w:rsidP="00927A77">
      <w:pPr>
        <w:pStyle w:val="Code"/>
      </w:pPr>
      <w:r>
        <w:t>RANCGI ::= CHOICE</w:t>
      </w:r>
    </w:p>
    <w:p w14:paraId="6D2D5493" w14:textId="77777777" w:rsidR="00927A77" w:rsidRDefault="00927A77" w:rsidP="00927A77">
      <w:pPr>
        <w:pStyle w:val="Code"/>
      </w:pPr>
      <w:r>
        <w:t>{</w:t>
      </w:r>
    </w:p>
    <w:p w14:paraId="7F12738D" w14:textId="77777777" w:rsidR="00927A77" w:rsidRDefault="00927A77" w:rsidP="00927A77">
      <w:pPr>
        <w:pStyle w:val="Code"/>
      </w:pPr>
      <w:r>
        <w:t xml:space="preserve">    </w:t>
      </w:r>
      <w:proofErr w:type="spellStart"/>
      <w:r>
        <w:t>eCGI</w:t>
      </w:r>
      <w:proofErr w:type="spellEnd"/>
      <w:r>
        <w:t xml:space="preserve">                        [1] ECGI,</w:t>
      </w:r>
    </w:p>
    <w:p w14:paraId="01E7D4A6" w14:textId="77777777" w:rsidR="00927A77" w:rsidRDefault="00927A77" w:rsidP="00927A77">
      <w:pPr>
        <w:pStyle w:val="Code"/>
      </w:pPr>
      <w:r>
        <w:t xml:space="preserve">    </w:t>
      </w:r>
      <w:proofErr w:type="spellStart"/>
      <w:r>
        <w:t>nCGI</w:t>
      </w:r>
      <w:proofErr w:type="spellEnd"/>
      <w:r>
        <w:t xml:space="preserve">                        [2] NCGI</w:t>
      </w:r>
    </w:p>
    <w:p w14:paraId="35D5917D" w14:textId="77777777" w:rsidR="00927A77" w:rsidRDefault="00927A77" w:rsidP="00927A77">
      <w:pPr>
        <w:pStyle w:val="Code"/>
      </w:pPr>
      <w:r>
        <w:t>}</w:t>
      </w:r>
    </w:p>
    <w:p w14:paraId="5D3B3031" w14:textId="77777777" w:rsidR="00927A77" w:rsidRDefault="00927A77" w:rsidP="00927A77">
      <w:pPr>
        <w:pStyle w:val="Code"/>
      </w:pPr>
    </w:p>
    <w:p w14:paraId="42B4B918" w14:textId="77777777" w:rsidR="00927A77" w:rsidRDefault="00927A77" w:rsidP="00927A77">
      <w:pPr>
        <w:pStyle w:val="Code"/>
      </w:pPr>
      <w:proofErr w:type="spellStart"/>
      <w:r>
        <w:t>CellInformation</w:t>
      </w:r>
      <w:proofErr w:type="spellEnd"/>
      <w:r>
        <w:t xml:space="preserve"> ::= SEQUENCE</w:t>
      </w:r>
    </w:p>
    <w:p w14:paraId="2A2D99C6" w14:textId="77777777" w:rsidR="00927A77" w:rsidRDefault="00927A77" w:rsidP="00927A77">
      <w:pPr>
        <w:pStyle w:val="Code"/>
      </w:pPr>
      <w:r>
        <w:t>{</w:t>
      </w:r>
    </w:p>
    <w:p w14:paraId="3271026B" w14:textId="77777777" w:rsidR="00927A77" w:rsidRDefault="00927A77" w:rsidP="00927A77">
      <w:pPr>
        <w:pStyle w:val="Code"/>
      </w:pPr>
      <w:r>
        <w:t xml:space="preserve">    </w:t>
      </w:r>
      <w:proofErr w:type="spellStart"/>
      <w:r>
        <w:t>rANCGI</w:t>
      </w:r>
      <w:proofErr w:type="spellEnd"/>
      <w:r>
        <w:t xml:space="preserve">                      [1] RANCGI,</w:t>
      </w:r>
    </w:p>
    <w:p w14:paraId="34769345" w14:textId="77777777" w:rsidR="00927A77" w:rsidRDefault="00927A77" w:rsidP="00927A77">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43FC9416" w14:textId="77777777" w:rsidR="00927A77" w:rsidRDefault="00927A77" w:rsidP="00927A77">
      <w:pPr>
        <w:pStyle w:val="Code"/>
      </w:pPr>
      <w:r>
        <w:t xml:space="preserve">    </w:t>
      </w:r>
      <w:proofErr w:type="spellStart"/>
      <w:r>
        <w:t>timeOfLocation</w:t>
      </w:r>
      <w:proofErr w:type="spellEnd"/>
      <w:r>
        <w:t xml:space="preserve">              [3] Timestamp OPTIONAL</w:t>
      </w:r>
    </w:p>
    <w:p w14:paraId="4BC9D78C" w14:textId="77777777" w:rsidR="00927A77" w:rsidRDefault="00927A77" w:rsidP="00927A77">
      <w:pPr>
        <w:pStyle w:val="Code"/>
      </w:pPr>
      <w:r>
        <w:t>}</w:t>
      </w:r>
    </w:p>
    <w:p w14:paraId="195F019C" w14:textId="77777777" w:rsidR="00927A77" w:rsidRDefault="00927A77" w:rsidP="00927A77">
      <w:pPr>
        <w:pStyle w:val="Code"/>
      </w:pPr>
    </w:p>
    <w:p w14:paraId="6CCD78CA" w14:textId="77777777" w:rsidR="00927A77" w:rsidRDefault="00927A77" w:rsidP="00927A77">
      <w:pPr>
        <w:pStyle w:val="Code"/>
      </w:pPr>
      <w:r>
        <w:t>-- TS 38.413 [23], clause 9.3.1.57</w:t>
      </w:r>
    </w:p>
    <w:p w14:paraId="219FC34A" w14:textId="77777777" w:rsidR="00927A77" w:rsidRDefault="00927A77" w:rsidP="00927A77">
      <w:pPr>
        <w:pStyle w:val="Code"/>
      </w:pPr>
      <w:r>
        <w:t>N3IWFIDNGAP ::= BIT STRING (SIZE(16))</w:t>
      </w:r>
    </w:p>
    <w:p w14:paraId="0913A290" w14:textId="77777777" w:rsidR="00927A77" w:rsidRDefault="00927A77" w:rsidP="00927A77">
      <w:pPr>
        <w:pStyle w:val="Code"/>
      </w:pPr>
    </w:p>
    <w:p w14:paraId="51501606" w14:textId="77777777" w:rsidR="00927A77" w:rsidRDefault="00927A77" w:rsidP="00927A77">
      <w:pPr>
        <w:pStyle w:val="Code"/>
      </w:pPr>
      <w:r>
        <w:t>-- TS 29.571 [17], clause 5.4.4.28</w:t>
      </w:r>
    </w:p>
    <w:p w14:paraId="0869C85D" w14:textId="77777777" w:rsidR="00927A77" w:rsidRDefault="00927A77" w:rsidP="00927A77">
      <w:pPr>
        <w:pStyle w:val="Code"/>
      </w:pPr>
      <w:r>
        <w:t>N3IWFIDSBI ::= UTF8String</w:t>
      </w:r>
    </w:p>
    <w:p w14:paraId="5D3845A4" w14:textId="77777777" w:rsidR="00927A77" w:rsidRDefault="00927A77" w:rsidP="00927A77">
      <w:pPr>
        <w:pStyle w:val="Code"/>
      </w:pPr>
    </w:p>
    <w:p w14:paraId="52D484B6" w14:textId="77777777" w:rsidR="00927A77" w:rsidRDefault="00927A77" w:rsidP="00927A77">
      <w:pPr>
        <w:pStyle w:val="Code"/>
      </w:pPr>
      <w:r>
        <w:t>-- TS 29.571 [17], clause 5.4.4.28 and table 5.4.2-1</w:t>
      </w:r>
    </w:p>
    <w:p w14:paraId="3DF415AE" w14:textId="77777777" w:rsidR="00927A77" w:rsidRDefault="00927A77" w:rsidP="00927A77">
      <w:pPr>
        <w:pStyle w:val="Code"/>
      </w:pPr>
      <w:r>
        <w:t>TNGFID ::= UTF8String</w:t>
      </w:r>
    </w:p>
    <w:p w14:paraId="57F08CB3" w14:textId="77777777" w:rsidR="00927A77" w:rsidRDefault="00927A77" w:rsidP="00927A77">
      <w:pPr>
        <w:pStyle w:val="Code"/>
      </w:pPr>
    </w:p>
    <w:p w14:paraId="42529CB9" w14:textId="77777777" w:rsidR="00927A77" w:rsidRDefault="00927A77" w:rsidP="00927A77">
      <w:pPr>
        <w:pStyle w:val="Code"/>
      </w:pPr>
      <w:r>
        <w:t>-- TS 29.571 [17], clause 5.4.4.28 and table 5.4.2-1</w:t>
      </w:r>
    </w:p>
    <w:p w14:paraId="76533C0C" w14:textId="77777777" w:rsidR="00927A77" w:rsidRDefault="00927A77" w:rsidP="00927A77">
      <w:pPr>
        <w:pStyle w:val="Code"/>
      </w:pPr>
      <w:r>
        <w:t>WAGFID ::= UTF8String</w:t>
      </w:r>
    </w:p>
    <w:p w14:paraId="72338634" w14:textId="77777777" w:rsidR="00927A77" w:rsidRDefault="00927A77" w:rsidP="00927A77">
      <w:pPr>
        <w:pStyle w:val="Code"/>
      </w:pPr>
    </w:p>
    <w:p w14:paraId="3DB05DD2" w14:textId="77777777" w:rsidR="00927A77" w:rsidRDefault="00927A77" w:rsidP="00927A77">
      <w:pPr>
        <w:pStyle w:val="Code"/>
      </w:pPr>
      <w:r>
        <w:t>-- TS 29.571 [17], clause 5.4.4.62</w:t>
      </w:r>
    </w:p>
    <w:p w14:paraId="320C0E8B" w14:textId="77777777" w:rsidR="00927A77" w:rsidRDefault="00927A77" w:rsidP="00927A77">
      <w:pPr>
        <w:pStyle w:val="Code"/>
      </w:pPr>
      <w:r>
        <w:t>TNAPID ::= SEQUENCE</w:t>
      </w:r>
    </w:p>
    <w:p w14:paraId="1396A864" w14:textId="77777777" w:rsidR="00927A77" w:rsidRDefault="00927A77" w:rsidP="00927A77">
      <w:pPr>
        <w:pStyle w:val="Code"/>
      </w:pPr>
      <w:r>
        <w:t>{</w:t>
      </w:r>
    </w:p>
    <w:p w14:paraId="15C6B928" w14:textId="77777777" w:rsidR="00927A77" w:rsidRDefault="00927A77" w:rsidP="00927A77">
      <w:pPr>
        <w:pStyle w:val="Code"/>
      </w:pPr>
      <w:r>
        <w:t xml:space="preserve">    </w:t>
      </w:r>
      <w:proofErr w:type="spellStart"/>
      <w:r>
        <w:t>sSID</w:t>
      </w:r>
      <w:proofErr w:type="spellEnd"/>
      <w:r>
        <w:t xml:space="preserve">         [1] SSID OPTIONAL,</w:t>
      </w:r>
    </w:p>
    <w:p w14:paraId="03B9E92F" w14:textId="77777777" w:rsidR="00927A77" w:rsidRDefault="00927A77" w:rsidP="00927A77">
      <w:pPr>
        <w:pStyle w:val="Code"/>
      </w:pPr>
      <w:r>
        <w:t xml:space="preserve">    </w:t>
      </w:r>
      <w:proofErr w:type="spellStart"/>
      <w:r>
        <w:t>bSSID</w:t>
      </w:r>
      <w:proofErr w:type="spellEnd"/>
      <w:r>
        <w:t xml:space="preserve">        [2] BSSID OPTIONAL,</w:t>
      </w:r>
    </w:p>
    <w:p w14:paraId="0E3365A7" w14:textId="77777777" w:rsidR="00927A77" w:rsidRDefault="00927A77" w:rsidP="00927A77">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64CF6645" w14:textId="77777777" w:rsidR="00927A77" w:rsidRDefault="00927A77" w:rsidP="00927A77">
      <w:pPr>
        <w:pStyle w:val="Code"/>
      </w:pPr>
      <w:r>
        <w:t>}</w:t>
      </w:r>
    </w:p>
    <w:p w14:paraId="03936486" w14:textId="77777777" w:rsidR="00927A77" w:rsidRDefault="00927A77" w:rsidP="00927A77">
      <w:pPr>
        <w:pStyle w:val="Code"/>
      </w:pPr>
    </w:p>
    <w:p w14:paraId="48841B08" w14:textId="77777777" w:rsidR="00927A77" w:rsidRDefault="00927A77" w:rsidP="00927A77">
      <w:pPr>
        <w:pStyle w:val="Code"/>
      </w:pPr>
      <w:r>
        <w:t>-- TS 29.571 [17], clause 5.4.4.64</w:t>
      </w:r>
    </w:p>
    <w:p w14:paraId="0F0DDE25" w14:textId="77777777" w:rsidR="00927A77" w:rsidRDefault="00927A77" w:rsidP="00927A77">
      <w:pPr>
        <w:pStyle w:val="Code"/>
      </w:pPr>
      <w:r>
        <w:t>TWAPID ::= SEQUENCE</w:t>
      </w:r>
    </w:p>
    <w:p w14:paraId="220FFBEC" w14:textId="77777777" w:rsidR="00927A77" w:rsidRDefault="00927A77" w:rsidP="00927A77">
      <w:pPr>
        <w:pStyle w:val="Code"/>
      </w:pPr>
      <w:r>
        <w:t>{</w:t>
      </w:r>
    </w:p>
    <w:p w14:paraId="5A405557" w14:textId="77777777" w:rsidR="00927A77" w:rsidRDefault="00927A77" w:rsidP="00927A77">
      <w:pPr>
        <w:pStyle w:val="Code"/>
      </w:pPr>
      <w:r>
        <w:t xml:space="preserve">    </w:t>
      </w:r>
      <w:proofErr w:type="spellStart"/>
      <w:r>
        <w:t>sSID</w:t>
      </w:r>
      <w:proofErr w:type="spellEnd"/>
      <w:r>
        <w:t xml:space="preserve">         [1] SSID OPTIONAL,</w:t>
      </w:r>
    </w:p>
    <w:p w14:paraId="7116C4D1" w14:textId="77777777" w:rsidR="00927A77" w:rsidRDefault="00927A77" w:rsidP="00927A77">
      <w:pPr>
        <w:pStyle w:val="Code"/>
      </w:pPr>
      <w:r>
        <w:t xml:space="preserve">    </w:t>
      </w:r>
      <w:proofErr w:type="spellStart"/>
      <w:r>
        <w:t>bSSID</w:t>
      </w:r>
      <w:proofErr w:type="spellEnd"/>
      <w:r>
        <w:t xml:space="preserve">        [2] BSSID OPTIONAL,</w:t>
      </w:r>
    </w:p>
    <w:p w14:paraId="11897A71" w14:textId="77777777" w:rsidR="00927A77" w:rsidRDefault="00927A77" w:rsidP="00927A77">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622B05E8" w14:textId="77777777" w:rsidR="00927A77" w:rsidRDefault="00927A77" w:rsidP="00927A77">
      <w:pPr>
        <w:pStyle w:val="Code"/>
      </w:pPr>
      <w:r>
        <w:t>}</w:t>
      </w:r>
    </w:p>
    <w:p w14:paraId="278E92B7" w14:textId="77777777" w:rsidR="00927A77" w:rsidRDefault="00927A77" w:rsidP="00927A77">
      <w:pPr>
        <w:pStyle w:val="Code"/>
      </w:pPr>
    </w:p>
    <w:p w14:paraId="239F2C81" w14:textId="77777777" w:rsidR="00927A77" w:rsidRDefault="00927A77" w:rsidP="00927A77">
      <w:pPr>
        <w:pStyle w:val="Code"/>
      </w:pPr>
      <w:r>
        <w:t>-- TS 29.571 [17], clause 5.4.4.62 and clause 5.4.4.64</w:t>
      </w:r>
    </w:p>
    <w:p w14:paraId="2C7B2948" w14:textId="77777777" w:rsidR="00927A77" w:rsidRDefault="00927A77" w:rsidP="00927A77">
      <w:pPr>
        <w:pStyle w:val="Code"/>
      </w:pPr>
      <w:r>
        <w:t>SSID ::= UTF8String</w:t>
      </w:r>
    </w:p>
    <w:p w14:paraId="0BEB6F86" w14:textId="77777777" w:rsidR="00927A77" w:rsidRDefault="00927A77" w:rsidP="00927A77">
      <w:pPr>
        <w:pStyle w:val="Code"/>
      </w:pPr>
    </w:p>
    <w:p w14:paraId="62221C47" w14:textId="77777777" w:rsidR="00927A77" w:rsidRDefault="00927A77" w:rsidP="00927A77">
      <w:pPr>
        <w:pStyle w:val="Code"/>
      </w:pPr>
      <w:r>
        <w:t>-- TS 29.571 [17], clause 5.4.4.62 and clause 5.4.4.64</w:t>
      </w:r>
    </w:p>
    <w:p w14:paraId="51A3BD43" w14:textId="77777777" w:rsidR="00927A77" w:rsidRDefault="00927A77" w:rsidP="00927A77">
      <w:pPr>
        <w:pStyle w:val="Code"/>
      </w:pPr>
      <w:r>
        <w:t>BSSID ::= UTF8String</w:t>
      </w:r>
    </w:p>
    <w:p w14:paraId="11A09BA5" w14:textId="77777777" w:rsidR="00927A77" w:rsidRDefault="00927A77" w:rsidP="00927A77">
      <w:pPr>
        <w:pStyle w:val="Code"/>
      </w:pPr>
    </w:p>
    <w:p w14:paraId="597FB66C" w14:textId="77777777" w:rsidR="00927A77" w:rsidRDefault="00927A77" w:rsidP="00927A77">
      <w:pPr>
        <w:pStyle w:val="Code"/>
      </w:pPr>
      <w:r>
        <w:t>-- TS 29.571 [17], clause 5.4.4.36 and table 5.4.2-1</w:t>
      </w:r>
    </w:p>
    <w:p w14:paraId="138630E4" w14:textId="77777777" w:rsidR="00927A77" w:rsidRDefault="00927A77" w:rsidP="00927A77">
      <w:pPr>
        <w:pStyle w:val="Code"/>
      </w:pPr>
      <w:proofErr w:type="spellStart"/>
      <w:r>
        <w:t>HFCNodeID</w:t>
      </w:r>
      <w:proofErr w:type="spellEnd"/>
      <w:r>
        <w:t xml:space="preserve"> ::= UTF8String</w:t>
      </w:r>
    </w:p>
    <w:p w14:paraId="1E0E64A3" w14:textId="77777777" w:rsidR="00927A77" w:rsidRDefault="00927A77" w:rsidP="00927A77">
      <w:pPr>
        <w:pStyle w:val="Code"/>
      </w:pPr>
    </w:p>
    <w:p w14:paraId="29377178" w14:textId="77777777" w:rsidR="00927A77" w:rsidRDefault="00927A77" w:rsidP="00927A77">
      <w:pPr>
        <w:pStyle w:val="Code"/>
      </w:pPr>
      <w:r>
        <w:t>-- TS 29.571 [17], clause 5.4.4.10 and table 5.4.2-1</w:t>
      </w:r>
    </w:p>
    <w:p w14:paraId="4F08E188" w14:textId="77777777" w:rsidR="00927A77" w:rsidRDefault="00927A77" w:rsidP="00927A77">
      <w:pPr>
        <w:pStyle w:val="Code"/>
      </w:pPr>
      <w:r>
        <w:t>-- Contains the original binary data i.e. value of the YAML field after base64 encoding is removed</w:t>
      </w:r>
    </w:p>
    <w:p w14:paraId="22C10F8D" w14:textId="77777777" w:rsidR="00927A77" w:rsidRDefault="00927A77" w:rsidP="00927A77">
      <w:pPr>
        <w:pStyle w:val="Code"/>
      </w:pPr>
      <w:r>
        <w:t>GLI ::= OCTET STRING (SIZE(0..150))</w:t>
      </w:r>
    </w:p>
    <w:p w14:paraId="637E5256" w14:textId="77777777" w:rsidR="00927A77" w:rsidRDefault="00927A77" w:rsidP="00927A77">
      <w:pPr>
        <w:pStyle w:val="Code"/>
      </w:pPr>
    </w:p>
    <w:p w14:paraId="00299D57" w14:textId="77777777" w:rsidR="00927A77" w:rsidRDefault="00927A77" w:rsidP="00927A77">
      <w:pPr>
        <w:pStyle w:val="Code"/>
      </w:pPr>
      <w:r>
        <w:t>-- TS 29.571 [17], clause 5.4.4.10 and table 5.4.2-1</w:t>
      </w:r>
    </w:p>
    <w:p w14:paraId="5785BBE4" w14:textId="77777777" w:rsidR="00927A77" w:rsidRDefault="00927A77" w:rsidP="00927A77">
      <w:pPr>
        <w:pStyle w:val="Code"/>
      </w:pPr>
      <w:r>
        <w:t>GCI ::= UTF8String</w:t>
      </w:r>
    </w:p>
    <w:p w14:paraId="4085F6E4" w14:textId="77777777" w:rsidR="00927A77" w:rsidRDefault="00927A77" w:rsidP="00927A77">
      <w:pPr>
        <w:pStyle w:val="Code"/>
      </w:pPr>
    </w:p>
    <w:p w14:paraId="6E5D619E" w14:textId="77777777" w:rsidR="00927A77" w:rsidRDefault="00927A77" w:rsidP="00927A77">
      <w:pPr>
        <w:pStyle w:val="Code"/>
      </w:pPr>
      <w:r>
        <w:t>-- TS 29.571 [17], clause 5.4.4.10 and clause 5.4.3.33</w:t>
      </w:r>
    </w:p>
    <w:p w14:paraId="0F76CD9B" w14:textId="77777777" w:rsidR="00927A77" w:rsidRDefault="00927A77" w:rsidP="00927A77">
      <w:pPr>
        <w:pStyle w:val="Code"/>
      </w:pPr>
      <w:r>
        <w:t>W5GBANLineType ::= ENUMERATED</w:t>
      </w:r>
    </w:p>
    <w:p w14:paraId="5BBA79AA" w14:textId="77777777" w:rsidR="00927A77" w:rsidRDefault="00927A77" w:rsidP="00927A77">
      <w:pPr>
        <w:pStyle w:val="Code"/>
      </w:pPr>
      <w:r>
        <w:t>{</w:t>
      </w:r>
    </w:p>
    <w:p w14:paraId="1BDA5E1B" w14:textId="77777777" w:rsidR="00927A77" w:rsidRDefault="00927A77" w:rsidP="00927A77">
      <w:pPr>
        <w:pStyle w:val="Code"/>
      </w:pPr>
      <w:r>
        <w:t xml:space="preserve">    </w:t>
      </w:r>
      <w:proofErr w:type="spellStart"/>
      <w:r>
        <w:t>dSL</w:t>
      </w:r>
      <w:proofErr w:type="spellEnd"/>
      <w:r>
        <w:t>(1),</w:t>
      </w:r>
    </w:p>
    <w:p w14:paraId="2358E224" w14:textId="77777777" w:rsidR="00927A77" w:rsidRDefault="00927A77" w:rsidP="00927A77">
      <w:pPr>
        <w:pStyle w:val="Code"/>
      </w:pPr>
      <w:r>
        <w:t xml:space="preserve">    </w:t>
      </w:r>
      <w:proofErr w:type="spellStart"/>
      <w:r>
        <w:t>pON</w:t>
      </w:r>
      <w:proofErr w:type="spellEnd"/>
      <w:r>
        <w:t>(2)</w:t>
      </w:r>
    </w:p>
    <w:p w14:paraId="23E838A0" w14:textId="77777777" w:rsidR="00927A77" w:rsidRDefault="00927A77" w:rsidP="00927A77">
      <w:pPr>
        <w:pStyle w:val="Code"/>
      </w:pPr>
      <w:r>
        <w:t>}</w:t>
      </w:r>
    </w:p>
    <w:p w14:paraId="1ED118C9" w14:textId="77777777" w:rsidR="00927A77" w:rsidRDefault="00927A77" w:rsidP="00927A77">
      <w:pPr>
        <w:pStyle w:val="Code"/>
      </w:pPr>
    </w:p>
    <w:p w14:paraId="56B09582" w14:textId="77777777" w:rsidR="00927A77" w:rsidRDefault="00927A77" w:rsidP="00927A77">
      <w:pPr>
        <w:pStyle w:val="Code"/>
      </w:pPr>
      <w:r>
        <w:t>-- TS 29.571 [17], table 5.4.2-1</w:t>
      </w:r>
    </w:p>
    <w:p w14:paraId="4F6488CC" w14:textId="77777777" w:rsidR="00927A77" w:rsidRDefault="00927A77" w:rsidP="00927A77">
      <w:pPr>
        <w:pStyle w:val="Code"/>
      </w:pPr>
      <w:r>
        <w:t>TAC ::= OCTET STRING (SIZE(2..3))</w:t>
      </w:r>
    </w:p>
    <w:p w14:paraId="5EE0DB84" w14:textId="77777777" w:rsidR="00927A77" w:rsidRDefault="00927A77" w:rsidP="00927A77">
      <w:pPr>
        <w:pStyle w:val="Code"/>
      </w:pPr>
    </w:p>
    <w:p w14:paraId="735235E2" w14:textId="77777777" w:rsidR="00927A77" w:rsidRDefault="00927A77" w:rsidP="00927A77">
      <w:pPr>
        <w:pStyle w:val="Code"/>
      </w:pPr>
      <w:r>
        <w:t>-- TS 38.413 [23], clause 9.3.1.9</w:t>
      </w:r>
    </w:p>
    <w:p w14:paraId="33EA24A0" w14:textId="77777777" w:rsidR="00927A77" w:rsidRDefault="00927A77" w:rsidP="00927A77">
      <w:pPr>
        <w:pStyle w:val="Code"/>
      </w:pPr>
      <w:proofErr w:type="spellStart"/>
      <w:r>
        <w:t>EUTRACellID</w:t>
      </w:r>
      <w:proofErr w:type="spellEnd"/>
      <w:r>
        <w:t xml:space="preserve"> ::= BIT STRING (SIZE(28))</w:t>
      </w:r>
    </w:p>
    <w:p w14:paraId="388BDBFA" w14:textId="77777777" w:rsidR="00927A77" w:rsidRDefault="00927A77" w:rsidP="00927A77">
      <w:pPr>
        <w:pStyle w:val="Code"/>
      </w:pPr>
    </w:p>
    <w:p w14:paraId="6882D518" w14:textId="77777777" w:rsidR="00927A77" w:rsidRDefault="00927A77" w:rsidP="00927A77">
      <w:pPr>
        <w:pStyle w:val="Code"/>
      </w:pPr>
      <w:r>
        <w:t>-- TS 38.413 [23], clause 9.3.1.7</w:t>
      </w:r>
    </w:p>
    <w:p w14:paraId="7E35DA4C" w14:textId="77777777" w:rsidR="00927A77" w:rsidRDefault="00927A77" w:rsidP="00927A77">
      <w:pPr>
        <w:pStyle w:val="Code"/>
      </w:pPr>
      <w:proofErr w:type="spellStart"/>
      <w:r>
        <w:t>NRCellID</w:t>
      </w:r>
      <w:proofErr w:type="spellEnd"/>
      <w:r>
        <w:t xml:space="preserve"> ::= BIT STRING (SIZE(36))</w:t>
      </w:r>
    </w:p>
    <w:p w14:paraId="73049AFB" w14:textId="77777777" w:rsidR="00927A77" w:rsidRDefault="00927A77" w:rsidP="00927A77">
      <w:pPr>
        <w:pStyle w:val="Code"/>
      </w:pPr>
    </w:p>
    <w:p w14:paraId="12BA7550" w14:textId="77777777" w:rsidR="00927A77" w:rsidRDefault="00927A77" w:rsidP="00927A77">
      <w:pPr>
        <w:pStyle w:val="Code"/>
      </w:pPr>
      <w:r>
        <w:t>-- TS 38.413 [23], clause 9.3.1.8</w:t>
      </w:r>
    </w:p>
    <w:p w14:paraId="163347B8" w14:textId="77777777" w:rsidR="00927A77" w:rsidRDefault="00927A77" w:rsidP="00927A77">
      <w:pPr>
        <w:pStyle w:val="Code"/>
      </w:pPr>
      <w:proofErr w:type="spellStart"/>
      <w:r>
        <w:t>NGENbID</w:t>
      </w:r>
      <w:proofErr w:type="spellEnd"/>
      <w:r>
        <w:t xml:space="preserve"> ::= CHOICE</w:t>
      </w:r>
    </w:p>
    <w:p w14:paraId="48532686" w14:textId="77777777" w:rsidR="00927A77" w:rsidRDefault="00927A77" w:rsidP="00927A77">
      <w:pPr>
        <w:pStyle w:val="Code"/>
      </w:pPr>
      <w:r>
        <w:t>{</w:t>
      </w:r>
    </w:p>
    <w:p w14:paraId="38F9C3DD" w14:textId="77777777" w:rsidR="00927A77" w:rsidRDefault="00927A77" w:rsidP="00927A77">
      <w:pPr>
        <w:pStyle w:val="Code"/>
      </w:pPr>
      <w:r>
        <w:t xml:space="preserve">    </w:t>
      </w:r>
      <w:proofErr w:type="spellStart"/>
      <w:r>
        <w:t>macroNGENbID</w:t>
      </w:r>
      <w:proofErr w:type="spellEnd"/>
      <w:r>
        <w:t xml:space="preserve">                [1] BIT STRING (SIZE(20)),</w:t>
      </w:r>
    </w:p>
    <w:p w14:paraId="60DBBF50" w14:textId="77777777" w:rsidR="00927A77" w:rsidRDefault="00927A77" w:rsidP="00927A77">
      <w:pPr>
        <w:pStyle w:val="Code"/>
      </w:pPr>
      <w:r>
        <w:t xml:space="preserve">    </w:t>
      </w:r>
      <w:proofErr w:type="spellStart"/>
      <w:r>
        <w:t>shortMacroNGENbID</w:t>
      </w:r>
      <w:proofErr w:type="spellEnd"/>
      <w:r>
        <w:t xml:space="preserve">           [2] BIT STRING (SIZE(18)),</w:t>
      </w:r>
    </w:p>
    <w:p w14:paraId="69474B95" w14:textId="77777777" w:rsidR="00927A77" w:rsidRDefault="00927A77" w:rsidP="00927A77">
      <w:pPr>
        <w:pStyle w:val="Code"/>
      </w:pPr>
      <w:r>
        <w:t xml:space="preserve">    </w:t>
      </w:r>
      <w:proofErr w:type="spellStart"/>
      <w:r>
        <w:t>longMacroNGENbID</w:t>
      </w:r>
      <w:proofErr w:type="spellEnd"/>
      <w:r>
        <w:t xml:space="preserve">            [3] BIT STRING (SIZE(21))</w:t>
      </w:r>
    </w:p>
    <w:p w14:paraId="6F2B8611" w14:textId="77777777" w:rsidR="00927A77" w:rsidRDefault="00927A77" w:rsidP="00927A77">
      <w:pPr>
        <w:pStyle w:val="Code"/>
      </w:pPr>
      <w:r>
        <w:t>}</w:t>
      </w:r>
    </w:p>
    <w:p w14:paraId="73C32C70" w14:textId="77777777" w:rsidR="00927A77" w:rsidRDefault="00927A77" w:rsidP="00927A77">
      <w:pPr>
        <w:pStyle w:val="Code"/>
      </w:pPr>
      <w:r>
        <w:t>-- TS 23.003 [19], clause 12.7.1 encoded as per TS 29.571 [17], clause 5.4.2</w:t>
      </w:r>
    </w:p>
    <w:p w14:paraId="218CC50B" w14:textId="77777777" w:rsidR="00927A77" w:rsidRDefault="00927A77" w:rsidP="00927A77">
      <w:pPr>
        <w:pStyle w:val="Code"/>
      </w:pPr>
      <w:r>
        <w:t>NID ::= UTF8String (SIZE(11))</w:t>
      </w:r>
    </w:p>
    <w:p w14:paraId="306FF051" w14:textId="77777777" w:rsidR="00927A77" w:rsidRDefault="00927A77" w:rsidP="00927A77">
      <w:pPr>
        <w:pStyle w:val="Code"/>
      </w:pPr>
    </w:p>
    <w:p w14:paraId="51632B8A" w14:textId="77777777" w:rsidR="00927A77" w:rsidRDefault="00927A77" w:rsidP="00927A77">
      <w:pPr>
        <w:pStyle w:val="Code"/>
      </w:pPr>
      <w:r>
        <w:t>-- TS 36.413 [38], clause 9.2.1.37</w:t>
      </w:r>
    </w:p>
    <w:p w14:paraId="648A3E59" w14:textId="77777777" w:rsidR="00927A77" w:rsidRDefault="00927A77" w:rsidP="00927A77">
      <w:pPr>
        <w:pStyle w:val="Code"/>
      </w:pPr>
      <w:proofErr w:type="spellStart"/>
      <w:r>
        <w:t>ENbID</w:t>
      </w:r>
      <w:proofErr w:type="spellEnd"/>
      <w:r>
        <w:t xml:space="preserve"> ::= CHOICE</w:t>
      </w:r>
    </w:p>
    <w:p w14:paraId="2686C7C8" w14:textId="77777777" w:rsidR="00927A77" w:rsidRDefault="00927A77" w:rsidP="00927A77">
      <w:pPr>
        <w:pStyle w:val="Code"/>
      </w:pPr>
      <w:r>
        <w:t>{</w:t>
      </w:r>
    </w:p>
    <w:p w14:paraId="1BAB0944" w14:textId="77777777" w:rsidR="00927A77" w:rsidRDefault="00927A77" w:rsidP="00927A77">
      <w:pPr>
        <w:pStyle w:val="Code"/>
      </w:pPr>
      <w:r>
        <w:t xml:space="preserve">    </w:t>
      </w:r>
      <w:proofErr w:type="spellStart"/>
      <w:r>
        <w:t>macroENbID</w:t>
      </w:r>
      <w:proofErr w:type="spellEnd"/>
      <w:r>
        <w:t xml:space="preserve">                  [1] BIT STRING (SIZE(20)),</w:t>
      </w:r>
    </w:p>
    <w:p w14:paraId="0B8F45BB" w14:textId="77777777" w:rsidR="00927A77" w:rsidRDefault="00927A77" w:rsidP="00927A77">
      <w:pPr>
        <w:pStyle w:val="Code"/>
      </w:pPr>
      <w:r>
        <w:t xml:space="preserve">    </w:t>
      </w:r>
      <w:proofErr w:type="spellStart"/>
      <w:r>
        <w:t>homeENbID</w:t>
      </w:r>
      <w:proofErr w:type="spellEnd"/>
      <w:r>
        <w:t xml:space="preserve">                   [2] BIT STRING (SIZE(28)),</w:t>
      </w:r>
    </w:p>
    <w:p w14:paraId="1272CA1D" w14:textId="77777777" w:rsidR="00927A77" w:rsidRDefault="00927A77" w:rsidP="00927A77">
      <w:pPr>
        <w:pStyle w:val="Code"/>
      </w:pPr>
      <w:r>
        <w:t xml:space="preserve">    </w:t>
      </w:r>
      <w:proofErr w:type="spellStart"/>
      <w:r>
        <w:t>shortMacroENbID</w:t>
      </w:r>
      <w:proofErr w:type="spellEnd"/>
      <w:r>
        <w:t xml:space="preserve">             [3] BIT STRING (SIZE(18)),</w:t>
      </w:r>
    </w:p>
    <w:p w14:paraId="58C07055" w14:textId="77777777" w:rsidR="00927A77" w:rsidRDefault="00927A77" w:rsidP="00927A77">
      <w:pPr>
        <w:pStyle w:val="Code"/>
      </w:pPr>
      <w:r>
        <w:t xml:space="preserve">    </w:t>
      </w:r>
      <w:proofErr w:type="spellStart"/>
      <w:r>
        <w:t>longMacroENbID</w:t>
      </w:r>
      <w:proofErr w:type="spellEnd"/>
      <w:r>
        <w:t xml:space="preserve">              [4] BIT STRING (SIZE(21))</w:t>
      </w:r>
    </w:p>
    <w:p w14:paraId="69A256C0" w14:textId="77777777" w:rsidR="00927A77" w:rsidRDefault="00927A77" w:rsidP="00927A77">
      <w:pPr>
        <w:pStyle w:val="Code"/>
      </w:pPr>
      <w:r>
        <w:t>}</w:t>
      </w:r>
    </w:p>
    <w:p w14:paraId="13E6F6D8" w14:textId="77777777" w:rsidR="00927A77" w:rsidRDefault="00927A77" w:rsidP="00927A77">
      <w:pPr>
        <w:pStyle w:val="Code"/>
      </w:pPr>
    </w:p>
    <w:p w14:paraId="1E986FF2" w14:textId="77777777" w:rsidR="00927A77" w:rsidRDefault="00927A77" w:rsidP="00927A77">
      <w:pPr>
        <w:pStyle w:val="Code"/>
      </w:pPr>
    </w:p>
    <w:p w14:paraId="590B6896" w14:textId="77777777" w:rsidR="00927A77" w:rsidRDefault="00927A77" w:rsidP="00927A77">
      <w:pPr>
        <w:pStyle w:val="Code"/>
      </w:pPr>
      <w:r>
        <w:t>-- TS 29.518 [22], clause 6.4.6.2.3</w:t>
      </w:r>
    </w:p>
    <w:p w14:paraId="25B81BE2" w14:textId="77777777" w:rsidR="00927A77" w:rsidRDefault="00927A77" w:rsidP="00927A77">
      <w:pPr>
        <w:pStyle w:val="Code"/>
      </w:pPr>
      <w:proofErr w:type="spellStart"/>
      <w:r>
        <w:t>PositioningInfo</w:t>
      </w:r>
      <w:proofErr w:type="spellEnd"/>
      <w:r>
        <w:t xml:space="preserve"> ::= SEQUENCE</w:t>
      </w:r>
    </w:p>
    <w:p w14:paraId="23127B54" w14:textId="77777777" w:rsidR="00927A77" w:rsidRDefault="00927A77" w:rsidP="00927A77">
      <w:pPr>
        <w:pStyle w:val="Code"/>
      </w:pPr>
      <w:r>
        <w:t>{</w:t>
      </w:r>
    </w:p>
    <w:p w14:paraId="17121145" w14:textId="77777777" w:rsidR="00927A77" w:rsidRDefault="00927A77" w:rsidP="00927A77">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2B2D500C" w14:textId="77777777" w:rsidR="00927A77" w:rsidRDefault="00927A77" w:rsidP="00927A77">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046496E2" w14:textId="77777777" w:rsidR="00927A77" w:rsidRDefault="00927A77" w:rsidP="00927A77">
      <w:pPr>
        <w:pStyle w:val="Code"/>
      </w:pPr>
      <w:r>
        <w:t>}</w:t>
      </w:r>
    </w:p>
    <w:p w14:paraId="21FD0A42" w14:textId="77777777" w:rsidR="00927A77" w:rsidRDefault="00927A77" w:rsidP="00927A77">
      <w:pPr>
        <w:pStyle w:val="Code"/>
      </w:pPr>
    </w:p>
    <w:p w14:paraId="037F5BA0" w14:textId="77777777" w:rsidR="00927A77" w:rsidRDefault="00927A77" w:rsidP="00927A77">
      <w:pPr>
        <w:pStyle w:val="Code"/>
      </w:pPr>
      <w:proofErr w:type="spellStart"/>
      <w:r>
        <w:t>RawMLPResponse</w:t>
      </w:r>
      <w:proofErr w:type="spellEnd"/>
      <w:r>
        <w:t xml:space="preserve"> ::= CHOICE</w:t>
      </w:r>
    </w:p>
    <w:p w14:paraId="47EAADD7" w14:textId="77777777" w:rsidR="00927A77" w:rsidRDefault="00927A77" w:rsidP="00927A77">
      <w:pPr>
        <w:pStyle w:val="Code"/>
      </w:pPr>
      <w:r>
        <w:t>{</w:t>
      </w:r>
    </w:p>
    <w:p w14:paraId="111BEB19" w14:textId="77777777" w:rsidR="00927A77" w:rsidRDefault="00927A77" w:rsidP="00927A77">
      <w:pPr>
        <w:pStyle w:val="Code"/>
      </w:pPr>
      <w:r>
        <w:t xml:space="preserve">    -- The following parameter contains a copy of unparsed XML code of the</w:t>
      </w:r>
    </w:p>
    <w:p w14:paraId="7716D753" w14:textId="77777777" w:rsidR="00927A77" w:rsidRDefault="00927A77" w:rsidP="00927A77">
      <w:pPr>
        <w:pStyle w:val="Code"/>
      </w:pPr>
      <w:r>
        <w:t xml:space="preserve">    -- MLP response message, i.e. the entire XML document containing</w:t>
      </w:r>
    </w:p>
    <w:p w14:paraId="424F82AA" w14:textId="77777777" w:rsidR="00927A77" w:rsidRDefault="00927A77" w:rsidP="00927A77">
      <w:pPr>
        <w:pStyle w:val="Code"/>
      </w:pPr>
      <w:r>
        <w:t xml:space="preserve">    -- a &lt;</w:t>
      </w:r>
      <w:proofErr w:type="spellStart"/>
      <w:r>
        <w:t>slia</w:t>
      </w:r>
      <w:proofErr w:type="spellEnd"/>
      <w:r>
        <w:t>&gt; (described in OMA-TS-MLP-V3_5-20181211-C [20], clause 5.2.3.2.2) or</w:t>
      </w:r>
    </w:p>
    <w:p w14:paraId="7F5482CE" w14:textId="77777777" w:rsidR="00927A77" w:rsidRDefault="00927A77" w:rsidP="00927A77">
      <w:pPr>
        <w:pStyle w:val="Code"/>
      </w:pPr>
      <w:r>
        <w:t xml:space="preserve">    -- a &lt;</w:t>
      </w:r>
      <w:proofErr w:type="spellStart"/>
      <w:r>
        <w:t>slirep</w:t>
      </w:r>
      <w:proofErr w:type="spellEnd"/>
      <w:r>
        <w:t>&gt; (described in OMA-TS-MLP-V3_5-20181211-C [20], clause 5.2.3.2.3) MLP message.</w:t>
      </w:r>
    </w:p>
    <w:p w14:paraId="682B0AE0" w14:textId="77777777" w:rsidR="00927A77" w:rsidRDefault="00927A77" w:rsidP="00927A77">
      <w:pPr>
        <w:pStyle w:val="Code"/>
      </w:pPr>
      <w:r>
        <w:t xml:space="preserve">    </w:t>
      </w:r>
      <w:proofErr w:type="spellStart"/>
      <w:r>
        <w:t>mLPPositionData</w:t>
      </w:r>
      <w:proofErr w:type="spellEnd"/>
      <w:r>
        <w:t xml:space="preserve">             [1] UTF8String,</w:t>
      </w:r>
    </w:p>
    <w:p w14:paraId="564D1EE5" w14:textId="77777777" w:rsidR="00927A77" w:rsidRDefault="00927A77" w:rsidP="00927A77">
      <w:pPr>
        <w:pStyle w:val="Code"/>
      </w:pPr>
      <w:r>
        <w:t xml:space="preserve">    -- OMA MLP result id, defined in OMA-TS-MLP-V3_5-20181211-C [20], Clause 5.4</w:t>
      </w:r>
    </w:p>
    <w:p w14:paraId="67A72A21" w14:textId="77777777" w:rsidR="00927A77" w:rsidRDefault="00927A77" w:rsidP="00927A77">
      <w:pPr>
        <w:pStyle w:val="Code"/>
      </w:pPr>
      <w:r>
        <w:t xml:space="preserve">    </w:t>
      </w:r>
      <w:proofErr w:type="spellStart"/>
      <w:r>
        <w:t>mLPErrorCode</w:t>
      </w:r>
      <w:proofErr w:type="spellEnd"/>
      <w:r>
        <w:t xml:space="preserve">                [2] INTEGER (1..699)</w:t>
      </w:r>
    </w:p>
    <w:p w14:paraId="13082642" w14:textId="77777777" w:rsidR="00927A77" w:rsidRDefault="00927A77" w:rsidP="00927A77">
      <w:pPr>
        <w:pStyle w:val="Code"/>
      </w:pPr>
      <w:r>
        <w:t>}</w:t>
      </w:r>
    </w:p>
    <w:p w14:paraId="3AB06587" w14:textId="77777777" w:rsidR="00927A77" w:rsidRDefault="00927A77" w:rsidP="00927A77">
      <w:pPr>
        <w:pStyle w:val="Code"/>
      </w:pPr>
    </w:p>
    <w:p w14:paraId="1C33C4B0" w14:textId="77777777" w:rsidR="00927A77" w:rsidRDefault="00927A77" w:rsidP="00927A77">
      <w:pPr>
        <w:pStyle w:val="Code"/>
      </w:pPr>
      <w:r>
        <w:t>-- TS 29.572 [24], clause 6.1.6.2.3</w:t>
      </w:r>
    </w:p>
    <w:p w14:paraId="090D42D9" w14:textId="77777777" w:rsidR="00927A77" w:rsidRDefault="00927A77" w:rsidP="00927A77">
      <w:pPr>
        <w:pStyle w:val="Code"/>
      </w:pPr>
      <w:proofErr w:type="spellStart"/>
      <w:r>
        <w:t>LocationData</w:t>
      </w:r>
      <w:proofErr w:type="spellEnd"/>
      <w:r>
        <w:t xml:space="preserve"> ::= SEQUENCE</w:t>
      </w:r>
    </w:p>
    <w:p w14:paraId="5CCA2711" w14:textId="77777777" w:rsidR="00927A77" w:rsidRDefault="00927A77" w:rsidP="00927A77">
      <w:pPr>
        <w:pStyle w:val="Code"/>
      </w:pPr>
      <w:r>
        <w:t>{</w:t>
      </w:r>
    </w:p>
    <w:p w14:paraId="5249A5C5" w14:textId="77777777" w:rsidR="00927A77" w:rsidRDefault="00927A77" w:rsidP="00927A77">
      <w:pPr>
        <w:pStyle w:val="Code"/>
      </w:pPr>
      <w:r>
        <w:t xml:space="preserve">    </w:t>
      </w:r>
      <w:proofErr w:type="spellStart"/>
      <w:r>
        <w:t>locationEstimate</w:t>
      </w:r>
      <w:proofErr w:type="spellEnd"/>
      <w:r>
        <w:t xml:space="preserve">            [1] </w:t>
      </w:r>
      <w:proofErr w:type="spellStart"/>
      <w:r>
        <w:t>GeographicArea</w:t>
      </w:r>
      <w:proofErr w:type="spellEnd"/>
      <w:r>
        <w:t>,</w:t>
      </w:r>
    </w:p>
    <w:p w14:paraId="6E69544D" w14:textId="77777777" w:rsidR="00927A77" w:rsidRDefault="00927A77" w:rsidP="00927A77">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59D3F0BA" w14:textId="77777777" w:rsidR="00927A77" w:rsidRDefault="00927A77" w:rsidP="00927A77">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32C6F8FF" w14:textId="77777777" w:rsidR="00927A77" w:rsidRDefault="00927A77" w:rsidP="00927A77">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164B17EB" w14:textId="77777777" w:rsidR="00927A77" w:rsidRDefault="00927A77" w:rsidP="00927A77">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59E15E92" w14:textId="77777777" w:rsidR="00927A77" w:rsidRDefault="00927A77" w:rsidP="00927A77">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35F5FCD4" w14:textId="77777777" w:rsidR="00927A77" w:rsidRDefault="00927A77" w:rsidP="00927A77">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38F1192C" w14:textId="77777777" w:rsidR="00927A77" w:rsidRDefault="00927A77" w:rsidP="00927A77">
      <w:pPr>
        <w:pStyle w:val="Code"/>
      </w:pPr>
      <w:r>
        <w:t xml:space="preserve">    </w:t>
      </w:r>
      <w:proofErr w:type="spellStart"/>
      <w:r>
        <w:t>eCGI</w:t>
      </w:r>
      <w:proofErr w:type="spellEnd"/>
      <w:r>
        <w:t xml:space="preserve">                        [8] ECGI OPTIONAL,</w:t>
      </w:r>
    </w:p>
    <w:p w14:paraId="145F83C1" w14:textId="77777777" w:rsidR="00927A77" w:rsidRDefault="00927A77" w:rsidP="00927A77">
      <w:pPr>
        <w:pStyle w:val="Code"/>
      </w:pPr>
      <w:r>
        <w:t xml:space="preserve">    </w:t>
      </w:r>
      <w:proofErr w:type="spellStart"/>
      <w:r>
        <w:t>nCGI</w:t>
      </w:r>
      <w:proofErr w:type="spellEnd"/>
      <w:r>
        <w:t xml:space="preserve">                        [9] NCGI OPTIONAL,</w:t>
      </w:r>
    </w:p>
    <w:p w14:paraId="2F4E43A1" w14:textId="77777777" w:rsidR="00927A77" w:rsidRDefault="00927A77" w:rsidP="00927A77">
      <w:pPr>
        <w:pStyle w:val="Code"/>
      </w:pPr>
      <w:r>
        <w:t xml:space="preserve">    altitude                    [10] Altitude OPTIONAL,</w:t>
      </w:r>
    </w:p>
    <w:p w14:paraId="68853A06" w14:textId="77777777" w:rsidR="00927A77" w:rsidRDefault="00927A77" w:rsidP="00927A77">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5A0FDD68" w14:textId="77777777" w:rsidR="00927A77" w:rsidRDefault="00927A77" w:rsidP="00927A77">
      <w:pPr>
        <w:pStyle w:val="Code"/>
      </w:pPr>
      <w:r>
        <w:t>}</w:t>
      </w:r>
    </w:p>
    <w:p w14:paraId="2DADC7D5" w14:textId="77777777" w:rsidR="00927A77" w:rsidRDefault="00927A77" w:rsidP="00927A77">
      <w:pPr>
        <w:pStyle w:val="Code"/>
      </w:pPr>
    </w:p>
    <w:p w14:paraId="7ED8032D" w14:textId="77777777" w:rsidR="00927A77" w:rsidRDefault="00927A77" w:rsidP="00927A77">
      <w:pPr>
        <w:pStyle w:val="Code"/>
      </w:pPr>
      <w:r>
        <w:t>-- TS 29.518 [22], clause 6.2.6.2.5</w:t>
      </w:r>
    </w:p>
    <w:p w14:paraId="3FFEDC85" w14:textId="77777777" w:rsidR="00927A77" w:rsidRDefault="00927A77" w:rsidP="00927A77">
      <w:pPr>
        <w:pStyle w:val="Code"/>
      </w:pPr>
      <w:proofErr w:type="spellStart"/>
      <w:r>
        <w:t>LocationPresenceReport</w:t>
      </w:r>
      <w:proofErr w:type="spellEnd"/>
      <w:r>
        <w:t xml:space="preserve"> ::= SEQUENCE</w:t>
      </w:r>
    </w:p>
    <w:p w14:paraId="2F5EA7DE" w14:textId="77777777" w:rsidR="00927A77" w:rsidRDefault="00927A77" w:rsidP="00927A77">
      <w:pPr>
        <w:pStyle w:val="Code"/>
      </w:pPr>
      <w:r>
        <w:t>{</w:t>
      </w:r>
    </w:p>
    <w:p w14:paraId="5D5AC969" w14:textId="77777777" w:rsidR="00927A77" w:rsidRDefault="00927A77" w:rsidP="00927A77">
      <w:pPr>
        <w:pStyle w:val="Code"/>
      </w:pPr>
      <w:r>
        <w:t xml:space="preserve">    type                        [1] </w:t>
      </w:r>
      <w:proofErr w:type="spellStart"/>
      <w:r>
        <w:t>AMFEventType</w:t>
      </w:r>
      <w:proofErr w:type="spellEnd"/>
      <w:r>
        <w:t>,</w:t>
      </w:r>
    </w:p>
    <w:p w14:paraId="7EEDB235" w14:textId="77777777" w:rsidR="00927A77" w:rsidRDefault="00927A77" w:rsidP="00927A77">
      <w:pPr>
        <w:pStyle w:val="Code"/>
      </w:pPr>
      <w:r>
        <w:t xml:space="preserve">    timestamp                   [2] Timestamp,</w:t>
      </w:r>
    </w:p>
    <w:p w14:paraId="7FDA9F20" w14:textId="77777777" w:rsidR="00927A77" w:rsidRDefault="00927A77" w:rsidP="00927A77">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011782D8" w14:textId="77777777" w:rsidR="00927A77" w:rsidRDefault="00927A77" w:rsidP="00927A77">
      <w:pPr>
        <w:pStyle w:val="Code"/>
      </w:pPr>
      <w:r>
        <w:t xml:space="preserve">    </w:t>
      </w:r>
      <w:proofErr w:type="spellStart"/>
      <w:r>
        <w:t>timeZone</w:t>
      </w:r>
      <w:proofErr w:type="spellEnd"/>
      <w:r>
        <w:t xml:space="preserve">                    [4] </w:t>
      </w:r>
      <w:proofErr w:type="spellStart"/>
      <w:r>
        <w:t>TimeZone</w:t>
      </w:r>
      <w:proofErr w:type="spellEnd"/>
      <w:r>
        <w:t xml:space="preserve"> OPTIONAL,</w:t>
      </w:r>
    </w:p>
    <w:p w14:paraId="7E034173" w14:textId="77777777" w:rsidR="00927A77" w:rsidRDefault="00927A77" w:rsidP="00927A77">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5DF2E6B1" w14:textId="77777777" w:rsidR="00927A77" w:rsidRDefault="00927A77" w:rsidP="00927A77">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4A88FABA" w14:textId="77777777" w:rsidR="00927A77" w:rsidRDefault="00927A77" w:rsidP="00927A77">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04079707" w14:textId="77777777" w:rsidR="00927A77" w:rsidRDefault="00927A77" w:rsidP="00927A77">
      <w:pPr>
        <w:pStyle w:val="Code"/>
      </w:pPr>
      <w:r>
        <w:t xml:space="preserve">    reachability                [8] </w:t>
      </w:r>
      <w:proofErr w:type="spellStart"/>
      <w:r>
        <w:t>UEReachability</w:t>
      </w:r>
      <w:proofErr w:type="spellEnd"/>
      <w:r>
        <w:t xml:space="preserve"> OPTIONAL,</w:t>
      </w:r>
    </w:p>
    <w:p w14:paraId="323998C6" w14:textId="77777777" w:rsidR="00927A77" w:rsidRDefault="00927A77" w:rsidP="00927A77">
      <w:pPr>
        <w:pStyle w:val="Code"/>
      </w:pPr>
      <w:r>
        <w:t xml:space="preserve">    location                    [9] </w:t>
      </w:r>
      <w:proofErr w:type="spellStart"/>
      <w:r>
        <w:t>UserLocation</w:t>
      </w:r>
      <w:proofErr w:type="spellEnd"/>
      <w:r>
        <w:t xml:space="preserve"> OPTIONAL,</w:t>
      </w:r>
    </w:p>
    <w:p w14:paraId="66A6A45E" w14:textId="77777777" w:rsidR="00927A77" w:rsidRDefault="00927A77" w:rsidP="00927A77">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21FC8C15" w14:textId="77777777" w:rsidR="00927A77" w:rsidRDefault="00927A77" w:rsidP="00927A77">
      <w:pPr>
        <w:pStyle w:val="Code"/>
      </w:pPr>
      <w:r>
        <w:t>}</w:t>
      </w:r>
    </w:p>
    <w:p w14:paraId="7096C49D" w14:textId="77777777" w:rsidR="00927A77" w:rsidRDefault="00927A77" w:rsidP="00927A77">
      <w:pPr>
        <w:pStyle w:val="Code"/>
      </w:pPr>
    </w:p>
    <w:p w14:paraId="6301A3B5" w14:textId="77777777" w:rsidR="00927A77" w:rsidRDefault="00927A77" w:rsidP="00927A77">
      <w:pPr>
        <w:pStyle w:val="Code"/>
      </w:pPr>
      <w:r>
        <w:t>-- TS 29.518 [22], clause 6.2.6.3.3</w:t>
      </w:r>
    </w:p>
    <w:p w14:paraId="50F24D84" w14:textId="77777777" w:rsidR="00927A77" w:rsidRDefault="00927A77" w:rsidP="00927A77">
      <w:pPr>
        <w:pStyle w:val="Code"/>
      </w:pPr>
      <w:proofErr w:type="spellStart"/>
      <w:r>
        <w:t>AMFEventType</w:t>
      </w:r>
      <w:proofErr w:type="spellEnd"/>
      <w:r>
        <w:t xml:space="preserve"> ::= ENUMERATED</w:t>
      </w:r>
    </w:p>
    <w:p w14:paraId="7A9496F8" w14:textId="77777777" w:rsidR="00927A77" w:rsidRDefault="00927A77" w:rsidP="00927A77">
      <w:pPr>
        <w:pStyle w:val="Code"/>
      </w:pPr>
      <w:r>
        <w:t>{</w:t>
      </w:r>
    </w:p>
    <w:p w14:paraId="31709604" w14:textId="77777777" w:rsidR="00927A77" w:rsidRDefault="00927A77" w:rsidP="00927A77">
      <w:pPr>
        <w:pStyle w:val="Code"/>
      </w:pPr>
      <w:r>
        <w:t xml:space="preserve">    </w:t>
      </w:r>
      <w:proofErr w:type="spellStart"/>
      <w:r>
        <w:t>locationReport</w:t>
      </w:r>
      <w:proofErr w:type="spellEnd"/>
      <w:r>
        <w:t>(1),</w:t>
      </w:r>
    </w:p>
    <w:p w14:paraId="4737DCE9" w14:textId="77777777" w:rsidR="00927A77" w:rsidRDefault="00927A77" w:rsidP="00927A77">
      <w:pPr>
        <w:pStyle w:val="Code"/>
      </w:pPr>
      <w:r>
        <w:t xml:space="preserve">    </w:t>
      </w:r>
      <w:proofErr w:type="spellStart"/>
      <w:r>
        <w:t>presenceInAOIReport</w:t>
      </w:r>
      <w:proofErr w:type="spellEnd"/>
      <w:r>
        <w:t>(2)</w:t>
      </w:r>
    </w:p>
    <w:p w14:paraId="4522BF18" w14:textId="77777777" w:rsidR="00927A77" w:rsidRDefault="00927A77" w:rsidP="00927A77">
      <w:pPr>
        <w:pStyle w:val="Code"/>
      </w:pPr>
      <w:r>
        <w:t>}</w:t>
      </w:r>
    </w:p>
    <w:p w14:paraId="6109DD80" w14:textId="77777777" w:rsidR="00927A77" w:rsidRDefault="00927A77" w:rsidP="00927A77">
      <w:pPr>
        <w:pStyle w:val="Code"/>
      </w:pPr>
    </w:p>
    <w:p w14:paraId="528352E9" w14:textId="77777777" w:rsidR="00927A77" w:rsidRDefault="00927A77" w:rsidP="00927A77">
      <w:pPr>
        <w:pStyle w:val="Code"/>
      </w:pPr>
      <w:r>
        <w:t>-- TS 29.518 [22], clause 6.2.6.2.16</w:t>
      </w:r>
    </w:p>
    <w:p w14:paraId="1310A591" w14:textId="77777777" w:rsidR="00927A77" w:rsidRDefault="00927A77" w:rsidP="00927A77">
      <w:pPr>
        <w:pStyle w:val="Code"/>
      </w:pPr>
      <w:proofErr w:type="spellStart"/>
      <w:r>
        <w:t>AMFEventArea</w:t>
      </w:r>
      <w:proofErr w:type="spellEnd"/>
      <w:r>
        <w:t xml:space="preserve"> ::= SEQUENCE</w:t>
      </w:r>
    </w:p>
    <w:p w14:paraId="00AC54E4" w14:textId="77777777" w:rsidR="00927A77" w:rsidRDefault="00927A77" w:rsidP="00927A77">
      <w:pPr>
        <w:pStyle w:val="Code"/>
      </w:pPr>
      <w:r>
        <w:t>{</w:t>
      </w:r>
    </w:p>
    <w:p w14:paraId="6E415E8E" w14:textId="77777777" w:rsidR="00927A77" w:rsidRDefault="00927A77" w:rsidP="00927A77">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5CD56279" w14:textId="77777777" w:rsidR="00927A77" w:rsidRDefault="00927A77" w:rsidP="00927A77">
      <w:pPr>
        <w:pStyle w:val="Code"/>
      </w:pPr>
      <w:r>
        <w:t xml:space="preserve">    </w:t>
      </w:r>
      <w:proofErr w:type="spellStart"/>
      <w:r>
        <w:t>lADNInfo</w:t>
      </w:r>
      <w:proofErr w:type="spellEnd"/>
      <w:r>
        <w:t xml:space="preserve">                    [2] </w:t>
      </w:r>
      <w:proofErr w:type="spellStart"/>
      <w:r>
        <w:t>LADNInfo</w:t>
      </w:r>
      <w:proofErr w:type="spellEnd"/>
      <w:r>
        <w:t xml:space="preserve"> OPTIONAL</w:t>
      </w:r>
    </w:p>
    <w:p w14:paraId="012FAF20" w14:textId="77777777" w:rsidR="00927A77" w:rsidRDefault="00927A77" w:rsidP="00927A77">
      <w:pPr>
        <w:pStyle w:val="Code"/>
      </w:pPr>
      <w:r>
        <w:t>}</w:t>
      </w:r>
    </w:p>
    <w:p w14:paraId="1D5E1912" w14:textId="77777777" w:rsidR="00927A77" w:rsidRDefault="00927A77" w:rsidP="00927A77">
      <w:pPr>
        <w:pStyle w:val="Code"/>
      </w:pPr>
    </w:p>
    <w:p w14:paraId="3DF49517" w14:textId="77777777" w:rsidR="00927A77" w:rsidRDefault="00927A77" w:rsidP="00927A77">
      <w:pPr>
        <w:pStyle w:val="Code"/>
      </w:pPr>
      <w:r>
        <w:t>-- TS 29.571 [17], clause 5.4.4.27</w:t>
      </w:r>
    </w:p>
    <w:p w14:paraId="6B08789E" w14:textId="77777777" w:rsidR="00927A77" w:rsidRDefault="00927A77" w:rsidP="00927A77">
      <w:pPr>
        <w:pStyle w:val="Code"/>
      </w:pPr>
      <w:proofErr w:type="spellStart"/>
      <w:r>
        <w:t>PresenceInfo</w:t>
      </w:r>
      <w:proofErr w:type="spellEnd"/>
      <w:r>
        <w:t xml:space="preserve"> ::= SEQUENCE</w:t>
      </w:r>
    </w:p>
    <w:p w14:paraId="3F084514" w14:textId="77777777" w:rsidR="00927A77" w:rsidRDefault="00927A77" w:rsidP="00927A77">
      <w:pPr>
        <w:pStyle w:val="Code"/>
      </w:pPr>
      <w:r>
        <w:t>{</w:t>
      </w:r>
    </w:p>
    <w:p w14:paraId="3B4ED786" w14:textId="77777777" w:rsidR="00927A77" w:rsidRDefault="00927A77" w:rsidP="00927A77">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5AAEFF8D" w14:textId="77777777" w:rsidR="00927A77" w:rsidRDefault="00927A77" w:rsidP="00927A77">
      <w:pPr>
        <w:pStyle w:val="Code"/>
      </w:pPr>
      <w:r>
        <w:t xml:space="preserve">    </w:t>
      </w:r>
      <w:proofErr w:type="spellStart"/>
      <w:r>
        <w:t>trackingAreaList</w:t>
      </w:r>
      <w:proofErr w:type="spellEnd"/>
      <w:r>
        <w:t xml:space="preserve">            [2] SET OF TAI OPTIONAL,</w:t>
      </w:r>
    </w:p>
    <w:p w14:paraId="068EB631" w14:textId="77777777" w:rsidR="00927A77" w:rsidRDefault="00927A77" w:rsidP="00927A77">
      <w:pPr>
        <w:pStyle w:val="Code"/>
      </w:pPr>
      <w:r>
        <w:t xml:space="preserve">    </w:t>
      </w:r>
      <w:proofErr w:type="spellStart"/>
      <w:r>
        <w:t>eCGIList</w:t>
      </w:r>
      <w:proofErr w:type="spellEnd"/>
      <w:r>
        <w:t xml:space="preserve">                    [3] SET OF ECGI OPTIONAL,</w:t>
      </w:r>
    </w:p>
    <w:p w14:paraId="2BF033D8" w14:textId="77777777" w:rsidR="00927A77" w:rsidRDefault="00927A77" w:rsidP="00927A77">
      <w:pPr>
        <w:pStyle w:val="Code"/>
      </w:pPr>
      <w:r>
        <w:t xml:space="preserve">    </w:t>
      </w:r>
      <w:proofErr w:type="spellStart"/>
      <w:r>
        <w:t>nCGIList</w:t>
      </w:r>
      <w:proofErr w:type="spellEnd"/>
      <w:r>
        <w:t xml:space="preserve">                    [4] SET OF NCGI OPTIONAL,</w:t>
      </w:r>
    </w:p>
    <w:p w14:paraId="3901A83B" w14:textId="77777777" w:rsidR="00927A77" w:rsidRDefault="00927A77" w:rsidP="00927A77">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0F9FB335" w14:textId="77777777" w:rsidR="00927A77" w:rsidRDefault="00927A77" w:rsidP="00927A77">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7CAAAE93" w14:textId="77777777" w:rsidR="00927A77" w:rsidRDefault="00927A77" w:rsidP="00927A77">
      <w:pPr>
        <w:pStyle w:val="Code"/>
      </w:pPr>
      <w:r>
        <w:t>}</w:t>
      </w:r>
    </w:p>
    <w:p w14:paraId="3AF831B1" w14:textId="77777777" w:rsidR="00927A77" w:rsidRDefault="00927A77" w:rsidP="00927A77">
      <w:pPr>
        <w:pStyle w:val="Code"/>
      </w:pPr>
    </w:p>
    <w:p w14:paraId="5E97298B" w14:textId="77777777" w:rsidR="00927A77" w:rsidRDefault="00927A77" w:rsidP="00927A77">
      <w:pPr>
        <w:pStyle w:val="Code"/>
      </w:pPr>
      <w:r>
        <w:t>-- TS 29.518 [22], clause 6.2.6.2.17</w:t>
      </w:r>
    </w:p>
    <w:p w14:paraId="682195F5" w14:textId="77777777" w:rsidR="00927A77" w:rsidRDefault="00927A77" w:rsidP="00927A77">
      <w:pPr>
        <w:pStyle w:val="Code"/>
      </w:pPr>
      <w:proofErr w:type="spellStart"/>
      <w:r>
        <w:t>LADNInfo</w:t>
      </w:r>
      <w:proofErr w:type="spellEnd"/>
      <w:r>
        <w:t xml:space="preserve"> ::= SEQUENCE</w:t>
      </w:r>
    </w:p>
    <w:p w14:paraId="6B82B763" w14:textId="77777777" w:rsidR="00927A77" w:rsidRDefault="00927A77" w:rsidP="00927A77">
      <w:pPr>
        <w:pStyle w:val="Code"/>
      </w:pPr>
      <w:r>
        <w:t>{</w:t>
      </w:r>
    </w:p>
    <w:p w14:paraId="10C23393" w14:textId="77777777" w:rsidR="00927A77" w:rsidRDefault="00927A77" w:rsidP="00927A77">
      <w:pPr>
        <w:pStyle w:val="Code"/>
      </w:pPr>
      <w:r>
        <w:t xml:space="preserve">    </w:t>
      </w:r>
      <w:proofErr w:type="spellStart"/>
      <w:r>
        <w:t>lADN</w:t>
      </w:r>
      <w:proofErr w:type="spellEnd"/>
      <w:r>
        <w:t xml:space="preserve">                        [1] UTF8String,</w:t>
      </w:r>
    </w:p>
    <w:p w14:paraId="05414361" w14:textId="77777777" w:rsidR="00927A77" w:rsidRDefault="00927A77" w:rsidP="00927A77">
      <w:pPr>
        <w:pStyle w:val="Code"/>
      </w:pPr>
      <w:r>
        <w:t xml:space="preserve">    presence                    [2] </w:t>
      </w:r>
      <w:proofErr w:type="spellStart"/>
      <w:r>
        <w:t>PresenceState</w:t>
      </w:r>
      <w:proofErr w:type="spellEnd"/>
      <w:r>
        <w:t xml:space="preserve"> OPTIONAL</w:t>
      </w:r>
    </w:p>
    <w:p w14:paraId="33C2A3D3" w14:textId="77777777" w:rsidR="00927A77" w:rsidRDefault="00927A77" w:rsidP="00927A77">
      <w:pPr>
        <w:pStyle w:val="Code"/>
      </w:pPr>
      <w:r>
        <w:t>}</w:t>
      </w:r>
    </w:p>
    <w:p w14:paraId="4D13A959" w14:textId="77777777" w:rsidR="00927A77" w:rsidRDefault="00927A77" w:rsidP="00927A77">
      <w:pPr>
        <w:pStyle w:val="Code"/>
      </w:pPr>
    </w:p>
    <w:p w14:paraId="0654910E" w14:textId="77777777" w:rsidR="00927A77" w:rsidRDefault="00927A77" w:rsidP="00927A77">
      <w:pPr>
        <w:pStyle w:val="Code"/>
      </w:pPr>
      <w:r>
        <w:t>-- TS 29.571 [17], clause 5.4.3.20</w:t>
      </w:r>
    </w:p>
    <w:p w14:paraId="754D71C4" w14:textId="77777777" w:rsidR="00927A77" w:rsidRDefault="00927A77" w:rsidP="00927A77">
      <w:pPr>
        <w:pStyle w:val="Code"/>
      </w:pPr>
      <w:proofErr w:type="spellStart"/>
      <w:r>
        <w:t>PresenceState</w:t>
      </w:r>
      <w:proofErr w:type="spellEnd"/>
      <w:r>
        <w:t xml:space="preserve"> ::= ENUMERATED</w:t>
      </w:r>
    </w:p>
    <w:p w14:paraId="3712686F" w14:textId="77777777" w:rsidR="00927A77" w:rsidRDefault="00927A77" w:rsidP="00927A77">
      <w:pPr>
        <w:pStyle w:val="Code"/>
      </w:pPr>
      <w:r>
        <w:t>{</w:t>
      </w:r>
    </w:p>
    <w:p w14:paraId="583D4A75" w14:textId="77777777" w:rsidR="00927A77" w:rsidRDefault="00927A77" w:rsidP="00927A77">
      <w:pPr>
        <w:pStyle w:val="Code"/>
      </w:pPr>
      <w:r>
        <w:t xml:space="preserve">    </w:t>
      </w:r>
      <w:proofErr w:type="spellStart"/>
      <w:r>
        <w:t>inArea</w:t>
      </w:r>
      <w:proofErr w:type="spellEnd"/>
      <w:r>
        <w:t>(1),</w:t>
      </w:r>
    </w:p>
    <w:p w14:paraId="425E4611" w14:textId="77777777" w:rsidR="00927A77" w:rsidRDefault="00927A77" w:rsidP="00927A77">
      <w:pPr>
        <w:pStyle w:val="Code"/>
      </w:pPr>
      <w:r>
        <w:t xml:space="preserve">    </w:t>
      </w:r>
      <w:proofErr w:type="spellStart"/>
      <w:r>
        <w:t>outOfArea</w:t>
      </w:r>
      <w:proofErr w:type="spellEnd"/>
      <w:r>
        <w:t>(2),</w:t>
      </w:r>
    </w:p>
    <w:p w14:paraId="35B2D2AB" w14:textId="77777777" w:rsidR="00927A77" w:rsidRDefault="00927A77" w:rsidP="00927A77">
      <w:pPr>
        <w:pStyle w:val="Code"/>
      </w:pPr>
      <w:r>
        <w:t xml:space="preserve">    unknown(3),</w:t>
      </w:r>
    </w:p>
    <w:p w14:paraId="2848B174" w14:textId="77777777" w:rsidR="00927A77" w:rsidRDefault="00927A77" w:rsidP="00927A77">
      <w:pPr>
        <w:pStyle w:val="Code"/>
      </w:pPr>
      <w:r>
        <w:t xml:space="preserve">    inactive(4)</w:t>
      </w:r>
    </w:p>
    <w:p w14:paraId="07CC85FC" w14:textId="77777777" w:rsidR="00927A77" w:rsidRDefault="00927A77" w:rsidP="00927A77">
      <w:pPr>
        <w:pStyle w:val="Code"/>
      </w:pPr>
      <w:r>
        <w:t>}</w:t>
      </w:r>
    </w:p>
    <w:p w14:paraId="4C3CDC07" w14:textId="77777777" w:rsidR="00927A77" w:rsidRDefault="00927A77" w:rsidP="00927A77">
      <w:pPr>
        <w:pStyle w:val="Code"/>
      </w:pPr>
    </w:p>
    <w:p w14:paraId="55D1DD52" w14:textId="77777777" w:rsidR="00927A77" w:rsidRDefault="00927A77" w:rsidP="00927A77">
      <w:pPr>
        <w:pStyle w:val="Code"/>
      </w:pPr>
      <w:r>
        <w:t>-- TS 29.518 [22], clause 6.2.6.2.8</w:t>
      </w:r>
    </w:p>
    <w:p w14:paraId="6F247864" w14:textId="77777777" w:rsidR="00927A77" w:rsidRDefault="00927A77" w:rsidP="00927A77">
      <w:pPr>
        <w:pStyle w:val="Code"/>
      </w:pPr>
      <w:proofErr w:type="spellStart"/>
      <w:r>
        <w:t>RMInfo</w:t>
      </w:r>
      <w:proofErr w:type="spellEnd"/>
      <w:r>
        <w:t xml:space="preserve"> ::= SEQUENCE</w:t>
      </w:r>
    </w:p>
    <w:p w14:paraId="652B79DB" w14:textId="77777777" w:rsidR="00927A77" w:rsidRDefault="00927A77" w:rsidP="00927A77">
      <w:pPr>
        <w:pStyle w:val="Code"/>
      </w:pPr>
      <w:r>
        <w:t>{</w:t>
      </w:r>
    </w:p>
    <w:p w14:paraId="4FEEA531" w14:textId="77777777" w:rsidR="00927A77" w:rsidRDefault="00927A77" w:rsidP="00927A77">
      <w:pPr>
        <w:pStyle w:val="Code"/>
      </w:pPr>
      <w:r>
        <w:t xml:space="preserve">    </w:t>
      </w:r>
      <w:proofErr w:type="spellStart"/>
      <w:r>
        <w:t>rMState</w:t>
      </w:r>
      <w:proofErr w:type="spellEnd"/>
      <w:r>
        <w:t xml:space="preserve">                     [1] </w:t>
      </w:r>
      <w:proofErr w:type="spellStart"/>
      <w:r>
        <w:t>RMState</w:t>
      </w:r>
      <w:proofErr w:type="spellEnd"/>
      <w:r>
        <w:t>,</w:t>
      </w:r>
    </w:p>
    <w:p w14:paraId="11443274" w14:textId="77777777" w:rsidR="00927A77" w:rsidRDefault="00927A77" w:rsidP="00927A77">
      <w:pPr>
        <w:pStyle w:val="Code"/>
      </w:pPr>
      <w:r>
        <w:t xml:space="preserve">    </w:t>
      </w:r>
      <w:proofErr w:type="spellStart"/>
      <w:r>
        <w:t>accessType</w:t>
      </w:r>
      <w:proofErr w:type="spellEnd"/>
      <w:r>
        <w:t xml:space="preserve">                  [2] </w:t>
      </w:r>
      <w:proofErr w:type="spellStart"/>
      <w:r>
        <w:t>AccessType</w:t>
      </w:r>
      <w:proofErr w:type="spellEnd"/>
    </w:p>
    <w:p w14:paraId="005043F7" w14:textId="77777777" w:rsidR="00927A77" w:rsidRDefault="00927A77" w:rsidP="00927A77">
      <w:pPr>
        <w:pStyle w:val="Code"/>
      </w:pPr>
      <w:r>
        <w:t>}</w:t>
      </w:r>
    </w:p>
    <w:p w14:paraId="224C1A92" w14:textId="77777777" w:rsidR="00927A77" w:rsidRDefault="00927A77" w:rsidP="00927A77">
      <w:pPr>
        <w:pStyle w:val="Code"/>
      </w:pPr>
    </w:p>
    <w:p w14:paraId="5CA42396" w14:textId="77777777" w:rsidR="00927A77" w:rsidRDefault="00927A77" w:rsidP="00927A77">
      <w:pPr>
        <w:pStyle w:val="Code"/>
      </w:pPr>
      <w:r>
        <w:t>-- TS 29.518 [22], clause 6.2.6.2.9</w:t>
      </w:r>
    </w:p>
    <w:p w14:paraId="1FF623D6" w14:textId="77777777" w:rsidR="00927A77" w:rsidRDefault="00927A77" w:rsidP="00927A77">
      <w:pPr>
        <w:pStyle w:val="Code"/>
      </w:pPr>
      <w:proofErr w:type="spellStart"/>
      <w:r>
        <w:t>CMInfo</w:t>
      </w:r>
      <w:proofErr w:type="spellEnd"/>
      <w:r>
        <w:t xml:space="preserve"> ::= SEQUENCE</w:t>
      </w:r>
    </w:p>
    <w:p w14:paraId="40C98343" w14:textId="77777777" w:rsidR="00927A77" w:rsidRDefault="00927A77" w:rsidP="00927A77">
      <w:pPr>
        <w:pStyle w:val="Code"/>
      </w:pPr>
      <w:r>
        <w:t>{</w:t>
      </w:r>
    </w:p>
    <w:p w14:paraId="0DBD75DD" w14:textId="77777777" w:rsidR="00927A77" w:rsidRDefault="00927A77" w:rsidP="00927A77">
      <w:pPr>
        <w:pStyle w:val="Code"/>
      </w:pPr>
      <w:r>
        <w:t xml:space="preserve">    </w:t>
      </w:r>
      <w:proofErr w:type="spellStart"/>
      <w:r>
        <w:t>cMState</w:t>
      </w:r>
      <w:proofErr w:type="spellEnd"/>
      <w:r>
        <w:t xml:space="preserve">                     [1] </w:t>
      </w:r>
      <w:proofErr w:type="spellStart"/>
      <w:r>
        <w:t>CMState</w:t>
      </w:r>
      <w:proofErr w:type="spellEnd"/>
      <w:r>
        <w:t>,</w:t>
      </w:r>
    </w:p>
    <w:p w14:paraId="385F4E91" w14:textId="77777777" w:rsidR="00927A77" w:rsidRDefault="00927A77" w:rsidP="00927A77">
      <w:pPr>
        <w:pStyle w:val="Code"/>
      </w:pPr>
      <w:r>
        <w:t xml:space="preserve">    </w:t>
      </w:r>
      <w:proofErr w:type="spellStart"/>
      <w:r>
        <w:t>accessType</w:t>
      </w:r>
      <w:proofErr w:type="spellEnd"/>
      <w:r>
        <w:t xml:space="preserve">                  [2] </w:t>
      </w:r>
      <w:proofErr w:type="spellStart"/>
      <w:r>
        <w:t>AccessType</w:t>
      </w:r>
      <w:proofErr w:type="spellEnd"/>
    </w:p>
    <w:p w14:paraId="3B55DBC1" w14:textId="77777777" w:rsidR="00927A77" w:rsidRDefault="00927A77" w:rsidP="00927A77">
      <w:pPr>
        <w:pStyle w:val="Code"/>
      </w:pPr>
      <w:r>
        <w:t>}</w:t>
      </w:r>
    </w:p>
    <w:p w14:paraId="67DC551A" w14:textId="77777777" w:rsidR="00927A77" w:rsidRDefault="00927A77" w:rsidP="00927A77">
      <w:pPr>
        <w:pStyle w:val="Code"/>
      </w:pPr>
    </w:p>
    <w:p w14:paraId="0AB9A60F" w14:textId="77777777" w:rsidR="00927A77" w:rsidRDefault="00927A77" w:rsidP="00927A77">
      <w:pPr>
        <w:pStyle w:val="Code"/>
      </w:pPr>
      <w:r>
        <w:t>-- TS 29.518 [22], clause 6.2.6.3.7</w:t>
      </w:r>
    </w:p>
    <w:p w14:paraId="0F24383D" w14:textId="77777777" w:rsidR="00927A77" w:rsidRDefault="00927A77" w:rsidP="00927A77">
      <w:pPr>
        <w:pStyle w:val="Code"/>
      </w:pPr>
      <w:proofErr w:type="spellStart"/>
      <w:r>
        <w:t>UEReachability</w:t>
      </w:r>
      <w:proofErr w:type="spellEnd"/>
      <w:r>
        <w:t xml:space="preserve"> ::= ENUMERATED</w:t>
      </w:r>
    </w:p>
    <w:p w14:paraId="7B8E24C5" w14:textId="77777777" w:rsidR="00927A77" w:rsidRDefault="00927A77" w:rsidP="00927A77">
      <w:pPr>
        <w:pStyle w:val="Code"/>
      </w:pPr>
      <w:r>
        <w:t>{</w:t>
      </w:r>
    </w:p>
    <w:p w14:paraId="172584A4" w14:textId="77777777" w:rsidR="00927A77" w:rsidRDefault="00927A77" w:rsidP="00927A77">
      <w:pPr>
        <w:pStyle w:val="Code"/>
      </w:pPr>
      <w:r>
        <w:t xml:space="preserve">    unreachable(1),</w:t>
      </w:r>
    </w:p>
    <w:p w14:paraId="155E50C9" w14:textId="77777777" w:rsidR="00927A77" w:rsidRDefault="00927A77" w:rsidP="00927A77">
      <w:pPr>
        <w:pStyle w:val="Code"/>
      </w:pPr>
      <w:r>
        <w:t xml:space="preserve">    reachable(2),</w:t>
      </w:r>
    </w:p>
    <w:p w14:paraId="5E4DF440" w14:textId="77777777" w:rsidR="00927A77" w:rsidRDefault="00927A77" w:rsidP="00927A77">
      <w:pPr>
        <w:pStyle w:val="Code"/>
      </w:pPr>
      <w:r>
        <w:t xml:space="preserve">    </w:t>
      </w:r>
      <w:proofErr w:type="spellStart"/>
      <w:r>
        <w:t>regulatoryOnly</w:t>
      </w:r>
      <w:proofErr w:type="spellEnd"/>
      <w:r>
        <w:t>(3)</w:t>
      </w:r>
    </w:p>
    <w:p w14:paraId="6FA03528" w14:textId="77777777" w:rsidR="00927A77" w:rsidRDefault="00927A77" w:rsidP="00927A77">
      <w:pPr>
        <w:pStyle w:val="Code"/>
      </w:pPr>
      <w:r>
        <w:t>}</w:t>
      </w:r>
    </w:p>
    <w:p w14:paraId="70242DAC" w14:textId="77777777" w:rsidR="00927A77" w:rsidRDefault="00927A77" w:rsidP="00927A77">
      <w:pPr>
        <w:pStyle w:val="Code"/>
      </w:pPr>
    </w:p>
    <w:p w14:paraId="36F92049" w14:textId="77777777" w:rsidR="00927A77" w:rsidRDefault="00927A77" w:rsidP="00927A77">
      <w:pPr>
        <w:pStyle w:val="Code"/>
      </w:pPr>
      <w:r>
        <w:t>-- TS 29.518 [22], clause 6.2.6.3.9</w:t>
      </w:r>
    </w:p>
    <w:p w14:paraId="0E5873A7" w14:textId="77777777" w:rsidR="00927A77" w:rsidRDefault="00927A77" w:rsidP="00927A77">
      <w:pPr>
        <w:pStyle w:val="Code"/>
      </w:pPr>
      <w:proofErr w:type="spellStart"/>
      <w:r>
        <w:t>RMState</w:t>
      </w:r>
      <w:proofErr w:type="spellEnd"/>
      <w:r>
        <w:t xml:space="preserve"> ::= ENUMERATED</w:t>
      </w:r>
    </w:p>
    <w:p w14:paraId="72598D0E" w14:textId="77777777" w:rsidR="00927A77" w:rsidRDefault="00927A77" w:rsidP="00927A77">
      <w:pPr>
        <w:pStyle w:val="Code"/>
      </w:pPr>
      <w:r>
        <w:t>{</w:t>
      </w:r>
    </w:p>
    <w:p w14:paraId="7085458C" w14:textId="77777777" w:rsidR="00927A77" w:rsidRDefault="00927A77" w:rsidP="00927A77">
      <w:pPr>
        <w:pStyle w:val="Code"/>
      </w:pPr>
      <w:r>
        <w:t xml:space="preserve">    registered(1),</w:t>
      </w:r>
    </w:p>
    <w:p w14:paraId="43CA089D" w14:textId="77777777" w:rsidR="00927A77" w:rsidRDefault="00927A77" w:rsidP="00927A77">
      <w:pPr>
        <w:pStyle w:val="Code"/>
      </w:pPr>
      <w:r>
        <w:t xml:space="preserve">    deregistered(2)</w:t>
      </w:r>
    </w:p>
    <w:p w14:paraId="38B95982" w14:textId="77777777" w:rsidR="00927A77" w:rsidRDefault="00927A77" w:rsidP="00927A77">
      <w:pPr>
        <w:pStyle w:val="Code"/>
      </w:pPr>
      <w:r>
        <w:t>}</w:t>
      </w:r>
    </w:p>
    <w:p w14:paraId="39ABAE56" w14:textId="77777777" w:rsidR="00927A77" w:rsidRDefault="00927A77" w:rsidP="00927A77">
      <w:pPr>
        <w:pStyle w:val="Code"/>
      </w:pPr>
    </w:p>
    <w:p w14:paraId="0A4BF87B" w14:textId="77777777" w:rsidR="00927A77" w:rsidRDefault="00927A77" w:rsidP="00927A77">
      <w:pPr>
        <w:pStyle w:val="Code"/>
      </w:pPr>
      <w:r>
        <w:t>-- TS 29.518 [22], clause 6.2.6.3.10</w:t>
      </w:r>
    </w:p>
    <w:p w14:paraId="1F8834FE" w14:textId="77777777" w:rsidR="00927A77" w:rsidRDefault="00927A77" w:rsidP="00927A77">
      <w:pPr>
        <w:pStyle w:val="Code"/>
      </w:pPr>
      <w:proofErr w:type="spellStart"/>
      <w:r>
        <w:t>CMState</w:t>
      </w:r>
      <w:proofErr w:type="spellEnd"/>
      <w:r>
        <w:t xml:space="preserve"> ::= ENUMERATED</w:t>
      </w:r>
    </w:p>
    <w:p w14:paraId="4765B17D" w14:textId="77777777" w:rsidR="00927A77" w:rsidRDefault="00927A77" w:rsidP="00927A77">
      <w:pPr>
        <w:pStyle w:val="Code"/>
      </w:pPr>
      <w:r>
        <w:t>{</w:t>
      </w:r>
    </w:p>
    <w:p w14:paraId="2356F19D" w14:textId="77777777" w:rsidR="00927A77" w:rsidRDefault="00927A77" w:rsidP="00927A77">
      <w:pPr>
        <w:pStyle w:val="Code"/>
      </w:pPr>
      <w:r>
        <w:t xml:space="preserve">    idle(1),</w:t>
      </w:r>
    </w:p>
    <w:p w14:paraId="597FC869" w14:textId="77777777" w:rsidR="00927A77" w:rsidRDefault="00927A77" w:rsidP="00927A77">
      <w:pPr>
        <w:pStyle w:val="Code"/>
      </w:pPr>
      <w:r>
        <w:t xml:space="preserve">    connected(2)</w:t>
      </w:r>
    </w:p>
    <w:p w14:paraId="16383CB6" w14:textId="77777777" w:rsidR="00927A77" w:rsidRDefault="00927A77" w:rsidP="00927A77">
      <w:pPr>
        <w:pStyle w:val="Code"/>
      </w:pPr>
      <w:r>
        <w:t>}</w:t>
      </w:r>
    </w:p>
    <w:p w14:paraId="067DE06C" w14:textId="77777777" w:rsidR="00927A77" w:rsidRDefault="00927A77" w:rsidP="00927A77">
      <w:pPr>
        <w:pStyle w:val="Code"/>
      </w:pPr>
    </w:p>
    <w:p w14:paraId="26173B98" w14:textId="77777777" w:rsidR="00927A77" w:rsidRDefault="00927A77" w:rsidP="00927A77">
      <w:pPr>
        <w:pStyle w:val="Code"/>
      </w:pPr>
      <w:r>
        <w:t>-- TS 29.572 [24], clause 6.1.6.2.5</w:t>
      </w:r>
    </w:p>
    <w:p w14:paraId="6455FE13" w14:textId="77777777" w:rsidR="00927A77" w:rsidRDefault="00927A77" w:rsidP="00927A77">
      <w:pPr>
        <w:pStyle w:val="Code"/>
      </w:pPr>
      <w:proofErr w:type="spellStart"/>
      <w:r>
        <w:t>GeographicArea</w:t>
      </w:r>
      <w:proofErr w:type="spellEnd"/>
      <w:r>
        <w:t xml:space="preserve"> ::= CHOICE</w:t>
      </w:r>
    </w:p>
    <w:p w14:paraId="52010029" w14:textId="77777777" w:rsidR="00927A77" w:rsidRDefault="00927A77" w:rsidP="00927A77">
      <w:pPr>
        <w:pStyle w:val="Code"/>
      </w:pPr>
      <w:r>
        <w:t>{</w:t>
      </w:r>
    </w:p>
    <w:p w14:paraId="0B6FF5E5" w14:textId="77777777" w:rsidR="00927A77" w:rsidRDefault="00927A77" w:rsidP="00927A77">
      <w:pPr>
        <w:pStyle w:val="Code"/>
      </w:pPr>
      <w:r>
        <w:t xml:space="preserve">    point                       [1] Point,</w:t>
      </w:r>
    </w:p>
    <w:p w14:paraId="6139133A" w14:textId="77777777" w:rsidR="00927A77" w:rsidRDefault="00927A77" w:rsidP="00927A77">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65A38B62" w14:textId="77777777" w:rsidR="00927A77" w:rsidRDefault="00927A77" w:rsidP="00927A77">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4E271D58" w14:textId="77777777" w:rsidR="00927A77" w:rsidRDefault="00927A77" w:rsidP="00927A77">
      <w:pPr>
        <w:pStyle w:val="Code"/>
      </w:pPr>
      <w:r>
        <w:t xml:space="preserve">    polygon                     [4] Polygon,</w:t>
      </w:r>
    </w:p>
    <w:p w14:paraId="4D9DA4A4" w14:textId="77777777" w:rsidR="00927A77" w:rsidRDefault="00927A77" w:rsidP="00927A77">
      <w:pPr>
        <w:pStyle w:val="Code"/>
      </w:pPr>
      <w:r>
        <w:t xml:space="preserve">    </w:t>
      </w:r>
      <w:proofErr w:type="spellStart"/>
      <w:r>
        <w:t>pointAltitude</w:t>
      </w:r>
      <w:proofErr w:type="spellEnd"/>
      <w:r>
        <w:t xml:space="preserve">               [5] </w:t>
      </w:r>
      <w:proofErr w:type="spellStart"/>
      <w:r>
        <w:t>PointAltitude</w:t>
      </w:r>
      <w:proofErr w:type="spellEnd"/>
      <w:r>
        <w:t>,</w:t>
      </w:r>
    </w:p>
    <w:p w14:paraId="33C20218" w14:textId="77777777" w:rsidR="00927A77" w:rsidRDefault="00927A77" w:rsidP="00927A77">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34D71661" w14:textId="77777777" w:rsidR="00927A77" w:rsidRDefault="00927A77" w:rsidP="00927A77">
      <w:pPr>
        <w:pStyle w:val="Code"/>
      </w:pPr>
      <w:r>
        <w:t xml:space="preserve">    </w:t>
      </w:r>
      <w:proofErr w:type="spellStart"/>
      <w:r>
        <w:t>ellipsoidArc</w:t>
      </w:r>
      <w:proofErr w:type="spellEnd"/>
      <w:r>
        <w:t xml:space="preserve">                [7] </w:t>
      </w:r>
      <w:proofErr w:type="spellStart"/>
      <w:r>
        <w:t>EllipsoidArc</w:t>
      </w:r>
      <w:proofErr w:type="spellEnd"/>
    </w:p>
    <w:p w14:paraId="3A8261E7" w14:textId="77777777" w:rsidR="00927A77" w:rsidRDefault="00927A77" w:rsidP="00927A77">
      <w:pPr>
        <w:pStyle w:val="Code"/>
      </w:pPr>
      <w:r>
        <w:t>}</w:t>
      </w:r>
    </w:p>
    <w:p w14:paraId="36F2AC84" w14:textId="77777777" w:rsidR="00927A77" w:rsidRDefault="00927A77" w:rsidP="00927A77">
      <w:pPr>
        <w:pStyle w:val="Code"/>
      </w:pPr>
    </w:p>
    <w:p w14:paraId="16D11661" w14:textId="77777777" w:rsidR="00927A77" w:rsidRDefault="00927A77" w:rsidP="00927A77">
      <w:pPr>
        <w:pStyle w:val="Code"/>
      </w:pPr>
      <w:r>
        <w:t>-- TS 29.572 [24], clause 6.1.6.3.12</w:t>
      </w:r>
    </w:p>
    <w:p w14:paraId="6E543338" w14:textId="77777777" w:rsidR="00927A77" w:rsidRDefault="00927A77" w:rsidP="00927A77">
      <w:pPr>
        <w:pStyle w:val="Code"/>
      </w:pPr>
      <w:proofErr w:type="spellStart"/>
      <w:r>
        <w:t>AccuracyFulfilmentIndicator</w:t>
      </w:r>
      <w:proofErr w:type="spellEnd"/>
      <w:r>
        <w:t xml:space="preserve"> ::= ENUMERATED</w:t>
      </w:r>
    </w:p>
    <w:p w14:paraId="2F3DDD16" w14:textId="77777777" w:rsidR="00927A77" w:rsidRDefault="00927A77" w:rsidP="00927A77">
      <w:pPr>
        <w:pStyle w:val="Code"/>
      </w:pPr>
      <w:r>
        <w:t>{</w:t>
      </w:r>
    </w:p>
    <w:p w14:paraId="735764A3" w14:textId="77777777" w:rsidR="00927A77" w:rsidRDefault="00927A77" w:rsidP="00927A77">
      <w:pPr>
        <w:pStyle w:val="Code"/>
      </w:pPr>
      <w:r>
        <w:t xml:space="preserve">    </w:t>
      </w:r>
      <w:proofErr w:type="spellStart"/>
      <w:r>
        <w:t>requestedAccuracyFulfilled</w:t>
      </w:r>
      <w:proofErr w:type="spellEnd"/>
      <w:r>
        <w:t>(1),</w:t>
      </w:r>
    </w:p>
    <w:p w14:paraId="7ABCC4A3" w14:textId="77777777" w:rsidR="00927A77" w:rsidRDefault="00927A77" w:rsidP="00927A77">
      <w:pPr>
        <w:pStyle w:val="Code"/>
      </w:pPr>
      <w:r>
        <w:t xml:space="preserve">    </w:t>
      </w:r>
      <w:proofErr w:type="spellStart"/>
      <w:r>
        <w:t>requestedAccuracyNotFulfilled</w:t>
      </w:r>
      <w:proofErr w:type="spellEnd"/>
      <w:r>
        <w:t>(2)</w:t>
      </w:r>
    </w:p>
    <w:p w14:paraId="36D09222" w14:textId="77777777" w:rsidR="00927A77" w:rsidRDefault="00927A77" w:rsidP="00927A77">
      <w:pPr>
        <w:pStyle w:val="Code"/>
      </w:pPr>
      <w:r>
        <w:t>}</w:t>
      </w:r>
    </w:p>
    <w:p w14:paraId="7A82F1FF" w14:textId="77777777" w:rsidR="00927A77" w:rsidRDefault="00927A77" w:rsidP="00927A77">
      <w:pPr>
        <w:pStyle w:val="Code"/>
      </w:pPr>
    </w:p>
    <w:p w14:paraId="0C8AC710" w14:textId="77777777" w:rsidR="00927A77" w:rsidRDefault="00927A77" w:rsidP="00927A77">
      <w:pPr>
        <w:pStyle w:val="Code"/>
      </w:pPr>
      <w:r>
        <w:t>-- TS 29.572 [24], clause 6.1.6.2.17</w:t>
      </w:r>
    </w:p>
    <w:p w14:paraId="43037B5E" w14:textId="77777777" w:rsidR="00927A77" w:rsidRDefault="00927A77" w:rsidP="00927A77">
      <w:pPr>
        <w:pStyle w:val="Code"/>
      </w:pPr>
      <w:proofErr w:type="spellStart"/>
      <w:r>
        <w:t>VelocityEstimate</w:t>
      </w:r>
      <w:proofErr w:type="spellEnd"/>
      <w:r>
        <w:t xml:space="preserve"> ::= CHOICE</w:t>
      </w:r>
    </w:p>
    <w:p w14:paraId="77A094B8" w14:textId="77777777" w:rsidR="00927A77" w:rsidRDefault="00927A77" w:rsidP="00927A77">
      <w:pPr>
        <w:pStyle w:val="Code"/>
      </w:pPr>
      <w:r>
        <w:t>{</w:t>
      </w:r>
    </w:p>
    <w:p w14:paraId="6676534C" w14:textId="77777777" w:rsidR="00927A77" w:rsidRDefault="00927A77" w:rsidP="00927A77">
      <w:pPr>
        <w:pStyle w:val="Code"/>
      </w:pPr>
      <w:r>
        <w:t xml:space="preserve">    </w:t>
      </w:r>
      <w:proofErr w:type="spellStart"/>
      <w:r>
        <w:t>horVelocity</w:t>
      </w:r>
      <w:proofErr w:type="spellEnd"/>
      <w:r>
        <w:t xml:space="preserve">                         [1] </w:t>
      </w:r>
      <w:proofErr w:type="spellStart"/>
      <w:r>
        <w:t>HorizontalVelocity</w:t>
      </w:r>
      <w:proofErr w:type="spellEnd"/>
      <w:r>
        <w:t>,</w:t>
      </w:r>
    </w:p>
    <w:p w14:paraId="64667F92" w14:textId="77777777" w:rsidR="00927A77" w:rsidRDefault="00927A77" w:rsidP="00927A77">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4B38F2A2" w14:textId="77777777" w:rsidR="00927A77" w:rsidRDefault="00927A77" w:rsidP="00927A77">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62C10E96" w14:textId="77777777" w:rsidR="00927A77" w:rsidRDefault="00927A77" w:rsidP="00927A77">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23597340" w14:textId="77777777" w:rsidR="00927A77" w:rsidRDefault="00927A77" w:rsidP="00927A77">
      <w:pPr>
        <w:pStyle w:val="Code"/>
      </w:pPr>
      <w:r>
        <w:t>}</w:t>
      </w:r>
    </w:p>
    <w:p w14:paraId="39A72129" w14:textId="77777777" w:rsidR="00927A77" w:rsidRDefault="00927A77" w:rsidP="00927A77">
      <w:pPr>
        <w:pStyle w:val="Code"/>
      </w:pPr>
    </w:p>
    <w:p w14:paraId="5BB0039A" w14:textId="77777777" w:rsidR="00927A77" w:rsidRDefault="00927A77" w:rsidP="00927A77">
      <w:pPr>
        <w:pStyle w:val="Code"/>
      </w:pPr>
      <w:r>
        <w:t>-- TS 29.572 [24], clause 6.1.6.2.14</w:t>
      </w:r>
    </w:p>
    <w:p w14:paraId="0A86FF65" w14:textId="77777777" w:rsidR="00927A77" w:rsidRDefault="00927A77" w:rsidP="00927A77">
      <w:pPr>
        <w:pStyle w:val="Code"/>
      </w:pPr>
      <w:proofErr w:type="spellStart"/>
      <w:r>
        <w:t>CivicAddress</w:t>
      </w:r>
      <w:proofErr w:type="spellEnd"/>
      <w:r>
        <w:t xml:space="preserve"> ::= SEQUENCE</w:t>
      </w:r>
    </w:p>
    <w:p w14:paraId="78006E00" w14:textId="77777777" w:rsidR="00927A77" w:rsidRDefault="00927A77" w:rsidP="00927A77">
      <w:pPr>
        <w:pStyle w:val="Code"/>
      </w:pPr>
      <w:r>
        <w:t>{</w:t>
      </w:r>
    </w:p>
    <w:p w14:paraId="4388EB90" w14:textId="77777777" w:rsidR="00927A77" w:rsidRDefault="00927A77" w:rsidP="00927A77">
      <w:pPr>
        <w:pStyle w:val="Code"/>
      </w:pPr>
      <w:r>
        <w:t xml:space="preserve">    country                             [1] UTF8String,</w:t>
      </w:r>
    </w:p>
    <w:p w14:paraId="76C1CD00" w14:textId="77777777" w:rsidR="00927A77" w:rsidRDefault="00927A77" w:rsidP="00927A77">
      <w:pPr>
        <w:pStyle w:val="Code"/>
      </w:pPr>
      <w:r>
        <w:t xml:space="preserve">    a1                                  [2] UTF8String OPTIONAL,</w:t>
      </w:r>
    </w:p>
    <w:p w14:paraId="03E2631A" w14:textId="77777777" w:rsidR="00927A77" w:rsidRDefault="00927A77" w:rsidP="00927A77">
      <w:pPr>
        <w:pStyle w:val="Code"/>
      </w:pPr>
      <w:r>
        <w:t xml:space="preserve">    a2                                  [3] UTF8String OPTIONAL,</w:t>
      </w:r>
    </w:p>
    <w:p w14:paraId="1F0097B7" w14:textId="77777777" w:rsidR="00927A77" w:rsidRDefault="00927A77" w:rsidP="00927A77">
      <w:pPr>
        <w:pStyle w:val="Code"/>
      </w:pPr>
      <w:r>
        <w:t xml:space="preserve">    a3                                  [4] UTF8String OPTIONAL,</w:t>
      </w:r>
    </w:p>
    <w:p w14:paraId="74C914F4" w14:textId="77777777" w:rsidR="00927A77" w:rsidRDefault="00927A77" w:rsidP="00927A77">
      <w:pPr>
        <w:pStyle w:val="Code"/>
      </w:pPr>
      <w:r>
        <w:t xml:space="preserve">    a4                                  [5] UTF8String OPTIONAL,</w:t>
      </w:r>
    </w:p>
    <w:p w14:paraId="6135CDCC" w14:textId="77777777" w:rsidR="00927A77" w:rsidRDefault="00927A77" w:rsidP="00927A77">
      <w:pPr>
        <w:pStyle w:val="Code"/>
      </w:pPr>
      <w:r>
        <w:t xml:space="preserve">    a5                                  [6] UTF8String OPTIONAL,</w:t>
      </w:r>
    </w:p>
    <w:p w14:paraId="6825005F" w14:textId="77777777" w:rsidR="00927A77" w:rsidRDefault="00927A77" w:rsidP="00927A77">
      <w:pPr>
        <w:pStyle w:val="Code"/>
      </w:pPr>
      <w:r>
        <w:t xml:space="preserve">    a6                                  [7] UTF8String OPTIONAL,</w:t>
      </w:r>
    </w:p>
    <w:p w14:paraId="6E8C209D" w14:textId="77777777" w:rsidR="00927A77" w:rsidRDefault="00927A77" w:rsidP="00927A77">
      <w:pPr>
        <w:pStyle w:val="Code"/>
      </w:pPr>
      <w:r>
        <w:t xml:space="preserve">    </w:t>
      </w:r>
      <w:proofErr w:type="spellStart"/>
      <w:r>
        <w:t>prd</w:t>
      </w:r>
      <w:proofErr w:type="spellEnd"/>
      <w:r>
        <w:t xml:space="preserve">                                 [8] UTF8String OPTIONAL,</w:t>
      </w:r>
    </w:p>
    <w:p w14:paraId="10CC1AA7" w14:textId="77777777" w:rsidR="00927A77" w:rsidRDefault="00927A77" w:rsidP="00927A77">
      <w:pPr>
        <w:pStyle w:val="Code"/>
      </w:pPr>
      <w:r>
        <w:t xml:space="preserve">    pod                                 [9] UTF8String OPTIONAL,</w:t>
      </w:r>
    </w:p>
    <w:p w14:paraId="012736A3" w14:textId="77777777" w:rsidR="00927A77" w:rsidRDefault="00927A77" w:rsidP="00927A77">
      <w:pPr>
        <w:pStyle w:val="Code"/>
      </w:pPr>
      <w:r>
        <w:t xml:space="preserve">    </w:t>
      </w:r>
      <w:proofErr w:type="spellStart"/>
      <w:r>
        <w:t>sts</w:t>
      </w:r>
      <w:proofErr w:type="spellEnd"/>
      <w:r>
        <w:t xml:space="preserve">                                 [10] UTF8String OPTIONAL,</w:t>
      </w:r>
    </w:p>
    <w:p w14:paraId="5867C702" w14:textId="77777777" w:rsidR="00927A77" w:rsidRDefault="00927A77" w:rsidP="00927A77">
      <w:pPr>
        <w:pStyle w:val="Code"/>
      </w:pPr>
      <w:r>
        <w:t xml:space="preserve">    </w:t>
      </w:r>
      <w:proofErr w:type="spellStart"/>
      <w:r>
        <w:t>hno</w:t>
      </w:r>
      <w:proofErr w:type="spellEnd"/>
      <w:r>
        <w:t xml:space="preserve">                                 [11] UTF8String OPTIONAL,</w:t>
      </w:r>
    </w:p>
    <w:p w14:paraId="204A6F9F" w14:textId="77777777" w:rsidR="00927A77" w:rsidRDefault="00927A77" w:rsidP="00927A77">
      <w:pPr>
        <w:pStyle w:val="Code"/>
      </w:pPr>
      <w:r>
        <w:t xml:space="preserve">    </w:t>
      </w:r>
      <w:proofErr w:type="spellStart"/>
      <w:r>
        <w:t>hns</w:t>
      </w:r>
      <w:proofErr w:type="spellEnd"/>
      <w:r>
        <w:t xml:space="preserve">                                 [12] UTF8String OPTIONAL,</w:t>
      </w:r>
    </w:p>
    <w:p w14:paraId="62A8E82C" w14:textId="77777777" w:rsidR="00927A77" w:rsidRDefault="00927A77" w:rsidP="00927A77">
      <w:pPr>
        <w:pStyle w:val="Code"/>
      </w:pPr>
      <w:r>
        <w:t xml:space="preserve">    </w:t>
      </w:r>
      <w:proofErr w:type="spellStart"/>
      <w:r>
        <w:t>lmk</w:t>
      </w:r>
      <w:proofErr w:type="spellEnd"/>
      <w:r>
        <w:t xml:space="preserve">                                 [13] UTF8String OPTIONAL,</w:t>
      </w:r>
    </w:p>
    <w:p w14:paraId="04DFCFC8" w14:textId="77777777" w:rsidR="00927A77" w:rsidRDefault="00927A77" w:rsidP="00927A77">
      <w:pPr>
        <w:pStyle w:val="Code"/>
      </w:pPr>
      <w:r>
        <w:t xml:space="preserve">    loc                                 [14] UTF8String OPTIONAL,</w:t>
      </w:r>
    </w:p>
    <w:p w14:paraId="1932DF6F" w14:textId="77777777" w:rsidR="00927A77" w:rsidRDefault="00927A77" w:rsidP="00927A77">
      <w:pPr>
        <w:pStyle w:val="Code"/>
      </w:pPr>
      <w:r>
        <w:t xml:space="preserve">    </w:t>
      </w:r>
      <w:proofErr w:type="spellStart"/>
      <w:r>
        <w:t>nam</w:t>
      </w:r>
      <w:proofErr w:type="spellEnd"/>
      <w:r>
        <w:t xml:space="preserve">                                 [15] UTF8String OPTIONAL,</w:t>
      </w:r>
    </w:p>
    <w:p w14:paraId="4FB26C81" w14:textId="77777777" w:rsidR="00927A77" w:rsidRDefault="00927A77" w:rsidP="00927A77">
      <w:pPr>
        <w:pStyle w:val="Code"/>
      </w:pPr>
      <w:r>
        <w:t xml:space="preserve">    pc                                  [16] UTF8String OPTIONAL,</w:t>
      </w:r>
    </w:p>
    <w:p w14:paraId="0AF98023" w14:textId="77777777" w:rsidR="00927A77" w:rsidRDefault="00927A77" w:rsidP="00927A77">
      <w:pPr>
        <w:pStyle w:val="Code"/>
      </w:pPr>
      <w:r>
        <w:t xml:space="preserve">    </w:t>
      </w:r>
      <w:proofErr w:type="spellStart"/>
      <w:r>
        <w:t>bld</w:t>
      </w:r>
      <w:proofErr w:type="spellEnd"/>
      <w:r>
        <w:t xml:space="preserve">                                 [17] UTF8String OPTIONAL,</w:t>
      </w:r>
    </w:p>
    <w:p w14:paraId="20B56814" w14:textId="77777777" w:rsidR="00927A77" w:rsidRDefault="00927A77" w:rsidP="00927A77">
      <w:pPr>
        <w:pStyle w:val="Code"/>
      </w:pPr>
      <w:r>
        <w:t xml:space="preserve">    unit                                [18] UTF8String OPTIONAL,</w:t>
      </w:r>
    </w:p>
    <w:p w14:paraId="6A6684EE" w14:textId="77777777" w:rsidR="00927A77" w:rsidRDefault="00927A77" w:rsidP="00927A77">
      <w:pPr>
        <w:pStyle w:val="Code"/>
      </w:pPr>
      <w:r>
        <w:t xml:space="preserve">    </w:t>
      </w:r>
      <w:proofErr w:type="spellStart"/>
      <w:r>
        <w:t>flr</w:t>
      </w:r>
      <w:proofErr w:type="spellEnd"/>
      <w:r>
        <w:t xml:space="preserve">                                 [19] UTF8String OPTIONAL,</w:t>
      </w:r>
    </w:p>
    <w:p w14:paraId="7A068B1B" w14:textId="77777777" w:rsidR="00927A77" w:rsidRDefault="00927A77" w:rsidP="00927A77">
      <w:pPr>
        <w:pStyle w:val="Code"/>
      </w:pPr>
      <w:r>
        <w:t xml:space="preserve">    room                                [20] UTF8String OPTIONAL,</w:t>
      </w:r>
    </w:p>
    <w:p w14:paraId="6813732E" w14:textId="77777777" w:rsidR="00927A77" w:rsidRDefault="00927A77" w:rsidP="00927A77">
      <w:pPr>
        <w:pStyle w:val="Code"/>
      </w:pPr>
      <w:r>
        <w:t xml:space="preserve">    plc                                 [21] UTF8String OPTIONAL,</w:t>
      </w:r>
    </w:p>
    <w:p w14:paraId="4D36ACF6" w14:textId="77777777" w:rsidR="00927A77" w:rsidRDefault="00927A77" w:rsidP="00927A77">
      <w:pPr>
        <w:pStyle w:val="Code"/>
      </w:pPr>
      <w:r>
        <w:t xml:space="preserve">    </w:t>
      </w:r>
      <w:proofErr w:type="spellStart"/>
      <w:r>
        <w:t>pcn</w:t>
      </w:r>
      <w:proofErr w:type="spellEnd"/>
      <w:r>
        <w:t xml:space="preserve">                                 [22] UTF8String OPTIONAL,</w:t>
      </w:r>
    </w:p>
    <w:p w14:paraId="45963FDE" w14:textId="77777777" w:rsidR="00927A77" w:rsidRDefault="00927A77" w:rsidP="00927A77">
      <w:pPr>
        <w:pStyle w:val="Code"/>
      </w:pPr>
      <w:r>
        <w:t xml:space="preserve">    </w:t>
      </w:r>
      <w:proofErr w:type="spellStart"/>
      <w:r>
        <w:t>pobox</w:t>
      </w:r>
      <w:proofErr w:type="spellEnd"/>
      <w:r>
        <w:t xml:space="preserve">                               [23] UTF8String OPTIONAL,</w:t>
      </w:r>
    </w:p>
    <w:p w14:paraId="301D1412" w14:textId="77777777" w:rsidR="00927A77" w:rsidRDefault="00927A77" w:rsidP="00927A77">
      <w:pPr>
        <w:pStyle w:val="Code"/>
      </w:pPr>
      <w:r>
        <w:t xml:space="preserve">    </w:t>
      </w:r>
      <w:proofErr w:type="spellStart"/>
      <w:r>
        <w:t>addcode</w:t>
      </w:r>
      <w:proofErr w:type="spellEnd"/>
      <w:r>
        <w:t xml:space="preserve">                             [24] UTF8String OPTIONAL,</w:t>
      </w:r>
    </w:p>
    <w:p w14:paraId="6697CA02" w14:textId="77777777" w:rsidR="00927A77" w:rsidRDefault="00927A77" w:rsidP="00927A77">
      <w:pPr>
        <w:pStyle w:val="Code"/>
      </w:pPr>
      <w:r>
        <w:t xml:space="preserve">    seat                                [25] UTF8String OPTIONAL,</w:t>
      </w:r>
    </w:p>
    <w:p w14:paraId="682D95E7" w14:textId="77777777" w:rsidR="00927A77" w:rsidRDefault="00927A77" w:rsidP="00927A77">
      <w:pPr>
        <w:pStyle w:val="Code"/>
      </w:pPr>
      <w:r>
        <w:t xml:space="preserve">    </w:t>
      </w:r>
      <w:proofErr w:type="spellStart"/>
      <w:r>
        <w:t>rd</w:t>
      </w:r>
      <w:proofErr w:type="spellEnd"/>
      <w:r>
        <w:t xml:space="preserve">                                  [26] UTF8String OPTIONAL,</w:t>
      </w:r>
    </w:p>
    <w:p w14:paraId="37DC9D54" w14:textId="77777777" w:rsidR="00927A77" w:rsidRDefault="00927A77" w:rsidP="00927A77">
      <w:pPr>
        <w:pStyle w:val="Code"/>
      </w:pPr>
      <w:r>
        <w:t xml:space="preserve">    </w:t>
      </w:r>
      <w:proofErr w:type="spellStart"/>
      <w:r>
        <w:t>rdsec</w:t>
      </w:r>
      <w:proofErr w:type="spellEnd"/>
      <w:r>
        <w:t xml:space="preserve">                               [27] UTF8String OPTIONAL,</w:t>
      </w:r>
    </w:p>
    <w:p w14:paraId="258C7443" w14:textId="77777777" w:rsidR="00927A77" w:rsidRDefault="00927A77" w:rsidP="00927A77">
      <w:pPr>
        <w:pStyle w:val="Code"/>
      </w:pPr>
      <w:r>
        <w:t xml:space="preserve">    </w:t>
      </w:r>
      <w:proofErr w:type="spellStart"/>
      <w:r>
        <w:t>rdbr</w:t>
      </w:r>
      <w:proofErr w:type="spellEnd"/>
      <w:r>
        <w:t xml:space="preserve">                                [28] UTF8String OPTIONAL,</w:t>
      </w:r>
    </w:p>
    <w:p w14:paraId="1854F287" w14:textId="77777777" w:rsidR="00927A77" w:rsidRDefault="00927A77" w:rsidP="00927A77">
      <w:pPr>
        <w:pStyle w:val="Code"/>
      </w:pPr>
      <w:r>
        <w:t xml:space="preserve">    </w:t>
      </w:r>
      <w:proofErr w:type="spellStart"/>
      <w:r>
        <w:t>rdsubbr</w:t>
      </w:r>
      <w:proofErr w:type="spellEnd"/>
      <w:r>
        <w:t xml:space="preserve">                             [29] UTF8String OPTIONAL,</w:t>
      </w:r>
    </w:p>
    <w:p w14:paraId="0DE8E3C3" w14:textId="77777777" w:rsidR="00927A77" w:rsidRDefault="00927A77" w:rsidP="00927A77">
      <w:pPr>
        <w:pStyle w:val="Code"/>
      </w:pPr>
      <w:r>
        <w:t xml:space="preserve">    </w:t>
      </w:r>
      <w:proofErr w:type="spellStart"/>
      <w:r>
        <w:t>prm</w:t>
      </w:r>
      <w:proofErr w:type="spellEnd"/>
      <w:r>
        <w:t xml:space="preserve">                                 [30] UTF8String OPTIONAL,</w:t>
      </w:r>
    </w:p>
    <w:p w14:paraId="3A766497" w14:textId="77777777" w:rsidR="00927A77" w:rsidRDefault="00927A77" w:rsidP="00927A77">
      <w:pPr>
        <w:pStyle w:val="Code"/>
      </w:pPr>
      <w:r>
        <w:t xml:space="preserve">    pom                                 [31] UTF8String OPTIONAL</w:t>
      </w:r>
    </w:p>
    <w:p w14:paraId="6AFDC9E6" w14:textId="77777777" w:rsidR="00927A77" w:rsidRDefault="00927A77" w:rsidP="00927A77">
      <w:pPr>
        <w:pStyle w:val="Code"/>
      </w:pPr>
      <w:r>
        <w:t>}</w:t>
      </w:r>
    </w:p>
    <w:p w14:paraId="25375C9D" w14:textId="77777777" w:rsidR="00927A77" w:rsidRDefault="00927A77" w:rsidP="00927A77">
      <w:pPr>
        <w:pStyle w:val="Code"/>
      </w:pPr>
    </w:p>
    <w:p w14:paraId="57E8C7C7" w14:textId="77777777" w:rsidR="00927A77" w:rsidRDefault="00927A77" w:rsidP="00927A77">
      <w:pPr>
        <w:pStyle w:val="Code"/>
      </w:pPr>
      <w:r>
        <w:t>-- TS 29.571 [17], clauses 5.4.4.62 and 5.4.4.64</w:t>
      </w:r>
    </w:p>
    <w:p w14:paraId="184507D8" w14:textId="77777777" w:rsidR="00927A77" w:rsidRDefault="00927A77" w:rsidP="00927A77">
      <w:pPr>
        <w:pStyle w:val="Code"/>
      </w:pPr>
      <w:r>
        <w:t>-- Contains the original binary data i.e. value of the YAML field after base64 encoding is removed</w:t>
      </w:r>
    </w:p>
    <w:p w14:paraId="2B4AA82F" w14:textId="77777777" w:rsidR="00927A77" w:rsidRDefault="00927A77" w:rsidP="00927A77">
      <w:pPr>
        <w:pStyle w:val="Code"/>
      </w:pPr>
      <w:proofErr w:type="spellStart"/>
      <w:r>
        <w:t>CivicAddressBytes</w:t>
      </w:r>
      <w:proofErr w:type="spellEnd"/>
      <w:r>
        <w:t xml:space="preserve"> ::= OCTET STRING</w:t>
      </w:r>
    </w:p>
    <w:p w14:paraId="6A22EE2F" w14:textId="77777777" w:rsidR="00927A77" w:rsidRDefault="00927A77" w:rsidP="00927A77">
      <w:pPr>
        <w:pStyle w:val="Code"/>
      </w:pPr>
    </w:p>
    <w:p w14:paraId="59187C7B" w14:textId="77777777" w:rsidR="00927A77" w:rsidRDefault="00927A77" w:rsidP="00927A77">
      <w:pPr>
        <w:pStyle w:val="Code"/>
      </w:pPr>
      <w:r>
        <w:t>-- TS 29.572 [24], clause 6.1.6.2.15</w:t>
      </w:r>
    </w:p>
    <w:p w14:paraId="1B6C5ABF" w14:textId="77777777" w:rsidR="00927A77" w:rsidRDefault="00927A77" w:rsidP="00927A77">
      <w:pPr>
        <w:pStyle w:val="Code"/>
      </w:pPr>
      <w:proofErr w:type="spellStart"/>
      <w:r>
        <w:t>PositioningMethodAndUsage</w:t>
      </w:r>
      <w:proofErr w:type="spellEnd"/>
      <w:r>
        <w:t xml:space="preserve"> ::= SEQUENCE</w:t>
      </w:r>
    </w:p>
    <w:p w14:paraId="26E1FF9F" w14:textId="77777777" w:rsidR="00927A77" w:rsidRDefault="00927A77" w:rsidP="00927A77">
      <w:pPr>
        <w:pStyle w:val="Code"/>
      </w:pPr>
      <w:r>
        <w:t>{</w:t>
      </w:r>
    </w:p>
    <w:p w14:paraId="47182D02" w14:textId="77777777" w:rsidR="00927A77" w:rsidRDefault="00927A77" w:rsidP="00927A77">
      <w:pPr>
        <w:pStyle w:val="Code"/>
      </w:pPr>
      <w:r>
        <w:t xml:space="preserve">    method                              [1] </w:t>
      </w:r>
      <w:proofErr w:type="spellStart"/>
      <w:r>
        <w:t>PositioningMethod</w:t>
      </w:r>
      <w:proofErr w:type="spellEnd"/>
      <w:r>
        <w:t>,</w:t>
      </w:r>
    </w:p>
    <w:p w14:paraId="0583930D" w14:textId="77777777" w:rsidR="00927A77" w:rsidRDefault="00927A77" w:rsidP="00927A77">
      <w:pPr>
        <w:pStyle w:val="Code"/>
      </w:pPr>
      <w:r>
        <w:t xml:space="preserve">    mode                                [2] </w:t>
      </w:r>
      <w:proofErr w:type="spellStart"/>
      <w:r>
        <w:t>PositioningMode</w:t>
      </w:r>
      <w:proofErr w:type="spellEnd"/>
      <w:r>
        <w:t>,</w:t>
      </w:r>
    </w:p>
    <w:p w14:paraId="23AD0DBA" w14:textId="77777777" w:rsidR="00927A77" w:rsidRDefault="00927A77" w:rsidP="00927A77">
      <w:pPr>
        <w:pStyle w:val="Code"/>
      </w:pPr>
      <w:r>
        <w:t xml:space="preserve">    usage                               [3] Usage,</w:t>
      </w:r>
    </w:p>
    <w:p w14:paraId="40F44E4B" w14:textId="77777777" w:rsidR="00927A77" w:rsidRDefault="00927A77" w:rsidP="00927A77">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776C7626" w14:textId="77777777" w:rsidR="00927A77" w:rsidRDefault="00927A77" w:rsidP="00927A77">
      <w:pPr>
        <w:pStyle w:val="Code"/>
      </w:pPr>
      <w:r>
        <w:t>}</w:t>
      </w:r>
    </w:p>
    <w:p w14:paraId="16FD8705" w14:textId="77777777" w:rsidR="00927A77" w:rsidRDefault="00927A77" w:rsidP="00927A77">
      <w:pPr>
        <w:pStyle w:val="Code"/>
      </w:pPr>
    </w:p>
    <w:p w14:paraId="17317DFF" w14:textId="77777777" w:rsidR="00927A77" w:rsidRDefault="00927A77" w:rsidP="00927A77">
      <w:pPr>
        <w:pStyle w:val="Code"/>
      </w:pPr>
      <w:r>
        <w:t>-- TS 29.572 [24], clause 6.1.6.2.16</w:t>
      </w:r>
    </w:p>
    <w:p w14:paraId="60BB556F" w14:textId="77777777" w:rsidR="00927A77" w:rsidRDefault="00927A77" w:rsidP="00927A77">
      <w:pPr>
        <w:pStyle w:val="Code"/>
      </w:pPr>
      <w:proofErr w:type="spellStart"/>
      <w:r>
        <w:t>GNSSPositioningMethodAndUsage</w:t>
      </w:r>
      <w:proofErr w:type="spellEnd"/>
      <w:r>
        <w:t xml:space="preserve"> ::= SEQUENCE</w:t>
      </w:r>
    </w:p>
    <w:p w14:paraId="0DC96D34" w14:textId="77777777" w:rsidR="00927A77" w:rsidRDefault="00927A77" w:rsidP="00927A77">
      <w:pPr>
        <w:pStyle w:val="Code"/>
      </w:pPr>
      <w:r>
        <w:t>{</w:t>
      </w:r>
    </w:p>
    <w:p w14:paraId="036F0A42" w14:textId="77777777" w:rsidR="00927A77" w:rsidRDefault="00927A77" w:rsidP="00927A77">
      <w:pPr>
        <w:pStyle w:val="Code"/>
      </w:pPr>
      <w:r>
        <w:t xml:space="preserve">    mode                                [1] </w:t>
      </w:r>
      <w:proofErr w:type="spellStart"/>
      <w:r>
        <w:t>PositioningMode</w:t>
      </w:r>
      <w:proofErr w:type="spellEnd"/>
      <w:r>
        <w:t>,</w:t>
      </w:r>
    </w:p>
    <w:p w14:paraId="55E93974" w14:textId="77777777" w:rsidR="00927A77" w:rsidRDefault="00927A77" w:rsidP="00927A77">
      <w:pPr>
        <w:pStyle w:val="Code"/>
      </w:pPr>
      <w:r>
        <w:t xml:space="preserve">    </w:t>
      </w:r>
      <w:proofErr w:type="spellStart"/>
      <w:r>
        <w:t>gNSS</w:t>
      </w:r>
      <w:proofErr w:type="spellEnd"/>
      <w:r>
        <w:t xml:space="preserve">                                [2] GNSSID,</w:t>
      </w:r>
    </w:p>
    <w:p w14:paraId="6F4DE8CF" w14:textId="77777777" w:rsidR="00927A77" w:rsidRDefault="00927A77" w:rsidP="00927A77">
      <w:pPr>
        <w:pStyle w:val="Code"/>
      </w:pPr>
      <w:r>
        <w:t xml:space="preserve">    usage                               [3] Usage</w:t>
      </w:r>
    </w:p>
    <w:p w14:paraId="1AE94CF4" w14:textId="77777777" w:rsidR="00927A77" w:rsidRDefault="00927A77" w:rsidP="00927A77">
      <w:pPr>
        <w:pStyle w:val="Code"/>
      </w:pPr>
      <w:r>
        <w:t>}</w:t>
      </w:r>
    </w:p>
    <w:p w14:paraId="0339FAF2" w14:textId="77777777" w:rsidR="00927A77" w:rsidRDefault="00927A77" w:rsidP="00927A77">
      <w:pPr>
        <w:pStyle w:val="Code"/>
      </w:pPr>
    </w:p>
    <w:p w14:paraId="625CC245" w14:textId="77777777" w:rsidR="00927A77" w:rsidRDefault="00927A77" w:rsidP="00927A77">
      <w:pPr>
        <w:pStyle w:val="Code"/>
      </w:pPr>
      <w:r>
        <w:t>-- TS 29.572 [24], clause 6.1.6.2.6</w:t>
      </w:r>
    </w:p>
    <w:p w14:paraId="1B95BF4A" w14:textId="77777777" w:rsidR="00927A77" w:rsidRDefault="00927A77" w:rsidP="00927A77">
      <w:pPr>
        <w:pStyle w:val="Code"/>
      </w:pPr>
      <w:r>
        <w:t>Point ::= SEQUENCE</w:t>
      </w:r>
    </w:p>
    <w:p w14:paraId="5AD84BC7" w14:textId="77777777" w:rsidR="00927A77" w:rsidRDefault="00927A77" w:rsidP="00927A77">
      <w:pPr>
        <w:pStyle w:val="Code"/>
      </w:pPr>
      <w:r>
        <w:t>{</w:t>
      </w:r>
    </w:p>
    <w:p w14:paraId="36DFFF97" w14:textId="77777777" w:rsidR="00927A77" w:rsidRDefault="00927A77" w:rsidP="00927A77">
      <w:pPr>
        <w:pStyle w:val="Code"/>
      </w:pPr>
      <w:r>
        <w:t xml:space="preserve">    </w:t>
      </w:r>
      <w:proofErr w:type="spellStart"/>
      <w:r>
        <w:t>geographicalCoordinates</w:t>
      </w:r>
      <w:proofErr w:type="spellEnd"/>
      <w:r>
        <w:t xml:space="preserve">             [1] </w:t>
      </w:r>
      <w:proofErr w:type="spellStart"/>
      <w:r>
        <w:t>GeographicalCoordinates</w:t>
      </w:r>
      <w:proofErr w:type="spellEnd"/>
    </w:p>
    <w:p w14:paraId="4A5D05B8" w14:textId="77777777" w:rsidR="00927A77" w:rsidRDefault="00927A77" w:rsidP="00927A77">
      <w:pPr>
        <w:pStyle w:val="Code"/>
      </w:pPr>
      <w:r>
        <w:t>}</w:t>
      </w:r>
    </w:p>
    <w:p w14:paraId="6DB130B8" w14:textId="77777777" w:rsidR="00927A77" w:rsidRDefault="00927A77" w:rsidP="00927A77">
      <w:pPr>
        <w:pStyle w:val="Code"/>
      </w:pPr>
    </w:p>
    <w:p w14:paraId="41A6EA9F" w14:textId="77777777" w:rsidR="00927A77" w:rsidRDefault="00927A77" w:rsidP="00927A77">
      <w:pPr>
        <w:pStyle w:val="Code"/>
      </w:pPr>
      <w:r>
        <w:t>-- TS 29.572 [24], clause 6.1.6.2.7</w:t>
      </w:r>
    </w:p>
    <w:p w14:paraId="3B839F44" w14:textId="77777777" w:rsidR="00927A77" w:rsidRDefault="00927A77" w:rsidP="00927A77">
      <w:pPr>
        <w:pStyle w:val="Code"/>
      </w:pPr>
      <w:proofErr w:type="spellStart"/>
      <w:r>
        <w:t>PointUncertaintyCircle</w:t>
      </w:r>
      <w:proofErr w:type="spellEnd"/>
      <w:r>
        <w:t xml:space="preserve"> ::= SEQUENCE</w:t>
      </w:r>
    </w:p>
    <w:p w14:paraId="4381D4CF" w14:textId="77777777" w:rsidR="00927A77" w:rsidRDefault="00927A77" w:rsidP="00927A77">
      <w:pPr>
        <w:pStyle w:val="Code"/>
      </w:pPr>
      <w:r>
        <w:t>{</w:t>
      </w:r>
    </w:p>
    <w:p w14:paraId="66CDF29F" w14:textId="77777777" w:rsidR="00927A77" w:rsidRDefault="00927A77" w:rsidP="00927A77">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5E1AD69" w14:textId="77777777" w:rsidR="00927A77" w:rsidRDefault="00927A77" w:rsidP="00927A77">
      <w:pPr>
        <w:pStyle w:val="Code"/>
      </w:pPr>
      <w:r>
        <w:t xml:space="preserve">    uncertainty                         [2] Uncertainty</w:t>
      </w:r>
    </w:p>
    <w:p w14:paraId="3DC63AFC" w14:textId="77777777" w:rsidR="00927A77" w:rsidRDefault="00927A77" w:rsidP="00927A77">
      <w:pPr>
        <w:pStyle w:val="Code"/>
      </w:pPr>
      <w:r>
        <w:t>}</w:t>
      </w:r>
    </w:p>
    <w:p w14:paraId="78D1A4F8" w14:textId="77777777" w:rsidR="00927A77" w:rsidRDefault="00927A77" w:rsidP="00927A77">
      <w:pPr>
        <w:pStyle w:val="Code"/>
      </w:pPr>
    </w:p>
    <w:p w14:paraId="1DB2AC9E" w14:textId="77777777" w:rsidR="00927A77" w:rsidRDefault="00927A77" w:rsidP="00927A77">
      <w:pPr>
        <w:pStyle w:val="Code"/>
      </w:pPr>
      <w:r>
        <w:t>-- TS 29.572 [24], clause 6.1.6.2.8</w:t>
      </w:r>
    </w:p>
    <w:p w14:paraId="6A94D9E0" w14:textId="77777777" w:rsidR="00927A77" w:rsidRDefault="00927A77" w:rsidP="00927A77">
      <w:pPr>
        <w:pStyle w:val="Code"/>
      </w:pPr>
      <w:proofErr w:type="spellStart"/>
      <w:r>
        <w:t>PointUncertaintyEllipse</w:t>
      </w:r>
      <w:proofErr w:type="spellEnd"/>
      <w:r>
        <w:t xml:space="preserve"> ::= SEQUENCE</w:t>
      </w:r>
    </w:p>
    <w:p w14:paraId="6B775438" w14:textId="77777777" w:rsidR="00927A77" w:rsidRDefault="00927A77" w:rsidP="00927A77">
      <w:pPr>
        <w:pStyle w:val="Code"/>
      </w:pPr>
      <w:r>
        <w:t>{</w:t>
      </w:r>
    </w:p>
    <w:p w14:paraId="5BE6CD1F" w14:textId="77777777" w:rsidR="00927A77" w:rsidRDefault="00927A77" w:rsidP="00927A77">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05803F1" w14:textId="77777777" w:rsidR="00927A77" w:rsidRDefault="00927A77" w:rsidP="00927A77">
      <w:pPr>
        <w:pStyle w:val="Code"/>
      </w:pPr>
      <w:r>
        <w:t xml:space="preserve">    uncertainty                         [2] </w:t>
      </w:r>
      <w:proofErr w:type="spellStart"/>
      <w:r>
        <w:t>UncertaintyEllipse</w:t>
      </w:r>
      <w:proofErr w:type="spellEnd"/>
      <w:r>
        <w:t>,</w:t>
      </w:r>
    </w:p>
    <w:p w14:paraId="0B9BFAB0" w14:textId="77777777" w:rsidR="00927A77" w:rsidRDefault="00927A77" w:rsidP="00927A77">
      <w:pPr>
        <w:pStyle w:val="Code"/>
      </w:pPr>
      <w:r>
        <w:t xml:space="preserve">    confidence                          [3] Confidence</w:t>
      </w:r>
    </w:p>
    <w:p w14:paraId="79ECE602" w14:textId="77777777" w:rsidR="00927A77" w:rsidRDefault="00927A77" w:rsidP="00927A77">
      <w:pPr>
        <w:pStyle w:val="Code"/>
      </w:pPr>
      <w:r>
        <w:t>}</w:t>
      </w:r>
    </w:p>
    <w:p w14:paraId="1040E426" w14:textId="77777777" w:rsidR="00927A77" w:rsidRDefault="00927A77" w:rsidP="00927A77">
      <w:pPr>
        <w:pStyle w:val="Code"/>
      </w:pPr>
    </w:p>
    <w:p w14:paraId="247D3E61" w14:textId="77777777" w:rsidR="00927A77" w:rsidRDefault="00927A77" w:rsidP="00927A77">
      <w:pPr>
        <w:pStyle w:val="Code"/>
      </w:pPr>
      <w:r>
        <w:t>-- TS 29.572 [24], clause 6.1.6.2.9</w:t>
      </w:r>
    </w:p>
    <w:p w14:paraId="73CEC808" w14:textId="77777777" w:rsidR="00927A77" w:rsidRDefault="00927A77" w:rsidP="00927A77">
      <w:pPr>
        <w:pStyle w:val="Code"/>
      </w:pPr>
      <w:r>
        <w:t>Polygon ::= SEQUENCE</w:t>
      </w:r>
    </w:p>
    <w:p w14:paraId="5EDCCEF8" w14:textId="77777777" w:rsidR="00927A77" w:rsidRDefault="00927A77" w:rsidP="00927A77">
      <w:pPr>
        <w:pStyle w:val="Code"/>
      </w:pPr>
      <w:r>
        <w:t>{</w:t>
      </w:r>
    </w:p>
    <w:p w14:paraId="57FCE7DE" w14:textId="77777777" w:rsidR="00927A77" w:rsidRDefault="00927A77" w:rsidP="00927A77">
      <w:pPr>
        <w:pStyle w:val="Code"/>
      </w:pPr>
      <w:r>
        <w:t xml:space="preserve">    </w:t>
      </w:r>
      <w:proofErr w:type="spellStart"/>
      <w:r>
        <w:t>pointList</w:t>
      </w:r>
      <w:proofErr w:type="spellEnd"/>
      <w:r>
        <w:t xml:space="preserve">                           [1] SET SIZE (3..15) OF </w:t>
      </w:r>
      <w:proofErr w:type="spellStart"/>
      <w:r>
        <w:t>GeographicalCoordinates</w:t>
      </w:r>
      <w:proofErr w:type="spellEnd"/>
    </w:p>
    <w:p w14:paraId="1C581F72" w14:textId="77777777" w:rsidR="00927A77" w:rsidRDefault="00927A77" w:rsidP="00927A77">
      <w:pPr>
        <w:pStyle w:val="Code"/>
      </w:pPr>
      <w:r>
        <w:t>}</w:t>
      </w:r>
    </w:p>
    <w:p w14:paraId="7BBB0C30" w14:textId="77777777" w:rsidR="00927A77" w:rsidRDefault="00927A77" w:rsidP="00927A77">
      <w:pPr>
        <w:pStyle w:val="Code"/>
      </w:pPr>
    </w:p>
    <w:p w14:paraId="51CF7AFB" w14:textId="77777777" w:rsidR="00927A77" w:rsidRDefault="00927A77" w:rsidP="00927A77">
      <w:pPr>
        <w:pStyle w:val="Code"/>
      </w:pPr>
      <w:r>
        <w:t>-- TS 29.572 [24], clause 6.1.6.2.10</w:t>
      </w:r>
    </w:p>
    <w:p w14:paraId="1FADDE9B" w14:textId="77777777" w:rsidR="00927A77" w:rsidRDefault="00927A77" w:rsidP="00927A77">
      <w:pPr>
        <w:pStyle w:val="Code"/>
      </w:pPr>
      <w:proofErr w:type="spellStart"/>
      <w:r>
        <w:t>PointAltitude</w:t>
      </w:r>
      <w:proofErr w:type="spellEnd"/>
      <w:r>
        <w:t xml:space="preserve"> ::= SEQUENCE</w:t>
      </w:r>
    </w:p>
    <w:p w14:paraId="6C41979A" w14:textId="77777777" w:rsidR="00927A77" w:rsidRDefault="00927A77" w:rsidP="00927A77">
      <w:pPr>
        <w:pStyle w:val="Code"/>
      </w:pPr>
      <w:r>
        <w:t>{</w:t>
      </w:r>
    </w:p>
    <w:p w14:paraId="2B61F119" w14:textId="77777777" w:rsidR="00927A77" w:rsidRDefault="00927A77" w:rsidP="00927A77">
      <w:pPr>
        <w:pStyle w:val="Code"/>
      </w:pPr>
      <w:r>
        <w:t xml:space="preserve">    point                               [1] </w:t>
      </w:r>
      <w:proofErr w:type="spellStart"/>
      <w:r>
        <w:t>GeographicalCoordinates</w:t>
      </w:r>
      <w:proofErr w:type="spellEnd"/>
      <w:r>
        <w:t>,</w:t>
      </w:r>
    </w:p>
    <w:p w14:paraId="676B1330" w14:textId="77777777" w:rsidR="00927A77" w:rsidRDefault="00927A77" w:rsidP="00927A77">
      <w:pPr>
        <w:pStyle w:val="Code"/>
      </w:pPr>
      <w:r>
        <w:t xml:space="preserve">    altitude                            [2] Altitude</w:t>
      </w:r>
    </w:p>
    <w:p w14:paraId="11CC00BE" w14:textId="77777777" w:rsidR="00927A77" w:rsidRDefault="00927A77" w:rsidP="00927A77">
      <w:pPr>
        <w:pStyle w:val="Code"/>
      </w:pPr>
      <w:r>
        <w:t>}</w:t>
      </w:r>
    </w:p>
    <w:p w14:paraId="5A452681" w14:textId="77777777" w:rsidR="00927A77" w:rsidRDefault="00927A77" w:rsidP="00927A77">
      <w:pPr>
        <w:pStyle w:val="Code"/>
      </w:pPr>
    </w:p>
    <w:p w14:paraId="29E30685" w14:textId="77777777" w:rsidR="00927A77" w:rsidRDefault="00927A77" w:rsidP="00927A77">
      <w:pPr>
        <w:pStyle w:val="Code"/>
      </w:pPr>
      <w:r>
        <w:t>-- TS 29.572 [24], clause 6.1.6.2.11</w:t>
      </w:r>
    </w:p>
    <w:p w14:paraId="057DE620" w14:textId="77777777" w:rsidR="00927A77" w:rsidRDefault="00927A77" w:rsidP="00927A77">
      <w:pPr>
        <w:pStyle w:val="Code"/>
      </w:pPr>
      <w:proofErr w:type="spellStart"/>
      <w:r>
        <w:t>PointAltitudeUncertainty</w:t>
      </w:r>
      <w:proofErr w:type="spellEnd"/>
      <w:r>
        <w:t xml:space="preserve"> ::= SEQUENCE</w:t>
      </w:r>
    </w:p>
    <w:p w14:paraId="49F209E1" w14:textId="77777777" w:rsidR="00927A77" w:rsidRDefault="00927A77" w:rsidP="00927A77">
      <w:pPr>
        <w:pStyle w:val="Code"/>
      </w:pPr>
      <w:r>
        <w:t>{</w:t>
      </w:r>
    </w:p>
    <w:p w14:paraId="6571D5AD" w14:textId="77777777" w:rsidR="00927A77" w:rsidRDefault="00927A77" w:rsidP="00927A77">
      <w:pPr>
        <w:pStyle w:val="Code"/>
      </w:pPr>
      <w:r>
        <w:t xml:space="preserve">    point                               [1] </w:t>
      </w:r>
      <w:proofErr w:type="spellStart"/>
      <w:r>
        <w:t>GeographicalCoordinates</w:t>
      </w:r>
      <w:proofErr w:type="spellEnd"/>
      <w:r>
        <w:t>,</w:t>
      </w:r>
    </w:p>
    <w:p w14:paraId="5B1F3EFD" w14:textId="77777777" w:rsidR="00927A77" w:rsidRDefault="00927A77" w:rsidP="00927A77">
      <w:pPr>
        <w:pStyle w:val="Code"/>
      </w:pPr>
      <w:r>
        <w:t xml:space="preserve">    altitude                            [2] Altitude,</w:t>
      </w:r>
    </w:p>
    <w:p w14:paraId="58C05463" w14:textId="77777777" w:rsidR="00927A77" w:rsidRDefault="00927A77" w:rsidP="00927A77">
      <w:pPr>
        <w:pStyle w:val="Code"/>
      </w:pPr>
      <w:r>
        <w:t xml:space="preserve">    </w:t>
      </w:r>
      <w:proofErr w:type="spellStart"/>
      <w:r>
        <w:t>uncertaintyEllipse</w:t>
      </w:r>
      <w:proofErr w:type="spellEnd"/>
      <w:r>
        <w:t xml:space="preserve">                  [3] </w:t>
      </w:r>
      <w:proofErr w:type="spellStart"/>
      <w:r>
        <w:t>UncertaintyEllipse</w:t>
      </w:r>
      <w:proofErr w:type="spellEnd"/>
      <w:r>
        <w:t>,</w:t>
      </w:r>
    </w:p>
    <w:p w14:paraId="65724A0E" w14:textId="77777777" w:rsidR="00927A77" w:rsidRDefault="00927A77" w:rsidP="00927A77">
      <w:pPr>
        <w:pStyle w:val="Code"/>
      </w:pPr>
      <w:r>
        <w:t xml:space="preserve">    </w:t>
      </w:r>
      <w:proofErr w:type="spellStart"/>
      <w:r>
        <w:t>uncertaintyAltitude</w:t>
      </w:r>
      <w:proofErr w:type="spellEnd"/>
      <w:r>
        <w:t xml:space="preserve">                 [4] Uncertainty,</w:t>
      </w:r>
    </w:p>
    <w:p w14:paraId="6C8FF118" w14:textId="77777777" w:rsidR="00927A77" w:rsidRDefault="00927A77" w:rsidP="00927A77">
      <w:pPr>
        <w:pStyle w:val="Code"/>
      </w:pPr>
      <w:r>
        <w:t xml:space="preserve">    confidence                          [5] Confidence</w:t>
      </w:r>
    </w:p>
    <w:p w14:paraId="69212924" w14:textId="77777777" w:rsidR="00927A77" w:rsidRDefault="00927A77" w:rsidP="00927A77">
      <w:pPr>
        <w:pStyle w:val="Code"/>
      </w:pPr>
      <w:r>
        <w:t>}</w:t>
      </w:r>
    </w:p>
    <w:p w14:paraId="38343AFF" w14:textId="77777777" w:rsidR="00927A77" w:rsidRDefault="00927A77" w:rsidP="00927A77">
      <w:pPr>
        <w:pStyle w:val="Code"/>
      </w:pPr>
    </w:p>
    <w:p w14:paraId="46C81836" w14:textId="77777777" w:rsidR="00927A77" w:rsidRDefault="00927A77" w:rsidP="00927A77">
      <w:pPr>
        <w:pStyle w:val="Code"/>
      </w:pPr>
      <w:r>
        <w:t>-- TS 29.572 [24], clause 6.1.6.2.12</w:t>
      </w:r>
    </w:p>
    <w:p w14:paraId="0555A5B7" w14:textId="77777777" w:rsidR="00927A77" w:rsidRDefault="00927A77" w:rsidP="00927A77">
      <w:pPr>
        <w:pStyle w:val="Code"/>
      </w:pPr>
      <w:proofErr w:type="spellStart"/>
      <w:r>
        <w:t>EllipsoidArc</w:t>
      </w:r>
      <w:proofErr w:type="spellEnd"/>
      <w:r>
        <w:t xml:space="preserve"> ::= SEQUENCE</w:t>
      </w:r>
    </w:p>
    <w:p w14:paraId="41C305A4" w14:textId="77777777" w:rsidR="00927A77" w:rsidRDefault="00927A77" w:rsidP="00927A77">
      <w:pPr>
        <w:pStyle w:val="Code"/>
      </w:pPr>
      <w:r>
        <w:t>{</w:t>
      </w:r>
    </w:p>
    <w:p w14:paraId="71BC4C34" w14:textId="77777777" w:rsidR="00927A77" w:rsidRDefault="00927A77" w:rsidP="00927A77">
      <w:pPr>
        <w:pStyle w:val="Code"/>
      </w:pPr>
      <w:r>
        <w:t xml:space="preserve">    point                               [1] </w:t>
      </w:r>
      <w:proofErr w:type="spellStart"/>
      <w:r>
        <w:t>GeographicalCoordinates</w:t>
      </w:r>
      <w:proofErr w:type="spellEnd"/>
      <w:r>
        <w:t>,</w:t>
      </w:r>
    </w:p>
    <w:p w14:paraId="5FC448BF" w14:textId="77777777" w:rsidR="00927A77" w:rsidRDefault="00927A77" w:rsidP="00927A77">
      <w:pPr>
        <w:pStyle w:val="Code"/>
      </w:pPr>
      <w:r>
        <w:t xml:space="preserve">    </w:t>
      </w:r>
      <w:proofErr w:type="spellStart"/>
      <w:r>
        <w:t>innerRadius</w:t>
      </w:r>
      <w:proofErr w:type="spellEnd"/>
      <w:r>
        <w:t xml:space="preserve">                         [2] </w:t>
      </w:r>
      <w:proofErr w:type="spellStart"/>
      <w:r>
        <w:t>InnerRadius</w:t>
      </w:r>
      <w:proofErr w:type="spellEnd"/>
      <w:r>
        <w:t>,</w:t>
      </w:r>
    </w:p>
    <w:p w14:paraId="0827A9EC" w14:textId="77777777" w:rsidR="00927A77" w:rsidRDefault="00927A77" w:rsidP="00927A77">
      <w:pPr>
        <w:pStyle w:val="Code"/>
      </w:pPr>
      <w:r>
        <w:t xml:space="preserve">    </w:t>
      </w:r>
      <w:proofErr w:type="spellStart"/>
      <w:r>
        <w:t>uncertaintyRadius</w:t>
      </w:r>
      <w:proofErr w:type="spellEnd"/>
      <w:r>
        <w:t xml:space="preserve">                   [3] Uncertainty,</w:t>
      </w:r>
    </w:p>
    <w:p w14:paraId="74AE70BD" w14:textId="77777777" w:rsidR="00927A77" w:rsidRDefault="00927A77" w:rsidP="00927A77">
      <w:pPr>
        <w:pStyle w:val="Code"/>
      </w:pPr>
      <w:r>
        <w:t xml:space="preserve">    </w:t>
      </w:r>
      <w:proofErr w:type="spellStart"/>
      <w:r>
        <w:t>offsetAngle</w:t>
      </w:r>
      <w:proofErr w:type="spellEnd"/>
      <w:r>
        <w:t xml:space="preserve">                         [4] Angle,</w:t>
      </w:r>
    </w:p>
    <w:p w14:paraId="6327F0BA" w14:textId="77777777" w:rsidR="00927A77" w:rsidRDefault="00927A77" w:rsidP="00927A77">
      <w:pPr>
        <w:pStyle w:val="Code"/>
      </w:pPr>
      <w:r>
        <w:t xml:space="preserve">    </w:t>
      </w:r>
      <w:proofErr w:type="spellStart"/>
      <w:r>
        <w:t>includedAngle</w:t>
      </w:r>
      <w:proofErr w:type="spellEnd"/>
      <w:r>
        <w:t xml:space="preserve">                       [5] Angle,</w:t>
      </w:r>
    </w:p>
    <w:p w14:paraId="0E4B0955" w14:textId="77777777" w:rsidR="00927A77" w:rsidRDefault="00927A77" w:rsidP="00927A77">
      <w:pPr>
        <w:pStyle w:val="Code"/>
      </w:pPr>
      <w:r>
        <w:t xml:space="preserve">    confidence                          [6] Confidence</w:t>
      </w:r>
    </w:p>
    <w:p w14:paraId="6FB1BBB9" w14:textId="77777777" w:rsidR="00927A77" w:rsidRDefault="00927A77" w:rsidP="00927A77">
      <w:pPr>
        <w:pStyle w:val="Code"/>
      </w:pPr>
      <w:r>
        <w:t>}</w:t>
      </w:r>
    </w:p>
    <w:p w14:paraId="107B8ABE" w14:textId="77777777" w:rsidR="00927A77" w:rsidRDefault="00927A77" w:rsidP="00927A77">
      <w:pPr>
        <w:pStyle w:val="Code"/>
      </w:pPr>
    </w:p>
    <w:p w14:paraId="6E86491A" w14:textId="77777777" w:rsidR="00927A77" w:rsidRDefault="00927A77" w:rsidP="00927A77">
      <w:pPr>
        <w:pStyle w:val="Code"/>
      </w:pPr>
      <w:r>
        <w:t>-- TS 29.572 [24], clause 6.1.6.2.4</w:t>
      </w:r>
    </w:p>
    <w:p w14:paraId="30AF5F7C" w14:textId="77777777" w:rsidR="00927A77" w:rsidRDefault="00927A77" w:rsidP="00927A77">
      <w:pPr>
        <w:pStyle w:val="Code"/>
      </w:pPr>
      <w:proofErr w:type="spellStart"/>
      <w:r>
        <w:t>GeographicalCoordinates</w:t>
      </w:r>
      <w:proofErr w:type="spellEnd"/>
      <w:r>
        <w:t xml:space="preserve"> ::= SEQUENCE</w:t>
      </w:r>
    </w:p>
    <w:p w14:paraId="52EEE765" w14:textId="77777777" w:rsidR="00927A77" w:rsidRDefault="00927A77" w:rsidP="00927A77">
      <w:pPr>
        <w:pStyle w:val="Code"/>
      </w:pPr>
      <w:r>
        <w:t>{</w:t>
      </w:r>
    </w:p>
    <w:p w14:paraId="322FF53E" w14:textId="77777777" w:rsidR="00927A77" w:rsidRDefault="00927A77" w:rsidP="00927A77">
      <w:pPr>
        <w:pStyle w:val="Code"/>
      </w:pPr>
      <w:r>
        <w:t xml:space="preserve">    latitude                            [1] UTF8String,</w:t>
      </w:r>
    </w:p>
    <w:p w14:paraId="74E02669" w14:textId="77777777" w:rsidR="00927A77" w:rsidRDefault="00927A77" w:rsidP="00927A77">
      <w:pPr>
        <w:pStyle w:val="Code"/>
      </w:pPr>
      <w:r>
        <w:t xml:space="preserve">    longitude                           [2] UTF8String,</w:t>
      </w:r>
    </w:p>
    <w:p w14:paraId="562E70A5" w14:textId="77777777" w:rsidR="00927A77" w:rsidRDefault="00927A77" w:rsidP="00927A77">
      <w:pPr>
        <w:pStyle w:val="Code"/>
      </w:pPr>
      <w:r>
        <w:t xml:space="preserve">    </w:t>
      </w:r>
      <w:proofErr w:type="spellStart"/>
      <w:r>
        <w:t>mapDatumInformation</w:t>
      </w:r>
      <w:proofErr w:type="spellEnd"/>
      <w:r>
        <w:t xml:space="preserve">                 [3] OGCURN OPTIONAL</w:t>
      </w:r>
    </w:p>
    <w:p w14:paraId="4EA4565D" w14:textId="77777777" w:rsidR="00927A77" w:rsidRDefault="00927A77" w:rsidP="00927A77">
      <w:pPr>
        <w:pStyle w:val="Code"/>
      </w:pPr>
      <w:r>
        <w:t>}</w:t>
      </w:r>
    </w:p>
    <w:p w14:paraId="11920142" w14:textId="77777777" w:rsidR="00927A77" w:rsidRDefault="00927A77" w:rsidP="00927A77">
      <w:pPr>
        <w:pStyle w:val="Code"/>
      </w:pPr>
    </w:p>
    <w:p w14:paraId="294701CB" w14:textId="77777777" w:rsidR="00927A77" w:rsidRDefault="00927A77" w:rsidP="00927A77">
      <w:pPr>
        <w:pStyle w:val="Code"/>
      </w:pPr>
      <w:r>
        <w:t>-- TS 29.572 [24], clause 6.1.6.2.22</w:t>
      </w:r>
    </w:p>
    <w:p w14:paraId="241C80CB" w14:textId="77777777" w:rsidR="00927A77" w:rsidRDefault="00927A77" w:rsidP="00927A77">
      <w:pPr>
        <w:pStyle w:val="Code"/>
      </w:pPr>
      <w:proofErr w:type="spellStart"/>
      <w:r>
        <w:t>UncertaintyEllipse</w:t>
      </w:r>
      <w:proofErr w:type="spellEnd"/>
      <w:r>
        <w:t xml:space="preserve"> ::= SEQUENCE</w:t>
      </w:r>
    </w:p>
    <w:p w14:paraId="7485C07D" w14:textId="77777777" w:rsidR="00927A77" w:rsidRDefault="00927A77" w:rsidP="00927A77">
      <w:pPr>
        <w:pStyle w:val="Code"/>
      </w:pPr>
      <w:r>
        <w:t>{</w:t>
      </w:r>
    </w:p>
    <w:p w14:paraId="4A3665F5" w14:textId="77777777" w:rsidR="00927A77" w:rsidRDefault="00927A77" w:rsidP="00927A77">
      <w:pPr>
        <w:pStyle w:val="Code"/>
      </w:pPr>
      <w:r>
        <w:t xml:space="preserve">    </w:t>
      </w:r>
      <w:proofErr w:type="spellStart"/>
      <w:r>
        <w:t>semiMajor</w:t>
      </w:r>
      <w:proofErr w:type="spellEnd"/>
      <w:r>
        <w:t xml:space="preserve">                           [1] Uncertainty,</w:t>
      </w:r>
    </w:p>
    <w:p w14:paraId="23F24D3C" w14:textId="77777777" w:rsidR="00927A77" w:rsidRDefault="00927A77" w:rsidP="00927A77">
      <w:pPr>
        <w:pStyle w:val="Code"/>
      </w:pPr>
      <w:r>
        <w:t xml:space="preserve">    </w:t>
      </w:r>
      <w:proofErr w:type="spellStart"/>
      <w:r>
        <w:t>semiMinor</w:t>
      </w:r>
      <w:proofErr w:type="spellEnd"/>
      <w:r>
        <w:t xml:space="preserve">                           [2] Uncertainty,</w:t>
      </w:r>
    </w:p>
    <w:p w14:paraId="2189B97C" w14:textId="77777777" w:rsidR="00927A77" w:rsidRDefault="00927A77" w:rsidP="00927A77">
      <w:pPr>
        <w:pStyle w:val="Code"/>
      </w:pPr>
      <w:r>
        <w:t xml:space="preserve">    </w:t>
      </w:r>
      <w:proofErr w:type="spellStart"/>
      <w:r>
        <w:t>orientationMajor</w:t>
      </w:r>
      <w:proofErr w:type="spellEnd"/>
      <w:r>
        <w:t xml:space="preserve">                    [3] Orientation</w:t>
      </w:r>
    </w:p>
    <w:p w14:paraId="3B9D96D9" w14:textId="77777777" w:rsidR="00927A77" w:rsidRDefault="00927A77" w:rsidP="00927A77">
      <w:pPr>
        <w:pStyle w:val="Code"/>
      </w:pPr>
      <w:r>
        <w:t>}</w:t>
      </w:r>
    </w:p>
    <w:p w14:paraId="27B0E3A4" w14:textId="77777777" w:rsidR="00927A77" w:rsidRDefault="00927A77" w:rsidP="00927A77">
      <w:pPr>
        <w:pStyle w:val="Code"/>
      </w:pPr>
    </w:p>
    <w:p w14:paraId="4819D821" w14:textId="77777777" w:rsidR="00927A77" w:rsidRDefault="00927A77" w:rsidP="00927A77">
      <w:pPr>
        <w:pStyle w:val="Code"/>
      </w:pPr>
      <w:r>
        <w:t>-- TS 29.572 [24], clause 6.1.6.2.18</w:t>
      </w:r>
    </w:p>
    <w:p w14:paraId="228543C1" w14:textId="77777777" w:rsidR="00927A77" w:rsidRDefault="00927A77" w:rsidP="00927A77">
      <w:pPr>
        <w:pStyle w:val="Code"/>
      </w:pPr>
      <w:proofErr w:type="spellStart"/>
      <w:r>
        <w:t>HorizontalVelocity</w:t>
      </w:r>
      <w:proofErr w:type="spellEnd"/>
      <w:r>
        <w:t xml:space="preserve"> ::= SEQUENCE</w:t>
      </w:r>
    </w:p>
    <w:p w14:paraId="6D850DD0" w14:textId="77777777" w:rsidR="00927A77" w:rsidRDefault="00927A77" w:rsidP="00927A77">
      <w:pPr>
        <w:pStyle w:val="Code"/>
      </w:pPr>
      <w:r>
        <w:t>{</w:t>
      </w:r>
    </w:p>
    <w:p w14:paraId="246FE870" w14:textId="77777777" w:rsidR="00927A77" w:rsidRDefault="00927A77" w:rsidP="00927A77">
      <w:pPr>
        <w:pStyle w:val="Code"/>
      </w:pPr>
      <w:r>
        <w:t xml:space="preserve">    </w:t>
      </w:r>
      <w:proofErr w:type="spellStart"/>
      <w:r>
        <w:t>hSpeed</w:t>
      </w:r>
      <w:proofErr w:type="spellEnd"/>
      <w:r>
        <w:t xml:space="preserve">                              [1] </w:t>
      </w:r>
      <w:proofErr w:type="spellStart"/>
      <w:r>
        <w:t>HorizontalSpeed</w:t>
      </w:r>
      <w:proofErr w:type="spellEnd"/>
      <w:r>
        <w:t>,</w:t>
      </w:r>
    </w:p>
    <w:p w14:paraId="7434DE89" w14:textId="77777777" w:rsidR="00927A77" w:rsidRDefault="00927A77" w:rsidP="00927A77">
      <w:pPr>
        <w:pStyle w:val="Code"/>
      </w:pPr>
      <w:r>
        <w:t xml:space="preserve">    bearing                             [2] Angle</w:t>
      </w:r>
    </w:p>
    <w:p w14:paraId="2B4A2369" w14:textId="77777777" w:rsidR="00927A77" w:rsidRDefault="00927A77" w:rsidP="00927A77">
      <w:pPr>
        <w:pStyle w:val="Code"/>
      </w:pPr>
      <w:r>
        <w:t>}</w:t>
      </w:r>
    </w:p>
    <w:p w14:paraId="563D2D83" w14:textId="77777777" w:rsidR="00927A77" w:rsidRDefault="00927A77" w:rsidP="00927A77">
      <w:pPr>
        <w:pStyle w:val="Code"/>
      </w:pPr>
    </w:p>
    <w:p w14:paraId="0407E78A" w14:textId="77777777" w:rsidR="00927A77" w:rsidRDefault="00927A77" w:rsidP="00927A77">
      <w:pPr>
        <w:pStyle w:val="Code"/>
      </w:pPr>
      <w:r>
        <w:t>-- TS 29.572 [24], clause 6.1.6.2.19</w:t>
      </w:r>
    </w:p>
    <w:p w14:paraId="3E4A50A8" w14:textId="77777777" w:rsidR="00927A77" w:rsidRDefault="00927A77" w:rsidP="00927A77">
      <w:pPr>
        <w:pStyle w:val="Code"/>
      </w:pPr>
      <w:proofErr w:type="spellStart"/>
      <w:r>
        <w:t>HorizontalWithVerticalVelocity</w:t>
      </w:r>
      <w:proofErr w:type="spellEnd"/>
      <w:r>
        <w:t xml:space="preserve"> ::= SEQUENCE</w:t>
      </w:r>
    </w:p>
    <w:p w14:paraId="4405075C" w14:textId="77777777" w:rsidR="00927A77" w:rsidRDefault="00927A77" w:rsidP="00927A77">
      <w:pPr>
        <w:pStyle w:val="Code"/>
      </w:pPr>
      <w:r>
        <w:t>{</w:t>
      </w:r>
    </w:p>
    <w:p w14:paraId="0FF83575" w14:textId="77777777" w:rsidR="00927A77" w:rsidRDefault="00927A77" w:rsidP="00927A77">
      <w:pPr>
        <w:pStyle w:val="Code"/>
      </w:pPr>
      <w:r>
        <w:t xml:space="preserve">    </w:t>
      </w:r>
      <w:proofErr w:type="spellStart"/>
      <w:r>
        <w:t>hSpeed</w:t>
      </w:r>
      <w:proofErr w:type="spellEnd"/>
      <w:r>
        <w:t xml:space="preserve">                              [1] </w:t>
      </w:r>
      <w:proofErr w:type="spellStart"/>
      <w:r>
        <w:t>HorizontalSpeed</w:t>
      </w:r>
      <w:proofErr w:type="spellEnd"/>
      <w:r>
        <w:t>,</w:t>
      </w:r>
    </w:p>
    <w:p w14:paraId="40278599" w14:textId="77777777" w:rsidR="00927A77" w:rsidRDefault="00927A77" w:rsidP="00927A77">
      <w:pPr>
        <w:pStyle w:val="Code"/>
      </w:pPr>
      <w:r>
        <w:t xml:space="preserve">    bearing                             [2] Angle,</w:t>
      </w:r>
    </w:p>
    <w:p w14:paraId="473D0BFC" w14:textId="77777777" w:rsidR="00927A77" w:rsidRDefault="00927A77" w:rsidP="00927A77">
      <w:pPr>
        <w:pStyle w:val="Code"/>
      </w:pPr>
      <w:r>
        <w:t xml:space="preserve">    </w:t>
      </w:r>
      <w:proofErr w:type="spellStart"/>
      <w:r>
        <w:t>vSpeed</w:t>
      </w:r>
      <w:proofErr w:type="spellEnd"/>
      <w:r>
        <w:t xml:space="preserve">                              [3] </w:t>
      </w:r>
      <w:proofErr w:type="spellStart"/>
      <w:r>
        <w:t>VerticalSpeed</w:t>
      </w:r>
      <w:proofErr w:type="spellEnd"/>
      <w:r>
        <w:t>,</w:t>
      </w:r>
    </w:p>
    <w:p w14:paraId="0C018E61" w14:textId="77777777" w:rsidR="00927A77" w:rsidRDefault="00927A77" w:rsidP="00927A77">
      <w:pPr>
        <w:pStyle w:val="Code"/>
      </w:pPr>
      <w:r>
        <w:t xml:space="preserve">    </w:t>
      </w:r>
      <w:proofErr w:type="spellStart"/>
      <w:r>
        <w:t>vDirection</w:t>
      </w:r>
      <w:proofErr w:type="spellEnd"/>
      <w:r>
        <w:t xml:space="preserve">                          [4] </w:t>
      </w:r>
      <w:proofErr w:type="spellStart"/>
      <w:r>
        <w:t>VerticalDirection</w:t>
      </w:r>
      <w:proofErr w:type="spellEnd"/>
    </w:p>
    <w:p w14:paraId="32BFCBD2" w14:textId="77777777" w:rsidR="00927A77" w:rsidRDefault="00927A77" w:rsidP="00927A77">
      <w:pPr>
        <w:pStyle w:val="Code"/>
      </w:pPr>
      <w:r>
        <w:t>}</w:t>
      </w:r>
    </w:p>
    <w:p w14:paraId="02FB140E" w14:textId="77777777" w:rsidR="00927A77" w:rsidRDefault="00927A77" w:rsidP="00927A77">
      <w:pPr>
        <w:pStyle w:val="Code"/>
      </w:pPr>
    </w:p>
    <w:p w14:paraId="753D0B9D" w14:textId="77777777" w:rsidR="00927A77" w:rsidRDefault="00927A77" w:rsidP="00927A77">
      <w:pPr>
        <w:pStyle w:val="Code"/>
      </w:pPr>
      <w:r>
        <w:t>-- TS 29.572 [24], clause 6.1.6.2.20</w:t>
      </w:r>
    </w:p>
    <w:p w14:paraId="41F37E86" w14:textId="77777777" w:rsidR="00927A77" w:rsidRDefault="00927A77" w:rsidP="00927A77">
      <w:pPr>
        <w:pStyle w:val="Code"/>
      </w:pPr>
      <w:proofErr w:type="spellStart"/>
      <w:r>
        <w:t>HorizontalVelocityWithUncertainty</w:t>
      </w:r>
      <w:proofErr w:type="spellEnd"/>
      <w:r>
        <w:t xml:space="preserve"> ::= SEQUENCE</w:t>
      </w:r>
    </w:p>
    <w:p w14:paraId="3549A83B" w14:textId="77777777" w:rsidR="00927A77" w:rsidRDefault="00927A77" w:rsidP="00927A77">
      <w:pPr>
        <w:pStyle w:val="Code"/>
      </w:pPr>
      <w:r>
        <w:t>{</w:t>
      </w:r>
    </w:p>
    <w:p w14:paraId="65C7B932" w14:textId="77777777" w:rsidR="00927A77" w:rsidRDefault="00927A77" w:rsidP="00927A77">
      <w:pPr>
        <w:pStyle w:val="Code"/>
      </w:pPr>
      <w:r>
        <w:t xml:space="preserve">    </w:t>
      </w:r>
      <w:proofErr w:type="spellStart"/>
      <w:r>
        <w:t>hSpeed</w:t>
      </w:r>
      <w:proofErr w:type="spellEnd"/>
      <w:r>
        <w:t xml:space="preserve">                              [1] </w:t>
      </w:r>
      <w:proofErr w:type="spellStart"/>
      <w:r>
        <w:t>HorizontalSpeed</w:t>
      </w:r>
      <w:proofErr w:type="spellEnd"/>
      <w:r>
        <w:t>,</w:t>
      </w:r>
    </w:p>
    <w:p w14:paraId="3A18A43B" w14:textId="77777777" w:rsidR="00927A77" w:rsidRDefault="00927A77" w:rsidP="00927A77">
      <w:pPr>
        <w:pStyle w:val="Code"/>
      </w:pPr>
      <w:r>
        <w:t xml:space="preserve">    bearing                             [2] Angle,</w:t>
      </w:r>
    </w:p>
    <w:p w14:paraId="5E6148F1" w14:textId="77777777" w:rsidR="00927A77" w:rsidRDefault="00927A77" w:rsidP="00927A77">
      <w:pPr>
        <w:pStyle w:val="Code"/>
      </w:pPr>
      <w:r>
        <w:t xml:space="preserve">    uncertainty                         [3] </w:t>
      </w:r>
      <w:proofErr w:type="spellStart"/>
      <w:r>
        <w:t>SpeedUncertainty</w:t>
      </w:r>
      <w:proofErr w:type="spellEnd"/>
    </w:p>
    <w:p w14:paraId="553839C3" w14:textId="77777777" w:rsidR="00927A77" w:rsidRDefault="00927A77" w:rsidP="00927A77">
      <w:pPr>
        <w:pStyle w:val="Code"/>
      </w:pPr>
      <w:r>
        <w:t>}</w:t>
      </w:r>
    </w:p>
    <w:p w14:paraId="690CE37A" w14:textId="77777777" w:rsidR="00927A77" w:rsidRDefault="00927A77" w:rsidP="00927A77">
      <w:pPr>
        <w:pStyle w:val="Code"/>
      </w:pPr>
    </w:p>
    <w:p w14:paraId="2E7F9FE7" w14:textId="77777777" w:rsidR="00927A77" w:rsidRDefault="00927A77" w:rsidP="00927A77">
      <w:pPr>
        <w:pStyle w:val="Code"/>
      </w:pPr>
      <w:r>
        <w:t>-- TS 29.572 [24], clause 6.1.6.2.21</w:t>
      </w:r>
    </w:p>
    <w:p w14:paraId="71263FED" w14:textId="77777777" w:rsidR="00927A77" w:rsidRDefault="00927A77" w:rsidP="00927A77">
      <w:pPr>
        <w:pStyle w:val="Code"/>
      </w:pPr>
      <w:proofErr w:type="spellStart"/>
      <w:r>
        <w:t>HorizontalWithVerticalVelocityAndUncertainty</w:t>
      </w:r>
      <w:proofErr w:type="spellEnd"/>
      <w:r>
        <w:t xml:space="preserve"> ::= SEQUENCE</w:t>
      </w:r>
    </w:p>
    <w:p w14:paraId="636F4D39" w14:textId="77777777" w:rsidR="00927A77" w:rsidRDefault="00927A77" w:rsidP="00927A77">
      <w:pPr>
        <w:pStyle w:val="Code"/>
      </w:pPr>
      <w:r>
        <w:t>{</w:t>
      </w:r>
    </w:p>
    <w:p w14:paraId="3FF273BA" w14:textId="77777777" w:rsidR="00927A77" w:rsidRDefault="00927A77" w:rsidP="00927A77">
      <w:pPr>
        <w:pStyle w:val="Code"/>
      </w:pPr>
      <w:r>
        <w:t xml:space="preserve">    </w:t>
      </w:r>
      <w:proofErr w:type="spellStart"/>
      <w:r>
        <w:t>hspeed</w:t>
      </w:r>
      <w:proofErr w:type="spellEnd"/>
      <w:r>
        <w:t xml:space="preserve">                              [1] </w:t>
      </w:r>
      <w:proofErr w:type="spellStart"/>
      <w:r>
        <w:t>HorizontalSpeed</w:t>
      </w:r>
      <w:proofErr w:type="spellEnd"/>
      <w:r>
        <w:t>,</w:t>
      </w:r>
    </w:p>
    <w:p w14:paraId="534E6F40" w14:textId="77777777" w:rsidR="00927A77" w:rsidRDefault="00927A77" w:rsidP="00927A77">
      <w:pPr>
        <w:pStyle w:val="Code"/>
      </w:pPr>
      <w:r>
        <w:t xml:space="preserve">    bearing                             [2] Angle,</w:t>
      </w:r>
    </w:p>
    <w:p w14:paraId="030ECB70" w14:textId="77777777" w:rsidR="00927A77" w:rsidRDefault="00927A77" w:rsidP="00927A77">
      <w:pPr>
        <w:pStyle w:val="Code"/>
      </w:pPr>
      <w:r>
        <w:t xml:space="preserve">    </w:t>
      </w:r>
      <w:proofErr w:type="spellStart"/>
      <w:r>
        <w:t>vSpeed</w:t>
      </w:r>
      <w:proofErr w:type="spellEnd"/>
      <w:r>
        <w:t xml:space="preserve">                              [3] </w:t>
      </w:r>
      <w:proofErr w:type="spellStart"/>
      <w:r>
        <w:t>VerticalSpeed</w:t>
      </w:r>
      <w:proofErr w:type="spellEnd"/>
      <w:r>
        <w:t>,</w:t>
      </w:r>
    </w:p>
    <w:p w14:paraId="699F2B5A" w14:textId="77777777" w:rsidR="00927A77" w:rsidRDefault="00927A77" w:rsidP="00927A77">
      <w:pPr>
        <w:pStyle w:val="Code"/>
      </w:pPr>
      <w:r>
        <w:t xml:space="preserve">    </w:t>
      </w:r>
      <w:proofErr w:type="spellStart"/>
      <w:r>
        <w:t>vDirection</w:t>
      </w:r>
      <w:proofErr w:type="spellEnd"/>
      <w:r>
        <w:t xml:space="preserve">                          [4] </w:t>
      </w:r>
      <w:proofErr w:type="spellStart"/>
      <w:r>
        <w:t>VerticalDirection</w:t>
      </w:r>
      <w:proofErr w:type="spellEnd"/>
      <w:r>
        <w:t>,</w:t>
      </w:r>
    </w:p>
    <w:p w14:paraId="1A4F0739" w14:textId="77777777" w:rsidR="00927A77" w:rsidRDefault="00927A77" w:rsidP="00927A77">
      <w:pPr>
        <w:pStyle w:val="Code"/>
      </w:pPr>
      <w:r>
        <w:t xml:space="preserve">    </w:t>
      </w:r>
      <w:proofErr w:type="spellStart"/>
      <w:r>
        <w:t>hUncertainty</w:t>
      </w:r>
      <w:proofErr w:type="spellEnd"/>
      <w:r>
        <w:t xml:space="preserve">                        [5] </w:t>
      </w:r>
      <w:proofErr w:type="spellStart"/>
      <w:r>
        <w:t>SpeedUncertainty</w:t>
      </w:r>
      <w:proofErr w:type="spellEnd"/>
      <w:r>
        <w:t>,</w:t>
      </w:r>
    </w:p>
    <w:p w14:paraId="64D4D2EC" w14:textId="77777777" w:rsidR="00927A77" w:rsidRDefault="00927A77" w:rsidP="00927A77">
      <w:pPr>
        <w:pStyle w:val="Code"/>
      </w:pPr>
      <w:r>
        <w:t xml:space="preserve">    </w:t>
      </w:r>
      <w:proofErr w:type="spellStart"/>
      <w:r>
        <w:t>vUncertainty</w:t>
      </w:r>
      <w:proofErr w:type="spellEnd"/>
      <w:r>
        <w:t xml:space="preserve">                        [6] </w:t>
      </w:r>
      <w:proofErr w:type="spellStart"/>
      <w:r>
        <w:t>SpeedUncertainty</w:t>
      </w:r>
      <w:proofErr w:type="spellEnd"/>
    </w:p>
    <w:p w14:paraId="53AC90EF" w14:textId="77777777" w:rsidR="00927A77" w:rsidRDefault="00927A77" w:rsidP="00927A77">
      <w:pPr>
        <w:pStyle w:val="Code"/>
      </w:pPr>
      <w:r>
        <w:t>}</w:t>
      </w:r>
    </w:p>
    <w:p w14:paraId="1E40FB91" w14:textId="77777777" w:rsidR="00927A77" w:rsidRDefault="00927A77" w:rsidP="00927A77">
      <w:pPr>
        <w:pStyle w:val="Code"/>
      </w:pPr>
    </w:p>
    <w:p w14:paraId="3DFF9BE1" w14:textId="77777777" w:rsidR="00927A77" w:rsidRDefault="00927A77" w:rsidP="00927A77">
      <w:pPr>
        <w:pStyle w:val="Code"/>
      </w:pPr>
      <w:r>
        <w:t>-- The following types are described in TS 29.572 [24], table 6.1.6.3.2-1</w:t>
      </w:r>
    </w:p>
    <w:p w14:paraId="120BD50B" w14:textId="77777777" w:rsidR="00927A77" w:rsidRDefault="00927A77" w:rsidP="00927A77">
      <w:pPr>
        <w:pStyle w:val="Code"/>
      </w:pPr>
      <w:r>
        <w:t>Altitude ::= UTF8String</w:t>
      </w:r>
    </w:p>
    <w:p w14:paraId="6AF8B35A" w14:textId="77777777" w:rsidR="00927A77" w:rsidRDefault="00927A77" w:rsidP="00927A77">
      <w:pPr>
        <w:pStyle w:val="Code"/>
      </w:pPr>
      <w:r>
        <w:t>Angle ::= INTEGER (0..360)</w:t>
      </w:r>
    </w:p>
    <w:p w14:paraId="620571EA" w14:textId="77777777" w:rsidR="00927A77" w:rsidRDefault="00927A77" w:rsidP="00927A77">
      <w:pPr>
        <w:pStyle w:val="Code"/>
      </w:pPr>
      <w:r>
        <w:t>Uncertainty ::= INTEGER (0..127)</w:t>
      </w:r>
    </w:p>
    <w:p w14:paraId="05EFFF58" w14:textId="77777777" w:rsidR="00927A77" w:rsidRDefault="00927A77" w:rsidP="00927A77">
      <w:pPr>
        <w:pStyle w:val="Code"/>
      </w:pPr>
      <w:r>
        <w:t>Orientation ::= INTEGER (0..180)</w:t>
      </w:r>
    </w:p>
    <w:p w14:paraId="63238492" w14:textId="77777777" w:rsidR="00927A77" w:rsidRDefault="00927A77" w:rsidP="00927A77">
      <w:pPr>
        <w:pStyle w:val="Code"/>
      </w:pPr>
      <w:r>
        <w:t>Confidence ::= INTEGER (0..100)</w:t>
      </w:r>
    </w:p>
    <w:p w14:paraId="64A1B851" w14:textId="77777777" w:rsidR="00927A77" w:rsidRDefault="00927A77" w:rsidP="00927A77">
      <w:pPr>
        <w:pStyle w:val="Code"/>
      </w:pPr>
      <w:proofErr w:type="spellStart"/>
      <w:r>
        <w:t>InnerRadius</w:t>
      </w:r>
      <w:proofErr w:type="spellEnd"/>
      <w:r>
        <w:t xml:space="preserve"> ::= INTEGER (0..65535)</w:t>
      </w:r>
    </w:p>
    <w:p w14:paraId="2B28EF1E" w14:textId="77777777" w:rsidR="00927A77" w:rsidRDefault="00927A77" w:rsidP="00927A77">
      <w:pPr>
        <w:pStyle w:val="Code"/>
      </w:pPr>
      <w:proofErr w:type="spellStart"/>
      <w:r>
        <w:t>AgeOfLocationEstimate</w:t>
      </w:r>
      <w:proofErr w:type="spellEnd"/>
      <w:r>
        <w:t xml:space="preserve"> ::= INTEGER (0..32767)</w:t>
      </w:r>
    </w:p>
    <w:p w14:paraId="5C6A16C2" w14:textId="77777777" w:rsidR="00927A77" w:rsidRDefault="00927A77" w:rsidP="00927A77">
      <w:pPr>
        <w:pStyle w:val="Code"/>
      </w:pPr>
      <w:proofErr w:type="spellStart"/>
      <w:r>
        <w:t>HorizontalSpeed</w:t>
      </w:r>
      <w:proofErr w:type="spellEnd"/>
      <w:r>
        <w:t xml:space="preserve"> ::= UTF8String</w:t>
      </w:r>
    </w:p>
    <w:p w14:paraId="6CF7E78A" w14:textId="77777777" w:rsidR="00927A77" w:rsidRDefault="00927A77" w:rsidP="00927A77">
      <w:pPr>
        <w:pStyle w:val="Code"/>
      </w:pPr>
      <w:proofErr w:type="spellStart"/>
      <w:r>
        <w:t>VerticalSpeed</w:t>
      </w:r>
      <w:proofErr w:type="spellEnd"/>
      <w:r>
        <w:t xml:space="preserve"> ::= UTF8String</w:t>
      </w:r>
    </w:p>
    <w:p w14:paraId="7D7A9BE1" w14:textId="77777777" w:rsidR="00927A77" w:rsidRDefault="00927A77" w:rsidP="00927A77">
      <w:pPr>
        <w:pStyle w:val="Code"/>
      </w:pPr>
      <w:proofErr w:type="spellStart"/>
      <w:r>
        <w:t>SpeedUncertainty</w:t>
      </w:r>
      <w:proofErr w:type="spellEnd"/>
      <w:r>
        <w:t xml:space="preserve"> ::= UTF8String</w:t>
      </w:r>
    </w:p>
    <w:p w14:paraId="63BB0597" w14:textId="77777777" w:rsidR="00927A77" w:rsidRDefault="00927A77" w:rsidP="00927A77">
      <w:pPr>
        <w:pStyle w:val="Code"/>
      </w:pPr>
      <w:proofErr w:type="spellStart"/>
      <w:r>
        <w:t>BarometricPressure</w:t>
      </w:r>
      <w:proofErr w:type="spellEnd"/>
      <w:r>
        <w:t xml:space="preserve"> ::= INTEGER (30000..155000)</w:t>
      </w:r>
    </w:p>
    <w:p w14:paraId="18D25FA1" w14:textId="77777777" w:rsidR="00927A77" w:rsidRDefault="00927A77" w:rsidP="00927A77">
      <w:pPr>
        <w:pStyle w:val="Code"/>
      </w:pPr>
    </w:p>
    <w:p w14:paraId="59AB5AEF" w14:textId="77777777" w:rsidR="00927A77" w:rsidRDefault="00927A77" w:rsidP="00927A77">
      <w:pPr>
        <w:pStyle w:val="Code"/>
      </w:pPr>
      <w:r>
        <w:t>-- TS 29.572 [24], clause 6.1.6.3.13</w:t>
      </w:r>
    </w:p>
    <w:p w14:paraId="1DCC6C8D" w14:textId="77777777" w:rsidR="00927A77" w:rsidRDefault="00927A77" w:rsidP="00927A77">
      <w:pPr>
        <w:pStyle w:val="Code"/>
      </w:pPr>
      <w:proofErr w:type="spellStart"/>
      <w:r>
        <w:t>VerticalDirection</w:t>
      </w:r>
      <w:proofErr w:type="spellEnd"/>
      <w:r>
        <w:t xml:space="preserve"> ::= ENUMERATED</w:t>
      </w:r>
    </w:p>
    <w:p w14:paraId="466D1C03" w14:textId="77777777" w:rsidR="00927A77" w:rsidRDefault="00927A77" w:rsidP="00927A77">
      <w:pPr>
        <w:pStyle w:val="Code"/>
      </w:pPr>
      <w:r>
        <w:t>{</w:t>
      </w:r>
    </w:p>
    <w:p w14:paraId="62D8812B" w14:textId="77777777" w:rsidR="00927A77" w:rsidRDefault="00927A77" w:rsidP="00927A77">
      <w:pPr>
        <w:pStyle w:val="Code"/>
      </w:pPr>
      <w:r>
        <w:t xml:space="preserve">    upward(1),</w:t>
      </w:r>
    </w:p>
    <w:p w14:paraId="26E045E9" w14:textId="77777777" w:rsidR="00927A77" w:rsidRDefault="00927A77" w:rsidP="00927A77">
      <w:pPr>
        <w:pStyle w:val="Code"/>
      </w:pPr>
      <w:r>
        <w:t xml:space="preserve">    downward(2)</w:t>
      </w:r>
    </w:p>
    <w:p w14:paraId="04E6B5B8" w14:textId="77777777" w:rsidR="00927A77" w:rsidRDefault="00927A77" w:rsidP="00927A77">
      <w:pPr>
        <w:pStyle w:val="Code"/>
      </w:pPr>
      <w:r>
        <w:t>}</w:t>
      </w:r>
    </w:p>
    <w:p w14:paraId="21D5FE8E" w14:textId="77777777" w:rsidR="00927A77" w:rsidRDefault="00927A77" w:rsidP="00927A77">
      <w:pPr>
        <w:pStyle w:val="Code"/>
      </w:pPr>
    </w:p>
    <w:p w14:paraId="29935598" w14:textId="77777777" w:rsidR="00927A77" w:rsidRDefault="00927A77" w:rsidP="00927A77">
      <w:pPr>
        <w:pStyle w:val="Code"/>
      </w:pPr>
      <w:r>
        <w:t>-- TS 29.572 [24], clause 6.1.6.3.6</w:t>
      </w:r>
    </w:p>
    <w:p w14:paraId="1447710D" w14:textId="77777777" w:rsidR="00927A77" w:rsidRDefault="00927A77" w:rsidP="00927A77">
      <w:pPr>
        <w:pStyle w:val="Code"/>
      </w:pPr>
      <w:proofErr w:type="spellStart"/>
      <w:r>
        <w:t>PositioningMethod</w:t>
      </w:r>
      <w:proofErr w:type="spellEnd"/>
      <w:r>
        <w:t xml:space="preserve"> ::= ENUMERATED</w:t>
      </w:r>
    </w:p>
    <w:p w14:paraId="13C8C87B" w14:textId="77777777" w:rsidR="00927A77" w:rsidRDefault="00927A77" w:rsidP="00927A77">
      <w:pPr>
        <w:pStyle w:val="Code"/>
      </w:pPr>
      <w:r>
        <w:t>{</w:t>
      </w:r>
    </w:p>
    <w:p w14:paraId="18BFD879" w14:textId="77777777" w:rsidR="00927A77" w:rsidRDefault="00927A77" w:rsidP="00927A77">
      <w:pPr>
        <w:pStyle w:val="Code"/>
      </w:pPr>
      <w:r>
        <w:t xml:space="preserve">    </w:t>
      </w:r>
      <w:proofErr w:type="spellStart"/>
      <w:r>
        <w:t>cellID</w:t>
      </w:r>
      <w:proofErr w:type="spellEnd"/>
      <w:r>
        <w:t>(1),</w:t>
      </w:r>
    </w:p>
    <w:p w14:paraId="12E05FDE" w14:textId="77777777" w:rsidR="00927A77" w:rsidRDefault="00927A77" w:rsidP="00927A77">
      <w:pPr>
        <w:pStyle w:val="Code"/>
      </w:pPr>
      <w:r>
        <w:t xml:space="preserve">    </w:t>
      </w:r>
      <w:proofErr w:type="spellStart"/>
      <w:r>
        <w:t>eCID</w:t>
      </w:r>
      <w:proofErr w:type="spellEnd"/>
      <w:r>
        <w:t>(2),</w:t>
      </w:r>
    </w:p>
    <w:p w14:paraId="44CA8D2F" w14:textId="77777777" w:rsidR="00927A77" w:rsidRDefault="00927A77" w:rsidP="00927A77">
      <w:pPr>
        <w:pStyle w:val="Code"/>
      </w:pPr>
      <w:r>
        <w:t xml:space="preserve">    </w:t>
      </w:r>
      <w:proofErr w:type="spellStart"/>
      <w:r>
        <w:t>oTDOA</w:t>
      </w:r>
      <w:proofErr w:type="spellEnd"/>
      <w:r>
        <w:t>(3),</w:t>
      </w:r>
    </w:p>
    <w:p w14:paraId="29970D22" w14:textId="77777777" w:rsidR="00927A77" w:rsidRDefault="00927A77" w:rsidP="00927A77">
      <w:pPr>
        <w:pStyle w:val="Code"/>
      </w:pPr>
      <w:r>
        <w:t xml:space="preserve">    </w:t>
      </w:r>
      <w:proofErr w:type="spellStart"/>
      <w:r>
        <w:t>barometricPressure</w:t>
      </w:r>
      <w:proofErr w:type="spellEnd"/>
      <w:r>
        <w:t>(4),</w:t>
      </w:r>
    </w:p>
    <w:p w14:paraId="22DF88A7" w14:textId="77777777" w:rsidR="00927A77" w:rsidRDefault="00927A77" w:rsidP="00927A77">
      <w:pPr>
        <w:pStyle w:val="Code"/>
      </w:pPr>
      <w:r>
        <w:t xml:space="preserve">    </w:t>
      </w:r>
      <w:proofErr w:type="spellStart"/>
      <w:r>
        <w:t>wLAN</w:t>
      </w:r>
      <w:proofErr w:type="spellEnd"/>
      <w:r>
        <w:t>(5),</w:t>
      </w:r>
    </w:p>
    <w:p w14:paraId="748A2417" w14:textId="77777777" w:rsidR="00927A77" w:rsidRDefault="00927A77" w:rsidP="00927A77">
      <w:pPr>
        <w:pStyle w:val="Code"/>
      </w:pPr>
      <w:r>
        <w:t xml:space="preserve">    </w:t>
      </w:r>
      <w:proofErr w:type="spellStart"/>
      <w:r>
        <w:t>bluetooth</w:t>
      </w:r>
      <w:proofErr w:type="spellEnd"/>
      <w:r>
        <w:t>(6),</w:t>
      </w:r>
    </w:p>
    <w:p w14:paraId="729773BF" w14:textId="77777777" w:rsidR="00927A77" w:rsidRDefault="00927A77" w:rsidP="00927A77">
      <w:pPr>
        <w:pStyle w:val="Code"/>
      </w:pPr>
      <w:r>
        <w:t xml:space="preserve">    </w:t>
      </w:r>
      <w:proofErr w:type="spellStart"/>
      <w:r>
        <w:t>mBS</w:t>
      </w:r>
      <w:proofErr w:type="spellEnd"/>
      <w:r>
        <w:t>(7),</w:t>
      </w:r>
    </w:p>
    <w:p w14:paraId="37406E15" w14:textId="77777777" w:rsidR="00927A77" w:rsidRDefault="00927A77" w:rsidP="00927A77">
      <w:pPr>
        <w:pStyle w:val="Code"/>
      </w:pPr>
      <w:r>
        <w:t xml:space="preserve">    </w:t>
      </w:r>
      <w:proofErr w:type="spellStart"/>
      <w:r>
        <w:t>motionSensor</w:t>
      </w:r>
      <w:proofErr w:type="spellEnd"/>
      <w:r>
        <w:t>(8),</w:t>
      </w:r>
    </w:p>
    <w:p w14:paraId="3DCBF3AC" w14:textId="77777777" w:rsidR="00927A77" w:rsidRDefault="00927A77" w:rsidP="00927A77">
      <w:pPr>
        <w:pStyle w:val="Code"/>
      </w:pPr>
      <w:r>
        <w:t xml:space="preserve">    </w:t>
      </w:r>
      <w:proofErr w:type="spellStart"/>
      <w:r>
        <w:t>dLTDOA</w:t>
      </w:r>
      <w:proofErr w:type="spellEnd"/>
      <w:r>
        <w:t>(9),</w:t>
      </w:r>
    </w:p>
    <w:p w14:paraId="544FD15E" w14:textId="77777777" w:rsidR="00927A77" w:rsidRDefault="00927A77" w:rsidP="00927A77">
      <w:pPr>
        <w:pStyle w:val="Code"/>
      </w:pPr>
      <w:r>
        <w:t xml:space="preserve">    </w:t>
      </w:r>
      <w:proofErr w:type="spellStart"/>
      <w:r>
        <w:t>dLAOD</w:t>
      </w:r>
      <w:proofErr w:type="spellEnd"/>
      <w:r>
        <w:t>(10),</w:t>
      </w:r>
    </w:p>
    <w:p w14:paraId="151FF2B8" w14:textId="77777777" w:rsidR="00927A77" w:rsidRDefault="00927A77" w:rsidP="00927A77">
      <w:pPr>
        <w:pStyle w:val="Code"/>
      </w:pPr>
      <w:r>
        <w:t xml:space="preserve">    </w:t>
      </w:r>
      <w:proofErr w:type="spellStart"/>
      <w:r>
        <w:t>multiRTT</w:t>
      </w:r>
      <w:proofErr w:type="spellEnd"/>
      <w:r>
        <w:t>(11),</w:t>
      </w:r>
    </w:p>
    <w:p w14:paraId="05AF4215" w14:textId="77777777" w:rsidR="00927A77" w:rsidRDefault="00927A77" w:rsidP="00927A77">
      <w:pPr>
        <w:pStyle w:val="Code"/>
      </w:pPr>
      <w:r>
        <w:t xml:space="preserve">    </w:t>
      </w:r>
      <w:proofErr w:type="spellStart"/>
      <w:r>
        <w:t>nRECID</w:t>
      </w:r>
      <w:proofErr w:type="spellEnd"/>
      <w:r>
        <w:t>(12),</w:t>
      </w:r>
    </w:p>
    <w:p w14:paraId="2F86CCD0" w14:textId="77777777" w:rsidR="00927A77" w:rsidRDefault="00927A77" w:rsidP="00927A77">
      <w:pPr>
        <w:pStyle w:val="Code"/>
      </w:pPr>
      <w:r>
        <w:t xml:space="preserve">    </w:t>
      </w:r>
      <w:proofErr w:type="spellStart"/>
      <w:r>
        <w:t>uLTDOA</w:t>
      </w:r>
      <w:proofErr w:type="spellEnd"/>
      <w:r>
        <w:t>(13),</w:t>
      </w:r>
    </w:p>
    <w:p w14:paraId="616C0F58" w14:textId="77777777" w:rsidR="00927A77" w:rsidRDefault="00927A77" w:rsidP="00927A77">
      <w:pPr>
        <w:pStyle w:val="Code"/>
      </w:pPr>
      <w:r>
        <w:t xml:space="preserve">    </w:t>
      </w:r>
      <w:proofErr w:type="spellStart"/>
      <w:r>
        <w:t>uLAOA</w:t>
      </w:r>
      <w:proofErr w:type="spellEnd"/>
      <w:r>
        <w:t>(14),</w:t>
      </w:r>
    </w:p>
    <w:p w14:paraId="09957D43" w14:textId="77777777" w:rsidR="00927A77" w:rsidRDefault="00927A77" w:rsidP="00927A77">
      <w:pPr>
        <w:pStyle w:val="Code"/>
      </w:pPr>
      <w:r>
        <w:t xml:space="preserve">    </w:t>
      </w:r>
      <w:proofErr w:type="spellStart"/>
      <w:r>
        <w:t>networkSpecific</w:t>
      </w:r>
      <w:proofErr w:type="spellEnd"/>
      <w:r>
        <w:t>(15)</w:t>
      </w:r>
    </w:p>
    <w:p w14:paraId="46F32218" w14:textId="77777777" w:rsidR="00927A77" w:rsidRDefault="00927A77" w:rsidP="00927A77">
      <w:pPr>
        <w:pStyle w:val="Code"/>
      </w:pPr>
      <w:r>
        <w:t>}</w:t>
      </w:r>
    </w:p>
    <w:p w14:paraId="786FD9BE" w14:textId="77777777" w:rsidR="00927A77" w:rsidRDefault="00927A77" w:rsidP="00927A77">
      <w:pPr>
        <w:pStyle w:val="Code"/>
      </w:pPr>
    </w:p>
    <w:p w14:paraId="760144DB" w14:textId="77777777" w:rsidR="00927A77" w:rsidRDefault="00927A77" w:rsidP="00927A77">
      <w:pPr>
        <w:pStyle w:val="Code"/>
      </w:pPr>
      <w:r>
        <w:t>-- TS 29.572 [24], clause 6.1.6.3.7</w:t>
      </w:r>
    </w:p>
    <w:p w14:paraId="29BB890F" w14:textId="77777777" w:rsidR="00927A77" w:rsidRDefault="00927A77" w:rsidP="00927A77">
      <w:pPr>
        <w:pStyle w:val="Code"/>
      </w:pPr>
      <w:proofErr w:type="spellStart"/>
      <w:r>
        <w:t>PositioningMode</w:t>
      </w:r>
      <w:proofErr w:type="spellEnd"/>
      <w:r>
        <w:t xml:space="preserve"> ::= ENUMERATED</w:t>
      </w:r>
    </w:p>
    <w:p w14:paraId="1A85D5E6" w14:textId="77777777" w:rsidR="00927A77" w:rsidRDefault="00927A77" w:rsidP="00927A77">
      <w:pPr>
        <w:pStyle w:val="Code"/>
      </w:pPr>
      <w:r>
        <w:t>{</w:t>
      </w:r>
    </w:p>
    <w:p w14:paraId="1B6B9D0B" w14:textId="77777777" w:rsidR="00927A77" w:rsidRDefault="00927A77" w:rsidP="00927A77">
      <w:pPr>
        <w:pStyle w:val="Code"/>
      </w:pPr>
      <w:r>
        <w:t xml:space="preserve">    </w:t>
      </w:r>
      <w:proofErr w:type="spellStart"/>
      <w:r>
        <w:t>uEBased</w:t>
      </w:r>
      <w:proofErr w:type="spellEnd"/>
      <w:r>
        <w:t>(1),</w:t>
      </w:r>
    </w:p>
    <w:p w14:paraId="0A74633A" w14:textId="77777777" w:rsidR="00927A77" w:rsidRDefault="00927A77" w:rsidP="00927A77">
      <w:pPr>
        <w:pStyle w:val="Code"/>
      </w:pPr>
      <w:r>
        <w:t xml:space="preserve">    </w:t>
      </w:r>
      <w:proofErr w:type="spellStart"/>
      <w:r>
        <w:t>uEAssisted</w:t>
      </w:r>
      <w:proofErr w:type="spellEnd"/>
      <w:r>
        <w:t>(2),</w:t>
      </w:r>
    </w:p>
    <w:p w14:paraId="2E0F4C56" w14:textId="77777777" w:rsidR="00927A77" w:rsidRDefault="00927A77" w:rsidP="00927A77">
      <w:pPr>
        <w:pStyle w:val="Code"/>
      </w:pPr>
      <w:r>
        <w:t xml:space="preserve">    conventional(3)</w:t>
      </w:r>
    </w:p>
    <w:p w14:paraId="1BF055C9" w14:textId="77777777" w:rsidR="00927A77" w:rsidRDefault="00927A77" w:rsidP="00927A77">
      <w:pPr>
        <w:pStyle w:val="Code"/>
      </w:pPr>
      <w:r>
        <w:t>}</w:t>
      </w:r>
    </w:p>
    <w:p w14:paraId="6E17D1FD" w14:textId="77777777" w:rsidR="00927A77" w:rsidRDefault="00927A77" w:rsidP="00927A77">
      <w:pPr>
        <w:pStyle w:val="Code"/>
      </w:pPr>
    </w:p>
    <w:p w14:paraId="22DFCC2D" w14:textId="77777777" w:rsidR="00927A77" w:rsidRDefault="00927A77" w:rsidP="00927A77">
      <w:pPr>
        <w:pStyle w:val="Code"/>
      </w:pPr>
      <w:r>
        <w:t>-- TS 29.572 [24], clause 6.1.6.3.8</w:t>
      </w:r>
    </w:p>
    <w:p w14:paraId="7EA89829" w14:textId="77777777" w:rsidR="00927A77" w:rsidRDefault="00927A77" w:rsidP="00927A77">
      <w:pPr>
        <w:pStyle w:val="Code"/>
      </w:pPr>
      <w:r>
        <w:t>GNSSID ::= ENUMERATED</w:t>
      </w:r>
    </w:p>
    <w:p w14:paraId="24E2577B" w14:textId="77777777" w:rsidR="00927A77" w:rsidRDefault="00927A77" w:rsidP="00927A77">
      <w:pPr>
        <w:pStyle w:val="Code"/>
      </w:pPr>
      <w:r>
        <w:t>{</w:t>
      </w:r>
    </w:p>
    <w:p w14:paraId="1A42C375" w14:textId="77777777" w:rsidR="00927A77" w:rsidRDefault="00927A77" w:rsidP="00927A77">
      <w:pPr>
        <w:pStyle w:val="Code"/>
      </w:pPr>
      <w:r>
        <w:t xml:space="preserve">    </w:t>
      </w:r>
      <w:proofErr w:type="spellStart"/>
      <w:r>
        <w:t>gPS</w:t>
      </w:r>
      <w:proofErr w:type="spellEnd"/>
      <w:r>
        <w:t>(1),</w:t>
      </w:r>
    </w:p>
    <w:p w14:paraId="0E5114B5" w14:textId="77777777" w:rsidR="00927A77" w:rsidRDefault="00927A77" w:rsidP="00927A77">
      <w:pPr>
        <w:pStyle w:val="Code"/>
      </w:pPr>
      <w:r>
        <w:t xml:space="preserve">    </w:t>
      </w:r>
      <w:proofErr w:type="spellStart"/>
      <w:r>
        <w:t>galileo</w:t>
      </w:r>
      <w:proofErr w:type="spellEnd"/>
      <w:r>
        <w:t>(2),</w:t>
      </w:r>
    </w:p>
    <w:p w14:paraId="579415E1" w14:textId="77777777" w:rsidR="00927A77" w:rsidRDefault="00927A77" w:rsidP="00927A77">
      <w:pPr>
        <w:pStyle w:val="Code"/>
      </w:pPr>
      <w:r>
        <w:t xml:space="preserve">    </w:t>
      </w:r>
      <w:proofErr w:type="spellStart"/>
      <w:r>
        <w:t>sBAS</w:t>
      </w:r>
      <w:proofErr w:type="spellEnd"/>
      <w:r>
        <w:t>(3),</w:t>
      </w:r>
    </w:p>
    <w:p w14:paraId="6718466E" w14:textId="77777777" w:rsidR="00927A77" w:rsidRDefault="00927A77" w:rsidP="00927A77">
      <w:pPr>
        <w:pStyle w:val="Code"/>
      </w:pPr>
      <w:r>
        <w:t xml:space="preserve">    </w:t>
      </w:r>
      <w:proofErr w:type="spellStart"/>
      <w:r>
        <w:t>modernizedGPS</w:t>
      </w:r>
      <w:proofErr w:type="spellEnd"/>
      <w:r>
        <w:t>(4),</w:t>
      </w:r>
    </w:p>
    <w:p w14:paraId="2952E72B" w14:textId="77777777" w:rsidR="00927A77" w:rsidRDefault="00927A77" w:rsidP="00927A77">
      <w:pPr>
        <w:pStyle w:val="Code"/>
      </w:pPr>
      <w:r>
        <w:t xml:space="preserve">    </w:t>
      </w:r>
      <w:proofErr w:type="spellStart"/>
      <w:r>
        <w:t>qZSS</w:t>
      </w:r>
      <w:proofErr w:type="spellEnd"/>
      <w:r>
        <w:t>(5),</w:t>
      </w:r>
    </w:p>
    <w:p w14:paraId="6C7B241A" w14:textId="77777777" w:rsidR="00927A77" w:rsidRDefault="00927A77" w:rsidP="00927A77">
      <w:pPr>
        <w:pStyle w:val="Code"/>
      </w:pPr>
      <w:r>
        <w:t xml:space="preserve">    </w:t>
      </w:r>
      <w:proofErr w:type="spellStart"/>
      <w:r>
        <w:t>gLONASS</w:t>
      </w:r>
      <w:proofErr w:type="spellEnd"/>
      <w:r>
        <w:t>(6),</w:t>
      </w:r>
    </w:p>
    <w:p w14:paraId="4B24DE39" w14:textId="77777777" w:rsidR="00927A77" w:rsidRDefault="00927A77" w:rsidP="00927A77">
      <w:pPr>
        <w:pStyle w:val="Code"/>
      </w:pPr>
      <w:r>
        <w:t xml:space="preserve">    </w:t>
      </w:r>
      <w:proofErr w:type="spellStart"/>
      <w:r>
        <w:t>bDS</w:t>
      </w:r>
      <w:proofErr w:type="spellEnd"/>
      <w:r>
        <w:t>(7),</w:t>
      </w:r>
    </w:p>
    <w:p w14:paraId="606E1662" w14:textId="77777777" w:rsidR="00927A77" w:rsidRDefault="00927A77" w:rsidP="00927A77">
      <w:pPr>
        <w:pStyle w:val="Code"/>
      </w:pPr>
      <w:r>
        <w:t xml:space="preserve">    </w:t>
      </w:r>
      <w:proofErr w:type="spellStart"/>
      <w:r>
        <w:t>nAVIC</w:t>
      </w:r>
      <w:proofErr w:type="spellEnd"/>
      <w:r>
        <w:t>(8)</w:t>
      </w:r>
    </w:p>
    <w:p w14:paraId="7A5D9A18" w14:textId="77777777" w:rsidR="00927A77" w:rsidRDefault="00927A77" w:rsidP="00927A77">
      <w:pPr>
        <w:pStyle w:val="Code"/>
      </w:pPr>
      <w:r>
        <w:t>}</w:t>
      </w:r>
    </w:p>
    <w:p w14:paraId="73ED8B85" w14:textId="77777777" w:rsidR="00927A77" w:rsidRDefault="00927A77" w:rsidP="00927A77">
      <w:pPr>
        <w:pStyle w:val="Code"/>
      </w:pPr>
    </w:p>
    <w:p w14:paraId="7B0E5071" w14:textId="77777777" w:rsidR="00927A77" w:rsidRDefault="00927A77" w:rsidP="00927A77">
      <w:pPr>
        <w:pStyle w:val="Code"/>
      </w:pPr>
      <w:r>
        <w:t>-- TS 29.572 [24], clause 6.1.6.3.9</w:t>
      </w:r>
    </w:p>
    <w:p w14:paraId="6F310B3D" w14:textId="77777777" w:rsidR="00927A77" w:rsidRDefault="00927A77" w:rsidP="00927A77">
      <w:pPr>
        <w:pStyle w:val="Code"/>
      </w:pPr>
      <w:r>
        <w:t>Usage ::= ENUMERATED</w:t>
      </w:r>
    </w:p>
    <w:p w14:paraId="47891DAB" w14:textId="77777777" w:rsidR="00927A77" w:rsidRDefault="00927A77" w:rsidP="00927A77">
      <w:pPr>
        <w:pStyle w:val="Code"/>
      </w:pPr>
      <w:r>
        <w:t>{</w:t>
      </w:r>
    </w:p>
    <w:p w14:paraId="7244025C" w14:textId="77777777" w:rsidR="00927A77" w:rsidRDefault="00927A77" w:rsidP="00927A77">
      <w:pPr>
        <w:pStyle w:val="Code"/>
      </w:pPr>
      <w:r>
        <w:t xml:space="preserve">    unsuccess(1),</w:t>
      </w:r>
    </w:p>
    <w:p w14:paraId="361B6A13" w14:textId="77777777" w:rsidR="00927A77" w:rsidRDefault="00927A77" w:rsidP="00927A77">
      <w:pPr>
        <w:pStyle w:val="Code"/>
      </w:pPr>
      <w:r>
        <w:t xml:space="preserve">    </w:t>
      </w:r>
      <w:proofErr w:type="spellStart"/>
      <w:r>
        <w:t>successResultsNotUsed</w:t>
      </w:r>
      <w:proofErr w:type="spellEnd"/>
      <w:r>
        <w:t>(2),</w:t>
      </w:r>
    </w:p>
    <w:p w14:paraId="54C12F0C" w14:textId="77777777" w:rsidR="00927A77" w:rsidRDefault="00927A77" w:rsidP="00927A77">
      <w:pPr>
        <w:pStyle w:val="Code"/>
      </w:pPr>
      <w:r>
        <w:t xml:space="preserve">    </w:t>
      </w:r>
      <w:proofErr w:type="spellStart"/>
      <w:r>
        <w:t>successResultsUsedToVerifyLocation</w:t>
      </w:r>
      <w:proofErr w:type="spellEnd"/>
      <w:r>
        <w:t>(3),</w:t>
      </w:r>
    </w:p>
    <w:p w14:paraId="1236B887" w14:textId="77777777" w:rsidR="00927A77" w:rsidRDefault="00927A77" w:rsidP="00927A77">
      <w:pPr>
        <w:pStyle w:val="Code"/>
      </w:pPr>
      <w:r>
        <w:t xml:space="preserve">    </w:t>
      </w:r>
      <w:proofErr w:type="spellStart"/>
      <w:r>
        <w:t>successResultsUsedToGenerateLocation</w:t>
      </w:r>
      <w:proofErr w:type="spellEnd"/>
      <w:r>
        <w:t>(4),</w:t>
      </w:r>
    </w:p>
    <w:p w14:paraId="5851CC5D" w14:textId="77777777" w:rsidR="00927A77" w:rsidRDefault="00927A77" w:rsidP="00927A77">
      <w:pPr>
        <w:pStyle w:val="Code"/>
      </w:pPr>
      <w:r>
        <w:t xml:space="preserve">    </w:t>
      </w:r>
      <w:proofErr w:type="spellStart"/>
      <w:r>
        <w:t>successMethodNotDetermined</w:t>
      </w:r>
      <w:proofErr w:type="spellEnd"/>
      <w:r>
        <w:t>(5)</w:t>
      </w:r>
    </w:p>
    <w:p w14:paraId="5519E3E6" w14:textId="77777777" w:rsidR="00927A77" w:rsidRDefault="00927A77" w:rsidP="00927A77">
      <w:pPr>
        <w:pStyle w:val="Code"/>
      </w:pPr>
      <w:r>
        <w:t>}</w:t>
      </w:r>
    </w:p>
    <w:p w14:paraId="5D48DFC5" w14:textId="77777777" w:rsidR="00927A77" w:rsidRDefault="00927A77" w:rsidP="00927A77">
      <w:pPr>
        <w:pStyle w:val="Code"/>
      </w:pPr>
    </w:p>
    <w:p w14:paraId="4FBD7403" w14:textId="77777777" w:rsidR="00927A77" w:rsidRDefault="00927A77" w:rsidP="00927A77">
      <w:pPr>
        <w:pStyle w:val="Code"/>
      </w:pPr>
      <w:r>
        <w:t>-- TS 29.571 [17], table 5.2.2-1</w:t>
      </w:r>
    </w:p>
    <w:p w14:paraId="32188310" w14:textId="77777777" w:rsidR="00927A77" w:rsidRDefault="00927A77" w:rsidP="00927A77">
      <w:pPr>
        <w:pStyle w:val="Code"/>
      </w:pPr>
      <w:proofErr w:type="spellStart"/>
      <w:r>
        <w:t>TimeZone</w:t>
      </w:r>
      <w:proofErr w:type="spellEnd"/>
      <w:r>
        <w:t xml:space="preserve"> ::= UTF8String</w:t>
      </w:r>
    </w:p>
    <w:p w14:paraId="7168CCD5" w14:textId="77777777" w:rsidR="00927A77" w:rsidRDefault="00927A77" w:rsidP="00927A77">
      <w:pPr>
        <w:pStyle w:val="Code"/>
      </w:pPr>
    </w:p>
    <w:p w14:paraId="5C870748" w14:textId="77777777" w:rsidR="00927A77" w:rsidRDefault="00927A77" w:rsidP="00927A77">
      <w:pPr>
        <w:pStyle w:val="Code"/>
      </w:pPr>
      <w:r>
        <w:t>-- Open Geospatial Consortium URN [35]</w:t>
      </w:r>
    </w:p>
    <w:p w14:paraId="432F3165" w14:textId="77777777" w:rsidR="00927A77" w:rsidRDefault="00927A77" w:rsidP="00927A77">
      <w:pPr>
        <w:pStyle w:val="Code"/>
      </w:pPr>
      <w:r>
        <w:t>OGCURN ::= UTF8String</w:t>
      </w:r>
    </w:p>
    <w:p w14:paraId="0486BA2D" w14:textId="77777777" w:rsidR="00927A77" w:rsidRDefault="00927A77" w:rsidP="00927A77">
      <w:pPr>
        <w:pStyle w:val="Code"/>
      </w:pPr>
    </w:p>
    <w:p w14:paraId="3FA0F297" w14:textId="77777777" w:rsidR="00927A77" w:rsidRDefault="00927A77" w:rsidP="00927A77">
      <w:pPr>
        <w:pStyle w:val="Code"/>
      </w:pPr>
      <w:r>
        <w:t>-- TS 29.572 [24], clause 6.1.6.2.15</w:t>
      </w:r>
    </w:p>
    <w:p w14:paraId="1C876512" w14:textId="77777777" w:rsidR="00927A77" w:rsidRDefault="00927A77" w:rsidP="00927A77">
      <w:pPr>
        <w:pStyle w:val="Code"/>
      </w:pPr>
      <w:proofErr w:type="spellStart"/>
      <w:r>
        <w:t>MethodCode</w:t>
      </w:r>
      <w:proofErr w:type="spellEnd"/>
      <w:r>
        <w:t xml:space="preserve"> ::= INTEGER (16..31)</w:t>
      </w:r>
    </w:p>
    <w:p w14:paraId="113D31B1" w14:textId="77777777" w:rsidR="00927A77" w:rsidRDefault="00927A77" w:rsidP="00927A77">
      <w:pPr>
        <w:pStyle w:val="Code"/>
      </w:pPr>
    </w:p>
    <w:p w14:paraId="73A81815" w14:textId="77777777" w:rsidR="00927A77" w:rsidRDefault="00927A77" w:rsidP="00927A77">
      <w:pPr>
        <w:pStyle w:val="Code"/>
      </w:pPr>
      <w:r>
        <w:t>END</w:t>
      </w:r>
    </w:p>
    <w:p w14:paraId="140DA576" w14:textId="77777777"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69" w:name="_Toc98016719"/>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70" w:name="_Toc98016720"/>
      <w:r w:rsidRPr="00760004">
        <w:t>Annex C (normative):</w:t>
      </w:r>
      <w:r w:rsidR="00C1575F">
        <w:br/>
      </w:r>
      <w:r w:rsidRPr="00760004">
        <w:t>XSD Schema for LI_X1 extensions</w:t>
      </w:r>
      <w:bookmarkEnd w:id="270"/>
    </w:p>
    <w:p w14:paraId="7C9D384C" w14:textId="77777777" w:rsidR="00795485" w:rsidRPr="003A0D14" w:rsidRDefault="00795485" w:rsidP="00501DA7">
      <w:pPr>
        <w:pStyle w:val="Code"/>
      </w:pPr>
      <w:r w:rsidRPr="003A0D14">
        <w:t>&lt;?xml version="1.0" encoding="utf-8"?&gt;</w:t>
      </w:r>
    </w:p>
    <w:p w14:paraId="3685C2C8" w14:textId="77777777" w:rsidR="00795485" w:rsidRPr="003A0D14" w:rsidRDefault="00795485" w:rsidP="00501DA7">
      <w:pPr>
        <w:pStyle w:val="Code"/>
      </w:pPr>
      <w:r w:rsidRPr="003A0D14">
        <w:t>&lt;</w:t>
      </w:r>
      <w:proofErr w:type="spellStart"/>
      <w:r w:rsidRPr="003A0D14">
        <w:t>xs:schema</w:t>
      </w:r>
      <w:proofErr w:type="spellEnd"/>
      <w:r w:rsidRPr="003A0D14">
        <w:t xml:space="preserve"> </w:t>
      </w:r>
      <w:proofErr w:type="spellStart"/>
      <w:r w:rsidRPr="003A0D14">
        <w:t>xmlns:xs</w:t>
      </w:r>
      <w:proofErr w:type="spellEnd"/>
      <w:r w:rsidRPr="003A0D14">
        <w:t>="http://www.w3.org/2001/XMLSchema"</w:t>
      </w:r>
    </w:p>
    <w:p w14:paraId="70D10BB5" w14:textId="75AFFBD3" w:rsidR="00E75346" w:rsidRPr="003A0D14" w:rsidRDefault="00E75346" w:rsidP="00501DA7">
      <w:pPr>
        <w:pStyle w:val="Code"/>
      </w:pPr>
      <w:r w:rsidRPr="003A0D14">
        <w:t xml:space="preserve">           </w:t>
      </w:r>
      <w:proofErr w:type="spellStart"/>
      <w:r w:rsidRPr="003A0D14">
        <w:t>xmlns</w:t>
      </w:r>
      <w:proofErr w:type="spellEnd"/>
      <w:r w:rsidRPr="003A0D14">
        <w:t>="urn:3GPP:ns:li:3GPPX1Extensions:r16:v</w:t>
      </w:r>
      <w:r w:rsidR="00FD5571" w:rsidRPr="003A0D14">
        <w:t>3</w:t>
      </w:r>
      <w:r w:rsidRPr="003A0D14">
        <w:t>"</w:t>
      </w:r>
    </w:p>
    <w:p w14:paraId="1EBB1D29" w14:textId="11E95916" w:rsidR="00E75346" w:rsidRPr="003A0D14" w:rsidRDefault="00E75346" w:rsidP="00501DA7">
      <w:pPr>
        <w:pStyle w:val="Code"/>
      </w:pPr>
      <w:r w:rsidRPr="003A0D14">
        <w:t xml:space="preserve">           </w:t>
      </w:r>
      <w:proofErr w:type="spellStart"/>
      <w:r w:rsidRPr="003A0D14">
        <w:t>targetNamespace</w:t>
      </w:r>
      <w:proofErr w:type="spellEnd"/>
      <w:r w:rsidRPr="003A0D14">
        <w:t>="urn:3GPP:ns:li:3GPPX1Extensions:r16:v</w:t>
      </w:r>
      <w:r w:rsidR="00FD5571" w:rsidRPr="003A0D14">
        <w:t>3</w:t>
      </w:r>
      <w:r w:rsidRPr="003A0D14">
        <w:t>"</w:t>
      </w:r>
    </w:p>
    <w:p w14:paraId="20AD8986" w14:textId="77777777" w:rsidR="00795485" w:rsidRPr="003A0D14" w:rsidRDefault="00795485" w:rsidP="00501DA7">
      <w:pPr>
        <w:pStyle w:val="Code"/>
      </w:pPr>
      <w:r w:rsidRPr="003A0D14">
        <w:t xml:space="preserve">           </w:t>
      </w:r>
      <w:proofErr w:type="spellStart"/>
      <w:r w:rsidRPr="003A0D14">
        <w:t>elementFormDefault</w:t>
      </w:r>
      <w:proofErr w:type="spellEnd"/>
      <w:r w:rsidRPr="003A0D14">
        <w:t>="qualified"&gt;</w:t>
      </w:r>
    </w:p>
    <w:p w14:paraId="3C8190D4" w14:textId="77777777" w:rsidR="00795485" w:rsidRPr="003A0D14" w:rsidRDefault="00795485" w:rsidP="00501DA7">
      <w:pPr>
        <w:pStyle w:val="Code"/>
      </w:pPr>
    </w:p>
    <w:p w14:paraId="3DC61293" w14:textId="77777777" w:rsidR="00CB3F71" w:rsidRPr="003A0D14" w:rsidRDefault="00CB3F71" w:rsidP="00501DA7">
      <w:pPr>
        <w:pStyle w:val="Code"/>
      </w:pPr>
      <w:r w:rsidRPr="003A0D14">
        <w:rPr>
          <w:lang w:eastAsia="fr-FR"/>
        </w:rPr>
        <w:t xml:space="preserve">  &lt;</w:t>
      </w:r>
      <w:proofErr w:type="spellStart"/>
      <w:r w:rsidRPr="003A0D14">
        <w:rPr>
          <w:lang w:eastAsia="fr-FR"/>
        </w:rPr>
        <w:t>xs:element</w:t>
      </w:r>
      <w:proofErr w:type="spellEnd"/>
      <w:r w:rsidRPr="003A0D14">
        <w:rPr>
          <w:lang w:eastAsia="fr-FR"/>
        </w:rPr>
        <w:t xml:space="preserve"> name="X1Extensions" type="X1Extension"&gt;&lt;/</w:t>
      </w:r>
      <w:proofErr w:type="spellStart"/>
      <w:r w:rsidRPr="003A0D14">
        <w:rPr>
          <w:lang w:eastAsia="fr-FR"/>
        </w:rPr>
        <w:t>xs:element</w:t>
      </w:r>
      <w:proofErr w:type="spellEnd"/>
      <w:r w:rsidRPr="003A0D14">
        <w:rPr>
          <w:lang w:eastAsia="fr-FR"/>
        </w:rPr>
        <w:t>&gt;</w:t>
      </w:r>
    </w:p>
    <w:p w14:paraId="519DE2DE"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name="X1Extensions"&gt;</w:t>
      </w:r>
    </w:p>
    <w:p w14:paraId="31152DEC"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148F9752"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name="Extension" type="X1Extension" minOccurs="1" </w:t>
      </w:r>
      <w:proofErr w:type="spellStart"/>
      <w:r w:rsidRPr="003A0D14">
        <w:t>maxOccurs</w:t>
      </w:r>
      <w:proofErr w:type="spellEnd"/>
      <w:r w:rsidRPr="003A0D14">
        <w:t>="unbounded"&gt;&lt;/</w:t>
      </w:r>
      <w:proofErr w:type="spellStart"/>
      <w:r w:rsidRPr="003A0D14">
        <w:t>xs:element</w:t>
      </w:r>
      <w:proofErr w:type="spellEnd"/>
      <w:r w:rsidRPr="003A0D14">
        <w:t>&gt;</w:t>
      </w:r>
    </w:p>
    <w:p w14:paraId="63ACDD6F"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79B7D173"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3B7D5A07" w14:textId="77777777" w:rsidR="004457CD" w:rsidRPr="003A0D14" w:rsidRDefault="004457CD" w:rsidP="00501DA7">
      <w:pPr>
        <w:pStyle w:val="Code"/>
        <w:rPr>
          <w:lang w:eastAsia="en-GB"/>
        </w:rPr>
      </w:pPr>
    </w:p>
    <w:p w14:paraId="74DC7E96" w14:textId="77777777" w:rsidR="00EE403F" w:rsidRPr="003A0D14" w:rsidRDefault="00EE403F" w:rsidP="00501DA7">
      <w:pPr>
        <w:pStyle w:val="Code"/>
        <w:rPr>
          <w:lang w:eastAsia="en-GB"/>
        </w:rPr>
      </w:pPr>
      <w:r w:rsidRPr="003A0D14">
        <w:rPr>
          <w:lang w:eastAsia="en-GB"/>
        </w:rPr>
        <w:t>&lt;</w:t>
      </w:r>
      <w:proofErr w:type="spellStart"/>
      <w:r w:rsidRPr="003A0D14">
        <w:rPr>
          <w:lang w:eastAsia="en-GB"/>
        </w:rPr>
        <w:t>xs:element</w:t>
      </w:r>
      <w:proofErr w:type="spellEnd"/>
      <w:r w:rsidRPr="003A0D14">
        <w:rPr>
          <w:lang w:eastAsia="en-GB"/>
        </w:rPr>
        <w:t xml:space="preserve"> name="PTCLIX1TargetIdentifierExtensions" type="PTCLIX1TargetIdentifierExtensions"&gt;</w:t>
      </w:r>
      <w:r w:rsidRPr="003A0D14">
        <w:rPr>
          <w:lang w:eastAsia="fr-FR"/>
        </w:rPr>
        <w:t>&lt;/</w:t>
      </w:r>
      <w:proofErr w:type="spellStart"/>
      <w:r w:rsidRPr="003A0D14">
        <w:rPr>
          <w:lang w:eastAsia="fr-FR"/>
        </w:rPr>
        <w:t>xs:element</w:t>
      </w:r>
      <w:proofErr w:type="spellEnd"/>
      <w:r w:rsidRPr="003A0D14">
        <w:rPr>
          <w:lang w:eastAsia="fr-FR"/>
        </w:rPr>
        <w:t>&gt;</w:t>
      </w:r>
    </w:p>
    <w:p w14:paraId="2287D00F" w14:textId="77777777" w:rsidR="00722403" w:rsidRPr="003A0D14" w:rsidRDefault="00722403" w:rsidP="00501DA7">
      <w:pPr>
        <w:pStyle w:val="Code"/>
        <w:rPr>
          <w:lang w:eastAsia="en-GB"/>
        </w:rPr>
      </w:pPr>
      <w:r w:rsidRPr="003A0D14">
        <w:rPr>
          <w:lang w:eastAsia="en-GB"/>
        </w:rPr>
        <w:t>&lt;</w:t>
      </w:r>
      <w:proofErr w:type="spellStart"/>
      <w:r w:rsidRPr="003A0D14">
        <w:rPr>
          <w:lang w:eastAsia="en-GB"/>
        </w:rPr>
        <w:t>xs:complexType</w:t>
      </w:r>
      <w:proofErr w:type="spellEnd"/>
      <w:r w:rsidRPr="003A0D14">
        <w:rPr>
          <w:lang w:eastAsia="en-GB"/>
        </w:rPr>
        <w:t xml:space="preserve"> name="PTCLIX1TargetIdentifierExtensions"&gt;</w:t>
      </w:r>
    </w:p>
    <w:p w14:paraId="4F45A3BE" w14:textId="77777777" w:rsidR="00722403" w:rsidRPr="003A0D14" w:rsidRDefault="00722403"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3DA79720" w14:textId="77777777" w:rsidR="00722403" w:rsidRPr="003A0D14" w:rsidRDefault="00722403"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name="PTCLIX1TargetIdentifier" type="PTCLIX1TargetIdentifier" minOccurs="1" </w:t>
      </w:r>
      <w:proofErr w:type="spellStart"/>
      <w:r w:rsidRPr="003A0D14">
        <w:rPr>
          <w:lang w:eastAsia="en-GB"/>
        </w:rPr>
        <w:t>maxOccurs</w:t>
      </w:r>
      <w:proofErr w:type="spellEnd"/>
      <w:r w:rsidRPr="003A0D14">
        <w:rPr>
          <w:lang w:eastAsia="en-GB"/>
        </w:rPr>
        <w:t>="unbounded"&gt;&lt;/</w:t>
      </w:r>
      <w:proofErr w:type="spellStart"/>
      <w:r w:rsidRPr="003A0D14">
        <w:rPr>
          <w:lang w:eastAsia="en-GB"/>
        </w:rPr>
        <w:t>xs:element</w:t>
      </w:r>
      <w:proofErr w:type="spellEnd"/>
      <w:r w:rsidRPr="003A0D14">
        <w:rPr>
          <w:lang w:eastAsia="en-GB"/>
        </w:rPr>
        <w:t>&gt;</w:t>
      </w:r>
    </w:p>
    <w:p w14:paraId="615D7E11" w14:textId="77777777" w:rsidR="00722403" w:rsidRPr="003A0D14" w:rsidRDefault="00722403"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5ABA2B0A" w14:textId="77777777" w:rsidR="00722403" w:rsidRPr="003A0D14" w:rsidRDefault="00722403"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&gt;</w:t>
      </w:r>
    </w:p>
    <w:p w14:paraId="331208CF" w14:textId="77777777" w:rsidR="00722403" w:rsidRPr="003A0D14" w:rsidRDefault="00722403" w:rsidP="00501DA7">
      <w:pPr>
        <w:pStyle w:val="Code"/>
        <w:rPr>
          <w:lang w:eastAsia="en-GB"/>
        </w:rPr>
      </w:pPr>
    </w:p>
    <w:p w14:paraId="55E8AF6F" w14:textId="77777777" w:rsidR="00722403" w:rsidRPr="003A0D14" w:rsidRDefault="00722403"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 xml:space="preserve"> name="PTCLIX1TargetIdentifier"&gt;</w:t>
      </w:r>
    </w:p>
    <w:p w14:paraId="5A9F250A" w14:textId="77777777" w:rsidR="00722403" w:rsidRPr="003A0D14" w:rsidRDefault="00722403" w:rsidP="00501DA7">
      <w:pPr>
        <w:pStyle w:val="Code"/>
        <w:rPr>
          <w:lang w:eastAsia="en-GB"/>
        </w:rPr>
      </w:pPr>
      <w:r w:rsidRPr="003A0D14">
        <w:rPr>
          <w:lang w:eastAsia="en-GB"/>
        </w:rPr>
        <w:t xml:space="preserve">    &lt;</w:t>
      </w:r>
      <w:proofErr w:type="spellStart"/>
      <w:r w:rsidRPr="003A0D14">
        <w:rPr>
          <w:lang w:eastAsia="en-GB"/>
        </w:rPr>
        <w:t>xs:choice</w:t>
      </w:r>
      <w:proofErr w:type="spellEnd"/>
      <w:r w:rsidRPr="003A0D14">
        <w:rPr>
          <w:lang w:eastAsia="en-GB"/>
        </w:rPr>
        <w:t>&gt;</w:t>
      </w:r>
    </w:p>
    <w:p w14:paraId="3932F15F" w14:textId="77777777"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name="MCPTTID" type="MCPTTID"&gt;&lt;/</w:t>
      </w:r>
      <w:proofErr w:type="spellStart"/>
      <w:r w:rsidRPr="003A0D14">
        <w:rPr>
          <w:lang w:eastAsia="en-GB"/>
        </w:rPr>
        <w:t>xs:element</w:t>
      </w:r>
      <w:proofErr w:type="spellEnd"/>
      <w:r w:rsidRPr="003A0D14">
        <w:rPr>
          <w:lang w:eastAsia="en-GB"/>
        </w:rPr>
        <w:t>&gt;</w:t>
      </w:r>
    </w:p>
    <w:p w14:paraId="22A6D6CF" w14:textId="77777777"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w:t>
      </w:r>
      <w:proofErr w:type="spellStart"/>
      <w:r w:rsidRPr="003A0D14">
        <w:rPr>
          <w:lang w:eastAsia="en-GB"/>
        </w:rPr>
        <w:t>InstanceIdentifierURN</w:t>
      </w:r>
      <w:proofErr w:type="spellEnd"/>
      <w:r w:rsidRPr="003A0D14">
        <w:rPr>
          <w:lang w:eastAsia="en-GB"/>
        </w:rPr>
        <w:t>" type="</w:t>
      </w:r>
      <w:proofErr w:type="spellStart"/>
      <w:r w:rsidRPr="003A0D14">
        <w:rPr>
          <w:lang w:eastAsia="en-GB"/>
        </w:rPr>
        <w:t>InstanceIdentifierURN</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2A007004" w14:textId="758B855C" w:rsidR="00F05E90" w:rsidRPr="003A0D14" w:rsidRDefault="00F05E90"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w:t>
      </w:r>
      <w:proofErr w:type="spellStart"/>
      <w:r w:rsidRPr="003A0D14">
        <w:rPr>
          <w:lang w:eastAsia="en-GB"/>
        </w:rPr>
        <w:t>PTCChatGroupID</w:t>
      </w:r>
      <w:proofErr w:type="spellEnd"/>
      <w:r w:rsidRPr="003A0D14">
        <w:rPr>
          <w:lang w:eastAsia="en-GB"/>
        </w:rPr>
        <w:t>" type="</w:t>
      </w:r>
      <w:proofErr w:type="spellStart"/>
      <w:r w:rsidRPr="003A0D14">
        <w:rPr>
          <w:lang w:eastAsia="en-GB"/>
        </w:rPr>
        <w:t>PTCChatGroupID</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14FF3DBD" w14:textId="77777777" w:rsidR="00722403" w:rsidRPr="003A0D14" w:rsidRDefault="00722403" w:rsidP="00501DA7">
      <w:pPr>
        <w:pStyle w:val="Code"/>
        <w:rPr>
          <w:lang w:eastAsia="en-GB"/>
        </w:rPr>
      </w:pPr>
      <w:r w:rsidRPr="003A0D14">
        <w:rPr>
          <w:lang w:eastAsia="en-GB"/>
        </w:rPr>
        <w:t xml:space="preserve">    &lt;/</w:t>
      </w:r>
      <w:proofErr w:type="spellStart"/>
      <w:r w:rsidRPr="003A0D14">
        <w:rPr>
          <w:lang w:eastAsia="en-GB"/>
        </w:rPr>
        <w:t>xs:choice</w:t>
      </w:r>
      <w:proofErr w:type="spellEnd"/>
      <w:r w:rsidRPr="003A0D14">
        <w:rPr>
          <w:lang w:eastAsia="en-GB"/>
        </w:rPr>
        <w:t>&gt;</w:t>
      </w:r>
    </w:p>
    <w:p w14:paraId="1EF02792" w14:textId="77777777" w:rsidR="00722403" w:rsidRPr="003A0D14" w:rsidRDefault="00722403" w:rsidP="00501DA7">
      <w:pPr>
        <w:pStyle w:val="Code"/>
      </w:pPr>
      <w:r w:rsidRPr="003A0D14">
        <w:rPr>
          <w:lang w:eastAsia="en-GB"/>
        </w:rPr>
        <w:t xml:space="preserve">  &lt;/</w:t>
      </w:r>
      <w:proofErr w:type="spellStart"/>
      <w:r w:rsidRPr="003A0D14">
        <w:rPr>
          <w:lang w:eastAsia="en-GB"/>
        </w:rPr>
        <w:t>xs:complexType</w:t>
      </w:r>
      <w:proofErr w:type="spellEnd"/>
      <w:r w:rsidRPr="003A0D14">
        <w:rPr>
          <w:lang w:eastAsia="en-GB"/>
        </w:rPr>
        <w:t>&gt;</w:t>
      </w:r>
    </w:p>
    <w:p w14:paraId="7E2AD072" w14:textId="38F129EB" w:rsidR="00722403" w:rsidRPr="003A0D14" w:rsidRDefault="00722403" w:rsidP="00501DA7">
      <w:pPr>
        <w:pStyle w:val="Code"/>
      </w:pPr>
    </w:p>
    <w:p w14:paraId="40CC74F8" w14:textId="77777777" w:rsidR="00246493" w:rsidRPr="003A0D14" w:rsidRDefault="00722403" w:rsidP="00501DA7">
      <w:pPr>
        <w:pStyle w:val="Code"/>
        <w:rPr>
          <w:lang w:eastAsia="fr-FR"/>
        </w:rPr>
      </w:pPr>
      <w:r w:rsidRPr="003A0D14">
        <w:t xml:space="preserve">  </w:t>
      </w:r>
      <w:r w:rsidRPr="003A0D14">
        <w:rPr>
          <w:lang w:eastAsia="en-GB"/>
        </w:rPr>
        <w:t>&lt;</w:t>
      </w:r>
      <w:proofErr w:type="spellStart"/>
      <w:r w:rsidRPr="003A0D14">
        <w:rPr>
          <w:lang w:eastAsia="en-GB"/>
        </w:rPr>
        <w:t>xs:simpleType</w:t>
      </w:r>
      <w:proofErr w:type="spellEnd"/>
      <w:r w:rsidRPr="003A0D14">
        <w:rPr>
          <w:lang w:eastAsia="en-GB"/>
        </w:rPr>
        <w:t xml:space="preserve"> name="MCPTTID"&gt;</w:t>
      </w:r>
    </w:p>
    <w:p w14:paraId="0BD1EF59" w14:textId="77777777"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xs:restriction</w:t>
      </w:r>
      <w:proofErr w:type="spellEnd"/>
      <w:r w:rsidRPr="003A0D14">
        <w:rPr>
          <w:lang w:eastAsia="en-GB"/>
        </w:rPr>
        <w:t xml:space="preserve"> base="</w:t>
      </w:r>
      <w:proofErr w:type="spellStart"/>
      <w:r w:rsidRPr="003A0D14">
        <w:rPr>
          <w:lang w:eastAsia="en-GB"/>
        </w:rPr>
        <w:t>xs:anyURI</w:t>
      </w:r>
      <w:proofErr w:type="spellEnd"/>
      <w:r w:rsidRPr="003A0D14">
        <w:rPr>
          <w:lang w:eastAsia="en-GB"/>
        </w:rPr>
        <w:t>"&gt;&lt;/</w:t>
      </w:r>
      <w:proofErr w:type="spellStart"/>
      <w:r w:rsidRPr="003A0D14">
        <w:rPr>
          <w:lang w:eastAsia="en-GB"/>
        </w:rPr>
        <w:t>xs:restriction</w:t>
      </w:r>
      <w:proofErr w:type="spellEnd"/>
      <w:r w:rsidRPr="003A0D14">
        <w:rPr>
          <w:lang w:eastAsia="en-GB"/>
        </w:rPr>
        <w:t>&gt;</w:t>
      </w:r>
    </w:p>
    <w:p w14:paraId="592FB35F" w14:textId="77777777"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xs:simpleType</w:t>
      </w:r>
      <w:proofErr w:type="spellEnd"/>
      <w:r w:rsidRPr="003A0D14">
        <w:rPr>
          <w:lang w:eastAsia="en-GB"/>
        </w:rPr>
        <w:t>&gt;</w:t>
      </w:r>
    </w:p>
    <w:p w14:paraId="40C6E6DB" w14:textId="26D0EBE7" w:rsidR="00722403" w:rsidRPr="003A0D14" w:rsidRDefault="00722403" w:rsidP="00501DA7">
      <w:pPr>
        <w:pStyle w:val="Code"/>
      </w:pPr>
    </w:p>
    <w:p w14:paraId="17026EBF" w14:textId="77777777" w:rsidR="00246493" w:rsidRPr="003A0D14" w:rsidRDefault="00722403" w:rsidP="00501DA7">
      <w:pPr>
        <w:pStyle w:val="Code"/>
        <w:rPr>
          <w:lang w:eastAsia="fr-FR"/>
        </w:rPr>
      </w:pPr>
      <w:r w:rsidRPr="003A0D14">
        <w:t xml:space="preserve">  </w:t>
      </w:r>
      <w:r w:rsidRPr="003A0D14">
        <w:rPr>
          <w:lang w:eastAsia="en-GB"/>
        </w:rPr>
        <w:t>&lt;</w:t>
      </w:r>
      <w:proofErr w:type="spellStart"/>
      <w:r w:rsidRPr="003A0D14">
        <w:rPr>
          <w:lang w:eastAsia="en-GB"/>
        </w:rPr>
        <w:t>xs:simpleType</w:t>
      </w:r>
      <w:proofErr w:type="spellEnd"/>
      <w:r w:rsidRPr="003A0D14">
        <w:rPr>
          <w:lang w:eastAsia="en-GB"/>
        </w:rPr>
        <w:t xml:space="preserve"> name="</w:t>
      </w:r>
      <w:proofErr w:type="spellStart"/>
      <w:r w:rsidRPr="003A0D14">
        <w:rPr>
          <w:lang w:eastAsia="en-GB"/>
        </w:rPr>
        <w:t>InstanceIdentifierURN</w:t>
      </w:r>
      <w:proofErr w:type="spellEnd"/>
      <w:r w:rsidRPr="003A0D14">
        <w:rPr>
          <w:lang w:eastAsia="en-GB"/>
        </w:rPr>
        <w:t>"&gt;</w:t>
      </w:r>
    </w:p>
    <w:p w14:paraId="427C1128" w14:textId="77777777"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xs:restriction</w:t>
      </w:r>
      <w:proofErr w:type="spellEnd"/>
      <w:r w:rsidRPr="003A0D14">
        <w:rPr>
          <w:lang w:eastAsia="en-GB"/>
        </w:rPr>
        <w:t xml:space="preserve"> base="</w:t>
      </w:r>
      <w:proofErr w:type="spellStart"/>
      <w:r w:rsidRPr="003A0D14">
        <w:rPr>
          <w:lang w:eastAsia="en-GB"/>
        </w:rPr>
        <w:t>xs:anyURI</w:t>
      </w:r>
      <w:proofErr w:type="spellEnd"/>
      <w:r w:rsidRPr="003A0D14">
        <w:rPr>
          <w:lang w:eastAsia="en-GB"/>
        </w:rPr>
        <w:t>"&gt;&lt;/</w:t>
      </w:r>
      <w:proofErr w:type="spellStart"/>
      <w:r w:rsidRPr="003A0D14">
        <w:rPr>
          <w:lang w:eastAsia="en-GB"/>
        </w:rPr>
        <w:t>xs:restriction</w:t>
      </w:r>
      <w:proofErr w:type="spellEnd"/>
      <w:r w:rsidRPr="003A0D14">
        <w:rPr>
          <w:lang w:eastAsia="en-GB"/>
        </w:rPr>
        <w:t>&gt;</w:t>
      </w:r>
    </w:p>
    <w:p w14:paraId="6A01FEF7" w14:textId="2CAB05E5"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xs:simpleType</w:t>
      </w:r>
      <w:proofErr w:type="spellEnd"/>
      <w:r w:rsidRPr="003A0D14">
        <w:rPr>
          <w:lang w:eastAsia="en-GB"/>
        </w:rPr>
        <w:t>&gt;</w:t>
      </w:r>
    </w:p>
    <w:p w14:paraId="6B6B74BF" w14:textId="699F304E" w:rsidR="00722403" w:rsidRPr="003A0D14" w:rsidRDefault="00722403" w:rsidP="00501DA7">
      <w:pPr>
        <w:pStyle w:val="Code"/>
      </w:pPr>
    </w:p>
    <w:p w14:paraId="609C9349" w14:textId="77777777" w:rsidR="00246493" w:rsidRPr="003A0D14" w:rsidRDefault="00722403" w:rsidP="00501DA7">
      <w:pPr>
        <w:pStyle w:val="Code"/>
        <w:rPr>
          <w:lang w:eastAsia="fr-FR"/>
        </w:rPr>
      </w:pPr>
      <w:r w:rsidRPr="003A0D14">
        <w:t xml:space="preserve">  </w:t>
      </w:r>
      <w:r w:rsidRPr="003A0D14">
        <w:rPr>
          <w:lang w:eastAsia="en-GB"/>
        </w:rPr>
        <w:t>&lt;</w:t>
      </w:r>
      <w:proofErr w:type="spellStart"/>
      <w:r w:rsidRPr="003A0D14">
        <w:rPr>
          <w:lang w:eastAsia="en-GB"/>
        </w:rPr>
        <w:t>xs:simpleType</w:t>
      </w:r>
      <w:proofErr w:type="spellEnd"/>
      <w:r w:rsidRPr="003A0D14">
        <w:rPr>
          <w:lang w:eastAsia="en-GB"/>
        </w:rPr>
        <w:t xml:space="preserve"> name="</w:t>
      </w:r>
      <w:proofErr w:type="spellStart"/>
      <w:r w:rsidRPr="003A0D14">
        <w:rPr>
          <w:lang w:eastAsia="en-GB"/>
        </w:rPr>
        <w:t>PTCChatGroupID</w:t>
      </w:r>
      <w:proofErr w:type="spellEnd"/>
      <w:r w:rsidRPr="003A0D14">
        <w:rPr>
          <w:lang w:eastAsia="en-GB"/>
        </w:rPr>
        <w:t>"&gt;</w:t>
      </w:r>
    </w:p>
    <w:p w14:paraId="20BE55C7" w14:textId="77777777"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xs:restriction</w:t>
      </w:r>
      <w:proofErr w:type="spellEnd"/>
      <w:r w:rsidRPr="003A0D14">
        <w:rPr>
          <w:lang w:eastAsia="en-GB"/>
        </w:rPr>
        <w:t xml:space="preserve"> base="</w:t>
      </w:r>
      <w:proofErr w:type="spellStart"/>
      <w:r w:rsidRPr="003A0D14">
        <w:rPr>
          <w:lang w:eastAsia="en-GB"/>
        </w:rPr>
        <w:t>xs:anyURI</w:t>
      </w:r>
      <w:proofErr w:type="spellEnd"/>
      <w:r w:rsidRPr="003A0D14">
        <w:rPr>
          <w:lang w:eastAsia="en-GB"/>
        </w:rPr>
        <w:t>"&gt;&lt;/</w:t>
      </w:r>
      <w:proofErr w:type="spellStart"/>
      <w:r w:rsidRPr="003A0D14">
        <w:rPr>
          <w:lang w:eastAsia="en-GB"/>
        </w:rPr>
        <w:t>xs:restriction</w:t>
      </w:r>
      <w:proofErr w:type="spellEnd"/>
      <w:r w:rsidRPr="003A0D14">
        <w:rPr>
          <w:lang w:eastAsia="en-GB"/>
        </w:rPr>
        <w:t>&gt;</w:t>
      </w:r>
    </w:p>
    <w:p w14:paraId="112B37DB" w14:textId="77777777" w:rsidR="00246493" w:rsidRPr="003A0D14" w:rsidRDefault="00722403" w:rsidP="00501DA7">
      <w:pPr>
        <w:pStyle w:val="Code"/>
        <w:rPr>
          <w:lang w:eastAsia="fr-FR"/>
        </w:rPr>
      </w:pPr>
      <w:r w:rsidRPr="003A0D14">
        <w:rPr>
          <w:lang w:eastAsia="en-GB"/>
        </w:rPr>
        <w:t xml:space="preserve">  &lt;/</w:t>
      </w:r>
      <w:proofErr w:type="spellStart"/>
      <w:r w:rsidRPr="003A0D14">
        <w:rPr>
          <w:lang w:eastAsia="en-GB"/>
        </w:rPr>
        <w:t>xs:simpleType</w:t>
      </w:r>
      <w:proofErr w:type="spellEnd"/>
      <w:r w:rsidRPr="003A0D14">
        <w:rPr>
          <w:lang w:eastAsia="en-GB"/>
        </w:rPr>
        <w:t>&gt;</w:t>
      </w:r>
    </w:p>
    <w:p w14:paraId="0DA07FDB" w14:textId="420A98C3" w:rsidR="00722403" w:rsidRPr="003A0D14" w:rsidRDefault="00722403" w:rsidP="00501DA7">
      <w:pPr>
        <w:pStyle w:val="Code"/>
      </w:pPr>
    </w:p>
    <w:p w14:paraId="42039E82" w14:textId="77777777" w:rsidR="002B76AE" w:rsidRPr="003A0D14" w:rsidRDefault="002B76AE"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name="UPFLIT3TargetIdentifierExtensions" type="UPFLIT3TargetIdentifierExtensions"&gt;</w:t>
      </w:r>
      <w:r w:rsidRPr="003A0D14">
        <w:rPr>
          <w:lang w:eastAsia="fr-FR"/>
        </w:rPr>
        <w:t>&lt;/</w:t>
      </w:r>
      <w:proofErr w:type="spellStart"/>
      <w:r w:rsidRPr="003A0D14">
        <w:rPr>
          <w:lang w:eastAsia="fr-FR"/>
        </w:rPr>
        <w:t>xs:element</w:t>
      </w:r>
      <w:proofErr w:type="spellEnd"/>
      <w:r w:rsidRPr="003A0D14">
        <w:rPr>
          <w:lang w:eastAsia="fr-FR"/>
        </w:rPr>
        <w:t>&gt;</w:t>
      </w:r>
    </w:p>
    <w:p w14:paraId="52F38008"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 xml:space="preserve"> name="UPFLIT3TargetIdentifierExtensions"&gt;</w:t>
      </w:r>
    </w:p>
    <w:p w14:paraId="6283834D"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6A511D5A"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name="UPFLIT3TargetIdentifier" type="UPFLIT3TargetIdentifier" minOccurs="1" </w:t>
      </w:r>
      <w:proofErr w:type="spellStart"/>
      <w:r w:rsidRPr="003A0D14">
        <w:rPr>
          <w:lang w:eastAsia="en-GB"/>
        </w:rPr>
        <w:t>maxOccurs</w:t>
      </w:r>
      <w:proofErr w:type="spellEnd"/>
      <w:r w:rsidRPr="003A0D14">
        <w:rPr>
          <w:lang w:eastAsia="en-GB"/>
        </w:rPr>
        <w:t>="unbounded"&gt;&lt;/</w:t>
      </w:r>
      <w:proofErr w:type="spellStart"/>
      <w:r w:rsidRPr="003A0D14">
        <w:rPr>
          <w:lang w:eastAsia="en-GB"/>
        </w:rPr>
        <w:t>xs:element</w:t>
      </w:r>
      <w:proofErr w:type="spellEnd"/>
      <w:r w:rsidRPr="003A0D14">
        <w:rPr>
          <w:lang w:eastAsia="en-GB"/>
        </w:rPr>
        <w:t>&gt;</w:t>
      </w:r>
    </w:p>
    <w:p w14:paraId="44DFF39D"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5E91B9C8"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&gt;</w:t>
      </w:r>
    </w:p>
    <w:p w14:paraId="17910F24" w14:textId="77777777" w:rsidR="004457CD" w:rsidRPr="003A0D14" w:rsidRDefault="004457CD" w:rsidP="00501DA7">
      <w:pPr>
        <w:pStyle w:val="Code"/>
        <w:rPr>
          <w:lang w:eastAsia="en-GB"/>
        </w:rPr>
      </w:pPr>
    </w:p>
    <w:p w14:paraId="32FE979E"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 xml:space="preserve"> name="UPFLIT3TargetIdentifier"&gt;</w:t>
      </w:r>
    </w:p>
    <w:p w14:paraId="6C0B636F"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xs:choice</w:t>
      </w:r>
      <w:proofErr w:type="spellEnd"/>
      <w:r w:rsidRPr="003A0D14">
        <w:rPr>
          <w:lang w:eastAsia="en-GB"/>
        </w:rPr>
        <w:t>&gt;</w:t>
      </w:r>
    </w:p>
    <w:p w14:paraId="0BF28DC4"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name="FSEID" type="FSEID"&gt;&lt;/</w:t>
      </w:r>
      <w:proofErr w:type="spellStart"/>
      <w:r w:rsidRPr="003A0D14">
        <w:rPr>
          <w:lang w:eastAsia="en-GB"/>
        </w:rPr>
        <w:t>xs:element</w:t>
      </w:r>
      <w:proofErr w:type="spellEnd"/>
      <w:r w:rsidRPr="003A0D14">
        <w:rPr>
          <w:lang w:eastAsia="en-GB"/>
        </w:rPr>
        <w:t>&gt;</w:t>
      </w:r>
    </w:p>
    <w:p w14:paraId="7335562B"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name="PDRID" type="</w:t>
      </w:r>
      <w:proofErr w:type="spellStart"/>
      <w:r w:rsidRPr="003A0D14">
        <w:rPr>
          <w:lang w:eastAsia="en-GB"/>
        </w:rPr>
        <w:t>xs:unsignedInt</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603791C7"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name="QERID" type="</w:t>
      </w:r>
      <w:proofErr w:type="spellStart"/>
      <w:r w:rsidRPr="003A0D14">
        <w:rPr>
          <w:lang w:eastAsia="en-GB"/>
        </w:rPr>
        <w:t>xs:unsignedInt</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700346F9" w14:textId="77777777" w:rsidR="00AC298B" w:rsidRPr="003A0D14" w:rsidRDefault="004457CD" w:rsidP="00501DA7">
      <w:pPr>
        <w:pStyle w:val="Code"/>
        <w:rPr>
          <w:lang w:eastAsia="fr-FR"/>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w:t>
      </w:r>
      <w:proofErr w:type="spellStart"/>
      <w:r w:rsidRPr="003A0D14">
        <w:rPr>
          <w:lang w:eastAsia="en-GB"/>
        </w:rPr>
        <w:t>NetworkInstance</w:t>
      </w:r>
      <w:proofErr w:type="spellEnd"/>
      <w:r w:rsidRPr="003A0D14">
        <w:rPr>
          <w:lang w:eastAsia="en-GB"/>
        </w:rPr>
        <w:t>" type="</w:t>
      </w:r>
      <w:proofErr w:type="spellStart"/>
      <w:r w:rsidRPr="003A0D14">
        <w:rPr>
          <w:lang w:eastAsia="en-GB"/>
        </w:rPr>
        <w:t>xs:hexBinary</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0F834221" w14:textId="48C6BCF0"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w:t>
      </w:r>
      <w:proofErr w:type="spellStart"/>
      <w:r w:rsidRPr="003A0D14">
        <w:rPr>
          <w:lang w:eastAsia="en-GB"/>
        </w:rPr>
        <w:t>GTPTunnelDirection</w:t>
      </w:r>
      <w:proofErr w:type="spellEnd"/>
      <w:r w:rsidRPr="003A0D14">
        <w:rPr>
          <w:lang w:eastAsia="en-GB"/>
        </w:rPr>
        <w:t>" type="</w:t>
      </w:r>
      <w:proofErr w:type="spellStart"/>
      <w:r w:rsidRPr="003A0D14">
        <w:rPr>
          <w:lang w:eastAsia="en-GB"/>
        </w:rPr>
        <w:t>GTPTunnelDirection</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398CB532"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name="FTEID" type="FTEID"&gt;&lt;/</w:t>
      </w:r>
      <w:proofErr w:type="spellStart"/>
      <w:r w:rsidRPr="003A0D14">
        <w:rPr>
          <w:lang w:eastAsia="en-GB"/>
        </w:rPr>
        <w:t>xs:element</w:t>
      </w:r>
      <w:proofErr w:type="spellEnd"/>
      <w:r w:rsidRPr="003A0D14">
        <w:rPr>
          <w:lang w:eastAsia="en-GB"/>
        </w:rPr>
        <w:t>&gt;</w:t>
      </w:r>
    </w:p>
    <w:p w14:paraId="66100465"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xs:choice</w:t>
      </w:r>
      <w:proofErr w:type="spellEnd"/>
      <w:r w:rsidRPr="003A0D14">
        <w:rPr>
          <w:lang w:eastAsia="en-GB"/>
        </w:rPr>
        <w:t>&gt;</w:t>
      </w:r>
    </w:p>
    <w:p w14:paraId="0F85909A"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&gt;</w:t>
      </w:r>
    </w:p>
    <w:p w14:paraId="12092BBB" w14:textId="77777777" w:rsidR="004457CD" w:rsidRPr="003A0D14" w:rsidRDefault="004457CD" w:rsidP="00501DA7">
      <w:pPr>
        <w:pStyle w:val="Code"/>
        <w:rPr>
          <w:lang w:eastAsia="en-GB"/>
        </w:rPr>
      </w:pPr>
    </w:p>
    <w:p w14:paraId="04DF58DD"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 xml:space="preserve"> name="FSEID"&gt;</w:t>
      </w:r>
    </w:p>
    <w:p w14:paraId="0760C50B"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2673F7A9"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name="SEID" type="</w:t>
      </w:r>
      <w:proofErr w:type="spellStart"/>
      <w:r w:rsidRPr="003A0D14">
        <w:rPr>
          <w:lang w:eastAsia="en-GB"/>
        </w:rPr>
        <w:t>xs:unsignedLong</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49F0DEDE"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name="IPv4Address" type="IPv4Address" minOccurs="0"&gt;&lt;/</w:t>
      </w:r>
      <w:proofErr w:type="spellStart"/>
      <w:r w:rsidRPr="003A0D14">
        <w:rPr>
          <w:lang w:eastAsia="en-GB"/>
        </w:rPr>
        <w:t>xs:element</w:t>
      </w:r>
      <w:proofErr w:type="spellEnd"/>
      <w:r w:rsidRPr="003A0D14">
        <w:rPr>
          <w:lang w:eastAsia="en-GB"/>
        </w:rPr>
        <w:t>&gt;</w:t>
      </w:r>
    </w:p>
    <w:p w14:paraId="38A2C7A3"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name="IPv6Address" type="IPv6Address" minOccurs="0"&gt;&lt;/</w:t>
      </w:r>
      <w:proofErr w:type="spellStart"/>
      <w:r w:rsidRPr="003A0D14">
        <w:rPr>
          <w:lang w:eastAsia="en-GB"/>
        </w:rPr>
        <w:t>xs:element</w:t>
      </w:r>
      <w:proofErr w:type="spellEnd"/>
      <w:r w:rsidRPr="003A0D14">
        <w:rPr>
          <w:lang w:eastAsia="en-GB"/>
        </w:rPr>
        <w:t>&gt;</w:t>
      </w:r>
    </w:p>
    <w:p w14:paraId="57D17BA6"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6F0719BB" w14:textId="77777777" w:rsidR="00246493" w:rsidRPr="003A0D14" w:rsidRDefault="004457CD" w:rsidP="00501DA7">
      <w:pPr>
        <w:pStyle w:val="Code"/>
        <w:rPr>
          <w:lang w:eastAsia="fr-FR"/>
        </w:rPr>
      </w:pPr>
      <w:r w:rsidRPr="003A0D14">
        <w:rPr>
          <w:lang w:eastAsia="en-GB"/>
        </w:rPr>
        <w:t xml:space="preserve">  &lt;/</w:t>
      </w:r>
      <w:proofErr w:type="spellStart"/>
      <w:r w:rsidRPr="003A0D14">
        <w:rPr>
          <w:lang w:eastAsia="en-GB"/>
        </w:rPr>
        <w:t>xs:complexType</w:t>
      </w:r>
      <w:proofErr w:type="spellEnd"/>
      <w:r w:rsidRPr="003A0D14">
        <w:rPr>
          <w:lang w:eastAsia="en-GB"/>
        </w:rPr>
        <w:t>&gt;</w:t>
      </w:r>
    </w:p>
    <w:p w14:paraId="6CD49D33" w14:textId="77777777" w:rsidR="00246493" w:rsidRPr="003A0D14" w:rsidRDefault="00246493" w:rsidP="00501DA7">
      <w:pPr>
        <w:pStyle w:val="Code"/>
        <w:rPr>
          <w:lang w:eastAsia="fr-FR"/>
        </w:rPr>
      </w:pPr>
    </w:p>
    <w:p w14:paraId="76C8593E"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 xml:space="preserve"> name="FTEID"&gt;</w:t>
      </w:r>
    </w:p>
    <w:p w14:paraId="7F14A2DF"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55B92EE2"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name="TEID" type="</w:t>
      </w:r>
      <w:proofErr w:type="spellStart"/>
      <w:r w:rsidRPr="003A0D14">
        <w:rPr>
          <w:lang w:eastAsia="en-GB"/>
        </w:rPr>
        <w:t>xs:unsignedInt</w:t>
      </w:r>
      <w:proofErr w:type="spellEnd"/>
      <w:r w:rsidRPr="003A0D14">
        <w:rPr>
          <w:lang w:eastAsia="en-GB"/>
        </w:rPr>
        <w:t>"&gt;&lt;/</w:t>
      </w:r>
      <w:proofErr w:type="spellStart"/>
      <w:r w:rsidRPr="003A0D14">
        <w:rPr>
          <w:lang w:eastAsia="en-GB"/>
        </w:rPr>
        <w:t>xs:element</w:t>
      </w:r>
      <w:proofErr w:type="spellEnd"/>
      <w:r w:rsidRPr="003A0D14">
        <w:rPr>
          <w:lang w:eastAsia="en-GB"/>
        </w:rPr>
        <w:t>&gt;</w:t>
      </w:r>
    </w:p>
    <w:p w14:paraId="3C488744"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name="IPv4Address" type="IPv4Address" minOccurs="0"&gt;&lt;/</w:t>
      </w:r>
      <w:proofErr w:type="spellStart"/>
      <w:r w:rsidRPr="003A0D14">
        <w:rPr>
          <w:lang w:eastAsia="en-GB"/>
        </w:rPr>
        <w:t>xs:element</w:t>
      </w:r>
      <w:proofErr w:type="spellEnd"/>
      <w:r w:rsidRPr="003A0D14">
        <w:rPr>
          <w:lang w:eastAsia="en-GB"/>
        </w:rPr>
        <w:t>&gt;</w:t>
      </w:r>
    </w:p>
    <w:p w14:paraId="457A1C83"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xs:element</w:t>
      </w:r>
      <w:proofErr w:type="spellEnd"/>
      <w:r w:rsidRPr="003A0D14">
        <w:rPr>
          <w:lang w:eastAsia="en-GB"/>
        </w:rPr>
        <w:t xml:space="preserve"> name="IPv6Address" type="IPv6Address" minOccurs="0"&gt;&lt;/</w:t>
      </w:r>
      <w:proofErr w:type="spellStart"/>
      <w:r w:rsidRPr="003A0D14">
        <w:rPr>
          <w:lang w:eastAsia="en-GB"/>
        </w:rPr>
        <w:t>xs:element</w:t>
      </w:r>
      <w:proofErr w:type="spellEnd"/>
      <w:r w:rsidRPr="003A0D14">
        <w:rPr>
          <w:lang w:eastAsia="en-GB"/>
        </w:rPr>
        <w:t>&gt;</w:t>
      </w:r>
    </w:p>
    <w:p w14:paraId="78A49B23"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xs:sequence</w:t>
      </w:r>
      <w:proofErr w:type="spellEnd"/>
      <w:r w:rsidRPr="003A0D14">
        <w:rPr>
          <w:lang w:eastAsia="en-GB"/>
        </w:rPr>
        <w:t>&gt;</w:t>
      </w:r>
    </w:p>
    <w:p w14:paraId="5DE08DD7" w14:textId="77777777" w:rsidR="004457CD" w:rsidRPr="003A0D14" w:rsidRDefault="004457CD" w:rsidP="00501DA7">
      <w:pPr>
        <w:pStyle w:val="Code"/>
        <w:rPr>
          <w:lang w:eastAsia="en-GB"/>
        </w:rPr>
      </w:pPr>
      <w:r w:rsidRPr="003A0D14">
        <w:rPr>
          <w:lang w:eastAsia="en-GB"/>
        </w:rPr>
        <w:t xml:space="preserve">  &lt;/</w:t>
      </w:r>
      <w:proofErr w:type="spellStart"/>
      <w:r w:rsidRPr="003A0D14">
        <w:rPr>
          <w:lang w:eastAsia="en-GB"/>
        </w:rPr>
        <w:t>xs:complexType</w:t>
      </w:r>
      <w:proofErr w:type="spellEnd"/>
      <w:r w:rsidRPr="003A0D14">
        <w:rPr>
          <w:lang w:eastAsia="en-GB"/>
        </w:rPr>
        <w:t>&gt;</w:t>
      </w:r>
    </w:p>
    <w:p w14:paraId="0AAE6253" w14:textId="77777777" w:rsidR="004457CD" w:rsidRPr="003A0D14" w:rsidRDefault="004457CD" w:rsidP="00501DA7">
      <w:pPr>
        <w:pStyle w:val="Code"/>
        <w:rPr>
          <w:lang w:eastAsia="en-GB"/>
        </w:rPr>
      </w:pPr>
    </w:p>
    <w:p w14:paraId="040E0005" w14:textId="77777777" w:rsidR="00246493" w:rsidRPr="003A0D14" w:rsidRDefault="00B23776" w:rsidP="00501DA7">
      <w:pPr>
        <w:pStyle w:val="Code"/>
        <w:rPr>
          <w:lang w:eastAsia="fr-FR"/>
        </w:rPr>
      </w:pPr>
      <w:r w:rsidRPr="003A0D14">
        <w:rPr>
          <w:lang w:eastAsia="en-GB"/>
        </w:rPr>
        <w:t xml:space="preserve">  &lt;</w:t>
      </w:r>
      <w:proofErr w:type="spellStart"/>
      <w:r w:rsidRPr="003A0D14">
        <w:rPr>
          <w:lang w:eastAsia="en-GB"/>
        </w:rPr>
        <w:t>xs:simpleType</w:t>
      </w:r>
      <w:proofErr w:type="spellEnd"/>
      <w:r w:rsidRPr="003A0D14">
        <w:rPr>
          <w:lang w:eastAsia="en-GB"/>
        </w:rPr>
        <w:t xml:space="preserve"> name="</w:t>
      </w:r>
      <w:proofErr w:type="spellStart"/>
      <w:r w:rsidRPr="003A0D14">
        <w:rPr>
          <w:lang w:eastAsia="en-GB"/>
        </w:rPr>
        <w:t>GTPTunnelDirection</w:t>
      </w:r>
      <w:proofErr w:type="spellEnd"/>
      <w:r w:rsidRPr="003A0D14">
        <w:rPr>
          <w:lang w:eastAsia="en-GB"/>
        </w:rPr>
        <w:t>"&gt;</w:t>
      </w:r>
    </w:p>
    <w:p w14:paraId="588F21B0" w14:textId="28237757" w:rsidR="00B23776" w:rsidRPr="003A0D14" w:rsidRDefault="00B23776" w:rsidP="00501DA7">
      <w:pPr>
        <w:pStyle w:val="Code"/>
        <w:rPr>
          <w:lang w:eastAsia="en-GB"/>
        </w:rPr>
      </w:pPr>
      <w:r w:rsidRPr="003A0D14">
        <w:rPr>
          <w:lang w:eastAsia="en-GB"/>
        </w:rPr>
        <w:t xml:space="preserve">    &lt;</w:t>
      </w:r>
      <w:proofErr w:type="spellStart"/>
      <w:r w:rsidRPr="003A0D14">
        <w:rPr>
          <w:lang w:eastAsia="en-GB"/>
        </w:rPr>
        <w:t>xs:restriction</w:t>
      </w:r>
      <w:proofErr w:type="spellEnd"/>
      <w:r w:rsidRPr="003A0D14">
        <w:rPr>
          <w:lang w:eastAsia="en-GB"/>
        </w:rPr>
        <w:t xml:space="preserve"> base="</w:t>
      </w:r>
      <w:proofErr w:type="spellStart"/>
      <w:r w:rsidRPr="003A0D14">
        <w:rPr>
          <w:lang w:eastAsia="en-GB"/>
        </w:rPr>
        <w:t>xs:string</w:t>
      </w:r>
      <w:proofErr w:type="spellEnd"/>
      <w:r w:rsidRPr="003A0D14">
        <w:rPr>
          <w:lang w:eastAsia="en-GB"/>
        </w:rPr>
        <w:t>"&gt;</w:t>
      </w:r>
    </w:p>
    <w:p w14:paraId="060C4DDC" w14:textId="77777777" w:rsidR="00B23776" w:rsidRPr="003A0D14" w:rsidRDefault="00B23776" w:rsidP="00501DA7">
      <w:pPr>
        <w:pStyle w:val="Code"/>
        <w:rPr>
          <w:lang w:eastAsia="en-GB"/>
        </w:rPr>
      </w:pPr>
      <w:r w:rsidRPr="003A0D14">
        <w:rPr>
          <w:lang w:eastAsia="en-GB"/>
        </w:rPr>
        <w:t xml:space="preserve">      &lt;</w:t>
      </w:r>
      <w:proofErr w:type="spellStart"/>
      <w:r w:rsidRPr="003A0D14">
        <w:rPr>
          <w:lang w:eastAsia="en-GB"/>
        </w:rPr>
        <w:t>xs:enumeration</w:t>
      </w:r>
      <w:proofErr w:type="spellEnd"/>
      <w:r w:rsidRPr="003A0D14">
        <w:rPr>
          <w:lang w:eastAsia="en-GB"/>
        </w:rPr>
        <w:t xml:space="preserve"> value="Outbound"&gt;&lt;/</w:t>
      </w:r>
      <w:proofErr w:type="spellStart"/>
      <w:r w:rsidRPr="003A0D14">
        <w:rPr>
          <w:lang w:eastAsia="en-GB"/>
        </w:rPr>
        <w:t>xs:enumeration</w:t>
      </w:r>
      <w:proofErr w:type="spellEnd"/>
      <w:r w:rsidRPr="003A0D14">
        <w:rPr>
          <w:lang w:eastAsia="en-GB"/>
        </w:rPr>
        <w:t>&gt;</w:t>
      </w:r>
    </w:p>
    <w:p w14:paraId="21139A22" w14:textId="77777777" w:rsidR="00B23776" w:rsidRPr="003A0D14" w:rsidRDefault="00B23776" w:rsidP="00501DA7">
      <w:pPr>
        <w:pStyle w:val="Code"/>
        <w:rPr>
          <w:lang w:eastAsia="en-GB"/>
        </w:rPr>
      </w:pPr>
      <w:r w:rsidRPr="003A0D14">
        <w:rPr>
          <w:lang w:eastAsia="en-GB"/>
        </w:rPr>
        <w:t xml:space="preserve">      &lt;</w:t>
      </w:r>
      <w:proofErr w:type="spellStart"/>
      <w:r w:rsidRPr="003A0D14">
        <w:rPr>
          <w:lang w:eastAsia="en-GB"/>
        </w:rPr>
        <w:t>xs:enumeration</w:t>
      </w:r>
      <w:proofErr w:type="spellEnd"/>
      <w:r w:rsidRPr="003A0D14">
        <w:rPr>
          <w:lang w:eastAsia="en-GB"/>
        </w:rPr>
        <w:t xml:space="preserve"> value="Inbound"&gt;&lt;/</w:t>
      </w:r>
      <w:proofErr w:type="spellStart"/>
      <w:r w:rsidRPr="003A0D14">
        <w:rPr>
          <w:lang w:eastAsia="en-GB"/>
        </w:rPr>
        <w:t>xs:enumeration</w:t>
      </w:r>
      <w:proofErr w:type="spellEnd"/>
      <w:r w:rsidRPr="003A0D14">
        <w:rPr>
          <w:lang w:eastAsia="en-GB"/>
        </w:rPr>
        <w:t>&gt;</w:t>
      </w:r>
    </w:p>
    <w:p w14:paraId="080CE073" w14:textId="77777777" w:rsidR="00B23776" w:rsidRPr="003A0D14" w:rsidRDefault="00B23776" w:rsidP="00501DA7">
      <w:pPr>
        <w:pStyle w:val="Code"/>
        <w:rPr>
          <w:lang w:eastAsia="en-GB"/>
        </w:rPr>
      </w:pPr>
      <w:r w:rsidRPr="003A0D14">
        <w:rPr>
          <w:lang w:eastAsia="en-GB"/>
        </w:rPr>
        <w:t xml:space="preserve">    &lt;/</w:t>
      </w:r>
      <w:proofErr w:type="spellStart"/>
      <w:r w:rsidRPr="003A0D14">
        <w:rPr>
          <w:lang w:eastAsia="en-GB"/>
        </w:rPr>
        <w:t>xs:restriction</w:t>
      </w:r>
      <w:proofErr w:type="spellEnd"/>
      <w:r w:rsidRPr="003A0D14">
        <w:rPr>
          <w:lang w:eastAsia="en-GB"/>
        </w:rPr>
        <w:t>&gt;</w:t>
      </w:r>
    </w:p>
    <w:p w14:paraId="710B43F0" w14:textId="77777777" w:rsidR="00B23776" w:rsidRPr="003A0D14" w:rsidRDefault="00B23776" w:rsidP="00501DA7">
      <w:pPr>
        <w:pStyle w:val="Code"/>
        <w:rPr>
          <w:lang w:eastAsia="en-GB"/>
        </w:rPr>
      </w:pPr>
      <w:r w:rsidRPr="003A0D14">
        <w:rPr>
          <w:lang w:eastAsia="en-GB"/>
        </w:rPr>
        <w:t xml:space="preserve">  &lt;/</w:t>
      </w:r>
      <w:proofErr w:type="spellStart"/>
      <w:r w:rsidRPr="003A0D14">
        <w:rPr>
          <w:lang w:eastAsia="en-GB"/>
        </w:rPr>
        <w:t>xs:simpleType</w:t>
      </w:r>
      <w:proofErr w:type="spellEnd"/>
      <w:r w:rsidRPr="003A0D14">
        <w:rPr>
          <w:lang w:eastAsia="en-GB"/>
        </w:rPr>
        <w:t>&gt;</w:t>
      </w:r>
    </w:p>
    <w:p w14:paraId="583A35D0" w14:textId="77777777" w:rsidR="00B23776" w:rsidRPr="003A0D14" w:rsidRDefault="00B23776" w:rsidP="00501DA7">
      <w:pPr>
        <w:pStyle w:val="Code"/>
      </w:pPr>
    </w:p>
    <w:p w14:paraId="4C2F4E7E" w14:textId="77777777" w:rsidR="00B23776" w:rsidRPr="003A0D14" w:rsidRDefault="00B23776" w:rsidP="00501DA7">
      <w:pPr>
        <w:pStyle w:val="Code"/>
      </w:pPr>
      <w:r w:rsidRPr="003A0D14">
        <w:t xml:space="preserve">  &lt;</w:t>
      </w:r>
      <w:proofErr w:type="spellStart"/>
      <w:r w:rsidRPr="003A0D14">
        <w:t>xs:element</w:t>
      </w:r>
      <w:proofErr w:type="spellEnd"/>
      <w:r w:rsidRPr="003A0D14">
        <w:t xml:space="preserve"> name="</w:t>
      </w:r>
      <w:proofErr w:type="spellStart"/>
      <w:r w:rsidRPr="003A0D14">
        <w:rPr>
          <w:lang w:eastAsia="fr-FR"/>
        </w:rPr>
        <w:t>IdentifierAssociationExtensions</w:t>
      </w:r>
      <w:proofErr w:type="spellEnd"/>
      <w:r w:rsidRPr="003A0D14">
        <w:t>" type="</w:t>
      </w:r>
      <w:proofErr w:type="spellStart"/>
      <w:r w:rsidRPr="003A0D14">
        <w:rPr>
          <w:lang w:eastAsia="fr-FR"/>
        </w:rPr>
        <w:t>IdentifierAssociationExtensions</w:t>
      </w:r>
      <w:proofErr w:type="spellEnd"/>
      <w:r w:rsidRPr="003A0D14">
        <w:t>" &gt;</w:t>
      </w:r>
      <w:r w:rsidRPr="003A0D14">
        <w:rPr>
          <w:lang w:eastAsia="en-GB"/>
        </w:rPr>
        <w:t>&lt;/</w:t>
      </w:r>
      <w:proofErr w:type="spellStart"/>
      <w:r w:rsidRPr="003A0D14">
        <w:rPr>
          <w:lang w:eastAsia="en-GB"/>
        </w:rPr>
        <w:t>xs:element</w:t>
      </w:r>
      <w:proofErr w:type="spellEnd"/>
      <w:r w:rsidRPr="003A0D14">
        <w:rPr>
          <w:lang w:eastAsia="en-GB"/>
        </w:rPr>
        <w:t>&gt;</w:t>
      </w:r>
    </w:p>
    <w:p w14:paraId="4DE3211F" w14:textId="77777777" w:rsidR="00B23776" w:rsidRPr="003A0D14" w:rsidRDefault="00B23776" w:rsidP="00501DA7">
      <w:pPr>
        <w:pStyle w:val="Code"/>
      </w:pPr>
      <w:r w:rsidRPr="003A0D14">
        <w:t xml:space="preserve">  &lt;</w:t>
      </w:r>
      <w:proofErr w:type="spellStart"/>
      <w:r w:rsidRPr="003A0D14">
        <w:t>xs:complexType</w:t>
      </w:r>
      <w:proofErr w:type="spellEnd"/>
      <w:r w:rsidRPr="003A0D14">
        <w:t xml:space="preserve"> name="X1Extension"&gt;</w:t>
      </w:r>
    </w:p>
    <w:p w14:paraId="1D7A8AF0" w14:textId="77777777" w:rsidR="00B23776" w:rsidRPr="003A0D14" w:rsidRDefault="00B23776" w:rsidP="00501DA7">
      <w:pPr>
        <w:pStyle w:val="Code"/>
      </w:pPr>
      <w:r w:rsidRPr="003A0D14">
        <w:t xml:space="preserve">    &lt;</w:t>
      </w:r>
      <w:proofErr w:type="spellStart"/>
      <w:r w:rsidRPr="003A0D14">
        <w:t>xs:choice</w:t>
      </w:r>
      <w:proofErr w:type="spellEnd"/>
      <w:r w:rsidRPr="003A0D14">
        <w:t>&gt;</w:t>
      </w:r>
    </w:p>
    <w:p w14:paraId="0130E984" w14:textId="77777777" w:rsidR="00B23776" w:rsidRPr="003A0D14" w:rsidRDefault="00B23776" w:rsidP="00501DA7">
      <w:pPr>
        <w:pStyle w:val="Code"/>
      </w:pPr>
      <w:r w:rsidRPr="003A0D14">
        <w:t xml:space="preserve">      &lt;</w:t>
      </w:r>
      <w:proofErr w:type="spellStart"/>
      <w:r w:rsidRPr="003A0D14">
        <w:t>xs:element</w:t>
      </w:r>
      <w:proofErr w:type="spellEnd"/>
      <w:r w:rsidRPr="003A0D14">
        <w:t xml:space="preserve"> name="</w:t>
      </w:r>
      <w:proofErr w:type="spellStart"/>
      <w:r w:rsidRPr="003A0D14">
        <w:t>LALSLILCSTargetProvisioning</w:t>
      </w:r>
      <w:proofErr w:type="spellEnd"/>
      <w:r w:rsidRPr="003A0D14">
        <w:t>" type="</w:t>
      </w:r>
      <w:proofErr w:type="spellStart"/>
      <w:r w:rsidRPr="003A0D14">
        <w:t>LALSLILCSTargetProvisioningExtensions</w:t>
      </w:r>
      <w:proofErr w:type="spellEnd"/>
      <w:r w:rsidRPr="003A0D14">
        <w:t>"&gt;&lt;/</w:t>
      </w:r>
      <w:proofErr w:type="spellStart"/>
      <w:r w:rsidRPr="003A0D14">
        <w:t>xs:element</w:t>
      </w:r>
      <w:proofErr w:type="spellEnd"/>
      <w:r w:rsidRPr="003A0D14">
        <w:t>&gt;</w:t>
      </w:r>
    </w:p>
    <w:p w14:paraId="4C7B15A4" w14:textId="77777777" w:rsidR="00B23776" w:rsidRPr="003A0D14" w:rsidRDefault="00B23776" w:rsidP="00501DA7">
      <w:pPr>
        <w:pStyle w:val="Code"/>
      </w:pPr>
      <w:r w:rsidRPr="003A0D14">
        <w:t xml:space="preserve">      &lt;</w:t>
      </w:r>
      <w:proofErr w:type="spellStart"/>
      <w:r w:rsidRPr="003A0D14">
        <w:t>xs:element</w:t>
      </w:r>
      <w:proofErr w:type="spellEnd"/>
      <w:r w:rsidRPr="003A0D14">
        <w:t xml:space="preserve"> name="</w:t>
      </w:r>
      <w:proofErr w:type="spellStart"/>
      <w:r w:rsidRPr="003A0D14">
        <w:t>LALSLTFProvisioning</w:t>
      </w:r>
      <w:proofErr w:type="spellEnd"/>
      <w:r w:rsidRPr="003A0D14">
        <w:t>" type="</w:t>
      </w:r>
      <w:proofErr w:type="spellStart"/>
      <w:r w:rsidRPr="003A0D14">
        <w:t>LALSLTFProvisioningExtensions</w:t>
      </w:r>
      <w:proofErr w:type="spellEnd"/>
      <w:r w:rsidRPr="003A0D14">
        <w:t>"&gt;&lt;/</w:t>
      </w:r>
      <w:proofErr w:type="spellStart"/>
      <w:r w:rsidRPr="003A0D14">
        <w:t>xs:element</w:t>
      </w:r>
      <w:proofErr w:type="spellEnd"/>
      <w:r w:rsidRPr="003A0D14">
        <w:t>&gt;</w:t>
      </w:r>
    </w:p>
    <w:p w14:paraId="04073101" w14:textId="77777777" w:rsidR="00246493" w:rsidRPr="003A0D14" w:rsidRDefault="00B23776" w:rsidP="00501DA7">
      <w:pPr>
        <w:pStyle w:val="Code"/>
        <w:rPr>
          <w:lang w:eastAsia="fr-FR"/>
        </w:rPr>
      </w:pPr>
      <w:r w:rsidRPr="003A0D14">
        <w:t xml:space="preserve">      &lt;</w:t>
      </w:r>
      <w:proofErr w:type="spellStart"/>
      <w:r w:rsidRPr="003A0D14">
        <w:t>xs:element</w:t>
      </w:r>
      <w:proofErr w:type="spellEnd"/>
      <w:r w:rsidRPr="003A0D14">
        <w:t xml:space="preserve"> name="</w:t>
      </w:r>
      <w:proofErr w:type="spellStart"/>
      <w:r w:rsidRPr="003A0D14">
        <w:t>HeaderReporting</w:t>
      </w:r>
      <w:proofErr w:type="spellEnd"/>
      <w:r w:rsidRPr="003A0D14">
        <w:t>" type="</w:t>
      </w:r>
      <w:proofErr w:type="spellStart"/>
      <w:r w:rsidRPr="003A0D14">
        <w:t>PDHRReportingExtensions</w:t>
      </w:r>
      <w:proofErr w:type="spellEnd"/>
      <w:r w:rsidRPr="003A0D14">
        <w:t>"&gt;&lt;/</w:t>
      </w:r>
      <w:proofErr w:type="spellStart"/>
      <w:r w:rsidRPr="003A0D14">
        <w:t>xs:element</w:t>
      </w:r>
      <w:proofErr w:type="spellEnd"/>
      <w:r w:rsidRPr="003A0D14">
        <w:t>&gt;</w:t>
      </w:r>
    </w:p>
    <w:p w14:paraId="43640E1B" w14:textId="22EFB3E1" w:rsidR="00E82EE5" w:rsidRPr="003A0D14" w:rsidRDefault="00E82EE5" w:rsidP="00501DA7">
      <w:pPr>
        <w:pStyle w:val="Code"/>
      </w:pPr>
      <w:r w:rsidRPr="003A0D14">
        <w:t xml:space="preserve">      &lt;</w:t>
      </w:r>
      <w:proofErr w:type="spellStart"/>
      <w:r w:rsidRPr="003A0D14">
        <w:t>xs:element</w:t>
      </w:r>
      <w:proofErr w:type="spellEnd"/>
      <w:r w:rsidRPr="003A0D14">
        <w:t xml:space="preserve"> name="</w:t>
      </w:r>
      <w:proofErr w:type="spellStart"/>
      <w:r w:rsidRPr="003A0D14">
        <w:t>SMSFExtensions</w:t>
      </w:r>
      <w:proofErr w:type="spellEnd"/>
      <w:r w:rsidRPr="003A0D14">
        <w:t>" type="</w:t>
      </w:r>
      <w:proofErr w:type="spellStart"/>
      <w:r w:rsidRPr="003A0D14">
        <w:t>SMSFProvisioningExtensions</w:t>
      </w:r>
      <w:proofErr w:type="spellEnd"/>
      <w:r w:rsidRPr="003A0D14">
        <w:t>"&gt;&lt;/</w:t>
      </w:r>
      <w:proofErr w:type="spellStart"/>
      <w:r w:rsidRPr="003A0D14">
        <w:t>xs:element</w:t>
      </w:r>
      <w:proofErr w:type="spellEnd"/>
      <w:r w:rsidRPr="003A0D14">
        <w:t>&gt;</w:t>
      </w:r>
    </w:p>
    <w:p w14:paraId="19E8B474" w14:textId="77777777" w:rsidR="00B23776" w:rsidRPr="003A0D14" w:rsidRDefault="00B23776" w:rsidP="00501DA7">
      <w:pPr>
        <w:pStyle w:val="Code"/>
      </w:pPr>
      <w:r w:rsidRPr="003A0D14">
        <w:t xml:space="preserve">      &lt;</w:t>
      </w:r>
      <w:proofErr w:type="spellStart"/>
      <w:r w:rsidRPr="003A0D14">
        <w:t>xs:element</w:t>
      </w:r>
      <w:proofErr w:type="spellEnd"/>
      <w:r w:rsidRPr="003A0D14">
        <w:t xml:space="preserve"> name="</w:t>
      </w:r>
      <w:proofErr w:type="spellStart"/>
      <w:r w:rsidRPr="003A0D14">
        <w:t>IdentifierAssociation</w:t>
      </w:r>
      <w:proofErr w:type="spellEnd"/>
      <w:r w:rsidRPr="003A0D14">
        <w:t>" type="</w:t>
      </w:r>
      <w:proofErr w:type="spellStart"/>
      <w:r w:rsidRPr="003A0D14">
        <w:t>IdentifierAssociationExtensions</w:t>
      </w:r>
      <w:proofErr w:type="spellEnd"/>
      <w:r w:rsidRPr="003A0D14">
        <w:t>"&gt;&lt;/</w:t>
      </w:r>
      <w:proofErr w:type="spellStart"/>
      <w:r w:rsidRPr="003A0D14">
        <w:t>xs:element</w:t>
      </w:r>
      <w:proofErr w:type="spellEnd"/>
      <w:r w:rsidRPr="003A0D14">
        <w:t>&gt;</w:t>
      </w:r>
    </w:p>
    <w:p w14:paraId="0F5F7CC4" w14:textId="77777777" w:rsidR="00B23776" w:rsidRPr="003A0D14" w:rsidRDefault="00B23776" w:rsidP="00501DA7">
      <w:pPr>
        <w:pStyle w:val="Code"/>
      </w:pPr>
      <w:r w:rsidRPr="003A0D14">
        <w:t xml:space="preserve">    &lt;/</w:t>
      </w:r>
      <w:proofErr w:type="spellStart"/>
      <w:r w:rsidRPr="003A0D14">
        <w:t>xs:choice</w:t>
      </w:r>
      <w:proofErr w:type="spellEnd"/>
      <w:r w:rsidRPr="003A0D14">
        <w:t>&gt;</w:t>
      </w:r>
    </w:p>
    <w:p w14:paraId="5D422EA3" w14:textId="77777777" w:rsidR="00B23776" w:rsidRPr="003A0D14" w:rsidRDefault="00B23776" w:rsidP="00501DA7">
      <w:pPr>
        <w:pStyle w:val="Code"/>
      </w:pPr>
      <w:r w:rsidRPr="003A0D14">
        <w:t xml:space="preserve">  &lt;/</w:t>
      </w:r>
      <w:proofErr w:type="spellStart"/>
      <w:r w:rsidRPr="003A0D14">
        <w:t>xs:complexType</w:t>
      </w:r>
      <w:proofErr w:type="spellEnd"/>
      <w:r w:rsidRPr="003A0D14">
        <w:t>&gt;</w:t>
      </w:r>
    </w:p>
    <w:p w14:paraId="1DB8EEAC" w14:textId="77777777" w:rsidR="00795485" w:rsidRPr="003A0D14" w:rsidRDefault="00795485" w:rsidP="00501DA7">
      <w:pPr>
        <w:pStyle w:val="Code"/>
      </w:pPr>
    </w:p>
    <w:p w14:paraId="5AA8F9D9"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LALSLILCSTargetProvisioningExtensions</w:t>
      </w:r>
      <w:proofErr w:type="spellEnd"/>
      <w:r w:rsidRPr="003A0D14">
        <w:t>"&gt;</w:t>
      </w:r>
    </w:p>
    <w:p w14:paraId="1F85F0F8"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707A2C96"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PositioningServiceType</w:t>
      </w:r>
      <w:proofErr w:type="spellEnd"/>
      <w:r w:rsidRPr="003A0D14">
        <w:t>" type="</w:t>
      </w:r>
      <w:proofErr w:type="spellStart"/>
      <w:r w:rsidRPr="003A0D14">
        <w:t>PositioningServiceType</w:t>
      </w:r>
      <w:proofErr w:type="spellEnd"/>
      <w:r w:rsidRPr="003A0D14">
        <w:t>"&gt;&lt;/</w:t>
      </w:r>
      <w:proofErr w:type="spellStart"/>
      <w:r w:rsidRPr="003A0D14">
        <w:t>xs:element</w:t>
      </w:r>
      <w:proofErr w:type="spellEnd"/>
      <w:r w:rsidRPr="003A0D14">
        <w:t>&gt;</w:t>
      </w:r>
    </w:p>
    <w:p w14:paraId="1A0D762C"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PositioningPeriodicity</w:t>
      </w:r>
      <w:proofErr w:type="spellEnd"/>
      <w:r w:rsidRPr="003A0D14">
        <w:t>" type="</w:t>
      </w:r>
      <w:proofErr w:type="spellStart"/>
      <w:r w:rsidRPr="003A0D14">
        <w:t>PositioningPeriodicity</w:t>
      </w:r>
      <w:proofErr w:type="spellEnd"/>
      <w:r w:rsidRPr="003A0D14">
        <w:t>" minOccurs="0"&gt;&lt;/</w:t>
      </w:r>
      <w:proofErr w:type="spellStart"/>
      <w:r w:rsidRPr="003A0D14">
        <w:t>xs:element</w:t>
      </w:r>
      <w:proofErr w:type="spellEnd"/>
      <w:r w:rsidRPr="003A0D14">
        <w:t>&gt;</w:t>
      </w:r>
    </w:p>
    <w:p w14:paraId="117B3D3F"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PositioningParameters</w:t>
      </w:r>
      <w:proofErr w:type="spellEnd"/>
      <w:r w:rsidRPr="003A0D14">
        <w:t>" type="</w:t>
      </w:r>
      <w:proofErr w:type="spellStart"/>
      <w:r w:rsidRPr="003A0D14">
        <w:t>PositioningParameters</w:t>
      </w:r>
      <w:proofErr w:type="spellEnd"/>
      <w:r w:rsidRPr="003A0D14">
        <w:t>" minOccurs="0"&gt;&lt;/</w:t>
      </w:r>
      <w:proofErr w:type="spellStart"/>
      <w:r w:rsidRPr="003A0D14">
        <w:t>xs:element</w:t>
      </w:r>
      <w:proofErr w:type="spellEnd"/>
      <w:r w:rsidRPr="003A0D14">
        <w:t>&gt;</w:t>
      </w:r>
    </w:p>
    <w:p w14:paraId="3FE94366"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72CB6BA8"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00EDF070" w14:textId="77777777" w:rsidR="00795485" w:rsidRPr="003A0D14" w:rsidRDefault="00795485" w:rsidP="00501DA7">
      <w:pPr>
        <w:pStyle w:val="Code"/>
      </w:pPr>
    </w:p>
    <w:p w14:paraId="432DBB73"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w:t>
      </w:r>
      <w:proofErr w:type="spellStart"/>
      <w:r w:rsidRPr="003A0D14">
        <w:t>PositioningServiceType</w:t>
      </w:r>
      <w:proofErr w:type="spellEnd"/>
      <w:r w:rsidRPr="003A0D14">
        <w:t>"&gt;</w:t>
      </w:r>
    </w:p>
    <w:p w14:paraId="4C7CFE8C"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xs:string</w:t>
      </w:r>
      <w:proofErr w:type="spellEnd"/>
      <w:r w:rsidRPr="003A0D14">
        <w:t>"&gt;</w:t>
      </w:r>
    </w:p>
    <w:p w14:paraId="723E2902"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value="Immediate"&gt;&lt;/</w:t>
      </w:r>
      <w:proofErr w:type="spellStart"/>
      <w:r w:rsidRPr="003A0D14">
        <w:t>xs:enumeration</w:t>
      </w:r>
      <w:proofErr w:type="spellEnd"/>
      <w:r w:rsidRPr="003A0D14">
        <w:t>&gt;</w:t>
      </w:r>
    </w:p>
    <w:p w14:paraId="55B81DFF"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value="Periodic"&gt;&lt;/</w:t>
      </w:r>
      <w:proofErr w:type="spellStart"/>
      <w:r w:rsidRPr="003A0D14">
        <w:t>xs:enumeration</w:t>
      </w:r>
      <w:proofErr w:type="spellEnd"/>
      <w:r w:rsidRPr="003A0D14">
        <w:t>&gt;</w:t>
      </w:r>
    </w:p>
    <w:p w14:paraId="1363AB9D"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71BB4FB1"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39ED3934" w14:textId="77777777" w:rsidR="00795485" w:rsidRPr="003A0D14" w:rsidRDefault="00795485" w:rsidP="00501DA7">
      <w:pPr>
        <w:pStyle w:val="Code"/>
      </w:pPr>
    </w:p>
    <w:p w14:paraId="5CB85C20"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w:t>
      </w:r>
      <w:proofErr w:type="spellStart"/>
      <w:r w:rsidRPr="003A0D14">
        <w:t>PositioningPeriodicity</w:t>
      </w:r>
      <w:proofErr w:type="spellEnd"/>
      <w:r w:rsidRPr="003A0D14">
        <w:t>"&gt;</w:t>
      </w:r>
    </w:p>
    <w:p w14:paraId="27B32878"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xs:nonNegativeInteger</w:t>
      </w:r>
      <w:proofErr w:type="spellEnd"/>
      <w:r w:rsidRPr="003A0D14">
        <w:t>"&gt;</w:t>
      </w:r>
    </w:p>
    <w:p w14:paraId="1F244C34"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4E8C1ABE"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6FEAB92C" w14:textId="77777777" w:rsidR="00795485" w:rsidRPr="003A0D14" w:rsidRDefault="00795485" w:rsidP="00501DA7">
      <w:pPr>
        <w:pStyle w:val="Code"/>
      </w:pPr>
    </w:p>
    <w:p w14:paraId="1ACEB822"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PositioningParameters</w:t>
      </w:r>
      <w:proofErr w:type="spellEnd"/>
      <w:r w:rsidRPr="003A0D14">
        <w:t>"&gt;</w:t>
      </w:r>
    </w:p>
    <w:p w14:paraId="077AC09B"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0B3B9C08"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RequestedLocationType</w:t>
      </w:r>
      <w:proofErr w:type="spellEnd"/>
      <w:r w:rsidRPr="003A0D14">
        <w:t>" type="</w:t>
      </w:r>
      <w:proofErr w:type="spellStart"/>
      <w:r w:rsidRPr="003A0D14">
        <w:t>RequestedLocationType</w:t>
      </w:r>
      <w:proofErr w:type="spellEnd"/>
      <w:r w:rsidRPr="003A0D14">
        <w:t>" minOccurs="0"&gt;&lt;/</w:t>
      </w:r>
      <w:proofErr w:type="spellStart"/>
      <w:r w:rsidRPr="003A0D14">
        <w:t>xs:element</w:t>
      </w:r>
      <w:proofErr w:type="spellEnd"/>
      <w:r w:rsidRPr="003A0D14">
        <w:t>&gt;</w:t>
      </w:r>
    </w:p>
    <w:p w14:paraId="08DD8858"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RequestedResponseType</w:t>
      </w:r>
      <w:proofErr w:type="spellEnd"/>
      <w:r w:rsidRPr="003A0D14">
        <w:t>" type="</w:t>
      </w:r>
      <w:proofErr w:type="spellStart"/>
      <w:r w:rsidRPr="003A0D14">
        <w:t>RequestedResponseType</w:t>
      </w:r>
      <w:proofErr w:type="spellEnd"/>
      <w:r w:rsidRPr="003A0D14">
        <w:t>" minOccurs="0"&gt;&lt;/</w:t>
      </w:r>
      <w:proofErr w:type="spellStart"/>
      <w:r w:rsidRPr="003A0D14">
        <w:t>xs:element</w:t>
      </w:r>
      <w:proofErr w:type="spellEnd"/>
      <w:r w:rsidRPr="003A0D14">
        <w:t>&gt;</w:t>
      </w:r>
    </w:p>
    <w:p w14:paraId="35C45C9B"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MaxLocationAge</w:t>
      </w:r>
      <w:proofErr w:type="spellEnd"/>
      <w:r w:rsidRPr="003A0D14">
        <w:t>" type="</w:t>
      </w:r>
      <w:proofErr w:type="spellStart"/>
      <w:r w:rsidRPr="003A0D14">
        <w:t>xs:nonNegativeInteger</w:t>
      </w:r>
      <w:proofErr w:type="spellEnd"/>
      <w:r w:rsidRPr="003A0D14">
        <w:t>" minOccurs="0"&gt;&lt;/</w:t>
      </w:r>
      <w:proofErr w:type="spellStart"/>
      <w:r w:rsidRPr="003A0D14">
        <w:t>xs:element</w:t>
      </w:r>
      <w:proofErr w:type="spellEnd"/>
      <w:r w:rsidRPr="003A0D14">
        <w:t>&gt;</w:t>
      </w:r>
    </w:p>
    <w:p w14:paraId="49216878"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ResponseTimingRequired</w:t>
      </w:r>
      <w:proofErr w:type="spellEnd"/>
      <w:r w:rsidRPr="003A0D14">
        <w:t>" type="</w:t>
      </w:r>
      <w:proofErr w:type="spellStart"/>
      <w:r w:rsidRPr="003A0D14">
        <w:t>ResponseTimingRequired</w:t>
      </w:r>
      <w:proofErr w:type="spellEnd"/>
      <w:r w:rsidRPr="003A0D14">
        <w:t>" minOccurs="0"&gt;&lt;/</w:t>
      </w:r>
      <w:proofErr w:type="spellStart"/>
      <w:r w:rsidRPr="003A0D14">
        <w:t>xs:element</w:t>
      </w:r>
      <w:proofErr w:type="spellEnd"/>
      <w:r w:rsidRPr="003A0D14">
        <w:t>&gt;</w:t>
      </w:r>
    </w:p>
    <w:p w14:paraId="21B1AC58"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ResponseTimer</w:t>
      </w:r>
      <w:proofErr w:type="spellEnd"/>
      <w:r w:rsidRPr="003A0D14">
        <w:t>" type="</w:t>
      </w:r>
      <w:proofErr w:type="spellStart"/>
      <w:r w:rsidRPr="003A0D14">
        <w:t>xs:nonNegativeInteger</w:t>
      </w:r>
      <w:proofErr w:type="spellEnd"/>
      <w:r w:rsidRPr="003A0D14">
        <w:t>" minOccurs="0"&gt;&lt;/</w:t>
      </w:r>
      <w:proofErr w:type="spellStart"/>
      <w:r w:rsidRPr="003A0D14">
        <w:t>xs:element</w:t>
      </w:r>
      <w:proofErr w:type="spellEnd"/>
      <w:r w:rsidRPr="003A0D14">
        <w:t>&gt;</w:t>
      </w:r>
    </w:p>
    <w:p w14:paraId="382D8343"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HorizontalAccuracy</w:t>
      </w:r>
      <w:proofErr w:type="spellEnd"/>
      <w:r w:rsidRPr="003A0D14">
        <w:t>" type="</w:t>
      </w:r>
      <w:proofErr w:type="spellStart"/>
      <w:r w:rsidRPr="003A0D14">
        <w:t>NumberWithQOSClass</w:t>
      </w:r>
      <w:proofErr w:type="spellEnd"/>
      <w:r w:rsidRPr="003A0D14">
        <w:t>" minOccurs="0"&gt;&lt;/</w:t>
      </w:r>
      <w:proofErr w:type="spellStart"/>
      <w:r w:rsidRPr="003A0D14">
        <w:t>xs:element</w:t>
      </w:r>
      <w:proofErr w:type="spellEnd"/>
      <w:r w:rsidRPr="003A0D14">
        <w:t>&gt;</w:t>
      </w:r>
    </w:p>
    <w:p w14:paraId="45116C45"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AltitudeAccuracy</w:t>
      </w:r>
      <w:proofErr w:type="spellEnd"/>
      <w:r w:rsidRPr="003A0D14">
        <w:t>" type="</w:t>
      </w:r>
      <w:proofErr w:type="spellStart"/>
      <w:r w:rsidRPr="003A0D14">
        <w:t>NumberWithQOSClass</w:t>
      </w:r>
      <w:proofErr w:type="spellEnd"/>
      <w:r w:rsidRPr="003A0D14">
        <w:t>" minOccurs="0"&gt;&lt;/</w:t>
      </w:r>
      <w:proofErr w:type="spellStart"/>
      <w:r w:rsidRPr="003A0D14">
        <w:t>xs:element</w:t>
      </w:r>
      <w:proofErr w:type="spellEnd"/>
      <w:r w:rsidRPr="003A0D14">
        <w:t>&gt;</w:t>
      </w:r>
    </w:p>
    <w:p w14:paraId="48735F1E"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MotionStateRequest</w:t>
      </w:r>
      <w:proofErr w:type="spellEnd"/>
      <w:r w:rsidRPr="003A0D14">
        <w:t>" type="</w:t>
      </w:r>
      <w:proofErr w:type="spellStart"/>
      <w:r w:rsidRPr="003A0D14">
        <w:t>EmptyElement</w:t>
      </w:r>
      <w:proofErr w:type="spellEnd"/>
      <w:r w:rsidRPr="003A0D14">
        <w:t>" minOccurs="0"&gt;&lt;/</w:t>
      </w:r>
      <w:proofErr w:type="spellStart"/>
      <w:r w:rsidRPr="003A0D14">
        <w:t>xs:element</w:t>
      </w:r>
      <w:proofErr w:type="spellEnd"/>
      <w:r w:rsidRPr="003A0D14">
        <w:t>&gt;</w:t>
      </w:r>
    </w:p>
    <w:p w14:paraId="0D14E9C1"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76583B25"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31E1F6D3"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w:t>
      </w:r>
      <w:proofErr w:type="spellStart"/>
      <w:r w:rsidRPr="003A0D14">
        <w:t>RequestedLocationType</w:t>
      </w:r>
      <w:proofErr w:type="spellEnd"/>
      <w:r w:rsidRPr="003A0D14">
        <w:t>"&gt;</w:t>
      </w:r>
    </w:p>
    <w:p w14:paraId="44C6C435"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xs:string</w:t>
      </w:r>
      <w:proofErr w:type="spellEnd"/>
      <w:r w:rsidRPr="003A0D14">
        <w:t>"&gt;</w:t>
      </w:r>
    </w:p>
    <w:p w14:paraId="18621101"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value="CURRENT"&gt;&lt;/</w:t>
      </w:r>
      <w:proofErr w:type="spellStart"/>
      <w:r w:rsidRPr="003A0D14">
        <w:t>xs:enumeration</w:t>
      </w:r>
      <w:proofErr w:type="spellEnd"/>
      <w:r w:rsidRPr="003A0D14">
        <w:t>&gt;</w:t>
      </w:r>
    </w:p>
    <w:p w14:paraId="05330E7C"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value="CURRENT_OR_LAST"&gt;&lt;/</w:t>
      </w:r>
      <w:proofErr w:type="spellStart"/>
      <w:r w:rsidRPr="003A0D14">
        <w:t>xs:enumeration</w:t>
      </w:r>
      <w:proofErr w:type="spellEnd"/>
      <w:r w:rsidRPr="003A0D14">
        <w:t>&gt;</w:t>
      </w:r>
    </w:p>
    <w:p w14:paraId="12BF6A97"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5468D787"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793334DC" w14:textId="77777777" w:rsidR="00795485" w:rsidRPr="003A0D14" w:rsidRDefault="00795485" w:rsidP="00501DA7">
      <w:pPr>
        <w:pStyle w:val="Code"/>
      </w:pPr>
    </w:p>
    <w:p w14:paraId="3C7FD681"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w:t>
      </w:r>
      <w:proofErr w:type="spellStart"/>
      <w:r w:rsidRPr="003A0D14">
        <w:t>RequestedResponseType</w:t>
      </w:r>
      <w:proofErr w:type="spellEnd"/>
      <w:r w:rsidRPr="003A0D14">
        <w:t>"&gt;</w:t>
      </w:r>
    </w:p>
    <w:p w14:paraId="0F54F300"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xs:string</w:t>
      </w:r>
      <w:proofErr w:type="spellEnd"/>
      <w:r w:rsidRPr="003A0D14">
        <w:t>"&gt;</w:t>
      </w:r>
    </w:p>
    <w:p w14:paraId="48FAFC33"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value="SYNC"&gt;&lt;/</w:t>
      </w:r>
      <w:proofErr w:type="spellStart"/>
      <w:r w:rsidRPr="003A0D14">
        <w:t>xs:enumeration</w:t>
      </w:r>
      <w:proofErr w:type="spellEnd"/>
      <w:r w:rsidRPr="003A0D14">
        <w:t>&gt;</w:t>
      </w:r>
    </w:p>
    <w:p w14:paraId="5FAA0904"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value="ASYNC"&gt;&lt;/</w:t>
      </w:r>
      <w:proofErr w:type="spellStart"/>
      <w:r w:rsidRPr="003A0D14">
        <w:t>xs:enumeration</w:t>
      </w:r>
      <w:proofErr w:type="spellEnd"/>
      <w:r w:rsidRPr="003A0D14">
        <w:t>&gt;</w:t>
      </w:r>
    </w:p>
    <w:p w14:paraId="1928CC27"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4D2CA4A5"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44B53BC9" w14:textId="77777777" w:rsidR="00795485" w:rsidRPr="003A0D14" w:rsidRDefault="00795485" w:rsidP="00501DA7">
      <w:pPr>
        <w:pStyle w:val="Code"/>
      </w:pPr>
    </w:p>
    <w:p w14:paraId="77C372CC"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w:t>
      </w:r>
      <w:proofErr w:type="spellStart"/>
      <w:r w:rsidRPr="003A0D14">
        <w:t>ResponseTimingRequired</w:t>
      </w:r>
      <w:proofErr w:type="spellEnd"/>
      <w:r w:rsidRPr="003A0D14">
        <w:t>"&gt;</w:t>
      </w:r>
    </w:p>
    <w:p w14:paraId="2017E1B7"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xs:string</w:t>
      </w:r>
      <w:proofErr w:type="spellEnd"/>
      <w:r w:rsidRPr="003A0D14">
        <w:t>"&gt;</w:t>
      </w:r>
    </w:p>
    <w:p w14:paraId="4F3AE8A5"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value="NO_DELAY"&gt;&lt;/</w:t>
      </w:r>
      <w:proofErr w:type="spellStart"/>
      <w:r w:rsidRPr="003A0D14">
        <w:t>xs:enumeration</w:t>
      </w:r>
      <w:proofErr w:type="spellEnd"/>
      <w:r w:rsidRPr="003A0D14">
        <w:t>&gt;</w:t>
      </w:r>
    </w:p>
    <w:p w14:paraId="21FBE081"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value="LOW_DELAY"&gt;&lt;/</w:t>
      </w:r>
      <w:proofErr w:type="spellStart"/>
      <w:r w:rsidRPr="003A0D14">
        <w:t>xs:enumeration</w:t>
      </w:r>
      <w:proofErr w:type="spellEnd"/>
      <w:r w:rsidRPr="003A0D14">
        <w:t>&gt;</w:t>
      </w:r>
    </w:p>
    <w:p w14:paraId="56E0712E"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value="DELAY_TOL"&gt;&lt;/</w:t>
      </w:r>
      <w:proofErr w:type="spellStart"/>
      <w:r w:rsidRPr="003A0D14">
        <w:t>xs:enumeration</w:t>
      </w:r>
      <w:proofErr w:type="spellEnd"/>
      <w:r w:rsidRPr="003A0D14">
        <w:t>&gt;</w:t>
      </w:r>
    </w:p>
    <w:p w14:paraId="7B62D403"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196C8349"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72F5354C" w14:textId="77777777" w:rsidR="00795485" w:rsidRPr="003A0D14" w:rsidRDefault="00795485" w:rsidP="00501DA7">
      <w:pPr>
        <w:pStyle w:val="Code"/>
      </w:pPr>
    </w:p>
    <w:p w14:paraId="440AA423"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NumberWithQOSClass</w:t>
      </w:r>
      <w:proofErr w:type="spellEnd"/>
      <w:r w:rsidRPr="003A0D14">
        <w:t>"&gt;</w:t>
      </w:r>
    </w:p>
    <w:p w14:paraId="6747B28C" w14:textId="77777777" w:rsidR="00795485" w:rsidRPr="003A0D14" w:rsidRDefault="00795485" w:rsidP="00501DA7">
      <w:pPr>
        <w:pStyle w:val="Code"/>
      </w:pPr>
      <w:r w:rsidRPr="003A0D14">
        <w:t xml:space="preserve">    &lt;</w:t>
      </w:r>
      <w:proofErr w:type="spellStart"/>
      <w:r w:rsidRPr="003A0D14">
        <w:t>xs:simpleContent</w:t>
      </w:r>
      <w:proofErr w:type="spellEnd"/>
      <w:r w:rsidRPr="003A0D14">
        <w:t>&gt;</w:t>
      </w:r>
    </w:p>
    <w:p w14:paraId="44998AE9" w14:textId="77777777" w:rsidR="00795485" w:rsidRPr="003A0D14" w:rsidRDefault="00795485" w:rsidP="00501DA7">
      <w:pPr>
        <w:pStyle w:val="Code"/>
      </w:pPr>
      <w:r w:rsidRPr="003A0D14">
        <w:t xml:space="preserve">      &lt;</w:t>
      </w:r>
      <w:proofErr w:type="spellStart"/>
      <w:r w:rsidRPr="003A0D14">
        <w:t>xs:extension</w:t>
      </w:r>
      <w:proofErr w:type="spellEnd"/>
      <w:r w:rsidRPr="003A0D14">
        <w:t xml:space="preserve"> base="</w:t>
      </w:r>
      <w:proofErr w:type="spellStart"/>
      <w:r w:rsidRPr="003A0D14">
        <w:t>xs:nonNegativeInteger</w:t>
      </w:r>
      <w:proofErr w:type="spellEnd"/>
      <w:r w:rsidRPr="003A0D14">
        <w:t>"&gt;</w:t>
      </w:r>
    </w:p>
    <w:p w14:paraId="5172F59E" w14:textId="77777777" w:rsidR="00795485" w:rsidRPr="003A0D14" w:rsidRDefault="00795485" w:rsidP="00501DA7">
      <w:pPr>
        <w:pStyle w:val="Code"/>
      </w:pPr>
      <w:r w:rsidRPr="003A0D14">
        <w:t xml:space="preserve">        &lt;</w:t>
      </w:r>
      <w:proofErr w:type="spellStart"/>
      <w:r w:rsidRPr="003A0D14">
        <w:t>xs:attribute</w:t>
      </w:r>
      <w:proofErr w:type="spellEnd"/>
      <w:r w:rsidRPr="003A0D14">
        <w:t xml:space="preserve"> name="</w:t>
      </w:r>
      <w:proofErr w:type="spellStart"/>
      <w:r w:rsidRPr="003A0D14">
        <w:t>qos_class</w:t>
      </w:r>
      <w:proofErr w:type="spellEnd"/>
      <w:r w:rsidRPr="003A0D14">
        <w:t>" type="</w:t>
      </w:r>
      <w:proofErr w:type="spellStart"/>
      <w:r w:rsidRPr="003A0D14">
        <w:t>QOSClass</w:t>
      </w:r>
      <w:proofErr w:type="spellEnd"/>
      <w:r w:rsidRPr="003A0D14">
        <w:t>"&gt;&lt;/</w:t>
      </w:r>
      <w:proofErr w:type="spellStart"/>
      <w:r w:rsidRPr="003A0D14">
        <w:t>xs:attribute</w:t>
      </w:r>
      <w:proofErr w:type="spellEnd"/>
      <w:r w:rsidRPr="003A0D14">
        <w:t>&gt;</w:t>
      </w:r>
    </w:p>
    <w:p w14:paraId="42459A98" w14:textId="77777777" w:rsidR="00795485" w:rsidRPr="003A0D14" w:rsidRDefault="00795485" w:rsidP="00501DA7">
      <w:pPr>
        <w:pStyle w:val="Code"/>
      </w:pPr>
      <w:r w:rsidRPr="003A0D14">
        <w:t xml:space="preserve">      &lt;/</w:t>
      </w:r>
      <w:proofErr w:type="spellStart"/>
      <w:r w:rsidRPr="003A0D14">
        <w:t>xs:extension</w:t>
      </w:r>
      <w:proofErr w:type="spellEnd"/>
      <w:r w:rsidRPr="003A0D14">
        <w:t>&gt;</w:t>
      </w:r>
    </w:p>
    <w:p w14:paraId="03489E27" w14:textId="77777777" w:rsidR="00795485" w:rsidRPr="003A0D14" w:rsidRDefault="00795485" w:rsidP="00501DA7">
      <w:pPr>
        <w:pStyle w:val="Code"/>
      </w:pPr>
      <w:r w:rsidRPr="003A0D14">
        <w:t xml:space="preserve">    &lt;/</w:t>
      </w:r>
      <w:proofErr w:type="spellStart"/>
      <w:r w:rsidRPr="003A0D14">
        <w:t>xs:simpleContent</w:t>
      </w:r>
      <w:proofErr w:type="spellEnd"/>
      <w:r w:rsidRPr="003A0D14">
        <w:t>&gt;</w:t>
      </w:r>
    </w:p>
    <w:p w14:paraId="13E7E4FC"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42484E79" w14:textId="77777777" w:rsidR="00795485" w:rsidRPr="003A0D14" w:rsidRDefault="00795485" w:rsidP="00501DA7">
      <w:pPr>
        <w:pStyle w:val="Code"/>
      </w:pPr>
    </w:p>
    <w:p w14:paraId="6AF747E7"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w:t>
      </w:r>
      <w:proofErr w:type="spellStart"/>
      <w:r w:rsidRPr="003A0D14">
        <w:t>QOSClass</w:t>
      </w:r>
      <w:proofErr w:type="spellEnd"/>
      <w:r w:rsidRPr="003A0D14">
        <w:t>"&gt;</w:t>
      </w:r>
    </w:p>
    <w:p w14:paraId="2B8E61DB"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xs:string</w:t>
      </w:r>
      <w:proofErr w:type="spellEnd"/>
      <w:r w:rsidRPr="003A0D14">
        <w:t>"&gt;</w:t>
      </w:r>
    </w:p>
    <w:p w14:paraId="104CC8A2"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value="ASSURED"&gt;&lt;/</w:t>
      </w:r>
      <w:proofErr w:type="spellStart"/>
      <w:r w:rsidRPr="003A0D14">
        <w:t>xs:enumeration</w:t>
      </w:r>
      <w:proofErr w:type="spellEnd"/>
      <w:r w:rsidRPr="003A0D14">
        <w:t>&gt;</w:t>
      </w:r>
    </w:p>
    <w:p w14:paraId="6CB9998F"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value="BEST_EFFORT"&gt;&lt;/</w:t>
      </w:r>
      <w:proofErr w:type="spellStart"/>
      <w:r w:rsidRPr="003A0D14">
        <w:t>xs:enumeration</w:t>
      </w:r>
      <w:proofErr w:type="spellEnd"/>
      <w:r w:rsidRPr="003A0D14">
        <w:t>&gt;</w:t>
      </w:r>
    </w:p>
    <w:p w14:paraId="2744F152"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1AEA9FB2"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35FD3F64" w14:textId="77777777" w:rsidR="00795485" w:rsidRPr="003A0D14" w:rsidRDefault="00795485" w:rsidP="00501DA7">
      <w:pPr>
        <w:pStyle w:val="Code"/>
      </w:pPr>
    </w:p>
    <w:p w14:paraId="4F759CFE"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w:t>
      </w:r>
      <w:proofErr w:type="spellStart"/>
      <w:r w:rsidRPr="003A0D14">
        <w:t>EmptyElement</w:t>
      </w:r>
      <w:proofErr w:type="spellEnd"/>
      <w:r w:rsidRPr="003A0D14">
        <w:t>"&gt;</w:t>
      </w:r>
    </w:p>
    <w:p w14:paraId="6E14A8EB"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xs:string</w:t>
      </w:r>
      <w:proofErr w:type="spellEnd"/>
      <w:r w:rsidRPr="003A0D14">
        <w:t>"&gt;</w:t>
      </w:r>
    </w:p>
    <w:p w14:paraId="29A127BF" w14:textId="77777777" w:rsidR="00795485" w:rsidRPr="003A0D14" w:rsidRDefault="00795485" w:rsidP="00501DA7">
      <w:pPr>
        <w:pStyle w:val="Code"/>
      </w:pPr>
      <w:r w:rsidRPr="003A0D14">
        <w:t xml:space="preserve">      &lt;</w:t>
      </w:r>
      <w:proofErr w:type="spellStart"/>
      <w:r w:rsidRPr="003A0D14">
        <w:t>xs:enumeration</w:t>
      </w:r>
      <w:proofErr w:type="spellEnd"/>
      <w:r w:rsidRPr="003A0D14">
        <w:t xml:space="preserve"> value=""&gt;&lt;/</w:t>
      </w:r>
      <w:proofErr w:type="spellStart"/>
      <w:r w:rsidRPr="003A0D14">
        <w:t>xs:enumeration</w:t>
      </w:r>
      <w:proofErr w:type="spellEnd"/>
      <w:r w:rsidRPr="003A0D14">
        <w:t>&gt;</w:t>
      </w:r>
    </w:p>
    <w:p w14:paraId="267EA547"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639754EE"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3FA21AE2" w14:textId="77777777" w:rsidR="00795485" w:rsidRPr="003A0D14" w:rsidRDefault="00795485" w:rsidP="00501DA7">
      <w:pPr>
        <w:pStyle w:val="Code"/>
      </w:pPr>
    </w:p>
    <w:p w14:paraId="48EE2392"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LALSLTFProvisioningExtensions</w:t>
      </w:r>
      <w:proofErr w:type="spellEnd"/>
      <w:r w:rsidRPr="003A0D14">
        <w:t>"&gt;</w:t>
      </w:r>
    </w:p>
    <w:p w14:paraId="72D77F36"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50383F64"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LILCSClientAddress</w:t>
      </w:r>
      <w:proofErr w:type="spellEnd"/>
      <w:r w:rsidRPr="003A0D14">
        <w:t>" type="</w:t>
      </w:r>
      <w:proofErr w:type="spellStart"/>
      <w:r w:rsidRPr="003A0D14">
        <w:t>LILCSClientIPAddress</w:t>
      </w:r>
      <w:proofErr w:type="spellEnd"/>
      <w:r w:rsidRPr="003A0D14">
        <w:t>"&gt;&lt;/</w:t>
      </w:r>
      <w:proofErr w:type="spellStart"/>
      <w:r w:rsidRPr="003A0D14">
        <w:t>xs:element</w:t>
      </w:r>
      <w:proofErr w:type="spellEnd"/>
      <w:r w:rsidRPr="003A0D14">
        <w:t>&gt;</w:t>
      </w:r>
    </w:p>
    <w:p w14:paraId="18E4B413"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PositioningParameters</w:t>
      </w:r>
      <w:proofErr w:type="spellEnd"/>
      <w:r w:rsidRPr="003A0D14">
        <w:t>" type="</w:t>
      </w:r>
      <w:proofErr w:type="spellStart"/>
      <w:r w:rsidRPr="003A0D14">
        <w:t>PositioningParameters</w:t>
      </w:r>
      <w:proofErr w:type="spellEnd"/>
      <w:r w:rsidRPr="003A0D14">
        <w:t>" minOccurs="0"&gt;&lt;/</w:t>
      </w:r>
      <w:proofErr w:type="spellStart"/>
      <w:r w:rsidRPr="003A0D14">
        <w:t>xs:element</w:t>
      </w:r>
      <w:proofErr w:type="spellEnd"/>
      <w:r w:rsidRPr="003A0D14">
        <w:t>&gt;</w:t>
      </w:r>
    </w:p>
    <w:p w14:paraId="18DD0117"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717F8E11"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457A23A7" w14:textId="77777777" w:rsidR="00795485" w:rsidRPr="003A0D14" w:rsidRDefault="00795485" w:rsidP="00501DA7">
      <w:pPr>
        <w:pStyle w:val="Code"/>
      </w:pPr>
    </w:p>
    <w:p w14:paraId="79B692B5"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LILCSClientIPAddress</w:t>
      </w:r>
      <w:proofErr w:type="spellEnd"/>
      <w:r w:rsidRPr="003A0D14">
        <w:t>"&gt;</w:t>
      </w:r>
    </w:p>
    <w:p w14:paraId="6C27302C"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36700318" w14:textId="77777777" w:rsidR="00795485" w:rsidRPr="003A0D14" w:rsidRDefault="00795485" w:rsidP="00501DA7">
      <w:pPr>
        <w:pStyle w:val="Code"/>
      </w:pPr>
      <w:r w:rsidRPr="003A0D14">
        <w:t xml:space="preserve">      &lt;</w:t>
      </w:r>
      <w:proofErr w:type="spellStart"/>
      <w:r w:rsidRPr="003A0D14">
        <w:t>xs:choice</w:t>
      </w:r>
      <w:proofErr w:type="spellEnd"/>
      <w:r w:rsidRPr="003A0D14">
        <w:t>&gt;</w:t>
      </w:r>
    </w:p>
    <w:p w14:paraId="023373FC"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name="IPv4Address" type="IPv4Address"/&gt;</w:t>
      </w:r>
    </w:p>
    <w:p w14:paraId="0AF529DF"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name="IPv6Address" type="IPv6Address"/&gt;</w:t>
      </w:r>
    </w:p>
    <w:p w14:paraId="7A5400A4" w14:textId="77777777" w:rsidR="00795485" w:rsidRPr="003A0D14" w:rsidRDefault="00795485" w:rsidP="00501DA7">
      <w:pPr>
        <w:pStyle w:val="Code"/>
      </w:pPr>
      <w:r w:rsidRPr="003A0D14">
        <w:t xml:space="preserve">      &lt;/</w:t>
      </w:r>
      <w:proofErr w:type="spellStart"/>
      <w:r w:rsidRPr="003A0D14">
        <w:t>xs:choice</w:t>
      </w:r>
      <w:proofErr w:type="spellEnd"/>
      <w:r w:rsidRPr="003A0D14">
        <w:t>&gt;</w:t>
      </w:r>
    </w:p>
    <w:p w14:paraId="03A97FFE"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189FF789"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4BE80874" w14:textId="77777777" w:rsidR="00795485" w:rsidRPr="003A0D14" w:rsidRDefault="00795485" w:rsidP="00501DA7">
      <w:pPr>
        <w:pStyle w:val="Code"/>
      </w:pPr>
    </w:p>
    <w:p w14:paraId="1F992122"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name="IPv4Address"&gt;</w:t>
      </w:r>
    </w:p>
    <w:p w14:paraId="5098EAC5"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xs:token</w:t>
      </w:r>
      <w:proofErr w:type="spellEnd"/>
      <w:r w:rsidRPr="003A0D14">
        <w:t>"&gt;</w:t>
      </w:r>
    </w:p>
    <w:p w14:paraId="1573641B" w14:textId="77777777" w:rsidR="00795485" w:rsidRPr="003A0D14" w:rsidRDefault="00795485" w:rsidP="00501DA7">
      <w:pPr>
        <w:pStyle w:val="Code"/>
      </w:pPr>
      <w:r w:rsidRPr="003A0D14">
        <w:t xml:space="preserve">      &lt;</w:t>
      </w:r>
      <w:proofErr w:type="spellStart"/>
      <w:r w:rsidRPr="003A0D14">
        <w:t>xs:pattern</w:t>
      </w:r>
      <w:proofErr w:type="spellEnd"/>
      <w:r w:rsidRPr="003A0D14">
        <w:t xml:space="preserve"> value="((25[0-5]|2[0-4][0-9]|[01]?[0-9]?[0-9])\.){3}(25[0-5]|2[0-4][0-9]|[01]?[0-9]?[0-9])"/&gt;</w:t>
      </w:r>
    </w:p>
    <w:p w14:paraId="06D41FCD"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12D4B399"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04FAA9EF" w14:textId="6800570A" w:rsidR="00795485" w:rsidRPr="003A0D14" w:rsidRDefault="00795485" w:rsidP="00501DA7">
      <w:pPr>
        <w:pStyle w:val="Code"/>
      </w:pPr>
    </w:p>
    <w:p w14:paraId="1F55F5E4" w14:textId="77777777" w:rsidR="00795485" w:rsidRPr="003A0D14" w:rsidRDefault="00795485" w:rsidP="00501DA7">
      <w:pPr>
        <w:pStyle w:val="Code"/>
      </w:pPr>
      <w:r w:rsidRPr="003A0D14">
        <w:t xml:space="preserve">  &lt;</w:t>
      </w:r>
      <w:proofErr w:type="spellStart"/>
      <w:r w:rsidRPr="003A0D14">
        <w:t>xs:simpleType</w:t>
      </w:r>
      <w:proofErr w:type="spellEnd"/>
      <w:r w:rsidRPr="003A0D14">
        <w:t xml:space="preserve"> name="IPv6Address"&gt;</w:t>
      </w:r>
    </w:p>
    <w:p w14:paraId="3FC6EAEB" w14:textId="77777777" w:rsidR="00795485" w:rsidRPr="003A0D14" w:rsidRDefault="00795485"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xs:token</w:t>
      </w:r>
      <w:proofErr w:type="spellEnd"/>
      <w:r w:rsidRPr="003A0D14">
        <w:t>"&gt;</w:t>
      </w:r>
    </w:p>
    <w:p w14:paraId="4D2F10F6" w14:textId="77777777" w:rsidR="00795485" w:rsidRPr="003A0D14" w:rsidRDefault="00795485" w:rsidP="00501DA7">
      <w:pPr>
        <w:pStyle w:val="Code"/>
      </w:pPr>
      <w:r w:rsidRPr="003A0D14">
        <w:t xml:space="preserve">      &lt;</w:t>
      </w:r>
      <w:proofErr w:type="spellStart"/>
      <w:r w:rsidRPr="003A0D14">
        <w:t>xs:pattern</w:t>
      </w:r>
      <w:proofErr w:type="spellEnd"/>
      <w:r w:rsidRPr="003A0D14">
        <w:t xml:space="preserve"> value="([0-9a-f]{4}:){7}([0-9a-f]{4})"/&gt;</w:t>
      </w:r>
    </w:p>
    <w:p w14:paraId="21AA942C" w14:textId="77777777" w:rsidR="00795485" w:rsidRPr="003A0D14" w:rsidRDefault="00795485" w:rsidP="00501DA7">
      <w:pPr>
        <w:pStyle w:val="Code"/>
      </w:pPr>
      <w:r w:rsidRPr="003A0D14">
        <w:t xml:space="preserve">    &lt;/</w:t>
      </w:r>
      <w:proofErr w:type="spellStart"/>
      <w:r w:rsidRPr="003A0D14">
        <w:t>xs:restriction</w:t>
      </w:r>
      <w:proofErr w:type="spellEnd"/>
      <w:r w:rsidRPr="003A0D14">
        <w:t>&gt;</w:t>
      </w:r>
    </w:p>
    <w:p w14:paraId="2803178E" w14:textId="77777777" w:rsidR="00795485" w:rsidRPr="003A0D14" w:rsidRDefault="00795485" w:rsidP="00501DA7">
      <w:pPr>
        <w:pStyle w:val="Code"/>
      </w:pPr>
      <w:r w:rsidRPr="003A0D14">
        <w:t xml:space="preserve">  &lt;/</w:t>
      </w:r>
      <w:proofErr w:type="spellStart"/>
      <w:r w:rsidRPr="003A0D14">
        <w:t>xs:simpleType</w:t>
      </w:r>
      <w:proofErr w:type="spellEnd"/>
      <w:r w:rsidRPr="003A0D14">
        <w:t>&gt;</w:t>
      </w:r>
    </w:p>
    <w:p w14:paraId="19AB6593" w14:textId="4F8D25AA" w:rsidR="00795485" w:rsidRPr="003A0D14" w:rsidRDefault="00795485" w:rsidP="00501DA7">
      <w:pPr>
        <w:pStyle w:val="Code"/>
      </w:pPr>
    </w:p>
    <w:p w14:paraId="5F647AB6"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PDHRReportingExtensions</w:t>
      </w:r>
      <w:proofErr w:type="spellEnd"/>
      <w:r w:rsidRPr="003A0D14">
        <w:t>"&gt;</w:t>
      </w:r>
    </w:p>
    <w:p w14:paraId="2CC48ECE"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0BA743E4"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PDHType</w:t>
      </w:r>
      <w:proofErr w:type="spellEnd"/>
      <w:r w:rsidRPr="003A0D14">
        <w:t>" type="</w:t>
      </w:r>
      <w:proofErr w:type="spellStart"/>
      <w:r w:rsidRPr="003A0D14">
        <w:t>PDHType</w:t>
      </w:r>
      <w:proofErr w:type="spellEnd"/>
      <w:r w:rsidRPr="003A0D14">
        <w:t>"&gt;&lt;/</w:t>
      </w:r>
      <w:proofErr w:type="spellStart"/>
      <w:r w:rsidRPr="003A0D14">
        <w:t>xs:element</w:t>
      </w:r>
      <w:proofErr w:type="spellEnd"/>
      <w:r w:rsidRPr="003A0D14">
        <w:t>&gt;</w:t>
      </w:r>
    </w:p>
    <w:p w14:paraId="2AE42725"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0DBE7B74"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5F92CFC7" w14:textId="77777777" w:rsidR="00795485" w:rsidRPr="003A0D14" w:rsidRDefault="00795485" w:rsidP="00501DA7">
      <w:pPr>
        <w:pStyle w:val="Code"/>
      </w:pPr>
    </w:p>
    <w:p w14:paraId="1E39FFCE"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PDHType</w:t>
      </w:r>
      <w:proofErr w:type="spellEnd"/>
      <w:r w:rsidRPr="003A0D14">
        <w:t>"&gt;</w:t>
      </w:r>
    </w:p>
    <w:p w14:paraId="321734A3" w14:textId="77777777" w:rsidR="00795485" w:rsidRPr="003A0D14" w:rsidRDefault="00795485" w:rsidP="00501DA7">
      <w:pPr>
        <w:pStyle w:val="Code"/>
      </w:pPr>
      <w:r w:rsidRPr="003A0D14">
        <w:t xml:space="preserve">    &lt;</w:t>
      </w:r>
      <w:proofErr w:type="spellStart"/>
      <w:r w:rsidRPr="003A0D14">
        <w:t>xs:choice</w:t>
      </w:r>
      <w:proofErr w:type="spellEnd"/>
      <w:r w:rsidRPr="003A0D14">
        <w:t>&gt;</w:t>
      </w:r>
    </w:p>
    <w:p w14:paraId="3F4B30E6"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name="PDHR" type="</w:t>
      </w:r>
      <w:proofErr w:type="spellStart"/>
      <w:r w:rsidRPr="003A0D14">
        <w:t>EmptyElement</w:t>
      </w:r>
      <w:proofErr w:type="spellEnd"/>
      <w:r w:rsidRPr="003A0D14">
        <w:t>"&gt;&lt;/</w:t>
      </w:r>
      <w:proofErr w:type="spellStart"/>
      <w:r w:rsidRPr="003A0D14">
        <w:t>xs:element</w:t>
      </w:r>
      <w:proofErr w:type="spellEnd"/>
      <w:r w:rsidRPr="003A0D14">
        <w:t>&gt;</w:t>
      </w:r>
    </w:p>
    <w:p w14:paraId="429FBFAC"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name="PDSR" type="</w:t>
      </w:r>
      <w:proofErr w:type="spellStart"/>
      <w:r w:rsidRPr="003A0D14">
        <w:t>PDSRParameters</w:t>
      </w:r>
      <w:proofErr w:type="spellEnd"/>
      <w:r w:rsidRPr="003A0D14">
        <w:t>"&gt;&lt;/</w:t>
      </w:r>
      <w:proofErr w:type="spellStart"/>
      <w:r w:rsidRPr="003A0D14">
        <w:t>xs:element</w:t>
      </w:r>
      <w:proofErr w:type="spellEnd"/>
      <w:r w:rsidRPr="003A0D14">
        <w:t>&gt;</w:t>
      </w:r>
    </w:p>
    <w:p w14:paraId="0588F457" w14:textId="77777777" w:rsidR="00795485" w:rsidRPr="003A0D14" w:rsidRDefault="00795485" w:rsidP="00501DA7">
      <w:pPr>
        <w:pStyle w:val="Code"/>
      </w:pPr>
      <w:r w:rsidRPr="003A0D14">
        <w:t xml:space="preserve">    &lt;/</w:t>
      </w:r>
      <w:proofErr w:type="spellStart"/>
      <w:r w:rsidRPr="003A0D14">
        <w:t>xs:choice</w:t>
      </w:r>
      <w:proofErr w:type="spellEnd"/>
      <w:r w:rsidRPr="003A0D14">
        <w:t>&gt;</w:t>
      </w:r>
    </w:p>
    <w:p w14:paraId="721272B0"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48C6B5E9" w14:textId="77777777" w:rsidR="00795485" w:rsidRPr="003A0D14" w:rsidRDefault="00795485" w:rsidP="00501DA7">
      <w:pPr>
        <w:pStyle w:val="Code"/>
      </w:pPr>
    </w:p>
    <w:p w14:paraId="0A3D7BBF"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PDSRParameters</w:t>
      </w:r>
      <w:proofErr w:type="spellEnd"/>
      <w:r w:rsidRPr="003A0D14">
        <w:t>"&gt;</w:t>
      </w:r>
    </w:p>
    <w:p w14:paraId="73C10887"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4F712172" w14:textId="3A90CC8E"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PDSRTriggerType</w:t>
      </w:r>
      <w:proofErr w:type="spellEnd"/>
      <w:r w:rsidRPr="003A0D14">
        <w:t>" type="</w:t>
      </w:r>
      <w:proofErr w:type="spellStart"/>
      <w:r w:rsidRPr="003A0D14">
        <w:t>PDSRTriggerType</w:t>
      </w:r>
      <w:proofErr w:type="spellEnd"/>
      <w:r w:rsidR="005C491A" w:rsidRPr="003A0D14">
        <w:t>"</w:t>
      </w:r>
      <w:r w:rsidR="00F36A8D" w:rsidRPr="003A0D14">
        <w:t xml:space="preserve"> minOccurs="1" </w:t>
      </w:r>
      <w:proofErr w:type="spellStart"/>
      <w:r w:rsidR="00F36A8D" w:rsidRPr="003A0D14">
        <w:t>maxOccurs</w:t>
      </w:r>
      <w:proofErr w:type="spellEnd"/>
      <w:r w:rsidR="00F36A8D" w:rsidRPr="003A0D14">
        <w:t>="unbounded"</w:t>
      </w:r>
      <w:r w:rsidRPr="003A0D14">
        <w:t>&gt;&lt;/</w:t>
      </w:r>
      <w:proofErr w:type="spellStart"/>
      <w:r w:rsidRPr="003A0D14">
        <w:t>xs:element</w:t>
      </w:r>
      <w:proofErr w:type="spellEnd"/>
      <w:r w:rsidRPr="003A0D14">
        <w:t>&gt;</w:t>
      </w:r>
    </w:p>
    <w:p w14:paraId="421CFCBD" w14:textId="77777777" w:rsidR="00795485" w:rsidRPr="003A0D14" w:rsidRDefault="00795485" w:rsidP="00501DA7">
      <w:pPr>
        <w:pStyle w:val="Code"/>
      </w:pPr>
      <w:r w:rsidRPr="003A0D14">
        <w:t xml:space="preserve">    &lt;/</w:t>
      </w:r>
      <w:proofErr w:type="spellStart"/>
      <w:r w:rsidRPr="003A0D14">
        <w:t>xs:sequence</w:t>
      </w:r>
      <w:proofErr w:type="spellEnd"/>
      <w:r w:rsidRPr="003A0D14">
        <w:t>&gt;</w:t>
      </w:r>
    </w:p>
    <w:p w14:paraId="6D18AED5"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66F808DA" w14:textId="77777777" w:rsidR="00795485" w:rsidRPr="003A0D14" w:rsidRDefault="00795485" w:rsidP="00501DA7">
      <w:pPr>
        <w:pStyle w:val="Code"/>
      </w:pPr>
    </w:p>
    <w:p w14:paraId="54788D8D" w14:textId="77777777" w:rsidR="00795485" w:rsidRPr="003A0D14" w:rsidRDefault="00795485"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PDSRTriggerType</w:t>
      </w:r>
      <w:proofErr w:type="spellEnd"/>
      <w:r w:rsidRPr="003A0D14">
        <w:t>"&gt;</w:t>
      </w:r>
    </w:p>
    <w:p w14:paraId="2FDB4BD1" w14:textId="77777777" w:rsidR="00795485" w:rsidRPr="003A0D14" w:rsidRDefault="00795485" w:rsidP="00501DA7">
      <w:pPr>
        <w:pStyle w:val="Code"/>
      </w:pPr>
      <w:r w:rsidRPr="003A0D14">
        <w:t xml:space="preserve">    &lt;</w:t>
      </w:r>
      <w:proofErr w:type="spellStart"/>
      <w:r w:rsidRPr="003A0D14">
        <w:t>xs:choice</w:t>
      </w:r>
      <w:proofErr w:type="spellEnd"/>
      <w:r w:rsidRPr="003A0D14">
        <w:t>&gt;</w:t>
      </w:r>
    </w:p>
    <w:p w14:paraId="0AF8527E"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TimerExpiry</w:t>
      </w:r>
      <w:proofErr w:type="spellEnd"/>
      <w:r w:rsidRPr="003A0D14">
        <w:t>" type="</w:t>
      </w:r>
      <w:proofErr w:type="spellStart"/>
      <w:r w:rsidRPr="003A0D14">
        <w:t>TimerExpiryInSeconds</w:t>
      </w:r>
      <w:proofErr w:type="spellEnd"/>
      <w:r w:rsidRPr="003A0D14">
        <w:t>"&gt;&lt;/</w:t>
      </w:r>
      <w:proofErr w:type="spellStart"/>
      <w:r w:rsidRPr="003A0D14">
        <w:t>xs:element</w:t>
      </w:r>
      <w:proofErr w:type="spellEnd"/>
      <w:r w:rsidRPr="003A0D14">
        <w:t>&gt;</w:t>
      </w:r>
    </w:p>
    <w:p w14:paraId="73815CC6"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PacketCount</w:t>
      </w:r>
      <w:proofErr w:type="spellEnd"/>
      <w:r w:rsidRPr="003A0D14">
        <w:t>" type="</w:t>
      </w:r>
      <w:proofErr w:type="spellStart"/>
      <w:r w:rsidRPr="003A0D14">
        <w:t>xs:nonNegativeInteger</w:t>
      </w:r>
      <w:proofErr w:type="spellEnd"/>
      <w:r w:rsidRPr="003A0D14">
        <w:t>"&gt;&lt;/</w:t>
      </w:r>
      <w:proofErr w:type="spellStart"/>
      <w:r w:rsidRPr="003A0D14">
        <w:t>xs:element</w:t>
      </w:r>
      <w:proofErr w:type="spellEnd"/>
      <w:r w:rsidRPr="003A0D14">
        <w:t>&gt;</w:t>
      </w:r>
    </w:p>
    <w:p w14:paraId="44D11031" w14:textId="77777777" w:rsidR="00795485" w:rsidRPr="003A0D14" w:rsidRDefault="00795485" w:rsidP="00501DA7">
      <w:pPr>
        <w:pStyle w:val="Code"/>
      </w:pPr>
      <w:r w:rsidRPr="003A0D14">
        <w:t xml:space="preserve">      &lt;</w:t>
      </w:r>
      <w:proofErr w:type="spellStart"/>
      <w:r w:rsidRPr="003A0D14">
        <w:t>xs:element</w:t>
      </w:r>
      <w:proofErr w:type="spellEnd"/>
      <w:r w:rsidRPr="003A0D14">
        <w:t xml:space="preserve"> name="</w:t>
      </w:r>
      <w:proofErr w:type="spellStart"/>
      <w:r w:rsidRPr="003A0D14">
        <w:t>ByteCount</w:t>
      </w:r>
      <w:proofErr w:type="spellEnd"/>
      <w:r w:rsidRPr="003A0D14">
        <w:t>" type="</w:t>
      </w:r>
      <w:proofErr w:type="spellStart"/>
      <w:r w:rsidRPr="003A0D14">
        <w:t>xs:nonNegativeInteger</w:t>
      </w:r>
      <w:proofErr w:type="spellEnd"/>
      <w:r w:rsidRPr="003A0D14">
        <w:t>"&gt;&lt;/</w:t>
      </w:r>
      <w:proofErr w:type="spellStart"/>
      <w:r w:rsidRPr="003A0D14">
        <w:t>xs:element</w:t>
      </w:r>
      <w:proofErr w:type="spellEnd"/>
      <w:r w:rsidRPr="003A0D14">
        <w:t>&gt;</w:t>
      </w:r>
    </w:p>
    <w:p w14:paraId="2366EFCF" w14:textId="77777777" w:rsidR="00795485" w:rsidRPr="003A0D14" w:rsidRDefault="00795485" w:rsidP="00501DA7">
      <w:pPr>
        <w:pStyle w:val="Code"/>
      </w:pPr>
      <w:r w:rsidRPr="003A0D14">
        <w:t xml:space="preserve">    &lt;/</w:t>
      </w:r>
      <w:proofErr w:type="spellStart"/>
      <w:r w:rsidRPr="003A0D14">
        <w:t>xs:choice</w:t>
      </w:r>
      <w:proofErr w:type="spellEnd"/>
      <w:r w:rsidRPr="003A0D14">
        <w:t>&gt;</w:t>
      </w:r>
    </w:p>
    <w:p w14:paraId="3F0AA108" w14:textId="77777777" w:rsidR="00795485" w:rsidRPr="003A0D14" w:rsidRDefault="00795485" w:rsidP="00501DA7">
      <w:pPr>
        <w:pStyle w:val="Code"/>
      </w:pPr>
      <w:r w:rsidRPr="003A0D14">
        <w:t xml:space="preserve">  &lt;/</w:t>
      </w:r>
      <w:proofErr w:type="spellStart"/>
      <w:r w:rsidRPr="003A0D14">
        <w:t>xs:complexType</w:t>
      </w:r>
      <w:proofErr w:type="spellEnd"/>
      <w:r w:rsidRPr="003A0D14">
        <w:t>&gt;</w:t>
      </w:r>
    </w:p>
    <w:p w14:paraId="0B370192" w14:textId="77777777" w:rsidR="00570A31" w:rsidRPr="003A0D14" w:rsidRDefault="00570A31" w:rsidP="00501DA7">
      <w:pPr>
        <w:pStyle w:val="Code"/>
      </w:pPr>
    </w:p>
    <w:p w14:paraId="5843F7E2" w14:textId="77777777" w:rsidR="00570A31" w:rsidRPr="003A0D14" w:rsidRDefault="00570A31" w:rsidP="00501DA7">
      <w:pPr>
        <w:pStyle w:val="Code"/>
      </w:pPr>
      <w:r w:rsidRPr="003A0D14">
        <w:t xml:space="preserve">  &lt;</w:t>
      </w:r>
      <w:proofErr w:type="spellStart"/>
      <w:r w:rsidRPr="003A0D14">
        <w:t>xs:complexType</w:t>
      </w:r>
      <w:proofErr w:type="spellEnd"/>
      <w:r w:rsidRPr="003A0D14">
        <w:t xml:space="preserve"> name="</w:t>
      </w:r>
      <w:proofErr w:type="spellStart"/>
      <w:r w:rsidRPr="003A0D14">
        <w:t>SMSFProvisioningExtensions</w:t>
      </w:r>
      <w:proofErr w:type="spellEnd"/>
      <w:r w:rsidRPr="003A0D14">
        <w:t>"&gt;</w:t>
      </w:r>
    </w:p>
    <w:p w14:paraId="42897BA2" w14:textId="77777777" w:rsidR="00570A31" w:rsidRPr="003A0D14" w:rsidRDefault="00570A31" w:rsidP="00501DA7">
      <w:pPr>
        <w:pStyle w:val="Code"/>
      </w:pPr>
      <w:r w:rsidRPr="003A0D14">
        <w:t xml:space="preserve">    &lt;</w:t>
      </w:r>
      <w:proofErr w:type="spellStart"/>
      <w:r w:rsidRPr="003A0D14">
        <w:t>xs:sequence</w:t>
      </w:r>
      <w:proofErr w:type="spellEnd"/>
      <w:r w:rsidRPr="003A0D14">
        <w:t>&gt;</w:t>
      </w:r>
    </w:p>
    <w:p w14:paraId="2F58CA39" w14:textId="77777777" w:rsidR="00570A31" w:rsidRPr="003A0D14" w:rsidRDefault="00570A31" w:rsidP="00501DA7">
      <w:pPr>
        <w:pStyle w:val="Code"/>
      </w:pPr>
      <w:r w:rsidRPr="003A0D14">
        <w:t xml:space="preserve">      &lt;</w:t>
      </w:r>
      <w:proofErr w:type="spellStart"/>
      <w:r w:rsidRPr="003A0D14">
        <w:t>xs:element</w:t>
      </w:r>
      <w:proofErr w:type="spellEnd"/>
      <w:r w:rsidRPr="003A0D14">
        <w:t xml:space="preserve"> name="</w:t>
      </w:r>
      <w:proofErr w:type="spellStart"/>
      <w:r w:rsidRPr="003A0D14">
        <w:t>TruncateTPUserData</w:t>
      </w:r>
      <w:proofErr w:type="spellEnd"/>
      <w:r w:rsidRPr="003A0D14">
        <w:t>" type="</w:t>
      </w:r>
      <w:proofErr w:type="spellStart"/>
      <w:r w:rsidRPr="003A0D14">
        <w:t>EmptyElement</w:t>
      </w:r>
      <w:proofErr w:type="spellEnd"/>
      <w:r w:rsidRPr="003A0D14">
        <w:t>" minOccurs="0"&gt;&lt;/</w:t>
      </w:r>
      <w:proofErr w:type="spellStart"/>
      <w:r w:rsidRPr="003A0D14">
        <w:t>xs:element</w:t>
      </w:r>
      <w:proofErr w:type="spellEnd"/>
      <w:r w:rsidRPr="003A0D14">
        <w:t>&gt;</w:t>
      </w:r>
    </w:p>
    <w:p w14:paraId="7C52B469" w14:textId="77777777" w:rsidR="00570A31" w:rsidRPr="003A0D14" w:rsidRDefault="00570A31" w:rsidP="00501DA7">
      <w:pPr>
        <w:pStyle w:val="Code"/>
      </w:pPr>
      <w:r w:rsidRPr="003A0D14">
        <w:t xml:space="preserve">    &lt;/</w:t>
      </w:r>
      <w:proofErr w:type="spellStart"/>
      <w:r w:rsidRPr="003A0D14">
        <w:t>xs:sequence</w:t>
      </w:r>
      <w:proofErr w:type="spellEnd"/>
      <w:r w:rsidRPr="003A0D14">
        <w:t>&gt;</w:t>
      </w:r>
    </w:p>
    <w:p w14:paraId="0BE019D5" w14:textId="77777777" w:rsidR="00570A31" w:rsidRPr="003A0D14" w:rsidRDefault="00570A31" w:rsidP="00501DA7">
      <w:pPr>
        <w:pStyle w:val="Code"/>
      </w:pPr>
      <w:r w:rsidRPr="003A0D14">
        <w:t xml:space="preserve">  &lt;/</w:t>
      </w:r>
      <w:proofErr w:type="spellStart"/>
      <w:r w:rsidRPr="003A0D14">
        <w:t>xs:complexType</w:t>
      </w:r>
      <w:proofErr w:type="spellEnd"/>
      <w:r w:rsidRPr="003A0D14">
        <w:t>&gt;</w:t>
      </w:r>
    </w:p>
    <w:p w14:paraId="15D078AA" w14:textId="77777777" w:rsidR="00795485" w:rsidRPr="003A0D14" w:rsidRDefault="00795485" w:rsidP="00501DA7">
      <w:pPr>
        <w:pStyle w:val="Code"/>
      </w:pPr>
    </w:p>
    <w:p w14:paraId="5452453E" w14:textId="77777777" w:rsidR="000D38C8" w:rsidRPr="003A0D14" w:rsidRDefault="000D38C8" w:rsidP="00501DA7">
      <w:pPr>
        <w:pStyle w:val="Code"/>
      </w:pPr>
      <w:r w:rsidRPr="003A0D14">
        <w:t xml:space="preserve">  &lt;</w:t>
      </w:r>
      <w:proofErr w:type="spellStart"/>
      <w:r w:rsidRPr="003A0D14">
        <w:t>xs:simpleType</w:t>
      </w:r>
      <w:proofErr w:type="spellEnd"/>
      <w:r w:rsidRPr="003A0D14">
        <w:t xml:space="preserve"> name="</w:t>
      </w:r>
      <w:proofErr w:type="spellStart"/>
      <w:r w:rsidRPr="003A0D14">
        <w:t>TimerExpiryInSeconds</w:t>
      </w:r>
      <w:proofErr w:type="spellEnd"/>
      <w:r w:rsidRPr="003A0D14">
        <w:t>"&gt;</w:t>
      </w:r>
    </w:p>
    <w:p w14:paraId="733736DC" w14:textId="77777777" w:rsidR="000D38C8" w:rsidRPr="003A0D14" w:rsidRDefault="000D38C8"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xs:nonNegativeInteger</w:t>
      </w:r>
      <w:proofErr w:type="spellEnd"/>
      <w:r w:rsidRPr="003A0D14">
        <w:t>"&gt;</w:t>
      </w:r>
    </w:p>
    <w:p w14:paraId="28407FDF" w14:textId="77777777" w:rsidR="000D38C8" w:rsidRPr="003A0D14" w:rsidRDefault="000D38C8" w:rsidP="00501DA7">
      <w:pPr>
        <w:pStyle w:val="Code"/>
      </w:pPr>
      <w:r w:rsidRPr="003A0D14">
        <w:t xml:space="preserve">    &lt;/</w:t>
      </w:r>
      <w:proofErr w:type="spellStart"/>
      <w:r w:rsidRPr="003A0D14">
        <w:t>xs:restriction</w:t>
      </w:r>
      <w:proofErr w:type="spellEnd"/>
      <w:r w:rsidRPr="003A0D14">
        <w:t>&gt;</w:t>
      </w:r>
    </w:p>
    <w:p w14:paraId="522EC6AC" w14:textId="77777777" w:rsidR="001B43E1" w:rsidRPr="003A0D14" w:rsidRDefault="000D38C8" w:rsidP="00501DA7">
      <w:pPr>
        <w:pStyle w:val="Code"/>
        <w:rPr>
          <w:lang w:eastAsia="fr-FR"/>
        </w:rPr>
      </w:pPr>
      <w:r w:rsidRPr="003A0D14">
        <w:t xml:space="preserve">  &lt;/</w:t>
      </w:r>
      <w:proofErr w:type="spellStart"/>
      <w:r w:rsidRPr="003A0D14">
        <w:t>xs:simpleType</w:t>
      </w:r>
      <w:proofErr w:type="spellEnd"/>
      <w:r w:rsidRPr="003A0D14">
        <w:t>&gt;</w:t>
      </w:r>
    </w:p>
    <w:p w14:paraId="23F8923D" w14:textId="77777777" w:rsidR="001B43E1" w:rsidRPr="003A0D14" w:rsidRDefault="001B43E1" w:rsidP="00501DA7">
      <w:pPr>
        <w:pStyle w:val="Code"/>
        <w:rPr>
          <w:lang w:eastAsia="fr-FR"/>
        </w:rPr>
      </w:pPr>
    </w:p>
    <w:p w14:paraId="5A1CF1C9" w14:textId="77777777" w:rsidR="000D38C8" w:rsidRPr="003A0D14" w:rsidRDefault="000D38C8" w:rsidP="00501DA7">
      <w:pPr>
        <w:pStyle w:val="Code"/>
      </w:pPr>
      <w:r w:rsidRPr="003A0D14">
        <w:t xml:space="preserve">  &lt;</w:t>
      </w:r>
      <w:proofErr w:type="spellStart"/>
      <w:r w:rsidRPr="003A0D14">
        <w:t>xs:complexType</w:t>
      </w:r>
      <w:proofErr w:type="spellEnd"/>
      <w:r w:rsidRPr="003A0D14">
        <w:t xml:space="preserve"> name="</w:t>
      </w:r>
      <w:proofErr w:type="spellStart"/>
      <w:r w:rsidRPr="003A0D14">
        <w:rPr>
          <w:lang w:eastAsia="fr-FR"/>
        </w:rPr>
        <w:t>IdentifierAssociationExtensions</w:t>
      </w:r>
      <w:proofErr w:type="spellEnd"/>
      <w:r w:rsidRPr="003A0D14">
        <w:t>"&gt;</w:t>
      </w:r>
    </w:p>
    <w:p w14:paraId="237482A4" w14:textId="77777777" w:rsidR="000D38C8" w:rsidRPr="003A0D14" w:rsidRDefault="000D38C8" w:rsidP="00501DA7">
      <w:pPr>
        <w:pStyle w:val="Code"/>
      </w:pPr>
      <w:r w:rsidRPr="003A0D14">
        <w:t xml:space="preserve">    &lt;</w:t>
      </w:r>
      <w:proofErr w:type="spellStart"/>
      <w:r w:rsidRPr="003A0D14">
        <w:t>xs:sequence</w:t>
      </w:r>
      <w:proofErr w:type="spellEnd"/>
      <w:r w:rsidRPr="003A0D14">
        <w:t>&gt;</w:t>
      </w:r>
    </w:p>
    <w:p w14:paraId="47C48028" w14:textId="77777777" w:rsidR="000D38C8" w:rsidRPr="003A0D14" w:rsidRDefault="000D38C8" w:rsidP="00501DA7">
      <w:pPr>
        <w:pStyle w:val="Code"/>
      </w:pPr>
      <w:r w:rsidRPr="003A0D14">
        <w:t xml:space="preserve">      &lt;</w:t>
      </w:r>
      <w:proofErr w:type="spellStart"/>
      <w:r w:rsidRPr="003A0D14">
        <w:t>xs:element</w:t>
      </w:r>
      <w:proofErr w:type="spellEnd"/>
      <w:r w:rsidRPr="003A0D14">
        <w:t xml:space="preserve"> name="</w:t>
      </w:r>
      <w:proofErr w:type="spellStart"/>
      <w:r w:rsidRPr="003A0D14">
        <w:t>IdentifierAssociationEventsGenerated</w:t>
      </w:r>
      <w:proofErr w:type="spellEnd"/>
      <w:r w:rsidRPr="003A0D14">
        <w:t>" type="</w:t>
      </w:r>
      <w:proofErr w:type="spellStart"/>
      <w:r w:rsidRPr="003A0D14">
        <w:t>IdentifierAssociationEventsGenerated</w:t>
      </w:r>
      <w:proofErr w:type="spellEnd"/>
      <w:r w:rsidRPr="003A0D14">
        <w:t>"&gt;&lt;/</w:t>
      </w:r>
      <w:proofErr w:type="spellStart"/>
      <w:r w:rsidRPr="003A0D14">
        <w:t>xs:element</w:t>
      </w:r>
      <w:proofErr w:type="spellEnd"/>
      <w:r w:rsidRPr="003A0D14">
        <w:t>&gt;</w:t>
      </w:r>
    </w:p>
    <w:p w14:paraId="5875494F" w14:textId="77777777" w:rsidR="000D38C8" w:rsidRPr="003A0D14" w:rsidRDefault="000D38C8" w:rsidP="00501DA7">
      <w:pPr>
        <w:pStyle w:val="Code"/>
      </w:pPr>
      <w:r w:rsidRPr="003A0D14">
        <w:t xml:space="preserve">    &lt;/</w:t>
      </w:r>
      <w:proofErr w:type="spellStart"/>
      <w:r w:rsidRPr="003A0D14">
        <w:t>xs:sequence</w:t>
      </w:r>
      <w:proofErr w:type="spellEnd"/>
      <w:r w:rsidRPr="003A0D14">
        <w:t>&gt;</w:t>
      </w:r>
    </w:p>
    <w:p w14:paraId="268A402E" w14:textId="77777777" w:rsidR="000D38C8" w:rsidRPr="003A0D14" w:rsidRDefault="000D38C8" w:rsidP="00501DA7">
      <w:pPr>
        <w:pStyle w:val="Code"/>
      </w:pPr>
      <w:r w:rsidRPr="003A0D14">
        <w:t xml:space="preserve">  &lt;/</w:t>
      </w:r>
      <w:proofErr w:type="spellStart"/>
      <w:r w:rsidRPr="003A0D14">
        <w:t>xs:complexType</w:t>
      </w:r>
      <w:proofErr w:type="spellEnd"/>
      <w:r w:rsidRPr="003A0D14">
        <w:t>&gt;</w:t>
      </w:r>
    </w:p>
    <w:p w14:paraId="20CCEE71" w14:textId="77777777" w:rsidR="000D38C8" w:rsidRPr="003A0D14" w:rsidRDefault="000D38C8" w:rsidP="00501DA7">
      <w:pPr>
        <w:pStyle w:val="Code"/>
      </w:pPr>
    </w:p>
    <w:p w14:paraId="70E434B2" w14:textId="77777777" w:rsidR="000D38C8" w:rsidRPr="003A0D14" w:rsidRDefault="000D38C8" w:rsidP="00501DA7">
      <w:pPr>
        <w:pStyle w:val="Code"/>
      </w:pPr>
      <w:r w:rsidRPr="003A0D14">
        <w:t xml:space="preserve">  &lt;</w:t>
      </w:r>
      <w:proofErr w:type="spellStart"/>
      <w:r w:rsidRPr="003A0D14">
        <w:t>xs:simpleType</w:t>
      </w:r>
      <w:proofErr w:type="spellEnd"/>
      <w:r w:rsidRPr="003A0D14">
        <w:t xml:space="preserve"> name="</w:t>
      </w:r>
      <w:proofErr w:type="spellStart"/>
      <w:r w:rsidRPr="003A0D14">
        <w:t>IdentifierAssociationEventsGenerated</w:t>
      </w:r>
      <w:proofErr w:type="spellEnd"/>
      <w:r w:rsidRPr="003A0D14">
        <w:t>"&gt;</w:t>
      </w:r>
    </w:p>
    <w:p w14:paraId="7DC69416" w14:textId="77777777" w:rsidR="000D38C8" w:rsidRPr="003A0D14" w:rsidRDefault="000D38C8" w:rsidP="00501DA7">
      <w:pPr>
        <w:pStyle w:val="Code"/>
      </w:pPr>
      <w:r w:rsidRPr="003A0D14">
        <w:t xml:space="preserve">    &lt;</w:t>
      </w:r>
      <w:proofErr w:type="spellStart"/>
      <w:r w:rsidRPr="003A0D14">
        <w:t>xs:restriction</w:t>
      </w:r>
      <w:proofErr w:type="spellEnd"/>
      <w:r w:rsidRPr="003A0D14">
        <w:t xml:space="preserve"> base="</w:t>
      </w:r>
      <w:proofErr w:type="spellStart"/>
      <w:r w:rsidRPr="003A0D14">
        <w:t>xs:string</w:t>
      </w:r>
      <w:proofErr w:type="spellEnd"/>
      <w:r w:rsidRPr="003A0D14">
        <w:t>"&gt;</w:t>
      </w:r>
    </w:p>
    <w:p w14:paraId="462C00E9" w14:textId="77777777" w:rsidR="000D38C8" w:rsidRPr="003A0D14" w:rsidRDefault="000D38C8" w:rsidP="00501DA7">
      <w:pPr>
        <w:pStyle w:val="Code"/>
      </w:pPr>
      <w:r w:rsidRPr="003A0D14">
        <w:t xml:space="preserve">      &lt;</w:t>
      </w:r>
      <w:proofErr w:type="spellStart"/>
      <w:r w:rsidRPr="003A0D14">
        <w:t>xs:enumeration</w:t>
      </w:r>
      <w:proofErr w:type="spellEnd"/>
      <w:r w:rsidRPr="003A0D14">
        <w:t xml:space="preserve"> value="</w:t>
      </w:r>
      <w:proofErr w:type="spellStart"/>
      <w:r w:rsidRPr="003A0D14">
        <w:t>IdentifierAssociation</w:t>
      </w:r>
      <w:proofErr w:type="spellEnd"/>
      <w:r w:rsidRPr="003A0D14">
        <w:t>"&gt;&lt;/</w:t>
      </w:r>
      <w:proofErr w:type="spellStart"/>
      <w:r w:rsidRPr="003A0D14">
        <w:t>xs:enumeration</w:t>
      </w:r>
      <w:proofErr w:type="spellEnd"/>
      <w:r w:rsidRPr="003A0D14">
        <w:t>&gt;</w:t>
      </w:r>
    </w:p>
    <w:p w14:paraId="212BBA4C" w14:textId="77777777" w:rsidR="000D38C8" w:rsidRPr="003A0D14" w:rsidRDefault="000D38C8" w:rsidP="00501DA7">
      <w:pPr>
        <w:pStyle w:val="Code"/>
      </w:pPr>
      <w:r w:rsidRPr="003A0D14">
        <w:t xml:space="preserve">      &lt;</w:t>
      </w:r>
      <w:proofErr w:type="spellStart"/>
      <w:r w:rsidRPr="003A0D14">
        <w:t>xs:enumeration</w:t>
      </w:r>
      <w:proofErr w:type="spellEnd"/>
      <w:r w:rsidRPr="003A0D14">
        <w:t xml:space="preserve"> value="All"&gt;&lt;/</w:t>
      </w:r>
      <w:proofErr w:type="spellStart"/>
      <w:r w:rsidRPr="003A0D14">
        <w:t>xs:enumeration</w:t>
      </w:r>
      <w:proofErr w:type="spellEnd"/>
      <w:r w:rsidRPr="003A0D14">
        <w:t>&gt;</w:t>
      </w:r>
    </w:p>
    <w:p w14:paraId="2596AC4F" w14:textId="77777777" w:rsidR="000D38C8" w:rsidRPr="003A0D14" w:rsidRDefault="000D38C8" w:rsidP="00501DA7">
      <w:pPr>
        <w:pStyle w:val="Code"/>
      </w:pPr>
      <w:r w:rsidRPr="003A0D14">
        <w:t xml:space="preserve">    &lt;/</w:t>
      </w:r>
      <w:proofErr w:type="spellStart"/>
      <w:r w:rsidRPr="003A0D14">
        <w:t>xs:restriction</w:t>
      </w:r>
      <w:proofErr w:type="spellEnd"/>
      <w:r w:rsidRPr="003A0D14">
        <w:t>&gt;</w:t>
      </w:r>
    </w:p>
    <w:p w14:paraId="205D1D1B" w14:textId="77777777" w:rsidR="000D38C8" w:rsidRPr="003A0D14" w:rsidRDefault="000D38C8" w:rsidP="00501DA7">
      <w:pPr>
        <w:pStyle w:val="Code"/>
      </w:pPr>
      <w:r w:rsidRPr="003A0D14">
        <w:t xml:space="preserve">  &lt;/</w:t>
      </w:r>
      <w:proofErr w:type="spellStart"/>
      <w:r w:rsidRPr="003A0D14">
        <w:t>xs:simpleType</w:t>
      </w:r>
      <w:proofErr w:type="spellEnd"/>
      <w:r w:rsidRPr="003A0D14">
        <w:t>&gt;</w:t>
      </w:r>
    </w:p>
    <w:p w14:paraId="2F325672" w14:textId="77777777" w:rsidR="000D38C8" w:rsidRPr="003A0D14" w:rsidRDefault="000D38C8" w:rsidP="00501DA7">
      <w:pPr>
        <w:pStyle w:val="Code"/>
      </w:pPr>
    </w:p>
    <w:p w14:paraId="392B31C0" w14:textId="77777777" w:rsidR="000D38C8" w:rsidRPr="003A0D14" w:rsidRDefault="000D38C8" w:rsidP="00501DA7">
      <w:pPr>
        <w:pStyle w:val="Code"/>
      </w:pPr>
      <w:r w:rsidRPr="003A0D14">
        <w:t xml:space="preserve">  &lt;</w:t>
      </w:r>
      <w:proofErr w:type="spellStart"/>
      <w:r w:rsidRPr="003A0D14">
        <w:t>xs:element</w:t>
      </w:r>
      <w:proofErr w:type="spellEnd"/>
      <w:r w:rsidRPr="003A0D14">
        <w:t xml:space="preserve"> name="</w:t>
      </w:r>
      <w:proofErr w:type="spellStart"/>
      <w:r w:rsidRPr="003A0D14">
        <w:t>IdentityAssociationTargetIdentifier</w:t>
      </w:r>
      <w:proofErr w:type="spellEnd"/>
      <w:r w:rsidRPr="003A0D14">
        <w:t>" type="</w:t>
      </w:r>
      <w:proofErr w:type="spellStart"/>
      <w:r w:rsidRPr="003A0D14">
        <w:t>EmptyElement</w:t>
      </w:r>
      <w:proofErr w:type="spellEnd"/>
      <w:r w:rsidRPr="003A0D14">
        <w:t>"&gt;&lt;/</w:t>
      </w:r>
      <w:proofErr w:type="spellStart"/>
      <w:r w:rsidRPr="003A0D14">
        <w:t>xs:element</w:t>
      </w:r>
      <w:proofErr w:type="spellEnd"/>
      <w:r w:rsidRPr="003A0D14">
        <w:t>&gt;</w:t>
      </w:r>
    </w:p>
    <w:p w14:paraId="1E062B98" w14:textId="77777777" w:rsidR="00F9368D" w:rsidRPr="003A0D14" w:rsidRDefault="00F9368D" w:rsidP="00501DA7">
      <w:pPr>
        <w:pStyle w:val="Code"/>
      </w:pPr>
    </w:p>
    <w:p w14:paraId="547481E4" w14:textId="527379B1" w:rsidR="00AC298B" w:rsidRDefault="000D38C8" w:rsidP="00501DA7">
      <w:pPr>
        <w:pStyle w:val="Code"/>
      </w:pPr>
      <w:r w:rsidRPr="003A0D14">
        <w:t>&lt;/</w:t>
      </w:r>
      <w:proofErr w:type="spellStart"/>
      <w:r w:rsidRPr="003A0D14">
        <w:t>xs:schema</w:t>
      </w:r>
      <w:proofErr w:type="spellEnd"/>
      <w:r w:rsidRPr="003A0D14">
        <w:t>&gt;</w:t>
      </w:r>
    </w:p>
    <w:p w14:paraId="33106CAB" w14:textId="77777777" w:rsidR="00501DA7" w:rsidRPr="003A0D14" w:rsidRDefault="00501DA7" w:rsidP="00501DA7">
      <w:pPr>
        <w:pStyle w:val="Code"/>
        <w:rPr>
          <w:lang w:eastAsia="fr-FR"/>
        </w:rPr>
      </w:pP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71" w:name="_Toc98016721"/>
      <w:r w:rsidRPr="00760004">
        <w:t xml:space="preserve">Annex </w:t>
      </w:r>
      <w:r w:rsidR="00F10A04" w:rsidRPr="00760004">
        <w:t>D</w:t>
      </w:r>
      <w:r w:rsidRPr="00760004">
        <w:t xml:space="preserve"> (informative):</w:t>
      </w:r>
      <w:r w:rsidR="00C1575F">
        <w:br/>
      </w:r>
      <w:r w:rsidRPr="00760004">
        <w:t>Drafting Guidance</w:t>
      </w:r>
      <w:bookmarkEnd w:id="271"/>
    </w:p>
    <w:p w14:paraId="41566F2A" w14:textId="77777777" w:rsidR="00546061" w:rsidRPr="00760004" w:rsidRDefault="00546061" w:rsidP="00020C2C">
      <w:pPr>
        <w:pStyle w:val="Heading1"/>
      </w:pPr>
      <w:bookmarkStart w:id="272" w:name="historyclause"/>
      <w:bookmarkStart w:id="273" w:name="_Toc98016722"/>
      <w:r w:rsidRPr="00760004">
        <w:t>D.1</w:t>
      </w:r>
      <w:r w:rsidRPr="00760004">
        <w:tab/>
        <w:t>Introduction</w:t>
      </w:r>
      <w:bookmarkEnd w:id="273"/>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74" w:name="_Toc98016723"/>
      <w:r w:rsidRPr="00760004">
        <w:t>D.2</w:t>
      </w:r>
      <w:r w:rsidRPr="00760004">
        <w:tab/>
        <w:t>Drafting conventions</w:t>
      </w:r>
      <w:bookmarkEnd w:id="27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5" w:name="_Toc98016724"/>
      <w:r w:rsidRPr="00760004">
        <w:t>D.3</w:t>
      </w:r>
      <w:r w:rsidRPr="00760004">
        <w:tab/>
        <w:t>Naming conventions</w:t>
      </w:r>
      <w:bookmarkEnd w:id="27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ExampleBadStructure</w:t>
      </w:r>
      <w:proofErr w:type="spellEnd"/>
      <w:r w:rsidRPr="00760004">
        <w:rPr>
          <w:noProof w:val="0"/>
        </w:rPr>
        <w:t xml:space="preserv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6" w:name="_Toc98016725"/>
      <w:r w:rsidRPr="00760004">
        <w:t>D.4</w:t>
      </w:r>
      <w:r w:rsidRPr="00760004">
        <w:tab/>
        <w:t>ASN.1 Syntax conventions</w:t>
      </w:r>
      <w:bookmarkEnd w:id="27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NonconformantModule</w:t>
      </w:r>
      <w:proofErr w:type="spellEnd"/>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7" w:name="_Toc98016726"/>
      <w:r w:rsidRPr="004D3578">
        <w:t xml:space="preserve">Annex </w:t>
      </w:r>
      <w:r>
        <w:t>E</w:t>
      </w:r>
      <w:r w:rsidRPr="004D3578">
        <w:t xml:space="preserve"> (normative):</w:t>
      </w:r>
      <w:r w:rsidR="002F6AEA">
        <w:br/>
      </w:r>
      <w:r>
        <w:t>XSD Schema for Identity Association</w:t>
      </w:r>
      <w:bookmarkEnd w:id="277"/>
    </w:p>
    <w:p w14:paraId="4EC63CD1" w14:textId="77777777" w:rsidR="00D52B92" w:rsidRPr="00DA2FA5" w:rsidRDefault="00D52B92" w:rsidP="00501DA7">
      <w:pPr>
        <w:pStyle w:val="Code"/>
      </w:pPr>
      <w:r w:rsidRPr="00DA2FA5">
        <w:t>&lt;?xml version="1.0" encoding="utf-8"?&gt;</w:t>
      </w:r>
    </w:p>
    <w:p w14:paraId="26180867" w14:textId="77777777" w:rsidR="00D52B92" w:rsidRPr="00DA2FA5" w:rsidRDefault="00D52B92" w:rsidP="00501DA7">
      <w:pPr>
        <w:pStyle w:val="Code"/>
      </w:pPr>
      <w:r w:rsidRPr="00DA2FA5">
        <w:t>&lt;</w:t>
      </w:r>
      <w:proofErr w:type="spellStart"/>
      <w:r w:rsidRPr="00DA2FA5">
        <w:t>xs:schema</w:t>
      </w:r>
      <w:proofErr w:type="spellEnd"/>
      <w:r w:rsidRPr="00DA2FA5">
        <w:t xml:space="preserve"> </w:t>
      </w:r>
      <w:proofErr w:type="spellStart"/>
      <w:r w:rsidRPr="00DA2FA5">
        <w:t>xmlns:xs</w:t>
      </w:r>
      <w:proofErr w:type="spellEnd"/>
      <w:r w:rsidRPr="00DA2FA5">
        <w:t>="http://www.w3.org/2001/XMLSchema"</w:t>
      </w:r>
    </w:p>
    <w:p w14:paraId="7A51BB18" w14:textId="1EC1408E" w:rsidR="00440EB3" w:rsidRPr="00DA2FA5" w:rsidRDefault="00440EB3" w:rsidP="00501DA7">
      <w:pPr>
        <w:pStyle w:val="Code"/>
        <w:rPr>
          <w:lang w:val="de-DE"/>
        </w:rPr>
      </w:pPr>
      <w:r w:rsidRPr="00DA2FA5">
        <w:rPr>
          <w:lang w:val="de-DE"/>
        </w:rPr>
        <w:t xml:space="preserve">           xmlns="urn:3GPP:ns:li:3GPPIdentityExtensions:r16:v</w:t>
      </w:r>
      <w:r w:rsidR="008A2501">
        <w:rPr>
          <w:lang w:val="de-DE"/>
        </w:rPr>
        <w:t>4</w:t>
      </w:r>
      <w:r w:rsidRPr="00DA2FA5">
        <w:rPr>
          <w:lang w:val="de-DE"/>
        </w:rPr>
        <w:t>"</w:t>
      </w:r>
    </w:p>
    <w:p w14:paraId="2C83708C" w14:textId="77777777" w:rsidR="00440EB3" w:rsidRPr="00DA2FA5" w:rsidRDefault="00440EB3" w:rsidP="00501DA7">
      <w:pPr>
        <w:pStyle w:val="Code"/>
        <w:rPr>
          <w:lang w:val="de-DE"/>
        </w:rPr>
      </w:pPr>
      <w:r w:rsidRPr="00DA2FA5">
        <w:rPr>
          <w:lang w:val="de-DE"/>
        </w:rPr>
        <w:t xml:space="preserve">           xmlns:x1="http://uri.etsi.org/03221/X1/2017/10"</w:t>
      </w:r>
    </w:p>
    <w:p w14:paraId="498162D5" w14:textId="77777777" w:rsidR="00440EB3" w:rsidRPr="00DA2FA5" w:rsidRDefault="00440EB3" w:rsidP="00501DA7">
      <w:pPr>
        <w:pStyle w:val="Code"/>
        <w:rPr>
          <w:lang w:val="de-DE"/>
        </w:rPr>
      </w:pPr>
      <w:r w:rsidRPr="00DA2FA5">
        <w:rPr>
          <w:lang w:val="de-DE"/>
        </w:rPr>
        <w:t xml:space="preserve">           xmlns:common="http://uri.etsi.org/03280/common/2017/07"</w:t>
      </w:r>
    </w:p>
    <w:p w14:paraId="03B95329" w14:textId="3C0EA73B" w:rsidR="00440EB3" w:rsidRPr="00DA2FA5" w:rsidRDefault="00440EB3" w:rsidP="00501DA7">
      <w:pPr>
        <w:pStyle w:val="Code"/>
      </w:pPr>
      <w:r w:rsidRPr="00DA2FA5">
        <w:rPr>
          <w:lang w:val="de-DE"/>
        </w:rPr>
        <w:t xml:space="preserve">           </w:t>
      </w:r>
      <w:proofErr w:type="spellStart"/>
      <w:r w:rsidRPr="00DA2FA5">
        <w:t>targetNamespace</w:t>
      </w:r>
      <w:proofErr w:type="spellEnd"/>
      <w:r w:rsidRPr="00DA2FA5">
        <w:t>="urn:3GPP:ns:li:3GPPIdentityExtensions:r16:v</w:t>
      </w:r>
      <w:r w:rsidR="008A2501">
        <w:t>4</w:t>
      </w:r>
      <w:r w:rsidRPr="00DA2FA5">
        <w:t>"</w:t>
      </w:r>
    </w:p>
    <w:p w14:paraId="77B7EDD5" w14:textId="77777777" w:rsidR="00440EB3" w:rsidRPr="00DA2FA5" w:rsidRDefault="00440EB3" w:rsidP="00501DA7">
      <w:pPr>
        <w:pStyle w:val="Code"/>
      </w:pPr>
      <w:r w:rsidRPr="00DA2FA5">
        <w:t xml:space="preserve">           </w:t>
      </w:r>
      <w:proofErr w:type="spellStart"/>
      <w:r w:rsidRPr="00DA2FA5">
        <w:t>elementFormDefault</w:t>
      </w:r>
      <w:proofErr w:type="spellEnd"/>
      <w:r w:rsidRPr="00DA2FA5">
        <w:t>="qualified"&gt;</w:t>
      </w:r>
    </w:p>
    <w:p w14:paraId="662C0F72" w14:textId="77777777" w:rsidR="00440EB3" w:rsidRPr="00DA2FA5" w:rsidRDefault="00440EB3" w:rsidP="00501DA7">
      <w:pPr>
        <w:pStyle w:val="Code"/>
      </w:pPr>
    </w:p>
    <w:p w14:paraId="4359670C" w14:textId="77777777" w:rsidR="00440EB3" w:rsidRPr="00DA2FA5" w:rsidRDefault="00440EB3" w:rsidP="00501DA7">
      <w:pPr>
        <w:pStyle w:val="Code"/>
      </w:pPr>
      <w:r w:rsidRPr="00DA2FA5">
        <w:t xml:space="preserve">  &lt;</w:t>
      </w:r>
      <w:proofErr w:type="spellStart"/>
      <w:r w:rsidRPr="00DA2FA5">
        <w:t>xs:import</w:t>
      </w:r>
      <w:proofErr w:type="spellEnd"/>
      <w:r w:rsidRPr="00DA2FA5">
        <w:t xml:space="preserve"> namespace="http://uri.etsi.org/03221/X1/2017/10"/&gt;</w:t>
      </w:r>
    </w:p>
    <w:p w14:paraId="57D32102" w14:textId="77777777" w:rsidR="00440EB3" w:rsidRPr="00DA2FA5" w:rsidRDefault="00440EB3" w:rsidP="00501DA7">
      <w:pPr>
        <w:pStyle w:val="Code"/>
      </w:pPr>
      <w:r w:rsidRPr="00DA2FA5">
        <w:t xml:space="preserve">  &lt;</w:t>
      </w:r>
      <w:proofErr w:type="spellStart"/>
      <w:r w:rsidRPr="00DA2FA5">
        <w:t>xs:import</w:t>
      </w:r>
      <w:proofErr w:type="spellEnd"/>
      <w:r w:rsidRPr="00DA2FA5">
        <w:t xml:space="preserve"> namespace="http://uri.etsi.org/03280/common/2017/07"/&gt;</w:t>
      </w:r>
    </w:p>
    <w:p w14:paraId="59A627E9" w14:textId="77777777" w:rsidR="00440EB3" w:rsidRPr="00DA2FA5" w:rsidRDefault="00440EB3" w:rsidP="00501DA7">
      <w:pPr>
        <w:pStyle w:val="Code"/>
      </w:pPr>
    </w:p>
    <w:p w14:paraId="5655FBD8" w14:textId="77777777" w:rsidR="00440EB3" w:rsidRPr="00DA2FA5" w:rsidRDefault="00440EB3"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IdentityAssociationRequest</w:t>
      </w:r>
      <w:proofErr w:type="spellEnd"/>
      <w:r w:rsidRPr="00DA2FA5">
        <w:t>"&gt;</w:t>
      </w:r>
    </w:p>
    <w:p w14:paraId="3BAB8461" w14:textId="77777777" w:rsidR="00440EB3" w:rsidRPr="00DA2FA5" w:rsidRDefault="00440EB3" w:rsidP="00501DA7">
      <w:pPr>
        <w:pStyle w:val="Code"/>
      </w:pPr>
      <w:r w:rsidRPr="00DA2FA5">
        <w:t xml:space="preserve">    &lt;</w:t>
      </w:r>
      <w:proofErr w:type="spellStart"/>
      <w:r w:rsidRPr="00DA2FA5">
        <w:t>xs:complexContent</w:t>
      </w:r>
      <w:proofErr w:type="spellEnd"/>
      <w:r w:rsidRPr="00DA2FA5">
        <w:t>&gt;</w:t>
      </w:r>
    </w:p>
    <w:p w14:paraId="3E026131" w14:textId="77777777" w:rsidR="00440EB3" w:rsidRPr="00DA2FA5" w:rsidRDefault="00440EB3" w:rsidP="00501DA7">
      <w:pPr>
        <w:pStyle w:val="Code"/>
      </w:pPr>
      <w:r w:rsidRPr="00DA2FA5">
        <w:t xml:space="preserve">      &lt;</w:t>
      </w:r>
      <w:proofErr w:type="spellStart"/>
      <w:r w:rsidRPr="00DA2FA5">
        <w:t>xs:extension</w:t>
      </w:r>
      <w:proofErr w:type="spellEnd"/>
      <w:r w:rsidRPr="00DA2FA5">
        <w:t xml:space="preserve"> base="x1:X1RequestMessage"&gt;</w:t>
      </w:r>
    </w:p>
    <w:p w14:paraId="49BA153B" w14:textId="77777777" w:rsidR="009550EF" w:rsidRPr="00DA2FA5" w:rsidRDefault="00440EB3" w:rsidP="00501DA7">
      <w:pPr>
        <w:pStyle w:val="Code"/>
        <w:rPr>
          <w:lang w:eastAsia="fr-FR"/>
        </w:rPr>
      </w:pPr>
      <w:r w:rsidRPr="00DA2FA5">
        <w:t xml:space="preserve">        &lt;</w:t>
      </w:r>
      <w:proofErr w:type="spellStart"/>
      <w:r w:rsidRPr="00DA2FA5">
        <w:t>xs:sequence</w:t>
      </w:r>
      <w:proofErr w:type="spellEnd"/>
      <w:r w:rsidRPr="00DA2FA5">
        <w:t>&gt;</w:t>
      </w:r>
    </w:p>
    <w:p w14:paraId="430286D1" w14:textId="02CD5CEB" w:rsidR="00440EB3" w:rsidRPr="00DA2FA5" w:rsidRDefault="00440EB3" w:rsidP="00501DA7">
      <w:pPr>
        <w:pStyle w:val="Code"/>
      </w:pPr>
      <w:r w:rsidRPr="00DA2FA5">
        <w:t xml:space="preserve">          &lt;</w:t>
      </w:r>
      <w:proofErr w:type="spellStart"/>
      <w:r w:rsidRPr="00DA2FA5">
        <w:t>xs:element</w:t>
      </w:r>
      <w:proofErr w:type="spellEnd"/>
      <w:r w:rsidRPr="00DA2FA5">
        <w:t xml:space="preserve"> name="</w:t>
      </w:r>
      <w:proofErr w:type="spellStart"/>
      <w:r w:rsidRPr="00DA2FA5">
        <w:t>RequestDetails</w:t>
      </w:r>
      <w:proofErr w:type="spellEnd"/>
      <w:r w:rsidRPr="00DA2FA5">
        <w:t>" type="</w:t>
      </w:r>
      <w:proofErr w:type="spellStart"/>
      <w:r w:rsidRPr="00DA2FA5">
        <w:t>RequestDetails</w:t>
      </w:r>
      <w:proofErr w:type="spellEnd"/>
      <w:r w:rsidRPr="00DA2FA5">
        <w:t>"/&gt;</w:t>
      </w:r>
    </w:p>
    <w:p w14:paraId="52FADA5D"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7C9804D6" w14:textId="77777777" w:rsidR="00440EB3" w:rsidRPr="00DA2FA5" w:rsidRDefault="00440EB3" w:rsidP="00501DA7">
      <w:pPr>
        <w:pStyle w:val="Code"/>
      </w:pPr>
      <w:r w:rsidRPr="00DA2FA5">
        <w:t xml:space="preserve">      &lt;/</w:t>
      </w:r>
      <w:proofErr w:type="spellStart"/>
      <w:r w:rsidRPr="00DA2FA5">
        <w:t>xs:extension</w:t>
      </w:r>
      <w:proofErr w:type="spellEnd"/>
      <w:r w:rsidRPr="00DA2FA5">
        <w:t>&gt;</w:t>
      </w:r>
    </w:p>
    <w:p w14:paraId="6EFE8AE3" w14:textId="77777777" w:rsidR="00440EB3" w:rsidRPr="00DA2FA5" w:rsidRDefault="00440EB3" w:rsidP="00501DA7">
      <w:pPr>
        <w:pStyle w:val="Code"/>
      </w:pPr>
      <w:r w:rsidRPr="00DA2FA5">
        <w:t xml:space="preserve">    &lt;/</w:t>
      </w:r>
      <w:proofErr w:type="spellStart"/>
      <w:r w:rsidRPr="00DA2FA5">
        <w:t>xs:complexContent</w:t>
      </w:r>
      <w:proofErr w:type="spellEnd"/>
      <w:r w:rsidRPr="00DA2FA5">
        <w:t>&gt;</w:t>
      </w:r>
    </w:p>
    <w:p w14:paraId="03527F40" w14:textId="77777777" w:rsidR="009550EF" w:rsidRPr="00DA2FA5" w:rsidRDefault="00440EB3" w:rsidP="00501DA7">
      <w:pPr>
        <w:pStyle w:val="Code"/>
        <w:rPr>
          <w:lang w:eastAsia="fr-FR"/>
        </w:rPr>
      </w:pPr>
      <w:r w:rsidRPr="00DA2FA5">
        <w:t xml:space="preserve">  &lt;/</w:t>
      </w:r>
      <w:proofErr w:type="spellStart"/>
      <w:r w:rsidRPr="00DA2FA5">
        <w:t>xs:complexType</w:t>
      </w:r>
      <w:proofErr w:type="spellEnd"/>
      <w:r w:rsidRPr="00DA2FA5">
        <w:t>&gt;</w:t>
      </w:r>
    </w:p>
    <w:p w14:paraId="5302A1F5" w14:textId="0EE87080" w:rsidR="009550EF" w:rsidRPr="00DA2FA5" w:rsidRDefault="009550EF" w:rsidP="00501DA7">
      <w:pPr>
        <w:pStyle w:val="Code"/>
        <w:rPr>
          <w:lang w:eastAsia="fr-FR"/>
        </w:rPr>
      </w:pPr>
    </w:p>
    <w:p w14:paraId="6036E078"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 xml:space="preserve"> name="</w:t>
      </w:r>
      <w:proofErr w:type="spellStart"/>
      <w:r w:rsidRPr="00DA2FA5">
        <w:rPr>
          <w:lang w:eastAsia="fr-FR"/>
        </w:rPr>
        <w:t>RequestDetails</w:t>
      </w:r>
      <w:proofErr w:type="spellEnd"/>
      <w:r w:rsidRPr="00DA2FA5">
        <w:rPr>
          <w:lang w:eastAsia="fr-FR"/>
        </w:rPr>
        <w:t>"&gt;</w:t>
      </w:r>
    </w:p>
    <w:p w14:paraId="344E47B7"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3A221571"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name="Type" type="</w:t>
      </w:r>
      <w:proofErr w:type="spellStart"/>
      <w:r w:rsidRPr="00DA2FA5">
        <w:rPr>
          <w:lang w:eastAsia="fr-FR"/>
        </w:rPr>
        <w:t>DictionaryEntry</w:t>
      </w:r>
      <w:proofErr w:type="spellEnd"/>
      <w:r w:rsidRPr="00DA2FA5">
        <w:rPr>
          <w:lang w:eastAsia="fr-FR"/>
        </w:rPr>
        <w:t>"/&gt;</w:t>
      </w:r>
    </w:p>
    <w:p w14:paraId="489D6159"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w:t>
      </w:r>
      <w:proofErr w:type="spellStart"/>
      <w:r w:rsidRPr="00DA2FA5">
        <w:rPr>
          <w:lang w:eastAsia="fr-FR"/>
        </w:rPr>
        <w:t>ObservedTime</w:t>
      </w:r>
      <w:proofErr w:type="spellEnd"/>
      <w:r w:rsidRPr="00DA2FA5">
        <w:rPr>
          <w:lang w:eastAsia="fr-FR"/>
        </w:rPr>
        <w:t>" type="</w:t>
      </w:r>
      <w:proofErr w:type="spellStart"/>
      <w:r w:rsidRPr="00DA2FA5">
        <w:rPr>
          <w:lang w:eastAsia="fr-FR"/>
        </w:rPr>
        <w:t>common:QualifiedDateTime</w:t>
      </w:r>
      <w:proofErr w:type="spellEnd"/>
      <w:r w:rsidRPr="00DA2FA5">
        <w:rPr>
          <w:lang w:eastAsia="fr-FR"/>
        </w:rPr>
        <w:t>"/&gt;</w:t>
      </w:r>
    </w:p>
    <w:p w14:paraId="58AC703E"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w:t>
      </w:r>
      <w:proofErr w:type="spellStart"/>
      <w:r w:rsidRPr="00DA2FA5">
        <w:rPr>
          <w:lang w:eastAsia="fr-FR"/>
        </w:rPr>
        <w:t>RequestValues</w:t>
      </w:r>
      <w:proofErr w:type="spellEnd"/>
      <w:r w:rsidRPr="00DA2FA5">
        <w:rPr>
          <w:lang w:eastAsia="fr-FR"/>
        </w:rPr>
        <w:t>" type="</w:t>
      </w:r>
      <w:proofErr w:type="spellStart"/>
      <w:r w:rsidRPr="00DA2FA5">
        <w:rPr>
          <w:lang w:eastAsia="fr-FR"/>
        </w:rPr>
        <w:t>RequestValues</w:t>
      </w:r>
      <w:proofErr w:type="spellEnd"/>
      <w:r w:rsidRPr="00DA2FA5">
        <w:rPr>
          <w:lang w:eastAsia="fr-FR"/>
        </w:rPr>
        <w:t>"/&gt;</w:t>
      </w:r>
    </w:p>
    <w:p w14:paraId="6A5ADD5A"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19E1CDDC" w14:textId="77777777" w:rsidR="009550EF"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&gt;</w:t>
      </w:r>
    </w:p>
    <w:p w14:paraId="051F4070" w14:textId="77777777" w:rsidR="009550EF" w:rsidRPr="00DA2FA5" w:rsidRDefault="009550EF" w:rsidP="00501DA7">
      <w:pPr>
        <w:pStyle w:val="Code"/>
        <w:rPr>
          <w:lang w:eastAsia="fr-FR"/>
        </w:rPr>
      </w:pPr>
    </w:p>
    <w:p w14:paraId="5048A1BF"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 xml:space="preserve"> name="</w:t>
      </w:r>
      <w:proofErr w:type="spellStart"/>
      <w:r w:rsidRPr="00DA2FA5">
        <w:rPr>
          <w:lang w:eastAsia="fr-FR"/>
        </w:rPr>
        <w:t>RequestValues</w:t>
      </w:r>
      <w:proofErr w:type="spellEnd"/>
      <w:r w:rsidRPr="00DA2FA5">
        <w:rPr>
          <w:lang w:eastAsia="fr-FR"/>
        </w:rPr>
        <w:t>"&gt;</w:t>
      </w:r>
    </w:p>
    <w:p w14:paraId="0D720DE8"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6B8C37DF"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w:t>
      </w:r>
      <w:proofErr w:type="spellStart"/>
      <w:r w:rsidRPr="00DA2FA5">
        <w:rPr>
          <w:lang w:eastAsia="fr-FR"/>
        </w:rPr>
        <w:t>RequestValue</w:t>
      </w:r>
      <w:proofErr w:type="spellEnd"/>
      <w:r w:rsidRPr="00DA2FA5">
        <w:rPr>
          <w:lang w:eastAsia="fr-FR"/>
        </w:rPr>
        <w:t>" type="</w:t>
      </w:r>
      <w:proofErr w:type="spellStart"/>
      <w:r w:rsidRPr="00DA2FA5">
        <w:rPr>
          <w:lang w:eastAsia="fr-FR"/>
        </w:rPr>
        <w:t>RequestValue</w:t>
      </w:r>
      <w:proofErr w:type="spellEnd"/>
      <w:r w:rsidRPr="00DA2FA5">
        <w:rPr>
          <w:lang w:eastAsia="fr-FR"/>
        </w:rPr>
        <w:t xml:space="preserve">" </w:t>
      </w:r>
      <w:proofErr w:type="spellStart"/>
      <w:r w:rsidRPr="00DA2FA5">
        <w:rPr>
          <w:lang w:eastAsia="fr-FR"/>
        </w:rPr>
        <w:t>maxOccurs</w:t>
      </w:r>
      <w:proofErr w:type="spellEnd"/>
      <w:r w:rsidRPr="00DA2FA5">
        <w:rPr>
          <w:lang w:eastAsia="fr-FR"/>
        </w:rPr>
        <w:t>="unbounded"/&gt;</w:t>
      </w:r>
    </w:p>
    <w:p w14:paraId="7D4867DC"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4402ECA0" w14:textId="77777777" w:rsidR="009550EF"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&gt;</w:t>
      </w:r>
    </w:p>
    <w:p w14:paraId="773C6298" w14:textId="3F3C9BF4" w:rsidR="00440EB3" w:rsidRPr="00DA2FA5" w:rsidRDefault="00440EB3" w:rsidP="00501DA7">
      <w:pPr>
        <w:pStyle w:val="Code"/>
        <w:rPr>
          <w:lang w:eastAsia="fr-FR"/>
        </w:rPr>
      </w:pPr>
    </w:p>
    <w:p w14:paraId="629F60E5"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 xml:space="preserve"> name="</w:t>
      </w:r>
      <w:proofErr w:type="spellStart"/>
      <w:r w:rsidRPr="00DA2FA5">
        <w:rPr>
          <w:lang w:eastAsia="fr-FR"/>
        </w:rPr>
        <w:t>RequestValue</w:t>
      </w:r>
      <w:proofErr w:type="spellEnd"/>
      <w:r w:rsidRPr="00DA2FA5">
        <w:rPr>
          <w:lang w:eastAsia="fr-FR"/>
        </w:rPr>
        <w:t>"&gt;</w:t>
      </w:r>
    </w:p>
    <w:p w14:paraId="17551ED0"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378BE170"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w:t>
      </w:r>
      <w:proofErr w:type="spellStart"/>
      <w:r w:rsidRPr="00DA2FA5">
        <w:rPr>
          <w:lang w:eastAsia="fr-FR"/>
        </w:rPr>
        <w:t>FormatType</w:t>
      </w:r>
      <w:proofErr w:type="spellEnd"/>
      <w:r w:rsidRPr="00DA2FA5">
        <w:rPr>
          <w:lang w:eastAsia="fr-FR"/>
        </w:rPr>
        <w:t>" type="</w:t>
      </w:r>
      <w:proofErr w:type="spellStart"/>
      <w:r w:rsidRPr="00DA2FA5">
        <w:rPr>
          <w:lang w:eastAsia="fr-FR"/>
        </w:rPr>
        <w:t>FormatType</w:t>
      </w:r>
      <w:proofErr w:type="spellEnd"/>
      <w:r w:rsidRPr="00DA2FA5">
        <w:rPr>
          <w:lang w:eastAsia="fr-FR"/>
        </w:rPr>
        <w:t>"/&gt;</w:t>
      </w:r>
    </w:p>
    <w:p w14:paraId="0C54514B"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name="Value" type="</w:t>
      </w:r>
      <w:proofErr w:type="spellStart"/>
      <w:r w:rsidRPr="00DA2FA5">
        <w:t>common</w:t>
      </w:r>
      <w:r w:rsidRPr="00DA2FA5">
        <w:rPr>
          <w:lang w:eastAsia="fr-FR"/>
        </w:rPr>
        <w:t>:LongString</w:t>
      </w:r>
      <w:proofErr w:type="spellEnd"/>
      <w:r w:rsidRPr="00DA2FA5">
        <w:rPr>
          <w:lang w:eastAsia="fr-FR"/>
        </w:rPr>
        <w:t>"/&gt;</w:t>
      </w:r>
    </w:p>
    <w:p w14:paraId="797ECB96" w14:textId="77777777" w:rsidR="005A240F" w:rsidRPr="00DA2FA5" w:rsidRDefault="00440EB3" w:rsidP="00501DA7">
      <w:pPr>
        <w:pStyle w:val="Code"/>
      </w:pPr>
      <w:r w:rsidRPr="00DA2FA5">
        <w:rPr>
          <w:lang w:eastAsia="fr-FR"/>
        </w:rPr>
        <w:t xml:space="preserve">    &lt;/</w:t>
      </w:r>
      <w:proofErr w:type="spellStart"/>
      <w:r w:rsidRPr="00DA2FA5">
        <w:rPr>
          <w:lang w:eastAsia="fr-FR"/>
        </w:rPr>
        <w:t>xs:sequence</w:t>
      </w:r>
      <w:proofErr w:type="spellEnd"/>
      <w:r w:rsidRPr="00DA2FA5">
        <w:rPr>
          <w:lang w:eastAsia="fr-FR"/>
        </w:rPr>
        <w:t>&gt;</w:t>
      </w:r>
    </w:p>
    <w:p w14:paraId="5F10A1A4" w14:textId="105533DA" w:rsidR="00440EB3" w:rsidRPr="00DA2FA5" w:rsidRDefault="00440EB3" w:rsidP="00501DA7">
      <w:pPr>
        <w:pStyle w:val="Code"/>
      </w:pPr>
      <w:r w:rsidRPr="00DA2FA5">
        <w:rPr>
          <w:lang w:eastAsia="fr-FR"/>
        </w:rPr>
        <w:t xml:space="preserve">  &lt;/</w:t>
      </w:r>
      <w:proofErr w:type="spellStart"/>
      <w:r w:rsidRPr="00DA2FA5">
        <w:rPr>
          <w:lang w:eastAsia="fr-FR"/>
        </w:rPr>
        <w:t>xs:complexType</w:t>
      </w:r>
      <w:proofErr w:type="spellEnd"/>
      <w:r w:rsidRPr="00DA2FA5">
        <w:rPr>
          <w:lang w:eastAsia="fr-FR"/>
        </w:rPr>
        <w:t>&gt;</w:t>
      </w:r>
    </w:p>
    <w:p w14:paraId="0E333BD4" w14:textId="77777777" w:rsidR="005A240F" w:rsidRPr="00DA2FA5" w:rsidRDefault="005A240F" w:rsidP="00501DA7">
      <w:pPr>
        <w:pStyle w:val="Code"/>
      </w:pPr>
    </w:p>
    <w:p w14:paraId="14A5C4CE"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 xml:space="preserve"> name="</w:t>
      </w:r>
      <w:proofErr w:type="spellStart"/>
      <w:r w:rsidRPr="00DA2FA5">
        <w:rPr>
          <w:lang w:eastAsia="fr-FR"/>
        </w:rPr>
        <w:t>FormatType</w:t>
      </w:r>
      <w:proofErr w:type="spellEnd"/>
      <w:r w:rsidRPr="00DA2FA5">
        <w:rPr>
          <w:lang w:eastAsia="fr-FR"/>
        </w:rPr>
        <w:t>"&gt;</w:t>
      </w:r>
    </w:p>
    <w:p w14:paraId="367BE0C3"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496A6F15"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w:t>
      </w:r>
      <w:proofErr w:type="spellStart"/>
      <w:r w:rsidRPr="00DA2FA5">
        <w:rPr>
          <w:lang w:eastAsia="fr-FR"/>
        </w:rPr>
        <w:t>FormatOwner</w:t>
      </w:r>
      <w:proofErr w:type="spellEnd"/>
      <w:r w:rsidRPr="00DA2FA5">
        <w:rPr>
          <w:lang w:eastAsia="fr-FR"/>
        </w:rPr>
        <w:t>" type="</w:t>
      </w:r>
      <w:proofErr w:type="spellStart"/>
      <w:r w:rsidRPr="00DA2FA5">
        <w:t>common</w:t>
      </w:r>
      <w:r w:rsidRPr="00DA2FA5">
        <w:rPr>
          <w:lang w:eastAsia="fr-FR"/>
        </w:rPr>
        <w:t>:ShortString</w:t>
      </w:r>
      <w:proofErr w:type="spellEnd"/>
      <w:r w:rsidRPr="00DA2FA5">
        <w:rPr>
          <w:lang w:eastAsia="fr-FR"/>
        </w:rPr>
        <w:t>"/&gt;</w:t>
      </w:r>
    </w:p>
    <w:p w14:paraId="13345518"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w:t>
      </w:r>
      <w:proofErr w:type="spellStart"/>
      <w:r w:rsidRPr="00DA2FA5">
        <w:rPr>
          <w:lang w:eastAsia="fr-FR"/>
        </w:rPr>
        <w:t>FormatName</w:t>
      </w:r>
      <w:proofErr w:type="spellEnd"/>
      <w:r w:rsidRPr="00DA2FA5">
        <w:rPr>
          <w:lang w:eastAsia="fr-FR"/>
        </w:rPr>
        <w:t>" type="</w:t>
      </w:r>
      <w:proofErr w:type="spellStart"/>
      <w:r w:rsidRPr="00DA2FA5">
        <w:t>common</w:t>
      </w:r>
      <w:r w:rsidRPr="00DA2FA5">
        <w:rPr>
          <w:lang w:eastAsia="fr-FR"/>
        </w:rPr>
        <w:t>:ShortString</w:t>
      </w:r>
      <w:proofErr w:type="spellEnd"/>
      <w:r w:rsidRPr="00DA2FA5">
        <w:rPr>
          <w:lang w:eastAsia="fr-FR"/>
        </w:rPr>
        <w:t>"/&gt;</w:t>
      </w:r>
    </w:p>
    <w:p w14:paraId="59B132BD"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6E960A94" w14:textId="77777777" w:rsidR="005A240F" w:rsidRPr="00DA2FA5" w:rsidRDefault="00440EB3" w:rsidP="00501DA7">
      <w:pPr>
        <w:pStyle w:val="Code"/>
      </w:pPr>
      <w:r w:rsidRPr="00DA2FA5">
        <w:rPr>
          <w:lang w:eastAsia="fr-FR"/>
        </w:rPr>
        <w:t xml:space="preserve">  &lt;/</w:t>
      </w:r>
      <w:proofErr w:type="spellStart"/>
      <w:r w:rsidRPr="00DA2FA5">
        <w:rPr>
          <w:lang w:eastAsia="fr-FR"/>
        </w:rPr>
        <w:t>xs:complexType</w:t>
      </w:r>
      <w:proofErr w:type="spellEnd"/>
      <w:r w:rsidRPr="00DA2FA5">
        <w:rPr>
          <w:lang w:eastAsia="fr-FR"/>
        </w:rPr>
        <w:t>&gt;</w:t>
      </w:r>
    </w:p>
    <w:p w14:paraId="7477BE6C" w14:textId="0D20C39C" w:rsidR="005A240F" w:rsidRPr="00DA2FA5" w:rsidRDefault="005A240F" w:rsidP="00501DA7">
      <w:pPr>
        <w:pStyle w:val="Code"/>
      </w:pPr>
    </w:p>
    <w:p w14:paraId="0E375CA9"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 xml:space="preserve"> name="</w:t>
      </w:r>
      <w:proofErr w:type="spellStart"/>
      <w:r w:rsidRPr="00DA2FA5">
        <w:rPr>
          <w:lang w:eastAsia="fr-FR"/>
        </w:rPr>
        <w:t>DictionaryEntry</w:t>
      </w:r>
      <w:proofErr w:type="spellEnd"/>
      <w:r w:rsidRPr="00DA2FA5">
        <w:rPr>
          <w:lang w:eastAsia="fr-FR"/>
        </w:rPr>
        <w:t>"&gt;</w:t>
      </w:r>
    </w:p>
    <w:p w14:paraId="7CEA73B1"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49654543"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name="Owner" type="</w:t>
      </w:r>
      <w:proofErr w:type="spellStart"/>
      <w:r w:rsidRPr="00DA2FA5">
        <w:t>common</w:t>
      </w:r>
      <w:r w:rsidRPr="00DA2FA5">
        <w:rPr>
          <w:lang w:eastAsia="fr-FR"/>
        </w:rPr>
        <w:t>:ShortString</w:t>
      </w:r>
      <w:proofErr w:type="spellEnd"/>
      <w:r w:rsidRPr="00DA2FA5">
        <w:rPr>
          <w:lang w:eastAsia="fr-FR"/>
        </w:rPr>
        <w:t>"/&gt;</w:t>
      </w:r>
    </w:p>
    <w:p w14:paraId="4D1EEDD6"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name="Name" type="</w:t>
      </w:r>
      <w:proofErr w:type="spellStart"/>
      <w:r w:rsidRPr="00DA2FA5">
        <w:t>common</w:t>
      </w:r>
      <w:r w:rsidRPr="00DA2FA5">
        <w:rPr>
          <w:lang w:eastAsia="fr-FR"/>
        </w:rPr>
        <w:t>:ShortString</w:t>
      </w:r>
      <w:proofErr w:type="spellEnd"/>
      <w:r w:rsidRPr="00DA2FA5">
        <w:rPr>
          <w:lang w:eastAsia="fr-FR"/>
        </w:rPr>
        <w:t>"/&gt;</w:t>
      </w:r>
    </w:p>
    <w:p w14:paraId="3697040F"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xs:element</w:t>
      </w:r>
      <w:proofErr w:type="spellEnd"/>
      <w:r w:rsidRPr="00DA2FA5">
        <w:rPr>
          <w:lang w:eastAsia="fr-FR"/>
        </w:rPr>
        <w:t xml:space="preserve"> name="Value" type="</w:t>
      </w:r>
      <w:proofErr w:type="spellStart"/>
      <w:r w:rsidRPr="00DA2FA5">
        <w:t>common</w:t>
      </w:r>
      <w:r w:rsidRPr="00DA2FA5">
        <w:rPr>
          <w:lang w:eastAsia="fr-FR"/>
        </w:rPr>
        <w:t>:ShortString</w:t>
      </w:r>
      <w:proofErr w:type="spellEnd"/>
      <w:r w:rsidRPr="00DA2FA5">
        <w:rPr>
          <w:lang w:eastAsia="fr-FR"/>
        </w:rPr>
        <w:t>"/&gt;</w:t>
      </w:r>
    </w:p>
    <w:p w14:paraId="5A837AB4"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xs:sequence</w:t>
      </w:r>
      <w:proofErr w:type="spellEnd"/>
      <w:r w:rsidRPr="00DA2FA5">
        <w:rPr>
          <w:lang w:eastAsia="fr-FR"/>
        </w:rPr>
        <w:t>&gt;</w:t>
      </w:r>
    </w:p>
    <w:p w14:paraId="010741A2" w14:textId="77777777" w:rsidR="00440EB3" w:rsidRPr="00DA2FA5" w:rsidRDefault="00440EB3" w:rsidP="00501DA7">
      <w:pPr>
        <w:pStyle w:val="Code"/>
        <w:rPr>
          <w:lang w:eastAsia="fr-FR"/>
        </w:rPr>
      </w:pPr>
      <w:r w:rsidRPr="00DA2FA5">
        <w:rPr>
          <w:lang w:eastAsia="fr-FR"/>
        </w:rPr>
        <w:t xml:space="preserve">  &lt;/</w:t>
      </w:r>
      <w:proofErr w:type="spellStart"/>
      <w:r w:rsidRPr="00DA2FA5">
        <w:rPr>
          <w:lang w:eastAsia="fr-FR"/>
        </w:rPr>
        <w:t>xs:complexType</w:t>
      </w:r>
      <w:proofErr w:type="spellEnd"/>
      <w:r w:rsidRPr="00DA2FA5">
        <w:rPr>
          <w:lang w:eastAsia="fr-FR"/>
        </w:rPr>
        <w:t>&gt;</w:t>
      </w:r>
    </w:p>
    <w:p w14:paraId="0E6D8918" w14:textId="77777777" w:rsidR="00440EB3" w:rsidRPr="00DA2FA5" w:rsidRDefault="00440EB3" w:rsidP="00501DA7">
      <w:pPr>
        <w:pStyle w:val="Code"/>
      </w:pPr>
    </w:p>
    <w:p w14:paraId="1B311BC3" w14:textId="77777777" w:rsidR="00440EB3" w:rsidRPr="00DA2FA5" w:rsidRDefault="00440EB3"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IdentityAssociationResponse</w:t>
      </w:r>
      <w:proofErr w:type="spellEnd"/>
      <w:r w:rsidRPr="00DA2FA5">
        <w:t>"&gt;</w:t>
      </w:r>
    </w:p>
    <w:p w14:paraId="4602D61A" w14:textId="77777777" w:rsidR="00440EB3" w:rsidRPr="00DA2FA5" w:rsidRDefault="00440EB3" w:rsidP="00501DA7">
      <w:pPr>
        <w:pStyle w:val="Code"/>
      </w:pPr>
      <w:r w:rsidRPr="00DA2FA5">
        <w:t xml:space="preserve">    &lt;</w:t>
      </w:r>
      <w:proofErr w:type="spellStart"/>
      <w:r w:rsidRPr="00DA2FA5">
        <w:t>xs:complexContent</w:t>
      </w:r>
      <w:proofErr w:type="spellEnd"/>
      <w:r w:rsidRPr="00DA2FA5">
        <w:t>&gt;</w:t>
      </w:r>
    </w:p>
    <w:p w14:paraId="75DC85DC" w14:textId="77777777" w:rsidR="00440EB3" w:rsidRPr="00DA2FA5" w:rsidRDefault="00440EB3" w:rsidP="00501DA7">
      <w:pPr>
        <w:pStyle w:val="Code"/>
      </w:pPr>
      <w:r w:rsidRPr="00DA2FA5">
        <w:t xml:space="preserve">      &lt;</w:t>
      </w:r>
      <w:proofErr w:type="spellStart"/>
      <w:r w:rsidRPr="00DA2FA5">
        <w:t>xs:extension</w:t>
      </w:r>
      <w:proofErr w:type="spellEnd"/>
      <w:r w:rsidRPr="00DA2FA5">
        <w:t xml:space="preserve"> base="x1:X1ResponseMessage"&gt;</w:t>
      </w:r>
    </w:p>
    <w:p w14:paraId="28084C59"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6165BCE2"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w:t>
      </w:r>
      <w:proofErr w:type="spellStart"/>
      <w:r w:rsidRPr="00DA2FA5">
        <w:t>ResponseDetails</w:t>
      </w:r>
      <w:proofErr w:type="spellEnd"/>
      <w:r w:rsidRPr="00DA2FA5">
        <w:t>" type="</w:t>
      </w:r>
      <w:proofErr w:type="spellStart"/>
      <w:r w:rsidRPr="00DA2FA5">
        <w:t>IdentityResponseDetails</w:t>
      </w:r>
      <w:proofErr w:type="spellEnd"/>
      <w:r w:rsidRPr="00DA2FA5">
        <w:t>"/&gt;</w:t>
      </w:r>
    </w:p>
    <w:p w14:paraId="170C200B"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4735F5BA" w14:textId="77777777" w:rsidR="00440EB3" w:rsidRPr="00DA2FA5" w:rsidRDefault="00440EB3" w:rsidP="00501DA7">
      <w:pPr>
        <w:pStyle w:val="Code"/>
      </w:pPr>
      <w:r w:rsidRPr="00DA2FA5">
        <w:t xml:space="preserve">      &lt;/</w:t>
      </w:r>
      <w:proofErr w:type="spellStart"/>
      <w:r w:rsidRPr="00DA2FA5">
        <w:t>xs:extension</w:t>
      </w:r>
      <w:proofErr w:type="spellEnd"/>
      <w:r w:rsidRPr="00DA2FA5">
        <w:t>&gt;</w:t>
      </w:r>
    </w:p>
    <w:p w14:paraId="7C20AF18" w14:textId="77777777" w:rsidR="00440EB3" w:rsidRPr="00DA2FA5" w:rsidRDefault="00440EB3" w:rsidP="00501DA7">
      <w:pPr>
        <w:pStyle w:val="Code"/>
      </w:pPr>
      <w:r w:rsidRPr="00DA2FA5">
        <w:t xml:space="preserve">    &lt;/</w:t>
      </w:r>
      <w:proofErr w:type="spellStart"/>
      <w:r w:rsidRPr="00DA2FA5">
        <w:t>xs:complexContent</w:t>
      </w:r>
      <w:proofErr w:type="spellEnd"/>
      <w:r w:rsidRPr="00DA2FA5">
        <w:t>&gt;</w:t>
      </w:r>
    </w:p>
    <w:p w14:paraId="0CEA1359" w14:textId="77777777" w:rsidR="00440EB3" w:rsidRPr="00DA2FA5" w:rsidRDefault="00440EB3" w:rsidP="00501DA7">
      <w:pPr>
        <w:pStyle w:val="Code"/>
      </w:pPr>
      <w:r w:rsidRPr="00DA2FA5">
        <w:t xml:space="preserve">  &lt;/</w:t>
      </w:r>
      <w:proofErr w:type="spellStart"/>
      <w:r w:rsidRPr="00DA2FA5">
        <w:t>xs:complexType</w:t>
      </w:r>
      <w:proofErr w:type="spellEnd"/>
      <w:r w:rsidRPr="00DA2FA5">
        <w:t>&gt;</w:t>
      </w:r>
    </w:p>
    <w:p w14:paraId="0AF4F8E7" w14:textId="77777777" w:rsidR="00440EB3" w:rsidRPr="00DA2FA5" w:rsidRDefault="00440EB3" w:rsidP="00501DA7">
      <w:pPr>
        <w:pStyle w:val="Code"/>
      </w:pPr>
    </w:p>
    <w:p w14:paraId="26C31774" w14:textId="77777777" w:rsidR="001B43E1" w:rsidRPr="00DA2FA5" w:rsidRDefault="00440EB3" w:rsidP="00501DA7">
      <w:pPr>
        <w:pStyle w:val="Code"/>
        <w:rPr>
          <w:lang w:eastAsia="fr-FR"/>
        </w:rPr>
      </w:pPr>
      <w:r w:rsidRPr="00DA2FA5">
        <w:t>&lt;</w:t>
      </w:r>
      <w:proofErr w:type="spellStart"/>
      <w:r w:rsidRPr="00DA2FA5">
        <w:t>xs:element</w:t>
      </w:r>
      <w:proofErr w:type="spellEnd"/>
      <w:r w:rsidRPr="00DA2FA5">
        <w:t xml:space="preserve"> name="</w:t>
      </w:r>
      <w:proofErr w:type="spellStart"/>
      <w:r w:rsidRPr="00DA2FA5">
        <w:t>LIHIQRResponse</w:t>
      </w:r>
      <w:proofErr w:type="spellEnd"/>
      <w:r w:rsidRPr="00DA2FA5">
        <w:t>" type="</w:t>
      </w:r>
      <w:proofErr w:type="spellStart"/>
      <w:r w:rsidRPr="00DA2FA5">
        <w:t>IdentityResponseDetails</w:t>
      </w:r>
      <w:proofErr w:type="spellEnd"/>
      <w:r w:rsidRPr="00DA2FA5">
        <w:t>"/&gt;</w:t>
      </w:r>
    </w:p>
    <w:p w14:paraId="7325266D" w14:textId="77777777" w:rsidR="00E75B73" w:rsidRPr="00DA2FA5" w:rsidRDefault="00E75B73" w:rsidP="00501DA7">
      <w:pPr>
        <w:pStyle w:val="Code"/>
      </w:pPr>
    </w:p>
    <w:p w14:paraId="01141E99" w14:textId="11E401C9" w:rsidR="00440EB3" w:rsidRPr="00DA2FA5" w:rsidRDefault="00440EB3" w:rsidP="00501DA7">
      <w:pPr>
        <w:pStyle w:val="Code"/>
      </w:pPr>
      <w:r w:rsidRPr="00DA2FA5">
        <w:t>&lt;</w:t>
      </w:r>
      <w:proofErr w:type="spellStart"/>
      <w:r w:rsidRPr="00DA2FA5">
        <w:t>xs:complexType</w:t>
      </w:r>
      <w:proofErr w:type="spellEnd"/>
      <w:r w:rsidRPr="00DA2FA5">
        <w:t xml:space="preserve"> name="</w:t>
      </w:r>
      <w:proofErr w:type="spellStart"/>
      <w:r w:rsidRPr="00DA2FA5">
        <w:t>IdentityResponseDetails</w:t>
      </w:r>
      <w:proofErr w:type="spellEnd"/>
      <w:r w:rsidRPr="00DA2FA5">
        <w:t>"&gt;</w:t>
      </w:r>
    </w:p>
    <w:p w14:paraId="7BE67D9D"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546DEC6B"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name="Associations" type="</w:t>
      </w:r>
      <w:proofErr w:type="spellStart"/>
      <w:r w:rsidRPr="00DA2FA5">
        <w:t>IdentityAssociationRecords</w:t>
      </w:r>
      <w:proofErr w:type="spellEnd"/>
      <w:r w:rsidRPr="00DA2FA5">
        <w:t>"/&gt;</w:t>
      </w:r>
    </w:p>
    <w:p w14:paraId="181397F8"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42B9C96E" w14:textId="77777777" w:rsidR="00440EB3" w:rsidRPr="00DA2FA5" w:rsidRDefault="00440EB3" w:rsidP="00501DA7">
      <w:pPr>
        <w:pStyle w:val="Code"/>
      </w:pPr>
      <w:r w:rsidRPr="00DA2FA5">
        <w:t xml:space="preserve">  &lt;/</w:t>
      </w:r>
      <w:proofErr w:type="spellStart"/>
      <w:r w:rsidRPr="00DA2FA5">
        <w:t>xs:complexType</w:t>
      </w:r>
      <w:proofErr w:type="spellEnd"/>
      <w:r w:rsidRPr="00DA2FA5">
        <w:t>&gt;</w:t>
      </w:r>
    </w:p>
    <w:p w14:paraId="6C714D9C" w14:textId="77777777" w:rsidR="00440EB3" w:rsidRPr="00DA2FA5" w:rsidRDefault="00440EB3" w:rsidP="00501DA7">
      <w:pPr>
        <w:pStyle w:val="Code"/>
      </w:pPr>
    </w:p>
    <w:p w14:paraId="51BB52E8" w14:textId="77777777" w:rsidR="00440EB3" w:rsidRPr="00DA2FA5" w:rsidRDefault="00440EB3"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IdentityAssociationRecords</w:t>
      </w:r>
      <w:proofErr w:type="spellEnd"/>
      <w:r w:rsidRPr="00DA2FA5">
        <w:t>"&gt;</w:t>
      </w:r>
    </w:p>
    <w:p w14:paraId="1A68643A"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31D9C5A9"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w:t>
      </w:r>
      <w:proofErr w:type="spellStart"/>
      <w:r w:rsidRPr="00DA2FA5">
        <w:t>IdentityAssociationRecord</w:t>
      </w:r>
      <w:proofErr w:type="spellEnd"/>
      <w:r w:rsidRPr="00DA2FA5">
        <w:t>" type="</w:t>
      </w:r>
      <w:proofErr w:type="spellStart"/>
      <w:r w:rsidRPr="00DA2FA5">
        <w:t>IdentityAssociationRecord</w:t>
      </w:r>
      <w:proofErr w:type="spellEnd"/>
      <w:r w:rsidRPr="00DA2FA5">
        <w:t xml:space="preserve">" minOccurs="0" </w:t>
      </w:r>
      <w:proofErr w:type="spellStart"/>
      <w:r w:rsidRPr="00DA2FA5">
        <w:t>maxOccurs</w:t>
      </w:r>
      <w:proofErr w:type="spellEnd"/>
      <w:r w:rsidRPr="00DA2FA5">
        <w:t>="unbounded"/&gt;</w:t>
      </w:r>
    </w:p>
    <w:p w14:paraId="0A80ADE7"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059C31AA" w14:textId="77777777" w:rsidR="00440EB3" w:rsidRPr="00DA2FA5" w:rsidRDefault="00440EB3" w:rsidP="00501DA7">
      <w:pPr>
        <w:pStyle w:val="Code"/>
      </w:pPr>
      <w:r w:rsidRPr="00DA2FA5">
        <w:t xml:space="preserve">  &lt;/</w:t>
      </w:r>
      <w:proofErr w:type="spellStart"/>
      <w:r w:rsidRPr="00DA2FA5">
        <w:t>xs:complexType</w:t>
      </w:r>
      <w:proofErr w:type="spellEnd"/>
      <w:r w:rsidRPr="00DA2FA5">
        <w:t>&gt;</w:t>
      </w:r>
    </w:p>
    <w:p w14:paraId="542A09D1" w14:textId="77777777" w:rsidR="00440EB3" w:rsidRPr="00DA2FA5" w:rsidRDefault="00440EB3" w:rsidP="00501DA7">
      <w:pPr>
        <w:pStyle w:val="Code"/>
      </w:pPr>
    </w:p>
    <w:p w14:paraId="6BC78691" w14:textId="77777777" w:rsidR="00440EB3" w:rsidRPr="00DA2FA5" w:rsidRDefault="00440EB3"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IdentityAssociationRecord</w:t>
      </w:r>
      <w:proofErr w:type="spellEnd"/>
      <w:r w:rsidRPr="00DA2FA5">
        <w:t>"&gt;</w:t>
      </w:r>
    </w:p>
    <w:p w14:paraId="60825B3D" w14:textId="77777777" w:rsidR="00440EB3" w:rsidRPr="00DA2FA5" w:rsidRDefault="00440EB3" w:rsidP="00501DA7">
      <w:pPr>
        <w:pStyle w:val="Code"/>
      </w:pPr>
      <w:r w:rsidRPr="00DA2FA5">
        <w:t xml:space="preserve">    &lt;</w:t>
      </w:r>
      <w:proofErr w:type="spellStart"/>
      <w:r w:rsidRPr="00DA2FA5">
        <w:t>xs:sequence</w:t>
      </w:r>
      <w:proofErr w:type="spellEnd"/>
      <w:r w:rsidRPr="00DA2FA5">
        <w:t>&gt;</w:t>
      </w:r>
    </w:p>
    <w:p w14:paraId="03F32907"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name="SUPI" type="SUPI"/&gt;</w:t>
      </w:r>
    </w:p>
    <w:p w14:paraId="22799A4E" w14:textId="4058B9D4" w:rsidR="00440EB3" w:rsidRPr="00DA2FA5" w:rsidRDefault="006A3FE8" w:rsidP="00501DA7">
      <w:pPr>
        <w:pStyle w:val="Code"/>
      </w:pPr>
      <w:r w:rsidRPr="00DA2FA5">
        <w:t xml:space="preserve">      </w:t>
      </w:r>
      <w:r w:rsidR="00440EB3" w:rsidRPr="00DA2FA5">
        <w:t>&lt;</w:t>
      </w:r>
      <w:proofErr w:type="spellStart"/>
      <w:r w:rsidR="00440EB3" w:rsidRPr="00DA2FA5">
        <w:t>xs:element</w:t>
      </w:r>
      <w:proofErr w:type="spellEnd"/>
      <w:r w:rsidR="00440EB3" w:rsidRPr="00DA2FA5">
        <w:t xml:space="preserve"> name="SUCI" type="SUCI" minOccurs="0"/&gt;</w:t>
      </w:r>
    </w:p>
    <w:p w14:paraId="2E2174FC"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w:t>
      </w:r>
      <w:proofErr w:type="spellStart"/>
      <w:r w:rsidRPr="00DA2FA5">
        <w:t>FiveGGUTI</w:t>
      </w:r>
      <w:proofErr w:type="spellEnd"/>
      <w:r w:rsidRPr="00DA2FA5">
        <w:t>" type="</w:t>
      </w:r>
      <w:proofErr w:type="spellStart"/>
      <w:r w:rsidRPr="00DA2FA5">
        <w:t>FiveGGUTI</w:t>
      </w:r>
      <w:proofErr w:type="spellEnd"/>
      <w:r w:rsidRPr="00DA2FA5">
        <w:t>"/&gt;</w:t>
      </w:r>
    </w:p>
    <w:p w14:paraId="5491A86F"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name="PEI" type="PEI" minOccurs="0"/&gt;</w:t>
      </w:r>
    </w:p>
    <w:p w14:paraId="72F78FB3"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w:t>
      </w:r>
      <w:proofErr w:type="spellStart"/>
      <w:r w:rsidRPr="00DA2FA5">
        <w:t>AssociationStartTime</w:t>
      </w:r>
      <w:proofErr w:type="spellEnd"/>
      <w:r w:rsidRPr="00DA2FA5">
        <w:t>" type="</w:t>
      </w:r>
      <w:proofErr w:type="spellStart"/>
      <w:r w:rsidRPr="00DA2FA5">
        <w:t>common:QualifiedMicrosecondDateTime</w:t>
      </w:r>
      <w:proofErr w:type="spellEnd"/>
      <w:r w:rsidRPr="00DA2FA5">
        <w:t>"/&gt;</w:t>
      </w:r>
    </w:p>
    <w:p w14:paraId="3C2D039D" w14:textId="77777777" w:rsidR="00FA3A60" w:rsidRPr="00DA2FA5" w:rsidRDefault="00440EB3" w:rsidP="00501DA7">
      <w:pPr>
        <w:pStyle w:val="Code"/>
      </w:pPr>
      <w:r w:rsidRPr="00DA2FA5">
        <w:t xml:space="preserve">      &lt;</w:t>
      </w:r>
      <w:proofErr w:type="spellStart"/>
      <w:r w:rsidRPr="00DA2FA5">
        <w:t>xs:element</w:t>
      </w:r>
      <w:proofErr w:type="spellEnd"/>
      <w:r w:rsidRPr="00DA2FA5">
        <w:t xml:space="preserve"> name="</w:t>
      </w:r>
      <w:proofErr w:type="spellStart"/>
      <w:r w:rsidRPr="00DA2FA5">
        <w:t>AssociationEndTime</w:t>
      </w:r>
      <w:proofErr w:type="spellEnd"/>
      <w:r w:rsidRPr="00DA2FA5">
        <w:t>" type="</w:t>
      </w:r>
      <w:proofErr w:type="spellStart"/>
      <w:r w:rsidRPr="00DA2FA5">
        <w:t>common:QualifiedMicrosecondDateTime</w:t>
      </w:r>
      <w:proofErr w:type="spellEnd"/>
      <w:r w:rsidRPr="00DA2FA5">
        <w:t>" minOccurs="0"/&gt;</w:t>
      </w:r>
    </w:p>
    <w:p w14:paraId="75AD5D58" w14:textId="25F062BF" w:rsidR="00FA3A60" w:rsidRPr="00DA2FA5" w:rsidRDefault="00FA3A60" w:rsidP="00501DA7">
      <w:pPr>
        <w:pStyle w:val="Code"/>
      </w:pPr>
      <w:r w:rsidRPr="00DA2FA5">
        <w:rPr>
          <w:lang w:eastAsia="fr-FR"/>
        </w:rPr>
        <w:t xml:space="preserve">      &lt;</w:t>
      </w:r>
      <w:proofErr w:type="spellStart"/>
      <w:r w:rsidRPr="00DA2FA5">
        <w:rPr>
          <w:lang w:eastAsia="fr-FR"/>
        </w:rPr>
        <w:t>xs:element</w:t>
      </w:r>
      <w:proofErr w:type="spellEnd"/>
      <w:r w:rsidRPr="00DA2FA5">
        <w:rPr>
          <w:lang w:eastAsia="fr-FR"/>
        </w:rPr>
        <w:t xml:space="preserve"> name="</w:t>
      </w:r>
      <w:proofErr w:type="spellStart"/>
      <w:r w:rsidRPr="00DA2FA5">
        <w:rPr>
          <w:lang w:eastAsia="fr-FR"/>
        </w:rPr>
        <w:t>FiveGSTAIList</w:t>
      </w:r>
      <w:proofErr w:type="spellEnd"/>
      <w:r w:rsidRPr="00DA2FA5">
        <w:rPr>
          <w:lang w:eastAsia="fr-FR"/>
        </w:rPr>
        <w:t>" type="</w:t>
      </w:r>
      <w:proofErr w:type="spellStart"/>
      <w:r w:rsidRPr="00DA2FA5">
        <w:rPr>
          <w:lang w:eastAsia="fr-FR"/>
        </w:rPr>
        <w:t>FiveGSTAIList</w:t>
      </w:r>
      <w:proofErr w:type="spellEnd"/>
      <w:r w:rsidRPr="00DA2FA5">
        <w:rPr>
          <w:lang w:eastAsia="fr-FR"/>
        </w:rPr>
        <w:t>" minOccurs="0"/&gt;</w:t>
      </w:r>
    </w:p>
    <w:p w14:paraId="1A700704" w14:textId="16E2DCDA" w:rsidR="00440EB3" w:rsidRPr="00DA2FA5" w:rsidRDefault="00440EB3" w:rsidP="00501DA7">
      <w:pPr>
        <w:pStyle w:val="Code"/>
      </w:pPr>
      <w:r w:rsidRPr="00DA2FA5">
        <w:t xml:space="preserve">    &lt;/</w:t>
      </w:r>
      <w:proofErr w:type="spellStart"/>
      <w:r w:rsidRPr="00DA2FA5">
        <w:t>xs:sequence</w:t>
      </w:r>
      <w:proofErr w:type="spellEnd"/>
      <w:r w:rsidRPr="00DA2FA5">
        <w:t>&gt;</w:t>
      </w:r>
    </w:p>
    <w:p w14:paraId="56C9DFA5" w14:textId="77777777" w:rsidR="00440EB3" w:rsidRPr="00DA2FA5" w:rsidRDefault="00440EB3" w:rsidP="00501DA7">
      <w:pPr>
        <w:pStyle w:val="Code"/>
      </w:pPr>
      <w:r w:rsidRPr="00DA2FA5">
        <w:t xml:space="preserve">  &lt;/</w:t>
      </w:r>
      <w:proofErr w:type="spellStart"/>
      <w:r w:rsidRPr="00DA2FA5">
        <w:t>xs:complexType</w:t>
      </w:r>
      <w:proofErr w:type="spellEnd"/>
      <w:r w:rsidRPr="00DA2FA5">
        <w:t>&gt;</w:t>
      </w:r>
    </w:p>
    <w:p w14:paraId="1995A9D1" w14:textId="77777777" w:rsidR="00440EB3" w:rsidRPr="00DA2FA5" w:rsidRDefault="00440EB3" w:rsidP="00501DA7">
      <w:pPr>
        <w:pStyle w:val="Code"/>
      </w:pPr>
    </w:p>
    <w:p w14:paraId="1DA0677B" w14:textId="77777777" w:rsidR="00440EB3" w:rsidRPr="00DA2FA5" w:rsidRDefault="00440EB3" w:rsidP="00501DA7">
      <w:pPr>
        <w:pStyle w:val="Code"/>
      </w:pPr>
      <w:r w:rsidRPr="00DA2FA5">
        <w:t xml:space="preserve">  &lt;</w:t>
      </w:r>
      <w:proofErr w:type="spellStart"/>
      <w:r w:rsidRPr="00DA2FA5">
        <w:t>xs:complexType</w:t>
      </w:r>
      <w:proofErr w:type="spellEnd"/>
      <w:r w:rsidRPr="00DA2FA5">
        <w:t xml:space="preserve"> name="SUPI"&gt;</w:t>
      </w:r>
    </w:p>
    <w:p w14:paraId="2DAEA823" w14:textId="77777777" w:rsidR="00440EB3" w:rsidRPr="00DA2FA5" w:rsidRDefault="00440EB3" w:rsidP="00501DA7">
      <w:pPr>
        <w:pStyle w:val="Code"/>
      </w:pPr>
      <w:r w:rsidRPr="00DA2FA5">
        <w:t xml:space="preserve">    &lt;</w:t>
      </w:r>
      <w:proofErr w:type="spellStart"/>
      <w:r w:rsidRPr="00DA2FA5">
        <w:t>xs:choice</w:t>
      </w:r>
      <w:proofErr w:type="spellEnd"/>
      <w:r w:rsidRPr="00DA2FA5">
        <w:t>&gt;</w:t>
      </w:r>
    </w:p>
    <w:p w14:paraId="20750103"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name="SUPIIMSI" type="</w:t>
      </w:r>
      <w:proofErr w:type="spellStart"/>
      <w:r w:rsidRPr="00DA2FA5">
        <w:t>common:SUPIIMSI</w:t>
      </w:r>
      <w:proofErr w:type="spellEnd"/>
      <w:r w:rsidRPr="00DA2FA5">
        <w:t>"/&gt;</w:t>
      </w:r>
    </w:p>
    <w:p w14:paraId="43B48FB4"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name="SUPINAI" type="</w:t>
      </w:r>
      <w:proofErr w:type="spellStart"/>
      <w:r w:rsidRPr="00DA2FA5">
        <w:t>common:SUPINAI</w:t>
      </w:r>
      <w:proofErr w:type="spellEnd"/>
      <w:r w:rsidRPr="00DA2FA5">
        <w:t>"/&gt;</w:t>
      </w:r>
    </w:p>
    <w:p w14:paraId="00F9CE67" w14:textId="77777777" w:rsidR="00440EB3" w:rsidRPr="00DA2FA5" w:rsidRDefault="00440EB3" w:rsidP="00501DA7">
      <w:pPr>
        <w:pStyle w:val="Code"/>
      </w:pPr>
      <w:r w:rsidRPr="00DA2FA5">
        <w:t xml:space="preserve">    &lt;/</w:t>
      </w:r>
      <w:proofErr w:type="spellStart"/>
      <w:r w:rsidRPr="00DA2FA5">
        <w:t>xs:choice</w:t>
      </w:r>
      <w:proofErr w:type="spellEnd"/>
      <w:r w:rsidRPr="00DA2FA5">
        <w:t>&gt;</w:t>
      </w:r>
    </w:p>
    <w:p w14:paraId="7F4B43C0" w14:textId="77777777" w:rsidR="00264115" w:rsidRPr="00DA2FA5" w:rsidRDefault="00440EB3" w:rsidP="00501DA7">
      <w:pPr>
        <w:pStyle w:val="Code"/>
      </w:pPr>
      <w:r w:rsidRPr="00DA2FA5">
        <w:t xml:space="preserve">  &lt;/</w:t>
      </w:r>
      <w:proofErr w:type="spellStart"/>
      <w:r w:rsidRPr="00DA2FA5">
        <w:t>xs:complexType</w:t>
      </w:r>
      <w:proofErr w:type="spellEnd"/>
      <w:r w:rsidRPr="00DA2FA5">
        <w:t>&gt;</w:t>
      </w:r>
    </w:p>
    <w:p w14:paraId="027604DF" w14:textId="05731E01" w:rsidR="00264115" w:rsidRPr="00DA2FA5" w:rsidRDefault="00264115" w:rsidP="00501DA7">
      <w:pPr>
        <w:pStyle w:val="Code"/>
      </w:pPr>
    </w:p>
    <w:p w14:paraId="14537C7B" w14:textId="16D40B83" w:rsidR="00A36F66" w:rsidRPr="00DA2FA5" w:rsidRDefault="00A36F66" w:rsidP="00501DA7">
      <w:pPr>
        <w:pStyle w:val="Code"/>
      </w:pPr>
      <w:r w:rsidRPr="00DA2FA5">
        <w:t xml:space="preserve">  </w:t>
      </w:r>
      <w:r w:rsidR="00440EB3" w:rsidRPr="00DA2FA5">
        <w:t>&lt;</w:t>
      </w:r>
      <w:proofErr w:type="spellStart"/>
      <w:r w:rsidR="00440EB3" w:rsidRPr="00DA2FA5">
        <w:t>xs:simpleType</w:t>
      </w:r>
      <w:proofErr w:type="spellEnd"/>
      <w:r w:rsidR="00440EB3" w:rsidRPr="00DA2FA5">
        <w:rPr>
          <w:rFonts w:cs="Courier New"/>
          <w:sz w:val="22"/>
          <w:lang w:eastAsia="fr-FR"/>
        </w:rPr>
        <w:t xml:space="preserve"> </w:t>
      </w:r>
      <w:r w:rsidR="00440EB3" w:rsidRPr="00DA2FA5">
        <w:t>name="SUCI"&gt;</w:t>
      </w:r>
    </w:p>
    <w:p w14:paraId="240BFB69" w14:textId="00DA1ACA" w:rsidR="00A36F66" w:rsidRPr="00DA2FA5" w:rsidRDefault="00A36F66" w:rsidP="00501DA7">
      <w:pPr>
        <w:pStyle w:val="Code"/>
      </w:pPr>
      <w:r w:rsidRPr="00DA2FA5">
        <w:t xml:space="preserve">  </w:t>
      </w:r>
      <w:r w:rsidR="006D29D3" w:rsidRPr="00DA2FA5">
        <w:t xml:space="preserve">  </w:t>
      </w:r>
      <w:r w:rsidR="00440EB3" w:rsidRPr="00DA2FA5">
        <w:t>&lt;</w:t>
      </w:r>
      <w:proofErr w:type="spellStart"/>
      <w:r w:rsidR="00440EB3" w:rsidRPr="00DA2FA5">
        <w:t>xs:restriction</w:t>
      </w:r>
      <w:proofErr w:type="spellEnd"/>
      <w:r w:rsidR="00440EB3" w:rsidRPr="00DA2FA5">
        <w:rPr>
          <w:rFonts w:cs="Courier New"/>
          <w:sz w:val="22"/>
          <w:lang w:eastAsia="fr-FR"/>
        </w:rPr>
        <w:t xml:space="preserve"> </w:t>
      </w:r>
      <w:r w:rsidR="00440EB3" w:rsidRPr="00DA2FA5">
        <w:t>base="</w:t>
      </w:r>
      <w:proofErr w:type="spellStart"/>
      <w:r w:rsidR="00440EB3" w:rsidRPr="00DA2FA5">
        <w:t>xs:string</w:t>
      </w:r>
      <w:proofErr w:type="spellEnd"/>
      <w:r w:rsidR="00440EB3" w:rsidRPr="00DA2FA5">
        <w:t>"/&gt;</w:t>
      </w:r>
    </w:p>
    <w:p w14:paraId="6EC186A9" w14:textId="149058F9" w:rsidR="00A36F66" w:rsidRPr="00DA2FA5" w:rsidRDefault="006D29D3" w:rsidP="00501DA7">
      <w:pPr>
        <w:pStyle w:val="Code"/>
      </w:pPr>
      <w:r w:rsidRPr="00DA2FA5">
        <w:t xml:space="preserve">  </w:t>
      </w:r>
      <w:r w:rsidR="00440EB3" w:rsidRPr="00DA2FA5">
        <w:t>&lt;/</w:t>
      </w:r>
      <w:proofErr w:type="spellStart"/>
      <w:r w:rsidR="00440EB3" w:rsidRPr="00DA2FA5">
        <w:t>xs:simpleType</w:t>
      </w:r>
      <w:proofErr w:type="spellEnd"/>
      <w:r w:rsidR="00440EB3" w:rsidRPr="00DA2FA5">
        <w:t>&gt;</w:t>
      </w:r>
    </w:p>
    <w:p w14:paraId="29198807" w14:textId="77777777" w:rsidR="00A36F66" w:rsidRPr="00DA2FA5" w:rsidRDefault="00A36F66" w:rsidP="00501DA7">
      <w:pPr>
        <w:pStyle w:val="Code"/>
      </w:pPr>
    </w:p>
    <w:p w14:paraId="54A79F17" w14:textId="2CB2C6F7" w:rsidR="00440EB3" w:rsidRPr="00DA2FA5" w:rsidRDefault="006D29D3" w:rsidP="00501DA7">
      <w:pPr>
        <w:pStyle w:val="Code"/>
      </w:pPr>
      <w:r w:rsidRPr="00DA2FA5">
        <w:t xml:space="preserve">  </w:t>
      </w:r>
      <w:r w:rsidR="00440EB3" w:rsidRPr="00DA2FA5">
        <w:t>&lt;</w:t>
      </w:r>
      <w:proofErr w:type="spellStart"/>
      <w:r w:rsidR="00440EB3" w:rsidRPr="00DA2FA5">
        <w:t>xs:simpleType</w:t>
      </w:r>
      <w:proofErr w:type="spellEnd"/>
      <w:r w:rsidR="00440EB3" w:rsidRPr="00DA2FA5">
        <w:rPr>
          <w:rFonts w:cs="Courier New"/>
          <w:sz w:val="22"/>
          <w:lang w:eastAsia="fr-FR"/>
        </w:rPr>
        <w:t xml:space="preserve"> </w:t>
      </w:r>
      <w:r w:rsidR="00440EB3" w:rsidRPr="00DA2FA5">
        <w:t>name="</w:t>
      </w:r>
      <w:proofErr w:type="spellStart"/>
      <w:r w:rsidR="00440EB3" w:rsidRPr="00DA2FA5">
        <w:t>FiveGGUTI</w:t>
      </w:r>
      <w:proofErr w:type="spellEnd"/>
      <w:r w:rsidR="00440EB3" w:rsidRPr="00DA2FA5">
        <w:t>"&gt;</w:t>
      </w:r>
    </w:p>
    <w:p w14:paraId="3886BF0D" w14:textId="260E5886" w:rsidR="00E24FD6" w:rsidRPr="00DA2FA5" w:rsidRDefault="006D29D3" w:rsidP="00501DA7">
      <w:pPr>
        <w:pStyle w:val="Code"/>
      </w:pPr>
      <w:r w:rsidRPr="00DA2FA5">
        <w:t xml:space="preserve">    </w:t>
      </w:r>
      <w:r w:rsidR="00440EB3" w:rsidRPr="00DA2FA5">
        <w:t>&lt;</w:t>
      </w:r>
      <w:proofErr w:type="spellStart"/>
      <w:r w:rsidR="00440EB3" w:rsidRPr="00DA2FA5">
        <w:t>xs:restriction</w:t>
      </w:r>
      <w:proofErr w:type="spellEnd"/>
      <w:r w:rsidR="00440EB3" w:rsidRPr="00DA2FA5">
        <w:rPr>
          <w:rFonts w:cs="Courier New"/>
          <w:sz w:val="22"/>
          <w:lang w:eastAsia="fr-FR"/>
        </w:rPr>
        <w:t xml:space="preserve"> </w:t>
      </w:r>
      <w:r w:rsidR="00440EB3" w:rsidRPr="00DA2FA5">
        <w:t>base="</w:t>
      </w:r>
      <w:proofErr w:type="spellStart"/>
      <w:r w:rsidR="00440EB3" w:rsidRPr="00DA2FA5">
        <w:t>xs:string</w:t>
      </w:r>
      <w:proofErr w:type="spellEnd"/>
      <w:r w:rsidR="00440EB3" w:rsidRPr="00DA2FA5">
        <w:t>"/&gt;</w:t>
      </w:r>
    </w:p>
    <w:p w14:paraId="2FD3BB22" w14:textId="57B5C15B" w:rsidR="00E24FD6" w:rsidRPr="00DA2FA5" w:rsidRDefault="006D29D3" w:rsidP="00501DA7">
      <w:pPr>
        <w:pStyle w:val="Code"/>
      </w:pPr>
      <w:r w:rsidRPr="00DA2FA5">
        <w:t xml:space="preserve">  </w:t>
      </w:r>
      <w:r w:rsidR="00440EB3" w:rsidRPr="00DA2FA5">
        <w:t>&lt;/</w:t>
      </w:r>
      <w:proofErr w:type="spellStart"/>
      <w:r w:rsidR="00440EB3" w:rsidRPr="00DA2FA5">
        <w:t>xs:simpleType</w:t>
      </w:r>
      <w:proofErr w:type="spellEnd"/>
      <w:r w:rsidR="00440EB3" w:rsidRPr="00DA2FA5">
        <w:t>&gt;</w:t>
      </w:r>
    </w:p>
    <w:p w14:paraId="516A40F5" w14:textId="68BEE04A" w:rsidR="00440EB3" w:rsidRPr="00DA2FA5" w:rsidRDefault="00440EB3" w:rsidP="00501DA7">
      <w:pPr>
        <w:pStyle w:val="Code"/>
      </w:pPr>
    </w:p>
    <w:p w14:paraId="744AE9F1" w14:textId="77777777" w:rsidR="00440EB3" w:rsidRPr="00DA2FA5" w:rsidRDefault="00440EB3" w:rsidP="00501DA7">
      <w:pPr>
        <w:pStyle w:val="Code"/>
      </w:pPr>
      <w:r w:rsidRPr="00DA2FA5">
        <w:t xml:space="preserve">  &lt;</w:t>
      </w:r>
      <w:proofErr w:type="spellStart"/>
      <w:r w:rsidRPr="00DA2FA5">
        <w:t>xs:complexType</w:t>
      </w:r>
      <w:proofErr w:type="spellEnd"/>
      <w:r w:rsidRPr="00DA2FA5">
        <w:t xml:space="preserve"> name="PEI"&gt;</w:t>
      </w:r>
    </w:p>
    <w:p w14:paraId="78FDC047" w14:textId="77777777" w:rsidR="00440EB3" w:rsidRPr="00DA2FA5" w:rsidRDefault="00440EB3" w:rsidP="00501DA7">
      <w:pPr>
        <w:pStyle w:val="Code"/>
      </w:pPr>
      <w:r w:rsidRPr="00DA2FA5">
        <w:t xml:space="preserve">    &lt;</w:t>
      </w:r>
      <w:proofErr w:type="spellStart"/>
      <w:r w:rsidRPr="00DA2FA5">
        <w:t>xs:choice</w:t>
      </w:r>
      <w:proofErr w:type="spellEnd"/>
      <w:r w:rsidRPr="00DA2FA5">
        <w:t>&gt;</w:t>
      </w:r>
    </w:p>
    <w:p w14:paraId="39C65C34"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name="PEIIMEI" type="</w:t>
      </w:r>
      <w:proofErr w:type="spellStart"/>
      <w:r w:rsidRPr="00DA2FA5">
        <w:t>common:PEIIMEI</w:t>
      </w:r>
      <w:proofErr w:type="spellEnd"/>
      <w:r w:rsidRPr="00DA2FA5">
        <w:t>"/&gt;</w:t>
      </w:r>
    </w:p>
    <w:p w14:paraId="09CC0CD6"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name="PEIIMEISV" type="</w:t>
      </w:r>
      <w:proofErr w:type="spellStart"/>
      <w:r w:rsidRPr="00DA2FA5">
        <w:t>common:PEIIMEISV</w:t>
      </w:r>
      <w:proofErr w:type="spellEnd"/>
      <w:r w:rsidRPr="00DA2FA5">
        <w:t>"/&gt;</w:t>
      </w:r>
    </w:p>
    <w:p w14:paraId="74152E54" w14:textId="77777777" w:rsidR="00440EB3" w:rsidRPr="00DA2FA5" w:rsidRDefault="00440EB3" w:rsidP="00501DA7">
      <w:pPr>
        <w:pStyle w:val="Code"/>
      </w:pPr>
      <w:r w:rsidRPr="00DA2FA5">
        <w:t xml:space="preserve">      &lt;</w:t>
      </w:r>
      <w:proofErr w:type="spellStart"/>
      <w:r w:rsidRPr="00DA2FA5">
        <w:t>xs:element</w:t>
      </w:r>
      <w:proofErr w:type="spellEnd"/>
      <w:r w:rsidRPr="00DA2FA5">
        <w:t xml:space="preserve"> name="PEIMAC" type="</w:t>
      </w:r>
      <w:proofErr w:type="spellStart"/>
      <w:r w:rsidRPr="00DA2FA5">
        <w:t>common:MACAddress</w:t>
      </w:r>
      <w:proofErr w:type="spellEnd"/>
      <w:r w:rsidRPr="00DA2FA5">
        <w:t>"/&gt;</w:t>
      </w:r>
    </w:p>
    <w:p w14:paraId="6B9F3C62" w14:textId="77777777" w:rsidR="00440EB3" w:rsidRPr="00DA2FA5" w:rsidRDefault="00440EB3" w:rsidP="00501DA7">
      <w:pPr>
        <w:pStyle w:val="Code"/>
      </w:pPr>
      <w:r w:rsidRPr="00DA2FA5">
        <w:t xml:space="preserve">    &lt;/</w:t>
      </w:r>
      <w:proofErr w:type="spellStart"/>
      <w:r w:rsidRPr="00DA2FA5">
        <w:t>xs:choice</w:t>
      </w:r>
      <w:proofErr w:type="spellEnd"/>
      <w:r w:rsidRPr="00DA2FA5">
        <w:t>&gt;</w:t>
      </w:r>
    </w:p>
    <w:p w14:paraId="56DC5CC8" w14:textId="5AF9B9D9" w:rsidR="00440EB3" w:rsidRPr="00DA2FA5" w:rsidRDefault="00440EB3" w:rsidP="00501DA7">
      <w:pPr>
        <w:pStyle w:val="Code"/>
      </w:pPr>
      <w:r w:rsidRPr="00DA2FA5">
        <w:t xml:space="preserve">  &lt;/</w:t>
      </w:r>
      <w:proofErr w:type="spellStart"/>
      <w:r w:rsidRPr="00DA2FA5">
        <w:t>xs:complexType</w:t>
      </w:r>
      <w:proofErr w:type="spellEnd"/>
      <w:r w:rsidRPr="00DA2FA5">
        <w:t>&gt;</w:t>
      </w:r>
    </w:p>
    <w:p w14:paraId="395B989E" w14:textId="09CE8526" w:rsidR="000B6B36" w:rsidRPr="00DA2FA5" w:rsidRDefault="000B6B36" w:rsidP="00501DA7">
      <w:pPr>
        <w:pStyle w:val="Code"/>
      </w:pPr>
    </w:p>
    <w:p w14:paraId="045AEC09"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FiveGSTAIList</w:t>
      </w:r>
      <w:proofErr w:type="spellEnd"/>
      <w:r w:rsidRPr="00DA2FA5">
        <w:t>"&gt;</w:t>
      </w:r>
    </w:p>
    <w:p w14:paraId="2F1DC36D"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23DF023E"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FiveGSTAI</w:t>
      </w:r>
      <w:proofErr w:type="spellEnd"/>
      <w:r w:rsidRPr="00DA2FA5">
        <w:t>" type="</w:t>
      </w:r>
      <w:proofErr w:type="spellStart"/>
      <w:r w:rsidRPr="00DA2FA5">
        <w:t>FiveGSTAI</w:t>
      </w:r>
      <w:proofErr w:type="spellEnd"/>
      <w:r w:rsidRPr="00DA2FA5">
        <w:t xml:space="preserve">" </w:t>
      </w:r>
      <w:proofErr w:type="spellStart"/>
      <w:r w:rsidRPr="00DA2FA5">
        <w:t>maxOccurs</w:t>
      </w:r>
      <w:proofErr w:type="spellEnd"/>
      <w:r w:rsidRPr="00DA2FA5">
        <w:t>="unbounded"/&gt;</w:t>
      </w:r>
    </w:p>
    <w:p w14:paraId="3D65CF9A"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05DA20F0"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1C2E506F" w14:textId="77777777" w:rsidR="000B6B36" w:rsidRPr="00DA2FA5" w:rsidRDefault="000B6B36" w:rsidP="00501DA7">
      <w:pPr>
        <w:pStyle w:val="Code"/>
      </w:pPr>
    </w:p>
    <w:p w14:paraId="37D08379"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FiveGSTAI</w:t>
      </w:r>
      <w:proofErr w:type="spellEnd"/>
      <w:r w:rsidRPr="00DA2FA5">
        <w:t>"&gt;</w:t>
      </w:r>
    </w:p>
    <w:p w14:paraId="555087EE"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0D7BA089"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name="MCC" type="MCC"/&gt;</w:t>
      </w:r>
    </w:p>
    <w:p w14:paraId="5ACA70E6"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name="MNC" type="MNC"/&gt;</w:t>
      </w:r>
    </w:p>
    <w:p w14:paraId="235A0C2F"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name="TAC" type="TAC"/&gt;</w:t>
      </w:r>
    </w:p>
    <w:p w14:paraId="50923EBD"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name="NID" type="NID" minOccurs="0"/&gt;</w:t>
      </w:r>
    </w:p>
    <w:p w14:paraId="157DC66F"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153247C6"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44F83A4A" w14:textId="77777777" w:rsidR="000B6B36" w:rsidRPr="00DA2FA5" w:rsidRDefault="000B6B36" w:rsidP="00501DA7">
      <w:pPr>
        <w:pStyle w:val="Code"/>
      </w:pPr>
    </w:p>
    <w:p w14:paraId="01E10E0A" w14:textId="77777777" w:rsidR="000B6B36" w:rsidRPr="00DA2FA5" w:rsidRDefault="000B6B36" w:rsidP="00501DA7">
      <w:pPr>
        <w:pStyle w:val="Code"/>
      </w:pPr>
      <w:r w:rsidRPr="00DA2FA5">
        <w:t xml:space="preserve">  &lt;</w:t>
      </w:r>
      <w:proofErr w:type="spellStart"/>
      <w:r w:rsidRPr="00DA2FA5">
        <w:t>xs:simpleType</w:t>
      </w:r>
      <w:proofErr w:type="spellEnd"/>
      <w:r w:rsidRPr="00DA2FA5">
        <w:t xml:space="preserve"> name="MCC"&gt;</w:t>
      </w:r>
    </w:p>
    <w:p w14:paraId="31E4515A" w14:textId="77777777" w:rsidR="000B6B36" w:rsidRPr="00DA2FA5" w:rsidRDefault="000B6B36" w:rsidP="00501DA7">
      <w:pPr>
        <w:pStyle w:val="Code"/>
      </w:pPr>
      <w:r w:rsidRPr="00DA2FA5">
        <w:t xml:space="preserve">    &lt;</w:t>
      </w:r>
      <w:proofErr w:type="spellStart"/>
      <w:r w:rsidRPr="00DA2FA5">
        <w:t>xs:restriction</w:t>
      </w:r>
      <w:proofErr w:type="spellEnd"/>
      <w:r w:rsidRPr="00DA2FA5">
        <w:t xml:space="preserve"> base="</w:t>
      </w:r>
      <w:proofErr w:type="spellStart"/>
      <w:r w:rsidRPr="00DA2FA5">
        <w:t>xs:string</w:t>
      </w:r>
      <w:proofErr w:type="spellEnd"/>
      <w:r w:rsidRPr="00DA2FA5">
        <w:t>"&gt;</w:t>
      </w:r>
    </w:p>
    <w:p w14:paraId="1F11BA9F" w14:textId="77777777" w:rsidR="000B6B36" w:rsidRPr="00DA2FA5" w:rsidRDefault="000B6B36" w:rsidP="00501DA7">
      <w:pPr>
        <w:pStyle w:val="Code"/>
      </w:pPr>
      <w:r w:rsidRPr="00DA2FA5">
        <w:t xml:space="preserve">      &lt;</w:t>
      </w:r>
      <w:proofErr w:type="spellStart"/>
      <w:r w:rsidRPr="00DA2FA5">
        <w:t>xs:pattern</w:t>
      </w:r>
      <w:proofErr w:type="spellEnd"/>
      <w:r w:rsidRPr="00DA2FA5">
        <w:t xml:space="preserve"> value="[0-9]{3}"&gt;&lt;/</w:t>
      </w:r>
      <w:proofErr w:type="spellStart"/>
      <w:r w:rsidRPr="00DA2FA5">
        <w:t>xs:pattern</w:t>
      </w:r>
      <w:proofErr w:type="spellEnd"/>
      <w:r w:rsidRPr="00DA2FA5">
        <w:t>&gt;</w:t>
      </w:r>
    </w:p>
    <w:p w14:paraId="063136D7" w14:textId="77777777" w:rsidR="000B6B36" w:rsidRPr="00DA2FA5" w:rsidRDefault="000B6B36" w:rsidP="00501DA7">
      <w:pPr>
        <w:pStyle w:val="Code"/>
      </w:pPr>
      <w:r w:rsidRPr="00DA2FA5">
        <w:t xml:space="preserve">    &lt;/</w:t>
      </w:r>
      <w:proofErr w:type="spellStart"/>
      <w:r w:rsidRPr="00DA2FA5">
        <w:t>xs:restriction</w:t>
      </w:r>
      <w:proofErr w:type="spellEnd"/>
      <w:r w:rsidRPr="00DA2FA5">
        <w:t>&gt;</w:t>
      </w:r>
    </w:p>
    <w:p w14:paraId="291177C0" w14:textId="77777777" w:rsidR="000B6B36" w:rsidRPr="00DA2FA5" w:rsidRDefault="000B6B36" w:rsidP="00501DA7">
      <w:pPr>
        <w:pStyle w:val="Code"/>
      </w:pPr>
      <w:r w:rsidRPr="00DA2FA5">
        <w:t xml:space="preserve">  &lt;/</w:t>
      </w:r>
      <w:proofErr w:type="spellStart"/>
      <w:r w:rsidRPr="00DA2FA5">
        <w:t>xs:simpleType</w:t>
      </w:r>
      <w:proofErr w:type="spellEnd"/>
      <w:r w:rsidRPr="00DA2FA5">
        <w:t>&gt;</w:t>
      </w:r>
    </w:p>
    <w:p w14:paraId="1E2BC995" w14:textId="77777777" w:rsidR="000B6B36" w:rsidRPr="00DA2FA5" w:rsidRDefault="000B6B36" w:rsidP="00501DA7">
      <w:pPr>
        <w:pStyle w:val="Code"/>
      </w:pPr>
    </w:p>
    <w:p w14:paraId="10E121E3" w14:textId="77777777" w:rsidR="000B6B36" w:rsidRPr="00DA2FA5" w:rsidRDefault="000B6B36" w:rsidP="00501DA7">
      <w:pPr>
        <w:pStyle w:val="Code"/>
      </w:pPr>
      <w:r w:rsidRPr="00DA2FA5">
        <w:t xml:space="preserve">  &lt;</w:t>
      </w:r>
      <w:proofErr w:type="spellStart"/>
      <w:r w:rsidRPr="00DA2FA5">
        <w:t>xs:simpleType</w:t>
      </w:r>
      <w:proofErr w:type="spellEnd"/>
      <w:r w:rsidRPr="00DA2FA5">
        <w:t xml:space="preserve"> name="MNC"&gt;</w:t>
      </w:r>
    </w:p>
    <w:p w14:paraId="27DDC341" w14:textId="77777777" w:rsidR="000B6B36" w:rsidRPr="00DA2FA5" w:rsidRDefault="000B6B36" w:rsidP="00501DA7">
      <w:pPr>
        <w:pStyle w:val="Code"/>
      </w:pPr>
      <w:r w:rsidRPr="00DA2FA5">
        <w:t xml:space="preserve">    &lt;</w:t>
      </w:r>
      <w:proofErr w:type="spellStart"/>
      <w:r w:rsidRPr="00DA2FA5">
        <w:t>xs:restriction</w:t>
      </w:r>
      <w:proofErr w:type="spellEnd"/>
      <w:r w:rsidRPr="00DA2FA5">
        <w:t xml:space="preserve"> base="</w:t>
      </w:r>
      <w:proofErr w:type="spellStart"/>
      <w:r w:rsidRPr="00DA2FA5">
        <w:t>xs:string</w:t>
      </w:r>
      <w:proofErr w:type="spellEnd"/>
      <w:r w:rsidRPr="00DA2FA5">
        <w:t>"&gt;</w:t>
      </w:r>
    </w:p>
    <w:p w14:paraId="01985A87" w14:textId="77777777" w:rsidR="000B6B36" w:rsidRPr="00DA2FA5" w:rsidRDefault="000B6B36" w:rsidP="00501DA7">
      <w:pPr>
        <w:pStyle w:val="Code"/>
      </w:pPr>
      <w:r w:rsidRPr="00DA2FA5">
        <w:t xml:space="preserve">      &lt;</w:t>
      </w:r>
      <w:proofErr w:type="spellStart"/>
      <w:r w:rsidRPr="00DA2FA5">
        <w:t>xs:pattern</w:t>
      </w:r>
      <w:proofErr w:type="spellEnd"/>
      <w:r w:rsidRPr="00DA2FA5">
        <w:t xml:space="preserve"> value="[0-9]{2,3}"&gt;&lt;/</w:t>
      </w:r>
      <w:proofErr w:type="spellStart"/>
      <w:r w:rsidRPr="00DA2FA5">
        <w:t>xs:pattern</w:t>
      </w:r>
      <w:proofErr w:type="spellEnd"/>
      <w:r w:rsidRPr="00DA2FA5">
        <w:t>&gt;</w:t>
      </w:r>
    </w:p>
    <w:p w14:paraId="4CD58C36" w14:textId="77777777" w:rsidR="000B6B36" w:rsidRPr="00DA2FA5" w:rsidRDefault="000B6B36" w:rsidP="00501DA7">
      <w:pPr>
        <w:pStyle w:val="Code"/>
      </w:pPr>
      <w:r w:rsidRPr="00DA2FA5">
        <w:t xml:space="preserve">    &lt;/</w:t>
      </w:r>
      <w:proofErr w:type="spellStart"/>
      <w:r w:rsidRPr="00DA2FA5">
        <w:t>xs:restriction</w:t>
      </w:r>
      <w:proofErr w:type="spellEnd"/>
      <w:r w:rsidRPr="00DA2FA5">
        <w:t>&gt;</w:t>
      </w:r>
    </w:p>
    <w:p w14:paraId="3770E30A" w14:textId="77777777" w:rsidR="000B6B36" w:rsidRPr="00DA2FA5" w:rsidRDefault="000B6B36" w:rsidP="00501DA7">
      <w:pPr>
        <w:pStyle w:val="Code"/>
      </w:pPr>
      <w:r w:rsidRPr="00DA2FA5">
        <w:t xml:space="preserve">  &lt;/</w:t>
      </w:r>
      <w:proofErr w:type="spellStart"/>
      <w:r w:rsidRPr="00DA2FA5">
        <w:t>xs:simpleType</w:t>
      </w:r>
      <w:proofErr w:type="spellEnd"/>
      <w:r w:rsidRPr="00DA2FA5">
        <w:t>&gt;</w:t>
      </w:r>
    </w:p>
    <w:p w14:paraId="00C2B966" w14:textId="77777777" w:rsidR="000B6B36" w:rsidRPr="00DA2FA5" w:rsidRDefault="000B6B36" w:rsidP="00501DA7">
      <w:pPr>
        <w:pStyle w:val="Code"/>
      </w:pPr>
    </w:p>
    <w:p w14:paraId="494F2B76" w14:textId="77777777" w:rsidR="000B6B36" w:rsidRPr="00DA2FA5" w:rsidRDefault="000B6B36" w:rsidP="00501DA7">
      <w:pPr>
        <w:pStyle w:val="Code"/>
      </w:pPr>
      <w:r w:rsidRPr="00DA2FA5">
        <w:t xml:space="preserve">  &lt;</w:t>
      </w:r>
      <w:proofErr w:type="spellStart"/>
      <w:r w:rsidRPr="00DA2FA5">
        <w:t>xs:simpleType</w:t>
      </w:r>
      <w:proofErr w:type="spellEnd"/>
      <w:r w:rsidRPr="00DA2FA5">
        <w:t xml:space="preserve"> name="TAC"&gt;</w:t>
      </w:r>
    </w:p>
    <w:p w14:paraId="7D432A8D" w14:textId="77777777" w:rsidR="000B6B36" w:rsidRPr="00DA2FA5" w:rsidRDefault="000B6B36" w:rsidP="00501DA7">
      <w:pPr>
        <w:pStyle w:val="Code"/>
      </w:pPr>
      <w:r w:rsidRPr="00DA2FA5">
        <w:t xml:space="preserve">    &lt;</w:t>
      </w:r>
      <w:proofErr w:type="spellStart"/>
      <w:r w:rsidRPr="00DA2FA5">
        <w:t>xs:restriction</w:t>
      </w:r>
      <w:proofErr w:type="spellEnd"/>
      <w:r w:rsidRPr="00DA2FA5">
        <w:t xml:space="preserve"> base="</w:t>
      </w:r>
      <w:proofErr w:type="spellStart"/>
      <w:r w:rsidRPr="00DA2FA5">
        <w:t>xs:string</w:t>
      </w:r>
      <w:proofErr w:type="spellEnd"/>
      <w:r w:rsidRPr="00DA2FA5">
        <w:t>"&gt;</w:t>
      </w:r>
    </w:p>
    <w:p w14:paraId="14C462FA" w14:textId="650A5ECE" w:rsidR="000B6B36" w:rsidRPr="00DA2FA5" w:rsidRDefault="000B6B36" w:rsidP="00501DA7">
      <w:pPr>
        <w:pStyle w:val="Code"/>
      </w:pPr>
      <w:r w:rsidRPr="00DA2FA5">
        <w:t xml:space="preserve">      &lt;</w:t>
      </w:r>
      <w:proofErr w:type="spellStart"/>
      <w:r w:rsidRPr="00DA2FA5">
        <w:t>xs:pattern</w:t>
      </w:r>
      <w:proofErr w:type="spellEnd"/>
      <w:r w:rsidRPr="00DA2FA5">
        <w:t xml:space="preserve"> val</w:t>
      </w:r>
      <w:r w:rsidRPr="001456C0">
        <w:t>ue=</w:t>
      </w:r>
      <w:r w:rsidR="00961743" w:rsidRPr="001456C0">
        <w:t>"</w:t>
      </w:r>
      <w:bookmarkStart w:id="278" w:name="_Hlk80618653"/>
      <w:r w:rsidR="00961743" w:rsidRPr="001456C0">
        <w:t>([A-Fa-f0-9]{2}){2,3}</w:t>
      </w:r>
      <w:bookmarkEnd w:id="278"/>
      <w:r w:rsidRPr="001456C0">
        <w:t>"&gt;&lt;/</w:t>
      </w:r>
      <w:proofErr w:type="spellStart"/>
      <w:r w:rsidRPr="001456C0">
        <w:t>x</w:t>
      </w:r>
      <w:r w:rsidRPr="00DA2FA5">
        <w:t>s:pattern</w:t>
      </w:r>
      <w:proofErr w:type="spellEnd"/>
      <w:r w:rsidRPr="00DA2FA5">
        <w:t>&gt;</w:t>
      </w:r>
    </w:p>
    <w:p w14:paraId="4D15DF1F" w14:textId="77777777" w:rsidR="000B6B36" w:rsidRPr="00DA2FA5" w:rsidRDefault="000B6B36" w:rsidP="00501DA7">
      <w:pPr>
        <w:pStyle w:val="Code"/>
      </w:pPr>
      <w:r w:rsidRPr="00DA2FA5">
        <w:t xml:space="preserve">    &lt;/</w:t>
      </w:r>
      <w:proofErr w:type="spellStart"/>
      <w:r w:rsidRPr="00DA2FA5">
        <w:t>xs:restriction</w:t>
      </w:r>
      <w:proofErr w:type="spellEnd"/>
      <w:r w:rsidRPr="00DA2FA5">
        <w:t>&gt;</w:t>
      </w:r>
    </w:p>
    <w:p w14:paraId="5B1D7AFB" w14:textId="77777777" w:rsidR="000B6B36" w:rsidRPr="00DA2FA5" w:rsidRDefault="000B6B36" w:rsidP="00501DA7">
      <w:pPr>
        <w:pStyle w:val="Code"/>
      </w:pPr>
      <w:r w:rsidRPr="00DA2FA5">
        <w:t xml:space="preserve">  &lt;/</w:t>
      </w:r>
      <w:proofErr w:type="spellStart"/>
      <w:r w:rsidRPr="00DA2FA5">
        <w:t>xs:simpleType</w:t>
      </w:r>
      <w:proofErr w:type="spellEnd"/>
      <w:r w:rsidRPr="00DA2FA5">
        <w:t>&gt;</w:t>
      </w:r>
    </w:p>
    <w:p w14:paraId="1503DD68" w14:textId="77777777" w:rsidR="000B6B36" w:rsidRPr="00DA2FA5" w:rsidRDefault="000B6B36" w:rsidP="00501DA7">
      <w:pPr>
        <w:pStyle w:val="Code"/>
      </w:pPr>
    </w:p>
    <w:p w14:paraId="505199AD" w14:textId="77777777" w:rsidR="000B6B36" w:rsidRPr="00DA2FA5" w:rsidRDefault="000B6B36" w:rsidP="00501DA7">
      <w:pPr>
        <w:pStyle w:val="Code"/>
      </w:pPr>
      <w:r w:rsidRPr="00DA2FA5">
        <w:t xml:space="preserve">  &lt;</w:t>
      </w:r>
      <w:proofErr w:type="spellStart"/>
      <w:r w:rsidRPr="00DA2FA5">
        <w:t>xs:simpleType</w:t>
      </w:r>
      <w:proofErr w:type="spellEnd"/>
      <w:r w:rsidRPr="00DA2FA5">
        <w:t xml:space="preserve"> name="NID"&gt;</w:t>
      </w:r>
    </w:p>
    <w:p w14:paraId="658152D8" w14:textId="77777777" w:rsidR="000B6B36" w:rsidRPr="00DA2FA5" w:rsidRDefault="000B6B36" w:rsidP="00501DA7">
      <w:pPr>
        <w:pStyle w:val="Code"/>
      </w:pPr>
      <w:r w:rsidRPr="00DA2FA5">
        <w:t xml:space="preserve">    &lt;</w:t>
      </w:r>
      <w:proofErr w:type="spellStart"/>
      <w:r w:rsidRPr="00DA2FA5">
        <w:t>xs:restriction</w:t>
      </w:r>
      <w:proofErr w:type="spellEnd"/>
      <w:r w:rsidRPr="00DA2FA5">
        <w:t xml:space="preserve"> base="</w:t>
      </w:r>
      <w:proofErr w:type="spellStart"/>
      <w:r w:rsidRPr="00DA2FA5">
        <w:t>xs:string</w:t>
      </w:r>
      <w:proofErr w:type="spellEnd"/>
      <w:r w:rsidRPr="00DA2FA5">
        <w:t>"&gt;</w:t>
      </w:r>
    </w:p>
    <w:p w14:paraId="2D540FDF" w14:textId="77777777" w:rsidR="000B6B36" w:rsidRPr="00DA2FA5" w:rsidRDefault="000B6B36" w:rsidP="00501DA7">
      <w:pPr>
        <w:pStyle w:val="Code"/>
      </w:pPr>
      <w:r w:rsidRPr="00DA2FA5">
        <w:t xml:space="preserve">      &lt;</w:t>
      </w:r>
      <w:proofErr w:type="spellStart"/>
      <w:r w:rsidRPr="00DA2FA5">
        <w:t>xs:pattern</w:t>
      </w:r>
      <w:proofErr w:type="spellEnd"/>
      <w:r w:rsidRPr="00DA2FA5">
        <w:t xml:space="preserve"> value="[A-Fa-f0-9]{11}"&gt;&lt;/</w:t>
      </w:r>
      <w:proofErr w:type="spellStart"/>
      <w:r w:rsidRPr="00DA2FA5">
        <w:t>xs:pattern</w:t>
      </w:r>
      <w:proofErr w:type="spellEnd"/>
      <w:r w:rsidRPr="00DA2FA5">
        <w:t>&gt;</w:t>
      </w:r>
    </w:p>
    <w:p w14:paraId="0CF1AAF7" w14:textId="77777777" w:rsidR="000B6B36" w:rsidRPr="00DA2FA5" w:rsidRDefault="000B6B36" w:rsidP="00501DA7">
      <w:pPr>
        <w:pStyle w:val="Code"/>
      </w:pPr>
      <w:r w:rsidRPr="00DA2FA5">
        <w:t xml:space="preserve">    &lt;/</w:t>
      </w:r>
      <w:proofErr w:type="spellStart"/>
      <w:r w:rsidRPr="00DA2FA5">
        <w:t>xs:restriction</w:t>
      </w:r>
      <w:proofErr w:type="spellEnd"/>
      <w:r w:rsidRPr="00DA2FA5">
        <w:t>&gt;</w:t>
      </w:r>
    </w:p>
    <w:p w14:paraId="2E388E1D" w14:textId="77777777" w:rsidR="000B6B36" w:rsidRPr="00DA2FA5" w:rsidRDefault="000B6B36" w:rsidP="00501DA7">
      <w:pPr>
        <w:pStyle w:val="Code"/>
      </w:pPr>
      <w:r w:rsidRPr="00DA2FA5">
        <w:t xml:space="preserve">  &lt;/</w:t>
      </w:r>
      <w:proofErr w:type="spellStart"/>
      <w:r w:rsidRPr="00DA2FA5">
        <w:t>xs:simpleType</w:t>
      </w:r>
      <w:proofErr w:type="spellEnd"/>
      <w:r w:rsidRPr="00DA2FA5">
        <w:t>&gt;</w:t>
      </w:r>
    </w:p>
    <w:p w14:paraId="4AB0B3D8" w14:textId="77777777" w:rsidR="000B6B36" w:rsidRPr="00DA2FA5" w:rsidRDefault="000B6B36" w:rsidP="00501DA7">
      <w:pPr>
        <w:pStyle w:val="Code"/>
      </w:pPr>
    </w:p>
    <w:p w14:paraId="77F03FFB"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ActivateAssociationUpdates</w:t>
      </w:r>
      <w:proofErr w:type="spellEnd"/>
      <w:r w:rsidRPr="00DA2FA5">
        <w:t>"&gt;</w:t>
      </w:r>
    </w:p>
    <w:p w14:paraId="56D36A35"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079E4DFF" w14:textId="77777777" w:rsidR="000B6B36" w:rsidRPr="00DA2FA5" w:rsidRDefault="000B6B36" w:rsidP="00501DA7">
      <w:pPr>
        <w:pStyle w:val="Code"/>
      </w:pPr>
      <w:r w:rsidRPr="00DA2FA5">
        <w:t xml:space="preserve">      &lt;</w:t>
      </w:r>
      <w:proofErr w:type="spellStart"/>
      <w:r w:rsidRPr="00DA2FA5">
        <w:t>xs:extension</w:t>
      </w:r>
      <w:proofErr w:type="spellEnd"/>
      <w:r w:rsidRPr="00DA2FA5">
        <w:t xml:space="preserve"> base="x1:X1RequestMessage"&gt;</w:t>
      </w:r>
    </w:p>
    <w:p w14:paraId="5F22E1D6"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583EC368"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OngoingAssociationTaskID</w:t>
      </w:r>
      <w:proofErr w:type="spellEnd"/>
      <w:r w:rsidRPr="00DA2FA5">
        <w:t>" type="</w:t>
      </w:r>
      <w:proofErr w:type="spellStart"/>
      <w:r w:rsidRPr="00DA2FA5">
        <w:t>common:UUID</w:t>
      </w:r>
      <w:proofErr w:type="spellEnd"/>
      <w:r w:rsidRPr="00DA2FA5">
        <w:t>"&gt;&lt;/</w:t>
      </w:r>
      <w:proofErr w:type="spellStart"/>
      <w:r w:rsidRPr="00DA2FA5">
        <w:t>xs:element</w:t>
      </w:r>
      <w:proofErr w:type="spellEnd"/>
      <w:r w:rsidRPr="00DA2FA5">
        <w:t>&gt;</w:t>
      </w:r>
    </w:p>
    <w:p w14:paraId="7ADB3F80"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name="SUPI" type="SUPI"&gt;&lt;/</w:t>
      </w:r>
      <w:proofErr w:type="spellStart"/>
      <w:r w:rsidRPr="00DA2FA5">
        <w:t>xs:element</w:t>
      </w:r>
      <w:proofErr w:type="spellEnd"/>
      <w:r w:rsidRPr="00DA2FA5">
        <w:t>&gt;</w:t>
      </w:r>
    </w:p>
    <w:p w14:paraId="481FFFB8"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0EA2172E" w14:textId="77777777" w:rsidR="000B6B36" w:rsidRPr="00DA2FA5" w:rsidRDefault="000B6B36" w:rsidP="00501DA7">
      <w:pPr>
        <w:pStyle w:val="Code"/>
      </w:pPr>
      <w:r w:rsidRPr="00DA2FA5">
        <w:t xml:space="preserve">      &lt;/</w:t>
      </w:r>
      <w:proofErr w:type="spellStart"/>
      <w:r w:rsidRPr="00DA2FA5">
        <w:t>xs:extension</w:t>
      </w:r>
      <w:proofErr w:type="spellEnd"/>
      <w:r w:rsidRPr="00DA2FA5">
        <w:t>&gt;</w:t>
      </w:r>
    </w:p>
    <w:p w14:paraId="7B5FF14F"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2AB96D58"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26A4965F" w14:textId="77777777" w:rsidR="000B6B36" w:rsidRPr="00DA2FA5" w:rsidRDefault="000B6B36" w:rsidP="00501DA7">
      <w:pPr>
        <w:pStyle w:val="Code"/>
      </w:pPr>
    </w:p>
    <w:p w14:paraId="13298658"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ActivateAssociationUpdatesAcknowledgement</w:t>
      </w:r>
      <w:proofErr w:type="spellEnd"/>
      <w:r w:rsidRPr="00DA2FA5">
        <w:t>"&gt;</w:t>
      </w:r>
    </w:p>
    <w:p w14:paraId="3B138A8D"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77B71FFB" w14:textId="77777777" w:rsidR="000B6B36" w:rsidRPr="00DA2FA5" w:rsidRDefault="000B6B36" w:rsidP="00501DA7">
      <w:pPr>
        <w:pStyle w:val="Code"/>
      </w:pPr>
      <w:r w:rsidRPr="00DA2FA5">
        <w:t xml:space="preserve">      &lt;</w:t>
      </w:r>
      <w:proofErr w:type="spellStart"/>
      <w:r w:rsidRPr="00DA2FA5">
        <w:t>xs:extension</w:t>
      </w:r>
      <w:proofErr w:type="spellEnd"/>
      <w:r w:rsidRPr="00DA2FA5">
        <w:t xml:space="preserve"> base="x1:X1ResponseMessage"&gt;</w:t>
      </w:r>
    </w:p>
    <w:p w14:paraId="4752DB71"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50B9503F"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oK</w:t>
      </w:r>
      <w:proofErr w:type="spellEnd"/>
      <w:r w:rsidRPr="00DA2FA5">
        <w:t>" type="x1:OKAckAndComplete"/&gt;</w:t>
      </w:r>
    </w:p>
    <w:p w14:paraId="704864B0"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CurrentAssociations</w:t>
      </w:r>
      <w:proofErr w:type="spellEnd"/>
      <w:r w:rsidRPr="00DA2FA5">
        <w:t>" type="</w:t>
      </w:r>
      <w:proofErr w:type="spellStart"/>
      <w:r w:rsidRPr="00DA2FA5">
        <w:t>IdentityResponseDetails</w:t>
      </w:r>
      <w:proofErr w:type="spellEnd"/>
      <w:r w:rsidRPr="00DA2FA5">
        <w:t>"&gt;&lt;/</w:t>
      </w:r>
      <w:proofErr w:type="spellStart"/>
      <w:r w:rsidRPr="00DA2FA5">
        <w:t>xs:element</w:t>
      </w:r>
      <w:proofErr w:type="spellEnd"/>
      <w:r w:rsidRPr="00DA2FA5">
        <w:t>&gt;</w:t>
      </w:r>
    </w:p>
    <w:p w14:paraId="244BB20B"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06FA1E73" w14:textId="77777777" w:rsidR="000B6B36" w:rsidRPr="00DA2FA5" w:rsidRDefault="000B6B36" w:rsidP="00501DA7">
      <w:pPr>
        <w:pStyle w:val="Code"/>
      </w:pPr>
      <w:r w:rsidRPr="00DA2FA5">
        <w:t xml:space="preserve">      &lt;/</w:t>
      </w:r>
      <w:proofErr w:type="spellStart"/>
      <w:r w:rsidRPr="00DA2FA5">
        <w:t>xs:extension</w:t>
      </w:r>
      <w:proofErr w:type="spellEnd"/>
      <w:r w:rsidRPr="00DA2FA5">
        <w:t>&gt;</w:t>
      </w:r>
    </w:p>
    <w:p w14:paraId="446EDC12"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6BFD8484"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77D19DF5" w14:textId="77777777" w:rsidR="000B6B36" w:rsidRPr="00DA2FA5" w:rsidRDefault="000B6B36" w:rsidP="00501DA7">
      <w:pPr>
        <w:pStyle w:val="Code"/>
      </w:pPr>
    </w:p>
    <w:p w14:paraId="3FA5B052"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DeactivateAssociationUpdates</w:t>
      </w:r>
      <w:proofErr w:type="spellEnd"/>
      <w:r w:rsidRPr="00DA2FA5">
        <w:t>"&gt;</w:t>
      </w:r>
    </w:p>
    <w:p w14:paraId="526A1E6B"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4C1DC689" w14:textId="77777777" w:rsidR="000B6B36" w:rsidRPr="00DA2FA5" w:rsidRDefault="000B6B36" w:rsidP="00501DA7">
      <w:pPr>
        <w:pStyle w:val="Code"/>
      </w:pPr>
      <w:r w:rsidRPr="00DA2FA5">
        <w:t xml:space="preserve">      &lt;</w:t>
      </w:r>
      <w:proofErr w:type="spellStart"/>
      <w:r w:rsidRPr="00DA2FA5">
        <w:t>xs:extension</w:t>
      </w:r>
      <w:proofErr w:type="spellEnd"/>
      <w:r w:rsidRPr="00DA2FA5">
        <w:t xml:space="preserve"> base="x1:X1RequestMessage"&gt;</w:t>
      </w:r>
    </w:p>
    <w:p w14:paraId="2D56638A"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663582F1"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OngoingAssociationTaskID</w:t>
      </w:r>
      <w:proofErr w:type="spellEnd"/>
      <w:r w:rsidRPr="00DA2FA5">
        <w:t>" type="</w:t>
      </w:r>
      <w:proofErr w:type="spellStart"/>
      <w:r w:rsidRPr="00DA2FA5">
        <w:t>common:UUID</w:t>
      </w:r>
      <w:proofErr w:type="spellEnd"/>
      <w:r w:rsidRPr="00DA2FA5">
        <w:t>"&gt;&lt;/</w:t>
      </w:r>
      <w:proofErr w:type="spellStart"/>
      <w:r w:rsidRPr="00DA2FA5">
        <w:t>xs:element</w:t>
      </w:r>
      <w:proofErr w:type="spellEnd"/>
      <w:r w:rsidRPr="00DA2FA5">
        <w:t>&gt;</w:t>
      </w:r>
    </w:p>
    <w:p w14:paraId="2DED4147"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01EDFF96" w14:textId="77777777" w:rsidR="000B6B36" w:rsidRPr="00DA2FA5" w:rsidRDefault="000B6B36" w:rsidP="00501DA7">
      <w:pPr>
        <w:pStyle w:val="Code"/>
      </w:pPr>
      <w:r w:rsidRPr="00DA2FA5">
        <w:t xml:space="preserve">      &lt;/</w:t>
      </w:r>
      <w:proofErr w:type="spellStart"/>
      <w:r w:rsidRPr="00DA2FA5">
        <w:t>xs:extension</w:t>
      </w:r>
      <w:proofErr w:type="spellEnd"/>
      <w:r w:rsidRPr="00DA2FA5">
        <w:t>&gt;</w:t>
      </w:r>
    </w:p>
    <w:p w14:paraId="2272D936"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2B03BD8B"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498B4E91" w14:textId="77777777" w:rsidR="000B6B36" w:rsidRPr="00DA2FA5" w:rsidRDefault="000B6B36" w:rsidP="00501DA7">
      <w:pPr>
        <w:pStyle w:val="Code"/>
      </w:pPr>
    </w:p>
    <w:p w14:paraId="0051FF0D"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DeactivateAssociationUpdatesAcknowledgement</w:t>
      </w:r>
      <w:proofErr w:type="spellEnd"/>
      <w:r w:rsidRPr="00DA2FA5">
        <w:t>"&gt;</w:t>
      </w:r>
    </w:p>
    <w:p w14:paraId="64B23830"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2422788F" w14:textId="77777777" w:rsidR="000B6B36" w:rsidRPr="00DA2FA5" w:rsidRDefault="000B6B36" w:rsidP="00501DA7">
      <w:pPr>
        <w:pStyle w:val="Code"/>
      </w:pPr>
      <w:r w:rsidRPr="00DA2FA5">
        <w:t xml:space="preserve">      &lt;</w:t>
      </w:r>
      <w:proofErr w:type="spellStart"/>
      <w:r w:rsidRPr="00DA2FA5">
        <w:t>xs:extension</w:t>
      </w:r>
      <w:proofErr w:type="spellEnd"/>
      <w:r w:rsidRPr="00DA2FA5">
        <w:t xml:space="preserve"> base="x1:X1ResponseMessage"&gt;</w:t>
      </w:r>
    </w:p>
    <w:p w14:paraId="5977D61F"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655E4ABC"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oK</w:t>
      </w:r>
      <w:proofErr w:type="spellEnd"/>
      <w:r w:rsidRPr="00DA2FA5">
        <w:t>" type="x1:OKAckAndComplete"/&gt;</w:t>
      </w:r>
    </w:p>
    <w:p w14:paraId="6D660894"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7E640063" w14:textId="77777777" w:rsidR="000B6B36" w:rsidRPr="00DA2FA5" w:rsidRDefault="000B6B36" w:rsidP="00501DA7">
      <w:pPr>
        <w:pStyle w:val="Code"/>
      </w:pPr>
      <w:r w:rsidRPr="00DA2FA5">
        <w:t xml:space="preserve">      &lt;/</w:t>
      </w:r>
      <w:proofErr w:type="spellStart"/>
      <w:r w:rsidRPr="00DA2FA5">
        <w:t>xs:extension</w:t>
      </w:r>
      <w:proofErr w:type="spellEnd"/>
      <w:r w:rsidRPr="00DA2FA5">
        <w:t>&gt;</w:t>
      </w:r>
    </w:p>
    <w:p w14:paraId="5D6FC216"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2375A407"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732278CE" w14:textId="77777777" w:rsidR="000B6B36" w:rsidRPr="00DA2FA5" w:rsidRDefault="000B6B36" w:rsidP="00501DA7">
      <w:pPr>
        <w:pStyle w:val="Code"/>
      </w:pPr>
    </w:p>
    <w:p w14:paraId="0C8175FE"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IdentityAssociationUpdate</w:t>
      </w:r>
      <w:proofErr w:type="spellEnd"/>
      <w:r w:rsidRPr="00DA2FA5">
        <w:t>"&gt;</w:t>
      </w:r>
    </w:p>
    <w:p w14:paraId="5D984E30"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36FC7B21" w14:textId="77777777" w:rsidR="000B6B36" w:rsidRPr="00DA2FA5" w:rsidRDefault="000B6B36" w:rsidP="00501DA7">
      <w:pPr>
        <w:pStyle w:val="Code"/>
      </w:pPr>
      <w:r w:rsidRPr="00DA2FA5">
        <w:t xml:space="preserve">      &lt;</w:t>
      </w:r>
      <w:proofErr w:type="spellStart"/>
      <w:r w:rsidRPr="00DA2FA5">
        <w:t>xs:extension</w:t>
      </w:r>
      <w:proofErr w:type="spellEnd"/>
      <w:r w:rsidRPr="00DA2FA5">
        <w:t xml:space="preserve"> base="x1:X1RequestMessage"&gt;</w:t>
      </w:r>
    </w:p>
    <w:p w14:paraId="0F0C65DA"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69AC0CE6"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OngoingAssociationTaskID</w:t>
      </w:r>
      <w:proofErr w:type="spellEnd"/>
      <w:r w:rsidRPr="00DA2FA5">
        <w:t>" type="</w:t>
      </w:r>
      <w:proofErr w:type="spellStart"/>
      <w:r w:rsidRPr="00DA2FA5">
        <w:t>common:UUID</w:t>
      </w:r>
      <w:proofErr w:type="spellEnd"/>
      <w:r w:rsidRPr="00DA2FA5">
        <w:t>"/&gt;</w:t>
      </w:r>
    </w:p>
    <w:p w14:paraId="0877AFF2"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UpdateDetails</w:t>
      </w:r>
      <w:proofErr w:type="spellEnd"/>
      <w:r w:rsidRPr="00DA2FA5">
        <w:t>" type="</w:t>
      </w:r>
      <w:proofErr w:type="spellStart"/>
      <w:r w:rsidRPr="00DA2FA5">
        <w:t>IdentityResponseDetails</w:t>
      </w:r>
      <w:proofErr w:type="spellEnd"/>
      <w:r w:rsidRPr="00DA2FA5">
        <w:t>"/&gt;</w:t>
      </w:r>
    </w:p>
    <w:p w14:paraId="72A588F7"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53845275" w14:textId="77777777" w:rsidR="000B6B36" w:rsidRPr="00DA2FA5" w:rsidRDefault="000B6B36" w:rsidP="00501DA7">
      <w:pPr>
        <w:pStyle w:val="Code"/>
      </w:pPr>
      <w:r w:rsidRPr="00DA2FA5">
        <w:t xml:space="preserve">      &lt;/</w:t>
      </w:r>
      <w:proofErr w:type="spellStart"/>
      <w:r w:rsidRPr="00DA2FA5">
        <w:t>xs:extension</w:t>
      </w:r>
      <w:proofErr w:type="spellEnd"/>
      <w:r w:rsidRPr="00DA2FA5">
        <w:t>&gt;</w:t>
      </w:r>
    </w:p>
    <w:p w14:paraId="165C2D8B"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694BFB92"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22FEF438" w14:textId="77777777" w:rsidR="000B6B36" w:rsidRPr="00DA2FA5" w:rsidRDefault="000B6B36" w:rsidP="00501DA7">
      <w:pPr>
        <w:pStyle w:val="Code"/>
      </w:pPr>
    </w:p>
    <w:p w14:paraId="29EBDC91" w14:textId="77777777" w:rsidR="000B6B36" w:rsidRPr="00DA2FA5" w:rsidRDefault="000B6B36" w:rsidP="00501DA7">
      <w:pPr>
        <w:pStyle w:val="Code"/>
      </w:pPr>
      <w:r w:rsidRPr="00DA2FA5">
        <w:t xml:space="preserve">  &lt;</w:t>
      </w:r>
      <w:proofErr w:type="spellStart"/>
      <w:r w:rsidRPr="00DA2FA5">
        <w:t>xs:complexType</w:t>
      </w:r>
      <w:proofErr w:type="spellEnd"/>
      <w:r w:rsidRPr="00DA2FA5">
        <w:t xml:space="preserve"> name="</w:t>
      </w:r>
      <w:proofErr w:type="spellStart"/>
      <w:r w:rsidRPr="00DA2FA5">
        <w:t>IdentityAssociationUpdateAcknowledgement</w:t>
      </w:r>
      <w:proofErr w:type="spellEnd"/>
      <w:r w:rsidRPr="00DA2FA5">
        <w:t>"&gt;</w:t>
      </w:r>
    </w:p>
    <w:p w14:paraId="58796072"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4375D0FA" w14:textId="77777777" w:rsidR="000B6B36" w:rsidRPr="00DA2FA5" w:rsidRDefault="000B6B36" w:rsidP="00501DA7">
      <w:pPr>
        <w:pStyle w:val="Code"/>
      </w:pPr>
      <w:r w:rsidRPr="00DA2FA5">
        <w:t xml:space="preserve">      &lt;</w:t>
      </w:r>
      <w:proofErr w:type="spellStart"/>
      <w:r w:rsidRPr="00DA2FA5">
        <w:t>xs:extension</w:t>
      </w:r>
      <w:proofErr w:type="spellEnd"/>
      <w:r w:rsidRPr="00DA2FA5">
        <w:t xml:space="preserve"> base="x1:X1ResponseMessage"&gt;</w:t>
      </w:r>
    </w:p>
    <w:p w14:paraId="19DEDF50"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1629C766" w14:textId="77777777" w:rsidR="000B6B36" w:rsidRPr="00DA2FA5" w:rsidRDefault="000B6B36" w:rsidP="00501DA7">
      <w:pPr>
        <w:pStyle w:val="Code"/>
      </w:pPr>
      <w:r w:rsidRPr="00DA2FA5">
        <w:t xml:space="preserve">          &lt;</w:t>
      </w:r>
      <w:proofErr w:type="spellStart"/>
      <w:r w:rsidRPr="00DA2FA5">
        <w:t>xs:element</w:t>
      </w:r>
      <w:proofErr w:type="spellEnd"/>
      <w:r w:rsidRPr="00DA2FA5">
        <w:t xml:space="preserve"> name="</w:t>
      </w:r>
      <w:proofErr w:type="spellStart"/>
      <w:r w:rsidRPr="00DA2FA5">
        <w:t>oK</w:t>
      </w:r>
      <w:proofErr w:type="spellEnd"/>
      <w:r w:rsidRPr="00DA2FA5">
        <w:t>" type="x1:OKAckAndComplete"/&gt;</w:t>
      </w:r>
    </w:p>
    <w:p w14:paraId="5BD34488" w14:textId="77777777" w:rsidR="000B6B36" w:rsidRPr="00DA2FA5" w:rsidRDefault="000B6B36" w:rsidP="00501DA7">
      <w:pPr>
        <w:pStyle w:val="Code"/>
      </w:pPr>
      <w:r w:rsidRPr="00DA2FA5">
        <w:t xml:space="preserve">        &lt;/</w:t>
      </w:r>
      <w:proofErr w:type="spellStart"/>
      <w:r w:rsidRPr="00DA2FA5">
        <w:t>xs:sequence</w:t>
      </w:r>
      <w:proofErr w:type="spellEnd"/>
      <w:r w:rsidRPr="00DA2FA5">
        <w:t>&gt;</w:t>
      </w:r>
    </w:p>
    <w:p w14:paraId="52F90340" w14:textId="77777777" w:rsidR="000B6B36" w:rsidRPr="00DA2FA5" w:rsidRDefault="000B6B36" w:rsidP="00501DA7">
      <w:pPr>
        <w:pStyle w:val="Code"/>
      </w:pPr>
      <w:r w:rsidRPr="00DA2FA5">
        <w:t xml:space="preserve">      &lt;/</w:t>
      </w:r>
      <w:proofErr w:type="spellStart"/>
      <w:r w:rsidRPr="00DA2FA5">
        <w:t>xs:extension</w:t>
      </w:r>
      <w:proofErr w:type="spellEnd"/>
      <w:r w:rsidRPr="00DA2FA5">
        <w:t>&gt;</w:t>
      </w:r>
    </w:p>
    <w:p w14:paraId="35FE9308" w14:textId="77777777" w:rsidR="000B6B36" w:rsidRPr="00DA2FA5" w:rsidRDefault="000B6B36" w:rsidP="00501DA7">
      <w:pPr>
        <w:pStyle w:val="Code"/>
      </w:pPr>
      <w:r w:rsidRPr="00DA2FA5">
        <w:t xml:space="preserve">    &lt;/</w:t>
      </w:r>
      <w:proofErr w:type="spellStart"/>
      <w:r w:rsidRPr="00DA2FA5">
        <w:t>xs:complexContent</w:t>
      </w:r>
      <w:proofErr w:type="spellEnd"/>
      <w:r w:rsidRPr="00DA2FA5">
        <w:t>&gt;</w:t>
      </w:r>
    </w:p>
    <w:p w14:paraId="025B5926" w14:textId="77777777" w:rsidR="000B6B36" w:rsidRPr="00DA2FA5" w:rsidRDefault="000B6B36" w:rsidP="00501DA7">
      <w:pPr>
        <w:pStyle w:val="Code"/>
      </w:pPr>
      <w:r w:rsidRPr="00DA2FA5">
        <w:t xml:space="preserve">  &lt;/</w:t>
      </w:r>
      <w:proofErr w:type="spellStart"/>
      <w:r w:rsidRPr="00DA2FA5">
        <w:t>xs:complexType</w:t>
      </w:r>
      <w:proofErr w:type="spellEnd"/>
      <w:r w:rsidRPr="00DA2FA5">
        <w:t>&gt;</w:t>
      </w:r>
    </w:p>
    <w:p w14:paraId="5EE0551F" w14:textId="400EE94F" w:rsidR="00440EB3" w:rsidRPr="00DA2FA5" w:rsidRDefault="00440EB3" w:rsidP="00501DA7">
      <w:pPr>
        <w:pStyle w:val="Code"/>
      </w:pPr>
    </w:p>
    <w:p w14:paraId="476CDB2D" w14:textId="180196D7" w:rsidR="00D52B92" w:rsidRDefault="00D52B92" w:rsidP="00501DA7">
      <w:pPr>
        <w:pStyle w:val="Code"/>
      </w:pPr>
      <w:r w:rsidRPr="00DA2FA5">
        <w:t>&lt;/</w:t>
      </w:r>
      <w:proofErr w:type="spellStart"/>
      <w:r w:rsidRPr="00DA2FA5">
        <w:t>xs:schema</w:t>
      </w:r>
      <w:proofErr w:type="spellEnd"/>
      <w:r w:rsidRPr="00DA2FA5">
        <w:t>&gt;</w:t>
      </w:r>
    </w:p>
    <w:p w14:paraId="100474E6" w14:textId="77777777" w:rsidR="00501DA7" w:rsidRPr="00DA2FA5" w:rsidRDefault="00501DA7" w:rsidP="00501DA7">
      <w:pPr>
        <w:pStyle w:val="Code"/>
      </w:pPr>
    </w:p>
    <w:p w14:paraId="21CFD3D1" w14:textId="5DC2E4B4" w:rsidR="00D52B92" w:rsidRDefault="00D52B92" w:rsidP="00D52B92">
      <w:pPr>
        <w:pStyle w:val="Heading8"/>
      </w:pPr>
      <w:bookmarkStart w:id="279" w:name="_Toc98016727"/>
      <w:r w:rsidRPr="004D3578">
        <w:t xml:space="preserve">Annex </w:t>
      </w:r>
      <w:r>
        <w:t xml:space="preserve">F </w:t>
      </w:r>
      <w:r w:rsidRPr="004D3578">
        <w:t>(normative):</w:t>
      </w:r>
      <w:r w:rsidR="005A240F">
        <w:br/>
      </w:r>
      <w:r>
        <w:t>ASN.1 schema for LI_XER messages</w:t>
      </w:r>
      <w:bookmarkEnd w:id="279"/>
    </w:p>
    <w:p w14:paraId="6D669F15" w14:textId="77777777" w:rsidR="00D52B92" w:rsidRPr="00340316" w:rsidRDefault="00D52B92" w:rsidP="00501DA7">
      <w:pPr>
        <w:pStyle w:val="Code"/>
      </w:pPr>
      <w:r w:rsidRPr="00340316">
        <w:t>TS33128</w:t>
      </w:r>
      <w:r>
        <w:t>IdentityAssociation</w:t>
      </w:r>
    </w:p>
    <w:p w14:paraId="14F1EB62" w14:textId="52C66E6E" w:rsidR="00D52B92" w:rsidRDefault="00D52B92" w:rsidP="00501DA7">
      <w:pPr>
        <w:pStyle w:val="Code"/>
      </w:pPr>
      <w:r w:rsidRPr="00340316">
        <w:t>{</w:t>
      </w:r>
      <w:proofErr w:type="spellStart"/>
      <w:r w:rsidRPr="00340316">
        <w:t>itu-t</w:t>
      </w:r>
      <w:proofErr w:type="spellEnd"/>
      <w:r w:rsidRPr="00340316">
        <w:t xml:space="preserve">(0) identified-organization(4) </w:t>
      </w:r>
      <w:proofErr w:type="spellStart"/>
      <w:r w:rsidRPr="00340316">
        <w:t>etsi</w:t>
      </w:r>
      <w:proofErr w:type="spellEnd"/>
      <w:r w:rsidRPr="00340316">
        <w:t xml:space="preserve">(0) </w:t>
      </w:r>
      <w:proofErr w:type="spellStart"/>
      <w:r w:rsidRPr="00340316">
        <w:t>securityDomain</w:t>
      </w:r>
      <w:proofErr w:type="spellEnd"/>
      <w:r w:rsidRPr="00340316">
        <w:t xml:space="preserve">(2) </w:t>
      </w:r>
      <w:proofErr w:type="spellStart"/>
      <w:r w:rsidRPr="00340316">
        <w:t>lawfulIntercept</w:t>
      </w:r>
      <w:proofErr w:type="spellEnd"/>
      <w:r w:rsidRPr="00340316">
        <w:t xml:space="preserve">(2) </w:t>
      </w:r>
      <w:proofErr w:type="spellStart"/>
      <w:r w:rsidRPr="00340316">
        <w:t>threeGPP</w:t>
      </w:r>
      <w:proofErr w:type="spellEnd"/>
      <w:r w:rsidRPr="00340316">
        <w:t>(4) t</w:t>
      </w:r>
      <w:r>
        <w:t>S</w:t>
      </w:r>
      <w:r w:rsidRPr="00340316">
        <w:t>33128</w:t>
      </w:r>
      <w:r>
        <w:t>IdentityAssociation</w:t>
      </w:r>
      <w:r w:rsidRPr="00340316">
        <w:t>(</w:t>
      </w:r>
      <w:r>
        <w:t>20</w:t>
      </w:r>
      <w:r w:rsidRPr="00340316">
        <w:t>) r1</w:t>
      </w:r>
      <w:r>
        <w:t>6</w:t>
      </w:r>
      <w:r w:rsidRPr="00340316">
        <w:t>(1</w:t>
      </w:r>
      <w:r>
        <w:t>6</w:t>
      </w:r>
      <w:r w:rsidRPr="00340316">
        <w:t>) version</w:t>
      </w:r>
      <w:r w:rsidR="003E74C7">
        <w:t>2</w:t>
      </w:r>
      <w:r w:rsidRPr="00340316">
        <w:t>(</w:t>
      </w:r>
      <w:r w:rsidR="003E74C7">
        <w:t>2</w:t>
      </w:r>
      <w:r w:rsidRPr="00340316">
        <w:t>)}</w:t>
      </w:r>
    </w:p>
    <w:p w14:paraId="1FDFC0BB" w14:textId="77777777" w:rsidR="00D52B92" w:rsidRDefault="00D52B92" w:rsidP="00501DA7">
      <w:pPr>
        <w:pStyle w:val="Code"/>
      </w:pPr>
    </w:p>
    <w:p w14:paraId="7EC5408B" w14:textId="77777777" w:rsidR="00D52B92" w:rsidRPr="00340316" w:rsidRDefault="00D52B92" w:rsidP="00501DA7">
      <w:pPr>
        <w:pStyle w:val="Code"/>
      </w:pPr>
    </w:p>
    <w:p w14:paraId="704A0257" w14:textId="77777777" w:rsidR="00D52B92" w:rsidRPr="00340316" w:rsidRDefault="00D52B92" w:rsidP="00501DA7">
      <w:pPr>
        <w:pStyle w:val="Code"/>
      </w:pPr>
      <w:r w:rsidRPr="00340316">
        <w:t>DEFINITIONS IMPLICIT TAGS EXTENSIBILITY IMPLIED ::=</w:t>
      </w:r>
    </w:p>
    <w:p w14:paraId="6248A888" w14:textId="77777777" w:rsidR="00D52B92" w:rsidRPr="00340316" w:rsidRDefault="00D52B92" w:rsidP="00501DA7">
      <w:pPr>
        <w:pStyle w:val="Code"/>
      </w:pPr>
    </w:p>
    <w:p w14:paraId="18765D06" w14:textId="77777777" w:rsidR="00D52B92" w:rsidRDefault="00D52B92" w:rsidP="00501DA7">
      <w:pPr>
        <w:pStyle w:val="Code"/>
      </w:pPr>
      <w:r w:rsidRPr="00340316">
        <w:t>BEGIN</w:t>
      </w:r>
    </w:p>
    <w:p w14:paraId="0FDB6D13" w14:textId="77777777" w:rsidR="00D52B92" w:rsidRDefault="00D52B92" w:rsidP="00501DA7">
      <w:pPr>
        <w:pStyle w:val="Code"/>
      </w:pPr>
    </w:p>
    <w:p w14:paraId="6FF426B9" w14:textId="521E8921" w:rsidR="00D52B92" w:rsidRPr="0043118E" w:rsidRDefault="00D52B92" w:rsidP="00501DA7">
      <w:pPr>
        <w:pStyle w:val="Code"/>
      </w:pPr>
      <w:r w:rsidRPr="0043118E">
        <w:t>t</w:t>
      </w:r>
      <w:r>
        <w:t>S</w:t>
      </w:r>
      <w:r w:rsidRPr="0043118E">
        <w:t>33128IdentityAssociationOID RELATIVE-OID ::= {</w:t>
      </w:r>
      <w:proofErr w:type="spellStart"/>
      <w:r w:rsidRPr="0043118E">
        <w:t>threeGPP</w:t>
      </w:r>
      <w:proofErr w:type="spellEnd"/>
      <w:r w:rsidRPr="0043118E">
        <w:t>(4) t</w:t>
      </w:r>
      <w:r>
        <w:t>S</w:t>
      </w:r>
      <w:r w:rsidRPr="0043118E">
        <w:t>33128IdentityAssociation(20) r16(16) version</w:t>
      </w:r>
      <w:r w:rsidR="003E74C7">
        <w:t>2</w:t>
      </w:r>
      <w:r w:rsidRPr="0043118E">
        <w:t>(</w:t>
      </w:r>
      <w:r w:rsidR="003E74C7">
        <w:t>2</w:t>
      </w:r>
      <w:r w:rsidRPr="0043118E">
        <w:t>)}</w:t>
      </w:r>
    </w:p>
    <w:p w14:paraId="047E8996" w14:textId="77777777" w:rsidR="00D52B92" w:rsidRPr="0043118E" w:rsidRDefault="00D52B92" w:rsidP="00501DA7">
      <w:pPr>
        <w:pStyle w:val="Code"/>
      </w:pPr>
    </w:p>
    <w:p w14:paraId="0570F512" w14:textId="77777777" w:rsidR="00D52B92" w:rsidRPr="00340316" w:rsidRDefault="00D52B92" w:rsidP="00501DA7">
      <w:pPr>
        <w:pStyle w:val="Code"/>
      </w:pPr>
      <w:proofErr w:type="spellStart"/>
      <w:r w:rsidRPr="0043118E">
        <w:t>iEFRecordOID</w:t>
      </w:r>
      <w:proofErr w:type="spellEnd"/>
      <w:r w:rsidRPr="0043118E">
        <w:t xml:space="preserve"> RELATIVE-OID ::= {tS33128IdentityAssociationOID </w:t>
      </w:r>
      <w:proofErr w:type="spellStart"/>
      <w:r w:rsidRPr="0043118E">
        <w:t>iEF</w:t>
      </w:r>
      <w:proofErr w:type="spellEnd"/>
      <w:r w:rsidRPr="0043118E">
        <w:t>(1)}</w:t>
      </w:r>
    </w:p>
    <w:p w14:paraId="59766225" w14:textId="77777777" w:rsidR="00D52B92" w:rsidRDefault="00D52B92" w:rsidP="00501DA7">
      <w:pPr>
        <w:pStyle w:val="Code"/>
      </w:pPr>
    </w:p>
    <w:p w14:paraId="2D9FFE88" w14:textId="77777777" w:rsidR="00D52B92" w:rsidRDefault="00D52B92" w:rsidP="00501DA7">
      <w:pPr>
        <w:pStyle w:val="Code"/>
      </w:pPr>
      <w:proofErr w:type="spellStart"/>
      <w:r>
        <w:t>IEFMessage</w:t>
      </w:r>
      <w:proofErr w:type="spellEnd"/>
      <w:r>
        <w:t xml:space="preserve"> ::= SEQUENCE</w:t>
      </w:r>
    </w:p>
    <w:p w14:paraId="6DF4801E" w14:textId="77777777" w:rsidR="00D52B92" w:rsidRPr="00F71863" w:rsidRDefault="00D52B92" w:rsidP="00501DA7">
      <w:pPr>
        <w:pStyle w:val="Code"/>
      </w:pPr>
      <w:r>
        <w:t>{</w:t>
      </w:r>
    </w:p>
    <w:p w14:paraId="57E4017F" w14:textId="77777777" w:rsidR="00D52B92" w:rsidRDefault="00D52B92" w:rsidP="00501DA7">
      <w:pPr>
        <w:pStyle w:val="Code"/>
      </w:pPr>
      <w:r>
        <w:t xml:space="preserve">    </w:t>
      </w:r>
      <w:proofErr w:type="spellStart"/>
      <w:r>
        <w:t>iEFRecord</w:t>
      </w:r>
      <w:r w:rsidRPr="0043118E">
        <w:t>OID</w:t>
      </w:r>
      <w:proofErr w:type="spellEnd"/>
      <w:r w:rsidRPr="0043118E">
        <w:t xml:space="preserve"> </w:t>
      </w:r>
      <w:r>
        <w:t xml:space="preserve">       </w:t>
      </w:r>
      <w:r w:rsidRPr="0043118E">
        <w:t>[</w:t>
      </w:r>
      <w:r>
        <w:t>1</w:t>
      </w:r>
      <w:r w:rsidRPr="0043118E">
        <w:t>] RELATIVE-OID,</w:t>
      </w:r>
    </w:p>
    <w:p w14:paraId="611A560D" w14:textId="77777777" w:rsidR="00D52B92" w:rsidRDefault="00D52B92" w:rsidP="00501DA7">
      <w:pPr>
        <w:pStyle w:val="Code"/>
      </w:pPr>
      <w:r>
        <w:t xml:space="preserve">    record              [2] </w:t>
      </w:r>
      <w:proofErr w:type="spellStart"/>
      <w:r>
        <w:t>IEFRecord</w:t>
      </w:r>
      <w:proofErr w:type="spellEnd"/>
    </w:p>
    <w:p w14:paraId="4A6426A9" w14:textId="77777777" w:rsidR="00D52B92" w:rsidRDefault="00D52B92" w:rsidP="00501DA7">
      <w:pPr>
        <w:pStyle w:val="Code"/>
      </w:pPr>
      <w:r>
        <w:t>}</w:t>
      </w:r>
    </w:p>
    <w:p w14:paraId="7F2BF77C" w14:textId="77777777" w:rsidR="00D52B92" w:rsidRDefault="00D52B92" w:rsidP="00501DA7">
      <w:pPr>
        <w:pStyle w:val="Code"/>
      </w:pPr>
    </w:p>
    <w:p w14:paraId="54C244EF" w14:textId="77777777" w:rsidR="00D52B92" w:rsidRDefault="00D52B92" w:rsidP="00501DA7">
      <w:pPr>
        <w:pStyle w:val="Code"/>
      </w:pPr>
      <w:proofErr w:type="spellStart"/>
      <w:r>
        <w:t>IEFRecord</w:t>
      </w:r>
      <w:proofErr w:type="spellEnd"/>
      <w:r>
        <w:t xml:space="preserve"> ::= CHOICE</w:t>
      </w:r>
    </w:p>
    <w:p w14:paraId="3BDB6C73" w14:textId="77777777" w:rsidR="00D52B92" w:rsidRDefault="00D52B92" w:rsidP="00501DA7">
      <w:pPr>
        <w:pStyle w:val="Code"/>
      </w:pPr>
      <w:r>
        <w:t>{</w:t>
      </w:r>
    </w:p>
    <w:p w14:paraId="6BDC59A2" w14:textId="77777777" w:rsidR="00D52B92" w:rsidRDefault="00D52B92" w:rsidP="00501DA7">
      <w:pPr>
        <w:pStyle w:val="Code"/>
      </w:pPr>
      <w:r>
        <w:t xml:space="preserve">    </w:t>
      </w:r>
      <w:proofErr w:type="spellStart"/>
      <w:r>
        <w:t>associationRecord</w:t>
      </w:r>
      <w:proofErr w:type="spellEnd"/>
      <w:r>
        <w:t xml:space="preserve">   [1] </w:t>
      </w:r>
      <w:proofErr w:type="spellStart"/>
      <w:r>
        <w:t>IEFAssociationRecord</w:t>
      </w:r>
      <w:proofErr w:type="spellEnd"/>
      <w:r>
        <w:t>,</w:t>
      </w:r>
    </w:p>
    <w:p w14:paraId="7F677E3B" w14:textId="77777777" w:rsidR="00D52B92" w:rsidRPr="00482B87" w:rsidRDefault="00D52B92" w:rsidP="00501DA7">
      <w:pPr>
        <w:pStyle w:val="Code"/>
      </w:pPr>
      <w:r>
        <w:t xml:space="preserve">    </w:t>
      </w:r>
      <w:proofErr w:type="spellStart"/>
      <w:r>
        <w:t>deassociationRecord</w:t>
      </w:r>
      <w:proofErr w:type="spellEnd"/>
      <w:r>
        <w:t xml:space="preserve"> [2] </w:t>
      </w:r>
      <w:proofErr w:type="spellStart"/>
      <w:r>
        <w:t>IEFDeassociationRecord</w:t>
      </w:r>
      <w:proofErr w:type="spellEnd"/>
      <w:r>
        <w:t>,</w:t>
      </w:r>
    </w:p>
    <w:p w14:paraId="40628A4E" w14:textId="77777777" w:rsidR="00D52B92" w:rsidRPr="00482B87" w:rsidRDefault="00D52B92" w:rsidP="00501DA7">
      <w:pPr>
        <w:pStyle w:val="Code"/>
      </w:pPr>
      <w:r w:rsidRPr="00482B87">
        <w:t xml:space="preserve">    keepalive           [3] </w:t>
      </w:r>
      <w:proofErr w:type="spellStart"/>
      <w:r w:rsidRPr="00482B87">
        <w:t>IEFKeepaliveMessage</w:t>
      </w:r>
      <w:proofErr w:type="spellEnd"/>
      <w:r w:rsidRPr="00482B87">
        <w:t>,</w:t>
      </w:r>
    </w:p>
    <w:p w14:paraId="1F60A954" w14:textId="77777777" w:rsidR="00D52B92" w:rsidRDefault="00D52B92" w:rsidP="00501DA7">
      <w:pPr>
        <w:pStyle w:val="Code"/>
      </w:pPr>
      <w:r w:rsidRPr="00482B87">
        <w:t xml:space="preserve">    </w:t>
      </w:r>
      <w:proofErr w:type="spellStart"/>
      <w:r w:rsidRPr="00482B87">
        <w:t>keepaliveResponse</w:t>
      </w:r>
      <w:proofErr w:type="spellEnd"/>
      <w:r w:rsidRPr="00482B87">
        <w:t xml:space="preserve">   [4] </w:t>
      </w:r>
      <w:proofErr w:type="spellStart"/>
      <w:r w:rsidRPr="00482B87">
        <w:t>IEFKeepaliveMessage</w:t>
      </w:r>
      <w:proofErr w:type="spellEnd"/>
    </w:p>
    <w:p w14:paraId="5A4CD0EF" w14:textId="77777777" w:rsidR="00D52B92" w:rsidRDefault="00D52B92" w:rsidP="00501DA7">
      <w:pPr>
        <w:pStyle w:val="Code"/>
      </w:pPr>
      <w:r>
        <w:t>}</w:t>
      </w:r>
    </w:p>
    <w:p w14:paraId="4FF83D5C" w14:textId="77777777" w:rsidR="00D52B92" w:rsidRDefault="00D52B92" w:rsidP="00501DA7">
      <w:pPr>
        <w:pStyle w:val="Code"/>
      </w:pPr>
    </w:p>
    <w:p w14:paraId="0156D8C7" w14:textId="77777777" w:rsidR="00D52B92" w:rsidRDefault="00D52B92" w:rsidP="00501DA7">
      <w:pPr>
        <w:pStyle w:val="Code"/>
      </w:pPr>
      <w:proofErr w:type="spellStart"/>
      <w:r>
        <w:t>IEFAssociationRecord</w:t>
      </w:r>
      <w:proofErr w:type="spellEnd"/>
      <w:r>
        <w:t xml:space="preserve"> ::= SEQUENCE</w:t>
      </w:r>
    </w:p>
    <w:p w14:paraId="7BC70269" w14:textId="77777777" w:rsidR="00D52B92" w:rsidRDefault="00D52B92" w:rsidP="00501DA7">
      <w:pPr>
        <w:pStyle w:val="Code"/>
      </w:pPr>
      <w:r>
        <w:t>{</w:t>
      </w:r>
    </w:p>
    <w:p w14:paraId="1CB47839" w14:textId="77777777" w:rsidR="00D52B92" w:rsidRDefault="00D52B92" w:rsidP="00501DA7">
      <w:pPr>
        <w:pStyle w:val="Code"/>
      </w:pPr>
      <w:r>
        <w:t xml:space="preserve">    </w:t>
      </w:r>
      <w:proofErr w:type="spellStart"/>
      <w:r>
        <w:t>sUPI</w:t>
      </w:r>
      <w:proofErr w:type="spellEnd"/>
      <w:r>
        <w:t xml:space="preserve">            [1] SUPI,</w:t>
      </w:r>
    </w:p>
    <w:p w14:paraId="5274EE4F" w14:textId="77777777" w:rsidR="00D52B92" w:rsidRDefault="00D52B92" w:rsidP="00501DA7">
      <w:pPr>
        <w:pStyle w:val="Code"/>
      </w:pPr>
      <w:r>
        <w:t xml:space="preserve">    </w:t>
      </w:r>
      <w:proofErr w:type="spellStart"/>
      <w:r>
        <w:t>fiveGGUTI</w:t>
      </w:r>
      <w:proofErr w:type="spellEnd"/>
      <w:r>
        <w:t xml:space="preserve">       [2] </w:t>
      </w:r>
      <w:proofErr w:type="spellStart"/>
      <w:r>
        <w:t>FiveGGUTI</w:t>
      </w:r>
      <w:proofErr w:type="spellEnd"/>
      <w:r>
        <w:t>,</w:t>
      </w:r>
    </w:p>
    <w:p w14:paraId="6AE7311A" w14:textId="77777777" w:rsidR="00D52B92" w:rsidRDefault="00D52B92" w:rsidP="00501DA7">
      <w:pPr>
        <w:pStyle w:val="Code"/>
      </w:pPr>
      <w:r>
        <w:t xml:space="preserve">    timestamp       [3] </w:t>
      </w:r>
      <w:proofErr w:type="spellStart"/>
      <w:r>
        <w:t>GeneralizedTime</w:t>
      </w:r>
      <w:proofErr w:type="spellEnd"/>
      <w:r>
        <w:t>,</w:t>
      </w:r>
    </w:p>
    <w:p w14:paraId="42539B92" w14:textId="77777777" w:rsidR="00D52B92" w:rsidRDefault="00D52B92" w:rsidP="00501DA7">
      <w:pPr>
        <w:pStyle w:val="Code"/>
      </w:pPr>
      <w:r>
        <w:t xml:space="preserve">    </w:t>
      </w:r>
      <w:proofErr w:type="spellStart"/>
      <w:r>
        <w:t>tAI</w:t>
      </w:r>
      <w:proofErr w:type="spellEnd"/>
      <w:r>
        <w:t xml:space="preserve">             [4] TAI,</w:t>
      </w:r>
    </w:p>
    <w:p w14:paraId="1C8403E3" w14:textId="77777777" w:rsidR="00D52B92" w:rsidRDefault="00D52B92" w:rsidP="00501DA7">
      <w:pPr>
        <w:pStyle w:val="Code"/>
      </w:pPr>
      <w:r>
        <w:t xml:space="preserve">    </w:t>
      </w:r>
      <w:proofErr w:type="spellStart"/>
      <w:r>
        <w:t>nCGI</w:t>
      </w:r>
      <w:proofErr w:type="spellEnd"/>
      <w:r>
        <w:t xml:space="preserve">            [5] NCGI,</w:t>
      </w:r>
    </w:p>
    <w:p w14:paraId="0F95D8C2" w14:textId="77777777" w:rsidR="00D52B92" w:rsidRDefault="00D52B92" w:rsidP="00501DA7">
      <w:pPr>
        <w:pStyle w:val="Code"/>
      </w:pPr>
      <w:r>
        <w:t xml:space="preserve">    </w:t>
      </w:r>
      <w:proofErr w:type="spellStart"/>
      <w:r>
        <w:t>nCGITime</w:t>
      </w:r>
      <w:proofErr w:type="spellEnd"/>
      <w:r>
        <w:t xml:space="preserve">        [6] </w:t>
      </w:r>
      <w:proofErr w:type="spellStart"/>
      <w:r>
        <w:t>GeneralizedTime</w:t>
      </w:r>
      <w:proofErr w:type="spellEnd"/>
      <w:r>
        <w:t>,</w:t>
      </w:r>
    </w:p>
    <w:p w14:paraId="02A95449" w14:textId="77777777" w:rsidR="00D52B92" w:rsidRDefault="00D52B92" w:rsidP="00501DA7">
      <w:pPr>
        <w:pStyle w:val="Code"/>
      </w:pPr>
      <w:r>
        <w:t xml:space="preserve">    </w:t>
      </w:r>
      <w:proofErr w:type="spellStart"/>
      <w:r>
        <w:t>sUCI</w:t>
      </w:r>
      <w:proofErr w:type="spellEnd"/>
      <w:r>
        <w:t xml:space="preserve">            [7] SUCI OPTIONAL,</w:t>
      </w:r>
    </w:p>
    <w:p w14:paraId="351324C6" w14:textId="77777777" w:rsidR="00D52B92" w:rsidRDefault="00D52B92" w:rsidP="00501DA7">
      <w:pPr>
        <w:pStyle w:val="Code"/>
      </w:pPr>
      <w:r>
        <w:t xml:space="preserve">    </w:t>
      </w:r>
      <w:proofErr w:type="spellStart"/>
      <w:r>
        <w:t>pEI</w:t>
      </w:r>
      <w:proofErr w:type="spellEnd"/>
      <w:r>
        <w:t xml:space="preserve">             [8] PEI OPTIONAL,</w:t>
      </w:r>
    </w:p>
    <w:p w14:paraId="3A7698DF" w14:textId="77777777" w:rsidR="00D52B92" w:rsidRDefault="00D52B92" w:rsidP="00501DA7">
      <w:pPr>
        <w:pStyle w:val="Code"/>
      </w:pPr>
      <w:r>
        <w:t xml:space="preserve">    </w:t>
      </w:r>
      <w:proofErr w:type="spellStart"/>
      <w:r>
        <w:t>fiveGSTAIList</w:t>
      </w:r>
      <w:proofErr w:type="spellEnd"/>
      <w:r>
        <w:t xml:space="preserve">   [9] </w:t>
      </w:r>
      <w:proofErr w:type="spellStart"/>
      <w:r>
        <w:t>FiveGSTAIList</w:t>
      </w:r>
      <w:proofErr w:type="spellEnd"/>
      <w:r>
        <w:t xml:space="preserve"> OPTIONAL</w:t>
      </w:r>
    </w:p>
    <w:p w14:paraId="72D384CA" w14:textId="77777777" w:rsidR="00D52B92" w:rsidRDefault="00D52B92" w:rsidP="00501DA7">
      <w:pPr>
        <w:pStyle w:val="Code"/>
      </w:pPr>
      <w:r>
        <w:t>}</w:t>
      </w:r>
    </w:p>
    <w:p w14:paraId="379A3B29" w14:textId="77777777" w:rsidR="00D52B92" w:rsidRDefault="00D52B92" w:rsidP="00501DA7">
      <w:pPr>
        <w:pStyle w:val="Code"/>
      </w:pPr>
    </w:p>
    <w:p w14:paraId="32DC5E73" w14:textId="77777777" w:rsidR="00D52B92" w:rsidRDefault="00D52B92" w:rsidP="00501DA7">
      <w:pPr>
        <w:pStyle w:val="Code"/>
      </w:pPr>
      <w:proofErr w:type="spellStart"/>
      <w:r>
        <w:t>IEFDeassociationRecord</w:t>
      </w:r>
      <w:proofErr w:type="spellEnd"/>
      <w:r>
        <w:t xml:space="preserve"> ::= SEQUENCE</w:t>
      </w:r>
    </w:p>
    <w:p w14:paraId="4B20315A" w14:textId="77777777" w:rsidR="00D52B92" w:rsidRDefault="00D52B92" w:rsidP="00501DA7">
      <w:pPr>
        <w:pStyle w:val="Code"/>
      </w:pPr>
      <w:r>
        <w:t>{</w:t>
      </w:r>
    </w:p>
    <w:p w14:paraId="2D121FCA" w14:textId="77777777" w:rsidR="00D52B92" w:rsidRDefault="00D52B92" w:rsidP="00501DA7">
      <w:pPr>
        <w:pStyle w:val="Code"/>
      </w:pPr>
      <w:r>
        <w:t xml:space="preserve">    </w:t>
      </w:r>
      <w:proofErr w:type="spellStart"/>
      <w:r>
        <w:t>sUPI</w:t>
      </w:r>
      <w:proofErr w:type="spellEnd"/>
      <w:r>
        <w:t xml:space="preserve">            [1] SUPI,</w:t>
      </w:r>
    </w:p>
    <w:p w14:paraId="2B5A56E9" w14:textId="77777777" w:rsidR="00D52B92" w:rsidRDefault="00D52B92" w:rsidP="00501DA7">
      <w:pPr>
        <w:pStyle w:val="Code"/>
      </w:pPr>
      <w:r>
        <w:t xml:space="preserve">    </w:t>
      </w:r>
      <w:proofErr w:type="spellStart"/>
      <w:r>
        <w:t>fiveGGUTI</w:t>
      </w:r>
      <w:proofErr w:type="spellEnd"/>
      <w:r>
        <w:t xml:space="preserve">       [2] </w:t>
      </w:r>
      <w:proofErr w:type="spellStart"/>
      <w:r>
        <w:t>FiveGGUTI</w:t>
      </w:r>
      <w:proofErr w:type="spellEnd"/>
      <w:r>
        <w:t>,</w:t>
      </w:r>
    </w:p>
    <w:p w14:paraId="43C4E9E8" w14:textId="77777777" w:rsidR="00D52B92" w:rsidRDefault="00D52B92" w:rsidP="00501DA7">
      <w:pPr>
        <w:pStyle w:val="Code"/>
      </w:pPr>
      <w:r>
        <w:t xml:space="preserve">    timestamp       [3] </w:t>
      </w:r>
      <w:proofErr w:type="spellStart"/>
      <w:r>
        <w:t>GeneralizedTime</w:t>
      </w:r>
      <w:proofErr w:type="spellEnd"/>
      <w:r>
        <w:t>,</w:t>
      </w:r>
    </w:p>
    <w:p w14:paraId="744E4B22" w14:textId="77777777" w:rsidR="00D52B92" w:rsidRDefault="00D52B92" w:rsidP="00501DA7">
      <w:pPr>
        <w:pStyle w:val="Code"/>
      </w:pPr>
      <w:r>
        <w:t xml:space="preserve">    </w:t>
      </w:r>
      <w:proofErr w:type="spellStart"/>
      <w:r>
        <w:t>nCGI</w:t>
      </w:r>
      <w:proofErr w:type="spellEnd"/>
      <w:r>
        <w:t xml:space="preserve">            [4] NCGI,</w:t>
      </w:r>
    </w:p>
    <w:p w14:paraId="7AA56018" w14:textId="77777777" w:rsidR="00D52B92" w:rsidRDefault="00D52B92" w:rsidP="00501DA7">
      <w:pPr>
        <w:pStyle w:val="Code"/>
      </w:pPr>
      <w:r>
        <w:t xml:space="preserve">    </w:t>
      </w:r>
      <w:proofErr w:type="spellStart"/>
      <w:r>
        <w:t>nCGITime</w:t>
      </w:r>
      <w:proofErr w:type="spellEnd"/>
      <w:r>
        <w:t xml:space="preserve">        [5] </w:t>
      </w:r>
      <w:proofErr w:type="spellStart"/>
      <w:r>
        <w:t>GeneralizedTime</w:t>
      </w:r>
      <w:proofErr w:type="spellEnd"/>
    </w:p>
    <w:p w14:paraId="35646597" w14:textId="77777777" w:rsidR="00D52B92" w:rsidRDefault="00D52B92" w:rsidP="00501DA7">
      <w:pPr>
        <w:pStyle w:val="Code"/>
      </w:pPr>
      <w:r>
        <w:t>}</w:t>
      </w:r>
    </w:p>
    <w:p w14:paraId="679A28D8" w14:textId="77777777" w:rsidR="00D52B92" w:rsidRDefault="00D52B92" w:rsidP="00501DA7">
      <w:pPr>
        <w:pStyle w:val="Code"/>
      </w:pPr>
    </w:p>
    <w:p w14:paraId="201DE241" w14:textId="77777777" w:rsidR="00D52B92" w:rsidRPr="00482B87" w:rsidRDefault="00D52B92" w:rsidP="00501DA7">
      <w:pPr>
        <w:pStyle w:val="Code"/>
      </w:pPr>
      <w:proofErr w:type="spellStart"/>
      <w:r w:rsidRPr="00482B87">
        <w:t>IEFKeepaliveMessage</w:t>
      </w:r>
      <w:proofErr w:type="spellEnd"/>
      <w:r w:rsidRPr="00482B87">
        <w:t xml:space="preserve"> ::= SEQUENCE</w:t>
      </w:r>
    </w:p>
    <w:p w14:paraId="357D8DCA" w14:textId="77777777" w:rsidR="00D52B92" w:rsidRPr="00482B87" w:rsidRDefault="00D52B92" w:rsidP="00501DA7">
      <w:pPr>
        <w:pStyle w:val="Code"/>
      </w:pPr>
      <w:r w:rsidRPr="00482B87">
        <w:t>{</w:t>
      </w:r>
    </w:p>
    <w:p w14:paraId="2CB53E60" w14:textId="77777777" w:rsidR="00D52B92" w:rsidRPr="00482B87" w:rsidRDefault="00D52B92" w:rsidP="00501DA7">
      <w:pPr>
        <w:pStyle w:val="Code"/>
      </w:pPr>
      <w:r w:rsidRPr="00482B87">
        <w:t xml:space="preserve">    </w:t>
      </w:r>
      <w:proofErr w:type="spellStart"/>
      <w:r w:rsidRPr="00482B87">
        <w:t>sequenceNumber</w:t>
      </w:r>
      <w:proofErr w:type="spellEnd"/>
      <w:r w:rsidRPr="00482B87">
        <w:t xml:space="preserve">  [1] INTEGER</w:t>
      </w:r>
    </w:p>
    <w:p w14:paraId="24FB325A" w14:textId="6D58569A" w:rsidR="00D52B92" w:rsidRDefault="00D52B92" w:rsidP="00501DA7">
      <w:pPr>
        <w:pStyle w:val="Code"/>
      </w:pPr>
      <w:r w:rsidRPr="00482B87">
        <w:t>}</w:t>
      </w:r>
    </w:p>
    <w:p w14:paraId="53C766C2" w14:textId="77777777" w:rsidR="00D52B92" w:rsidRDefault="00D52B92" w:rsidP="00501DA7">
      <w:pPr>
        <w:pStyle w:val="Code"/>
      </w:pPr>
    </w:p>
    <w:p w14:paraId="23BE05EE" w14:textId="5F5F8EB2" w:rsidR="00D52B92" w:rsidRDefault="00D52B92" w:rsidP="00501DA7">
      <w:pPr>
        <w:pStyle w:val="Code"/>
      </w:pPr>
      <w:proofErr w:type="spellStart"/>
      <w:r>
        <w:t>FiveGGUTI</w:t>
      </w:r>
      <w:proofErr w:type="spellEnd"/>
      <w:r>
        <w:t xml:space="preserve"> ::= OCTET STRING (SIZE(1</w:t>
      </w:r>
      <w:r w:rsidR="00C63F04">
        <w:t>0</w:t>
      </w:r>
      <w:r>
        <w:t>))</w:t>
      </w:r>
    </w:p>
    <w:p w14:paraId="4BF6530D" w14:textId="77777777" w:rsidR="00D52B92" w:rsidRDefault="00D52B92" w:rsidP="00501DA7">
      <w:pPr>
        <w:pStyle w:val="Code"/>
      </w:pPr>
    </w:p>
    <w:p w14:paraId="43DD0086" w14:textId="77777777" w:rsidR="00D52B92" w:rsidRDefault="00D52B92" w:rsidP="00501DA7">
      <w:pPr>
        <w:pStyle w:val="Code"/>
      </w:pPr>
      <w:r>
        <w:t>NCGI ::= SEQUENCE</w:t>
      </w:r>
    </w:p>
    <w:p w14:paraId="1069F69D" w14:textId="77777777" w:rsidR="00D52B92" w:rsidRDefault="00D52B92" w:rsidP="00501DA7">
      <w:pPr>
        <w:pStyle w:val="Code"/>
      </w:pPr>
      <w:r>
        <w:t>{</w:t>
      </w:r>
    </w:p>
    <w:p w14:paraId="4C26A805" w14:textId="77777777" w:rsidR="00D52B92" w:rsidRDefault="00D52B92" w:rsidP="00501DA7">
      <w:pPr>
        <w:pStyle w:val="Code"/>
      </w:pPr>
      <w:r>
        <w:t xml:space="preserve">    </w:t>
      </w:r>
      <w:proofErr w:type="spellStart"/>
      <w:r>
        <w:t>pLMNID</w:t>
      </w:r>
      <w:proofErr w:type="spellEnd"/>
      <w:r>
        <w:t xml:space="preserve"> [1] PLMNID,</w:t>
      </w:r>
    </w:p>
    <w:p w14:paraId="0208B07F" w14:textId="77777777" w:rsidR="00D52B92" w:rsidRDefault="00D52B92" w:rsidP="00501DA7">
      <w:pPr>
        <w:pStyle w:val="Code"/>
      </w:pPr>
      <w:r>
        <w:t xml:space="preserve">    </w:t>
      </w:r>
      <w:proofErr w:type="spellStart"/>
      <w:r>
        <w:t>nCI</w:t>
      </w:r>
      <w:proofErr w:type="spellEnd"/>
      <w:r>
        <w:t xml:space="preserve"> [2] NCI</w:t>
      </w:r>
    </w:p>
    <w:p w14:paraId="2267A219" w14:textId="77777777" w:rsidR="00D52B92" w:rsidRDefault="00D52B92" w:rsidP="00501DA7">
      <w:pPr>
        <w:pStyle w:val="Code"/>
      </w:pPr>
      <w:r>
        <w:t>}</w:t>
      </w:r>
    </w:p>
    <w:p w14:paraId="7CC26821" w14:textId="77777777" w:rsidR="00D52B92" w:rsidRDefault="00D52B92" w:rsidP="00501DA7">
      <w:pPr>
        <w:pStyle w:val="Code"/>
      </w:pPr>
    </w:p>
    <w:p w14:paraId="4921C308" w14:textId="77777777" w:rsidR="00D52B92" w:rsidRDefault="00D52B92" w:rsidP="00501DA7">
      <w:pPr>
        <w:pStyle w:val="Code"/>
      </w:pPr>
      <w:r>
        <w:t>PLMNID ::= OCTET STRING (SIZE(3))</w:t>
      </w:r>
    </w:p>
    <w:p w14:paraId="2F43EC4A" w14:textId="77777777" w:rsidR="00D52B92" w:rsidRDefault="00D52B92" w:rsidP="00501DA7">
      <w:pPr>
        <w:pStyle w:val="Code"/>
      </w:pPr>
    </w:p>
    <w:p w14:paraId="5BCC9950" w14:textId="77777777" w:rsidR="00D52B92" w:rsidRDefault="00D52B92" w:rsidP="00501DA7">
      <w:pPr>
        <w:pStyle w:val="Code"/>
      </w:pPr>
      <w:r>
        <w:t>NCI ::= BIT STRING (SIZE(36))</w:t>
      </w:r>
    </w:p>
    <w:p w14:paraId="53228860" w14:textId="77777777" w:rsidR="00D52B92" w:rsidRDefault="00D52B92" w:rsidP="00501DA7">
      <w:pPr>
        <w:pStyle w:val="Code"/>
      </w:pPr>
    </w:p>
    <w:p w14:paraId="6ED69D72" w14:textId="77777777" w:rsidR="00D52B92" w:rsidRDefault="00D52B92" w:rsidP="00501DA7">
      <w:pPr>
        <w:pStyle w:val="Code"/>
      </w:pPr>
      <w:r>
        <w:t>TAI ::= OCTET STRING (SIZE(6))</w:t>
      </w:r>
    </w:p>
    <w:p w14:paraId="3A62FEB3" w14:textId="77777777" w:rsidR="00D52B92" w:rsidRDefault="00D52B92" w:rsidP="00501DA7">
      <w:pPr>
        <w:pStyle w:val="Code"/>
      </w:pPr>
    </w:p>
    <w:p w14:paraId="02D1DC3E" w14:textId="77777777" w:rsidR="00D52B92" w:rsidRPr="008B7D12" w:rsidRDefault="00D52B92" w:rsidP="00501DA7">
      <w:pPr>
        <w:pStyle w:val="Code"/>
      </w:pPr>
      <w:r w:rsidRPr="008B7D12">
        <w:t>SUPI ::= CHOICE</w:t>
      </w:r>
    </w:p>
    <w:p w14:paraId="47FAE760" w14:textId="77777777" w:rsidR="00D52B92" w:rsidRPr="00340316" w:rsidRDefault="00D52B92" w:rsidP="00501DA7">
      <w:pPr>
        <w:pStyle w:val="Code"/>
      </w:pPr>
      <w:r w:rsidRPr="00020C2C">
        <w:t>{</w:t>
      </w:r>
    </w:p>
    <w:p w14:paraId="7F8B3832" w14:textId="77777777" w:rsidR="00D52B92" w:rsidRPr="008B7D12" w:rsidRDefault="00D52B92" w:rsidP="00501DA7">
      <w:pPr>
        <w:pStyle w:val="Code"/>
      </w:pPr>
      <w:r w:rsidRPr="00D50CE3">
        <w:t xml:space="preserve">    </w:t>
      </w:r>
      <w:proofErr w:type="spellStart"/>
      <w:r w:rsidRPr="00D50CE3">
        <w:t>iMS</w:t>
      </w:r>
      <w:r w:rsidRPr="008B7D12">
        <w:t>I</w:t>
      </w:r>
      <w:proofErr w:type="spellEnd"/>
      <w:r w:rsidRPr="008B7D12">
        <w:t xml:space="preserve">        [1] IMSI,</w:t>
      </w:r>
    </w:p>
    <w:p w14:paraId="1AF7E3B5" w14:textId="77777777" w:rsidR="00D52B92" w:rsidRPr="002713AE" w:rsidRDefault="00D52B92" w:rsidP="00501DA7">
      <w:pPr>
        <w:pStyle w:val="Code"/>
      </w:pPr>
      <w:r w:rsidRPr="002713AE">
        <w:t xml:space="preserve">    </w:t>
      </w:r>
      <w:proofErr w:type="spellStart"/>
      <w:r w:rsidRPr="002713AE">
        <w:t>nAI</w:t>
      </w:r>
      <w:proofErr w:type="spellEnd"/>
      <w:r w:rsidRPr="002713AE">
        <w:t xml:space="preserve">         [2] NAI</w:t>
      </w:r>
    </w:p>
    <w:p w14:paraId="32E74EE0" w14:textId="77777777" w:rsidR="00D52B92" w:rsidRPr="00340316" w:rsidRDefault="00D52B92" w:rsidP="00501DA7">
      <w:pPr>
        <w:pStyle w:val="Code"/>
      </w:pPr>
      <w:r w:rsidRPr="00020C2C">
        <w:t>}</w:t>
      </w:r>
    </w:p>
    <w:p w14:paraId="6EC9C316" w14:textId="77777777" w:rsidR="00D52B92" w:rsidRDefault="00D52B92" w:rsidP="00501DA7">
      <w:pPr>
        <w:pStyle w:val="Code"/>
      </w:pPr>
    </w:p>
    <w:p w14:paraId="4D4E096B" w14:textId="77777777" w:rsidR="00D52B92" w:rsidRDefault="00D52B92" w:rsidP="00501DA7">
      <w:pPr>
        <w:pStyle w:val="Code"/>
      </w:pPr>
      <w:r w:rsidRPr="00340316">
        <w:t xml:space="preserve">IMSI ::= </w:t>
      </w:r>
      <w:proofErr w:type="spellStart"/>
      <w:r w:rsidRPr="00340316">
        <w:t>NumericString</w:t>
      </w:r>
      <w:proofErr w:type="spellEnd"/>
      <w:r w:rsidRPr="00340316">
        <w:t xml:space="preserve"> (SIZE(6..15))</w:t>
      </w:r>
    </w:p>
    <w:p w14:paraId="45CC3366" w14:textId="77777777" w:rsidR="00D52B92" w:rsidRPr="00340316" w:rsidRDefault="00D52B92" w:rsidP="00501DA7">
      <w:pPr>
        <w:pStyle w:val="Code"/>
      </w:pPr>
    </w:p>
    <w:p w14:paraId="45DCAE9D" w14:textId="77777777" w:rsidR="00D52B92" w:rsidRDefault="00D52B92" w:rsidP="00501DA7">
      <w:pPr>
        <w:pStyle w:val="Code"/>
      </w:pPr>
      <w:r w:rsidRPr="008618B7">
        <w:t>NAI ::= UTF8String</w:t>
      </w:r>
    </w:p>
    <w:p w14:paraId="3E239FB7" w14:textId="77777777" w:rsidR="00D52B92" w:rsidRDefault="00D52B92" w:rsidP="00501DA7">
      <w:pPr>
        <w:pStyle w:val="Code"/>
      </w:pPr>
    </w:p>
    <w:p w14:paraId="77B311C9" w14:textId="77777777" w:rsidR="00D52B92" w:rsidRDefault="00D52B92" w:rsidP="00501DA7">
      <w:pPr>
        <w:pStyle w:val="Code"/>
      </w:pPr>
      <w:proofErr w:type="spellStart"/>
      <w:r>
        <w:t>FiveGSTAIList</w:t>
      </w:r>
      <w:proofErr w:type="spellEnd"/>
      <w:r>
        <w:t xml:space="preserve"> ::= SEQUENCE OF TAI</w:t>
      </w:r>
    </w:p>
    <w:p w14:paraId="2BBE31D9" w14:textId="77777777" w:rsidR="00D52B92" w:rsidRPr="00340316" w:rsidRDefault="00D52B92" w:rsidP="00501DA7">
      <w:pPr>
        <w:pStyle w:val="Code"/>
      </w:pPr>
    </w:p>
    <w:p w14:paraId="3A8B25FA" w14:textId="77777777" w:rsidR="00D52B92" w:rsidRDefault="00D52B92" w:rsidP="00501DA7">
      <w:pPr>
        <w:pStyle w:val="Code"/>
      </w:pPr>
      <w:r>
        <w:t>PEI ::= CHOICE</w:t>
      </w:r>
    </w:p>
    <w:p w14:paraId="073CC0FD" w14:textId="77777777" w:rsidR="00D52B92" w:rsidRDefault="00D52B92" w:rsidP="00501DA7">
      <w:pPr>
        <w:pStyle w:val="Code"/>
      </w:pPr>
      <w:r>
        <w:t>{</w:t>
      </w:r>
    </w:p>
    <w:p w14:paraId="40C4633B" w14:textId="77777777" w:rsidR="00D52B92" w:rsidRDefault="00D52B92" w:rsidP="00501DA7">
      <w:pPr>
        <w:pStyle w:val="Code"/>
      </w:pPr>
      <w:r>
        <w:t xml:space="preserve">    </w:t>
      </w:r>
      <w:proofErr w:type="spellStart"/>
      <w:r>
        <w:t>iMEI</w:t>
      </w:r>
      <w:proofErr w:type="spellEnd"/>
      <w:r>
        <w:t xml:space="preserve">        [1] IMEI,</w:t>
      </w:r>
    </w:p>
    <w:p w14:paraId="491FA68D" w14:textId="77777777" w:rsidR="00D52B92" w:rsidRDefault="00D52B92" w:rsidP="00501DA7">
      <w:pPr>
        <w:pStyle w:val="Code"/>
      </w:pPr>
      <w:r>
        <w:t xml:space="preserve">    </w:t>
      </w:r>
      <w:proofErr w:type="spellStart"/>
      <w:r>
        <w:t>iMEISV</w:t>
      </w:r>
      <w:proofErr w:type="spellEnd"/>
      <w:r>
        <w:t xml:space="preserve">      [2] IMEISV,</w:t>
      </w:r>
    </w:p>
    <w:p w14:paraId="5E453A13" w14:textId="77777777" w:rsidR="00D52B92" w:rsidRDefault="00D52B92" w:rsidP="00501DA7">
      <w:pPr>
        <w:pStyle w:val="Code"/>
      </w:pPr>
      <w:r>
        <w:t xml:space="preserve">    </w:t>
      </w:r>
      <w:proofErr w:type="spellStart"/>
      <w:r>
        <w:t>mACAddress</w:t>
      </w:r>
      <w:proofErr w:type="spellEnd"/>
      <w:r>
        <w:t xml:space="preserve">  [3] </w:t>
      </w:r>
      <w:proofErr w:type="spellStart"/>
      <w:r>
        <w:t>MACAddress</w:t>
      </w:r>
      <w:proofErr w:type="spellEnd"/>
      <w:r>
        <w:t>,</w:t>
      </w:r>
    </w:p>
    <w:p w14:paraId="20D1D65A" w14:textId="77777777" w:rsidR="00D52B92" w:rsidRDefault="00D52B92" w:rsidP="00501DA7">
      <w:pPr>
        <w:pStyle w:val="Code"/>
      </w:pPr>
      <w:r>
        <w:t xml:space="preserve">    eUI64       [4] EUI64</w:t>
      </w:r>
      <w:r>
        <w:br/>
        <w:t>}</w:t>
      </w:r>
    </w:p>
    <w:p w14:paraId="2D19004E" w14:textId="77777777" w:rsidR="00D52B92" w:rsidRDefault="00D52B92" w:rsidP="00501DA7">
      <w:pPr>
        <w:pStyle w:val="Code"/>
      </w:pPr>
    </w:p>
    <w:p w14:paraId="332D805C" w14:textId="77777777" w:rsidR="00D52B92" w:rsidRPr="00D974A3" w:rsidRDefault="00D52B92" w:rsidP="00501DA7">
      <w:pPr>
        <w:pStyle w:val="Code"/>
      </w:pPr>
      <w:r w:rsidRPr="00D974A3">
        <w:t xml:space="preserve">IMEI ::= </w:t>
      </w:r>
      <w:proofErr w:type="spellStart"/>
      <w:r w:rsidRPr="00D974A3">
        <w:t>NumericString</w:t>
      </w:r>
      <w:proofErr w:type="spellEnd"/>
      <w:r w:rsidRPr="00D974A3">
        <w:t xml:space="preserve"> (SIZE(14))</w:t>
      </w:r>
    </w:p>
    <w:p w14:paraId="73A222F5" w14:textId="77777777" w:rsidR="00D52B92" w:rsidRPr="008618B7" w:rsidRDefault="00D52B92" w:rsidP="00501DA7">
      <w:pPr>
        <w:pStyle w:val="Code"/>
      </w:pPr>
    </w:p>
    <w:p w14:paraId="2E241388" w14:textId="77777777" w:rsidR="00D52B92" w:rsidRDefault="00D52B92" w:rsidP="00501DA7">
      <w:pPr>
        <w:pStyle w:val="Code"/>
      </w:pPr>
      <w:r w:rsidRPr="005A2448">
        <w:t xml:space="preserve">IMEISV ::= </w:t>
      </w:r>
      <w:proofErr w:type="spellStart"/>
      <w:r w:rsidRPr="005A2448">
        <w:t>NumericString</w:t>
      </w:r>
      <w:proofErr w:type="spellEnd"/>
      <w:r w:rsidRPr="005A2448">
        <w:t xml:space="preserve"> (SIZE(16))</w:t>
      </w:r>
    </w:p>
    <w:p w14:paraId="390E0C11" w14:textId="77777777" w:rsidR="00D52B92" w:rsidRDefault="00D52B92" w:rsidP="00501DA7">
      <w:pPr>
        <w:pStyle w:val="Code"/>
      </w:pPr>
    </w:p>
    <w:p w14:paraId="6AF1C2D6" w14:textId="77777777" w:rsidR="00D52B92" w:rsidRDefault="00D52B92" w:rsidP="00501DA7">
      <w:pPr>
        <w:pStyle w:val="Code"/>
      </w:pPr>
      <w:proofErr w:type="spellStart"/>
      <w:r>
        <w:t>MACAddress</w:t>
      </w:r>
      <w:proofErr w:type="spellEnd"/>
      <w:r>
        <w:t xml:space="preserve"> ::= OCTET STRING (SIZE(6))</w:t>
      </w:r>
    </w:p>
    <w:p w14:paraId="57CC83B4" w14:textId="77777777" w:rsidR="00D52B92" w:rsidRDefault="00D52B92" w:rsidP="00501DA7">
      <w:pPr>
        <w:pStyle w:val="Code"/>
      </w:pPr>
    </w:p>
    <w:p w14:paraId="5BE562E3" w14:textId="77777777" w:rsidR="00D52B92" w:rsidRDefault="00D52B92" w:rsidP="00501DA7">
      <w:pPr>
        <w:pStyle w:val="Code"/>
      </w:pPr>
      <w:r>
        <w:t>EUI64 ::= OCTET STRING (SIZE(8))</w:t>
      </w:r>
    </w:p>
    <w:p w14:paraId="0A0F77C8" w14:textId="77777777" w:rsidR="00D52B92" w:rsidRDefault="00D52B92" w:rsidP="00501DA7">
      <w:pPr>
        <w:pStyle w:val="Code"/>
      </w:pPr>
    </w:p>
    <w:p w14:paraId="0E72FAEB" w14:textId="77777777" w:rsidR="00D52B92" w:rsidRDefault="00D52B92" w:rsidP="00501DA7">
      <w:pPr>
        <w:pStyle w:val="Code"/>
      </w:pPr>
      <w:r>
        <w:t>SUCI ::= OCTET STRING (SIZE(8..3008))</w:t>
      </w:r>
    </w:p>
    <w:p w14:paraId="6C10B2E1" w14:textId="77777777" w:rsidR="00D52B92" w:rsidRDefault="00D52B92" w:rsidP="00501DA7">
      <w:pPr>
        <w:pStyle w:val="Code"/>
      </w:pPr>
    </w:p>
    <w:p w14:paraId="62B704DE" w14:textId="77777777" w:rsidR="00D52B92" w:rsidRDefault="00D52B92" w:rsidP="00501DA7">
      <w:pPr>
        <w:pStyle w:val="Code"/>
      </w:pPr>
    </w:p>
    <w:p w14:paraId="2242A8BE" w14:textId="624E07EE" w:rsidR="00D52B92" w:rsidRDefault="00D52B92" w:rsidP="00501DA7">
      <w:pPr>
        <w:pStyle w:val="Code"/>
      </w:pPr>
      <w:r>
        <w:t>END</w:t>
      </w:r>
    </w:p>
    <w:p w14:paraId="66931059" w14:textId="77777777" w:rsidR="00DA2D41" w:rsidRPr="00D35900" w:rsidRDefault="00DA2D41" w:rsidP="00501DA7">
      <w:pPr>
        <w:pStyle w:val="Code"/>
      </w:pPr>
    </w:p>
    <w:p w14:paraId="06BCD1D5" w14:textId="77777777" w:rsidR="00801710" w:rsidRDefault="00801710" w:rsidP="00801710">
      <w:pPr>
        <w:pStyle w:val="Heading8"/>
      </w:pPr>
      <w:bookmarkStart w:id="280" w:name="_Toc98016728"/>
      <w:r w:rsidRPr="004D3578">
        <w:t xml:space="preserve">Annex </w:t>
      </w:r>
      <w:r>
        <w:t>G</w:t>
      </w:r>
      <w:r w:rsidRPr="004D3578">
        <w:t xml:space="preserve"> (normative):</w:t>
      </w:r>
      <w:r>
        <w:t xml:space="preserve"> XSD Schema for State Transfers</w:t>
      </w:r>
      <w:bookmarkEnd w:id="280"/>
    </w:p>
    <w:p w14:paraId="14CA95C0" w14:textId="18FE5A07" w:rsidR="00801710" w:rsidRPr="00D516DB" w:rsidRDefault="00801710" w:rsidP="00D516DB">
      <w:pPr>
        <w:pStyle w:val="Code"/>
      </w:pPr>
      <w:r w:rsidRPr="00D516DB">
        <w:t>&lt;?xml</w:t>
      </w:r>
      <w:r w:rsidR="00914DB8" w:rsidRPr="00D516DB">
        <w:t xml:space="preserve"> </w:t>
      </w:r>
      <w:r w:rsidRPr="00D516DB">
        <w:t>version="1.0"</w:t>
      </w:r>
      <w:r w:rsidR="00914DB8" w:rsidRPr="00D516DB">
        <w:t xml:space="preserve"> </w:t>
      </w:r>
      <w:r w:rsidRPr="00D516DB">
        <w:t>encoding="utf-8"?&gt;</w:t>
      </w:r>
    </w:p>
    <w:p w14:paraId="3ADF9129" w14:textId="2D4CCDB2" w:rsidR="00801710" w:rsidRPr="00D516DB" w:rsidRDefault="00801710" w:rsidP="00D516DB">
      <w:pPr>
        <w:pStyle w:val="Code"/>
      </w:pPr>
      <w:r w:rsidRPr="00D516DB">
        <w:t>&lt;</w:t>
      </w:r>
      <w:proofErr w:type="spellStart"/>
      <w:r w:rsidRPr="00D516DB">
        <w:t>xs:schema</w:t>
      </w:r>
      <w:proofErr w:type="spellEnd"/>
      <w:r w:rsidR="00914DB8" w:rsidRPr="00D516DB">
        <w:t xml:space="preserve"> </w:t>
      </w:r>
      <w:proofErr w:type="spellStart"/>
      <w:r w:rsidRPr="00D516DB">
        <w:t>xmlns:xs</w:t>
      </w:r>
      <w:proofErr w:type="spellEnd"/>
      <w:r w:rsidRPr="00D516DB">
        <w:t>="http://www.w3.org/2001/XMLSchema"</w:t>
      </w:r>
    </w:p>
    <w:p w14:paraId="2DD0A464" w14:textId="3B3D6560" w:rsidR="00801710" w:rsidRPr="00D516DB" w:rsidRDefault="008956D7" w:rsidP="00D516DB">
      <w:pPr>
        <w:pStyle w:val="Code"/>
      </w:pPr>
      <w:r w:rsidRPr="00D516DB">
        <w:t xml:space="preserve">           </w:t>
      </w:r>
      <w:r w:rsidR="00801710" w:rsidRPr="00D516DB">
        <w:t>xmlns:etsiX1="http://uri.etsi.org/03221/X1/2017/10"</w:t>
      </w:r>
    </w:p>
    <w:p w14:paraId="383F69A5" w14:textId="27BD4EA6" w:rsidR="00801710" w:rsidRPr="00D516DB" w:rsidRDefault="008956D7" w:rsidP="00D516DB">
      <w:pPr>
        <w:pStyle w:val="Code"/>
      </w:pPr>
      <w:r w:rsidRPr="00D516DB">
        <w:t xml:space="preserve">           </w:t>
      </w:r>
      <w:proofErr w:type="spellStart"/>
      <w:r w:rsidR="00801710" w:rsidRPr="00D516DB">
        <w:t>xmlns</w:t>
      </w:r>
      <w:proofErr w:type="spellEnd"/>
      <w:r w:rsidR="00801710" w:rsidRPr="00D516DB">
        <w:t>="urn:3GPP:ns:li:3GPPStateTransfer:r16:v1"</w:t>
      </w:r>
    </w:p>
    <w:p w14:paraId="73C4A632" w14:textId="139FC54E" w:rsidR="00801710" w:rsidRPr="00D516DB" w:rsidRDefault="00BE7E94" w:rsidP="00D516DB">
      <w:pPr>
        <w:pStyle w:val="Code"/>
      </w:pPr>
      <w:r w:rsidRPr="00D516DB">
        <w:t xml:space="preserve">           </w:t>
      </w:r>
      <w:proofErr w:type="spellStart"/>
      <w:r w:rsidR="00801710" w:rsidRPr="00D516DB">
        <w:t>targetNamespace</w:t>
      </w:r>
      <w:proofErr w:type="spellEnd"/>
      <w:r w:rsidR="00801710" w:rsidRPr="00D516DB">
        <w:t>="urn:3GPP:ns:li:3GPPStateTransfer:r16:v1"</w:t>
      </w:r>
    </w:p>
    <w:p w14:paraId="5A28C266" w14:textId="3377A310" w:rsidR="00801710" w:rsidRPr="00D516DB" w:rsidRDefault="00BE7E94" w:rsidP="00D516DB">
      <w:pPr>
        <w:pStyle w:val="Code"/>
      </w:pPr>
      <w:r w:rsidRPr="00D516DB">
        <w:t xml:space="preserve">           </w:t>
      </w:r>
      <w:proofErr w:type="spellStart"/>
      <w:r w:rsidR="00801710" w:rsidRPr="00D516DB">
        <w:t>elementFormDefault</w:t>
      </w:r>
      <w:proofErr w:type="spellEnd"/>
      <w:r w:rsidR="00801710" w:rsidRPr="00D516DB">
        <w:t>="qualified"&gt;</w:t>
      </w:r>
    </w:p>
    <w:p w14:paraId="68B6B52B" w14:textId="77777777" w:rsidR="00801710" w:rsidRPr="00D516DB" w:rsidRDefault="00801710" w:rsidP="00D516DB">
      <w:pPr>
        <w:pStyle w:val="Code"/>
      </w:pPr>
    </w:p>
    <w:p w14:paraId="445124F6" w14:textId="6A406377" w:rsidR="00801710" w:rsidRPr="00D516DB" w:rsidRDefault="00BE7E94" w:rsidP="00D516DB">
      <w:pPr>
        <w:pStyle w:val="Code"/>
      </w:pPr>
      <w:r w:rsidRPr="00D516DB">
        <w:t xml:space="preserve">  </w:t>
      </w:r>
      <w:r w:rsidR="00801710" w:rsidRPr="00D516DB">
        <w:t>&lt;</w:t>
      </w:r>
      <w:proofErr w:type="spellStart"/>
      <w:r w:rsidR="00801710" w:rsidRPr="00D516DB">
        <w:t>xs:import</w:t>
      </w:r>
      <w:proofErr w:type="spellEnd"/>
      <w:r w:rsidR="00914DB8" w:rsidRPr="00D516DB">
        <w:t xml:space="preserve"> </w:t>
      </w:r>
      <w:r w:rsidR="00801710" w:rsidRPr="00D516DB">
        <w:t>namespace="http://uri.etsi.org/03221/X1/2017/10"/&gt;</w:t>
      </w:r>
    </w:p>
    <w:p w14:paraId="7803D23F" w14:textId="77777777" w:rsidR="00801710" w:rsidRPr="00D516DB" w:rsidRDefault="00801710" w:rsidP="00D516DB">
      <w:pPr>
        <w:pStyle w:val="Code"/>
      </w:pPr>
    </w:p>
    <w:p w14:paraId="45A5B5C5" w14:textId="2CF95850" w:rsidR="00801710" w:rsidRPr="00D516DB" w:rsidRDefault="00BE7E94"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w:t>
      </w:r>
      <w:proofErr w:type="spellStart"/>
      <w:r w:rsidR="00801710" w:rsidRPr="00D516DB">
        <w:t>TFLIState</w:t>
      </w:r>
      <w:proofErr w:type="spellEnd"/>
      <w:r w:rsidR="00801710" w:rsidRPr="00D516DB">
        <w:t>"</w:t>
      </w:r>
      <w:r w:rsidR="00914DB8" w:rsidRPr="00D516DB">
        <w:t xml:space="preserve"> </w:t>
      </w:r>
      <w:r w:rsidR="00801710" w:rsidRPr="00D516DB">
        <w:t>type="</w:t>
      </w:r>
      <w:proofErr w:type="spellStart"/>
      <w:r w:rsidR="00801710" w:rsidRPr="00D516DB">
        <w:t>TFLIState</w:t>
      </w:r>
      <w:proofErr w:type="spellEnd"/>
      <w:r w:rsidR="00801710" w:rsidRPr="00D516DB">
        <w:t>"&gt;&lt;/</w:t>
      </w:r>
      <w:proofErr w:type="spellStart"/>
      <w:r w:rsidR="00801710" w:rsidRPr="00D516DB">
        <w:t>xs:element</w:t>
      </w:r>
      <w:proofErr w:type="spellEnd"/>
      <w:r w:rsidR="00801710" w:rsidRPr="00D516DB">
        <w:t>&gt;</w:t>
      </w:r>
    </w:p>
    <w:p w14:paraId="013B1C37" w14:textId="596AB5B2" w:rsidR="00801710" w:rsidRPr="00D516DB" w:rsidRDefault="00914DB8" w:rsidP="00D516DB">
      <w:pPr>
        <w:pStyle w:val="Code"/>
      </w:pPr>
      <w:r w:rsidRPr="00D516DB">
        <w:t xml:space="preserve">  </w:t>
      </w:r>
      <w:r w:rsidR="00801710" w:rsidRPr="00D516DB">
        <w:t>&lt;</w:t>
      </w:r>
      <w:proofErr w:type="spellStart"/>
      <w:r w:rsidR="00801710" w:rsidRPr="00D516DB">
        <w:t>xs:complexType</w:t>
      </w:r>
      <w:proofErr w:type="spellEnd"/>
      <w:r w:rsidRPr="00D516DB">
        <w:t xml:space="preserve"> </w:t>
      </w:r>
      <w:r w:rsidR="00801710" w:rsidRPr="00D516DB">
        <w:t>name="</w:t>
      </w:r>
      <w:proofErr w:type="spellStart"/>
      <w:r w:rsidR="00801710" w:rsidRPr="00D516DB">
        <w:t>TFLIState</w:t>
      </w:r>
      <w:proofErr w:type="spellEnd"/>
      <w:r w:rsidR="00801710" w:rsidRPr="00D516DB">
        <w:t>"&gt;</w:t>
      </w:r>
    </w:p>
    <w:p w14:paraId="53B60EB2" w14:textId="5F62B2DB" w:rsidR="00801710" w:rsidRPr="00D516DB" w:rsidRDefault="00BE7E94" w:rsidP="00D516DB">
      <w:pPr>
        <w:pStyle w:val="Code"/>
      </w:pPr>
      <w:r w:rsidRPr="00D516DB">
        <w:t xml:space="preserve">    </w:t>
      </w:r>
      <w:r w:rsidR="00801710" w:rsidRPr="00D516DB">
        <w:t>&lt;</w:t>
      </w:r>
      <w:proofErr w:type="spellStart"/>
      <w:r w:rsidR="00801710" w:rsidRPr="00D516DB">
        <w:t>xs:sequence</w:t>
      </w:r>
      <w:proofErr w:type="spellEnd"/>
      <w:r w:rsidR="00801710" w:rsidRPr="00D516DB">
        <w:t>&gt;</w:t>
      </w:r>
    </w:p>
    <w:p w14:paraId="0A5E9CA8" w14:textId="68C76CC0" w:rsidR="00801710" w:rsidRPr="00D516DB" w:rsidRDefault="00BE7E94"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w:t>
      </w:r>
      <w:proofErr w:type="spellStart"/>
      <w:r w:rsidR="00801710" w:rsidRPr="00D516DB">
        <w:t>PDUSessionID</w:t>
      </w:r>
      <w:proofErr w:type="spellEnd"/>
      <w:r w:rsidR="00801710" w:rsidRPr="00D516DB">
        <w:t>"</w:t>
      </w:r>
      <w:r w:rsidR="00914DB8" w:rsidRPr="00D516DB">
        <w:t xml:space="preserve"> </w:t>
      </w:r>
      <w:r w:rsidR="00801710" w:rsidRPr="00D516DB">
        <w:t>type="</w:t>
      </w:r>
      <w:proofErr w:type="spellStart"/>
      <w:r w:rsidR="00801710" w:rsidRPr="00D516DB">
        <w:t>PDUSessionID</w:t>
      </w:r>
      <w:proofErr w:type="spellEnd"/>
      <w:r w:rsidR="00801710" w:rsidRPr="00D516DB">
        <w:t>"&gt;&lt;/</w:t>
      </w:r>
      <w:proofErr w:type="spellStart"/>
      <w:r w:rsidR="00801710" w:rsidRPr="00D516DB">
        <w:t>xs:element</w:t>
      </w:r>
      <w:proofErr w:type="spellEnd"/>
      <w:r w:rsidR="00801710" w:rsidRPr="00D516DB">
        <w:t>&gt;</w:t>
      </w:r>
    </w:p>
    <w:p w14:paraId="6AAC9DBD" w14:textId="47D2E41A" w:rsidR="00801710" w:rsidRPr="00D516DB" w:rsidRDefault="00914DB8" w:rsidP="00D516DB">
      <w:pPr>
        <w:pStyle w:val="Code"/>
      </w:pPr>
      <w:r w:rsidRPr="00D516DB">
        <w:t xml:space="preserve">      </w:t>
      </w:r>
      <w:r w:rsidR="00801710" w:rsidRPr="00D516DB">
        <w:t>&lt;</w:t>
      </w:r>
      <w:proofErr w:type="spellStart"/>
      <w:r w:rsidR="00801710" w:rsidRPr="00D516DB">
        <w:t>xs:element</w:t>
      </w:r>
      <w:proofErr w:type="spellEnd"/>
      <w:r w:rsidRPr="00D516DB">
        <w:t xml:space="preserve"> </w:t>
      </w:r>
      <w:r w:rsidR="00801710" w:rsidRPr="00D516DB">
        <w:t>name="XID"</w:t>
      </w:r>
      <w:r w:rsidRPr="00D516DB">
        <w:t xml:space="preserve"> </w:t>
      </w:r>
      <w:r w:rsidR="00801710" w:rsidRPr="00D516DB">
        <w:t>type="etsiX1:XId"&gt;&lt;/</w:t>
      </w:r>
      <w:proofErr w:type="spellStart"/>
      <w:r w:rsidR="00801710" w:rsidRPr="00D516DB">
        <w:t>xs:element</w:t>
      </w:r>
      <w:proofErr w:type="spellEnd"/>
      <w:r w:rsidR="00801710" w:rsidRPr="00D516DB">
        <w:t>&gt;</w:t>
      </w:r>
    </w:p>
    <w:p w14:paraId="7B2C4B26" w14:textId="43978E7C" w:rsidR="00801710" w:rsidRPr="00D516DB" w:rsidRDefault="00914DB8" w:rsidP="00D516DB">
      <w:pPr>
        <w:pStyle w:val="Code"/>
      </w:pPr>
      <w:r w:rsidRPr="00D516DB">
        <w:t xml:space="preserve">      </w:t>
      </w:r>
      <w:r w:rsidR="00801710" w:rsidRPr="00D516DB">
        <w:t>&lt;</w:t>
      </w:r>
      <w:proofErr w:type="spellStart"/>
      <w:r w:rsidR="00801710" w:rsidRPr="00D516DB">
        <w:t>xs:element</w:t>
      </w:r>
      <w:proofErr w:type="spellEnd"/>
      <w:r w:rsidRPr="00D516DB">
        <w:t xml:space="preserve"> </w:t>
      </w:r>
      <w:r w:rsidR="00801710" w:rsidRPr="00D516DB">
        <w:t>name="</w:t>
      </w:r>
      <w:proofErr w:type="spellStart"/>
      <w:r w:rsidR="00801710" w:rsidRPr="00D516DB">
        <w:t>CorrelationID</w:t>
      </w:r>
      <w:proofErr w:type="spellEnd"/>
      <w:r w:rsidR="00801710" w:rsidRPr="00D516DB">
        <w:t>"</w:t>
      </w:r>
      <w:r w:rsidRPr="00D516DB">
        <w:t xml:space="preserve"> </w:t>
      </w:r>
      <w:r w:rsidR="00801710" w:rsidRPr="00D516DB">
        <w:t>type="</w:t>
      </w:r>
      <w:proofErr w:type="spellStart"/>
      <w:r w:rsidR="00801710" w:rsidRPr="00D516DB">
        <w:t>xs:nonNegativeInteger</w:t>
      </w:r>
      <w:proofErr w:type="spellEnd"/>
      <w:r w:rsidR="00801710" w:rsidRPr="00D516DB">
        <w:t>"&gt;&lt;/</w:t>
      </w:r>
      <w:proofErr w:type="spellStart"/>
      <w:r w:rsidR="00801710" w:rsidRPr="00D516DB">
        <w:t>xs:element</w:t>
      </w:r>
      <w:proofErr w:type="spellEnd"/>
      <w:r w:rsidR="00801710" w:rsidRPr="00D516DB">
        <w:t>&gt;</w:t>
      </w:r>
    </w:p>
    <w:p w14:paraId="6D4BFBCB" w14:textId="5A01D4A8" w:rsidR="00801710" w:rsidRPr="00D516DB" w:rsidRDefault="00914DB8" w:rsidP="00D516DB">
      <w:pPr>
        <w:pStyle w:val="Code"/>
      </w:pPr>
      <w:r w:rsidRPr="00D516DB">
        <w:t xml:space="preserve">      </w:t>
      </w:r>
      <w:r w:rsidR="00801710" w:rsidRPr="00D516DB">
        <w:t>&lt;</w:t>
      </w:r>
      <w:proofErr w:type="spellStart"/>
      <w:r w:rsidR="00801710" w:rsidRPr="00D516DB">
        <w:t>xs:element</w:t>
      </w:r>
      <w:proofErr w:type="spellEnd"/>
      <w:r w:rsidRPr="00D516DB">
        <w:t xml:space="preserve"> </w:t>
      </w:r>
      <w:r w:rsidR="00801710" w:rsidRPr="00D516DB">
        <w:t>name="</w:t>
      </w:r>
      <w:proofErr w:type="spellStart"/>
      <w:r w:rsidR="00801710" w:rsidRPr="00D516DB">
        <w:t>TriggeredTasks</w:t>
      </w:r>
      <w:proofErr w:type="spellEnd"/>
      <w:r w:rsidR="00801710" w:rsidRPr="00D516DB">
        <w:t>"</w:t>
      </w:r>
      <w:r w:rsidRPr="00D516DB">
        <w:t xml:space="preserve"> </w:t>
      </w:r>
      <w:r w:rsidR="00801710" w:rsidRPr="00D516DB">
        <w:t>type="</w:t>
      </w:r>
      <w:proofErr w:type="spellStart"/>
      <w:r w:rsidR="00801710" w:rsidRPr="00D516DB">
        <w:t>ListOfTriggeredTasks</w:t>
      </w:r>
      <w:proofErr w:type="spellEnd"/>
      <w:r w:rsidR="00801710" w:rsidRPr="00D516DB">
        <w:t>"&gt;&lt;/</w:t>
      </w:r>
      <w:proofErr w:type="spellStart"/>
      <w:r w:rsidR="00801710" w:rsidRPr="00D516DB">
        <w:t>xs:element</w:t>
      </w:r>
      <w:proofErr w:type="spellEnd"/>
      <w:r w:rsidR="00801710" w:rsidRPr="00D516DB">
        <w:t>&gt;</w:t>
      </w:r>
    </w:p>
    <w:p w14:paraId="170798DA" w14:textId="27019F1D" w:rsidR="00801710" w:rsidRPr="00D516DB" w:rsidRDefault="00914DB8" w:rsidP="00D516DB">
      <w:pPr>
        <w:pStyle w:val="Code"/>
      </w:pPr>
      <w:r w:rsidRPr="00D516DB">
        <w:t xml:space="preserve"> </w:t>
      </w:r>
      <w:r w:rsidR="00BE7E94" w:rsidRPr="00D516DB">
        <w:t xml:space="preserve">   </w:t>
      </w:r>
      <w:r w:rsidR="00801710" w:rsidRPr="00D516DB">
        <w:t>&lt;/</w:t>
      </w:r>
      <w:proofErr w:type="spellStart"/>
      <w:r w:rsidR="00801710" w:rsidRPr="00D516DB">
        <w:t>xs:sequence</w:t>
      </w:r>
      <w:proofErr w:type="spellEnd"/>
      <w:r w:rsidR="00801710" w:rsidRPr="00D516DB">
        <w:t>&gt;</w:t>
      </w:r>
    </w:p>
    <w:p w14:paraId="197FB1A6" w14:textId="09BBAD74" w:rsidR="00801710" w:rsidRPr="00D516DB" w:rsidRDefault="00BE7E94" w:rsidP="00D516DB">
      <w:pPr>
        <w:pStyle w:val="Code"/>
      </w:pPr>
      <w:r w:rsidRPr="00D516DB">
        <w:t xml:space="preserve">  </w:t>
      </w:r>
      <w:r w:rsidR="00801710" w:rsidRPr="00D516DB">
        <w:t>&lt;/</w:t>
      </w:r>
      <w:proofErr w:type="spellStart"/>
      <w:r w:rsidR="00801710" w:rsidRPr="00D516DB">
        <w:t>xs:complexType</w:t>
      </w:r>
      <w:proofErr w:type="spellEnd"/>
      <w:r w:rsidR="00801710" w:rsidRPr="00D516DB">
        <w:t>&gt;</w:t>
      </w:r>
    </w:p>
    <w:p w14:paraId="52CEE799" w14:textId="77777777" w:rsidR="00801710" w:rsidRPr="00D516DB" w:rsidRDefault="00801710" w:rsidP="00D516DB">
      <w:pPr>
        <w:pStyle w:val="Code"/>
      </w:pPr>
    </w:p>
    <w:p w14:paraId="6697BE8F" w14:textId="1BE0A0B1" w:rsidR="00801710" w:rsidRPr="00D516DB" w:rsidRDefault="00BE7E94"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w:t>
      </w:r>
      <w:proofErr w:type="spellStart"/>
      <w:r w:rsidR="00801710" w:rsidRPr="00D516DB">
        <w:t>POILIState</w:t>
      </w:r>
      <w:proofErr w:type="spellEnd"/>
      <w:r w:rsidR="00801710" w:rsidRPr="00D516DB">
        <w:t>"</w:t>
      </w:r>
      <w:r w:rsidR="00914DB8" w:rsidRPr="00D516DB">
        <w:t xml:space="preserve"> </w:t>
      </w:r>
      <w:r w:rsidR="00801710" w:rsidRPr="00D516DB">
        <w:t>type="</w:t>
      </w:r>
      <w:proofErr w:type="spellStart"/>
      <w:r w:rsidR="00801710" w:rsidRPr="00D516DB">
        <w:t>POILIState</w:t>
      </w:r>
      <w:proofErr w:type="spellEnd"/>
      <w:r w:rsidR="00801710" w:rsidRPr="00D516DB">
        <w:t>"&gt;&lt;/</w:t>
      </w:r>
      <w:proofErr w:type="spellStart"/>
      <w:r w:rsidR="00801710" w:rsidRPr="00D516DB">
        <w:t>xs:element</w:t>
      </w:r>
      <w:proofErr w:type="spellEnd"/>
      <w:r w:rsidR="00801710" w:rsidRPr="00D516DB">
        <w:t>&gt;</w:t>
      </w:r>
    </w:p>
    <w:p w14:paraId="667655F4" w14:textId="3E4DB53E" w:rsidR="00801710" w:rsidRPr="00D516DB" w:rsidRDefault="00914DB8" w:rsidP="00D516DB">
      <w:pPr>
        <w:pStyle w:val="Code"/>
      </w:pPr>
      <w:r w:rsidRPr="00D516DB">
        <w:t xml:space="preserve">  </w:t>
      </w:r>
      <w:r w:rsidR="00801710" w:rsidRPr="00D516DB">
        <w:t>&lt;</w:t>
      </w:r>
      <w:proofErr w:type="spellStart"/>
      <w:r w:rsidR="00801710" w:rsidRPr="00D516DB">
        <w:t>xs:complexType</w:t>
      </w:r>
      <w:proofErr w:type="spellEnd"/>
      <w:r w:rsidRPr="00D516DB">
        <w:t xml:space="preserve"> </w:t>
      </w:r>
      <w:r w:rsidR="00801710" w:rsidRPr="00D516DB">
        <w:t>name="</w:t>
      </w:r>
      <w:proofErr w:type="spellStart"/>
      <w:r w:rsidR="00801710" w:rsidRPr="00D516DB">
        <w:t>POILIState</w:t>
      </w:r>
      <w:proofErr w:type="spellEnd"/>
      <w:r w:rsidR="00801710" w:rsidRPr="00D516DB">
        <w:t>"&gt;</w:t>
      </w:r>
    </w:p>
    <w:p w14:paraId="64CC61F5" w14:textId="0D48CAA7" w:rsidR="00801710" w:rsidRPr="00D516DB" w:rsidRDefault="00BE7E94" w:rsidP="00D516DB">
      <w:pPr>
        <w:pStyle w:val="Code"/>
      </w:pPr>
      <w:r w:rsidRPr="00D516DB">
        <w:t xml:space="preserve">    </w:t>
      </w:r>
      <w:r w:rsidR="00801710" w:rsidRPr="00D516DB">
        <w:t>&lt;</w:t>
      </w:r>
      <w:proofErr w:type="spellStart"/>
      <w:r w:rsidR="00801710" w:rsidRPr="00D516DB">
        <w:t>xs:sequence</w:t>
      </w:r>
      <w:proofErr w:type="spellEnd"/>
      <w:r w:rsidR="00801710" w:rsidRPr="00D516DB">
        <w:t>&gt;</w:t>
      </w:r>
    </w:p>
    <w:p w14:paraId="0FD6D890" w14:textId="1558C165" w:rsidR="00801710" w:rsidRPr="00D516DB" w:rsidRDefault="00BE7E94"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w:t>
      </w:r>
      <w:proofErr w:type="spellStart"/>
      <w:r w:rsidR="00801710" w:rsidRPr="00D516DB">
        <w:t>PDUSessionID</w:t>
      </w:r>
      <w:proofErr w:type="spellEnd"/>
      <w:r w:rsidR="00801710" w:rsidRPr="00D516DB">
        <w:t>"</w:t>
      </w:r>
      <w:r w:rsidR="00914DB8" w:rsidRPr="00D516DB">
        <w:t xml:space="preserve"> </w:t>
      </w:r>
      <w:r w:rsidR="00801710" w:rsidRPr="00D516DB">
        <w:t>type="</w:t>
      </w:r>
      <w:proofErr w:type="spellStart"/>
      <w:r w:rsidR="00801710" w:rsidRPr="00D516DB">
        <w:t>PDUSessionID</w:t>
      </w:r>
      <w:proofErr w:type="spellEnd"/>
      <w:r w:rsidR="00801710" w:rsidRPr="00D516DB">
        <w:t>"&gt;&lt;/</w:t>
      </w:r>
      <w:proofErr w:type="spellStart"/>
      <w:r w:rsidR="00801710" w:rsidRPr="00D516DB">
        <w:t>xs:element</w:t>
      </w:r>
      <w:proofErr w:type="spellEnd"/>
      <w:r w:rsidR="00801710" w:rsidRPr="00D516DB">
        <w:t>&gt;</w:t>
      </w:r>
    </w:p>
    <w:p w14:paraId="403EB6A6" w14:textId="54497A37" w:rsidR="00801710" w:rsidRPr="00D516DB" w:rsidRDefault="00BE7E94"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name="XID"</w:t>
      </w:r>
      <w:r w:rsidR="00914DB8" w:rsidRPr="00D516DB">
        <w:t xml:space="preserve"> </w:t>
      </w:r>
      <w:r w:rsidR="00801710" w:rsidRPr="00D516DB">
        <w:t>type="etsiX1:XId"&gt;&lt;/</w:t>
      </w:r>
      <w:proofErr w:type="spellStart"/>
      <w:r w:rsidR="00801710" w:rsidRPr="00D516DB">
        <w:t>xs:element</w:t>
      </w:r>
      <w:proofErr w:type="spellEnd"/>
      <w:r w:rsidR="00801710" w:rsidRPr="00D516DB">
        <w:t>&gt;</w:t>
      </w:r>
    </w:p>
    <w:p w14:paraId="40F1C9D5" w14:textId="50A9F7E3" w:rsidR="00801710" w:rsidRPr="00D516DB" w:rsidRDefault="006339DC"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w:t>
      </w:r>
      <w:proofErr w:type="spellStart"/>
      <w:r w:rsidR="00801710" w:rsidRPr="00D516DB">
        <w:t>SequenceNumber</w:t>
      </w:r>
      <w:proofErr w:type="spellEnd"/>
      <w:r w:rsidR="00801710" w:rsidRPr="00D516DB">
        <w:t>"</w:t>
      </w:r>
      <w:r w:rsidR="00914DB8" w:rsidRPr="00D516DB">
        <w:t xml:space="preserve"> </w:t>
      </w:r>
      <w:r w:rsidR="00801710" w:rsidRPr="00D516DB">
        <w:t>type="</w:t>
      </w:r>
      <w:proofErr w:type="spellStart"/>
      <w:r w:rsidR="00801710" w:rsidRPr="00D516DB">
        <w:t>xs:unsignedInt</w:t>
      </w:r>
      <w:proofErr w:type="spellEnd"/>
      <w:r w:rsidR="00801710" w:rsidRPr="00D516DB">
        <w:t>"&gt;&lt;/</w:t>
      </w:r>
      <w:proofErr w:type="spellStart"/>
      <w:r w:rsidR="00801710" w:rsidRPr="00D516DB">
        <w:t>xs:element</w:t>
      </w:r>
      <w:proofErr w:type="spellEnd"/>
      <w:r w:rsidR="00801710" w:rsidRPr="00D516DB">
        <w:t>&gt;</w:t>
      </w:r>
    </w:p>
    <w:p w14:paraId="16D8CDD1" w14:textId="3596B186" w:rsidR="00801710" w:rsidRPr="00D516DB" w:rsidRDefault="006339DC"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w:t>
      </w:r>
      <w:proofErr w:type="spellStart"/>
      <w:r w:rsidR="00801710" w:rsidRPr="00D516DB">
        <w:t>CorrelationID</w:t>
      </w:r>
      <w:proofErr w:type="spellEnd"/>
      <w:r w:rsidR="00801710" w:rsidRPr="00D516DB">
        <w:t>"</w:t>
      </w:r>
      <w:r w:rsidR="00914DB8" w:rsidRPr="00D516DB">
        <w:t xml:space="preserve"> </w:t>
      </w:r>
      <w:r w:rsidR="00801710" w:rsidRPr="00D516DB">
        <w:t>type="</w:t>
      </w:r>
      <w:proofErr w:type="spellStart"/>
      <w:r w:rsidR="00801710" w:rsidRPr="00D516DB">
        <w:t>xs:nonNegativeInteger</w:t>
      </w:r>
      <w:proofErr w:type="spellEnd"/>
      <w:r w:rsidR="00801710" w:rsidRPr="00D516DB">
        <w:t>"&gt;&lt;/</w:t>
      </w:r>
      <w:proofErr w:type="spellStart"/>
      <w:r w:rsidR="00801710" w:rsidRPr="00D516DB">
        <w:t>xs:element</w:t>
      </w:r>
      <w:proofErr w:type="spellEnd"/>
      <w:r w:rsidR="00801710" w:rsidRPr="00D516DB">
        <w:t>&gt;</w:t>
      </w:r>
    </w:p>
    <w:p w14:paraId="165C91D0" w14:textId="78FB5D64" w:rsidR="00801710" w:rsidRPr="00D516DB" w:rsidRDefault="00F56EE5" w:rsidP="00D516DB">
      <w:pPr>
        <w:pStyle w:val="Code"/>
      </w:pPr>
      <w:r w:rsidRPr="00D516DB">
        <w:t xml:space="preserve">    </w:t>
      </w:r>
      <w:r w:rsidR="00801710" w:rsidRPr="00D516DB">
        <w:t>&lt;/</w:t>
      </w:r>
      <w:proofErr w:type="spellStart"/>
      <w:r w:rsidR="00801710" w:rsidRPr="00D516DB">
        <w:t>xs:sequence</w:t>
      </w:r>
      <w:proofErr w:type="spellEnd"/>
      <w:r w:rsidR="00801710" w:rsidRPr="00D516DB">
        <w:t>&gt;</w:t>
      </w:r>
    </w:p>
    <w:p w14:paraId="78528597" w14:textId="46D6886C" w:rsidR="00801710" w:rsidRPr="00D516DB" w:rsidRDefault="00F56EE5" w:rsidP="00D516DB">
      <w:pPr>
        <w:pStyle w:val="Code"/>
      </w:pPr>
      <w:r w:rsidRPr="00D516DB">
        <w:t xml:space="preserve">  </w:t>
      </w:r>
      <w:r w:rsidR="00801710" w:rsidRPr="00D516DB">
        <w:t>&lt;/</w:t>
      </w:r>
      <w:proofErr w:type="spellStart"/>
      <w:r w:rsidR="00801710" w:rsidRPr="00D516DB">
        <w:t>xs:complexType</w:t>
      </w:r>
      <w:proofErr w:type="spellEnd"/>
      <w:r w:rsidR="00801710" w:rsidRPr="00D516DB">
        <w:t>&gt;</w:t>
      </w:r>
    </w:p>
    <w:p w14:paraId="10DBF86E" w14:textId="77777777" w:rsidR="00801710" w:rsidRPr="00D516DB" w:rsidRDefault="00801710" w:rsidP="00D516DB">
      <w:pPr>
        <w:pStyle w:val="Code"/>
      </w:pPr>
    </w:p>
    <w:p w14:paraId="61D65020" w14:textId="37C0EEF9" w:rsidR="00801710" w:rsidRPr="00D516DB" w:rsidRDefault="00F56EE5" w:rsidP="00D516DB">
      <w:pPr>
        <w:pStyle w:val="Code"/>
      </w:pPr>
      <w:r w:rsidRPr="00D516DB">
        <w:t xml:space="preserve">  </w:t>
      </w:r>
      <w:r w:rsidR="00801710" w:rsidRPr="00D516DB">
        <w:t>&lt;</w:t>
      </w:r>
      <w:proofErr w:type="spellStart"/>
      <w:r w:rsidR="00801710" w:rsidRPr="00D516DB">
        <w:t>xs:complexType</w:t>
      </w:r>
      <w:proofErr w:type="spellEnd"/>
      <w:r w:rsidR="00914DB8" w:rsidRPr="00D516DB">
        <w:t xml:space="preserve"> </w:t>
      </w:r>
      <w:r w:rsidR="00801710" w:rsidRPr="00D516DB">
        <w:t>name="</w:t>
      </w:r>
      <w:proofErr w:type="spellStart"/>
      <w:r w:rsidR="00801710" w:rsidRPr="00D516DB">
        <w:t>ListOfTriggeredTasks</w:t>
      </w:r>
      <w:proofErr w:type="spellEnd"/>
      <w:r w:rsidR="00801710" w:rsidRPr="00D516DB">
        <w:t>"&gt;</w:t>
      </w:r>
    </w:p>
    <w:p w14:paraId="75CCD65B" w14:textId="3C9995F6" w:rsidR="00801710" w:rsidRPr="00D516DB" w:rsidRDefault="00F56EE5" w:rsidP="00D516DB">
      <w:pPr>
        <w:pStyle w:val="Code"/>
      </w:pPr>
      <w:r w:rsidRPr="00D516DB">
        <w:t xml:space="preserve">    </w:t>
      </w:r>
      <w:r w:rsidR="00801710" w:rsidRPr="00D516DB">
        <w:t>&lt;</w:t>
      </w:r>
      <w:proofErr w:type="spellStart"/>
      <w:r w:rsidR="00801710" w:rsidRPr="00D516DB">
        <w:t>xs:sequence</w:t>
      </w:r>
      <w:proofErr w:type="spellEnd"/>
      <w:r w:rsidR="00801710" w:rsidRPr="00D516DB">
        <w:t>&gt;</w:t>
      </w:r>
    </w:p>
    <w:p w14:paraId="4E484F21" w14:textId="40721C00" w:rsidR="00801710" w:rsidRPr="00D516DB" w:rsidRDefault="00F56EE5"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w:t>
      </w:r>
      <w:proofErr w:type="spellStart"/>
      <w:r w:rsidR="00801710" w:rsidRPr="00D516DB">
        <w:t>TriggeredTask</w:t>
      </w:r>
      <w:proofErr w:type="spellEnd"/>
      <w:r w:rsidR="00801710" w:rsidRPr="00D516DB">
        <w:t>"</w:t>
      </w:r>
      <w:r w:rsidR="00914DB8" w:rsidRPr="00D516DB">
        <w:t xml:space="preserve"> </w:t>
      </w:r>
      <w:r w:rsidR="00801710" w:rsidRPr="00D516DB">
        <w:t>type="</w:t>
      </w:r>
      <w:proofErr w:type="spellStart"/>
      <w:r w:rsidR="00801710" w:rsidRPr="00D516DB">
        <w:t>TriggeredTask</w:t>
      </w:r>
      <w:proofErr w:type="spellEnd"/>
      <w:r w:rsidR="00801710" w:rsidRPr="00D516DB">
        <w:t>"</w:t>
      </w:r>
      <w:r w:rsidR="00914DB8" w:rsidRPr="00D516DB">
        <w:t xml:space="preserve"> </w:t>
      </w:r>
      <w:r w:rsidR="00801710" w:rsidRPr="00D516DB">
        <w:t>minOccurs="0"</w:t>
      </w:r>
      <w:r w:rsidR="00914DB8" w:rsidRPr="00D516DB">
        <w:t xml:space="preserve"> </w:t>
      </w:r>
      <w:proofErr w:type="spellStart"/>
      <w:r w:rsidR="00801710" w:rsidRPr="00D516DB">
        <w:t>maxOccurs</w:t>
      </w:r>
      <w:proofErr w:type="spellEnd"/>
      <w:r w:rsidR="00801710" w:rsidRPr="00D516DB">
        <w:t>="unbounded"&gt;&lt;/</w:t>
      </w:r>
      <w:proofErr w:type="spellStart"/>
      <w:r w:rsidR="00801710" w:rsidRPr="00D516DB">
        <w:t>xs:element</w:t>
      </w:r>
      <w:proofErr w:type="spellEnd"/>
      <w:r w:rsidR="00801710" w:rsidRPr="00D516DB">
        <w:t>&gt;</w:t>
      </w:r>
    </w:p>
    <w:p w14:paraId="47107862" w14:textId="43B1D25C" w:rsidR="00801710" w:rsidRPr="00D516DB" w:rsidRDefault="00F56EE5" w:rsidP="00D516DB">
      <w:pPr>
        <w:pStyle w:val="Code"/>
      </w:pPr>
      <w:r w:rsidRPr="00D516DB">
        <w:t xml:space="preserve">    </w:t>
      </w:r>
      <w:r w:rsidR="00801710" w:rsidRPr="00D516DB">
        <w:t>&lt;/</w:t>
      </w:r>
      <w:proofErr w:type="spellStart"/>
      <w:r w:rsidR="00801710" w:rsidRPr="00D516DB">
        <w:t>xs:sequence</w:t>
      </w:r>
      <w:proofErr w:type="spellEnd"/>
      <w:r w:rsidR="00801710" w:rsidRPr="00D516DB">
        <w:t>&gt;</w:t>
      </w:r>
    </w:p>
    <w:p w14:paraId="5DE727CF" w14:textId="4F797AC6" w:rsidR="00801710" w:rsidRPr="00D516DB" w:rsidRDefault="00F56EE5" w:rsidP="00D516DB">
      <w:pPr>
        <w:pStyle w:val="Code"/>
      </w:pPr>
      <w:r w:rsidRPr="00D516DB">
        <w:t xml:space="preserve">  </w:t>
      </w:r>
      <w:r w:rsidR="00801710" w:rsidRPr="00D516DB">
        <w:t>&lt;/</w:t>
      </w:r>
      <w:proofErr w:type="spellStart"/>
      <w:r w:rsidR="00801710" w:rsidRPr="00D516DB">
        <w:t>xs:complexType</w:t>
      </w:r>
      <w:proofErr w:type="spellEnd"/>
      <w:r w:rsidR="00801710" w:rsidRPr="00D516DB">
        <w:t>&gt;</w:t>
      </w:r>
    </w:p>
    <w:p w14:paraId="07EF12BC" w14:textId="55CAF0C5" w:rsidR="00801710" w:rsidRPr="00D516DB" w:rsidRDefault="00801710" w:rsidP="00D516DB">
      <w:pPr>
        <w:pStyle w:val="Code"/>
      </w:pPr>
    </w:p>
    <w:p w14:paraId="79AE644D" w14:textId="79D9D082" w:rsidR="00801710" w:rsidRPr="00D516DB" w:rsidRDefault="00F56EE5" w:rsidP="00D516DB">
      <w:pPr>
        <w:pStyle w:val="Code"/>
      </w:pPr>
      <w:r w:rsidRPr="00D516DB">
        <w:t xml:space="preserve">  </w:t>
      </w:r>
      <w:r w:rsidR="00801710" w:rsidRPr="00D516DB">
        <w:t>&lt;</w:t>
      </w:r>
      <w:proofErr w:type="spellStart"/>
      <w:r w:rsidR="00801710" w:rsidRPr="00D516DB">
        <w:t>xs:complexType</w:t>
      </w:r>
      <w:proofErr w:type="spellEnd"/>
      <w:r w:rsidR="00914DB8" w:rsidRPr="00D516DB">
        <w:t xml:space="preserve"> </w:t>
      </w:r>
      <w:r w:rsidR="00801710" w:rsidRPr="00D516DB">
        <w:t>name="</w:t>
      </w:r>
      <w:proofErr w:type="spellStart"/>
      <w:r w:rsidR="00801710" w:rsidRPr="00D516DB">
        <w:t>TriggeredTask</w:t>
      </w:r>
      <w:proofErr w:type="spellEnd"/>
      <w:r w:rsidR="00801710" w:rsidRPr="00D516DB">
        <w:t>"&gt;</w:t>
      </w:r>
    </w:p>
    <w:p w14:paraId="324ACC0B" w14:textId="58E4A7A4" w:rsidR="00801710" w:rsidRPr="00D516DB" w:rsidRDefault="00F56EE5" w:rsidP="00D516DB">
      <w:pPr>
        <w:pStyle w:val="Code"/>
      </w:pPr>
      <w:r w:rsidRPr="00D516DB">
        <w:t xml:space="preserve">    </w:t>
      </w:r>
      <w:r w:rsidR="00801710" w:rsidRPr="00D516DB">
        <w:t>&lt;</w:t>
      </w:r>
      <w:proofErr w:type="spellStart"/>
      <w:r w:rsidR="00801710" w:rsidRPr="00D516DB">
        <w:t>xs:sequence</w:t>
      </w:r>
      <w:proofErr w:type="spellEnd"/>
      <w:r w:rsidR="00801710" w:rsidRPr="00D516DB">
        <w:t>&gt;</w:t>
      </w:r>
    </w:p>
    <w:p w14:paraId="7A829563" w14:textId="163340CA" w:rsidR="00801710" w:rsidRPr="00D516DB" w:rsidRDefault="006339DC"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name="XID"</w:t>
      </w:r>
      <w:r w:rsidR="00914DB8" w:rsidRPr="00D516DB">
        <w:t xml:space="preserve"> </w:t>
      </w:r>
      <w:r w:rsidR="00801710" w:rsidRPr="00D516DB">
        <w:t>type="etsiX1:XId"&gt;&lt;/</w:t>
      </w:r>
      <w:proofErr w:type="spellStart"/>
      <w:r w:rsidR="00801710" w:rsidRPr="00D516DB">
        <w:t>xs:element</w:t>
      </w:r>
      <w:proofErr w:type="spellEnd"/>
      <w:r w:rsidR="00801710" w:rsidRPr="00D516DB">
        <w:t>&gt;</w:t>
      </w:r>
    </w:p>
    <w:p w14:paraId="7EA9FD88" w14:textId="3D41E2A9" w:rsidR="00801710" w:rsidRPr="00D516DB" w:rsidRDefault="006339DC" w:rsidP="00D516DB">
      <w:pPr>
        <w:pStyle w:val="Code"/>
      </w:pPr>
      <w:r w:rsidRPr="00D516DB">
        <w:t xml:space="preserve">      </w:t>
      </w:r>
      <w:r w:rsidR="00801710" w:rsidRPr="00D516DB">
        <w:t>&lt;</w:t>
      </w:r>
      <w:proofErr w:type="spellStart"/>
      <w:r w:rsidR="00801710" w:rsidRPr="00D516DB">
        <w:t>xs:element</w:t>
      </w:r>
      <w:proofErr w:type="spellEnd"/>
      <w:r w:rsidR="00914DB8" w:rsidRPr="00D516DB">
        <w:t xml:space="preserve"> </w:t>
      </w:r>
      <w:r w:rsidR="00801710" w:rsidRPr="00D516DB">
        <w:t>name="NEID"</w:t>
      </w:r>
      <w:r w:rsidR="00914DB8" w:rsidRPr="00D516DB">
        <w:t xml:space="preserve"> </w:t>
      </w:r>
      <w:r w:rsidR="00801710" w:rsidRPr="00D516DB">
        <w:t>type="etsiX1:NeIdentifier"&gt;&lt;/</w:t>
      </w:r>
      <w:proofErr w:type="spellStart"/>
      <w:r w:rsidR="00801710" w:rsidRPr="00D516DB">
        <w:t>xs:element</w:t>
      </w:r>
      <w:proofErr w:type="spellEnd"/>
      <w:r w:rsidR="00801710" w:rsidRPr="00D516DB">
        <w:t>&gt;</w:t>
      </w:r>
    </w:p>
    <w:p w14:paraId="5A70534D" w14:textId="0E84412A" w:rsidR="00801710" w:rsidRPr="00D516DB" w:rsidRDefault="00F56EE5" w:rsidP="00D516DB">
      <w:pPr>
        <w:pStyle w:val="Code"/>
      </w:pPr>
      <w:r w:rsidRPr="00D516DB">
        <w:t xml:space="preserve">    </w:t>
      </w:r>
      <w:r w:rsidR="00801710" w:rsidRPr="00D516DB">
        <w:t>&lt;/</w:t>
      </w:r>
      <w:proofErr w:type="spellStart"/>
      <w:r w:rsidR="00801710" w:rsidRPr="00D516DB">
        <w:t>xs:sequence</w:t>
      </w:r>
      <w:proofErr w:type="spellEnd"/>
      <w:r w:rsidR="00801710" w:rsidRPr="00D516DB">
        <w:t>&gt;</w:t>
      </w:r>
    </w:p>
    <w:p w14:paraId="2238856B" w14:textId="108E835B" w:rsidR="00801710" w:rsidRPr="00D516DB" w:rsidRDefault="00F56EE5" w:rsidP="00D516DB">
      <w:pPr>
        <w:pStyle w:val="Code"/>
      </w:pPr>
      <w:r w:rsidRPr="00D516DB">
        <w:t xml:space="preserve">  </w:t>
      </w:r>
      <w:r w:rsidR="00801710" w:rsidRPr="00D516DB">
        <w:t>&lt;/</w:t>
      </w:r>
      <w:proofErr w:type="spellStart"/>
      <w:r w:rsidR="00801710" w:rsidRPr="00D516DB">
        <w:t>xs:complexType</w:t>
      </w:r>
      <w:proofErr w:type="spellEnd"/>
      <w:r w:rsidR="00801710" w:rsidRPr="00D516DB">
        <w:t>&gt;</w:t>
      </w:r>
    </w:p>
    <w:p w14:paraId="6D63288B" w14:textId="77777777" w:rsidR="00801710" w:rsidRPr="00D516DB" w:rsidRDefault="00801710" w:rsidP="00D516DB">
      <w:pPr>
        <w:pStyle w:val="Code"/>
      </w:pPr>
    </w:p>
    <w:p w14:paraId="10175210" w14:textId="26BF5363" w:rsidR="00801710" w:rsidRPr="00D516DB" w:rsidRDefault="00F56EE5" w:rsidP="00D516DB">
      <w:pPr>
        <w:pStyle w:val="Code"/>
      </w:pPr>
      <w:r w:rsidRPr="00D516DB">
        <w:t xml:space="preserve">  </w:t>
      </w:r>
      <w:r w:rsidR="00801710" w:rsidRPr="00D516DB">
        <w:t>&lt;</w:t>
      </w:r>
      <w:proofErr w:type="spellStart"/>
      <w:r w:rsidR="00801710" w:rsidRPr="00D516DB">
        <w:t>xs:simpleType</w:t>
      </w:r>
      <w:proofErr w:type="spellEnd"/>
      <w:r w:rsidR="00914DB8" w:rsidRPr="00D516DB">
        <w:t xml:space="preserve"> </w:t>
      </w:r>
      <w:r w:rsidR="00801710" w:rsidRPr="00D516DB">
        <w:t>name="</w:t>
      </w:r>
      <w:proofErr w:type="spellStart"/>
      <w:r w:rsidR="00801710" w:rsidRPr="00D516DB">
        <w:t>PDUSessionID</w:t>
      </w:r>
      <w:proofErr w:type="spellEnd"/>
      <w:r w:rsidR="00801710" w:rsidRPr="00D516DB">
        <w:t>"&gt;</w:t>
      </w:r>
    </w:p>
    <w:p w14:paraId="69B3E323" w14:textId="4A8F4721" w:rsidR="00801710" w:rsidRPr="00D516DB" w:rsidRDefault="00F56EE5" w:rsidP="00D516DB">
      <w:pPr>
        <w:pStyle w:val="Code"/>
      </w:pPr>
      <w:r w:rsidRPr="00D516DB">
        <w:t xml:space="preserve">    </w:t>
      </w:r>
      <w:r w:rsidR="00801710" w:rsidRPr="00D516DB">
        <w:t>&lt;</w:t>
      </w:r>
      <w:proofErr w:type="spellStart"/>
      <w:r w:rsidR="00801710" w:rsidRPr="00D516DB">
        <w:t>xs:restriction</w:t>
      </w:r>
      <w:proofErr w:type="spellEnd"/>
      <w:r w:rsidR="00914DB8" w:rsidRPr="00D516DB">
        <w:t xml:space="preserve"> </w:t>
      </w:r>
      <w:r w:rsidR="00801710" w:rsidRPr="00D516DB">
        <w:t>base="</w:t>
      </w:r>
      <w:proofErr w:type="spellStart"/>
      <w:r w:rsidR="00801710" w:rsidRPr="00D516DB">
        <w:t>xs:unsignedInt</w:t>
      </w:r>
      <w:proofErr w:type="spellEnd"/>
      <w:r w:rsidR="00801710" w:rsidRPr="00D516DB">
        <w:t>"&gt;</w:t>
      </w:r>
    </w:p>
    <w:p w14:paraId="351D9FD0" w14:textId="0187FA43" w:rsidR="00801710" w:rsidRPr="00D516DB" w:rsidRDefault="006339DC" w:rsidP="00D516DB">
      <w:pPr>
        <w:pStyle w:val="Code"/>
      </w:pPr>
      <w:r w:rsidRPr="00D516DB">
        <w:t xml:space="preserve">      </w:t>
      </w:r>
      <w:r w:rsidR="00801710" w:rsidRPr="00D516DB">
        <w:t>&lt;</w:t>
      </w:r>
      <w:proofErr w:type="spellStart"/>
      <w:r w:rsidR="00801710" w:rsidRPr="00D516DB">
        <w:t>xs:minInclusive</w:t>
      </w:r>
      <w:proofErr w:type="spellEnd"/>
      <w:r w:rsidR="00914DB8" w:rsidRPr="00D516DB">
        <w:t xml:space="preserve"> </w:t>
      </w:r>
      <w:r w:rsidR="00801710" w:rsidRPr="00D516DB">
        <w:t>value="0"/&gt;</w:t>
      </w:r>
    </w:p>
    <w:p w14:paraId="4C88D032" w14:textId="2A22AEE2" w:rsidR="00801710" w:rsidRPr="00D516DB" w:rsidRDefault="006339DC" w:rsidP="00D516DB">
      <w:pPr>
        <w:pStyle w:val="Code"/>
      </w:pPr>
      <w:r w:rsidRPr="00D516DB">
        <w:t xml:space="preserve">      </w:t>
      </w:r>
      <w:r w:rsidR="00801710" w:rsidRPr="00D516DB">
        <w:t>&lt;</w:t>
      </w:r>
      <w:proofErr w:type="spellStart"/>
      <w:r w:rsidR="00801710" w:rsidRPr="00D516DB">
        <w:t>xs:maxInclusive</w:t>
      </w:r>
      <w:proofErr w:type="spellEnd"/>
      <w:r w:rsidR="00914DB8" w:rsidRPr="00D516DB">
        <w:t xml:space="preserve"> </w:t>
      </w:r>
      <w:r w:rsidR="00801710" w:rsidRPr="00D516DB">
        <w:t>value="255"/&gt;</w:t>
      </w:r>
    </w:p>
    <w:p w14:paraId="37A7DBA4" w14:textId="7AA5CB5B" w:rsidR="00801710" w:rsidRPr="00D516DB" w:rsidRDefault="006339DC" w:rsidP="00D516DB">
      <w:pPr>
        <w:pStyle w:val="Code"/>
      </w:pPr>
      <w:r w:rsidRPr="00D516DB">
        <w:t xml:space="preserve">    </w:t>
      </w:r>
      <w:r w:rsidR="00801710" w:rsidRPr="00D516DB">
        <w:t>&lt;/</w:t>
      </w:r>
      <w:proofErr w:type="spellStart"/>
      <w:r w:rsidR="00801710" w:rsidRPr="00D516DB">
        <w:t>xs:restriction</w:t>
      </w:r>
      <w:proofErr w:type="spellEnd"/>
      <w:r w:rsidR="00801710" w:rsidRPr="00D516DB">
        <w:t>&gt;</w:t>
      </w:r>
    </w:p>
    <w:p w14:paraId="3DA1F560" w14:textId="07E2A894" w:rsidR="00801710" w:rsidRPr="00D516DB" w:rsidRDefault="006339DC" w:rsidP="00D516DB">
      <w:pPr>
        <w:pStyle w:val="Code"/>
      </w:pPr>
      <w:r w:rsidRPr="00D516DB">
        <w:t xml:space="preserve">  </w:t>
      </w:r>
      <w:r w:rsidR="00801710" w:rsidRPr="00D516DB">
        <w:t>&lt;/</w:t>
      </w:r>
      <w:proofErr w:type="spellStart"/>
      <w:r w:rsidR="00801710" w:rsidRPr="00D516DB">
        <w:t>xs:simpleType</w:t>
      </w:r>
      <w:proofErr w:type="spellEnd"/>
      <w:r w:rsidR="00801710" w:rsidRPr="00D516DB">
        <w:t>&gt;</w:t>
      </w:r>
    </w:p>
    <w:p w14:paraId="094F32B4" w14:textId="77777777" w:rsidR="00801710" w:rsidRPr="00D516DB" w:rsidRDefault="00801710" w:rsidP="00D516DB">
      <w:pPr>
        <w:pStyle w:val="Code"/>
      </w:pPr>
    </w:p>
    <w:p w14:paraId="3E58DA2A" w14:textId="77777777" w:rsidR="00801710" w:rsidRPr="00D516DB" w:rsidRDefault="00801710" w:rsidP="00D516DB">
      <w:pPr>
        <w:pStyle w:val="Code"/>
      </w:pPr>
      <w:r w:rsidRPr="00D516DB">
        <w:t>&lt;/</w:t>
      </w:r>
      <w:proofErr w:type="spellStart"/>
      <w:r w:rsidRPr="00D516DB">
        <w:t>xs:schema</w:t>
      </w:r>
      <w:proofErr w:type="spellEnd"/>
      <w:r w:rsidRPr="00D516DB">
        <w:t>&gt;</w:t>
      </w:r>
    </w:p>
    <w:p w14:paraId="71B64EA1" w14:textId="77777777" w:rsidR="00801710" w:rsidRPr="00D516DB" w:rsidRDefault="00801710" w:rsidP="00D516DB">
      <w:pPr>
        <w:pStyle w:val="Code"/>
      </w:pP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1" w:name="_Toc98016729"/>
      <w:r w:rsidRPr="00760004">
        <w:t>Annex Z (informative):</w:t>
      </w:r>
      <w:r w:rsidR="00C1575F">
        <w:br/>
      </w:r>
      <w:r w:rsidR="00080512" w:rsidRPr="00760004">
        <w:t>Change history</w:t>
      </w:r>
      <w:bookmarkEnd w:id="281"/>
    </w:p>
    <w:bookmarkEnd w:id="272"/>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 xml:space="preserve">Coding of "other target identifier"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 xml:space="preserve">Correction of reference clause number in TS 33.128 Rel.16 for </w:t>
            </w:r>
            <w:proofErr w:type="spellStart"/>
            <w:r>
              <w:rPr>
                <w:sz w:val="16"/>
                <w:szCs w:val="16"/>
              </w:rPr>
              <w:t>fiveGSTAIList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 xml:space="preserve">Missing “Owner”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822231" w:rsidRPr="009A2D8B"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4B44176A" w:rsidR="00822231" w:rsidRDefault="00822231" w:rsidP="00477AAF">
            <w:pPr>
              <w:pStyle w:val="TAL"/>
              <w:keepNext w:val="0"/>
              <w:keepLines w:val="0"/>
              <w:rPr>
                <w:sz w:val="16"/>
                <w:szCs w:val="16"/>
              </w:rPr>
            </w:pPr>
            <w:r>
              <w:rPr>
                <w:sz w:val="16"/>
                <w:szCs w:val="16"/>
              </w:rPr>
              <w:t>202</w:t>
            </w:r>
            <w:r w:rsidR="008F4D6D">
              <w:rPr>
                <w:sz w:val="16"/>
                <w:szCs w:val="16"/>
              </w:rPr>
              <w:t>2</w:t>
            </w:r>
            <w:r>
              <w:rPr>
                <w:sz w:val="16"/>
                <w:szCs w:val="16"/>
              </w:rPr>
              <w:t>-</w:t>
            </w:r>
            <w:r w:rsidR="008F4D6D">
              <w:rPr>
                <w:sz w:val="16"/>
                <w:szCs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03FC15D8" w:rsidR="00822231" w:rsidRDefault="00822231" w:rsidP="00477AAF">
            <w:pPr>
              <w:pStyle w:val="TAL"/>
              <w:keepNext w:val="0"/>
              <w:keepLines w:val="0"/>
              <w:rPr>
                <w:sz w:val="16"/>
                <w:szCs w:val="16"/>
              </w:rPr>
            </w:pPr>
            <w:r>
              <w:rPr>
                <w:sz w:val="16"/>
                <w:szCs w:val="16"/>
              </w:rPr>
              <w:t>SA#9</w:t>
            </w:r>
            <w:r w:rsidR="008F4D6D">
              <w:rPr>
                <w:sz w:val="16"/>
                <w:szCs w:val="16"/>
              </w:rPr>
              <w:t>5</w:t>
            </w:r>
            <w:r>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4D8D6C63" w:rsidR="00822231" w:rsidRDefault="00822231" w:rsidP="004F7BFF">
            <w:pPr>
              <w:pStyle w:val="TAL"/>
              <w:keepNext w:val="0"/>
              <w:keepLines w:val="0"/>
              <w:rPr>
                <w:sz w:val="16"/>
                <w:szCs w:val="16"/>
              </w:rPr>
            </w:pPr>
            <w:r>
              <w:rPr>
                <w:sz w:val="16"/>
                <w:szCs w:val="16"/>
              </w:rPr>
              <w:t>SP-2</w:t>
            </w:r>
            <w:r w:rsidR="008F4D6D">
              <w:rPr>
                <w:sz w:val="16"/>
                <w:szCs w:val="16"/>
              </w:rPr>
              <w:t>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55D032D8" w:rsidR="00822231" w:rsidRDefault="009A2DDB" w:rsidP="00477AAF">
            <w:pPr>
              <w:pStyle w:val="TAL"/>
              <w:keepNext w:val="0"/>
              <w:keepLines w:val="0"/>
              <w:rPr>
                <w:sz w:val="16"/>
                <w:szCs w:val="16"/>
              </w:rPr>
            </w:pPr>
            <w:r>
              <w:rPr>
                <w:sz w:val="16"/>
                <w:szCs w:val="16"/>
              </w:rPr>
              <w:t>0</w:t>
            </w:r>
            <w:r w:rsidR="003F1472">
              <w:rPr>
                <w:sz w:val="16"/>
                <w:szCs w:val="16"/>
              </w:rPr>
              <w:t>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792B9CC8" w:rsidR="00822231" w:rsidRDefault="003F1472"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5A1373BD" w:rsidR="00822231" w:rsidRDefault="003F1472"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28A1930A" w:rsidR="00822231" w:rsidRDefault="004F7BFF" w:rsidP="00477AAF">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583FE18F" w:rsidR="00822231" w:rsidRDefault="00FF3717" w:rsidP="00477AAF">
            <w:pPr>
              <w:pStyle w:val="TAL"/>
              <w:keepNext w:val="0"/>
              <w:keepLines w:val="0"/>
              <w:rPr>
                <w:sz w:val="16"/>
                <w:szCs w:val="16"/>
              </w:rPr>
            </w:pPr>
            <w:r>
              <w:rPr>
                <w:sz w:val="16"/>
                <w:szCs w:val="16"/>
              </w:rPr>
              <w:t>16.</w:t>
            </w:r>
            <w:r w:rsidR="00FF1B8D">
              <w:rPr>
                <w:sz w:val="16"/>
                <w:szCs w:val="16"/>
              </w:rPr>
              <w:t>10</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9503C" w14:textId="77777777" w:rsidR="00FC726B" w:rsidRDefault="00FC726B">
      <w:r>
        <w:separator/>
      </w:r>
    </w:p>
  </w:endnote>
  <w:endnote w:type="continuationSeparator" w:id="0">
    <w:p w14:paraId="316BB7BE" w14:textId="77777777" w:rsidR="00FC726B" w:rsidRDefault="00FC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7099" w14:textId="77777777" w:rsidR="00FC726B" w:rsidRDefault="00FC726B">
      <w:r>
        <w:separator/>
      </w:r>
    </w:p>
  </w:footnote>
  <w:footnote w:type="continuationSeparator" w:id="0">
    <w:p w14:paraId="445D2508" w14:textId="77777777" w:rsidR="00FC726B" w:rsidRDefault="00FC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05D24BDF"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501">
      <w:rPr>
        <w:rFonts w:ascii="Arial" w:hAnsi="Arial" w:cs="Arial"/>
        <w:b/>
        <w:noProof/>
        <w:sz w:val="18"/>
        <w:szCs w:val="18"/>
      </w:rPr>
      <w:t>3GPP TS 33.128 V16.10.0 (2022-03)</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1A26E93A"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501">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13"/>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201DD"/>
    <w:rsid w:val="00020442"/>
    <w:rsid w:val="00020B85"/>
    <w:rsid w:val="00020C2C"/>
    <w:rsid w:val="00021C40"/>
    <w:rsid w:val="00021DF2"/>
    <w:rsid w:val="00021FC7"/>
    <w:rsid w:val="00022E3C"/>
    <w:rsid w:val="000277EC"/>
    <w:rsid w:val="0003014E"/>
    <w:rsid w:val="000314E1"/>
    <w:rsid w:val="000330E2"/>
    <w:rsid w:val="00033397"/>
    <w:rsid w:val="000336EB"/>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361E7"/>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849"/>
    <w:rsid w:val="00373663"/>
    <w:rsid w:val="003736D5"/>
    <w:rsid w:val="0037525A"/>
    <w:rsid w:val="00376B1D"/>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4C7"/>
    <w:rsid w:val="003E7F60"/>
    <w:rsid w:val="003F0840"/>
    <w:rsid w:val="003F1072"/>
    <w:rsid w:val="003F1472"/>
    <w:rsid w:val="003F156A"/>
    <w:rsid w:val="003F1DB0"/>
    <w:rsid w:val="003F1FC0"/>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4337"/>
    <w:rsid w:val="00654D0B"/>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337D"/>
    <w:rsid w:val="00675A10"/>
    <w:rsid w:val="0067711E"/>
    <w:rsid w:val="006772E0"/>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2C19"/>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3DE6"/>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6502"/>
    <w:rsid w:val="007D6C29"/>
    <w:rsid w:val="007D7F8D"/>
    <w:rsid w:val="007E0AAD"/>
    <w:rsid w:val="007E1856"/>
    <w:rsid w:val="007E18BA"/>
    <w:rsid w:val="007E1955"/>
    <w:rsid w:val="007E38A2"/>
    <w:rsid w:val="007E664E"/>
    <w:rsid w:val="007E6913"/>
    <w:rsid w:val="007E72B1"/>
    <w:rsid w:val="007F156B"/>
    <w:rsid w:val="007F2BC9"/>
    <w:rsid w:val="007F2C83"/>
    <w:rsid w:val="007F38E8"/>
    <w:rsid w:val="007F51BA"/>
    <w:rsid w:val="007F5B54"/>
    <w:rsid w:val="007F77F6"/>
    <w:rsid w:val="0080066F"/>
    <w:rsid w:val="00801423"/>
    <w:rsid w:val="00801710"/>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0BFA"/>
    <w:rsid w:val="00921667"/>
    <w:rsid w:val="00921B53"/>
    <w:rsid w:val="00924D95"/>
    <w:rsid w:val="00924EC7"/>
    <w:rsid w:val="0092512F"/>
    <w:rsid w:val="00927A77"/>
    <w:rsid w:val="00930918"/>
    <w:rsid w:val="009316D8"/>
    <w:rsid w:val="00935E13"/>
    <w:rsid w:val="00935F0A"/>
    <w:rsid w:val="00937355"/>
    <w:rsid w:val="00942D2F"/>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C55"/>
    <w:rsid w:val="009979E4"/>
    <w:rsid w:val="00997C31"/>
    <w:rsid w:val="009A07B7"/>
    <w:rsid w:val="009A082C"/>
    <w:rsid w:val="009A0933"/>
    <w:rsid w:val="009A29B3"/>
    <w:rsid w:val="009A2D8B"/>
    <w:rsid w:val="009A2DDB"/>
    <w:rsid w:val="009A320B"/>
    <w:rsid w:val="009A3AFA"/>
    <w:rsid w:val="009A5EC1"/>
    <w:rsid w:val="009B0264"/>
    <w:rsid w:val="009B1A47"/>
    <w:rsid w:val="009B31DC"/>
    <w:rsid w:val="009B38E3"/>
    <w:rsid w:val="009B4661"/>
    <w:rsid w:val="009B6C49"/>
    <w:rsid w:val="009C05D9"/>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732"/>
    <w:rsid w:val="00A04A4B"/>
    <w:rsid w:val="00A04A5A"/>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165"/>
    <w:rsid w:val="00A47183"/>
    <w:rsid w:val="00A50B15"/>
    <w:rsid w:val="00A5118F"/>
    <w:rsid w:val="00A51B38"/>
    <w:rsid w:val="00A532D3"/>
    <w:rsid w:val="00A53724"/>
    <w:rsid w:val="00A57A41"/>
    <w:rsid w:val="00A6140A"/>
    <w:rsid w:val="00A6175F"/>
    <w:rsid w:val="00A65DB1"/>
    <w:rsid w:val="00A66648"/>
    <w:rsid w:val="00A6754A"/>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77C9"/>
    <w:rsid w:val="00AA1018"/>
    <w:rsid w:val="00AA293E"/>
    <w:rsid w:val="00AA2DDD"/>
    <w:rsid w:val="00AA602A"/>
    <w:rsid w:val="00AA72AF"/>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6B3E"/>
    <w:rsid w:val="00B40779"/>
    <w:rsid w:val="00B44C7E"/>
    <w:rsid w:val="00B45E5B"/>
    <w:rsid w:val="00B46464"/>
    <w:rsid w:val="00B50F57"/>
    <w:rsid w:val="00B52960"/>
    <w:rsid w:val="00B55007"/>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2124B"/>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97"/>
    <w:rsid w:val="00C53AA5"/>
    <w:rsid w:val="00C53D18"/>
    <w:rsid w:val="00C54253"/>
    <w:rsid w:val="00C54CED"/>
    <w:rsid w:val="00C55048"/>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F71"/>
    <w:rsid w:val="00CB40A5"/>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309B"/>
    <w:rsid w:val="00DC41CF"/>
    <w:rsid w:val="00DC41D5"/>
    <w:rsid w:val="00DC4BCB"/>
    <w:rsid w:val="00DC4DA2"/>
    <w:rsid w:val="00DC5085"/>
    <w:rsid w:val="00DC53DE"/>
    <w:rsid w:val="00DC666B"/>
    <w:rsid w:val="00DC697E"/>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5309"/>
    <w:rsid w:val="00E16F54"/>
    <w:rsid w:val="00E170F0"/>
    <w:rsid w:val="00E20F21"/>
    <w:rsid w:val="00E21106"/>
    <w:rsid w:val="00E22654"/>
    <w:rsid w:val="00E22B30"/>
    <w:rsid w:val="00E249CB"/>
    <w:rsid w:val="00E24FD6"/>
    <w:rsid w:val="00E26218"/>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9095F"/>
    <w:rsid w:val="00E90B98"/>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B1F"/>
    <w:rsid w:val="00EE1DDD"/>
    <w:rsid w:val="00EE1E1C"/>
    <w:rsid w:val="00EE1E45"/>
    <w:rsid w:val="00EE2CEC"/>
    <w:rsid w:val="00EE403F"/>
    <w:rsid w:val="00EE62D7"/>
    <w:rsid w:val="00EE6437"/>
    <w:rsid w:val="00EF03F4"/>
    <w:rsid w:val="00EF052A"/>
    <w:rsid w:val="00EF07D8"/>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76E4"/>
    <w:rsid w:val="00F37985"/>
    <w:rsid w:val="00F40581"/>
    <w:rsid w:val="00F42287"/>
    <w:rsid w:val="00F43326"/>
    <w:rsid w:val="00F43520"/>
    <w:rsid w:val="00F45366"/>
    <w:rsid w:val="00F46150"/>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B85"/>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175</Pages>
  <Words>67264</Words>
  <Characters>428560</Characters>
  <Application>Microsoft Office Word</Application>
  <DocSecurity>0</DocSecurity>
  <Lines>3571</Lines>
  <Paragraphs>989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494835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117</cp:revision>
  <cp:lastPrinted>2018-08-16T06:18:00Z</cp:lastPrinted>
  <dcterms:created xsi:type="dcterms:W3CDTF">2021-06-22T10:43:00Z</dcterms:created>
  <dcterms:modified xsi:type="dcterms:W3CDTF">2022-03-12T21:29:00Z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