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1421" w14:paraId="42FE9408" w14:textId="77777777">
        <w:trPr>
          <w:cantSplit/>
        </w:trPr>
        <w:tc>
          <w:tcPr>
            <w:tcW w:w="10423" w:type="dxa"/>
            <w:gridSpan w:val="2"/>
            <w:shd w:val="clear" w:color="auto" w:fill="auto"/>
          </w:tcPr>
          <w:p w14:paraId="210B2106" w14:textId="77777777" w:rsidR="00FA1421"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10</w:t>
            </w:r>
            <w:r>
              <w:rPr>
                <w:sz w:val="32"/>
              </w:rPr>
              <w:t>)</w:t>
            </w:r>
          </w:p>
        </w:tc>
      </w:tr>
      <w:tr w:rsidR="00FA1421" w14:paraId="23E275C9" w14:textId="77777777">
        <w:trPr>
          <w:cantSplit/>
          <w:trHeight w:hRule="exact" w:val="1134"/>
        </w:trPr>
        <w:tc>
          <w:tcPr>
            <w:tcW w:w="10423" w:type="dxa"/>
            <w:gridSpan w:val="2"/>
            <w:shd w:val="clear" w:color="auto" w:fill="auto"/>
          </w:tcPr>
          <w:p w14:paraId="3B81E13B" w14:textId="77777777" w:rsidR="00FA1421" w:rsidRDefault="00000000">
            <w:pPr>
              <w:pStyle w:val="ZB"/>
              <w:framePr w:w="0" w:hRule="auto" w:wrap="auto" w:vAnchor="margin" w:hAnchor="text" w:yAlign="inline"/>
            </w:pPr>
            <w:r>
              <w:t xml:space="preserve">Technical </w:t>
            </w:r>
            <w:bookmarkStart w:id="5" w:name="spectype2"/>
            <w:r>
              <w:t>Report</w:t>
            </w:r>
            <w:bookmarkEnd w:id="5"/>
          </w:p>
          <w:p w14:paraId="00AA649C" w14:textId="77777777" w:rsidR="00FA1421" w:rsidRDefault="00000000">
            <w:pPr>
              <w:pStyle w:val="Guidance"/>
            </w:pPr>
            <w:r>
              <w:br/>
            </w:r>
            <w:r>
              <w:br/>
            </w:r>
          </w:p>
        </w:tc>
      </w:tr>
      <w:tr w:rsidR="00FA1421" w14:paraId="345F3C3B" w14:textId="77777777">
        <w:trPr>
          <w:cantSplit/>
          <w:trHeight w:hRule="exact" w:val="3686"/>
        </w:trPr>
        <w:tc>
          <w:tcPr>
            <w:tcW w:w="10423" w:type="dxa"/>
            <w:gridSpan w:val="2"/>
            <w:tcBorders>
              <w:bottom w:val="single" w:sz="12" w:space="0" w:color="auto"/>
            </w:tcBorders>
            <w:shd w:val="clear" w:color="auto" w:fill="auto"/>
          </w:tcPr>
          <w:p w14:paraId="41CD73F1" w14:textId="77777777" w:rsidR="00FA1421" w:rsidRDefault="00000000">
            <w:pPr>
              <w:pStyle w:val="ZT"/>
              <w:framePr w:wrap="auto" w:hAnchor="text" w:yAlign="inline"/>
            </w:pPr>
            <w:r>
              <w:t>3rd Generation Partnership Project;</w:t>
            </w:r>
          </w:p>
          <w:p w14:paraId="01E5B451" w14:textId="77777777" w:rsidR="00FA1421" w:rsidRDefault="00000000">
            <w:pPr>
              <w:pStyle w:val="ZT"/>
              <w:framePr w:wrap="auto" w:hAnchor="text" w:yAlign="inline"/>
            </w:pPr>
            <w:r>
              <w:t>Technical Specification Group Radio Access Network;</w:t>
            </w:r>
            <w:bookmarkStart w:id="6" w:name="specTitle"/>
          </w:p>
          <w:p w14:paraId="6443356E" w14:textId="77777777" w:rsidR="00FA1421" w:rsidRDefault="00000000">
            <w:pPr>
              <w:pStyle w:val="ZT"/>
              <w:framePr w:wrap="auto" w:hAnchor="text" w:yAlign="inline"/>
              <w:wordWrap w:val="0"/>
            </w:pPr>
            <w:r>
              <w:t>Rel-18 NR Inter-band Carrier Aggregation/Dual Connectivity for2 bands DL with x bands UL (x=1,2)</w:t>
            </w:r>
            <w:bookmarkEnd w:id="6"/>
          </w:p>
          <w:p w14:paraId="0165AB09" w14:textId="77777777" w:rsidR="00FA1421"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FA1421" w14:paraId="5ADDF449" w14:textId="77777777">
        <w:trPr>
          <w:cantSplit/>
        </w:trPr>
        <w:tc>
          <w:tcPr>
            <w:tcW w:w="10423" w:type="dxa"/>
            <w:gridSpan w:val="2"/>
            <w:tcBorders>
              <w:top w:val="single" w:sz="12" w:space="0" w:color="auto"/>
              <w:bottom w:val="dashed" w:sz="4" w:space="0" w:color="auto"/>
            </w:tcBorders>
            <w:shd w:val="clear" w:color="auto" w:fill="auto"/>
          </w:tcPr>
          <w:p w14:paraId="4496739C" w14:textId="77777777" w:rsidR="00FA1421" w:rsidRDefault="00000000">
            <w:pPr>
              <w:pStyle w:val="TAR"/>
            </w:pPr>
            <w:r>
              <w:tab/>
            </w:r>
          </w:p>
        </w:tc>
      </w:tr>
      <w:bookmarkStart w:id="8" w:name="_MON_1684549432"/>
      <w:bookmarkEnd w:id="8"/>
      <w:tr w:rsidR="00FA1421" w14:paraId="21B08451" w14:textId="77777777">
        <w:trPr>
          <w:cantSplit/>
          <w:trHeight w:hRule="exact" w:val="1531"/>
        </w:trPr>
        <w:tc>
          <w:tcPr>
            <w:tcW w:w="5211" w:type="dxa"/>
            <w:tcBorders>
              <w:top w:val="dashed" w:sz="4" w:space="0" w:color="auto"/>
              <w:bottom w:val="dashed" w:sz="4" w:space="0" w:color="auto"/>
            </w:tcBorders>
            <w:shd w:val="clear" w:color="auto" w:fill="auto"/>
          </w:tcPr>
          <w:p w14:paraId="0FF17721" w14:textId="77777777" w:rsidR="00FA1421" w:rsidRDefault="00000000">
            <w:pPr>
              <w:pStyle w:val="TAL"/>
            </w:pPr>
            <w:r>
              <w:object w:dxaOrig="2054" w:dyaOrig="1252" w14:anchorId="27BA9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8280821" r:id="rId11"/>
              </w:object>
            </w:r>
          </w:p>
        </w:tc>
        <w:bookmarkStart w:id="9" w:name="_MON_1710316168"/>
        <w:bookmarkEnd w:id="9"/>
        <w:tc>
          <w:tcPr>
            <w:tcW w:w="5212" w:type="dxa"/>
            <w:tcBorders>
              <w:top w:val="dashed" w:sz="4" w:space="0" w:color="auto"/>
              <w:bottom w:val="dashed" w:sz="4" w:space="0" w:color="auto"/>
            </w:tcBorders>
            <w:shd w:val="clear" w:color="auto" w:fill="auto"/>
          </w:tcPr>
          <w:p w14:paraId="3D73E1F7" w14:textId="77777777" w:rsidR="00FA1421" w:rsidRDefault="00000000">
            <w:pPr>
              <w:pStyle w:val="TAR"/>
            </w:pPr>
            <w:r>
              <w:object w:dxaOrig="2567" w:dyaOrig="1490" w14:anchorId="3D0D8DAD">
                <v:shape id="_x0000_i1026" type="#_x0000_t75" style="width:128.5pt;height:74.5pt" o:ole="">
                  <v:imagedata r:id="rId12" o:title=""/>
                </v:shape>
                <o:OLEObject Type="Embed" ProgID="Word.Picture.8" ShapeID="_x0000_i1026" DrawAspect="Content" ObjectID="_1728280822" r:id="rId13"/>
              </w:object>
            </w:r>
          </w:p>
        </w:tc>
      </w:tr>
      <w:tr w:rsidR="00FA1421" w14:paraId="68D8D9FA" w14:textId="77777777">
        <w:trPr>
          <w:cantSplit/>
          <w:trHeight w:hRule="exact" w:val="964"/>
        </w:trPr>
        <w:tc>
          <w:tcPr>
            <w:tcW w:w="10423" w:type="dxa"/>
            <w:gridSpan w:val="2"/>
            <w:tcBorders>
              <w:top w:val="dashed" w:sz="4" w:space="0" w:color="auto"/>
            </w:tcBorders>
            <w:shd w:val="clear" w:color="auto" w:fill="auto"/>
          </w:tcPr>
          <w:p w14:paraId="0BD0EB20" w14:textId="77777777" w:rsidR="00FA142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22F443A" w14:textId="77777777" w:rsidR="00FA1421" w:rsidRDefault="00FA1421">
      <w:pPr>
        <w:sectPr w:rsidR="00FA1421">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FA1421" w14:paraId="61F6A6F4" w14:textId="77777777">
        <w:trPr>
          <w:trHeight w:hRule="exact" w:val="5670"/>
        </w:trPr>
        <w:tc>
          <w:tcPr>
            <w:tcW w:w="10423" w:type="dxa"/>
            <w:shd w:val="clear" w:color="auto" w:fill="auto"/>
          </w:tcPr>
          <w:p w14:paraId="4A59614D" w14:textId="77777777" w:rsidR="00FA1421" w:rsidRDefault="00FA1421">
            <w:pPr>
              <w:pStyle w:val="Guidance"/>
            </w:pPr>
            <w:bookmarkStart w:id="11" w:name="page2"/>
          </w:p>
        </w:tc>
      </w:tr>
      <w:tr w:rsidR="00FA1421" w14:paraId="023BE4CD" w14:textId="77777777">
        <w:trPr>
          <w:trHeight w:hRule="exact" w:val="5387"/>
        </w:trPr>
        <w:tc>
          <w:tcPr>
            <w:tcW w:w="10423" w:type="dxa"/>
            <w:shd w:val="clear" w:color="auto" w:fill="auto"/>
          </w:tcPr>
          <w:p w14:paraId="4E6FD2A1" w14:textId="77777777" w:rsidR="00FA1421" w:rsidRDefault="00000000">
            <w:pPr>
              <w:pStyle w:val="FP"/>
              <w:spacing w:after="240"/>
              <w:ind w:left="2835" w:right="2835"/>
              <w:jc w:val="center"/>
              <w:rPr>
                <w:rFonts w:ascii="Arial" w:hAnsi="Arial"/>
                <w:b/>
                <w:i/>
              </w:rPr>
            </w:pPr>
            <w:bookmarkStart w:id="12" w:name="coords3gpp"/>
            <w:r>
              <w:rPr>
                <w:rFonts w:ascii="Arial" w:hAnsi="Arial"/>
                <w:b/>
                <w:i/>
              </w:rPr>
              <w:t>3GPP</w:t>
            </w:r>
          </w:p>
          <w:p w14:paraId="32F04B39" w14:textId="77777777" w:rsidR="00FA1421" w:rsidRDefault="00000000">
            <w:pPr>
              <w:pStyle w:val="FP"/>
              <w:pBdr>
                <w:bottom w:val="single" w:sz="6" w:space="1" w:color="auto"/>
              </w:pBdr>
              <w:ind w:left="2835" w:right="2835"/>
              <w:jc w:val="center"/>
            </w:pPr>
            <w:r>
              <w:t>Postal address</w:t>
            </w:r>
          </w:p>
          <w:p w14:paraId="4782904A" w14:textId="77777777" w:rsidR="00FA1421" w:rsidRDefault="00FA1421">
            <w:pPr>
              <w:pStyle w:val="FP"/>
              <w:ind w:left="2835" w:right="2835"/>
              <w:jc w:val="center"/>
              <w:rPr>
                <w:rFonts w:ascii="Arial" w:hAnsi="Arial"/>
                <w:sz w:val="18"/>
              </w:rPr>
            </w:pPr>
          </w:p>
          <w:p w14:paraId="76E644C4" w14:textId="77777777" w:rsidR="00FA1421" w:rsidRDefault="00000000">
            <w:pPr>
              <w:pStyle w:val="FP"/>
              <w:pBdr>
                <w:bottom w:val="single" w:sz="6" w:space="1" w:color="auto"/>
              </w:pBdr>
              <w:spacing w:before="240"/>
              <w:ind w:left="2835" w:right="2835"/>
              <w:jc w:val="center"/>
            </w:pPr>
            <w:r>
              <w:t>3GPP support office address</w:t>
            </w:r>
          </w:p>
          <w:p w14:paraId="7AE903E4" w14:textId="77777777" w:rsidR="00FA142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474939" w14:textId="77777777" w:rsidR="00FA1421" w:rsidRDefault="00000000">
            <w:pPr>
              <w:pStyle w:val="FP"/>
              <w:ind w:left="2835" w:right="2835"/>
              <w:jc w:val="center"/>
              <w:rPr>
                <w:rFonts w:ascii="Arial" w:hAnsi="Arial"/>
                <w:sz w:val="18"/>
                <w:lang w:val="fr-FR"/>
              </w:rPr>
            </w:pPr>
            <w:r>
              <w:rPr>
                <w:rFonts w:ascii="Arial" w:hAnsi="Arial"/>
                <w:sz w:val="18"/>
                <w:lang w:val="fr-FR"/>
              </w:rPr>
              <w:t>Valbonne - FRANCE</w:t>
            </w:r>
          </w:p>
          <w:p w14:paraId="41D0F23D" w14:textId="77777777" w:rsidR="00FA142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7E9E288" w14:textId="77777777" w:rsidR="00FA1421" w:rsidRDefault="00000000">
            <w:pPr>
              <w:pStyle w:val="FP"/>
              <w:pBdr>
                <w:bottom w:val="single" w:sz="6" w:space="1" w:color="auto"/>
              </w:pBdr>
              <w:spacing w:before="240"/>
              <w:ind w:left="2835" w:right="2835"/>
              <w:jc w:val="center"/>
            </w:pPr>
            <w:r>
              <w:t>Internet</w:t>
            </w:r>
          </w:p>
          <w:p w14:paraId="32A4431D" w14:textId="77777777" w:rsidR="00FA1421" w:rsidRDefault="00000000">
            <w:pPr>
              <w:pStyle w:val="FP"/>
              <w:ind w:left="2835" w:right="2835"/>
              <w:jc w:val="center"/>
              <w:rPr>
                <w:rFonts w:ascii="Arial" w:hAnsi="Arial"/>
                <w:sz w:val="18"/>
              </w:rPr>
            </w:pPr>
            <w:r>
              <w:rPr>
                <w:rFonts w:ascii="Arial" w:hAnsi="Arial"/>
                <w:sz w:val="18"/>
              </w:rPr>
              <w:t>http://www.3gpp.org</w:t>
            </w:r>
            <w:bookmarkEnd w:id="12"/>
          </w:p>
          <w:p w14:paraId="62AF82DB" w14:textId="77777777" w:rsidR="00FA1421" w:rsidRDefault="00FA1421"/>
        </w:tc>
      </w:tr>
      <w:tr w:rsidR="00FA1421" w14:paraId="10317187" w14:textId="77777777">
        <w:tc>
          <w:tcPr>
            <w:tcW w:w="10423" w:type="dxa"/>
            <w:shd w:val="clear" w:color="auto" w:fill="auto"/>
            <w:vAlign w:val="bottom"/>
          </w:tcPr>
          <w:p w14:paraId="4EC54CC3" w14:textId="77777777" w:rsidR="00FA1421"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21EA8D7" w14:textId="77777777" w:rsidR="00FA1421" w:rsidRDefault="00000000">
            <w:pPr>
              <w:pStyle w:val="FP"/>
              <w:jc w:val="center"/>
            </w:pPr>
            <w:r>
              <w:t>No part may be reproduced except as authorized by written permission.</w:t>
            </w:r>
            <w:r>
              <w:br/>
              <w:t>The copyright and the foregoing restriction extend to reproduction in all media.</w:t>
            </w:r>
          </w:p>
          <w:p w14:paraId="6D3FFBF9" w14:textId="77777777" w:rsidR="00FA1421" w:rsidRDefault="00FA1421">
            <w:pPr>
              <w:pStyle w:val="FP"/>
              <w:jc w:val="center"/>
            </w:pPr>
          </w:p>
          <w:p w14:paraId="4AB25E51" w14:textId="77777777" w:rsidR="00FA1421" w:rsidRDefault="00000000">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37D938B2" w14:textId="77777777" w:rsidR="00FA1421" w:rsidRDefault="00000000">
            <w:pPr>
              <w:pStyle w:val="FP"/>
              <w:jc w:val="center"/>
              <w:rPr>
                <w:sz w:val="18"/>
              </w:rPr>
            </w:pPr>
            <w:r>
              <w:rPr>
                <w:sz w:val="18"/>
              </w:rPr>
              <w:t>All rights reserved.</w:t>
            </w:r>
          </w:p>
          <w:p w14:paraId="2360D464" w14:textId="77777777" w:rsidR="00FA1421" w:rsidRDefault="00FA1421">
            <w:pPr>
              <w:pStyle w:val="FP"/>
              <w:rPr>
                <w:sz w:val="18"/>
              </w:rPr>
            </w:pPr>
          </w:p>
          <w:p w14:paraId="54C0BDFE" w14:textId="77777777" w:rsidR="00FA1421" w:rsidRDefault="00000000">
            <w:pPr>
              <w:pStyle w:val="FP"/>
              <w:rPr>
                <w:sz w:val="18"/>
              </w:rPr>
            </w:pPr>
            <w:r>
              <w:rPr>
                <w:sz w:val="18"/>
              </w:rPr>
              <w:t>UMTS™ is a Trade Mark of ETSI registered for the benefit of its members</w:t>
            </w:r>
          </w:p>
          <w:p w14:paraId="0145A5EC" w14:textId="77777777" w:rsidR="00FA142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7FB10BE" w14:textId="77777777" w:rsidR="00FA1421" w:rsidRDefault="00000000">
            <w:pPr>
              <w:pStyle w:val="FP"/>
              <w:rPr>
                <w:sz w:val="18"/>
              </w:rPr>
            </w:pPr>
            <w:r>
              <w:rPr>
                <w:sz w:val="18"/>
              </w:rPr>
              <w:t>GSM® and the GSM logo are registered and owned by the GSM Association</w:t>
            </w:r>
            <w:bookmarkEnd w:id="13"/>
          </w:p>
          <w:p w14:paraId="25BE4A34" w14:textId="77777777" w:rsidR="00FA1421" w:rsidRDefault="00FA1421"/>
        </w:tc>
      </w:tr>
      <w:bookmarkEnd w:id="11"/>
    </w:tbl>
    <w:p w14:paraId="53DD0A34" w14:textId="77777777" w:rsidR="00FA1421" w:rsidRDefault="00000000">
      <w:pPr>
        <w:pStyle w:val="TT"/>
      </w:pPr>
      <w:r>
        <w:br w:type="page"/>
      </w:r>
      <w:bookmarkStart w:id="16" w:name="tableOfContents"/>
      <w:bookmarkEnd w:id="16"/>
      <w:r>
        <w:lastRenderedPageBreak/>
        <w:t>Contents</w:t>
      </w:r>
    </w:p>
    <w:p w14:paraId="61DD55A3" w14:textId="77777777" w:rsidR="00FA1421" w:rsidRDefault="00000000">
      <w:pPr>
        <w:pStyle w:val="TOC1"/>
        <w:tabs>
          <w:tab w:val="clear" w:pos="9639"/>
          <w:tab w:val="right" w:leader="dot" w:pos="9641"/>
        </w:tabs>
        <w:rPr>
          <w:sz w:val="20"/>
        </w:rPr>
      </w:pPr>
      <w:r>
        <w:fldChar w:fldCharType="begin"/>
      </w:r>
      <w:r>
        <w:instrText xml:space="preserve"> TOC \o "1-9" </w:instrText>
      </w:r>
      <w:r>
        <w:fldChar w:fldCharType="separate"/>
      </w:r>
      <w:r>
        <w:rPr>
          <w:sz w:val="20"/>
        </w:rPr>
        <w:t>Foreword</w:t>
      </w:r>
      <w:r>
        <w:rPr>
          <w:sz w:val="20"/>
        </w:rPr>
        <w:tab/>
      </w:r>
      <w:r>
        <w:rPr>
          <w:sz w:val="20"/>
        </w:rPr>
        <w:fldChar w:fldCharType="begin"/>
      </w:r>
      <w:r>
        <w:rPr>
          <w:sz w:val="20"/>
        </w:rPr>
        <w:instrText xml:space="preserve"> PAGEREF _Toc11326 \h </w:instrText>
      </w:r>
      <w:r>
        <w:rPr>
          <w:sz w:val="20"/>
        </w:rPr>
      </w:r>
      <w:r>
        <w:rPr>
          <w:sz w:val="20"/>
        </w:rPr>
        <w:fldChar w:fldCharType="separate"/>
      </w:r>
      <w:r>
        <w:rPr>
          <w:sz w:val="20"/>
        </w:rPr>
        <w:t>7</w:t>
      </w:r>
      <w:r>
        <w:rPr>
          <w:sz w:val="20"/>
        </w:rPr>
        <w:fldChar w:fldCharType="end"/>
      </w:r>
    </w:p>
    <w:p w14:paraId="032B4BE0" w14:textId="77777777" w:rsidR="00FA1421" w:rsidRDefault="00000000">
      <w:pPr>
        <w:pStyle w:val="TOC1"/>
        <w:tabs>
          <w:tab w:val="clear" w:pos="9639"/>
          <w:tab w:val="right" w:pos="2000"/>
          <w:tab w:val="right" w:leader="dot" w:pos="9641"/>
        </w:tabs>
        <w:rPr>
          <w:sz w:val="20"/>
        </w:rPr>
      </w:pPr>
      <w:r>
        <w:rPr>
          <w:sz w:val="20"/>
        </w:rPr>
        <w:t>1</w:t>
      </w:r>
      <w:r>
        <w:rPr>
          <w:sz w:val="20"/>
        </w:rPr>
        <w:tab/>
        <w:t>Scope</w:t>
      </w:r>
      <w:r>
        <w:rPr>
          <w:sz w:val="20"/>
        </w:rPr>
        <w:tab/>
      </w:r>
      <w:r>
        <w:rPr>
          <w:sz w:val="20"/>
          <w:lang w:val="en-US" w:eastAsia="zh-CN"/>
        </w:rPr>
        <w:tab/>
      </w:r>
      <w:r>
        <w:rPr>
          <w:sz w:val="20"/>
        </w:rPr>
        <w:fldChar w:fldCharType="begin"/>
      </w:r>
      <w:r>
        <w:rPr>
          <w:sz w:val="20"/>
        </w:rPr>
        <w:instrText xml:space="preserve"> PAGEREF _Toc20687 \h </w:instrText>
      </w:r>
      <w:r>
        <w:rPr>
          <w:sz w:val="20"/>
        </w:rPr>
      </w:r>
      <w:r>
        <w:rPr>
          <w:sz w:val="20"/>
        </w:rPr>
        <w:fldChar w:fldCharType="separate"/>
      </w:r>
      <w:r>
        <w:rPr>
          <w:sz w:val="20"/>
        </w:rPr>
        <w:t>9</w:t>
      </w:r>
      <w:r>
        <w:rPr>
          <w:sz w:val="20"/>
        </w:rPr>
        <w:fldChar w:fldCharType="end"/>
      </w:r>
    </w:p>
    <w:p w14:paraId="2F0A74F1" w14:textId="77777777" w:rsidR="00FA1421" w:rsidRDefault="00000000">
      <w:pPr>
        <w:pStyle w:val="TOC1"/>
        <w:tabs>
          <w:tab w:val="clear" w:pos="9639"/>
          <w:tab w:val="right" w:pos="2000"/>
          <w:tab w:val="right" w:leader="dot" w:pos="9641"/>
        </w:tabs>
        <w:rPr>
          <w:sz w:val="20"/>
        </w:rPr>
      </w:pPr>
      <w:r>
        <w:rPr>
          <w:sz w:val="20"/>
        </w:rPr>
        <w:t>2</w:t>
      </w:r>
      <w:r>
        <w:rPr>
          <w:sz w:val="20"/>
        </w:rPr>
        <w:tab/>
        <w:t>References</w:t>
      </w:r>
      <w:r>
        <w:rPr>
          <w:sz w:val="20"/>
        </w:rPr>
        <w:tab/>
      </w:r>
      <w:r>
        <w:rPr>
          <w:sz w:val="20"/>
          <w:lang w:val="en-US" w:eastAsia="zh-CN"/>
        </w:rPr>
        <w:tab/>
      </w:r>
      <w:r>
        <w:rPr>
          <w:sz w:val="20"/>
        </w:rPr>
        <w:fldChar w:fldCharType="begin"/>
      </w:r>
      <w:r>
        <w:rPr>
          <w:sz w:val="20"/>
        </w:rPr>
        <w:instrText xml:space="preserve"> PAGEREF _Toc12030 \h </w:instrText>
      </w:r>
      <w:r>
        <w:rPr>
          <w:sz w:val="20"/>
        </w:rPr>
      </w:r>
      <w:r>
        <w:rPr>
          <w:sz w:val="20"/>
        </w:rPr>
        <w:fldChar w:fldCharType="separate"/>
      </w:r>
      <w:r>
        <w:rPr>
          <w:sz w:val="20"/>
        </w:rPr>
        <w:t>9</w:t>
      </w:r>
      <w:r>
        <w:rPr>
          <w:sz w:val="20"/>
        </w:rPr>
        <w:fldChar w:fldCharType="end"/>
      </w:r>
    </w:p>
    <w:p w14:paraId="3F350D9B" w14:textId="77777777" w:rsidR="00FA1421" w:rsidRDefault="00000000">
      <w:pPr>
        <w:pStyle w:val="TOC1"/>
        <w:tabs>
          <w:tab w:val="clear" w:pos="9639"/>
          <w:tab w:val="right" w:pos="2000"/>
          <w:tab w:val="right" w:leader="dot" w:pos="9641"/>
        </w:tabs>
        <w:rPr>
          <w:sz w:val="20"/>
        </w:rPr>
      </w:pPr>
      <w:r>
        <w:rPr>
          <w:sz w:val="20"/>
        </w:rPr>
        <w:t>3</w:t>
      </w:r>
      <w:r>
        <w:rPr>
          <w:sz w:val="20"/>
        </w:rPr>
        <w:tab/>
        <w:t>Definitions of terms, symbols and abbreviations</w:t>
      </w:r>
      <w:r>
        <w:rPr>
          <w:sz w:val="20"/>
        </w:rPr>
        <w:tab/>
      </w:r>
      <w:r>
        <w:rPr>
          <w:sz w:val="20"/>
        </w:rPr>
        <w:fldChar w:fldCharType="begin"/>
      </w:r>
      <w:r>
        <w:rPr>
          <w:sz w:val="20"/>
        </w:rPr>
        <w:instrText xml:space="preserve"> PAGEREF _Toc3837 \h </w:instrText>
      </w:r>
      <w:r>
        <w:rPr>
          <w:sz w:val="20"/>
        </w:rPr>
      </w:r>
      <w:r>
        <w:rPr>
          <w:sz w:val="20"/>
        </w:rPr>
        <w:fldChar w:fldCharType="separate"/>
      </w:r>
      <w:r>
        <w:rPr>
          <w:sz w:val="20"/>
        </w:rPr>
        <w:t>9</w:t>
      </w:r>
      <w:r>
        <w:rPr>
          <w:sz w:val="20"/>
        </w:rPr>
        <w:fldChar w:fldCharType="end"/>
      </w:r>
    </w:p>
    <w:p w14:paraId="7157CBCC" w14:textId="77777777" w:rsidR="00FA1421" w:rsidRDefault="00000000">
      <w:pPr>
        <w:pStyle w:val="TOC2"/>
        <w:tabs>
          <w:tab w:val="clear" w:pos="9639"/>
          <w:tab w:val="right" w:pos="2000"/>
          <w:tab w:val="right" w:leader="dot" w:pos="9641"/>
        </w:tabs>
      </w:pPr>
      <w:r>
        <w:t>3.1</w:t>
      </w:r>
      <w:r>
        <w:tab/>
        <w:t>Terms</w:t>
      </w:r>
      <w:r>
        <w:tab/>
      </w:r>
      <w:r>
        <w:rPr>
          <w:lang w:val="en-US" w:eastAsia="zh-CN"/>
        </w:rPr>
        <w:tab/>
      </w:r>
      <w:r>
        <w:fldChar w:fldCharType="begin"/>
      </w:r>
      <w:r>
        <w:instrText xml:space="preserve"> PAGEREF _Toc9424 \h </w:instrText>
      </w:r>
      <w:r>
        <w:fldChar w:fldCharType="separate"/>
      </w:r>
      <w:r>
        <w:t>9</w:t>
      </w:r>
      <w:r>
        <w:fldChar w:fldCharType="end"/>
      </w:r>
    </w:p>
    <w:p w14:paraId="50323ECE" w14:textId="77777777" w:rsidR="00FA1421" w:rsidRDefault="00000000">
      <w:pPr>
        <w:pStyle w:val="TOC2"/>
        <w:tabs>
          <w:tab w:val="clear" w:pos="9639"/>
          <w:tab w:val="right" w:pos="2000"/>
          <w:tab w:val="right" w:leader="dot" w:pos="9641"/>
        </w:tabs>
      </w:pPr>
      <w:r>
        <w:t>3.2</w:t>
      </w:r>
      <w:r>
        <w:tab/>
        <w:t>Symbols</w:t>
      </w:r>
      <w:r>
        <w:tab/>
      </w:r>
      <w:r>
        <w:rPr>
          <w:lang w:val="en-US" w:eastAsia="zh-CN"/>
        </w:rPr>
        <w:tab/>
      </w:r>
      <w:r>
        <w:fldChar w:fldCharType="begin"/>
      </w:r>
      <w:r>
        <w:instrText xml:space="preserve"> PAGEREF _Toc4502 \h </w:instrText>
      </w:r>
      <w:r>
        <w:fldChar w:fldCharType="separate"/>
      </w:r>
      <w:r>
        <w:t>9</w:t>
      </w:r>
      <w:r>
        <w:fldChar w:fldCharType="end"/>
      </w:r>
    </w:p>
    <w:p w14:paraId="32A03BAE" w14:textId="77777777" w:rsidR="00FA1421" w:rsidRDefault="00000000">
      <w:pPr>
        <w:pStyle w:val="TOC2"/>
        <w:tabs>
          <w:tab w:val="clear" w:pos="9639"/>
          <w:tab w:val="right" w:pos="2000"/>
          <w:tab w:val="right" w:leader="dot" w:pos="9641"/>
        </w:tabs>
      </w:pPr>
      <w:r>
        <w:t>3.3</w:t>
      </w:r>
      <w:r>
        <w:tab/>
        <w:t>Abbreviations</w:t>
      </w:r>
      <w:r>
        <w:tab/>
      </w:r>
      <w:r>
        <w:fldChar w:fldCharType="begin"/>
      </w:r>
      <w:r>
        <w:instrText xml:space="preserve"> PAGEREF _Toc4470 \h </w:instrText>
      </w:r>
      <w:r>
        <w:fldChar w:fldCharType="separate"/>
      </w:r>
      <w:r>
        <w:t>10</w:t>
      </w:r>
      <w:r>
        <w:fldChar w:fldCharType="end"/>
      </w:r>
    </w:p>
    <w:p w14:paraId="481E49B1" w14:textId="77777777" w:rsidR="00FA1421" w:rsidRDefault="00000000">
      <w:pPr>
        <w:pStyle w:val="TOC1"/>
        <w:tabs>
          <w:tab w:val="clear" w:pos="9639"/>
          <w:tab w:val="right" w:pos="2000"/>
          <w:tab w:val="right" w:leader="dot" w:pos="9641"/>
        </w:tabs>
        <w:rPr>
          <w:sz w:val="20"/>
        </w:rPr>
      </w:pPr>
      <w:r>
        <w:rPr>
          <w:sz w:val="20"/>
        </w:rPr>
        <w:t>4</w:t>
      </w:r>
      <w:r>
        <w:rPr>
          <w:sz w:val="20"/>
        </w:rPr>
        <w:tab/>
        <w:t>Background</w:t>
      </w:r>
      <w:r>
        <w:rPr>
          <w:sz w:val="20"/>
        </w:rPr>
        <w:tab/>
      </w:r>
      <w:r>
        <w:rPr>
          <w:sz w:val="20"/>
          <w:lang w:val="en-US" w:eastAsia="zh-CN"/>
        </w:rPr>
        <w:tab/>
      </w:r>
      <w:r>
        <w:rPr>
          <w:sz w:val="20"/>
        </w:rPr>
        <w:fldChar w:fldCharType="begin"/>
      </w:r>
      <w:r>
        <w:rPr>
          <w:sz w:val="20"/>
        </w:rPr>
        <w:instrText xml:space="preserve"> PAGEREF _Toc3185 \h </w:instrText>
      </w:r>
      <w:r>
        <w:rPr>
          <w:sz w:val="20"/>
        </w:rPr>
      </w:r>
      <w:r>
        <w:rPr>
          <w:sz w:val="20"/>
        </w:rPr>
        <w:fldChar w:fldCharType="separate"/>
      </w:r>
      <w:r>
        <w:rPr>
          <w:sz w:val="20"/>
        </w:rPr>
        <w:t>10</w:t>
      </w:r>
      <w:r>
        <w:rPr>
          <w:sz w:val="20"/>
        </w:rPr>
        <w:fldChar w:fldCharType="end"/>
      </w:r>
    </w:p>
    <w:p w14:paraId="4CFDF014" w14:textId="77777777" w:rsidR="00FA1421" w:rsidRDefault="00000000">
      <w:pPr>
        <w:pStyle w:val="TOC2"/>
        <w:tabs>
          <w:tab w:val="clear" w:pos="9639"/>
          <w:tab w:val="right" w:pos="2000"/>
          <w:tab w:val="right" w:leader="dot" w:pos="9641"/>
        </w:tabs>
      </w:pPr>
      <w:r>
        <w:t>4.1</w:t>
      </w:r>
      <w:r>
        <w:tab/>
        <w:t>Introduction</w:t>
      </w:r>
      <w:r>
        <w:rPr>
          <w:lang w:val="en-US" w:eastAsia="zh-CN"/>
        </w:rPr>
        <w:tab/>
      </w:r>
      <w:r>
        <w:tab/>
      </w:r>
      <w:r>
        <w:fldChar w:fldCharType="begin"/>
      </w:r>
      <w:r>
        <w:instrText xml:space="preserve"> PAGEREF _Toc1052 \h </w:instrText>
      </w:r>
      <w:r>
        <w:fldChar w:fldCharType="separate"/>
      </w:r>
      <w:r>
        <w:t>10</w:t>
      </w:r>
      <w:r>
        <w:fldChar w:fldCharType="end"/>
      </w:r>
    </w:p>
    <w:p w14:paraId="44F014DE" w14:textId="77777777" w:rsidR="00FA1421" w:rsidRDefault="00000000">
      <w:pPr>
        <w:pStyle w:val="TOC2"/>
        <w:tabs>
          <w:tab w:val="clear" w:pos="9639"/>
          <w:tab w:val="right" w:pos="2000"/>
          <w:tab w:val="right" w:leader="dot" w:pos="9641"/>
        </w:tabs>
      </w:pPr>
      <w:r>
        <w:t>4.2</w:t>
      </w:r>
      <w:r>
        <w:tab/>
        <w:t>TR Maintenance</w:t>
      </w:r>
      <w:r>
        <w:tab/>
      </w:r>
      <w:r>
        <w:fldChar w:fldCharType="begin"/>
      </w:r>
      <w:r>
        <w:instrText xml:space="preserve"> PAGEREF _Toc6643 \h </w:instrText>
      </w:r>
      <w:r>
        <w:fldChar w:fldCharType="separate"/>
      </w:r>
      <w:r>
        <w:t>10</w:t>
      </w:r>
      <w:r>
        <w:fldChar w:fldCharType="end"/>
      </w:r>
    </w:p>
    <w:p w14:paraId="495D6E2D" w14:textId="77777777" w:rsidR="00FA1421" w:rsidRDefault="00000000">
      <w:pPr>
        <w:pStyle w:val="TOC1"/>
        <w:tabs>
          <w:tab w:val="clear" w:pos="9639"/>
          <w:tab w:val="right" w:pos="2000"/>
          <w:tab w:val="right" w:leader="dot" w:pos="9641"/>
        </w:tabs>
        <w:rPr>
          <w:sz w:val="20"/>
        </w:rPr>
      </w:pPr>
      <w:r>
        <w:rPr>
          <w:sz w:val="20"/>
        </w:rPr>
        <w:t>5</w:t>
      </w:r>
      <w:r>
        <w:rPr>
          <w:sz w:val="20"/>
        </w:rPr>
        <w:tab/>
      </w:r>
      <w:r>
        <w:rPr>
          <w:sz w:val="20"/>
          <w:lang w:val="en-US" w:eastAsia="zh-CN"/>
        </w:rPr>
        <w:t>Both bands within FR1 Carrier Aggregation</w:t>
      </w:r>
      <w:r>
        <w:rPr>
          <w:sz w:val="20"/>
        </w:rPr>
        <w:t>: Specific Band Combination Part</w:t>
      </w:r>
      <w:r>
        <w:rPr>
          <w:sz w:val="20"/>
        </w:rPr>
        <w:tab/>
      </w:r>
      <w:r>
        <w:rPr>
          <w:sz w:val="20"/>
        </w:rPr>
        <w:fldChar w:fldCharType="begin"/>
      </w:r>
      <w:r>
        <w:rPr>
          <w:sz w:val="20"/>
        </w:rPr>
        <w:instrText xml:space="preserve"> PAGEREF _Toc32219 \h </w:instrText>
      </w:r>
      <w:r>
        <w:rPr>
          <w:sz w:val="20"/>
        </w:rPr>
      </w:r>
      <w:r>
        <w:rPr>
          <w:sz w:val="20"/>
        </w:rPr>
        <w:fldChar w:fldCharType="separate"/>
      </w:r>
      <w:r>
        <w:rPr>
          <w:sz w:val="20"/>
        </w:rPr>
        <w:t>11</w:t>
      </w:r>
      <w:r>
        <w:rPr>
          <w:sz w:val="20"/>
        </w:rPr>
        <w:fldChar w:fldCharType="end"/>
      </w:r>
    </w:p>
    <w:p w14:paraId="205892E9" w14:textId="77777777" w:rsidR="00FA1421" w:rsidRDefault="00000000">
      <w:pPr>
        <w:pStyle w:val="TOC2"/>
        <w:tabs>
          <w:tab w:val="clear" w:pos="9639"/>
          <w:tab w:val="right" w:pos="2000"/>
          <w:tab w:val="right" w:leader="dot" w:pos="9641"/>
        </w:tabs>
      </w:pPr>
      <w:r>
        <w:t>5.</w:t>
      </w:r>
      <w:r>
        <w:rPr>
          <w:lang w:eastAsia="zh-CN"/>
        </w:rPr>
        <w:t>x</w:t>
      </w:r>
      <w:r>
        <w:tab/>
        <w:t>CA_nX-nY</w:t>
      </w:r>
      <w:r>
        <w:rPr>
          <w:lang w:val="en-US" w:eastAsia="zh-CN"/>
        </w:rPr>
        <w:tab/>
      </w:r>
      <w:r>
        <w:tab/>
      </w:r>
      <w:r>
        <w:fldChar w:fldCharType="begin"/>
      </w:r>
      <w:r>
        <w:instrText xml:space="preserve"> PAGEREF _Toc19978 \h </w:instrText>
      </w:r>
      <w:r>
        <w:fldChar w:fldCharType="separate"/>
      </w:r>
      <w:r>
        <w:t>11</w:t>
      </w:r>
      <w:r>
        <w:fldChar w:fldCharType="end"/>
      </w:r>
    </w:p>
    <w:p w14:paraId="0108B0F7" w14:textId="77777777" w:rsidR="00FA1421" w:rsidRDefault="00000000">
      <w:pPr>
        <w:pStyle w:val="TOC3"/>
        <w:tabs>
          <w:tab w:val="clear" w:pos="9639"/>
          <w:tab w:val="right" w:pos="2000"/>
          <w:tab w:val="right" w:leader="dot" w:pos="9641"/>
        </w:tabs>
      </w:pPr>
      <w:r>
        <w:t>5.x.1</w:t>
      </w:r>
      <w:r>
        <w:tab/>
      </w:r>
      <w:r>
        <w:rPr>
          <w:lang w:val="en-US" w:eastAsia="zh-CN"/>
        </w:rPr>
        <w:t>Common for 1 band UL and 2 bands UL CA</w:t>
      </w:r>
      <w:r>
        <w:tab/>
      </w:r>
      <w:r>
        <w:fldChar w:fldCharType="begin"/>
      </w:r>
      <w:r>
        <w:instrText xml:space="preserve"> PAGEREF _Toc25908 \h </w:instrText>
      </w:r>
      <w:r>
        <w:fldChar w:fldCharType="separate"/>
      </w:r>
      <w:r>
        <w:t>11</w:t>
      </w:r>
      <w:r>
        <w:fldChar w:fldCharType="end"/>
      </w:r>
    </w:p>
    <w:p w14:paraId="4579AFAC" w14:textId="77777777" w:rsidR="00FA1421" w:rsidRDefault="00000000">
      <w:pPr>
        <w:pStyle w:val="TOC4"/>
        <w:tabs>
          <w:tab w:val="clear" w:pos="9639"/>
          <w:tab w:val="right" w:pos="2400"/>
          <w:tab w:val="right" w:leader="dot" w:pos="9641"/>
        </w:tabs>
      </w:pPr>
      <w:r>
        <w:t>5.x.1.1</w:t>
      </w:r>
      <w:r>
        <w:tab/>
      </w:r>
      <w:r>
        <w:rPr>
          <w:lang w:eastAsia="zh-CN"/>
        </w:rPr>
        <w:t>Operating bands for CA</w:t>
      </w:r>
      <w:r>
        <w:tab/>
      </w:r>
      <w:r>
        <w:fldChar w:fldCharType="begin"/>
      </w:r>
      <w:r>
        <w:instrText xml:space="preserve"> PAGEREF _Toc22080 \h </w:instrText>
      </w:r>
      <w:r>
        <w:fldChar w:fldCharType="separate"/>
      </w:r>
      <w:r>
        <w:t>11</w:t>
      </w:r>
      <w:r>
        <w:fldChar w:fldCharType="end"/>
      </w:r>
    </w:p>
    <w:p w14:paraId="68553F50" w14:textId="77777777" w:rsidR="00FA1421" w:rsidRDefault="00000000">
      <w:pPr>
        <w:pStyle w:val="TOC4"/>
        <w:tabs>
          <w:tab w:val="clear" w:pos="9639"/>
          <w:tab w:val="right" w:pos="2400"/>
          <w:tab w:val="right" w:leader="dot" w:pos="9641"/>
        </w:tabs>
      </w:pPr>
      <w:r>
        <w:t>5.x.1.2</w:t>
      </w:r>
      <w:r>
        <w:tab/>
      </w:r>
      <w:r>
        <w:rPr>
          <w:lang w:eastAsia="zh-CN"/>
        </w:rPr>
        <w:t>Channel bandwidths per operating band for CA</w:t>
      </w:r>
      <w:r>
        <w:tab/>
      </w:r>
      <w:r>
        <w:fldChar w:fldCharType="begin"/>
      </w:r>
      <w:r>
        <w:instrText xml:space="preserve"> PAGEREF _Toc13938 \h </w:instrText>
      </w:r>
      <w:r>
        <w:fldChar w:fldCharType="separate"/>
      </w:r>
      <w:r>
        <w:t>11</w:t>
      </w:r>
      <w:r>
        <w:fldChar w:fldCharType="end"/>
      </w:r>
    </w:p>
    <w:p w14:paraId="296ABF99" w14:textId="77777777" w:rsidR="00FA1421" w:rsidRDefault="00000000">
      <w:pPr>
        <w:pStyle w:val="TOC4"/>
        <w:tabs>
          <w:tab w:val="clear" w:pos="9639"/>
          <w:tab w:val="right" w:pos="2400"/>
          <w:tab w:val="right" w:leader="dot" w:pos="9641"/>
        </w:tabs>
      </w:pPr>
      <w:r>
        <w:t>5.x.1.3</w:t>
      </w:r>
      <w:r>
        <w:tab/>
      </w:r>
      <w:r>
        <w:rPr>
          <w:lang w:eastAsia="zh-CN"/>
        </w:rPr>
        <w:t>UE co-existence studies</w:t>
      </w:r>
      <w:r>
        <w:tab/>
      </w:r>
      <w:r>
        <w:fldChar w:fldCharType="begin"/>
      </w:r>
      <w:r>
        <w:instrText xml:space="preserve"> PAGEREF _Toc14094 \h </w:instrText>
      </w:r>
      <w:r>
        <w:fldChar w:fldCharType="separate"/>
      </w:r>
      <w:r>
        <w:t>11</w:t>
      </w:r>
      <w:r>
        <w:fldChar w:fldCharType="end"/>
      </w:r>
    </w:p>
    <w:p w14:paraId="7F451AC2" w14:textId="77777777" w:rsidR="00FA1421" w:rsidRDefault="00000000">
      <w:pPr>
        <w:pStyle w:val="TOC4"/>
        <w:tabs>
          <w:tab w:val="clear" w:pos="9639"/>
          <w:tab w:val="right" w:pos="2400"/>
          <w:tab w:val="right" w:leader="dot" w:pos="9641"/>
        </w:tabs>
      </w:pPr>
      <w:r>
        <w:t>5.x.1.4</w:t>
      </w:r>
      <w: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r>
        <w:tab/>
      </w:r>
      <w:r>
        <w:fldChar w:fldCharType="begin"/>
      </w:r>
      <w:r>
        <w:instrText xml:space="preserve"> PAGEREF _Toc24598 \h </w:instrText>
      </w:r>
      <w:r>
        <w:fldChar w:fldCharType="separate"/>
      </w:r>
      <w:r>
        <w:t>12</w:t>
      </w:r>
      <w:r>
        <w:fldChar w:fldCharType="end"/>
      </w:r>
    </w:p>
    <w:p w14:paraId="19207DF0" w14:textId="77777777" w:rsidR="00FA1421" w:rsidRDefault="00000000">
      <w:pPr>
        <w:pStyle w:val="TOC4"/>
        <w:tabs>
          <w:tab w:val="clear" w:pos="9639"/>
          <w:tab w:val="right" w:pos="2400"/>
          <w:tab w:val="right" w:leader="dot" w:pos="9641"/>
        </w:tabs>
      </w:pPr>
      <w:r>
        <w:t>5.x.1.5</w:t>
      </w:r>
      <w:r>
        <w:tab/>
      </w:r>
      <w:r>
        <w:rPr>
          <w:lang w:val="en-US" w:eastAsia="zh-CN"/>
        </w:rPr>
        <w:t>REFSENS requirements</w:t>
      </w:r>
      <w:r>
        <w:tab/>
      </w:r>
      <w:r>
        <w:fldChar w:fldCharType="begin"/>
      </w:r>
      <w:r>
        <w:instrText xml:space="preserve"> PAGEREF _Toc30997 \h </w:instrText>
      </w:r>
      <w:r>
        <w:fldChar w:fldCharType="separate"/>
      </w:r>
      <w:r>
        <w:t>12</w:t>
      </w:r>
      <w:r>
        <w:fldChar w:fldCharType="end"/>
      </w:r>
    </w:p>
    <w:p w14:paraId="0E8C249A" w14:textId="77777777" w:rsidR="00FA1421" w:rsidRDefault="00000000">
      <w:pPr>
        <w:pStyle w:val="TOC4"/>
        <w:tabs>
          <w:tab w:val="clear" w:pos="9639"/>
          <w:tab w:val="right" w:pos="2400"/>
          <w:tab w:val="right" w:leader="dot" w:pos="9641"/>
        </w:tabs>
      </w:pPr>
      <w:r>
        <w:t>5.x.1.6</w:t>
      </w:r>
      <w:r>
        <w:tab/>
      </w:r>
      <w:r>
        <w:rPr>
          <w:lang w:val="en-US" w:eastAsia="zh-CN"/>
        </w:rPr>
        <w:t>OOB blocking exception requirements</w:t>
      </w:r>
      <w:r>
        <w:tab/>
      </w:r>
      <w:r>
        <w:fldChar w:fldCharType="begin"/>
      </w:r>
      <w:r>
        <w:instrText xml:space="preserve"> PAGEREF _Toc29633 \h </w:instrText>
      </w:r>
      <w:r>
        <w:fldChar w:fldCharType="separate"/>
      </w:r>
      <w:r>
        <w:t>13</w:t>
      </w:r>
      <w:r>
        <w:fldChar w:fldCharType="end"/>
      </w:r>
    </w:p>
    <w:p w14:paraId="3164D534" w14:textId="77777777" w:rsidR="00FA1421" w:rsidRDefault="00000000">
      <w:pPr>
        <w:pStyle w:val="TOC3"/>
        <w:tabs>
          <w:tab w:val="clear" w:pos="9639"/>
          <w:tab w:val="right" w:pos="2000"/>
          <w:tab w:val="right" w:leader="dot" w:pos="9641"/>
        </w:tabs>
      </w:pPr>
      <w:r>
        <w:t>5.x.2</w:t>
      </w:r>
      <w:r>
        <w:tab/>
      </w:r>
      <w:r>
        <w:rPr>
          <w:lang w:eastAsia="zh-CN"/>
        </w:rPr>
        <w:t>Specific for 2 bands UL CA</w:t>
      </w:r>
      <w:r>
        <w:tab/>
      </w:r>
      <w:r>
        <w:fldChar w:fldCharType="begin"/>
      </w:r>
      <w:r>
        <w:instrText xml:space="preserve"> PAGEREF _Toc27890 \h </w:instrText>
      </w:r>
      <w:r>
        <w:fldChar w:fldCharType="separate"/>
      </w:r>
      <w:r>
        <w:t>13</w:t>
      </w:r>
      <w:r>
        <w:fldChar w:fldCharType="end"/>
      </w:r>
    </w:p>
    <w:p w14:paraId="0453FAA5" w14:textId="77777777" w:rsidR="00FA1421" w:rsidRDefault="00000000">
      <w:pPr>
        <w:pStyle w:val="TOC4"/>
        <w:tabs>
          <w:tab w:val="clear" w:pos="9639"/>
          <w:tab w:val="right" w:pos="2400"/>
          <w:tab w:val="right" w:leader="dot" w:pos="9641"/>
        </w:tabs>
      </w:pPr>
      <w:r>
        <w:t>5.x.2.1</w:t>
      </w:r>
      <w:r>
        <w:tab/>
      </w:r>
      <w:r>
        <w:rPr>
          <w:lang w:eastAsia="zh-CN"/>
        </w:rPr>
        <w:t xml:space="preserve">Maximum output power for </w:t>
      </w:r>
      <w:r>
        <w:rPr>
          <w:lang w:val="en-US" w:eastAsia="zh-CN"/>
        </w:rPr>
        <w:t>inter-band CA</w:t>
      </w:r>
      <w:r>
        <w:tab/>
      </w:r>
      <w:r>
        <w:fldChar w:fldCharType="begin"/>
      </w:r>
      <w:r>
        <w:instrText xml:space="preserve"> PAGEREF _Toc22319 \h </w:instrText>
      </w:r>
      <w:r>
        <w:fldChar w:fldCharType="separate"/>
      </w:r>
      <w:r>
        <w:t>13</w:t>
      </w:r>
      <w:r>
        <w:fldChar w:fldCharType="end"/>
      </w:r>
    </w:p>
    <w:p w14:paraId="24C33BBF" w14:textId="77777777" w:rsidR="00FA1421" w:rsidRDefault="00000000">
      <w:pPr>
        <w:pStyle w:val="TOC4"/>
        <w:tabs>
          <w:tab w:val="clear" w:pos="9639"/>
          <w:tab w:val="right" w:pos="2400"/>
          <w:tab w:val="right" w:leader="dot" w:pos="9641"/>
        </w:tabs>
      </w:pPr>
      <w:r>
        <w:t>5.x.2.2</w:t>
      </w:r>
      <w:r>
        <w:tab/>
      </w:r>
      <w:r>
        <w:rPr>
          <w:lang w:eastAsia="zh-CN"/>
        </w:rPr>
        <w:t>UE co-existence studies</w:t>
      </w:r>
      <w:r>
        <w:tab/>
      </w:r>
      <w:r>
        <w:fldChar w:fldCharType="begin"/>
      </w:r>
      <w:r>
        <w:instrText xml:space="preserve"> PAGEREF _Toc8892 \h </w:instrText>
      </w:r>
      <w:r>
        <w:fldChar w:fldCharType="separate"/>
      </w:r>
      <w:r>
        <w:t>13</w:t>
      </w:r>
      <w:r>
        <w:fldChar w:fldCharType="end"/>
      </w:r>
    </w:p>
    <w:p w14:paraId="70D7E3E1" w14:textId="77777777" w:rsidR="00FA1421" w:rsidRDefault="00000000">
      <w:pPr>
        <w:pStyle w:val="TOC4"/>
        <w:tabs>
          <w:tab w:val="clear" w:pos="9639"/>
          <w:tab w:val="right" w:pos="2400"/>
          <w:tab w:val="right" w:leader="dot" w:pos="9641"/>
        </w:tabs>
      </w:pPr>
      <w:r>
        <w:t>5.x.2.3</w:t>
      </w:r>
      <w:r>
        <w:tab/>
      </w:r>
      <w:r>
        <w:rPr>
          <w:lang w:val="en-US" w:eastAsia="zh-CN"/>
        </w:rPr>
        <w:t>REFSENS requirements</w:t>
      </w:r>
      <w:r>
        <w:tab/>
      </w:r>
      <w:r>
        <w:fldChar w:fldCharType="begin"/>
      </w:r>
      <w:r>
        <w:instrText xml:space="preserve"> PAGEREF _Toc15932 \h </w:instrText>
      </w:r>
      <w:r>
        <w:fldChar w:fldCharType="separate"/>
      </w:r>
      <w:r>
        <w:t>14</w:t>
      </w:r>
      <w:r>
        <w:fldChar w:fldCharType="end"/>
      </w:r>
    </w:p>
    <w:p w14:paraId="254E123F" w14:textId="77777777" w:rsidR="00FA1421" w:rsidRDefault="00000000">
      <w:pPr>
        <w:pStyle w:val="TOC2"/>
        <w:tabs>
          <w:tab w:val="clear" w:pos="9639"/>
          <w:tab w:val="right" w:pos="2000"/>
          <w:tab w:val="right" w:leader="dot" w:pos="9641"/>
        </w:tabs>
      </w:pPr>
      <w:r>
        <w:rPr>
          <w:lang w:val="en-US" w:eastAsia="zh-CN"/>
        </w:rPr>
        <w:t>5.1</w:t>
      </w:r>
      <w:r>
        <w:rPr>
          <w:lang w:eastAsia="zh-CN"/>
        </w:rPr>
        <w:tab/>
      </w:r>
      <w:r>
        <w:rPr>
          <w:lang w:val="en-US" w:eastAsia="zh-CN"/>
        </w:rPr>
        <w:t>CA_</w:t>
      </w:r>
      <w:r>
        <w:rPr>
          <w:lang w:val="en-US" w:eastAsia="ja-JP"/>
        </w:rPr>
        <w:t>n1-n26</w:t>
      </w:r>
      <w:r>
        <w:tab/>
      </w:r>
      <w:r>
        <w:rPr>
          <w:lang w:val="en-US" w:eastAsia="zh-CN"/>
        </w:rPr>
        <w:tab/>
      </w:r>
      <w:r>
        <w:fldChar w:fldCharType="begin"/>
      </w:r>
      <w:r>
        <w:instrText xml:space="preserve"> PAGEREF _Toc23154 \h </w:instrText>
      </w:r>
      <w:r>
        <w:fldChar w:fldCharType="separate"/>
      </w:r>
      <w:r>
        <w:t>14</w:t>
      </w:r>
      <w:r>
        <w:fldChar w:fldCharType="end"/>
      </w:r>
    </w:p>
    <w:p w14:paraId="3F1EB6C1" w14:textId="77777777" w:rsidR="00FA1421" w:rsidRDefault="00000000">
      <w:pPr>
        <w:pStyle w:val="TOC3"/>
        <w:tabs>
          <w:tab w:val="clear" w:pos="9639"/>
          <w:tab w:val="right" w:pos="2000"/>
          <w:tab w:val="right" w:leader="dot" w:pos="9641"/>
        </w:tabs>
      </w:pPr>
      <w:r>
        <w:rPr>
          <w:lang w:val="en-US" w:eastAsia="zh-CN"/>
        </w:rPr>
        <w:t>5.1.1</w:t>
      </w:r>
      <w:r>
        <w:rPr>
          <w:lang w:eastAsia="zh-CN"/>
        </w:rPr>
        <w:tab/>
      </w:r>
      <w:r>
        <w:rPr>
          <w:lang w:val="en-US" w:eastAsia="zh-CN"/>
        </w:rPr>
        <w:t>Common for 1 band UL and 2 bands UL CA</w:t>
      </w:r>
      <w:r>
        <w:tab/>
      </w:r>
      <w:r>
        <w:fldChar w:fldCharType="begin"/>
      </w:r>
      <w:r>
        <w:instrText xml:space="preserve"> PAGEREF _Toc15901 \h </w:instrText>
      </w:r>
      <w:r>
        <w:fldChar w:fldCharType="separate"/>
      </w:r>
      <w:r>
        <w:t>14</w:t>
      </w:r>
      <w:r>
        <w:fldChar w:fldCharType="end"/>
      </w:r>
    </w:p>
    <w:p w14:paraId="1855E8FA" w14:textId="77777777" w:rsidR="00FA1421" w:rsidRDefault="00000000">
      <w:pPr>
        <w:pStyle w:val="TOC4"/>
        <w:tabs>
          <w:tab w:val="clear" w:pos="9639"/>
          <w:tab w:val="right" w:pos="2400"/>
          <w:tab w:val="right" w:leader="dot" w:pos="9641"/>
        </w:tabs>
      </w:pPr>
      <w:r>
        <w:rPr>
          <w:lang w:eastAsia="zh-CN"/>
        </w:rPr>
        <w:t>5.1.1.1</w:t>
      </w:r>
      <w:r>
        <w:rPr>
          <w:rFonts w:eastAsia="SimSun"/>
          <w:lang w:eastAsia="zh-CN"/>
        </w:rPr>
        <w:tab/>
        <w:t xml:space="preserve"> </w:t>
      </w:r>
      <w:r>
        <w:rPr>
          <w:lang w:eastAsia="zh-CN"/>
        </w:rPr>
        <w:t>Operating bands for CA</w:t>
      </w:r>
      <w:r>
        <w:tab/>
      </w:r>
      <w:r>
        <w:fldChar w:fldCharType="begin"/>
      </w:r>
      <w:r>
        <w:instrText xml:space="preserve"> PAGEREF _Toc7397 \h </w:instrText>
      </w:r>
      <w:r>
        <w:fldChar w:fldCharType="separate"/>
      </w:r>
      <w:r>
        <w:t>14</w:t>
      </w:r>
      <w:r>
        <w:fldChar w:fldCharType="end"/>
      </w:r>
    </w:p>
    <w:p w14:paraId="32D770A6" w14:textId="77777777" w:rsidR="00FA1421" w:rsidRDefault="00000000">
      <w:pPr>
        <w:pStyle w:val="TOC4"/>
        <w:tabs>
          <w:tab w:val="clear" w:pos="9639"/>
          <w:tab w:val="right" w:pos="2400"/>
          <w:tab w:val="right" w:leader="dot" w:pos="9641"/>
        </w:tabs>
      </w:pPr>
      <w:r>
        <w:rPr>
          <w:lang w:eastAsia="zh-CN"/>
        </w:rPr>
        <w:t>5.1.1.2</w:t>
      </w:r>
      <w:r>
        <w:rPr>
          <w:rFonts w:eastAsia="SimSun"/>
          <w:lang w:eastAsia="zh-CN"/>
        </w:rPr>
        <w:tab/>
        <w:t xml:space="preserve"> </w:t>
      </w:r>
      <w:r>
        <w:rPr>
          <w:lang w:eastAsia="zh-CN"/>
        </w:rPr>
        <w:t>Channel bandwidths per operating band for CA</w:t>
      </w:r>
      <w:r>
        <w:tab/>
      </w:r>
      <w:r>
        <w:fldChar w:fldCharType="begin"/>
      </w:r>
      <w:r>
        <w:instrText xml:space="preserve"> PAGEREF _Toc2849 \h </w:instrText>
      </w:r>
      <w:r>
        <w:fldChar w:fldCharType="separate"/>
      </w:r>
      <w:r>
        <w:t>14</w:t>
      </w:r>
      <w:r>
        <w:fldChar w:fldCharType="end"/>
      </w:r>
    </w:p>
    <w:p w14:paraId="0E096221" w14:textId="77777777" w:rsidR="00FA1421" w:rsidRDefault="00000000">
      <w:pPr>
        <w:pStyle w:val="TOC4"/>
        <w:tabs>
          <w:tab w:val="clear" w:pos="9639"/>
          <w:tab w:val="right" w:pos="2400"/>
          <w:tab w:val="right" w:leader="dot" w:pos="9641"/>
        </w:tabs>
      </w:pPr>
      <w:r>
        <w:rPr>
          <w:lang w:eastAsia="zh-CN"/>
        </w:rPr>
        <w:t>5.1.1.3</w:t>
      </w:r>
      <w:r>
        <w:rPr>
          <w:rFonts w:eastAsia="SimSun"/>
          <w:lang w:eastAsia="zh-CN"/>
        </w:rPr>
        <w:tab/>
        <w:t xml:space="preserve"> </w:t>
      </w:r>
      <w:r>
        <w:rPr>
          <w:lang w:eastAsia="zh-CN"/>
        </w:rPr>
        <w:t>UE co-existence studies</w:t>
      </w:r>
      <w:r>
        <w:tab/>
      </w:r>
      <w:r>
        <w:fldChar w:fldCharType="begin"/>
      </w:r>
      <w:r>
        <w:instrText xml:space="preserve"> PAGEREF _Toc26849 \h </w:instrText>
      </w:r>
      <w:r>
        <w:fldChar w:fldCharType="separate"/>
      </w:r>
      <w:r>
        <w:t>14</w:t>
      </w:r>
      <w:r>
        <w:fldChar w:fldCharType="end"/>
      </w:r>
    </w:p>
    <w:p w14:paraId="19064CF4" w14:textId="77777777" w:rsidR="00FA1421" w:rsidRDefault="00000000">
      <w:pPr>
        <w:pStyle w:val="TOC4"/>
        <w:tabs>
          <w:tab w:val="clear" w:pos="9639"/>
          <w:tab w:val="right" w:pos="2400"/>
          <w:tab w:val="right" w:leader="dot" w:pos="9641"/>
        </w:tabs>
      </w:pPr>
      <w:r>
        <w:rPr>
          <w:lang w:eastAsia="zh-CN"/>
        </w:rPr>
        <w:t>5.1.1.4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_Toc15801 \h </w:instrText>
      </w:r>
      <w:r>
        <w:fldChar w:fldCharType="separate"/>
      </w:r>
      <w:r>
        <w:t>15</w:t>
      </w:r>
      <w:r>
        <w:fldChar w:fldCharType="end"/>
      </w:r>
    </w:p>
    <w:p w14:paraId="21C2F2A0" w14:textId="77777777" w:rsidR="00FA1421" w:rsidRDefault="00000000">
      <w:pPr>
        <w:pStyle w:val="TOC4"/>
        <w:tabs>
          <w:tab w:val="clear" w:pos="9639"/>
          <w:tab w:val="right" w:pos="2400"/>
          <w:tab w:val="right" w:leader="dot" w:pos="9641"/>
        </w:tabs>
      </w:pPr>
      <w:r>
        <w:rPr>
          <w:lang w:eastAsia="zh-CN"/>
        </w:rPr>
        <w:t>5.1.1.5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_Toc32411 \h </w:instrText>
      </w:r>
      <w:r>
        <w:fldChar w:fldCharType="separate"/>
      </w:r>
      <w:r>
        <w:t>15</w:t>
      </w:r>
      <w:r>
        <w:fldChar w:fldCharType="end"/>
      </w:r>
    </w:p>
    <w:p w14:paraId="4EE2B0A0" w14:textId="77777777" w:rsidR="00FA1421" w:rsidRDefault="00000000">
      <w:pPr>
        <w:pStyle w:val="TOC4"/>
        <w:tabs>
          <w:tab w:val="clear" w:pos="9639"/>
          <w:tab w:val="right" w:pos="2400"/>
          <w:tab w:val="right" w:leader="dot" w:pos="9641"/>
        </w:tabs>
      </w:pPr>
      <w:r>
        <w:rPr>
          <w:rFonts w:eastAsia="SimSun"/>
          <w:lang w:eastAsia="zh-CN"/>
        </w:rPr>
        <w:t>5.1</w:t>
      </w:r>
      <w:r>
        <w:t>.1.6</w:t>
      </w:r>
      <w:r>
        <w:tab/>
      </w:r>
      <w:r>
        <w:rPr>
          <w:lang w:val="en-US" w:eastAsia="zh-CN"/>
        </w:rPr>
        <w:t>OOB blocking exception requirements</w:t>
      </w:r>
      <w:r>
        <w:tab/>
      </w:r>
      <w:r>
        <w:fldChar w:fldCharType="begin"/>
      </w:r>
      <w:r>
        <w:instrText xml:space="preserve"> PAGEREF _Toc8353 \h </w:instrText>
      </w:r>
      <w:r>
        <w:fldChar w:fldCharType="separate"/>
      </w:r>
      <w:r>
        <w:t>15</w:t>
      </w:r>
      <w:r>
        <w:fldChar w:fldCharType="end"/>
      </w:r>
    </w:p>
    <w:p w14:paraId="699ED56C" w14:textId="77777777" w:rsidR="00FA1421" w:rsidRDefault="00000000">
      <w:pPr>
        <w:pStyle w:val="TOC3"/>
        <w:tabs>
          <w:tab w:val="clear" w:pos="9639"/>
          <w:tab w:val="right" w:pos="2000"/>
          <w:tab w:val="right" w:leader="dot" w:pos="9641"/>
        </w:tabs>
      </w:pPr>
      <w:r>
        <w:rPr>
          <w:lang w:val="en-US" w:eastAsia="zh-CN"/>
        </w:rPr>
        <w:t>5.1.2</w:t>
      </w:r>
      <w:r>
        <w:rPr>
          <w:lang w:val="en-US" w:eastAsia="zh-CN"/>
        </w:rPr>
        <w:tab/>
        <w:t xml:space="preserve"> Specific for 2 bands UL </w:t>
      </w:r>
      <w:r>
        <w:rPr>
          <w:lang w:eastAsia="zh-CN"/>
        </w:rPr>
        <w:t>CA</w:t>
      </w:r>
      <w:r>
        <w:tab/>
      </w:r>
      <w:r>
        <w:fldChar w:fldCharType="begin"/>
      </w:r>
      <w:r>
        <w:instrText xml:space="preserve"> PAGEREF _Toc25533 \h </w:instrText>
      </w:r>
      <w:r>
        <w:fldChar w:fldCharType="separate"/>
      </w:r>
      <w:r>
        <w:t>16</w:t>
      </w:r>
      <w:r>
        <w:fldChar w:fldCharType="end"/>
      </w:r>
    </w:p>
    <w:p w14:paraId="0D6E6E46" w14:textId="77777777" w:rsidR="00FA1421" w:rsidRDefault="00000000">
      <w:pPr>
        <w:pStyle w:val="TOC4"/>
        <w:tabs>
          <w:tab w:val="clear" w:pos="9639"/>
          <w:tab w:val="right" w:pos="2400"/>
          <w:tab w:val="right" w:leader="dot" w:pos="9641"/>
        </w:tabs>
      </w:pPr>
      <w:r>
        <w:rPr>
          <w:lang w:val="en-US" w:eastAsia="zh-CN"/>
        </w:rPr>
        <w:t>5.1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_Toc22869 \h </w:instrText>
      </w:r>
      <w:r>
        <w:fldChar w:fldCharType="separate"/>
      </w:r>
      <w:r>
        <w:t>16</w:t>
      </w:r>
      <w:r>
        <w:fldChar w:fldCharType="end"/>
      </w:r>
    </w:p>
    <w:p w14:paraId="60892555" w14:textId="77777777" w:rsidR="00FA1421"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_Toc19575 \h </w:instrText>
      </w:r>
      <w:r>
        <w:fldChar w:fldCharType="separate"/>
      </w:r>
      <w:r>
        <w:t>16</w:t>
      </w:r>
      <w:r>
        <w:fldChar w:fldCharType="end"/>
      </w:r>
    </w:p>
    <w:p w14:paraId="086A06AC" w14:textId="77777777" w:rsidR="00FA1421"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_Toc1344 \h </w:instrText>
      </w:r>
      <w:r>
        <w:fldChar w:fldCharType="separate"/>
      </w:r>
      <w:r>
        <w:t>17</w:t>
      </w:r>
      <w:r>
        <w:fldChar w:fldCharType="end"/>
      </w:r>
    </w:p>
    <w:p w14:paraId="668EB153" w14:textId="77777777" w:rsidR="00FA1421" w:rsidRDefault="00000000">
      <w:pPr>
        <w:pStyle w:val="TOC2"/>
        <w:tabs>
          <w:tab w:val="clear" w:pos="9639"/>
          <w:tab w:val="right" w:pos="2000"/>
          <w:tab w:val="right" w:leader="dot" w:pos="9641"/>
        </w:tabs>
      </w:pPr>
      <w:r>
        <w:rPr>
          <w:lang w:val="en-US" w:eastAsia="zh-CN"/>
        </w:rPr>
        <w:t>5.2</w:t>
      </w:r>
      <w:r>
        <w:rPr>
          <w:lang w:eastAsia="zh-CN"/>
        </w:rPr>
        <w:tab/>
      </w:r>
      <w:r>
        <w:rPr>
          <w:lang w:val="en-US" w:eastAsia="zh-CN"/>
        </w:rPr>
        <w:t>CA_</w:t>
      </w:r>
      <w:r>
        <w:rPr>
          <w:lang w:val="en-US" w:eastAsia="ja-JP"/>
        </w:rPr>
        <w:t>n3-n26</w:t>
      </w:r>
      <w:r>
        <w:rPr>
          <w:lang w:val="en-US" w:eastAsia="zh-CN"/>
        </w:rPr>
        <w:tab/>
      </w:r>
      <w:r>
        <w:tab/>
      </w:r>
      <w:r>
        <w:fldChar w:fldCharType="begin"/>
      </w:r>
      <w:r>
        <w:instrText xml:space="preserve"> PAGEREF _Toc14982 \h </w:instrText>
      </w:r>
      <w:r>
        <w:fldChar w:fldCharType="separate"/>
      </w:r>
      <w:r>
        <w:t>17</w:t>
      </w:r>
      <w:r>
        <w:fldChar w:fldCharType="end"/>
      </w:r>
    </w:p>
    <w:p w14:paraId="0B35A9E0" w14:textId="77777777" w:rsidR="00FA1421" w:rsidRDefault="00000000">
      <w:pPr>
        <w:pStyle w:val="TOC3"/>
        <w:tabs>
          <w:tab w:val="clear" w:pos="9639"/>
          <w:tab w:val="right" w:pos="2000"/>
          <w:tab w:val="right" w:leader="dot" w:pos="9641"/>
        </w:tabs>
      </w:pPr>
      <w:r>
        <w:rPr>
          <w:lang w:val="en-US" w:eastAsia="zh-CN"/>
        </w:rPr>
        <w:t>5.2.1</w:t>
      </w:r>
      <w:r>
        <w:rPr>
          <w:lang w:eastAsia="zh-CN"/>
        </w:rPr>
        <w:tab/>
      </w:r>
      <w:r>
        <w:rPr>
          <w:lang w:val="en-US" w:eastAsia="zh-CN"/>
        </w:rPr>
        <w:t>Common for 1 band UL and 2 bands UL CA</w:t>
      </w:r>
      <w:r>
        <w:tab/>
      </w:r>
      <w:r>
        <w:fldChar w:fldCharType="begin"/>
      </w:r>
      <w:r>
        <w:instrText xml:space="preserve"> PAGEREF _Toc31042 \h </w:instrText>
      </w:r>
      <w:r>
        <w:fldChar w:fldCharType="separate"/>
      </w:r>
      <w:r>
        <w:t>17</w:t>
      </w:r>
      <w:r>
        <w:fldChar w:fldCharType="end"/>
      </w:r>
    </w:p>
    <w:p w14:paraId="24C2BF5B" w14:textId="77777777" w:rsidR="00FA1421" w:rsidRDefault="00000000">
      <w:pPr>
        <w:pStyle w:val="TOC4"/>
        <w:tabs>
          <w:tab w:val="clear" w:pos="9639"/>
          <w:tab w:val="right" w:pos="2400"/>
          <w:tab w:val="right" w:leader="dot" w:pos="9641"/>
        </w:tabs>
      </w:pPr>
      <w:r>
        <w:rPr>
          <w:lang w:eastAsia="zh-CN"/>
        </w:rPr>
        <w:t>5.2.1.1</w:t>
      </w:r>
      <w:r>
        <w:rPr>
          <w:rFonts w:eastAsia="SimSun"/>
          <w:lang w:eastAsia="zh-CN"/>
        </w:rPr>
        <w:tab/>
        <w:t xml:space="preserve"> </w:t>
      </w:r>
      <w:r>
        <w:rPr>
          <w:lang w:eastAsia="zh-CN"/>
        </w:rPr>
        <w:t>Operating bands for CA</w:t>
      </w:r>
      <w:r>
        <w:tab/>
      </w:r>
      <w:r>
        <w:fldChar w:fldCharType="begin"/>
      </w:r>
      <w:r>
        <w:instrText xml:space="preserve"> PAGEREF _Toc26900 \h </w:instrText>
      </w:r>
      <w:r>
        <w:fldChar w:fldCharType="separate"/>
      </w:r>
      <w:r>
        <w:t>17</w:t>
      </w:r>
      <w:r>
        <w:fldChar w:fldCharType="end"/>
      </w:r>
    </w:p>
    <w:p w14:paraId="5E33DCC0" w14:textId="77777777" w:rsidR="00FA1421" w:rsidRDefault="00000000">
      <w:pPr>
        <w:pStyle w:val="TOC4"/>
        <w:tabs>
          <w:tab w:val="clear" w:pos="9639"/>
          <w:tab w:val="right" w:pos="2400"/>
          <w:tab w:val="right" w:leader="dot" w:pos="9641"/>
        </w:tabs>
      </w:pPr>
      <w:r>
        <w:rPr>
          <w:lang w:eastAsia="zh-CN"/>
        </w:rPr>
        <w:t>5.2.1.2</w:t>
      </w:r>
      <w:r>
        <w:rPr>
          <w:rFonts w:eastAsia="SimSun"/>
          <w:lang w:eastAsia="zh-CN"/>
        </w:rPr>
        <w:tab/>
        <w:t xml:space="preserve"> </w:t>
      </w:r>
      <w:r>
        <w:rPr>
          <w:lang w:eastAsia="zh-CN"/>
        </w:rPr>
        <w:t>Channel bandwidths per operating band for CA</w:t>
      </w:r>
      <w:r>
        <w:tab/>
      </w:r>
      <w:r>
        <w:fldChar w:fldCharType="begin"/>
      </w:r>
      <w:r>
        <w:instrText xml:space="preserve"> PAGEREF _Toc32382 \h </w:instrText>
      </w:r>
      <w:r>
        <w:fldChar w:fldCharType="separate"/>
      </w:r>
      <w:r>
        <w:t>18</w:t>
      </w:r>
      <w:r>
        <w:fldChar w:fldCharType="end"/>
      </w:r>
    </w:p>
    <w:p w14:paraId="06A891A9" w14:textId="77777777" w:rsidR="00FA1421" w:rsidRDefault="00000000">
      <w:pPr>
        <w:pStyle w:val="TOC4"/>
        <w:tabs>
          <w:tab w:val="clear" w:pos="9639"/>
          <w:tab w:val="right" w:pos="2400"/>
          <w:tab w:val="right" w:leader="dot" w:pos="9641"/>
        </w:tabs>
      </w:pPr>
      <w:r>
        <w:rPr>
          <w:lang w:eastAsia="zh-CN"/>
        </w:rPr>
        <w:t>5.2.1.3</w:t>
      </w:r>
      <w:r>
        <w:rPr>
          <w:rFonts w:eastAsia="SimSun"/>
          <w:lang w:eastAsia="zh-CN"/>
        </w:rPr>
        <w:tab/>
        <w:t xml:space="preserve"> </w:t>
      </w:r>
      <w:r>
        <w:rPr>
          <w:lang w:eastAsia="zh-CN"/>
        </w:rPr>
        <w:t>UE co-existence studies</w:t>
      </w:r>
      <w:r>
        <w:tab/>
      </w:r>
      <w:r>
        <w:fldChar w:fldCharType="begin"/>
      </w:r>
      <w:r>
        <w:instrText xml:space="preserve"> PAGEREF _Toc5328 \h </w:instrText>
      </w:r>
      <w:r>
        <w:fldChar w:fldCharType="separate"/>
      </w:r>
      <w:r>
        <w:t>18</w:t>
      </w:r>
      <w:r>
        <w:fldChar w:fldCharType="end"/>
      </w:r>
    </w:p>
    <w:p w14:paraId="0BE8C70E" w14:textId="77777777" w:rsidR="00FA1421" w:rsidRDefault="00000000">
      <w:pPr>
        <w:pStyle w:val="TOC4"/>
        <w:tabs>
          <w:tab w:val="clear" w:pos="9639"/>
          <w:tab w:val="right" w:pos="2400"/>
          <w:tab w:val="right" w:leader="dot" w:pos="9641"/>
        </w:tabs>
      </w:pPr>
      <w:r>
        <w:rPr>
          <w:lang w:eastAsia="zh-CN"/>
        </w:rPr>
        <w:t>5.2.1.4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_Toc32406 \h </w:instrText>
      </w:r>
      <w:r>
        <w:fldChar w:fldCharType="separate"/>
      </w:r>
      <w:r>
        <w:t>18</w:t>
      </w:r>
      <w:r>
        <w:fldChar w:fldCharType="end"/>
      </w:r>
    </w:p>
    <w:p w14:paraId="7C292293" w14:textId="77777777" w:rsidR="00FA1421" w:rsidRDefault="00000000">
      <w:pPr>
        <w:pStyle w:val="TOC4"/>
        <w:tabs>
          <w:tab w:val="clear" w:pos="9639"/>
          <w:tab w:val="right" w:pos="2400"/>
          <w:tab w:val="right" w:leader="dot" w:pos="9641"/>
        </w:tabs>
      </w:pPr>
      <w:r>
        <w:rPr>
          <w:lang w:eastAsia="zh-CN"/>
        </w:rPr>
        <w:t>5.2.1.5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_Toc27074 \h </w:instrText>
      </w:r>
      <w:r>
        <w:fldChar w:fldCharType="separate"/>
      </w:r>
      <w:r>
        <w:t>19</w:t>
      </w:r>
      <w:r>
        <w:fldChar w:fldCharType="end"/>
      </w:r>
    </w:p>
    <w:p w14:paraId="51204DF9" w14:textId="77777777" w:rsidR="00FA1421" w:rsidRDefault="00000000">
      <w:pPr>
        <w:pStyle w:val="TOC4"/>
        <w:tabs>
          <w:tab w:val="clear" w:pos="9639"/>
          <w:tab w:val="right" w:pos="2400"/>
          <w:tab w:val="right" w:leader="dot" w:pos="9641"/>
        </w:tabs>
      </w:pPr>
      <w:r>
        <w:rPr>
          <w:rFonts w:eastAsia="SimSun"/>
          <w:lang w:eastAsia="zh-CN"/>
        </w:rPr>
        <w:t>5.2</w:t>
      </w:r>
      <w:r>
        <w:t>.1.6</w:t>
      </w:r>
      <w:r>
        <w:tab/>
      </w:r>
      <w:r>
        <w:rPr>
          <w:lang w:val="en-US" w:eastAsia="zh-CN"/>
        </w:rPr>
        <w:t>OOB blocking exception requirements</w:t>
      </w:r>
      <w:r>
        <w:tab/>
      </w:r>
      <w:r>
        <w:fldChar w:fldCharType="begin"/>
      </w:r>
      <w:r>
        <w:instrText xml:space="preserve"> PAGEREF _Toc25271 \h </w:instrText>
      </w:r>
      <w:r>
        <w:fldChar w:fldCharType="separate"/>
      </w:r>
      <w:r>
        <w:t>19</w:t>
      </w:r>
      <w:r>
        <w:fldChar w:fldCharType="end"/>
      </w:r>
    </w:p>
    <w:p w14:paraId="5F5C2AF0" w14:textId="77777777" w:rsidR="00FA1421" w:rsidRDefault="00000000">
      <w:pPr>
        <w:pStyle w:val="TOC3"/>
        <w:tabs>
          <w:tab w:val="clear" w:pos="9639"/>
          <w:tab w:val="right" w:pos="2000"/>
          <w:tab w:val="right" w:leader="dot" w:pos="9641"/>
        </w:tabs>
      </w:pPr>
      <w:r>
        <w:rPr>
          <w:lang w:val="en-US" w:eastAsia="zh-CN"/>
        </w:rPr>
        <w:t>5.2.2</w:t>
      </w:r>
      <w:r>
        <w:rPr>
          <w:lang w:val="en-US" w:eastAsia="zh-CN"/>
        </w:rPr>
        <w:tab/>
        <w:t xml:space="preserve"> Specific for 2 bands UL </w:t>
      </w:r>
      <w:r>
        <w:rPr>
          <w:lang w:eastAsia="zh-CN"/>
        </w:rPr>
        <w:t>CA</w:t>
      </w:r>
      <w:r>
        <w:tab/>
      </w:r>
      <w:r>
        <w:fldChar w:fldCharType="begin"/>
      </w:r>
      <w:r>
        <w:instrText xml:space="preserve"> PAGEREF _Toc27800 \h </w:instrText>
      </w:r>
      <w:r>
        <w:fldChar w:fldCharType="separate"/>
      </w:r>
      <w:r>
        <w:t>19</w:t>
      </w:r>
      <w:r>
        <w:fldChar w:fldCharType="end"/>
      </w:r>
    </w:p>
    <w:p w14:paraId="6DE81F16" w14:textId="77777777" w:rsidR="00FA1421" w:rsidRDefault="00000000">
      <w:pPr>
        <w:pStyle w:val="TOC4"/>
        <w:tabs>
          <w:tab w:val="clear" w:pos="9639"/>
          <w:tab w:val="right" w:pos="2400"/>
          <w:tab w:val="right" w:leader="dot" w:pos="9641"/>
        </w:tabs>
      </w:pPr>
      <w:r>
        <w:rPr>
          <w:lang w:val="en-US" w:eastAsia="zh-CN"/>
        </w:rPr>
        <w:t>5.2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_Toc17451 \h </w:instrText>
      </w:r>
      <w:r>
        <w:fldChar w:fldCharType="separate"/>
      </w:r>
      <w:r>
        <w:t>19</w:t>
      </w:r>
      <w:r>
        <w:fldChar w:fldCharType="end"/>
      </w:r>
    </w:p>
    <w:p w14:paraId="7CFD9064" w14:textId="77777777" w:rsidR="00FA142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_Toc9087 \h </w:instrText>
      </w:r>
      <w:r>
        <w:fldChar w:fldCharType="separate"/>
      </w:r>
      <w:r>
        <w:t>19</w:t>
      </w:r>
      <w:r>
        <w:fldChar w:fldCharType="end"/>
      </w:r>
    </w:p>
    <w:p w14:paraId="269940D8" w14:textId="77777777" w:rsidR="00FA142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_Toc16968 \h </w:instrText>
      </w:r>
      <w:r>
        <w:fldChar w:fldCharType="separate"/>
      </w:r>
      <w:r>
        <w:t>20</w:t>
      </w:r>
      <w:r>
        <w:fldChar w:fldCharType="end"/>
      </w:r>
    </w:p>
    <w:p w14:paraId="60596354" w14:textId="77777777" w:rsidR="00FA1421" w:rsidRDefault="00000000">
      <w:pPr>
        <w:pStyle w:val="TOC2"/>
        <w:tabs>
          <w:tab w:val="clear" w:pos="9639"/>
          <w:tab w:val="right" w:pos="2000"/>
          <w:tab w:val="right" w:leader="dot" w:pos="9641"/>
        </w:tabs>
      </w:pPr>
      <w:r>
        <w:rPr>
          <w:lang w:val="en-US" w:eastAsia="zh-CN"/>
        </w:rPr>
        <w:t>5.3</w:t>
      </w:r>
      <w:r>
        <w:rPr>
          <w:lang w:eastAsia="zh-CN"/>
        </w:rPr>
        <w:tab/>
      </w:r>
      <w:r>
        <w:rPr>
          <w:lang w:val="en-US" w:eastAsia="zh-CN"/>
        </w:rPr>
        <w:t>CA_</w:t>
      </w:r>
      <w:r>
        <w:rPr>
          <w:lang w:val="en-US" w:eastAsia="ja-JP"/>
        </w:rPr>
        <w:t>n7-n26</w:t>
      </w:r>
      <w:r>
        <w:rPr>
          <w:lang w:val="en-US" w:eastAsia="zh-CN"/>
        </w:rPr>
        <w:tab/>
      </w:r>
      <w:r>
        <w:tab/>
      </w:r>
      <w:r>
        <w:fldChar w:fldCharType="begin"/>
      </w:r>
      <w:r>
        <w:instrText xml:space="preserve"> PAGEREF _Toc8916 \h </w:instrText>
      </w:r>
      <w:r>
        <w:fldChar w:fldCharType="separate"/>
      </w:r>
      <w:r>
        <w:t>21</w:t>
      </w:r>
      <w:r>
        <w:fldChar w:fldCharType="end"/>
      </w:r>
    </w:p>
    <w:p w14:paraId="60446495" w14:textId="77777777" w:rsidR="00FA1421" w:rsidRDefault="00000000">
      <w:pPr>
        <w:pStyle w:val="TOC3"/>
        <w:tabs>
          <w:tab w:val="clear" w:pos="9639"/>
          <w:tab w:val="right" w:pos="2000"/>
          <w:tab w:val="right" w:leader="dot" w:pos="9641"/>
        </w:tabs>
      </w:pPr>
      <w:r>
        <w:rPr>
          <w:lang w:val="en-US" w:eastAsia="zh-CN"/>
        </w:rPr>
        <w:t>5.3.1</w:t>
      </w:r>
      <w:r>
        <w:rPr>
          <w:lang w:eastAsia="zh-CN"/>
        </w:rPr>
        <w:tab/>
      </w:r>
      <w:r>
        <w:rPr>
          <w:lang w:val="en-US" w:eastAsia="zh-CN"/>
        </w:rPr>
        <w:t>Common for 1 band UL and 2 bands UL CA</w:t>
      </w:r>
      <w:r>
        <w:tab/>
      </w:r>
      <w:r>
        <w:fldChar w:fldCharType="begin"/>
      </w:r>
      <w:r>
        <w:instrText xml:space="preserve"> PAGEREF _Toc12523 \h </w:instrText>
      </w:r>
      <w:r>
        <w:fldChar w:fldCharType="separate"/>
      </w:r>
      <w:r>
        <w:t>21</w:t>
      </w:r>
      <w:r>
        <w:fldChar w:fldCharType="end"/>
      </w:r>
    </w:p>
    <w:p w14:paraId="3AD38484" w14:textId="77777777" w:rsidR="00FA1421" w:rsidRDefault="00000000">
      <w:pPr>
        <w:pStyle w:val="TOC4"/>
        <w:tabs>
          <w:tab w:val="clear" w:pos="9639"/>
          <w:tab w:val="right" w:pos="2400"/>
          <w:tab w:val="right" w:leader="dot" w:pos="9641"/>
        </w:tabs>
      </w:pPr>
      <w:r>
        <w:rPr>
          <w:lang w:eastAsia="zh-CN"/>
        </w:rPr>
        <w:t>5.3.1.1</w:t>
      </w:r>
      <w:r>
        <w:rPr>
          <w:rFonts w:eastAsia="SimSun"/>
          <w:lang w:eastAsia="zh-CN"/>
        </w:rPr>
        <w:tab/>
        <w:t xml:space="preserve"> </w:t>
      </w:r>
      <w:r>
        <w:rPr>
          <w:lang w:eastAsia="zh-CN"/>
        </w:rPr>
        <w:t>Operating bands for CA</w:t>
      </w:r>
      <w:r>
        <w:tab/>
      </w:r>
      <w:r>
        <w:fldChar w:fldCharType="begin"/>
      </w:r>
      <w:r>
        <w:instrText xml:space="preserve"> PAGEREF _Toc1059 \h </w:instrText>
      </w:r>
      <w:r>
        <w:fldChar w:fldCharType="separate"/>
      </w:r>
      <w:r>
        <w:t>21</w:t>
      </w:r>
      <w:r>
        <w:fldChar w:fldCharType="end"/>
      </w:r>
    </w:p>
    <w:p w14:paraId="5F8F945E" w14:textId="77777777" w:rsidR="00FA1421" w:rsidRDefault="00000000">
      <w:pPr>
        <w:pStyle w:val="TOC4"/>
        <w:tabs>
          <w:tab w:val="clear" w:pos="9639"/>
          <w:tab w:val="right" w:pos="2400"/>
          <w:tab w:val="right" w:leader="dot" w:pos="9641"/>
        </w:tabs>
      </w:pPr>
      <w:r>
        <w:rPr>
          <w:lang w:eastAsia="zh-CN"/>
        </w:rPr>
        <w:t>5.3.1.2</w:t>
      </w:r>
      <w:r>
        <w:rPr>
          <w:rFonts w:eastAsia="SimSun"/>
          <w:lang w:eastAsia="zh-CN"/>
        </w:rPr>
        <w:tab/>
        <w:t xml:space="preserve"> </w:t>
      </w:r>
      <w:r>
        <w:rPr>
          <w:lang w:eastAsia="zh-CN"/>
        </w:rPr>
        <w:t>Channel bandwidths per operating band for CA</w:t>
      </w:r>
      <w:r>
        <w:tab/>
      </w:r>
      <w:r>
        <w:fldChar w:fldCharType="begin"/>
      </w:r>
      <w:r>
        <w:instrText xml:space="preserve"> PAGEREF _Toc11251 \h </w:instrText>
      </w:r>
      <w:r>
        <w:fldChar w:fldCharType="separate"/>
      </w:r>
      <w:r>
        <w:t>21</w:t>
      </w:r>
      <w:r>
        <w:fldChar w:fldCharType="end"/>
      </w:r>
    </w:p>
    <w:p w14:paraId="223BC0E1" w14:textId="77777777" w:rsidR="00FA1421" w:rsidRDefault="00000000">
      <w:pPr>
        <w:pStyle w:val="TOC4"/>
        <w:tabs>
          <w:tab w:val="clear" w:pos="9639"/>
          <w:tab w:val="right" w:pos="2400"/>
          <w:tab w:val="right" w:leader="dot" w:pos="9641"/>
        </w:tabs>
      </w:pPr>
      <w:r>
        <w:rPr>
          <w:lang w:eastAsia="zh-CN"/>
        </w:rPr>
        <w:t>5.3.1.3</w:t>
      </w:r>
      <w:r>
        <w:rPr>
          <w:rFonts w:eastAsia="SimSun"/>
          <w:lang w:eastAsia="zh-CN"/>
        </w:rPr>
        <w:tab/>
        <w:t xml:space="preserve"> </w:t>
      </w:r>
      <w:r>
        <w:rPr>
          <w:lang w:eastAsia="zh-CN"/>
        </w:rPr>
        <w:t>UE co-existence studies</w:t>
      </w:r>
      <w:r>
        <w:tab/>
      </w:r>
      <w:r>
        <w:fldChar w:fldCharType="begin"/>
      </w:r>
      <w:r>
        <w:instrText xml:space="preserve"> PAGEREF _Toc16973 \h </w:instrText>
      </w:r>
      <w:r>
        <w:fldChar w:fldCharType="separate"/>
      </w:r>
      <w:r>
        <w:t>21</w:t>
      </w:r>
      <w:r>
        <w:fldChar w:fldCharType="end"/>
      </w:r>
    </w:p>
    <w:p w14:paraId="69632C56" w14:textId="77777777" w:rsidR="00FA1421" w:rsidRDefault="00000000">
      <w:pPr>
        <w:pStyle w:val="TOC4"/>
        <w:tabs>
          <w:tab w:val="clear" w:pos="9639"/>
          <w:tab w:val="right" w:pos="2400"/>
          <w:tab w:val="right" w:leader="dot" w:pos="9641"/>
        </w:tabs>
      </w:pPr>
      <w:r>
        <w:rPr>
          <w:lang w:eastAsia="zh-CN"/>
        </w:rPr>
        <w:t>5.3.1.4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_Toc16203 \h </w:instrText>
      </w:r>
      <w:r>
        <w:fldChar w:fldCharType="separate"/>
      </w:r>
      <w:r>
        <w:t>22</w:t>
      </w:r>
      <w:r>
        <w:fldChar w:fldCharType="end"/>
      </w:r>
    </w:p>
    <w:p w14:paraId="1CA8CCB7" w14:textId="77777777" w:rsidR="00FA1421" w:rsidRDefault="00000000">
      <w:pPr>
        <w:pStyle w:val="TOC4"/>
        <w:tabs>
          <w:tab w:val="clear" w:pos="9639"/>
          <w:tab w:val="right" w:pos="2400"/>
          <w:tab w:val="right" w:leader="dot" w:pos="9641"/>
        </w:tabs>
      </w:pPr>
      <w:r>
        <w:rPr>
          <w:lang w:eastAsia="zh-CN"/>
        </w:rPr>
        <w:t>5.3.1.5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_Toc3034 \h </w:instrText>
      </w:r>
      <w:r>
        <w:fldChar w:fldCharType="separate"/>
      </w:r>
      <w:r>
        <w:t>22</w:t>
      </w:r>
      <w:r>
        <w:fldChar w:fldCharType="end"/>
      </w:r>
    </w:p>
    <w:p w14:paraId="12C24A6C" w14:textId="77777777" w:rsidR="00FA1421" w:rsidRDefault="00000000">
      <w:pPr>
        <w:pStyle w:val="TOC4"/>
        <w:tabs>
          <w:tab w:val="clear" w:pos="9639"/>
          <w:tab w:val="right" w:pos="2400"/>
          <w:tab w:val="right" w:leader="dot" w:pos="9641"/>
        </w:tabs>
      </w:pPr>
      <w:r>
        <w:rPr>
          <w:rFonts w:eastAsia="SimSun"/>
          <w:lang w:eastAsia="zh-CN"/>
        </w:rPr>
        <w:t>5.3</w:t>
      </w:r>
      <w:r>
        <w:t>.1.6</w:t>
      </w:r>
      <w:r>
        <w:tab/>
      </w:r>
      <w:r>
        <w:rPr>
          <w:lang w:val="en-US" w:eastAsia="zh-CN"/>
        </w:rPr>
        <w:t>OOB blocking exception requirements</w:t>
      </w:r>
      <w:r>
        <w:tab/>
      </w:r>
      <w:r>
        <w:fldChar w:fldCharType="begin"/>
      </w:r>
      <w:r>
        <w:instrText xml:space="preserve"> PAGEREF _Toc4229 \h </w:instrText>
      </w:r>
      <w:r>
        <w:fldChar w:fldCharType="separate"/>
      </w:r>
      <w:r>
        <w:t>23</w:t>
      </w:r>
      <w:r>
        <w:fldChar w:fldCharType="end"/>
      </w:r>
    </w:p>
    <w:p w14:paraId="42ADBEB7" w14:textId="77777777" w:rsidR="00FA1421" w:rsidRDefault="00000000">
      <w:pPr>
        <w:pStyle w:val="TOC3"/>
        <w:tabs>
          <w:tab w:val="clear" w:pos="9639"/>
          <w:tab w:val="right" w:pos="2000"/>
          <w:tab w:val="right" w:leader="dot" w:pos="9641"/>
        </w:tabs>
      </w:pPr>
      <w:r>
        <w:rPr>
          <w:lang w:val="en-US" w:eastAsia="zh-CN"/>
        </w:rPr>
        <w:t>5.3.2</w:t>
      </w:r>
      <w:r>
        <w:rPr>
          <w:lang w:val="en-US" w:eastAsia="zh-CN"/>
        </w:rPr>
        <w:tab/>
        <w:t xml:space="preserve"> Specific for 2 bands UL </w:t>
      </w:r>
      <w:r>
        <w:rPr>
          <w:lang w:eastAsia="zh-CN"/>
        </w:rPr>
        <w:t>CA</w:t>
      </w:r>
      <w:r>
        <w:tab/>
      </w:r>
      <w:r>
        <w:fldChar w:fldCharType="begin"/>
      </w:r>
      <w:r>
        <w:instrText xml:space="preserve"> PAGEREF _Toc25777 \h </w:instrText>
      </w:r>
      <w:r>
        <w:fldChar w:fldCharType="separate"/>
      </w:r>
      <w:r>
        <w:t>23</w:t>
      </w:r>
      <w:r>
        <w:fldChar w:fldCharType="end"/>
      </w:r>
    </w:p>
    <w:p w14:paraId="1E7A5623" w14:textId="77777777" w:rsidR="00FA1421" w:rsidRDefault="00000000">
      <w:pPr>
        <w:pStyle w:val="TOC4"/>
        <w:tabs>
          <w:tab w:val="clear" w:pos="9639"/>
          <w:tab w:val="right" w:pos="2400"/>
          <w:tab w:val="right" w:leader="dot" w:pos="9641"/>
        </w:tabs>
      </w:pPr>
      <w:r>
        <w:rPr>
          <w:lang w:val="en-US" w:eastAsia="zh-CN"/>
        </w:rPr>
        <w:lastRenderedPageBreak/>
        <w:t>5.3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_Toc7702 \h </w:instrText>
      </w:r>
      <w:r>
        <w:fldChar w:fldCharType="separate"/>
      </w:r>
      <w:r>
        <w:t>23</w:t>
      </w:r>
      <w:r>
        <w:fldChar w:fldCharType="end"/>
      </w:r>
    </w:p>
    <w:p w14:paraId="56474685" w14:textId="77777777" w:rsidR="00FA1421"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_Toc31447 \h </w:instrText>
      </w:r>
      <w:r>
        <w:fldChar w:fldCharType="separate"/>
      </w:r>
      <w:r>
        <w:t>23</w:t>
      </w:r>
      <w:r>
        <w:fldChar w:fldCharType="end"/>
      </w:r>
    </w:p>
    <w:p w14:paraId="076932F0" w14:textId="77777777" w:rsidR="00FA1421"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_Toc2485 \h </w:instrText>
      </w:r>
      <w:r>
        <w:fldChar w:fldCharType="separate"/>
      </w:r>
      <w:r>
        <w:t>24</w:t>
      </w:r>
      <w:r>
        <w:fldChar w:fldCharType="end"/>
      </w:r>
    </w:p>
    <w:p w14:paraId="69D3D3C3" w14:textId="77777777" w:rsidR="00FA1421" w:rsidRDefault="00000000">
      <w:pPr>
        <w:pStyle w:val="TOC2"/>
        <w:tabs>
          <w:tab w:val="clear" w:pos="9639"/>
          <w:tab w:val="right" w:pos="2000"/>
          <w:tab w:val="right" w:leader="dot" w:pos="9641"/>
        </w:tabs>
      </w:pPr>
      <w:r>
        <w:rPr>
          <w:lang w:val="en-US" w:eastAsia="zh-CN"/>
        </w:rPr>
        <w:t>5.4</w:t>
      </w:r>
      <w:r>
        <w:rPr>
          <w:lang w:eastAsia="zh-CN"/>
        </w:rPr>
        <w:tab/>
      </w:r>
      <w:r>
        <w:rPr>
          <w:lang w:val="en-US" w:eastAsia="zh-CN"/>
        </w:rPr>
        <w:t>CA_</w:t>
      </w:r>
      <w:r>
        <w:rPr>
          <w:lang w:val="en-US" w:eastAsia="ja-JP"/>
        </w:rPr>
        <w:t>n26-n78</w:t>
      </w:r>
      <w:r>
        <w:tab/>
      </w:r>
      <w:r>
        <w:rPr>
          <w:lang w:val="en-US" w:eastAsia="zh-CN"/>
        </w:rPr>
        <w:tab/>
      </w:r>
      <w:r>
        <w:fldChar w:fldCharType="begin"/>
      </w:r>
      <w:r>
        <w:instrText xml:space="preserve"> PAGEREF _Toc28132 \h </w:instrText>
      </w:r>
      <w:r>
        <w:fldChar w:fldCharType="separate"/>
      </w:r>
      <w:r>
        <w:t>25</w:t>
      </w:r>
      <w:r>
        <w:fldChar w:fldCharType="end"/>
      </w:r>
    </w:p>
    <w:p w14:paraId="7E6FD0FA" w14:textId="77777777" w:rsidR="00FA1421" w:rsidRDefault="00000000">
      <w:pPr>
        <w:pStyle w:val="TOC3"/>
        <w:tabs>
          <w:tab w:val="clear" w:pos="9639"/>
          <w:tab w:val="right" w:pos="2000"/>
          <w:tab w:val="right" w:leader="dot" w:pos="9641"/>
        </w:tabs>
      </w:pPr>
      <w:r>
        <w:rPr>
          <w:lang w:val="en-US" w:eastAsia="zh-CN"/>
        </w:rPr>
        <w:t>5.4.1</w:t>
      </w:r>
      <w:r>
        <w:rPr>
          <w:lang w:eastAsia="zh-CN"/>
        </w:rPr>
        <w:tab/>
      </w:r>
      <w:r>
        <w:rPr>
          <w:lang w:val="en-US" w:eastAsia="zh-CN"/>
        </w:rPr>
        <w:t>Common for 1 band UL and 2 bands UL CA</w:t>
      </w:r>
      <w:r>
        <w:tab/>
      </w:r>
      <w:r>
        <w:fldChar w:fldCharType="begin"/>
      </w:r>
      <w:r>
        <w:instrText xml:space="preserve"> PAGEREF _Toc20076 \h </w:instrText>
      </w:r>
      <w:r>
        <w:fldChar w:fldCharType="separate"/>
      </w:r>
      <w:r>
        <w:t>25</w:t>
      </w:r>
      <w:r>
        <w:fldChar w:fldCharType="end"/>
      </w:r>
    </w:p>
    <w:p w14:paraId="22B111AA" w14:textId="77777777" w:rsidR="00FA1421" w:rsidRDefault="00000000">
      <w:pPr>
        <w:pStyle w:val="TOC4"/>
        <w:tabs>
          <w:tab w:val="clear" w:pos="9639"/>
          <w:tab w:val="right" w:pos="2400"/>
          <w:tab w:val="right" w:leader="dot" w:pos="9641"/>
        </w:tabs>
      </w:pPr>
      <w:r>
        <w:rPr>
          <w:lang w:eastAsia="zh-CN"/>
        </w:rPr>
        <w:t>5.4.1.1</w:t>
      </w:r>
      <w:r>
        <w:rPr>
          <w:rFonts w:eastAsia="SimSun"/>
          <w:lang w:eastAsia="zh-CN"/>
        </w:rPr>
        <w:tab/>
        <w:t xml:space="preserve"> </w:t>
      </w:r>
      <w:r>
        <w:rPr>
          <w:lang w:eastAsia="zh-CN"/>
        </w:rPr>
        <w:t>Operating bands for CA</w:t>
      </w:r>
      <w:r>
        <w:tab/>
      </w:r>
      <w:r>
        <w:fldChar w:fldCharType="begin"/>
      </w:r>
      <w:r>
        <w:instrText xml:space="preserve"> PAGEREF _Toc1863 \h </w:instrText>
      </w:r>
      <w:r>
        <w:fldChar w:fldCharType="separate"/>
      </w:r>
      <w:r>
        <w:t>25</w:t>
      </w:r>
      <w:r>
        <w:fldChar w:fldCharType="end"/>
      </w:r>
    </w:p>
    <w:p w14:paraId="7DFF708F" w14:textId="77777777" w:rsidR="00FA1421" w:rsidRDefault="00000000">
      <w:pPr>
        <w:pStyle w:val="TOC4"/>
        <w:tabs>
          <w:tab w:val="clear" w:pos="9639"/>
          <w:tab w:val="right" w:pos="2400"/>
          <w:tab w:val="right" w:leader="dot" w:pos="9641"/>
        </w:tabs>
      </w:pPr>
      <w:r>
        <w:rPr>
          <w:lang w:eastAsia="zh-CN"/>
        </w:rPr>
        <w:t>5.4.1.2</w:t>
      </w:r>
      <w:r>
        <w:rPr>
          <w:rFonts w:eastAsia="SimSun"/>
          <w:lang w:eastAsia="zh-CN"/>
        </w:rPr>
        <w:tab/>
        <w:t xml:space="preserve"> </w:t>
      </w:r>
      <w:r>
        <w:rPr>
          <w:lang w:eastAsia="zh-CN"/>
        </w:rPr>
        <w:t>Channel bandwidths per operating band for CA</w:t>
      </w:r>
      <w:r>
        <w:tab/>
      </w:r>
      <w:r>
        <w:fldChar w:fldCharType="begin"/>
      </w:r>
      <w:r>
        <w:instrText xml:space="preserve"> PAGEREF _Toc2128 \h </w:instrText>
      </w:r>
      <w:r>
        <w:fldChar w:fldCharType="separate"/>
      </w:r>
      <w:r>
        <w:t>25</w:t>
      </w:r>
      <w:r>
        <w:fldChar w:fldCharType="end"/>
      </w:r>
    </w:p>
    <w:p w14:paraId="4B8E1AEE" w14:textId="77777777" w:rsidR="00FA1421" w:rsidRDefault="00000000">
      <w:pPr>
        <w:pStyle w:val="TOC4"/>
        <w:tabs>
          <w:tab w:val="clear" w:pos="9639"/>
          <w:tab w:val="right" w:pos="2400"/>
          <w:tab w:val="right" w:leader="dot" w:pos="9641"/>
        </w:tabs>
      </w:pPr>
      <w:r>
        <w:rPr>
          <w:lang w:eastAsia="zh-CN"/>
        </w:rPr>
        <w:t>5.4.1.3</w:t>
      </w:r>
      <w:r>
        <w:rPr>
          <w:rFonts w:eastAsia="SimSun"/>
          <w:lang w:eastAsia="zh-CN"/>
        </w:rPr>
        <w:tab/>
        <w:t xml:space="preserve"> </w:t>
      </w:r>
      <w:r>
        <w:rPr>
          <w:lang w:eastAsia="zh-CN"/>
        </w:rPr>
        <w:t>UE co-existence studies</w:t>
      </w:r>
      <w:r>
        <w:tab/>
      </w:r>
      <w:r>
        <w:fldChar w:fldCharType="begin"/>
      </w:r>
      <w:r>
        <w:instrText xml:space="preserve"> PAGEREF _Toc4504 \h </w:instrText>
      </w:r>
      <w:r>
        <w:fldChar w:fldCharType="separate"/>
      </w:r>
      <w:r>
        <w:t>25</w:t>
      </w:r>
      <w:r>
        <w:fldChar w:fldCharType="end"/>
      </w:r>
    </w:p>
    <w:p w14:paraId="25ABF567" w14:textId="77777777" w:rsidR="00FA1421" w:rsidRDefault="00000000">
      <w:pPr>
        <w:pStyle w:val="TOC4"/>
        <w:tabs>
          <w:tab w:val="clear" w:pos="9639"/>
          <w:tab w:val="right" w:pos="2400"/>
          <w:tab w:val="right" w:leader="dot" w:pos="9641"/>
        </w:tabs>
      </w:pPr>
      <w:r>
        <w:rPr>
          <w:lang w:eastAsia="zh-CN"/>
        </w:rPr>
        <w:t>5.4.1.4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_Toc25354 \h </w:instrText>
      </w:r>
      <w:r>
        <w:fldChar w:fldCharType="separate"/>
      </w:r>
      <w:r>
        <w:t>26</w:t>
      </w:r>
      <w:r>
        <w:fldChar w:fldCharType="end"/>
      </w:r>
    </w:p>
    <w:p w14:paraId="50F23B32" w14:textId="77777777" w:rsidR="00FA1421" w:rsidRDefault="00000000">
      <w:pPr>
        <w:pStyle w:val="TOC4"/>
        <w:tabs>
          <w:tab w:val="clear" w:pos="9639"/>
          <w:tab w:val="right" w:pos="2400"/>
          <w:tab w:val="right" w:leader="dot" w:pos="9641"/>
        </w:tabs>
      </w:pPr>
      <w:r>
        <w:rPr>
          <w:lang w:eastAsia="zh-CN"/>
        </w:rPr>
        <w:t>5.4.1.5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_Toc12164 \h </w:instrText>
      </w:r>
      <w:r>
        <w:fldChar w:fldCharType="separate"/>
      </w:r>
      <w:r>
        <w:t>26</w:t>
      </w:r>
      <w:r>
        <w:fldChar w:fldCharType="end"/>
      </w:r>
    </w:p>
    <w:p w14:paraId="77D5D1A4" w14:textId="77777777" w:rsidR="00FA1421" w:rsidRDefault="00000000">
      <w:pPr>
        <w:pStyle w:val="TOC4"/>
        <w:tabs>
          <w:tab w:val="clear" w:pos="9639"/>
          <w:tab w:val="right" w:pos="2400"/>
          <w:tab w:val="right" w:leader="dot" w:pos="9641"/>
        </w:tabs>
      </w:pPr>
      <w:r>
        <w:rPr>
          <w:rFonts w:eastAsia="SimSun"/>
          <w:lang w:eastAsia="zh-CN"/>
        </w:rPr>
        <w:t>5.4</w:t>
      </w:r>
      <w:r>
        <w:t>.1.6</w:t>
      </w:r>
      <w:r>
        <w:tab/>
      </w:r>
      <w:r>
        <w:rPr>
          <w:lang w:val="en-US" w:eastAsia="zh-CN"/>
        </w:rPr>
        <w:t>OOB blocking exception requirements</w:t>
      </w:r>
      <w:r>
        <w:tab/>
      </w:r>
      <w:r>
        <w:fldChar w:fldCharType="begin"/>
      </w:r>
      <w:r>
        <w:instrText xml:space="preserve"> PAGEREF _Toc11667 \h </w:instrText>
      </w:r>
      <w:r>
        <w:fldChar w:fldCharType="separate"/>
      </w:r>
      <w:r>
        <w:t>27</w:t>
      </w:r>
      <w:r>
        <w:fldChar w:fldCharType="end"/>
      </w:r>
    </w:p>
    <w:p w14:paraId="60D870AB" w14:textId="77777777" w:rsidR="00FA1421" w:rsidRDefault="00000000">
      <w:pPr>
        <w:pStyle w:val="TOC3"/>
        <w:tabs>
          <w:tab w:val="clear" w:pos="9639"/>
          <w:tab w:val="right" w:pos="2000"/>
          <w:tab w:val="right" w:leader="dot" w:pos="9641"/>
        </w:tabs>
      </w:pPr>
      <w:r>
        <w:rPr>
          <w:lang w:val="en-US" w:eastAsia="zh-CN"/>
        </w:rPr>
        <w:t>5.4.2</w:t>
      </w:r>
      <w:r>
        <w:rPr>
          <w:lang w:val="en-US" w:eastAsia="zh-CN"/>
        </w:rPr>
        <w:tab/>
        <w:t xml:space="preserve"> Specific for 2 bands UL </w:t>
      </w:r>
      <w:r>
        <w:rPr>
          <w:lang w:eastAsia="zh-CN"/>
        </w:rPr>
        <w:t>CA</w:t>
      </w:r>
      <w:r>
        <w:tab/>
      </w:r>
      <w:r>
        <w:fldChar w:fldCharType="begin"/>
      </w:r>
      <w:r>
        <w:instrText xml:space="preserve"> PAGEREF _Toc22301 \h </w:instrText>
      </w:r>
      <w:r>
        <w:fldChar w:fldCharType="separate"/>
      </w:r>
      <w:r>
        <w:t>27</w:t>
      </w:r>
      <w:r>
        <w:fldChar w:fldCharType="end"/>
      </w:r>
    </w:p>
    <w:p w14:paraId="6A674622" w14:textId="77777777" w:rsidR="00FA1421" w:rsidRDefault="00000000">
      <w:pPr>
        <w:pStyle w:val="TOC4"/>
        <w:tabs>
          <w:tab w:val="clear" w:pos="9639"/>
          <w:tab w:val="right" w:pos="2400"/>
          <w:tab w:val="right" w:leader="dot" w:pos="9641"/>
        </w:tabs>
      </w:pPr>
      <w:r>
        <w:rPr>
          <w:lang w:val="en-US" w:eastAsia="zh-CN"/>
        </w:rPr>
        <w:t>5.4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_Toc17612 \h </w:instrText>
      </w:r>
      <w:r>
        <w:fldChar w:fldCharType="separate"/>
      </w:r>
      <w:r>
        <w:t>27</w:t>
      </w:r>
      <w:r>
        <w:fldChar w:fldCharType="end"/>
      </w:r>
    </w:p>
    <w:p w14:paraId="16FA636A" w14:textId="77777777" w:rsidR="00FA1421"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_Toc31884 \h </w:instrText>
      </w:r>
      <w:r>
        <w:fldChar w:fldCharType="separate"/>
      </w:r>
      <w:r>
        <w:t>27</w:t>
      </w:r>
      <w:r>
        <w:fldChar w:fldCharType="end"/>
      </w:r>
    </w:p>
    <w:p w14:paraId="1EC4A3EA" w14:textId="77777777" w:rsidR="00FA1421"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_Toc21464 \h </w:instrText>
      </w:r>
      <w:r>
        <w:fldChar w:fldCharType="separate"/>
      </w:r>
      <w:r>
        <w:t>28</w:t>
      </w:r>
      <w:r>
        <w:fldChar w:fldCharType="end"/>
      </w:r>
    </w:p>
    <w:p w14:paraId="78D109A4" w14:textId="77777777" w:rsidR="00FA1421" w:rsidRDefault="00000000">
      <w:pPr>
        <w:pStyle w:val="TOC2"/>
        <w:tabs>
          <w:tab w:val="clear" w:pos="9639"/>
          <w:tab w:val="right" w:pos="2000"/>
          <w:tab w:val="right" w:leader="dot" w:pos="9641"/>
        </w:tabs>
      </w:pPr>
      <w:r>
        <w:rPr>
          <w:lang w:val="en-US" w:eastAsia="zh-CN"/>
        </w:rPr>
        <w:t>5.5</w:t>
      </w:r>
      <w:r>
        <w:rPr>
          <w:lang w:eastAsia="zh-CN"/>
        </w:rPr>
        <w:tab/>
      </w:r>
      <w:r>
        <w:rPr>
          <w:lang w:val="en-US" w:eastAsia="zh-CN"/>
        </w:rPr>
        <w:t>CA_</w:t>
      </w:r>
      <w:r>
        <w:rPr>
          <w:lang w:val="en-US" w:eastAsia="ja-JP"/>
        </w:rPr>
        <w:t>n26-n77</w:t>
      </w:r>
      <w:r>
        <w:tab/>
      </w:r>
      <w:r>
        <w:rPr>
          <w:lang w:val="en-US" w:eastAsia="zh-CN"/>
        </w:rPr>
        <w:tab/>
      </w:r>
      <w:r>
        <w:fldChar w:fldCharType="begin"/>
      </w:r>
      <w:r>
        <w:instrText xml:space="preserve"> PAGEREF _Toc3962 \h </w:instrText>
      </w:r>
      <w:r>
        <w:fldChar w:fldCharType="separate"/>
      </w:r>
      <w:r>
        <w:t>29</w:t>
      </w:r>
      <w:r>
        <w:fldChar w:fldCharType="end"/>
      </w:r>
    </w:p>
    <w:p w14:paraId="066BDD48" w14:textId="77777777" w:rsidR="00FA1421" w:rsidRDefault="00000000">
      <w:pPr>
        <w:pStyle w:val="TOC3"/>
        <w:tabs>
          <w:tab w:val="clear" w:pos="9639"/>
          <w:tab w:val="right" w:pos="2000"/>
          <w:tab w:val="right" w:leader="dot" w:pos="9641"/>
        </w:tabs>
      </w:pPr>
      <w:r>
        <w:rPr>
          <w:lang w:val="en-US" w:eastAsia="zh-CN"/>
        </w:rPr>
        <w:t>5.5.1</w:t>
      </w:r>
      <w:r>
        <w:rPr>
          <w:lang w:eastAsia="zh-CN"/>
        </w:rPr>
        <w:tab/>
      </w:r>
      <w:r>
        <w:rPr>
          <w:lang w:val="en-US" w:eastAsia="zh-CN"/>
        </w:rPr>
        <w:t>Common for 1 band UL and 2 bands UL CA</w:t>
      </w:r>
      <w:r>
        <w:tab/>
      </w:r>
      <w:r>
        <w:fldChar w:fldCharType="begin"/>
      </w:r>
      <w:r>
        <w:instrText xml:space="preserve"> PAGEREF _Toc8303 \h </w:instrText>
      </w:r>
      <w:r>
        <w:fldChar w:fldCharType="separate"/>
      </w:r>
      <w:r>
        <w:t>29</w:t>
      </w:r>
      <w:r>
        <w:fldChar w:fldCharType="end"/>
      </w:r>
    </w:p>
    <w:p w14:paraId="7314BAA4" w14:textId="77777777" w:rsidR="00FA1421" w:rsidRDefault="00000000">
      <w:pPr>
        <w:pStyle w:val="TOC4"/>
        <w:tabs>
          <w:tab w:val="clear" w:pos="9639"/>
          <w:tab w:val="right" w:pos="2400"/>
          <w:tab w:val="right" w:leader="dot" w:pos="9641"/>
        </w:tabs>
      </w:pPr>
      <w:r>
        <w:rPr>
          <w:lang w:eastAsia="zh-CN"/>
        </w:rPr>
        <w:t>5.5.1.1</w:t>
      </w:r>
      <w:r>
        <w:rPr>
          <w:rFonts w:eastAsia="SimSun"/>
          <w:lang w:eastAsia="zh-CN"/>
        </w:rPr>
        <w:tab/>
        <w:t xml:space="preserve"> </w:t>
      </w:r>
      <w:r>
        <w:rPr>
          <w:lang w:eastAsia="zh-CN"/>
        </w:rPr>
        <w:t>Operating bands for CA</w:t>
      </w:r>
      <w:r>
        <w:tab/>
      </w:r>
      <w:r>
        <w:fldChar w:fldCharType="begin"/>
      </w:r>
      <w:r>
        <w:instrText xml:space="preserve"> PAGEREF _Toc18609 \h </w:instrText>
      </w:r>
      <w:r>
        <w:fldChar w:fldCharType="separate"/>
      </w:r>
      <w:r>
        <w:t>29</w:t>
      </w:r>
      <w:r>
        <w:fldChar w:fldCharType="end"/>
      </w:r>
    </w:p>
    <w:p w14:paraId="7D491B36" w14:textId="77777777" w:rsidR="00FA1421" w:rsidRDefault="00000000">
      <w:pPr>
        <w:pStyle w:val="TOC4"/>
        <w:tabs>
          <w:tab w:val="clear" w:pos="9639"/>
          <w:tab w:val="right" w:pos="2400"/>
          <w:tab w:val="right" w:leader="dot" w:pos="9641"/>
        </w:tabs>
      </w:pPr>
      <w:r>
        <w:rPr>
          <w:lang w:eastAsia="zh-CN"/>
        </w:rPr>
        <w:t>5.5.1.2</w:t>
      </w:r>
      <w:r>
        <w:rPr>
          <w:rFonts w:eastAsia="SimSun"/>
          <w:lang w:eastAsia="zh-CN"/>
        </w:rPr>
        <w:tab/>
        <w:t xml:space="preserve"> </w:t>
      </w:r>
      <w:r>
        <w:rPr>
          <w:lang w:eastAsia="zh-CN"/>
        </w:rPr>
        <w:t>Channel bandwidths per operating band for CA</w:t>
      </w:r>
      <w:r>
        <w:tab/>
      </w:r>
      <w:r>
        <w:fldChar w:fldCharType="begin"/>
      </w:r>
      <w:r>
        <w:instrText xml:space="preserve"> PAGEREF _Toc2678 \h </w:instrText>
      </w:r>
      <w:r>
        <w:fldChar w:fldCharType="separate"/>
      </w:r>
      <w:r>
        <w:t>29</w:t>
      </w:r>
      <w:r>
        <w:fldChar w:fldCharType="end"/>
      </w:r>
    </w:p>
    <w:p w14:paraId="78A5EDB6" w14:textId="77777777" w:rsidR="00FA1421" w:rsidRDefault="00000000">
      <w:pPr>
        <w:pStyle w:val="TOC4"/>
        <w:tabs>
          <w:tab w:val="clear" w:pos="9639"/>
          <w:tab w:val="right" w:pos="2400"/>
          <w:tab w:val="right" w:leader="dot" w:pos="9641"/>
        </w:tabs>
      </w:pPr>
      <w:r>
        <w:rPr>
          <w:lang w:eastAsia="zh-CN"/>
        </w:rPr>
        <w:t>5.5.1.3</w:t>
      </w:r>
      <w:r>
        <w:rPr>
          <w:rFonts w:eastAsia="SimSun"/>
          <w:lang w:eastAsia="zh-CN"/>
        </w:rPr>
        <w:tab/>
        <w:t xml:space="preserve"> </w:t>
      </w:r>
      <w:r>
        <w:rPr>
          <w:lang w:eastAsia="zh-CN"/>
        </w:rPr>
        <w:t>UE co-existence studies</w:t>
      </w:r>
      <w:r>
        <w:tab/>
      </w:r>
      <w:r>
        <w:fldChar w:fldCharType="begin"/>
      </w:r>
      <w:r>
        <w:instrText xml:space="preserve"> PAGEREF _Toc29116 \h </w:instrText>
      </w:r>
      <w:r>
        <w:fldChar w:fldCharType="separate"/>
      </w:r>
      <w:r>
        <w:t>29</w:t>
      </w:r>
      <w:r>
        <w:fldChar w:fldCharType="end"/>
      </w:r>
    </w:p>
    <w:p w14:paraId="109D4C24" w14:textId="77777777" w:rsidR="00FA1421" w:rsidRDefault="00000000">
      <w:pPr>
        <w:pStyle w:val="TOC4"/>
        <w:tabs>
          <w:tab w:val="clear" w:pos="9639"/>
          <w:tab w:val="right" w:pos="2400"/>
          <w:tab w:val="right" w:leader="dot" w:pos="9641"/>
        </w:tabs>
      </w:pPr>
      <w:r>
        <w:rPr>
          <w:lang w:eastAsia="zh-CN"/>
        </w:rPr>
        <w:t>5.5.1.4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_Toc24988 \h </w:instrText>
      </w:r>
      <w:r>
        <w:fldChar w:fldCharType="separate"/>
      </w:r>
      <w:r>
        <w:t>29</w:t>
      </w:r>
      <w:r>
        <w:fldChar w:fldCharType="end"/>
      </w:r>
    </w:p>
    <w:p w14:paraId="7D7EBFA4" w14:textId="77777777" w:rsidR="00FA1421" w:rsidRDefault="00000000">
      <w:pPr>
        <w:pStyle w:val="TOC4"/>
        <w:tabs>
          <w:tab w:val="clear" w:pos="9639"/>
          <w:tab w:val="right" w:pos="2400"/>
          <w:tab w:val="right" w:leader="dot" w:pos="9641"/>
        </w:tabs>
      </w:pPr>
      <w:r>
        <w:rPr>
          <w:lang w:eastAsia="zh-CN"/>
        </w:rPr>
        <w:t>5.5.1.5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_Toc24210 \h </w:instrText>
      </w:r>
      <w:r>
        <w:fldChar w:fldCharType="separate"/>
      </w:r>
      <w:r>
        <w:t>30</w:t>
      </w:r>
      <w:r>
        <w:fldChar w:fldCharType="end"/>
      </w:r>
    </w:p>
    <w:p w14:paraId="028AEA1F" w14:textId="77777777" w:rsidR="00FA1421" w:rsidRDefault="00000000">
      <w:pPr>
        <w:pStyle w:val="TOC4"/>
        <w:tabs>
          <w:tab w:val="clear" w:pos="9639"/>
          <w:tab w:val="right" w:pos="2400"/>
          <w:tab w:val="right" w:leader="dot" w:pos="9641"/>
        </w:tabs>
      </w:pPr>
      <w:r>
        <w:rPr>
          <w:rFonts w:eastAsia="SimSun"/>
          <w:lang w:eastAsia="zh-CN"/>
        </w:rPr>
        <w:t>5.5</w:t>
      </w:r>
      <w:r>
        <w:t>.1.6</w:t>
      </w:r>
      <w:r>
        <w:tab/>
      </w:r>
      <w:r>
        <w:rPr>
          <w:lang w:val="en-US" w:eastAsia="zh-CN"/>
        </w:rPr>
        <w:t>OOB blocking exception requirements</w:t>
      </w:r>
      <w:r>
        <w:tab/>
      </w:r>
      <w:r>
        <w:fldChar w:fldCharType="begin"/>
      </w:r>
      <w:r>
        <w:instrText xml:space="preserve"> PAGEREF _Toc2274 \h </w:instrText>
      </w:r>
      <w:r>
        <w:fldChar w:fldCharType="separate"/>
      </w:r>
      <w:r>
        <w:t>30</w:t>
      </w:r>
      <w:r>
        <w:fldChar w:fldCharType="end"/>
      </w:r>
    </w:p>
    <w:p w14:paraId="26445E56" w14:textId="77777777" w:rsidR="00FA1421" w:rsidRDefault="00000000">
      <w:pPr>
        <w:pStyle w:val="TOC3"/>
        <w:tabs>
          <w:tab w:val="clear" w:pos="9639"/>
          <w:tab w:val="right" w:pos="2000"/>
          <w:tab w:val="right" w:leader="dot" w:pos="9641"/>
        </w:tabs>
      </w:pPr>
      <w:r>
        <w:rPr>
          <w:lang w:val="en-US" w:eastAsia="zh-CN"/>
        </w:rPr>
        <w:t>5.5.2</w:t>
      </w:r>
      <w:r>
        <w:rPr>
          <w:lang w:val="en-US" w:eastAsia="zh-CN"/>
        </w:rPr>
        <w:tab/>
        <w:t xml:space="preserve"> Specific for 2 bands UL </w:t>
      </w:r>
      <w:r>
        <w:rPr>
          <w:lang w:eastAsia="zh-CN"/>
        </w:rPr>
        <w:t>CA</w:t>
      </w:r>
      <w:r>
        <w:tab/>
      </w:r>
      <w:r>
        <w:fldChar w:fldCharType="begin"/>
      </w:r>
      <w:r>
        <w:instrText xml:space="preserve"> PAGEREF _Toc20878 \h </w:instrText>
      </w:r>
      <w:r>
        <w:fldChar w:fldCharType="separate"/>
      </w:r>
      <w:r>
        <w:t>30</w:t>
      </w:r>
      <w:r>
        <w:fldChar w:fldCharType="end"/>
      </w:r>
    </w:p>
    <w:p w14:paraId="27E3D021" w14:textId="77777777" w:rsidR="00FA1421" w:rsidRDefault="00000000">
      <w:pPr>
        <w:pStyle w:val="TOC4"/>
        <w:tabs>
          <w:tab w:val="clear" w:pos="9639"/>
          <w:tab w:val="right" w:pos="2400"/>
          <w:tab w:val="right" w:leader="dot" w:pos="9641"/>
        </w:tabs>
      </w:pPr>
      <w:r>
        <w:rPr>
          <w:lang w:val="en-US" w:eastAsia="zh-CN"/>
        </w:rPr>
        <w:t>5.5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_Toc24354 \h </w:instrText>
      </w:r>
      <w:r>
        <w:fldChar w:fldCharType="separate"/>
      </w:r>
      <w:r>
        <w:t>30</w:t>
      </w:r>
      <w:r>
        <w:fldChar w:fldCharType="end"/>
      </w:r>
    </w:p>
    <w:p w14:paraId="69B44605" w14:textId="77777777" w:rsidR="00FA1421"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_Toc1097 \h </w:instrText>
      </w:r>
      <w:r>
        <w:fldChar w:fldCharType="separate"/>
      </w:r>
      <w:r>
        <w:t>30</w:t>
      </w:r>
      <w:r>
        <w:fldChar w:fldCharType="end"/>
      </w:r>
    </w:p>
    <w:p w14:paraId="43EF2B52" w14:textId="77777777" w:rsidR="00FA1421"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_Toc23834 \h </w:instrText>
      </w:r>
      <w:r>
        <w:fldChar w:fldCharType="separate"/>
      </w:r>
      <w:r>
        <w:t>32</w:t>
      </w:r>
      <w:r>
        <w:fldChar w:fldCharType="end"/>
      </w:r>
    </w:p>
    <w:p w14:paraId="495DCC25" w14:textId="77777777" w:rsidR="00FA1421" w:rsidRDefault="00000000">
      <w:pPr>
        <w:pStyle w:val="TOC2"/>
        <w:tabs>
          <w:tab w:val="clear" w:pos="9639"/>
          <w:tab w:val="right" w:pos="2000"/>
          <w:tab w:val="right" w:leader="dot" w:pos="9641"/>
        </w:tabs>
      </w:pPr>
      <w:r>
        <w:rPr>
          <w:lang w:val="en-US" w:eastAsia="zh-CN"/>
        </w:rPr>
        <w:t>5.6</w:t>
      </w:r>
      <w:r>
        <w:rPr>
          <w:lang w:eastAsia="zh-CN"/>
        </w:rPr>
        <w:tab/>
      </w:r>
      <w:r>
        <w:rPr>
          <w:lang w:val="en-US" w:eastAsia="zh-CN"/>
        </w:rPr>
        <w:t>CA_</w:t>
      </w:r>
      <w:r>
        <w:rPr>
          <w:lang w:val="en-US" w:eastAsia="ja-JP"/>
        </w:rPr>
        <w:t>n70-n77</w:t>
      </w:r>
      <w:r>
        <w:rPr>
          <w:lang w:val="en-US" w:eastAsia="zh-CN"/>
        </w:rPr>
        <w:tab/>
      </w:r>
      <w:r>
        <w:tab/>
      </w:r>
      <w:r>
        <w:fldChar w:fldCharType="begin"/>
      </w:r>
      <w:r>
        <w:instrText xml:space="preserve"> PAGEREF _Toc9226 \h </w:instrText>
      </w:r>
      <w:r>
        <w:fldChar w:fldCharType="separate"/>
      </w:r>
      <w:r>
        <w:t>32</w:t>
      </w:r>
      <w:r>
        <w:fldChar w:fldCharType="end"/>
      </w:r>
    </w:p>
    <w:p w14:paraId="2E6D7BBD" w14:textId="77777777" w:rsidR="00FA1421" w:rsidRDefault="00000000">
      <w:pPr>
        <w:pStyle w:val="TOC3"/>
        <w:tabs>
          <w:tab w:val="clear" w:pos="9639"/>
          <w:tab w:val="right" w:pos="2000"/>
          <w:tab w:val="right" w:leader="dot" w:pos="9641"/>
        </w:tabs>
      </w:pPr>
      <w:r>
        <w:rPr>
          <w:lang w:val="en-US" w:eastAsia="zh-CN"/>
        </w:rPr>
        <w:t>5.6.1</w:t>
      </w:r>
      <w:r>
        <w:rPr>
          <w:lang w:eastAsia="zh-CN"/>
        </w:rPr>
        <w:tab/>
      </w:r>
      <w:r>
        <w:rPr>
          <w:lang w:val="en-US" w:eastAsia="zh-CN"/>
        </w:rPr>
        <w:t>Common for 1 band UL and 2 bands UL CA</w:t>
      </w:r>
      <w:r>
        <w:tab/>
      </w:r>
      <w:r>
        <w:fldChar w:fldCharType="begin"/>
      </w:r>
      <w:r>
        <w:instrText xml:space="preserve"> PAGEREF _Toc7300 \h </w:instrText>
      </w:r>
      <w:r>
        <w:fldChar w:fldCharType="separate"/>
      </w:r>
      <w:r>
        <w:t>32</w:t>
      </w:r>
      <w:r>
        <w:fldChar w:fldCharType="end"/>
      </w:r>
    </w:p>
    <w:p w14:paraId="3930C266" w14:textId="77777777" w:rsidR="00FA1421" w:rsidRDefault="00000000">
      <w:pPr>
        <w:pStyle w:val="TOC4"/>
        <w:tabs>
          <w:tab w:val="clear" w:pos="9639"/>
          <w:tab w:val="right" w:pos="2400"/>
          <w:tab w:val="right" w:leader="dot" w:pos="9641"/>
        </w:tabs>
      </w:pPr>
      <w:r>
        <w:rPr>
          <w:lang w:eastAsia="zh-CN"/>
        </w:rPr>
        <w:t>5.6.1.1</w:t>
      </w:r>
      <w:r>
        <w:rPr>
          <w:rFonts w:eastAsia="SimSun"/>
          <w:lang w:eastAsia="zh-CN"/>
        </w:rPr>
        <w:tab/>
        <w:t xml:space="preserve"> </w:t>
      </w:r>
      <w:r>
        <w:rPr>
          <w:lang w:eastAsia="zh-CN"/>
        </w:rPr>
        <w:t>Operating bands for CA</w:t>
      </w:r>
      <w:r>
        <w:tab/>
      </w:r>
      <w:r>
        <w:fldChar w:fldCharType="begin"/>
      </w:r>
      <w:r>
        <w:instrText xml:space="preserve"> PAGEREF _Toc18150 \h </w:instrText>
      </w:r>
      <w:r>
        <w:fldChar w:fldCharType="separate"/>
      </w:r>
      <w:r>
        <w:t>32</w:t>
      </w:r>
      <w:r>
        <w:fldChar w:fldCharType="end"/>
      </w:r>
    </w:p>
    <w:p w14:paraId="1E9E9A80" w14:textId="77777777" w:rsidR="00FA1421" w:rsidRDefault="00000000">
      <w:pPr>
        <w:pStyle w:val="TOC4"/>
        <w:tabs>
          <w:tab w:val="clear" w:pos="9639"/>
          <w:tab w:val="right" w:pos="2400"/>
          <w:tab w:val="right" w:leader="dot" w:pos="9641"/>
        </w:tabs>
      </w:pPr>
      <w:r>
        <w:rPr>
          <w:lang w:eastAsia="zh-CN"/>
        </w:rPr>
        <w:t>5.6.1.2</w:t>
      </w:r>
      <w:r>
        <w:rPr>
          <w:rFonts w:eastAsia="SimSun"/>
          <w:lang w:eastAsia="zh-CN"/>
        </w:rPr>
        <w:tab/>
        <w:t xml:space="preserve"> </w:t>
      </w:r>
      <w:r>
        <w:rPr>
          <w:lang w:eastAsia="zh-CN"/>
        </w:rPr>
        <w:t>Channel bandwidths per operating band for CA</w:t>
      </w:r>
      <w:r>
        <w:tab/>
      </w:r>
      <w:r>
        <w:fldChar w:fldCharType="begin"/>
      </w:r>
      <w:r>
        <w:instrText xml:space="preserve"> PAGEREF _Toc22851 \h </w:instrText>
      </w:r>
      <w:r>
        <w:fldChar w:fldCharType="separate"/>
      </w:r>
      <w:r>
        <w:t>33</w:t>
      </w:r>
      <w:r>
        <w:fldChar w:fldCharType="end"/>
      </w:r>
    </w:p>
    <w:p w14:paraId="4599D300" w14:textId="77777777" w:rsidR="00FA1421" w:rsidRDefault="00000000">
      <w:pPr>
        <w:pStyle w:val="TOC4"/>
        <w:tabs>
          <w:tab w:val="clear" w:pos="9639"/>
          <w:tab w:val="right" w:pos="2400"/>
          <w:tab w:val="right" w:leader="dot" w:pos="9641"/>
        </w:tabs>
      </w:pPr>
      <w:r>
        <w:rPr>
          <w:lang w:eastAsia="zh-CN"/>
        </w:rPr>
        <w:t>5.6.1.3</w:t>
      </w:r>
      <w:r>
        <w:rPr>
          <w:rFonts w:eastAsia="SimSun"/>
          <w:lang w:eastAsia="zh-CN"/>
        </w:rPr>
        <w:tab/>
        <w:t xml:space="preserve"> </w:t>
      </w:r>
      <w:r>
        <w:rPr>
          <w:lang w:eastAsia="zh-CN"/>
        </w:rPr>
        <w:t>UE co-existence studies</w:t>
      </w:r>
      <w:r>
        <w:tab/>
      </w:r>
      <w:r>
        <w:fldChar w:fldCharType="begin"/>
      </w:r>
      <w:r>
        <w:instrText xml:space="preserve"> PAGEREF _Toc18127 \h </w:instrText>
      </w:r>
      <w:r>
        <w:fldChar w:fldCharType="separate"/>
      </w:r>
      <w:r>
        <w:t>33</w:t>
      </w:r>
      <w:r>
        <w:fldChar w:fldCharType="end"/>
      </w:r>
    </w:p>
    <w:p w14:paraId="3940912D" w14:textId="77777777" w:rsidR="00FA1421" w:rsidRDefault="00000000">
      <w:pPr>
        <w:pStyle w:val="TOC4"/>
        <w:tabs>
          <w:tab w:val="clear" w:pos="9639"/>
          <w:tab w:val="right" w:pos="2400"/>
          <w:tab w:val="right" w:leader="dot" w:pos="9641"/>
        </w:tabs>
      </w:pPr>
      <w:r>
        <w:rPr>
          <w:lang w:eastAsia="zh-CN"/>
        </w:rPr>
        <w:t>5.6.1.4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_Toc17587 \h </w:instrText>
      </w:r>
      <w:r>
        <w:fldChar w:fldCharType="separate"/>
      </w:r>
      <w:r>
        <w:t>33</w:t>
      </w:r>
      <w:r>
        <w:fldChar w:fldCharType="end"/>
      </w:r>
    </w:p>
    <w:p w14:paraId="7D0E2D95" w14:textId="77777777" w:rsidR="00FA1421" w:rsidRDefault="00000000">
      <w:pPr>
        <w:pStyle w:val="TOC4"/>
        <w:tabs>
          <w:tab w:val="clear" w:pos="9639"/>
          <w:tab w:val="right" w:pos="2400"/>
          <w:tab w:val="right" w:leader="dot" w:pos="9641"/>
        </w:tabs>
      </w:pPr>
      <w:r>
        <w:rPr>
          <w:lang w:eastAsia="zh-CN"/>
        </w:rPr>
        <w:t>5.6.1.5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_Toc6685 \h </w:instrText>
      </w:r>
      <w:r>
        <w:fldChar w:fldCharType="separate"/>
      </w:r>
      <w:r>
        <w:t>34</w:t>
      </w:r>
      <w:r>
        <w:fldChar w:fldCharType="end"/>
      </w:r>
    </w:p>
    <w:p w14:paraId="23F79CD9" w14:textId="77777777" w:rsidR="00FA1421" w:rsidRDefault="00000000">
      <w:pPr>
        <w:pStyle w:val="TOC4"/>
        <w:tabs>
          <w:tab w:val="clear" w:pos="9639"/>
          <w:tab w:val="right" w:pos="2400"/>
          <w:tab w:val="right" w:leader="dot" w:pos="9641"/>
        </w:tabs>
      </w:pPr>
      <w:r>
        <w:rPr>
          <w:rFonts w:eastAsia="SimSun"/>
          <w:lang w:eastAsia="zh-CN"/>
        </w:rPr>
        <w:t>5.6</w:t>
      </w:r>
      <w:r>
        <w:t>.1.6</w:t>
      </w:r>
      <w:r>
        <w:tab/>
      </w:r>
      <w:r>
        <w:rPr>
          <w:lang w:val="en-US" w:eastAsia="zh-CN"/>
        </w:rPr>
        <w:t>OOB blocking exception requirements</w:t>
      </w:r>
      <w:r>
        <w:tab/>
      </w:r>
      <w:r>
        <w:fldChar w:fldCharType="begin"/>
      </w:r>
      <w:r>
        <w:instrText xml:space="preserve"> PAGEREF _Toc1168 \h </w:instrText>
      </w:r>
      <w:r>
        <w:fldChar w:fldCharType="separate"/>
      </w:r>
      <w:r>
        <w:t>34</w:t>
      </w:r>
      <w:r>
        <w:fldChar w:fldCharType="end"/>
      </w:r>
    </w:p>
    <w:p w14:paraId="6D490413" w14:textId="77777777" w:rsidR="00FA1421" w:rsidRDefault="00000000">
      <w:pPr>
        <w:pStyle w:val="TOC3"/>
        <w:tabs>
          <w:tab w:val="clear" w:pos="9639"/>
          <w:tab w:val="right" w:pos="2000"/>
          <w:tab w:val="right" w:leader="dot" w:pos="9641"/>
        </w:tabs>
      </w:pPr>
      <w:r>
        <w:rPr>
          <w:lang w:val="en-US" w:eastAsia="zh-CN"/>
        </w:rPr>
        <w:t>5.6.2</w:t>
      </w:r>
      <w:r>
        <w:rPr>
          <w:lang w:val="en-US" w:eastAsia="zh-CN"/>
        </w:rPr>
        <w:tab/>
        <w:t xml:space="preserve"> Specific for 2 bands UL </w:t>
      </w:r>
      <w:r>
        <w:rPr>
          <w:lang w:eastAsia="zh-CN"/>
        </w:rPr>
        <w:t>CA</w:t>
      </w:r>
      <w:r>
        <w:tab/>
      </w:r>
      <w:r>
        <w:fldChar w:fldCharType="begin"/>
      </w:r>
      <w:r>
        <w:instrText xml:space="preserve"> PAGEREF _Toc15700 \h </w:instrText>
      </w:r>
      <w:r>
        <w:fldChar w:fldCharType="separate"/>
      </w:r>
      <w:r>
        <w:t>35</w:t>
      </w:r>
      <w:r>
        <w:fldChar w:fldCharType="end"/>
      </w:r>
    </w:p>
    <w:p w14:paraId="252E458A" w14:textId="77777777" w:rsidR="00FA1421" w:rsidRDefault="00000000">
      <w:pPr>
        <w:pStyle w:val="TOC4"/>
        <w:tabs>
          <w:tab w:val="clear" w:pos="9639"/>
          <w:tab w:val="right" w:pos="2400"/>
          <w:tab w:val="right" w:leader="dot" w:pos="9641"/>
        </w:tabs>
      </w:pPr>
      <w:r>
        <w:rPr>
          <w:lang w:val="en-US" w:eastAsia="zh-CN"/>
        </w:rPr>
        <w:t>5.6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_Toc16924 \h </w:instrText>
      </w:r>
      <w:r>
        <w:fldChar w:fldCharType="separate"/>
      </w:r>
      <w:r>
        <w:t>35</w:t>
      </w:r>
      <w:r>
        <w:fldChar w:fldCharType="end"/>
      </w:r>
    </w:p>
    <w:p w14:paraId="7B2E83B0" w14:textId="77777777" w:rsidR="00FA1421"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_Toc8251 \h </w:instrText>
      </w:r>
      <w:r>
        <w:fldChar w:fldCharType="separate"/>
      </w:r>
      <w:r>
        <w:t>35</w:t>
      </w:r>
      <w:r>
        <w:fldChar w:fldCharType="end"/>
      </w:r>
    </w:p>
    <w:p w14:paraId="427EFEDC" w14:textId="77777777" w:rsidR="00FA1421"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3</w:t>
      </w:r>
      <w:r>
        <w:rPr>
          <w:lang w:val="en-US" w:eastAsia="zh-CN"/>
        </w:rPr>
        <w:tab/>
        <w:t xml:space="preserve"> REFSENS requirements</w:t>
      </w:r>
      <w:r>
        <w:tab/>
      </w:r>
      <w:r>
        <w:fldChar w:fldCharType="begin"/>
      </w:r>
      <w:r>
        <w:instrText xml:space="preserve"> PAGEREF _Toc4967 \h </w:instrText>
      </w:r>
      <w:r>
        <w:fldChar w:fldCharType="separate"/>
      </w:r>
      <w:r>
        <w:t>36</w:t>
      </w:r>
      <w:r>
        <w:fldChar w:fldCharType="end"/>
      </w:r>
    </w:p>
    <w:p w14:paraId="1D040495" w14:textId="77777777" w:rsidR="00FA1421" w:rsidRDefault="00000000">
      <w:pPr>
        <w:pStyle w:val="TOC4"/>
        <w:tabs>
          <w:tab w:val="clear" w:pos="9639"/>
          <w:tab w:val="right" w:pos="2400"/>
          <w:tab w:val="right" w:leader="dot" w:pos="9641"/>
        </w:tabs>
      </w:pPr>
      <w:r>
        <w:rPr>
          <w:lang w:eastAsia="zh-CN"/>
        </w:rPr>
        <w:t>5.8.</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_Toc22652 \h </w:instrText>
      </w:r>
      <w:r>
        <w:fldChar w:fldCharType="separate"/>
      </w:r>
      <w:r>
        <w:t>39</w:t>
      </w:r>
      <w:r>
        <w:fldChar w:fldCharType="end"/>
      </w:r>
    </w:p>
    <w:p w14:paraId="3E30869F" w14:textId="77777777" w:rsidR="00FA1421"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_Toc6117 \h </w:instrText>
      </w:r>
      <w:r>
        <w:fldChar w:fldCharType="separate"/>
      </w:r>
      <w:r>
        <w:t>39</w:t>
      </w:r>
      <w:r>
        <w:fldChar w:fldCharType="end"/>
      </w:r>
    </w:p>
    <w:p w14:paraId="66A947F8" w14:textId="77777777" w:rsidR="00FA1421"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_Toc11870 \h </w:instrText>
      </w:r>
      <w:r>
        <w:fldChar w:fldCharType="separate"/>
      </w:r>
      <w:r>
        <w:t>39</w:t>
      </w:r>
      <w:r>
        <w:fldChar w:fldCharType="end"/>
      </w:r>
    </w:p>
    <w:p w14:paraId="073AD681" w14:textId="77777777" w:rsidR="00FA1421" w:rsidRDefault="00000000">
      <w:pPr>
        <w:pStyle w:val="TOC4"/>
        <w:tabs>
          <w:tab w:val="clear" w:pos="9639"/>
          <w:tab w:val="right" w:pos="2400"/>
          <w:tab w:val="right" w:leader="dot" w:pos="9641"/>
        </w:tabs>
      </w:pPr>
      <w:r>
        <w:rPr>
          <w:lang w:eastAsia="zh-CN"/>
        </w:rPr>
        <w:t>5.9.</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_Toc10943 \h </w:instrText>
      </w:r>
      <w:r>
        <w:fldChar w:fldCharType="separate"/>
      </w:r>
      <w:r>
        <w:t>40</w:t>
      </w:r>
      <w:r>
        <w:fldChar w:fldCharType="end"/>
      </w:r>
    </w:p>
    <w:p w14:paraId="7743CB6E" w14:textId="77777777" w:rsidR="00FA1421"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_Toc31850 \h </w:instrText>
      </w:r>
      <w:r>
        <w:fldChar w:fldCharType="separate"/>
      </w:r>
      <w:r>
        <w:t>41</w:t>
      </w:r>
      <w:r>
        <w:fldChar w:fldCharType="end"/>
      </w:r>
    </w:p>
    <w:p w14:paraId="7EE0407B" w14:textId="77777777" w:rsidR="00FA1421"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_Toc24692 \h </w:instrText>
      </w:r>
      <w:r>
        <w:fldChar w:fldCharType="separate"/>
      </w:r>
      <w:r>
        <w:t>41</w:t>
      </w:r>
      <w:r>
        <w:fldChar w:fldCharType="end"/>
      </w:r>
    </w:p>
    <w:p w14:paraId="7C16A2E5" w14:textId="77777777" w:rsidR="00FA1421" w:rsidRDefault="00000000">
      <w:pPr>
        <w:pStyle w:val="TOC4"/>
        <w:tabs>
          <w:tab w:val="clear" w:pos="9639"/>
          <w:tab w:val="right" w:pos="2400"/>
          <w:tab w:val="right" w:leader="dot" w:pos="9641"/>
        </w:tabs>
      </w:pPr>
      <w:r>
        <w:rPr>
          <w:lang w:eastAsia="zh-CN"/>
        </w:rPr>
        <w:t>5.10.</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_Toc24806 \h </w:instrText>
      </w:r>
      <w:r>
        <w:fldChar w:fldCharType="separate"/>
      </w:r>
      <w:r>
        <w:t>42</w:t>
      </w:r>
      <w:r>
        <w:fldChar w:fldCharType="end"/>
      </w:r>
    </w:p>
    <w:p w14:paraId="0B7420E8" w14:textId="77777777" w:rsidR="00FA1421"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_Toc29389 \h </w:instrText>
      </w:r>
      <w:r>
        <w:fldChar w:fldCharType="separate"/>
      </w:r>
      <w:r>
        <w:t>42</w:t>
      </w:r>
      <w:r>
        <w:fldChar w:fldCharType="end"/>
      </w:r>
    </w:p>
    <w:p w14:paraId="011F258C" w14:textId="77777777" w:rsidR="00FA1421"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_Toc30870 \h </w:instrText>
      </w:r>
      <w:r>
        <w:fldChar w:fldCharType="separate"/>
      </w:r>
      <w:r>
        <w:t>43</w:t>
      </w:r>
      <w:r>
        <w:fldChar w:fldCharType="end"/>
      </w:r>
    </w:p>
    <w:p w14:paraId="22F0275B" w14:textId="77777777" w:rsidR="00FA1421" w:rsidRDefault="00000000">
      <w:pPr>
        <w:pStyle w:val="TOC2"/>
        <w:tabs>
          <w:tab w:val="clear" w:pos="9639"/>
          <w:tab w:val="right" w:pos="2000"/>
          <w:tab w:val="right" w:leader="dot" w:pos="9641"/>
        </w:tabs>
      </w:pPr>
      <w:r>
        <w:rPr>
          <w:lang w:eastAsia="zh-CN"/>
        </w:rPr>
        <w:t>5.11</w:t>
      </w:r>
      <w:r>
        <w:tab/>
        <w:t xml:space="preserve"> </w:t>
      </w:r>
      <w:r>
        <w:rPr>
          <w:lang w:eastAsia="zh-TW"/>
        </w:rPr>
        <w:t>CA_n75-n78</w:t>
      </w:r>
      <w:r>
        <w:rPr>
          <w:lang w:val="en-US" w:eastAsia="zh-CN"/>
        </w:rPr>
        <w:tab/>
      </w:r>
      <w:r>
        <w:tab/>
      </w:r>
      <w:r>
        <w:fldChar w:fldCharType="begin"/>
      </w:r>
      <w:r>
        <w:instrText xml:space="preserve"> PAGEREF _Toc5426 \h </w:instrText>
      </w:r>
      <w:r>
        <w:fldChar w:fldCharType="separate"/>
      </w:r>
      <w:r>
        <w:t>43</w:t>
      </w:r>
      <w:r>
        <w:fldChar w:fldCharType="end"/>
      </w:r>
    </w:p>
    <w:p w14:paraId="72228A13" w14:textId="77777777" w:rsidR="00FA1421" w:rsidRDefault="00000000">
      <w:pPr>
        <w:pStyle w:val="TOC3"/>
        <w:tabs>
          <w:tab w:val="clear" w:pos="9639"/>
          <w:tab w:val="right" w:pos="2400"/>
          <w:tab w:val="right" w:leader="dot" w:pos="9641"/>
        </w:tabs>
      </w:pPr>
      <w:r>
        <w:rPr>
          <w:lang w:eastAsia="zh-CN"/>
        </w:rPr>
        <w:t>5.11</w:t>
      </w:r>
      <w:r>
        <w:t>.1</w:t>
      </w:r>
      <w:r>
        <w:tab/>
        <w:t>Common for 1 band UL and 2 bands UL CA</w:t>
      </w:r>
      <w:r>
        <w:tab/>
      </w:r>
      <w:r>
        <w:fldChar w:fldCharType="begin"/>
      </w:r>
      <w:r>
        <w:instrText xml:space="preserve"> PAGEREF _Toc21543 \h </w:instrText>
      </w:r>
      <w:r>
        <w:fldChar w:fldCharType="separate"/>
      </w:r>
      <w:r>
        <w:t>43</w:t>
      </w:r>
      <w:r>
        <w:fldChar w:fldCharType="end"/>
      </w:r>
    </w:p>
    <w:p w14:paraId="3217F333" w14:textId="77777777" w:rsidR="00FA1421" w:rsidRDefault="00000000">
      <w:pPr>
        <w:pStyle w:val="TOC4"/>
        <w:tabs>
          <w:tab w:val="clear" w:pos="9639"/>
          <w:tab w:val="right" w:pos="2400"/>
          <w:tab w:val="right" w:leader="dot" w:pos="9641"/>
        </w:tabs>
      </w:pPr>
      <w:r>
        <w:rPr>
          <w:lang w:eastAsia="zh-CN"/>
        </w:rPr>
        <w:t>5.11</w:t>
      </w:r>
      <w:r>
        <w:t>.1.1</w:t>
      </w:r>
      <w:r>
        <w:tab/>
        <w:t>Operating bands for CA</w:t>
      </w:r>
      <w:r>
        <w:tab/>
      </w:r>
      <w:r>
        <w:fldChar w:fldCharType="begin"/>
      </w:r>
      <w:r>
        <w:instrText xml:space="preserve"> PAGEREF _Toc15583 \h </w:instrText>
      </w:r>
      <w:r>
        <w:fldChar w:fldCharType="separate"/>
      </w:r>
      <w:r>
        <w:t>43</w:t>
      </w:r>
      <w:r>
        <w:fldChar w:fldCharType="end"/>
      </w:r>
    </w:p>
    <w:p w14:paraId="5BD9CA29" w14:textId="77777777" w:rsidR="00FA1421" w:rsidRDefault="00000000">
      <w:pPr>
        <w:pStyle w:val="TOC4"/>
        <w:tabs>
          <w:tab w:val="clear" w:pos="9639"/>
          <w:tab w:val="right" w:pos="2400"/>
          <w:tab w:val="right" w:leader="dot" w:pos="9641"/>
        </w:tabs>
      </w:pPr>
      <w:r>
        <w:rPr>
          <w:lang w:eastAsia="zh-CN"/>
        </w:rPr>
        <w:t>5.11</w:t>
      </w:r>
      <w:r>
        <w:t>.1.2</w:t>
      </w:r>
      <w:r>
        <w:tab/>
        <w:t>Channel bandwidths per operating band for CA</w:t>
      </w:r>
      <w:r>
        <w:tab/>
      </w:r>
      <w:r>
        <w:fldChar w:fldCharType="begin"/>
      </w:r>
      <w:r>
        <w:instrText xml:space="preserve"> PAGEREF _Toc9760 \h </w:instrText>
      </w:r>
      <w:r>
        <w:fldChar w:fldCharType="separate"/>
      </w:r>
      <w:r>
        <w:t>43</w:t>
      </w:r>
      <w:r>
        <w:fldChar w:fldCharType="end"/>
      </w:r>
    </w:p>
    <w:p w14:paraId="4D2D708B" w14:textId="77777777" w:rsidR="00FA1421" w:rsidRDefault="00000000">
      <w:pPr>
        <w:pStyle w:val="TOC4"/>
        <w:tabs>
          <w:tab w:val="clear" w:pos="9639"/>
          <w:tab w:val="right" w:pos="2400"/>
          <w:tab w:val="right" w:leader="dot" w:pos="9641"/>
        </w:tabs>
      </w:pPr>
      <w:r>
        <w:rPr>
          <w:lang w:eastAsia="zh-CN"/>
        </w:rPr>
        <w:t>5.11</w:t>
      </w:r>
      <w:r>
        <w:t>.1.3</w:t>
      </w:r>
      <w:r>
        <w:tab/>
        <w:t>UE co-existence studies</w:t>
      </w:r>
      <w:r>
        <w:tab/>
      </w:r>
      <w:r>
        <w:fldChar w:fldCharType="begin"/>
      </w:r>
      <w:r>
        <w:instrText xml:space="preserve"> PAGEREF _Toc910 \h </w:instrText>
      </w:r>
      <w:r>
        <w:fldChar w:fldCharType="separate"/>
      </w:r>
      <w:r>
        <w:t>43</w:t>
      </w:r>
      <w:r>
        <w:fldChar w:fldCharType="end"/>
      </w:r>
    </w:p>
    <w:p w14:paraId="634362AE" w14:textId="77777777" w:rsidR="00FA1421" w:rsidRDefault="00000000">
      <w:pPr>
        <w:pStyle w:val="TOC4"/>
        <w:tabs>
          <w:tab w:val="clear" w:pos="9639"/>
          <w:tab w:val="right" w:pos="2400"/>
          <w:tab w:val="right" w:leader="dot" w:pos="9641"/>
        </w:tabs>
      </w:pPr>
      <w:r>
        <w:rPr>
          <w:lang w:eastAsia="zh-CN"/>
        </w:rPr>
        <w:t>5.11</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_Toc21856 \h </w:instrText>
      </w:r>
      <w:r>
        <w:fldChar w:fldCharType="separate"/>
      </w:r>
      <w:r>
        <w:t>44</w:t>
      </w:r>
      <w:r>
        <w:fldChar w:fldCharType="end"/>
      </w:r>
    </w:p>
    <w:p w14:paraId="2B2D936A" w14:textId="77777777" w:rsidR="00FA1421" w:rsidRDefault="00000000">
      <w:pPr>
        <w:pStyle w:val="TOC4"/>
        <w:tabs>
          <w:tab w:val="clear" w:pos="9639"/>
          <w:tab w:val="right" w:pos="2400"/>
          <w:tab w:val="right" w:leader="dot" w:pos="9641"/>
        </w:tabs>
      </w:pPr>
      <w:r>
        <w:rPr>
          <w:lang w:eastAsia="zh-CN"/>
        </w:rPr>
        <w:t>5.11</w:t>
      </w:r>
      <w:r>
        <w:t>.1.5</w:t>
      </w:r>
      <w:r>
        <w:tab/>
        <w:t>REFSENS requirements</w:t>
      </w:r>
      <w:r>
        <w:tab/>
      </w:r>
      <w:r>
        <w:fldChar w:fldCharType="begin"/>
      </w:r>
      <w:r>
        <w:instrText xml:space="preserve"> PAGEREF _Toc16520 \h </w:instrText>
      </w:r>
      <w:r>
        <w:fldChar w:fldCharType="separate"/>
      </w:r>
      <w:r>
        <w:t>44</w:t>
      </w:r>
      <w:r>
        <w:fldChar w:fldCharType="end"/>
      </w:r>
    </w:p>
    <w:p w14:paraId="0E7D1A0F" w14:textId="77777777" w:rsidR="00FA1421" w:rsidRDefault="00000000">
      <w:pPr>
        <w:pStyle w:val="TOC4"/>
        <w:tabs>
          <w:tab w:val="clear" w:pos="9639"/>
          <w:tab w:val="right" w:pos="2400"/>
          <w:tab w:val="right" w:leader="dot" w:pos="9641"/>
        </w:tabs>
      </w:pPr>
      <w:r>
        <w:rPr>
          <w:lang w:eastAsia="zh-CN"/>
        </w:rPr>
        <w:t>5.11</w:t>
      </w:r>
      <w:r>
        <w:t>.1.6</w:t>
      </w:r>
      <w:r>
        <w:tab/>
        <w:t>OOB blocking exception requirements</w:t>
      </w:r>
      <w:r>
        <w:tab/>
      </w:r>
      <w:r>
        <w:fldChar w:fldCharType="begin"/>
      </w:r>
      <w:r>
        <w:instrText xml:space="preserve"> PAGEREF _Toc16485 \h </w:instrText>
      </w:r>
      <w:r>
        <w:fldChar w:fldCharType="separate"/>
      </w:r>
      <w:r>
        <w:t>44</w:t>
      </w:r>
      <w:r>
        <w:fldChar w:fldCharType="end"/>
      </w:r>
    </w:p>
    <w:p w14:paraId="705D6F0A" w14:textId="77777777" w:rsidR="00FA1421" w:rsidRDefault="00000000">
      <w:pPr>
        <w:pStyle w:val="TOC2"/>
        <w:tabs>
          <w:tab w:val="clear" w:pos="9639"/>
          <w:tab w:val="right" w:pos="2000"/>
          <w:tab w:val="right" w:leader="dot" w:pos="9641"/>
        </w:tabs>
      </w:pPr>
      <w:r>
        <w:rPr>
          <w:lang w:eastAsia="zh-CN"/>
        </w:rPr>
        <w:t>5.12</w:t>
      </w:r>
      <w:r>
        <w:tab/>
        <w:t xml:space="preserve"> </w:t>
      </w:r>
      <w:r>
        <w:rPr>
          <w:lang w:eastAsia="zh-TW"/>
        </w:rPr>
        <w:t>CA_n28-n75</w:t>
      </w:r>
      <w:r>
        <w:tab/>
      </w:r>
      <w:r>
        <w:rPr>
          <w:lang w:val="en-US" w:eastAsia="zh-CN"/>
        </w:rPr>
        <w:tab/>
      </w:r>
      <w:r>
        <w:fldChar w:fldCharType="begin"/>
      </w:r>
      <w:r>
        <w:instrText xml:space="preserve"> PAGEREF _Toc4932 \h </w:instrText>
      </w:r>
      <w:r>
        <w:fldChar w:fldCharType="separate"/>
      </w:r>
      <w:r>
        <w:t>44</w:t>
      </w:r>
      <w:r>
        <w:fldChar w:fldCharType="end"/>
      </w:r>
    </w:p>
    <w:p w14:paraId="4B79B84F" w14:textId="77777777" w:rsidR="00FA1421" w:rsidRDefault="00000000">
      <w:pPr>
        <w:pStyle w:val="TOC3"/>
        <w:tabs>
          <w:tab w:val="clear" w:pos="9639"/>
          <w:tab w:val="right" w:pos="2400"/>
          <w:tab w:val="right" w:leader="dot" w:pos="9641"/>
        </w:tabs>
      </w:pPr>
      <w:r>
        <w:rPr>
          <w:lang w:eastAsia="zh-CN"/>
        </w:rPr>
        <w:t>5.12</w:t>
      </w:r>
      <w:r>
        <w:t>.1</w:t>
      </w:r>
      <w:r>
        <w:tab/>
        <w:t>Common for 1 band UL and 2 bands UL CA</w:t>
      </w:r>
      <w:r>
        <w:tab/>
      </w:r>
      <w:r>
        <w:fldChar w:fldCharType="begin"/>
      </w:r>
      <w:r>
        <w:instrText xml:space="preserve"> PAGEREF _Toc8177 \h </w:instrText>
      </w:r>
      <w:r>
        <w:fldChar w:fldCharType="separate"/>
      </w:r>
      <w:r>
        <w:t>44</w:t>
      </w:r>
      <w:r>
        <w:fldChar w:fldCharType="end"/>
      </w:r>
    </w:p>
    <w:p w14:paraId="17A09B46" w14:textId="77777777" w:rsidR="00FA1421" w:rsidRDefault="00000000">
      <w:pPr>
        <w:pStyle w:val="TOC4"/>
        <w:tabs>
          <w:tab w:val="clear" w:pos="9639"/>
          <w:tab w:val="right" w:pos="2400"/>
          <w:tab w:val="right" w:leader="dot" w:pos="9641"/>
        </w:tabs>
      </w:pPr>
      <w:r>
        <w:rPr>
          <w:lang w:eastAsia="zh-CN"/>
        </w:rPr>
        <w:t>5.12</w:t>
      </w:r>
      <w:r>
        <w:t>.1.1</w:t>
      </w:r>
      <w:r>
        <w:tab/>
        <w:t>Operating bands for CA</w:t>
      </w:r>
      <w:r>
        <w:tab/>
      </w:r>
      <w:r>
        <w:fldChar w:fldCharType="begin"/>
      </w:r>
      <w:r>
        <w:instrText xml:space="preserve"> PAGEREF _Toc13309 \h </w:instrText>
      </w:r>
      <w:r>
        <w:fldChar w:fldCharType="separate"/>
      </w:r>
      <w:r>
        <w:t>44</w:t>
      </w:r>
      <w:r>
        <w:fldChar w:fldCharType="end"/>
      </w:r>
    </w:p>
    <w:p w14:paraId="0771877A" w14:textId="77777777" w:rsidR="00FA1421" w:rsidRDefault="00000000">
      <w:pPr>
        <w:pStyle w:val="TOC4"/>
        <w:tabs>
          <w:tab w:val="clear" w:pos="9639"/>
          <w:tab w:val="right" w:pos="2400"/>
          <w:tab w:val="right" w:leader="dot" w:pos="9641"/>
        </w:tabs>
      </w:pPr>
      <w:r>
        <w:rPr>
          <w:lang w:eastAsia="zh-CN"/>
        </w:rPr>
        <w:t>5.12</w:t>
      </w:r>
      <w:r>
        <w:t>.1.2</w:t>
      </w:r>
      <w:r>
        <w:tab/>
        <w:t>Channel bandwidths per operating band for CA</w:t>
      </w:r>
      <w:r>
        <w:tab/>
      </w:r>
      <w:r>
        <w:fldChar w:fldCharType="begin"/>
      </w:r>
      <w:r>
        <w:instrText xml:space="preserve"> PAGEREF _Toc11217 \h </w:instrText>
      </w:r>
      <w:r>
        <w:fldChar w:fldCharType="separate"/>
      </w:r>
      <w:r>
        <w:t>45</w:t>
      </w:r>
      <w:r>
        <w:fldChar w:fldCharType="end"/>
      </w:r>
    </w:p>
    <w:p w14:paraId="29670BE5" w14:textId="77777777" w:rsidR="00FA1421" w:rsidRDefault="00000000">
      <w:pPr>
        <w:pStyle w:val="TOC4"/>
        <w:tabs>
          <w:tab w:val="clear" w:pos="9639"/>
          <w:tab w:val="right" w:pos="2400"/>
          <w:tab w:val="right" w:leader="dot" w:pos="9641"/>
        </w:tabs>
      </w:pPr>
      <w:r>
        <w:rPr>
          <w:lang w:eastAsia="zh-CN"/>
        </w:rPr>
        <w:t>5.12</w:t>
      </w:r>
      <w:r>
        <w:t>.1.3</w:t>
      </w:r>
      <w:r>
        <w:tab/>
        <w:t>UE co-existence studies</w:t>
      </w:r>
      <w:r>
        <w:tab/>
      </w:r>
      <w:r>
        <w:fldChar w:fldCharType="begin"/>
      </w:r>
      <w:r>
        <w:instrText xml:space="preserve"> PAGEREF _Toc16863 \h </w:instrText>
      </w:r>
      <w:r>
        <w:fldChar w:fldCharType="separate"/>
      </w:r>
      <w:r>
        <w:t>45</w:t>
      </w:r>
      <w:r>
        <w:fldChar w:fldCharType="end"/>
      </w:r>
    </w:p>
    <w:p w14:paraId="714008FC" w14:textId="77777777" w:rsidR="00FA1421" w:rsidRDefault="00000000">
      <w:pPr>
        <w:pStyle w:val="TOC4"/>
        <w:tabs>
          <w:tab w:val="clear" w:pos="9639"/>
          <w:tab w:val="right" w:pos="2400"/>
          <w:tab w:val="right" w:leader="dot" w:pos="9641"/>
        </w:tabs>
      </w:pPr>
      <w:r>
        <w:rPr>
          <w:lang w:eastAsia="zh-CN"/>
        </w:rPr>
        <w:t>5.12</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_Toc31432 \h </w:instrText>
      </w:r>
      <w:r>
        <w:fldChar w:fldCharType="separate"/>
      </w:r>
      <w:r>
        <w:t>45</w:t>
      </w:r>
      <w:r>
        <w:fldChar w:fldCharType="end"/>
      </w:r>
    </w:p>
    <w:p w14:paraId="40A59F9C" w14:textId="77777777" w:rsidR="00FA1421" w:rsidRDefault="00000000">
      <w:pPr>
        <w:pStyle w:val="TOC4"/>
        <w:tabs>
          <w:tab w:val="clear" w:pos="9639"/>
          <w:tab w:val="right" w:pos="2400"/>
          <w:tab w:val="right" w:leader="dot" w:pos="9641"/>
        </w:tabs>
      </w:pPr>
      <w:r>
        <w:rPr>
          <w:lang w:eastAsia="zh-CN"/>
        </w:rPr>
        <w:lastRenderedPageBreak/>
        <w:t>5.12</w:t>
      </w:r>
      <w:r>
        <w:t>.1.5</w:t>
      </w:r>
      <w:r>
        <w:tab/>
        <w:t>REFSENS requirements</w:t>
      </w:r>
      <w:r>
        <w:tab/>
      </w:r>
      <w:r>
        <w:fldChar w:fldCharType="begin"/>
      </w:r>
      <w:r>
        <w:instrText xml:space="preserve"> PAGEREF _Toc17343 \h </w:instrText>
      </w:r>
      <w:r>
        <w:fldChar w:fldCharType="separate"/>
      </w:r>
      <w:r>
        <w:t>46</w:t>
      </w:r>
      <w:r>
        <w:fldChar w:fldCharType="end"/>
      </w:r>
    </w:p>
    <w:p w14:paraId="2CE90B73" w14:textId="77777777" w:rsidR="00FA1421" w:rsidRDefault="00000000">
      <w:pPr>
        <w:pStyle w:val="TOC4"/>
        <w:tabs>
          <w:tab w:val="clear" w:pos="9639"/>
          <w:tab w:val="right" w:pos="2400"/>
          <w:tab w:val="right" w:leader="dot" w:pos="9641"/>
        </w:tabs>
      </w:pPr>
      <w:r>
        <w:rPr>
          <w:lang w:eastAsia="zh-CN"/>
        </w:rPr>
        <w:t>5.12</w:t>
      </w:r>
      <w:r>
        <w:t>.1.6</w:t>
      </w:r>
      <w:r>
        <w:tab/>
        <w:t>OOB blocking exception requirements</w:t>
      </w:r>
      <w:r>
        <w:tab/>
      </w:r>
      <w:r>
        <w:fldChar w:fldCharType="begin"/>
      </w:r>
      <w:r>
        <w:instrText xml:space="preserve"> PAGEREF _Toc7924 \h </w:instrText>
      </w:r>
      <w:r>
        <w:fldChar w:fldCharType="separate"/>
      </w:r>
      <w:r>
        <w:t>46</w:t>
      </w:r>
      <w:r>
        <w:fldChar w:fldCharType="end"/>
      </w:r>
    </w:p>
    <w:p w14:paraId="03690436" w14:textId="77777777" w:rsidR="00FA1421" w:rsidRDefault="00000000">
      <w:pPr>
        <w:pStyle w:val="TOC2"/>
        <w:tabs>
          <w:tab w:val="clear" w:pos="9639"/>
          <w:tab w:val="right" w:pos="2000"/>
          <w:tab w:val="right" w:leader="dot" w:pos="9641"/>
        </w:tabs>
      </w:pPr>
      <w:r>
        <w:rPr>
          <w:lang w:eastAsia="zh-CN"/>
        </w:rPr>
        <w:t>5.13</w:t>
      </w:r>
      <w:r>
        <w:tab/>
        <w:t xml:space="preserve"> </w:t>
      </w:r>
      <w:r>
        <w:rPr>
          <w:lang w:eastAsia="zh-TW"/>
        </w:rPr>
        <w:t>CA_n1-n75</w:t>
      </w:r>
      <w:r>
        <w:tab/>
      </w:r>
      <w:r>
        <w:rPr>
          <w:lang w:val="en-US" w:eastAsia="zh-CN"/>
        </w:rPr>
        <w:tab/>
      </w:r>
      <w:r>
        <w:fldChar w:fldCharType="begin"/>
      </w:r>
      <w:r>
        <w:instrText xml:space="preserve"> PAGEREF _Toc30588 \h </w:instrText>
      </w:r>
      <w:r>
        <w:fldChar w:fldCharType="separate"/>
      </w:r>
      <w:r>
        <w:t>46</w:t>
      </w:r>
      <w:r>
        <w:fldChar w:fldCharType="end"/>
      </w:r>
    </w:p>
    <w:p w14:paraId="6ED33F64" w14:textId="77777777" w:rsidR="00FA1421" w:rsidRDefault="00000000">
      <w:pPr>
        <w:pStyle w:val="TOC3"/>
        <w:tabs>
          <w:tab w:val="clear" w:pos="9639"/>
          <w:tab w:val="right" w:pos="2400"/>
          <w:tab w:val="right" w:leader="dot" w:pos="9641"/>
        </w:tabs>
      </w:pPr>
      <w:r>
        <w:rPr>
          <w:lang w:eastAsia="zh-CN"/>
        </w:rPr>
        <w:t>5.13</w:t>
      </w:r>
      <w:r>
        <w:t>.1</w:t>
      </w:r>
      <w:r>
        <w:tab/>
        <w:t>Common for 1 band UL and 2 bands UL CA</w:t>
      </w:r>
      <w:r>
        <w:tab/>
      </w:r>
      <w:r>
        <w:fldChar w:fldCharType="begin"/>
      </w:r>
      <w:r>
        <w:instrText xml:space="preserve"> PAGEREF _Toc18973 \h </w:instrText>
      </w:r>
      <w:r>
        <w:fldChar w:fldCharType="separate"/>
      </w:r>
      <w:r>
        <w:t>46</w:t>
      </w:r>
      <w:r>
        <w:fldChar w:fldCharType="end"/>
      </w:r>
    </w:p>
    <w:p w14:paraId="3933CCE0" w14:textId="77777777" w:rsidR="00FA1421" w:rsidRDefault="00000000">
      <w:pPr>
        <w:pStyle w:val="TOC4"/>
        <w:tabs>
          <w:tab w:val="clear" w:pos="9639"/>
          <w:tab w:val="right" w:pos="2400"/>
          <w:tab w:val="right" w:leader="dot" w:pos="9641"/>
        </w:tabs>
      </w:pPr>
      <w:r>
        <w:rPr>
          <w:lang w:eastAsia="zh-CN"/>
        </w:rPr>
        <w:t>5.13</w:t>
      </w:r>
      <w:r>
        <w:t>.1.1</w:t>
      </w:r>
      <w:r>
        <w:tab/>
        <w:t>Operating bands for CA</w:t>
      </w:r>
      <w:r>
        <w:tab/>
      </w:r>
      <w:r>
        <w:fldChar w:fldCharType="begin"/>
      </w:r>
      <w:r>
        <w:instrText xml:space="preserve"> PAGEREF _Toc11642 \h </w:instrText>
      </w:r>
      <w:r>
        <w:fldChar w:fldCharType="separate"/>
      </w:r>
      <w:r>
        <w:t>46</w:t>
      </w:r>
      <w:r>
        <w:fldChar w:fldCharType="end"/>
      </w:r>
    </w:p>
    <w:p w14:paraId="1347766F" w14:textId="77777777" w:rsidR="00FA1421" w:rsidRDefault="00000000">
      <w:pPr>
        <w:pStyle w:val="TOC4"/>
        <w:tabs>
          <w:tab w:val="clear" w:pos="9639"/>
          <w:tab w:val="right" w:pos="2400"/>
          <w:tab w:val="right" w:leader="dot" w:pos="9641"/>
        </w:tabs>
      </w:pPr>
      <w:r>
        <w:rPr>
          <w:lang w:eastAsia="zh-CN"/>
        </w:rPr>
        <w:t>5.13</w:t>
      </w:r>
      <w:r>
        <w:t>.1.2</w:t>
      </w:r>
      <w:r>
        <w:tab/>
        <w:t>Channel bandwidths per operating band for CA</w:t>
      </w:r>
      <w:r>
        <w:tab/>
      </w:r>
      <w:r>
        <w:fldChar w:fldCharType="begin"/>
      </w:r>
      <w:r>
        <w:instrText xml:space="preserve"> PAGEREF _Toc25047 \h </w:instrText>
      </w:r>
      <w:r>
        <w:fldChar w:fldCharType="separate"/>
      </w:r>
      <w:r>
        <w:t>46</w:t>
      </w:r>
      <w:r>
        <w:fldChar w:fldCharType="end"/>
      </w:r>
    </w:p>
    <w:p w14:paraId="3797379F" w14:textId="77777777" w:rsidR="00FA1421" w:rsidRDefault="00000000">
      <w:pPr>
        <w:pStyle w:val="TOC4"/>
        <w:tabs>
          <w:tab w:val="clear" w:pos="9639"/>
          <w:tab w:val="right" w:pos="2400"/>
          <w:tab w:val="right" w:leader="dot" w:pos="9641"/>
        </w:tabs>
      </w:pPr>
      <w:r>
        <w:rPr>
          <w:lang w:eastAsia="zh-CN"/>
        </w:rPr>
        <w:t>5.13</w:t>
      </w:r>
      <w:r>
        <w:t>.1.3</w:t>
      </w:r>
      <w:r>
        <w:tab/>
        <w:t>UE co-existence studies</w:t>
      </w:r>
      <w:r>
        <w:tab/>
      </w:r>
      <w:r>
        <w:fldChar w:fldCharType="begin"/>
      </w:r>
      <w:r>
        <w:instrText xml:space="preserve"> PAGEREF _Toc6354 \h </w:instrText>
      </w:r>
      <w:r>
        <w:fldChar w:fldCharType="separate"/>
      </w:r>
      <w:r>
        <w:t>46</w:t>
      </w:r>
      <w:r>
        <w:fldChar w:fldCharType="end"/>
      </w:r>
    </w:p>
    <w:p w14:paraId="3F3DAA8D" w14:textId="77777777" w:rsidR="00FA1421" w:rsidRDefault="00000000">
      <w:pPr>
        <w:pStyle w:val="TOC4"/>
        <w:tabs>
          <w:tab w:val="clear" w:pos="9639"/>
          <w:tab w:val="right" w:pos="2400"/>
          <w:tab w:val="right" w:leader="dot" w:pos="9641"/>
        </w:tabs>
      </w:pPr>
      <w:r>
        <w:rPr>
          <w:lang w:eastAsia="zh-CN"/>
        </w:rPr>
        <w:t>5.13</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_Toc26975 \h </w:instrText>
      </w:r>
      <w:r>
        <w:fldChar w:fldCharType="separate"/>
      </w:r>
      <w:r>
        <w:t>47</w:t>
      </w:r>
      <w:r>
        <w:fldChar w:fldCharType="end"/>
      </w:r>
    </w:p>
    <w:p w14:paraId="3BC4AA41" w14:textId="77777777" w:rsidR="00FA1421" w:rsidRDefault="00000000">
      <w:pPr>
        <w:pStyle w:val="TOC4"/>
        <w:tabs>
          <w:tab w:val="clear" w:pos="9639"/>
          <w:tab w:val="right" w:pos="2400"/>
          <w:tab w:val="right" w:leader="dot" w:pos="9641"/>
        </w:tabs>
      </w:pPr>
      <w:r>
        <w:rPr>
          <w:lang w:eastAsia="zh-CN"/>
        </w:rPr>
        <w:t>5.13</w:t>
      </w:r>
      <w:r>
        <w:t>.1.5</w:t>
      </w:r>
      <w:r>
        <w:tab/>
        <w:t>REFSENS requirements</w:t>
      </w:r>
      <w:r>
        <w:tab/>
      </w:r>
      <w:r>
        <w:fldChar w:fldCharType="begin"/>
      </w:r>
      <w:r>
        <w:instrText xml:space="preserve"> PAGEREF _Toc557 \h </w:instrText>
      </w:r>
      <w:r>
        <w:fldChar w:fldCharType="separate"/>
      </w:r>
      <w:r>
        <w:t>47</w:t>
      </w:r>
      <w:r>
        <w:fldChar w:fldCharType="end"/>
      </w:r>
    </w:p>
    <w:p w14:paraId="02C460F3" w14:textId="77777777" w:rsidR="00FA1421" w:rsidRDefault="00000000">
      <w:pPr>
        <w:pStyle w:val="TOC4"/>
        <w:tabs>
          <w:tab w:val="clear" w:pos="9639"/>
          <w:tab w:val="right" w:pos="2400"/>
          <w:tab w:val="right" w:leader="dot" w:pos="9641"/>
        </w:tabs>
      </w:pPr>
      <w:r>
        <w:rPr>
          <w:lang w:eastAsia="zh-CN"/>
        </w:rPr>
        <w:t>5.13</w:t>
      </w:r>
      <w:r>
        <w:t>.1.6</w:t>
      </w:r>
      <w:r>
        <w:tab/>
        <w:t>OOB blocking exception requirements</w:t>
      </w:r>
      <w:r>
        <w:tab/>
      </w:r>
      <w:r>
        <w:fldChar w:fldCharType="begin"/>
      </w:r>
      <w:r>
        <w:instrText xml:space="preserve"> PAGEREF _Toc6032 \h </w:instrText>
      </w:r>
      <w:r>
        <w:fldChar w:fldCharType="separate"/>
      </w:r>
      <w:r>
        <w:t>47</w:t>
      </w:r>
      <w:r>
        <w:fldChar w:fldCharType="end"/>
      </w:r>
    </w:p>
    <w:p w14:paraId="42C7FBE1" w14:textId="77777777" w:rsidR="00FA1421" w:rsidRDefault="00000000">
      <w:pPr>
        <w:pStyle w:val="TOC1"/>
        <w:tabs>
          <w:tab w:val="clear" w:pos="9639"/>
          <w:tab w:val="right" w:pos="2000"/>
          <w:tab w:val="right" w:leader="dot" w:pos="9641"/>
        </w:tabs>
        <w:rPr>
          <w:sz w:val="20"/>
        </w:rPr>
      </w:pPr>
      <w:r>
        <w:rPr>
          <w:sz w:val="20"/>
        </w:rPr>
        <w:t>6</w:t>
      </w:r>
      <w:r>
        <w:rPr>
          <w:sz w:val="20"/>
        </w:rPr>
        <w:tab/>
      </w:r>
      <w:r>
        <w:rPr>
          <w:sz w:val="20"/>
          <w:lang w:val="en-US" w:eastAsia="zh-CN"/>
        </w:rPr>
        <w:t>Both bands within FR2 Carrier Aggregation</w:t>
      </w:r>
      <w:r>
        <w:rPr>
          <w:sz w:val="20"/>
        </w:rPr>
        <w:t>: Specific Band Combination Part</w:t>
      </w:r>
      <w:r>
        <w:rPr>
          <w:sz w:val="20"/>
        </w:rPr>
        <w:tab/>
      </w:r>
      <w:r>
        <w:rPr>
          <w:sz w:val="20"/>
        </w:rPr>
        <w:fldChar w:fldCharType="begin"/>
      </w:r>
      <w:r>
        <w:rPr>
          <w:sz w:val="20"/>
        </w:rPr>
        <w:instrText xml:space="preserve"> PAGEREF _Toc31343 \h </w:instrText>
      </w:r>
      <w:r>
        <w:rPr>
          <w:sz w:val="20"/>
        </w:rPr>
      </w:r>
      <w:r>
        <w:rPr>
          <w:sz w:val="20"/>
        </w:rPr>
        <w:fldChar w:fldCharType="separate"/>
      </w:r>
      <w:r>
        <w:rPr>
          <w:sz w:val="20"/>
        </w:rPr>
        <w:t>48</w:t>
      </w:r>
      <w:r>
        <w:rPr>
          <w:sz w:val="20"/>
        </w:rPr>
        <w:fldChar w:fldCharType="end"/>
      </w:r>
    </w:p>
    <w:p w14:paraId="0D16CA06" w14:textId="77777777" w:rsidR="00FA1421" w:rsidRDefault="00000000">
      <w:pPr>
        <w:pStyle w:val="TOC1"/>
        <w:tabs>
          <w:tab w:val="clear" w:pos="9639"/>
          <w:tab w:val="right" w:pos="2000"/>
          <w:tab w:val="right" w:leader="dot" w:pos="9641"/>
        </w:tabs>
        <w:rPr>
          <w:sz w:val="20"/>
        </w:rPr>
      </w:pPr>
      <w:r>
        <w:rPr>
          <w:sz w:val="20"/>
        </w:rPr>
        <w:t>7</w:t>
      </w:r>
      <w:r>
        <w:rPr>
          <w:sz w:val="20"/>
        </w:rPr>
        <w:tab/>
      </w:r>
      <w:r>
        <w:rPr>
          <w:sz w:val="20"/>
          <w:lang w:eastAsia="zh-CN"/>
        </w:rPr>
        <w:t>Dual Connectivity</w:t>
      </w:r>
      <w:r>
        <w:rPr>
          <w:sz w:val="20"/>
        </w:rPr>
        <w:t>: Specific Band Combination Part</w:t>
      </w:r>
      <w:r>
        <w:rPr>
          <w:sz w:val="20"/>
        </w:rPr>
        <w:tab/>
      </w:r>
      <w:r>
        <w:rPr>
          <w:sz w:val="20"/>
        </w:rPr>
        <w:fldChar w:fldCharType="begin"/>
      </w:r>
      <w:r>
        <w:rPr>
          <w:sz w:val="20"/>
        </w:rPr>
        <w:instrText xml:space="preserve"> PAGEREF _Toc24942 \h </w:instrText>
      </w:r>
      <w:r>
        <w:rPr>
          <w:sz w:val="20"/>
        </w:rPr>
      </w:r>
      <w:r>
        <w:rPr>
          <w:sz w:val="20"/>
        </w:rPr>
        <w:fldChar w:fldCharType="separate"/>
      </w:r>
      <w:r>
        <w:rPr>
          <w:sz w:val="20"/>
        </w:rPr>
        <w:t>48</w:t>
      </w:r>
      <w:r>
        <w:rPr>
          <w:sz w:val="20"/>
        </w:rPr>
        <w:fldChar w:fldCharType="end"/>
      </w:r>
    </w:p>
    <w:p w14:paraId="3E510625" w14:textId="77777777" w:rsidR="00FA1421" w:rsidRDefault="00000000">
      <w:pPr>
        <w:pStyle w:val="TOC2"/>
        <w:tabs>
          <w:tab w:val="clear" w:pos="9639"/>
          <w:tab w:val="right" w:pos="2000"/>
          <w:tab w:val="right" w:leader="dot" w:pos="9641"/>
        </w:tabs>
      </w:pPr>
      <w:r>
        <w:t>7.</w:t>
      </w:r>
      <w:r>
        <w:rPr>
          <w:lang w:eastAsia="zh-CN"/>
        </w:rPr>
        <w:t>x</w:t>
      </w:r>
      <w:r>
        <w:tab/>
        <w:t>DC_nX-nY</w:t>
      </w:r>
      <w:r>
        <w:tab/>
      </w:r>
      <w:r>
        <w:fldChar w:fldCharType="begin"/>
      </w:r>
      <w:r>
        <w:instrText xml:space="preserve"> PAGEREF _Toc21388 \h </w:instrText>
      </w:r>
      <w:r>
        <w:fldChar w:fldCharType="separate"/>
      </w:r>
      <w:r>
        <w:t>48</w:t>
      </w:r>
      <w:r>
        <w:fldChar w:fldCharType="end"/>
      </w:r>
    </w:p>
    <w:p w14:paraId="45659B99" w14:textId="77777777" w:rsidR="00FA1421" w:rsidRDefault="00000000">
      <w:pPr>
        <w:pStyle w:val="TOC3"/>
        <w:tabs>
          <w:tab w:val="clear" w:pos="9639"/>
          <w:tab w:val="right" w:pos="2000"/>
          <w:tab w:val="right" w:leader="dot" w:pos="9641"/>
        </w:tabs>
      </w:pPr>
      <w:r>
        <w:t>7.x.1</w:t>
      </w:r>
      <w:r>
        <w:tab/>
      </w:r>
      <w:r>
        <w:rPr>
          <w:lang w:eastAsia="zh-CN"/>
        </w:rPr>
        <w:t>Configurations for DC_</w:t>
      </w:r>
      <w:r>
        <w:rPr>
          <w:lang w:val="en-US" w:eastAsia="zh-CN"/>
        </w:rPr>
        <w:t>nX-nY</w:t>
      </w:r>
      <w:r>
        <w:tab/>
      </w:r>
      <w:r>
        <w:fldChar w:fldCharType="begin"/>
      </w:r>
      <w:r>
        <w:instrText xml:space="preserve"> PAGEREF _Toc17940 \h </w:instrText>
      </w:r>
      <w:r>
        <w:fldChar w:fldCharType="separate"/>
      </w:r>
      <w:r>
        <w:t>48</w:t>
      </w:r>
      <w:r>
        <w:fldChar w:fldCharType="end"/>
      </w:r>
    </w:p>
    <w:p w14:paraId="660F1479" w14:textId="77777777" w:rsidR="00FA1421" w:rsidRDefault="00000000">
      <w:pPr>
        <w:pStyle w:val="TOC3"/>
        <w:tabs>
          <w:tab w:val="clear" w:pos="9639"/>
          <w:tab w:val="right" w:pos="2000"/>
          <w:tab w:val="right" w:leader="dot" w:pos="9641"/>
        </w:tabs>
      </w:pPr>
      <w:r>
        <w:t>7.x.2</w:t>
      </w:r>
      <w:r>
        <w:tab/>
      </w:r>
      <w:r>
        <w:rPr>
          <w:rFonts w:eastAsia="SimSun"/>
          <w:lang w:val="en-US" w:eastAsia="zh-CN"/>
        </w:rPr>
        <w:t>M</w:t>
      </w:r>
      <w:r>
        <w:t>aximum output power for NR-DC</w:t>
      </w:r>
      <w:r>
        <w:tab/>
      </w:r>
      <w:r>
        <w:fldChar w:fldCharType="begin"/>
      </w:r>
      <w:r>
        <w:instrText xml:space="preserve"> PAGEREF _Toc6468 \h </w:instrText>
      </w:r>
      <w:r>
        <w:fldChar w:fldCharType="separate"/>
      </w:r>
      <w:r>
        <w:t>48</w:t>
      </w:r>
      <w:r>
        <w:fldChar w:fldCharType="end"/>
      </w:r>
    </w:p>
    <w:p w14:paraId="6B914244" w14:textId="77777777" w:rsidR="00FA1421" w:rsidRDefault="00000000">
      <w:pPr>
        <w:pStyle w:val="TOC8"/>
        <w:tabs>
          <w:tab w:val="clear" w:pos="9639"/>
          <w:tab w:val="right" w:leader="dot" w:pos="9641"/>
        </w:tabs>
        <w:rPr>
          <w:sz w:val="20"/>
        </w:rPr>
      </w:pPr>
      <w:r>
        <w:rPr>
          <w:sz w:val="20"/>
        </w:rPr>
        <w:t>Annex &lt;X&gt; (informative): Change history</w:t>
      </w:r>
      <w:r>
        <w:rPr>
          <w:sz w:val="20"/>
        </w:rPr>
        <w:tab/>
      </w:r>
      <w:r>
        <w:rPr>
          <w:sz w:val="20"/>
        </w:rPr>
        <w:fldChar w:fldCharType="begin"/>
      </w:r>
      <w:r>
        <w:rPr>
          <w:sz w:val="20"/>
        </w:rPr>
        <w:instrText xml:space="preserve"> PAGEREF _Toc20234 \h </w:instrText>
      </w:r>
      <w:r>
        <w:rPr>
          <w:sz w:val="20"/>
        </w:rPr>
      </w:r>
      <w:r>
        <w:rPr>
          <w:sz w:val="20"/>
        </w:rPr>
        <w:fldChar w:fldCharType="separate"/>
      </w:r>
      <w:r>
        <w:rPr>
          <w:sz w:val="20"/>
        </w:rPr>
        <w:t>49</w:t>
      </w:r>
      <w:r>
        <w:rPr>
          <w:sz w:val="20"/>
        </w:rPr>
        <w:fldChar w:fldCharType="end"/>
      </w:r>
    </w:p>
    <w:p w14:paraId="3EA82284" w14:textId="77777777" w:rsidR="00FA1421" w:rsidRDefault="00000000">
      <w:r>
        <w:rPr>
          <w:sz w:val="22"/>
        </w:rPr>
        <w:fldChar w:fldCharType="end"/>
      </w:r>
    </w:p>
    <w:p w14:paraId="5340E683" w14:textId="77777777" w:rsidR="00FA1421" w:rsidRDefault="00000000">
      <w:pPr>
        <w:pStyle w:val="Guidance"/>
      </w:pPr>
      <w:r>
        <w:br w:type="page"/>
      </w:r>
    </w:p>
    <w:p w14:paraId="7BD81125" w14:textId="77777777" w:rsidR="00FA1421" w:rsidRDefault="00000000">
      <w:pPr>
        <w:pStyle w:val="Heading1"/>
      </w:pPr>
      <w:bookmarkStart w:id="17" w:name="foreword"/>
      <w:bookmarkStart w:id="18" w:name="_Toc28982"/>
      <w:bookmarkStart w:id="19" w:name="_Toc109047226"/>
      <w:bookmarkStart w:id="20" w:name="_Toc11326"/>
      <w:bookmarkEnd w:id="17"/>
      <w:r>
        <w:lastRenderedPageBreak/>
        <w:t>Foreword</w:t>
      </w:r>
      <w:bookmarkEnd w:id="18"/>
      <w:bookmarkEnd w:id="19"/>
      <w:bookmarkEnd w:id="20"/>
    </w:p>
    <w:p w14:paraId="2B16A550" w14:textId="77777777" w:rsidR="00FA1421" w:rsidRDefault="00000000">
      <w:r>
        <w:t xml:space="preserve">This Technical </w:t>
      </w:r>
      <w:bookmarkStart w:id="21" w:name="spectype3"/>
      <w:r>
        <w:t>Report</w:t>
      </w:r>
      <w:bookmarkEnd w:id="21"/>
      <w:r>
        <w:t xml:space="preserve"> has been produced by the 3rd Generation Partnership Project (3GPP).</w:t>
      </w:r>
    </w:p>
    <w:p w14:paraId="1ED0C50E" w14:textId="77777777" w:rsidR="00FA142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247F81" w14:textId="77777777" w:rsidR="00FA1421" w:rsidRDefault="00000000">
      <w:pPr>
        <w:pStyle w:val="B1"/>
      </w:pPr>
      <w:r>
        <w:t>Version x.y.z</w:t>
      </w:r>
    </w:p>
    <w:p w14:paraId="753C5466" w14:textId="77777777" w:rsidR="00FA1421" w:rsidRDefault="00000000">
      <w:pPr>
        <w:pStyle w:val="B1"/>
      </w:pPr>
      <w:r>
        <w:t>where:</w:t>
      </w:r>
    </w:p>
    <w:p w14:paraId="267EB369" w14:textId="77777777" w:rsidR="00FA1421" w:rsidRDefault="00000000">
      <w:pPr>
        <w:pStyle w:val="B2"/>
        <w:outlineLvl w:val="0"/>
      </w:pPr>
      <w:r>
        <w:t>x</w:t>
      </w:r>
      <w:r>
        <w:tab/>
        <w:t>the first digit:</w:t>
      </w:r>
    </w:p>
    <w:p w14:paraId="65B57B6A" w14:textId="77777777" w:rsidR="00FA1421" w:rsidRDefault="00000000">
      <w:pPr>
        <w:pStyle w:val="B3"/>
      </w:pPr>
      <w:r>
        <w:t>1</w:t>
      </w:r>
      <w:r>
        <w:tab/>
        <w:t>presented to TSG for information;</w:t>
      </w:r>
    </w:p>
    <w:p w14:paraId="7E4C7B27" w14:textId="77777777" w:rsidR="00FA1421" w:rsidRDefault="00000000">
      <w:pPr>
        <w:pStyle w:val="B3"/>
      </w:pPr>
      <w:r>
        <w:t>2</w:t>
      </w:r>
      <w:r>
        <w:tab/>
        <w:t>presented to TSG for approval;</w:t>
      </w:r>
    </w:p>
    <w:p w14:paraId="571D8BB7" w14:textId="77777777" w:rsidR="00FA1421" w:rsidRDefault="00000000">
      <w:pPr>
        <w:pStyle w:val="B3"/>
      </w:pPr>
      <w:r>
        <w:t>3</w:t>
      </w:r>
      <w:r>
        <w:tab/>
        <w:t>or greater indicates TSG approved document under change control.</w:t>
      </w:r>
    </w:p>
    <w:p w14:paraId="2385D1C2" w14:textId="77777777" w:rsidR="00FA1421" w:rsidRDefault="00000000">
      <w:pPr>
        <w:pStyle w:val="B2"/>
      </w:pPr>
      <w:r>
        <w:t>y</w:t>
      </w:r>
      <w:r>
        <w:tab/>
        <w:t>the second digit is incremented for all changes of substance, i.e. technical enhancements, corrections, updates, etc.</w:t>
      </w:r>
    </w:p>
    <w:p w14:paraId="5FCCD6FE" w14:textId="77777777" w:rsidR="00FA1421" w:rsidRDefault="00000000">
      <w:pPr>
        <w:pStyle w:val="B2"/>
      </w:pPr>
      <w:r>
        <w:t>z</w:t>
      </w:r>
      <w:r>
        <w:tab/>
        <w:t>the third digit is incremented when editorial only changes have been incorporated in the document.</w:t>
      </w:r>
    </w:p>
    <w:p w14:paraId="5060AE1B" w14:textId="77777777" w:rsidR="00FA1421" w:rsidRDefault="00000000">
      <w:r>
        <w:t>In the present document, modal verbs have the following meanings:</w:t>
      </w:r>
    </w:p>
    <w:p w14:paraId="280427DD" w14:textId="77777777" w:rsidR="00FA1421" w:rsidRDefault="00000000">
      <w:pPr>
        <w:pStyle w:val="EX"/>
      </w:pPr>
      <w:r>
        <w:rPr>
          <w:b/>
        </w:rPr>
        <w:t>shall</w:t>
      </w:r>
      <w:r>
        <w:tab/>
        <w:t>indicates a mandatory requirement to do something</w:t>
      </w:r>
    </w:p>
    <w:p w14:paraId="427A0BE6" w14:textId="77777777" w:rsidR="00FA1421" w:rsidRDefault="00000000">
      <w:pPr>
        <w:pStyle w:val="EX"/>
      </w:pPr>
      <w:r>
        <w:rPr>
          <w:b/>
        </w:rPr>
        <w:t>shall not</w:t>
      </w:r>
      <w:r>
        <w:tab/>
        <w:t>indicates an interdiction (prohibition) to do something</w:t>
      </w:r>
    </w:p>
    <w:p w14:paraId="5F273C63" w14:textId="77777777" w:rsidR="00FA1421" w:rsidRDefault="00000000">
      <w:r>
        <w:t>The constructions "shall" and "shall not" are confined to the context of normative provisions, and do not appear in Technical Reports.</w:t>
      </w:r>
    </w:p>
    <w:p w14:paraId="7F4486E4" w14:textId="77777777" w:rsidR="00FA142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2F7CC5F" w14:textId="77777777" w:rsidR="00FA1421" w:rsidRDefault="00000000">
      <w:pPr>
        <w:pStyle w:val="EX"/>
      </w:pPr>
      <w:r>
        <w:rPr>
          <w:b/>
        </w:rPr>
        <w:t>should</w:t>
      </w:r>
      <w:r>
        <w:tab/>
        <w:t>indicates a recommendation to do something</w:t>
      </w:r>
    </w:p>
    <w:p w14:paraId="77680F95" w14:textId="77777777" w:rsidR="00FA1421" w:rsidRDefault="00000000">
      <w:pPr>
        <w:pStyle w:val="EX"/>
      </w:pPr>
      <w:r>
        <w:rPr>
          <w:b/>
        </w:rPr>
        <w:t>should not</w:t>
      </w:r>
      <w:r>
        <w:tab/>
        <w:t>indicates a recommendation not to do something</w:t>
      </w:r>
    </w:p>
    <w:p w14:paraId="6E2AB460" w14:textId="77777777" w:rsidR="00FA1421" w:rsidRDefault="00000000">
      <w:pPr>
        <w:pStyle w:val="EX"/>
      </w:pPr>
      <w:r>
        <w:rPr>
          <w:b/>
        </w:rPr>
        <w:t>may</w:t>
      </w:r>
      <w:r>
        <w:tab/>
        <w:t>indicates permission to do something</w:t>
      </w:r>
    </w:p>
    <w:p w14:paraId="7756B158" w14:textId="77777777" w:rsidR="00FA1421" w:rsidRDefault="00000000">
      <w:pPr>
        <w:pStyle w:val="EX"/>
      </w:pPr>
      <w:r>
        <w:rPr>
          <w:b/>
        </w:rPr>
        <w:t>need not</w:t>
      </w:r>
      <w:r>
        <w:tab/>
        <w:t>indicates permission not to do something</w:t>
      </w:r>
    </w:p>
    <w:p w14:paraId="53DE8184" w14:textId="77777777" w:rsidR="00FA1421" w:rsidRDefault="00000000">
      <w:r>
        <w:t>The construction "may not" is ambiguous and is not used in normative elements. The unambiguous constructions "might not" or "shall not" are used instead, depending upon the meaning intended.</w:t>
      </w:r>
    </w:p>
    <w:p w14:paraId="1A1B8B3C" w14:textId="77777777" w:rsidR="00FA1421" w:rsidRDefault="00000000">
      <w:pPr>
        <w:pStyle w:val="EX"/>
      </w:pPr>
      <w:r>
        <w:rPr>
          <w:b/>
        </w:rPr>
        <w:t>can</w:t>
      </w:r>
      <w:r>
        <w:tab/>
        <w:t>indicates that something is possible</w:t>
      </w:r>
    </w:p>
    <w:p w14:paraId="2DB92DF4" w14:textId="77777777" w:rsidR="00FA1421" w:rsidRDefault="00000000">
      <w:pPr>
        <w:pStyle w:val="EX"/>
      </w:pPr>
      <w:r>
        <w:rPr>
          <w:b/>
        </w:rPr>
        <w:t>cannot</w:t>
      </w:r>
      <w:r>
        <w:tab/>
        <w:t>indicates that something is impossible</w:t>
      </w:r>
    </w:p>
    <w:p w14:paraId="3424A31D" w14:textId="77777777" w:rsidR="00FA1421" w:rsidRDefault="00000000">
      <w:r>
        <w:t>The constructions "can" and "cannot" are not substitutes for "may" and "need not".</w:t>
      </w:r>
    </w:p>
    <w:p w14:paraId="7C924F39" w14:textId="77777777" w:rsidR="00FA1421" w:rsidRDefault="00000000">
      <w:pPr>
        <w:pStyle w:val="EX"/>
      </w:pPr>
      <w:r>
        <w:rPr>
          <w:b/>
        </w:rPr>
        <w:t>will</w:t>
      </w:r>
      <w:r>
        <w:tab/>
        <w:t>indicates that something is certain or expected to happen as a result of action taken by an agency the behaviour of which is outside the scope of the present document</w:t>
      </w:r>
    </w:p>
    <w:p w14:paraId="13F626AF" w14:textId="77777777" w:rsidR="00FA1421"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536CD7B" w14:textId="77777777" w:rsidR="00FA1421" w:rsidRDefault="00000000">
      <w:pPr>
        <w:pStyle w:val="EX"/>
      </w:pPr>
      <w:r>
        <w:rPr>
          <w:b/>
        </w:rPr>
        <w:t>might</w:t>
      </w:r>
      <w:r>
        <w:tab/>
        <w:t>indicates a likelihood that something will happen as a result of action taken by some agency the behaviour of which is outside the scope of the present document</w:t>
      </w:r>
    </w:p>
    <w:p w14:paraId="0275D396" w14:textId="77777777" w:rsidR="00FA1421"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D42C42E" w14:textId="77777777" w:rsidR="00FA1421" w:rsidRDefault="00000000">
      <w:r>
        <w:t>In addition:</w:t>
      </w:r>
    </w:p>
    <w:p w14:paraId="056D1CBE" w14:textId="77777777" w:rsidR="00FA1421" w:rsidRDefault="00000000">
      <w:pPr>
        <w:pStyle w:val="EX"/>
      </w:pPr>
      <w:r>
        <w:rPr>
          <w:b/>
        </w:rPr>
        <w:t>is</w:t>
      </w:r>
      <w:r>
        <w:tab/>
        <w:t>(or any other verb in the indicative mood) indicates a statement of fact</w:t>
      </w:r>
    </w:p>
    <w:p w14:paraId="45F44B29" w14:textId="77777777" w:rsidR="00FA1421" w:rsidRDefault="00000000">
      <w:pPr>
        <w:pStyle w:val="EX"/>
      </w:pPr>
      <w:r>
        <w:rPr>
          <w:b/>
        </w:rPr>
        <w:t>is not</w:t>
      </w:r>
      <w:r>
        <w:tab/>
        <w:t>(or any other negative verb in the indicative mood) indicates a statement of fact</w:t>
      </w:r>
    </w:p>
    <w:p w14:paraId="47F44F31" w14:textId="77777777" w:rsidR="00FA1421" w:rsidRDefault="00000000">
      <w:r>
        <w:t>The constructions "is" and "is not" do not indicate requirements.</w:t>
      </w:r>
    </w:p>
    <w:p w14:paraId="028EE8D7" w14:textId="77777777" w:rsidR="00FA1421" w:rsidRDefault="00000000">
      <w:pPr>
        <w:pStyle w:val="Heading1"/>
      </w:pPr>
      <w:bookmarkStart w:id="22" w:name="introduction"/>
      <w:bookmarkEnd w:id="22"/>
      <w:r>
        <w:br w:type="page"/>
      </w:r>
      <w:bookmarkStart w:id="23" w:name="scope"/>
      <w:bookmarkStart w:id="24" w:name="_Toc20687"/>
      <w:bookmarkStart w:id="25" w:name="_Toc109047227"/>
      <w:bookmarkStart w:id="26" w:name="_Toc24654"/>
      <w:bookmarkEnd w:id="23"/>
      <w:r>
        <w:lastRenderedPageBreak/>
        <w:t>1</w:t>
      </w:r>
      <w:r>
        <w:tab/>
        <w:t>Scope</w:t>
      </w:r>
      <w:bookmarkEnd w:id="24"/>
      <w:bookmarkEnd w:id="25"/>
      <w:bookmarkEnd w:id="26"/>
    </w:p>
    <w:p w14:paraId="3F873202" w14:textId="77777777" w:rsidR="00FA1421" w:rsidRDefault="00000000">
      <w:pPr>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SimSun"/>
          <w:lang w:val="en-US" w:eastAsia="zh-CN"/>
        </w:rPr>
        <w:t>.</w:t>
      </w:r>
    </w:p>
    <w:p w14:paraId="40964F85" w14:textId="77777777" w:rsidR="00FA1421" w:rsidRDefault="00000000">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61757529" w14:textId="77777777" w:rsidR="00FA1421" w:rsidRDefault="00000000">
      <w:pPr>
        <w:pStyle w:val="Heading1"/>
      </w:pPr>
      <w:bookmarkStart w:id="27" w:name="references"/>
      <w:bookmarkStart w:id="28" w:name="_Toc109047228"/>
      <w:bookmarkStart w:id="29" w:name="_Toc669"/>
      <w:bookmarkStart w:id="30" w:name="_Toc12030"/>
      <w:bookmarkEnd w:id="27"/>
      <w:r>
        <w:t>2</w:t>
      </w:r>
      <w:r>
        <w:tab/>
        <w:t>References</w:t>
      </w:r>
      <w:bookmarkEnd w:id="28"/>
      <w:bookmarkEnd w:id="29"/>
      <w:bookmarkEnd w:id="30"/>
    </w:p>
    <w:p w14:paraId="721C898C" w14:textId="77777777" w:rsidR="00FA1421" w:rsidRDefault="00000000">
      <w:r>
        <w:t>The following documents contain provisions which, through reference in this text, constitute provisions of the present document.</w:t>
      </w:r>
    </w:p>
    <w:p w14:paraId="4BD5B007" w14:textId="77777777" w:rsidR="00FA1421" w:rsidRDefault="00000000">
      <w:pPr>
        <w:pStyle w:val="B1"/>
      </w:pPr>
      <w:r>
        <w:t>-</w:t>
      </w:r>
      <w:r>
        <w:tab/>
        <w:t>References are either specific (identified by date of publication, edition number, version number, etc.) or non</w:t>
      </w:r>
      <w:r>
        <w:noBreakHyphen/>
        <w:t>specific.</w:t>
      </w:r>
    </w:p>
    <w:p w14:paraId="5FCED33C" w14:textId="77777777" w:rsidR="00FA1421" w:rsidRDefault="00000000">
      <w:pPr>
        <w:pStyle w:val="B1"/>
      </w:pPr>
      <w:r>
        <w:t>-</w:t>
      </w:r>
      <w:r>
        <w:tab/>
        <w:t>For a specific reference, subsequent revisions do not apply.</w:t>
      </w:r>
    </w:p>
    <w:p w14:paraId="1C8A84B5" w14:textId="77777777" w:rsidR="00FA142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11DA6A" w14:textId="77777777" w:rsidR="00FA1421" w:rsidRDefault="00000000">
      <w:pPr>
        <w:pStyle w:val="EX"/>
      </w:pPr>
      <w:r>
        <w:t>[1]</w:t>
      </w:r>
      <w:r>
        <w:tab/>
        <w:t>3GPP TR 21.905: "Vocabulary for 3GPP Specifications".</w:t>
      </w:r>
    </w:p>
    <w:p w14:paraId="0CF4D300" w14:textId="77777777" w:rsidR="00FA1421"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274F6D36" w14:textId="77777777" w:rsidR="00FA1421"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D1D6BAA" w14:textId="77777777" w:rsidR="00FA1421"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CB81154" w14:textId="77777777" w:rsidR="00FA1421" w:rsidRDefault="00000000">
      <w:pPr>
        <w:pStyle w:val="Heading1"/>
      </w:pPr>
      <w:bookmarkStart w:id="31" w:name="definitions"/>
      <w:bookmarkStart w:id="32" w:name="_Toc109047229"/>
      <w:bookmarkStart w:id="33" w:name="_Toc3837"/>
      <w:bookmarkStart w:id="34" w:name="_Toc30176"/>
      <w:bookmarkEnd w:id="31"/>
      <w:r>
        <w:t>3</w:t>
      </w:r>
      <w:r>
        <w:tab/>
        <w:t>Definitions of terms, symbols and abbreviations</w:t>
      </w:r>
      <w:bookmarkEnd w:id="32"/>
      <w:bookmarkEnd w:id="33"/>
      <w:bookmarkEnd w:id="34"/>
    </w:p>
    <w:p w14:paraId="1C7DA2AD" w14:textId="77777777" w:rsidR="00FA1421" w:rsidRDefault="00000000">
      <w:pPr>
        <w:pStyle w:val="Heading2"/>
      </w:pPr>
      <w:bookmarkStart w:id="35" w:name="_Toc21176"/>
      <w:bookmarkStart w:id="36" w:name="_Toc9424"/>
      <w:bookmarkStart w:id="37" w:name="_Toc109047230"/>
      <w:r>
        <w:t>3.1</w:t>
      </w:r>
      <w:r>
        <w:tab/>
        <w:t>Terms</w:t>
      </w:r>
      <w:bookmarkEnd w:id="35"/>
      <w:bookmarkEnd w:id="36"/>
      <w:bookmarkEnd w:id="37"/>
    </w:p>
    <w:p w14:paraId="1AD6948D" w14:textId="77777777" w:rsidR="00FA1421" w:rsidRDefault="00000000">
      <w:r>
        <w:t>For the purposes of the present document, the terms given in TR 21.905 [1] and the following apply. A term defined in the present document takes precedence over the definition of the same term, if any, in TR 21.905 [1].</w:t>
      </w:r>
    </w:p>
    <w:p w14:paraId="350DA690" w14:textId="77777777" w:rsidR="00FA1421" w:rsidRDefault="00000000">
      <w:r>
        <w:rPr>
          <w:b/>
        </w:rPr>
        <w:t>Carrier aggregation</w:t>
      </w:r>
      <w:r>
        <w:t>: Aggregation of two or more component carriers in order to support wider transmission bandwidths.</w:t>
      </w:r>
    </w:p>
    <w:p w14:paraId="67BBA4C6" w14:textId="77777777" w:rsidR="00FA1421" w:rsidRDefault="00000000">
      <w:r>
        <w:rPr>
          <w:b/>
        </w:rPr>
        <w:t>Inter-band carrier aggregation:</w:t>
      </w:r>
      <w:r>
        <w:t xml:space="preserve"> Carrier aggregation of component carriers in different operating bands.</w:t>
      </w:r>
    </w:p>
    <w:p w14:paraId="24AD1E31" w14:textId="77777777" w:rsidR="00FA1421" w:rsidRDefault="00000000">
      <w:pPr>
        <w:pStyle w:val="NO"/>
        <w:ind w:left="0" w:firstLine="0"/>
      </w:pPr>
      <w:r>
        <w:t>NOTE:</w:t>
      </w:r>
      <w:r>
        <w:tab/>
        <w:t>Carriers aggregated in each band can be contiguous or non-contiguous.</w:t>
      </w:r>
    </w:p>
    <w:p w14:paraId="206C049C" w14:textId="77777777" w:rsidR="00FA1421" w:rsidRDefault="00000000">
      <w:pPr>
        <w:pStyle w:val="Heading2"/>
      </w:pPr>
      <w:bookmarkStart w:id="38" w:name="_Toc109047231"/>
      <w:bookmarkStart w:id="39" w:name="_Toc2236"/>
      <w:bookmarkStart w:id="40" w:name="_Toc4502"/>
      <w:r>
        <w:t>3.2</w:t>
      </w:r>
      <w:r>
        <w:tab/>
        <w:t>Symbols</w:t>
      </w:r>
      <w:bookmarkEnd w:id="38"/>
      <w:bookmarkEnd w:id="39"/>
      <w:bookmarkEnd w:id="40"/>
    </w:p>
    <w:p w14:paraId="6AF9A119" w14:textId="77777777" w:rsidR="00FA1421" w:rsidRDefault="00000000">
      <w:pPr>
        <w:keepNext/>
      </w:pPr>
      <w:r>
        <w:t>For the purposes of the present document, the following symbols apply:</w:t>
      </w:r>
    </w:p>
    <w:p w14:paraId="05A6206A" w14:textId="77777777" w:rsidR="00FA1421"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1363E60" w14:textId="77777777" w:rsidR="00FA1421"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2903C7BC" w14:textId="77777777" w:rsidR="00FA1421" w:rsidRDefault="00FA1421">
      <w:pPr>
        <w:pStyle w:val="EW"/>
      </w:pPr>
    </w:p>
    <w:p w14:paraId="11124F7E" w14:textId="77777777" w:rsidR="00FA1421" w:rsidRDefault="00000000">
      <w:pPr>
        <w:pStyle w:val="Heading2"/>
      </w:pPr>
      <w:bookmarkStart w:id="41" w:name="_Toc28604"/>
      <w:bookmarkStart w:id="42" w:name="_Toc109047232"/>
      <w:bookmarkStart w:id="43" w:name="_Toc4470"/>
      <w:r>
        <w:lastRenderedPageBreak/>
        <w:t>3.3</w:t>
      </w:r>
      <w:r>
        <w:tab/>
        <w:t>Abbreviations</w:t>
      </w:r>
      <w:bookmarkEnd w:id="41"/>
      <w:bookmarkEnd w:id="42"/>
      <w:bookmarkEnd w:id="43"/>
    </w:p>
    <w:p w14:paraId="0680403C" w14:textId="77777777" w:rsidR="00FA1421"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12CFEC4" w14:textId="77777777" w:rsidR="00FA1421" w:rsidRDefault="00000000">
      <w:pPr>
        <w:pStyle w:val="EW"/>
      </w:pPr>
      <w:r>
        <w:t>BS</w:t>
      </w:r>
      <w:r>
        <w:tab/>
        <w:t>Base Station</w:t>
      </w:r>
    </w:p>
    <w:p w14:paraId="363644D3" w14:textId="77777777" w:rsidR="00FA1421" w:rsidRDefault="00000000">
      <w:pPr>
        <w:pStyle w:val="EW"/>
      </w:pPr>
      <w:r>
        <w:t>CA</w:t>
      </w:r>
      <w:r>
        <w:tab/>
        <w:t xml:space="preserve">Carrier Aggregation </w:t>
      </w:r>
    </w:p>
    <w:p w14:paraId="5AFB1F27" w14:textId="77777777" w:rsidR="00FA1421" w:rsidRDefault="00000000">
      <w:pPr>
        <w:pStyle w:val="EW"/>
      </w:pPr>
      <w:r>
        <w:t>DC</w:t>
      </w:r>
      <w:r>
        <w:tab/>
        <w:t>Dual Connectivity</w:t>
      </w:r>
    </w:p>
    <w:p w14:paraId="6EE711ED" w14:textId="77777777" w:rsidR="00FA1421" w:rsidRDefault="00000000">
      <w:pPr>
        <w:pStyle w:val="EW"/>
      </w:pPr>
      <w:r>
        <w:t>DL</w:t>
      </w:r>
      <w:r>
        <w:tab/>
        <w:t>DownLink</w:t>
      </w:r>
    </w:p>
    <w:p w14:paraId="31A7AD7B" w14:textId="77777777" w:rsidR="00FA1421" w:rsidRDefault="00000000">
      <w:pPr>
        <w:pStyle w:val="EW"/>
      </w:pPr>
      <w:r>
        <w:t>FDD</w:t>
      </w:r>
      <w:r>
        <w:tab/>
        <w:t>Frequency Division Duplex</w:t>
      </w:r>
    </w:p>
    <w:p w14:paraId="08B70F3E" w14:textId="77777777" w:rsidR="00FA1421" w:rsidRDefault="00000000">
      <w:pPr>
        <w:pStyle w:val="EW"/>
      </w:pPr>
      <w:r>
        <w:t>IMD</w:t>
      </w:r>
      <w:r>
        <w:tab/>
        <w:t>Inter-modulation</w:t>
      </w:r>
    </w:p>
    <w:p w14:paraId="71D082E8" w14:textId="77777777" w:rsidR="00FA1421" w:rsidRDefault="00000000">
      <w:pPr>
        <w:pStyle w:val="EW"/>
      </w:pPr>
      <w:r>
        <w:t>MSD</w:t>
      </w:r>
      <w:r>
        <w:tab/>
        <w:t>Maximum Sensitivity Deduction</w:t>
      </w:r>
    </w:p>
    <w:p w14:paraId="673ADFC3" w14:textId="77777777" w:rsidR="00FA1421" w:rsidRDefault="00000000">
      <w:pPr>
        <w:pStyle w:val="EW"/>
      </w:pPr>
      <w:r>
        <w:t>SCS</w:t>
      </w:r>
      <w:r>
        <w:tab/>
        <w:t>Subcarrier spacing</w:t>
      </w:r>
    </w:p>
    <w:p w14:paraId="58A721D1" w14:textId="77777777" w:rsidR="00FA1421" w:rsidRDefault="00000000">
      <w:pPr>
        <w:pStyle w:val="EW"/>
      </w:pPr>
      <w:r>
        <w:t>TDD</w:t>
      </w:r>
      <w:r>
        <w:tab/>
        <w:t>Time Division Duplex</w:t>
      </w:r>
    </w:p>
    <w:p w14:paraId="1EC930EF" w14:textId="77777777" w:rsidR="00FA1421" w:rsidRDefault="00000000">
      <w:pPr>
        <w:pStyle w:val="EW"/>
      </w:pPr>
      <w:r>
        <w:t>UE</w:t>
      </w:r>
      <w:r>
        <w:tab/>
        <w:t>User Equipment</w:t>
      </w:r>
    </w:p>
    <w:p w14:paraId="27670AC8" w14:textId="77777777" w:rsidR="00FA1421" w:rsidRDefault="00000000">
      <w:pPr>
        <w:pStyle w:val="EW"/>
      </w:pPr>
      <w:r>
        <w:t>UL</w:t>
      </w:r>
      <w:r>
        <w:tab/>
        <w:t>UpLink</w:t>
      </w:r>
    </w:p>
    <w:p w14:paraId="371558D9" w14:textId="77777777" w:rsidR="00FA1421" w:rsidRDefault="00FA1421">
      <w:pPr>
        <w:pStyle w:val="EW"/>
      </w:pPr>
    </w:p>
    <w:p w14:paraId="48FE4D88" w14:textId="77777777" w:rsidR="00FA1421" w:rsidRDefault="00000000">
      <w:pPr>
        <w:pStyle w:val="Heading1"/>
      </w:pPr>
      <w:bookmarkStart w:id="44" w:name="clause4"/>
      <w:bookmarkStart w:id="45" w:name="_Toc3185"/>
      <w:bookmarkStart w:id="46" w:name="_Toc4998"/>
      <w:bookmarkStart w:id="47" w:name="_Toc109047233"/>
      <w:bookmarkEnd w:id="44"/>
      <w:r>
        <w:t>4</w:t>
      </w:r>
      <w:r>
        <w:tab/>
        <w:t>Background</w:t>
      </w:r>
      <w:bookmarkEnd w:id="45"/>
      <w:bookmarkEnd w:id="46"/>
      <w:bookmarkEnd w:id="47"/>
    </w:p>
    <w:p w14:paraId="5EF125EF" w14:textId="77777777" w:rsidR="00FA1421" w:rsidRDefault="00000000">
      <w:pPr>
        <w:pStyle w:val="Heading2"/>
      </w:pPr>
      <w:bookmarkStart w:id="48" w:name="_Toc109047234"/>
      <w:bookmarkStart w:id="49" w:name="_Toc1052"/>
      <w:bookmarkStart w:id="50" w:name="_Toc501"/>
      <w:r>
        <w:t>4.1</w:t>
      </w:r>
      <w:r>
        <w:tab/>
        <w:t>Introduction</w:t>
      </w:r>
      <w:bookmarkEnd w:id="48"/>
      <w:bookmarkEnd w:id="49"/>
      <w:bookmarkEnd w:id="50"/>
    </w:p>
    <w:p w14:paraId="64491F42" w14:textId="77777777" w:rsidR="00FA1421" w:rsidRDefault="00000000">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64411438" w14:textId="77777777" w:rsidR="00FA1421"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ommon issues for both 1 band UL and 2 bands UL NR CA, including the impact of UL/DL harmonic/ harmonic mixing associated with REFSEN,  delta Tib and delta Rib, and OOB bloc</w:t>
      </w:r>
      <w:r>
        <w:rPr>
          <w:rFonts w:eastAsia="SimSun" w:hint="eastAsia"/>
          <w:lang w:val="en-US" w:eastAsia="zh-CN"/>
        </w:rPr>
        <w:t>k</w:t>
      </w:r>
      <w:r>
        <w:rPr>
          <w:rFonts w:eastAsia="SimSun"/>
          <w:lang w:val="en-US" w:eastAsia="zh-CN"/>
        </w:rPr>
        <w:t>ing exception, etc.</w:t>
      </w:r>
    </w:p>
    <w:p w14:paraId="2FB1A21B" w14:textId="77777777" w:rsidR="00FA1421"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4CA49FA7" w14:textId="77777777" w:rsidR="00FA1421" w:rsidRDefault="00000000">
      <w:pPr>
        <w:rPr>
          <w:rFonts w:eastAsia="SimSun"/>
          <w:lang w:val="en-US" w:eastAsia="zh-CN"/>
        </w:rPr>
      </w:pPr>
      <w:r>
        <w:rPr>
          <w:rFonts w:eastAsia="SimSun" w:hint="eastAsia"/>
          <w:lang w:val="en-US" w:eastAsia="zh-CN"/>
        </w:rPr>
        <w:t>It shall be noted that n</w:t>
      </w:r>
      <w:r>
        <w:rPr>
          <w:rFonts w:eastAsia="SimSun"/>
          <w:lang w:val="en-US" w:eastAsia="zh-CN"/>
        </w:rPr>
        <w:t>o new issue for inter-band NR DC combination, the 2 bands UL NR CA spec</w:t>
      </w:r>
      <w:r>
        <w:rPr>
          <w:rFonts w:eastAsia="SimSun" w:hint="eastAsia"/>
          <w:lang w:val="en-US" w:eastAsia="zh-CN"/>
        </w:rPr>
        <w:t>i</w:t>
      </w:r>
      <w:r>
        <w:rPr>
          <w:rFonts w:eastAsia="SimSun"/>
          <w:lang w:val="en-US" w:eastAsia="zh-CN"/>
        </w:rPr>
        <w:t>fic issues shall be re-used.</w:t>
      </w:r>
    </w:p>
    <w:p w14:paraId="628DAC32" w14:textId="77777777" w:rsidR="00FA1421" w:rsidRDefault="00000000">
      <w:pPr>
        <w:pStyle w:val="Heading2"/>
      </w:pPr>
      <w:bookmarkStart w:id="51" w:name="_Toc109047235"/>
      <w:bookmarkStart w:id="52" w:name="_Toc6643"/>
      <w:bookmarkStart w:id="53" w:name="_Toc15535"/>
      <w:r>
        <w:t>4.2</w:t>
      </w:r>
      <w:r>
        <w:tab/>
        <w:t>TR Maintenance</w:t>
      </w:r>
      <w:bookmarkEnd w:id="51"/>
      <w:bookmarkEnd w:id="52"/>
      <w:bookmarkEnd w:id="53"/>
    </w:p>
    <w:p w14:paraId="7013F4E5" w14:textId="77777777" w:rsidR="00FA1421"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48A6E343"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54" w:name="OLE_LINK15"/>
      <w:r>
        <w:rPr>
          <w:rFonts w:eastAsia="Times New Roman" w:hint="eastAsia"/>
          <w:lang w:eastAsia="en-GB"/>
        </w:rPr>
        <w:t>for the following cases</w:t>
      </w:r>
      <w:bookmarkEnd w:id="54"/>
      <w:r>
        <w:rPr>
          <w:rFonts w:eastAsia="Times New Roman" w:hint="eastAsia"/>
          <w:lang w:eastAsia="en-GB"/>
        </w:rPr>
        <w:t>:</w:t>
      </w:r>
    </w:p>
    <w:p w14:paraId="456954BC" w14:textId="77777777" w:rsidR="00FA1421" w:rsidRDefault="00000000">
      <w:pPr>
        <w:pStyle w:val="EditorsNote"/>
        <w:overflowPunct w:val="0"/>
        <w:autoSpaceDE w:val="0"/>
        <w:autoSpaceDN w:val="0"/>
        <w:adjustRightInd w:val="0"/>
        <w:ind w:leftChars="141" w:left="582" w:hangingChars="150" w:hanging="300"/>
        <w:textAlignment w:val="baseline"/>
        <w:rPr>
          <w:rFonts w:eastAsia="SimSun"/>
          <w:lang w:val="en-US" w:eastAsia="zh-CN"/>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bookmarkStart w:id="55" w:name="OLE_LINK1"/>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bookmarkEnd w:id="55"/>
    </w:p>
    <w:p w14:paraId="74E49080" w14:textId="77777777" w:rsidR="00FA1421"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CA_nXA-nYC</w:t>
      </w:r>
    </w:p>
    <w:p w14:paraId="7F888764" w14:textId="77777777" w:rsidR="00FA1421" w:rsidRDefault="00000000">
      <w:pPr>
        <w:pStyle w:val="Heading1"/>
      </w:pPr>
      <w:bookmarkStart w:id="56" w:name="_Toc32219"/>
      <w:bookmarkStart w:id="57" w:name="_Toc32"/>
      <w:bookmarkStart w:id="58" w:name="_Toc109047236"/>
      <w:r>
        <w:lastRenderedPageBreak/>
        <w:t>5</w:t>
      </w:r>
      <w:r>
        <w:tab/>
      </w:r>
      <w:r>
        <w:rPr>
          <w:rFonts w:cs="Arial"/>
          <w:lang w:val="en-US" w:eastAsia="zh-CN"/>
        </w:rPr>
        <w:t>Both bands within FR1 Carrier Aggregation</w:t>
      </w:r>
      <w:r>
        <w:rPr>
          <w:rFonts w:cs="Arial"/>
        </w:rPr>
        <w:t>: Specific Band Combination Part</w:t>
      </w:r>
      <w:bookmarkEnd w:id="56"/>
      <w:bookmarkEnd w:id="57"/>
      <w:bookmarkEnd w:id="58"/>
    </w:p>
    <w:p w14:paraId="33BF0223" w14:textId="77777777" w:rsidR="00FA1421" w:rsidRDefault="00000000">
      <w:pPr>
        <w:pStyle w:val="Heading2"/>
      </w:pPr>
      <w:bookmarkStart w:id="59" w:name="_Toc19978"/>
      <w:bookmarkStart w:id="60" w:name="_Toc109047237"/>
      <w:bookmarkStart w:id="61" w:name="_Toc2528"/>
      <w:r>
        <w:t>5.</w:t>
      </w:r>
      <w:r>
        <w:rPr>
          <w:rFonts w:hint="eastAsia"/>
          <w:lang w:eastAsia="zh-CN"/>
        </w:rPr>
        <w:t>x</w:t>
      </w:r>
      <w:r>
        <w:tab/>
        <w:t>CA_nX-nY</w:t>
      </w:r>
      <w:bookmarkEnd w:id="59"/>
      <w:bookmarkEnd w:id="60"/>
      <w:bookmarkEnd w:id="61"/>
    </w:p>
    <w:p w14:paraId="41C1C777" w14:textId="77777777" w:rsidR="00FA1421" w:rsidRDefault="00000000">
      <w:pPr>
        <w:pStyle w:val="Heading3"/>
        <w:rPr>
          <w:rFonts w:cs="Arial"/>
          <w:szCs w:val="28"/>
          <w:lang w:val="en-US" w:eastAsia="zh-CN"/>
        </w:rPr>
      </w:pPr>
      <w:bookmarkStart w:id="62" w:name="_Toc76509005"/>
      <w:bookmarkStart w:id="63" w:name="_Toc61367241"/>
      <w:bookmarkStart w:id="64" w:name="_Toc29801673"/>
      <w:bookmarkStart w:id="65" w:name="_Toc45888601"/>
      <w:bookmarkStart w:id="66" w:name="_Toc84404814"/>
      <w:bookmarkStart w:id="67" w:name="_Toc69083977"/>
      <w:bookmarkStart w:id="68" w:name="_Toc84413423"/>
      <w:bookmarkStart w:id="69" w:name="_Toc36107464"/>
      <w:bookmarkStart w:id="70" w:name="_Toc37251223"/>
      <w:bookmarkStart w:id="71" w:name="_Toc83580305"/>
      <w:bookmarkStart w:id="72" w:name="_Toc76717995"/>
      <w:bookmarkStart w:id="73" w:name="_Toc75466983"/>
      <w:bookmarkStart w:id="74" w:name="_Toc61372624"/>
      <w:bookmarkStart w:id="75" w:name="_Toc45888002"/>
      <w:bookmarkStart w:id="76" w:name="_Toc68230564"/>
      <w:bookmarkStart w:id="77" w:name="_Toc29802097"/>
      <w:bookmarkStart w:id="78" w:name="_Toc29802722"/>
      <w:bookmarkStart w:id="79" w:name="_Toc9110"/>
      <w:bookmarkStart w:id="80" w:name="_Toc109047238"/>
      <w:bookmarkStart w:id="81" w:name="_Toc25908"/>
      <w:r>
        <w:t>5.x.1</w:t>
      </w:r>
      <w:r>
        <w:tab/>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cs="Arial"/>
          <w:szCs w:val="28"/>
          <w:lang w:val="en-US" w:eastAsia="zh-CN"/>
        </w:rPr>
        <w:t>Common for 1 band UL and 2 bands UL CA</w:t>
      </w:r>
      <w:bookmarkEnd w:id="79"/>
      <w:bookmarkEnd w:id="80"/>
      <w:bookmarkEnd w:id="81"/>
    </w:p>
    <w:p w14:paraId="420DF666" w14:textId="77777777" w:rsidR="00FA1421" w:rsidRDefault="00000000">
      <w:pPr>
        <w:pStyle w:val="Heading4"/>
      </w:pPr>
      <w:bookmarkStart w:id="82" w:name="_Toc69083979"/>
      <w:bookmarkStart w:id="83" w:name="_Toc61367243"/>
      <w:bookmarkStart w:id="84" w:name="_Toc45888004"/>
      <w:bookmarkStart w:id="85" w:name="_Toc84413425"/>
      <w:bookmarkStart w:id="86" w:name="_Toc76717997"/>
      <w:bookmarkStart w:id="87" w:name="_Toc61372626"/>
      <w:bookmarkStart w:id="88" w:name="_Toc45888603"/>
      <w:bookmarkStart w:id="89" w:name="_Toc84404816"/>
      <w:bookmarkStart w:id="90" w:name="_Toc83580307"/>
      <w:bookmarkStart w:id="91" w:name="_Toc75466985"/>
      <w:bookmarkStart w:id="92" w:name="_Toc76509007"/>
      <w:bookmarkStart w:id="93" w:name="_Toc68230566"/>
      <w:bookmarkStart w:id="94" w:name="_Toc109047239"/>
      <w:bookmarkStart w:id="95" w:name="_Toc22527"/>
      <w:bookmarkStart w:id="96" w:name="_Toc22080"/>
      <w:r>
        <w:t>5.x.1.1</w:t>
      </w:r>
      <w:r>
        <w:tab/>
      </w:r>
      <w:bookmarkStart w:id="97" w:name="OLE_LINK19"/>
      <w:bookmarkEnd w:id="82"/>
      <w:bookmarkEnd w:id="83"/>
      <w:bookmarkEnd w:id="84"/>
      <w:bookmarkEnd w:id="85"/>
      <w:bookmarkEnd w:id="86"/>
      <w:bookmarkEnd w:id="87"/>
      <w:bookmarkEnd w:id="88"/>
      <w:bookmarkEnd w:id="89"/>
      <w:bookmarkEnd w:id="90"/>
      <w:bookmarkEnd w:id="91"/>
      <w:bookmarkEnd w:id="92"/>
      <w:bookmarkEnd w:id="93"/>
      <w:r>
        <w:rPr>
          <w:rFonts w:cs="Arial"/>
          <w:lang w:eastAsia="zh-CN"/>
        </w:rPr>
        <w:t>Operating b</w:t>
      </w:r>
      <w:bookmarkEnd w:id="97"/>
      <w:r>
        <w:rPr>
          <w:rFonts w:cs="Arial"/>
          <w:lang w:eastAsia="zh-CN"/>
        </w:rPr>
        <w:t>ands for CA</w:t>
      </w:r>
      <w:bookmarkEnd w:id="94"/>
      <w:bookmarkEnd w:id="95"/>
      <w:bookmarkEnd w:id="96"/>
    </w:p>
    <w:p w14:paraId="2CB27C8D" w14:textId="77777777" w:rsidR="00FA1421" w:rsidRDefault="00000000">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224125A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660EA5D" w14:textId="77777777" w:rsidR="00FA1421" w:rsidRDefault="00000000">
            <w:pPr>
              <w:pStyle w:val="TAH"/>
              <w:rPr>
                <w:rFonts w:eastAsia="Malgun Gothic" w:cs="Arial"/>
              </w:rPr>
            </w:pPr>
            <w:bookmarkStart w:id="98"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F0BD404" w14:textId="77777777" w:rsidR="00FA1421"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3D17C4F" w14:textId="77777777" w:rsidR="00FA1421"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69AE140" w14:textId="77777777" w:rsidR="00FA1421" w:rsidRDefault="00000000">
            <w:pPr>
              <w:pStyle w:val="TAH"/>
              <w:rPr>
                <w:rFonts w:eastAsia="Malgun Gothic" w:cs="Arial"/>
              </w:rPr>
            </w:pPr>
            <w:r>
              <w:rPr>
                <w:rFonts w:eastAsia="Malgun Gothic" w:cs="Arial"/>
              </w:rPr>
              <w:t>Duplex</w:t>
            </w:r>
          </w:p>
          <w:p w14:paraId="2EC04C70" w14:textId="77777777" w:rsidR="00FA1421" w:rsidRDefault="00000000">
            <w:pPr>
              <w:pStyle w:val="TAH"/>
              <w:rPr>
                <w:rFonts w:ascii="Times New Roman" w:eastAsia="Malgun Gothic" w:hAnsi="Times New Roman"/>
              </w:rPr>
            </w:pPr>
            <w:r>
              <w:rPr>
                <w:rFonts w:eastAsia="Malgun Gothic" w:cs="Arial"/>
              </w:rPr>
              <w:t>mode</w:t>
            </w:r>
          </w:p>
        </w:tc>
      </w:tr>
      <w:tr w:rsidR="00FA1421" w14:paraId="5FD1370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4E3DA7" w14:textId="77777777" w:rsidR="00FA1421" w:rsidRDefault="00FA142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C9FFC2C" w14:textId="77777777" w:rsidR="00FA1421"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099E8EC" w14:textId="77777777" w:rsidR="00FA1421"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895D67" w14:textId="77777777" w:rsidR="00FA1421" w:rsidRDefault="00FA1421">
            <w:pPr>
              <w:pStyle w:val="TAH"/>
              <w:rPr>
                <w:rFonts w:ascii="Times New Roman" w:eastAsia="Malgun Gothic" w:hAnsi="Times New Roman"/>
              </w:rPr>
            </w:pPr>
          </w:p>
        </w:tc>
      </w:tr>
      <w:tr w:rsidR="00FA1421" w14:paraId="0C1F29B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839A04C" w14:textId="77777777" w:rsidR="00FA1421" w:rsidRDefault="00FA142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5C774C0" w14:textId="77777777" w:rsidR="00FA1421"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FD6CE61" w14:textId="77777777" w:rsidR="00FA1421"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EB836E7" w14:textId="77777777" w:rsidR="00FA1421" w:rsidRDefault="00FA1421">
            <w:pPr>
              <w:pStyle w:val="TAH"/>
              <w:rPr>
                <w:rFonts w:ascii="Times New Roman" w:eastAsia="Malgun Gothic" w:hAnsi="Times New Roman"/>
              </w:rPr>
            </w:pPr>
          </w:p>
        </w:tc>
      </w:tr>
      <w:tr w:rsidR="00FA1421" w14:paraId="436F9ADD"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8F22C0"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6834E31C" w14:textId="77777777" w:rsidR="00FA1421" w:rsidRDefault="00FA1421">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4FF98E53" w14:textId="77777777" w:rsidR="00FA1421"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3D5E83C" w14:textId="77777777" w:rsidR="00FA1421" w:rsidRDefault="00FA1421">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303B16B9" w14:textId="77777777" w:rsidR="00FA1421" w:rsidRDefault="00FA1421">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65E37146" w14:textId="77777777" w:rsidR="00FA1421"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617D81DD" w14:textId="77777777" w:rsidR="00FA1421" w:rsidRDefault="00FA1421">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26EBE9A8" w14:textId="77777777" w:rsidR="00FA1421" w:rsidRDefault="00FA1421">
            <w:pPr>
              <w:keepNext/>
              <w:keepLines/>
              <w:spacing w:after="0"/>
              <w:jc w:val="center"/>
              <w:rPr>
                <w:sz w:val="18"/>
                <w:lang w:eastAsia="ja-JP"/>
              </w:rPr>
            </w:pPr>
          </w:p>
        </w:tc>
      </w:tr>
      <w:tr w:rsidR="00FA1421" w14:paraId="0EA058A6"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B94D90B"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08573CC9" w14:textId="77777777" w:rsidR="00FA1421" w:rsidRDefault="00FA1421">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5C3B0EE" w14:textId="77777777" w:rsidR="00FA1421"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F675FFF" w14:textId="77777777" w:rsidR="00FA1421" w:rsidRDefault="00FA1421">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0BDA82B2" w14:textId="77777777" w:rsidR="00FA1421" w:rsidRDefault="00FA1421">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8D49DF6" w14:textId="77777777" w:rsidR="00FA1421"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6FBCC227" w14:textId="77777777" w:rsidR="00FA1421" w:rsidRDefault="00FA1421">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37713F90" w14:textId="77777777" w:rsidR="00FA1421" w:rsidRDefault="00FA1421">
            <w:pPr>
              <w:keepNext/>
              <w:keepLines/>
              <w:spacing w:after="0"/>
              <w:jc w:val="center"/>
              <w:rPr>
                <w:sz w:val="18"/>
                <w:lang w:eastAsia="ja-JP"/>
              </w:rPr>
            </w:pPr>
          </w:p>
        </w:tc>
      </w:tr>
      <w:tr w:rsidR="00FA1421" w14:paraId="5FA99DA3"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387589E8" w14:textId="77777777" w:rsidR="00FA1421" w:rsidRDefault="00000000">
            <w:pPr>
              <w:pStyle w:val="TAC"/>
              <w:jc w:val="left"/>
              <w:rPr>
                <w:rFonts w:eastAsia="SimSun" w:cs="Arial"/>
                <w:lang w:val="en-US" w:eastAsia="zh-CN"/>
              </w:rPr>
            </w:pPr>
            <w:r>
              <w:rPr>
                <w:rFonts w:eastAsia="SimSun" w:cs="Arial" w:hint="eastAsia"/>
                <w:lang w:val="en-US" w:eastAsia="zh-CN"/>
              </w:rPr>
              <w:t xml:space="preserve">NOTE X: </w:t>
            </w:r>
          </w:p>
          <w:p w14:paraId="10386C91" w14:textId="77777777" w:rsidR="00FA1421" w:rsidRDefault="00000000">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98"/>
    </w:tbl>
    <w:p w14:paraId="09116171" w14:textId="77777777" w:rsidR="00FA1421" w:rsidRDefault="00FA1421">
      <w:pPr>
        <w:rPr>
          <w:lang w:eastAsia="zh-CN"/>
        </w:rPr>
      </w:pPr>
    </w:p>
    <w:p w14:paraId="7AD3DCC0" w14:textId="77777777" w:rsidR="00FA1421" w:rsidRDefault="00000000">
      <w:pPr>
        <w:pStyle w:val="Heading4"/>
      </w:pPr>
      <w:bookmarkStart w:id="99" w:name="_Toc13938"/>
      <w:bookmarkStart w:id="100" w:name="_Toc723"/>
      <w:bookmarkStart w:id="101" w:name="_Toc109047240"/>
      <w:r>
        <w:t>5.x.1.2</w:t>
      </w:r>
      <w:r>
        <w:tab/>
      </w:r>
      <w:r>
        <w:rPr>
          <w:rFonts w:cs="Arial"/>
          <w:lang w:eastAsia="zh-CN"/>
        </w:rPr>
        <w:t>Channel bandwidths per operating band for CA</w:t>
      </w:r>
      <w:bookmarkEnd w:id="99"/>
      <w:bookmarkEnd w:id="100"/>
      <w:bookmarkEnd w:id="101"/>
    </w:p>
    <w:p w14:paraId="2CC8B480" w14:textId="77777777" w:rsidR="00FA1421"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20F4310D"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AC16AFE"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932599B" w14:textId="77777777" w:rsidR="00FA1421"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A46626"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EFADA6" w14:textId="77777777" w:rsidR="00FA142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E59E3C"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695B4D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A7D9D" w14:textId="77777777" w:rsidR="00FA1421"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1CB39" w14:textId="77777777" w:rsidR="00FA1421" w:rsidRDefault="00000000">
            <w:pPr>
              <w:pStyle w:val="TAC"/>
              <w:overflowPunct w:val="0"/>
              <w:autoSpaceDE w:val="0"/>
              <w:autoSpaceDN w:val="0"/>
              <w:adjustRightInd w:val="0"/>
              <w:rPr>
                <w:szCs w:val="18"/>
                <w:lang w:val="en-US" w:eastAsia="zh-CN"/>
              </w:rPr>
            </w:pPr>
            <w:r>
              <w:rPr>
                <w:rFonts w:hint="eastAsia"/>
                <w:szCs w:val="18"/>
                <w:lang w:val="en-US" w:eastAsia="zh-CN"/>
              </w:rPr>
              <w:t xml:space="preserve">- </w:t>
            </w:r>
            <w:r>
              <w:rPr>
                <w:rFonts w:eastAsia="SimSun" w:hint="eastAsia"/>
                <w:szCs w:val="18"/>
                <w:lang w:val="en-US" w:eastAsia="zh-CN"/>
              </w:rPr>
              <w:t>*</w:t>
            </w:r>
          </w:p>
          <w:p w14:paraId="125E25B9" w14:textId="77777777" w:rsidR="00FA1421"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40D9DFC8" w14:textId="77777777" w:rsidR="00FA1421"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016AD0A1" w14:textId="77777777" w:rsidR="00FA1421"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79D26336"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350DB3" w14:textId="77777777" w:rsidR="00FA142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FA1421" w14:paraId="420342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6B17A"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395D2" w14:textId="77777777" w:rsidR="00FA1421" w:rsidRDefault="00FA142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5786E8" w14:textId="77777777" w:rsidR="00FA1421"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3DF6897"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C61DD" w14:textId="77777777" w:rsidR="00FA1421" w:rsidRDefault="00FA1421">
            <w:pPr>
              <w:pStyle w:val="TAC"/>
              <w:overflowPunct w:val="0"/>
              <w:autoSpaceDE w:val="0"/>
              <w:autoSpaceDN w:val="0"/>
              <w:adjustRightInd w:val="0"/>
              <w:rPr>
                <w:szCs w:val="18"/>
                <w:lang w:val="en-US" w:eastAsia="zh-CN"/>
              </w:rPr>
            </w:pPr>
          </w:p>
        </w:tc>
      </w:tr>
    </w:tbl>
    <w:p w14:paraId="121F4705" w14:textId="77777777" w:rsidR="00FA1421" w:rsidRDefault="00000000">
      <w:pPr>
        <w:pStyle w:val="EditorsNote"/>
        <w:overflowPunct w:val="0"/>
        <w:autoSpaceDE w:val="0"/>
        <w:autoSpaceDN w:val="0"/>
        <w:adjustRightInd w:val="0"/>
        <w:ind w:left="0"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54F45751" w14:textId="77777777" w:rsidR="00FA1421" w:rsidRDefault="00000000">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102"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lang w:eastAsia="en-GB"/>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102"/>
    </w:p>
    <w:p w14:paraId="3CC6A9B9" w14:textId="77777777" w:rsidR="00FA1421" w:rsidRDefault="00FA1421">
      <w:pPr>
        <w:pStyle w:val="EditorsNote"/>
        <w:overflowPunct w:val="0"/>
        <w:autoSpaceDE w:val="0"/>
        <w:autoSpaceDN w:val="0"/>
        <w:adjustRightInd w:val="0"/>
        <w:ind w:left="284" w:firstLine="0"/>
        <w:textAlignment w:val="baseline"/>
        <w:rPr>
          <w:rFonts w:eastAsia="Times New Roman"/>
          <w:lang w:eastAsia="en-GB"/>
        </w:rPr>
      </w:pPr>
    </w:p>
    <w:p w14:paraId="2C69FC3E" w14:textId="77777777" w:rsidR="00FA1421" w:rsidRDefault="00000000">
      <w:pPr>
        <w:pStyle w:val="Heading4"/>
      </w:pPr>
      <w:bookmarkStart w:id="103" w:name="_Toc109047241"/>
      <w:bookmarkStart w:id="104" w:name="_Toc1055"/>
      <w:bookmarkStart w:id="105" w:name="_Toc14094"/>
      <w:r>
        <w:t>5.x.1.3</w:t>
      </w:r>
      <w:r>
        <w:tab/>
      </w:r>
      <w:r>
        <w:rPr>
          <w:rFonts w:cs="Arial"/>
          <w:lang w:eastAsia="zh-CN"/>
        </w:rPr>
        <w:t>UE co-existence studies</w:t>
      </w:r>
      <w:bookmarkEnd w:id="103"/>
      <w:bookmarkEnd w:id="104"/>
      <w:bookmarkEnd w:id="105"/>
    </w:p>
    <w:p w14:paraId="78FEAEC9" w14:textId="77777777" w:rsidR="00FA1421" w:rsidRDefault="00000000">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5D84542C" w14:textId="77777777" w:rsidR="00FA142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FA1421" w14:paraId="3357FFD8"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389DFF44"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056A108" w14:textId="77777777" w:rsidR="00FA1421" w:rsidRDefault="00FA142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366C74C4" w14:textId="77777777" w:rsidR="00FA1421" w:rsidRDefault="00FA142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79C85A44" w14:textId="77777777" w:rsidR="00FA1421" w:rsidRDefault="00FA142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163BE575" w14:textId="77777777" w:rsidR="00FA1421" w:rsidRDefault="00FA1421">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12DE6BA2"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9D3ED2E"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23EFAEA" w14:textId="77777777" w:rsidR="00FA142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52CD0ED" w14:textId="77777777" w:rsidR="00FA142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4D945420"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51FEE2F3"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3A556A2E"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9D741BF"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20230D3"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917F2FB"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6D16956"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AC30680"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6DD1272"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A19973A"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2CB50A1"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CE1120C"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17E1CDE"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E264790"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6879A905"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4E6C305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27880002"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27750440"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4F30D594" w14:textId="77777777" w:rsidR="00FA1421" w:rsidRDefault="00FA142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1F7E6FCD" w14:textId="77777777" w:rsidR="00FA1421" w:rsidRDefault="00FA142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5093C791"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505BD313"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6DBD7217"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7CED5AB"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74E7B797" w14:textId="77777777" w:rsidR="00FA1421" w:rsidRDefault="00FA1421">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787B1E14" w14:textId="77777777" w:rsidR="00FA1421" w:rsidRDefault="00FA142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263DD9C8" w14:textId="77777777" w:rsidR="00FA1421" w:rsidRDefault="00FA1421">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2DD89284" w14:textId="77777777" w:rsidR="00FA1421" w:rsidRDefault="00FA1421">
            <w:pPr>
              <w:keepNext/>
              <w:keepLines/>
              <w:spacing w:after="0"/>
              <w:jc w:val="center"/>
              <w:rPr>
                <w:rFonts w:ascii="Arial" w:hAnsi="Arial" w:cs="Arial"/>
                <w:sz w:val="18"/>
              </w:rPr>
            </w:pPr>
          </w:p>
        </w:tc>
      </w:tr>
      <w:tr w:rsidR="00FA1421" w14:paraId="004D9574"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1E56013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6479004E"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110D9711"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1691BC6" w14:textId="77777777" w:rsidR="00FA1421" w:rsidRDefault="00FA142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485B6866" w14:textId="77777777" w:rsidR="00FA1421" w:rsidRDefault="00FA142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75C0F95A"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72AEBE8" w14:textId="77777777" w:rsidR="00FA1421" w:rsidRDefault="00FA142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14A8E0A7"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2DBF1114" w14:textId="77777777" w:rsidR="00FA1421" w:rsidRDefault="00FA142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5FEFEC4" w14:textId="77777777" w:rsidR="00FA1421" w:rsidRDefault="00FA1421">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72805827" w14:textId="77777777" w:rsidR="00FA1421" w:rsidRDefault="00FA142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40C2BDCA" w14:textId="77777777" w:rsidR="00FA1421" w:rsidRDefault="00FA1421">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09F7BE56" w14:textId="77777777" w:rsidR="00FA1421" w:rsidRDefault="00FA1421">
            <w:pPr>
              <w:keepNext/>
              <w:keepLines/>
              <w:spacing w:after="0"/>
              <w:jc w:val="center"/>
              <w:rPr>
                <w:rFonts w:ascii="Arial" w:hAnsi="Arial" w:cs="Arial"/>
                <w:sz w:val="18"/>
              </w:rPr>
            </w:pPr>
          </w:p>
        </w:tc>
      </w:tr>
    </w:tbl>
    <w:p w14:paraId="3B6B3D10" w14:textId="77777777" w:rsidR="00FA1421" w:rsidRDefault="00FA1421">
      <w:pPr>
        <w:pStyle w:val="Guidance"/>
        <w:keepNext/>
        <w:keepLines/>
      </w:pPr>
    </w:p>
    <w:p w14:paraId="1C1251F4" w14:textId="77777777" w:rsidR="00FA142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FA1421" w14:paraId="4B0828A4"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05DEB5EA" w14:textId="77777777" w:rsidR="00FA1421" w:rsidRDefault="00FA142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BF5954B"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6D3C6F"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4B42E2A"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F5BD1CF"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08CAFCA"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040BE0F"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EC83206" w14:textId="77777777" w:rsidR="00FA142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5133CB39" w14:textId="77777777" w:rsidR="00FA142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093F0AE2" w14:textId="77777777">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130BFABD"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4D9EF25C"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5C49B1F"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27FDD16"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517341"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5BF4B6B"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BD3AAA"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48049B9"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899205E"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57B67AC"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453429"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6BEEDA57" w14:textId="77777777" w:rsidR="00FA1421" w:rsidRDefault="00000000">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453B2674"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63A52BF8"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5291324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2743A8A3"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9A947EF"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E398A0C"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071A941"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376F39C"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56C8F13" w14:textId="77777777" w:rsidR="00FA1421" w:rsidRDefault="00FA142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70B998DA"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B29D1F1" w14:textId="77777777" w:rsidR="00FA1421" w:rsidRDefault="00FA142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E67D003" w14:textId="77777777" w:rsidR="00FA1421" w:rsidRDefault="00FA142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5FA3C52D" w14:textId="77777777" w:rsidR="00FA1421" w:rsidRDefault="00FA1421">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8D03121" w14:textId="77777777" w:rsidR="00FA1421" w:rsidRDefault="00FA1421">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55F99A66" w14:textId="77777777" w:rsidR="00FA1421" w:rsidRDefault="00FA1421">
            <w:pPr>
              <w:keepNext/>
              <w:keepLines/>
              <w:spacing w:after="0"/>
              <w:jc w:val="center"/>
              <w:rPr>
                <w:rFonts w:ascii="Arial" w:hAnsi="Arial" w:cs="Arial"/>
                <w:sz w:val="18"/>
              </w:rPr>
            </w:pPr>
          </w:p>
        </w:tc>
      </w:tr>
      <w:tr w:rsidR="00FA1421" w14:paraId="7919C984" w14:textId="77777777">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5294BF0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2F716C00"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D490A87"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6259E4E" w14:textId="77777777" w:rsidR="00FA1421" w:rsidRDefault="00FA1421">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C36F831" w14:textId="77777777" w:rsidR="00FA1421" w:rsidRDefault="00FA1421">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3DC522E"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6499B81" w14:textId="77777777" w:rsidR="00FA1421" w:rsidRDefault="00FA142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0DF9A2D" w14:textId="77777777" w:rsidR="00FA1421" w:rsidRDefault="00FA142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D2A82EC" w14:textId="77777777" w:rsidR="00FA1421" w:rsidRDefault="00FA142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2ED51A8" w14:textId="77777777" w:rsidR="00FA1421" w:rsidRDefault="00FA142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55625D2B" w14:textId="77777777" w:rsidR="00FA1421" w:rsidRDefault="00FA1421">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399D0ADF" w14:textId="77777777" w:rsidR="00FA1421" w:rsidRDefault="00FA1421">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58B6D517" w14:textId="77777777" w:rsidR="00FA1421" w:rsidRDefault="00FA1421">
            <w:pPr>
              <w:keepNext/>
              <w:keepLines/>
              <w:spacing w:after="0"/>
              <w:jc w:val="center"/>
              <w:rPr>
                <w:rFonts w:ascii="Arial" w:hAnsi="Arial" w:cs="Arial"/>
                <w:sz w:val="18"/>
              </w:rPr>
            </w:pPr>
          </w:p>
        </w:tc>
      </w:tr>
    </w:tbl>
    <w:p w14:paraId="6D54B7F3" w14:textId="77777777" w:rsidR="00FA1421" w:rsidRDefault="00FA1421"/>
    <w:p w14:paraId="6621CDCD" w14:textId="77777777" w:rsidR="00FA1421" w:rsidRDefault="00000000">
      <w:pPr>
        <w:pStyle w:val="Heading4"/>
        <w:ind w:left="1417" w:hanging="1417"/>
      </w:pPr>
      <w:bookmarkStart w:id="106" w:name="_Toc24598"/>
      <w:bookmarkStart w:id="107" w:name="_Toc109047242"/>
      <w:bookmarkStart w:id="108" w:name="_Toc11540"/>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06"/>
      <w:bookmarkEnd w:id="107"/>
      <w:bookmarkEnd w:id="108"/>
    </w:p>
    <w:p w14:paraId="39E11A4C" w14:textId="77777777" w:rsidR="00FA1421" w:rsidRDefault="00000000">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0BBAB3DF" w14:textId="77777777" w:rsidR="00FA1421"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49338D2" w14:textId="77777777" w:rsidR="00FA1421" w:rsidRDefault="00000000">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4746736E" w14:textId="77777777">
        <w:trPr>
          <w:jc w:val="center"/>
        </w:trPr>
        <w:tc>
          <w:tcPr>
            <w:tcW w:w="2336" w:type="dxa"/>
            <w:vMerge w:val="restart"/>
          </w:tcPr>
          <w:p w14:paraId="6EF79CB7"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C43FCD0"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FA1421" w14:paraId="60CE3994" w14:textId="77777777">
        <w:trPr>
          <w:jc w:val="center"/>
        </w:trPr>
        <w:tc>
          <w:tcPr>
            <w:tcW w:w="2336" w:type="dxa"/>
            <w:vMerge/>
            <w:tcBorders>
              <w:bottom w:val="single" w:sz="4" w:space="0" w:color="auto"/>
            </w:tcBorders>
          </w:tcPr>
          <w:p w14:paraId="74C721D1" w14:textId="77777777" w:rsidR="00FA1421" w:rsidRDefault="00FA1421">
            <w:pPr>
              <w:pStyle w:val="TAH"/>
              <w:spacing w:line="260" w:lineRule="auto"/>
            </w:pPr>
          </w:p>
        </w:tc>
        <w:tc>
          <w:tcPr>
            <w:tcW w:w="5904" w:type="dxa"/>
            <w:gridSpan w:val="2"/>
          </w:tcPr>
          <w:p w14:paraId="16694D7C"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FA1421" w14:paraId="6A3B8A21" w14:textId="77777777">
        <w:trPr>
          <w:jc w:val="center"/>
        </w:trPr>
        <w:tc>
          <w:tcPr>
            <w:tcW w:w="2336" w:type="dxa"/>
            <w:shd w:val="clear" w:color="auto" w:fill="auto"/>
            <w:vAlign w:val="center"/>
          </w:tcPr>
          <w:p w14:paraId="6283D10F" w14:textId="77777777" w:rsidR="00FA1421" w:rsidRDefault="00000000">
            <w:pPr>
              <w:pStyle w:val="TAC"/>
              <w:spacing w:line="260" w:lineRule="auto"/>
              <w:rPr>
                <w:lang w:val="en-US" w:eastAsia="zh-CN"/>
              </w:rPr>
            </w:pPr>
            <w:r>
              <w:rPr>
                <w:lang w:val="en-US"/>
              </w:rPr>
              <w:t>CA_nX-nY</w:t>
            </w:r>
          </w:p>
        </w:tc>
        <w:tc>
          <w:tcPr>
            <w:tcW w:w="2952" w:type="dxa"/>
            <w:vAlign w:val="center"/>
          </w:tcPr>
          <w:p w14:paraId="75F814AC" w14:textId="77777777" w:rsidR="00FA1421" w:rsidRDefault="00FA1421">
            <w:pPr>
              <w:pStyle w:val="TAC"/>
              <w:spacing w:line="260" w:lineRule="auto"/>
              <w:rPr>
                <w:lang w:val="en-US" w:eastAsia="zh-CN"/>
              </w:rPr>
            </w:pPr>
          </w:p>
        </w:tc>
        <w:tc>
          <w:tcPr>
            <w:tcW w:w="2952" w:type="dxa"/>
            <w:vAlign w:val="center"/>
          </w:tcPr>
          <w:p w14:paraId="493DFDB9" w14:textId="77777777" w:rsidR="00FA1421" w:rsidRDefault="00FA1421">
            <w:pPr>
              <w:pStyle w:val="TAC"/>
              <w:spacing w:line="260" w:lineRule="auto"/>
              <w:rPr>
                <w:lang w:val="en-US" w:eastAsia="zh-CN"/>
              </w:rPr>
            </w:pPr>
          </w:p>
        </w:tc>
      </w:tr>
      <w:tr w:rsidR="00FA1421" w14:paraId="1C2EEDF5" w14:textId="77777777">
        <w:trPr>
          <w:jc w:val="center"/>
        </w:trPr>
        <w:tc>
          <w:tcPr>
            <w:tcW w:w="8240" w:type="dxa"/>
            <w:gridSpan w:val="3"/>
            <w:tcBorders>
              <w:bottom w:val="single" w:sz="4" w:space="0" w:color="auto"/>
            </w:tcBorders>
            <w:shd w:val="clear" w:color="auto" w:fill="auto"/>
            <w:vAlign w:val="center"/>
          </w:tcPr>
          <w:p w14:paraId="092F11B9" w14:textId="77777777" w:rsidR="00FA1421"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DC791BD" w14:textId="77777777" w:rsidR="00FA1421"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F6B91DE" w14:textId="77777777" w:rsidR="00FA1421" w:rsidRDefault="00FA1421">
      <w:pPr>
        <w:keepNext/>
        <w:keepLines/>
        <w:rPr>
          <w:rFonts w:ascii="Arial" w:hAnsi="Arial" w:cs="Arial"/>
        </w:rPr>
      </w:pPr>
    </w:p>
    <w:p w14:paraId="6CC7BE86" w14:textId="77777777" w:rsidR="00FA1421"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668589D5" w14:textId="77777777">
        <w:trPr>
          <w:trHeight w:val="187"/>
          <w:jc w:val="center"/>
        </w:trPr>
        <w:tc>
          <w:tcPr>
            <w:tcW w:w="1535" w:type="dxa"/>
            <w:vMerge w:val="restart"/>
          </w:tcPr>
          <w:p w14:paraId="45E50275" w14:textId="77777777" w:rsidR="00FA1421" w:rsidRDefault="00000000">
            <w:pPr>
              <w:pStyle w:val="TAH"/>
            </w:pPr>
            <w:bookmarkStart w:id="109" w:name="_Toc109047243"/>
            <w:bookmarkStart w:id="110" w:name="_Toc21779"/>
            <w:r>
              <w:t>Inter-band CA combination</w:t>
            </w:r>
          </w:p>
        </w:tc>
        <w:tc>
          <w:tcPr>
            <w:tcW w:w="5904" w:type="dxa"/>
            <w:gridSpan w:val="2"/>
          </w:tcPr>
          <w:p w14:paraId="7D9C0C01"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w:t>
            </w:r>
          </w:p>
        </w:tc>
      </w:tr>
      <w:tr w:rsidR="00FA1421" w14:paraId="4E37741A" w14:textId="77777777">
        <w:trPr>
          <w:trHeight w:val="187"/>
          <w:jc w:val="center"/>
        </w:trPr>
        <w:tc>
          <w:tcPr>
            <w:tcW w:w="1535" w:type="dxa"/>
            <w:vMerge/>
            <w:tcBorders>
              <w:bottom w:val="single" w:sz="4" w:space="0" w:color="auto"/>
            </w:tcBorders>
          </w:tcPr>
          <w:p w14:paraId="2C0599CE" w14:textId="77777777" w:rsidR="00FA1421" w:rsidRDefault="00FA1421">
            <w:pPr>
              <w:pStyle w:val="TAH"/>
            </w:pPr>
          </w:p>
        </w:tc>
        <w:tc>
          <w:tcPr>
            <w:tcW w:w="5904" w:type="dxa"/>
            <w:gridSpan w:val="2"/>
          </w:tcPr>
          <w:p w14:paraId="6DEA3D1D"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FA1421" w14:paraId="6BEB780B" w14:textId="77777777">
        <w:trPr>
          <w:trHeight w:val="187"/>
          <w:jc w:val="center"/>
        </w:trPr>
        <w:tc>
          <w:tcPr>
            <w:tcW w:w="1535" w:type="dxa"/>
          </w:tcPr>
          <w:p w14:paraId="406DD8F2" w14:textId="77777777" w:rsidR="00FA1421"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14:paraId="51288B0A" w14:textId="77777777" w:rsidR="00FA1421" w:rsidRDefault="00FA1421">
            <w:pPr>
              <w:pStyle w:val="TAC"/>
              <w:rPr>
                <w:lang w:eastAsia="ja-JP"/>
              </w:rPr>
            </w:pPr>
          </w:p>
        </w:tc>
        <w:tc>
          <w:tcPr>
            <w:tcW w:w="2952" w:type="dxa"/>
          </w:tcPr>
          <w:p w14:paraId="1B6AD148" w14:textId="77777777" w:rsidR="00FA1421" w:rsidRDefault="00FA1421">
            <w:pPr>
              <w:pStyle w:val="TAC"/>
              <w:rPr>
                <w:lang w:eastAsia="ja-JP"/>
              </w:rPr>
            </w:pPr>
          </w:p>
        </w:tc>
      </w:tr>
      <w:tr w:rsidR="00FA1421" w14:paraId="26F9D4EF" w14:textId="77777777">
        <w:trPr>
          <w:trHeight w:val="187"/>
          <w:jc w:val="center"/>
        </w:trPr>
        <w:tc>
          <w:tcPr>
            <w:tcW w:w="7439" w:type="dxa"/>
            <w:gridSpan w:val="3"/>
            <w:tcBorders>
              <w:bottom w:val="single" w:sz="4" w:space="0" w:color="auto"/>
            </w:tcBorders>
          </w:tcPr>
          <w:p w14:paraId="43692360" w14:textId="77777777" w:rsidR="00FA1421"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337EEA93" w14:textId="77777777" w:rsidR="00FA1421"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96A8BE5" w14:textId="77777777" w:rsidR="00FA1421" w:rsidRDefault="00FA1421"/>
    <w:p w14:paraId="6785BD6F" w14:textId="77777777" w:rsidR="00FA1421" w:rsidRDefault="00000000">
      <w:pPr>
        <w:pStyle w:val="Heading4"/>
        <w:rPr>
          <w:rFonts w:cs="Arial"/>
          <w:szCs w:val="22"/>
          <w:lang w:val="en-US" w:eastAsia="zh-CN"/>
        </w:rPr>
      </w:pPr>
      <w:bookmarkStart w:id="111" w:name="_Toc30997"/>
      <w:r>
        <w:t>5.x.1.5</w:t>
      </w:r>
      <w:r>
        <w:tab/>
      </w:r>
      <w:r>
        <w:rPr>
          <w:rFonts w:cs="Arial"/>
          <w:szCs w:val="22"/>
          <w:lang w:val="en-US" w:eastAsia="zh-CN"/>
        </w:rPr>
        <w:t>REFSENS requirements</w:t>
      </w:r>
      <w:bookmarkEnd w:id="109"/>
      <w:bookmarkEnd w:id="110"/>
      <w:bookmarkEnd w:id="111"/>
    </w:p>
    <w:p w14:paraId="10C14516"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bookmarkStart w:id="112" w:name="OLE_LINK13"/>
      <w:bookmarkStart w:id="113" w:name="OLE_LINK17"/>
      <w:bookmarkStart w:id="114" w:name="OLE_LINK7"/>
      <w:r>
        <w:rPr>
          <w:rFonts w:eastAsia="Times New Roman"/>
          <w:lang w:eastAsia="en-GB"/>
        </w:rPr>
        <w:t>Editor's note</w:t>
      </w:r>
      <w:bookmarkEnd w:id="112"/>
      <w:r>
        <w:rPr>
          <w:rFonts w:eastAsia="Times New Roman" w:hint="eastAsia"/>
          <w:lang w:eastAsia="en-GB"/>
        </w:rPr>
        <w:t xml:space="preserve"> 1</w:t>
      </w:r>
      <w:r>
        <w:rPr>
          <w:rFonts w:eastAsia="Times New Roman"/>
          <w:lang w:eastAsia="en-GB"/>
        </w:rPr>
        <w:t>:</w:t>
      </w:r>
      <w:bookmarkEnd w:id="113"/>
      <w:r>
        <w:rPr>
          <w:rFonts w:eastAsia="Times New Roman"/>
          <w:lang w:eastAsia="en-GB"/>
        </w:rPr>
        <w:t xml:space="preserve"> </w:t>
      </w:r>
      <w:bookmarkEnd w:id="114"/>
      <w:r>
        <w:rPr>
          <w:rFonts w:eastAsia="Times New Roman"/>
          <w:lang w:eastAsia="en-GB"/>
        </w:rPr>
        <w:t xml:space="preserve">Text will be added if </w:t>
      </w:r>
      <w:bookmarkStart w:id="115" w:name="OLE_LINK10"/>
      <w:r>
        <w:rPr>
          <w:rFonts w:eastAsia="Times New Roman"/>
          <w:lang w:eastAsia="en-GB"/>
        </w:rPr>
        <w:t xml:space="preserve">harmonics </w:t>
      </w:r>
      <w:bookmarkStart w:id="116" w:name="OLE_LINK11"/>
      <w:bookmarkEnd w:id="115"/>
      <w:r>
        <w:rPr>
          <w:rFonts w:eastAsia="Times New Roman"/>
          <w:lang w:eastAsia="en-GB"/>
        </w:rPr>
        <w:t>and/or harmonic mixing</w:t>
      </w:r>
      <w:r>
        <w:rPr>
          <w:rFonts w:eastAsia="Times New Roman" w:hint="eastAsia"/>
          <w:lang w:eastAsia="en-GB"/>
        </w:rPr>
        <w:t>, cross band isolation</w:t>
      </w:r>
      <w:bookmarkEnd w:id="116"/>
      <w:r>
        <w:rPr>
          <w:rFonts w:eastAsia="Times New Roman"/>
          <w:lang w:eastAsia="en-GB"/>
        </w:rPr>
        <w:t>, etc. issues are identified, and Reference sensitivity exceptions</w:t>
      </w:r>
      <w:r>
        <w:rPr>
          <w:rFonts w:eastAsia="Times New Roman" w:hint="eastAsia"/>
          <w:lang w:eastAsia="en-GB"/>
        </w:rPr>
        <w:t xml:space="preserve"> </w:t>
      </w:r>
      <w:r>
        <w:rPr>
          <w:rFonts w:eastAsia="Times New Roman"/>
          <w:lang w:eastAsia="en-GB"/>
        </w:rPr>
        <w:t xml:space="preserve">for bands have these issues need to be provided in the table. </w:t>
      </w:r>
    </w:p>
    <w:p w14:paraId="618416D6" w14:textId="77777777" w:rsidR="00FA1421" w:rsidRDefault="00000000">
      <w:pPr>
        <w:pStyle w:val="EditorsNote"/>
        <w:overflowPunct w:val="0"/>
        <w:autoSpaceDE w:val="0"/>
        <w:autoSpaceDN w:val="0"/>
        <w:adjustRightInd w:val="0"/>
        <w:ind w:left="284" w:firstLine="0"/>
        <w:textAlignment w:val="baseline"/>
        <w:rPr>
          <w:rFonts w:eastAsia="Times New Roman"/>
          <w:i/>
          <w:color w:val="0000FF"/>
          <w:sz w:val="18"/>
        </w:rPr>
      </w:pPr>
      <w:bookmarkStart w:id="117" w:name="OLE_LINK6"/>
      <w:r>
        <w:t>Editor's note</w:t>
      </w:r>
      <w:r>
        <w:rPr>
          <w:rFonts w:eastAsia="SimSun" w:hint="eastAsia"/>
          <w:lang w:val="en-US" w:eastAsia="zh-CN"/>
        </w:rPr>
        <w:t xml:space="preserve"> 2</w:t>
      </w:r>
      <w:r>
        <w:t xml:space="preserve">: </w:t>
      </w:r>
      <w:r>
        <w:rPr>
          <w:rFonts w:eastAsia="SimSun" w:hint="eastAsia"/>
          <w:lang w:val="en-US" w:eastAsia="zh-CN"/>
        </w:rPr>
        <w:t xml:space="preserve">The table format shall be the same with the corresponding tables in TS38.101-1, i.e.: Table 7.3A.4-1, </w:t>
      </w:r>
      <w:r>
        <w:rPr>
          <w:rFonts w:eastAsia="SimSun" w:hint="eastAsia"/>
          <w:lang w:val="en-US" w:eastAsia="ja-JP"/>
        </w:rPr>
        <w:t>Table 7.3A.</w:t>
      </w:r>
      <w:r>
        <w:rPr>
          <w:rFonts w:eastAsia="SimSun" w:hint="eastAsia"/>
          <w:lang w:val="en-US" w:eastAsia="zh-CN"/>
        </w:rPr>
        <w:t>4</w:t>
      </w:r>
      <w:r>
        <w:rPr>
          <w:rFonts w:eastAsia="SimSun" w:hint="eastAsia"/>
          <w:lang w:val="en-US" w:eastAsia="ja-JP"/>
        </w:rPr>
        <w:t>-4</w:t>
      </w:r>
      <w:bookmarkEnd w:id="117"/>
      <w:r>
        <w:rPr>
          <w:rFonts w:eastAsia="SimSun" w:hint="eastAsia"/>
          <w:lang w:val="en-US" w:eastAsia="zh-CN"/>
        </w:rPr>
        <w:t>, Table 7.3A.6-1 for harmonics, harmonic mixing and cross band isolation, respectively.</w:t>
      </w:r>
    </w:p>
    <w:p w14:paraId="236CF246" w14:textId="77777777" w:rsidR="00FA1421" w:rsidRDefault="00000000">
      <w:pPr>
        <w:pStyle w:val="Heading4"/>
      </w:pPr>
      <w:bookmarkStart w:id="118" w:name="_Toc109047244"/>
      <w:bookmarkStart w:id="119" w:name="_Toc14384"/>
      <w:bookmarkStart w:id="120" w:name="_Toc29633"/>
      <w:r>
        <w:t>5.x.1.6</w:t>
      </w:r>
      <w:r>
        <w:tab/>
      </w:r>
      <w:r>
        <w:rPr>
          <w:rFonts w:cs="Arial"/>
          <w:szCs w:val="22"/>
          <w:lang w:val="en-US" w:eastAsia="zh-CN"/>
        </w:rPr>
        <w:t>OOB blocking exception requirements</w:t>
      </w:r>
      <w:bookmarkEnd w:id="118"/>
      <w:bookmarkEnd w:id="119"/>
      <w:bookmarkEnd w:id="120"/>
    </w:p>
    <w:p w14:paraId="25973BCD"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14:paraId="35DDEF2E" w14:textId="77777777" w:rsidR="00FA1421" w:rsidRDefault="00000000">
      <w:pPr>
        <w:pStyle w:val="TH"/>
        <w:rPr>
          <w:rFonts w:cs="Arial"/>
        </w:rPr>
      </w:pPr>
      <w:r>
        <w:rPr>
          <w:rFonts w:cs="Arial"/>
        </w:rPr>
        <w:lastRenderedPageBreak/>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543B8B2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E2D8B09" w14:textId="77777777" w:rsidR="00FA1421" w:rsidRDefault="00000000">
            <w:pPr>
              <w:pStyle w:val="TAH"/>
              <w:rPr>
                <w:rFonts w:cs="Arial"/>
                <w:lang w:eastAsia="zh-CN"/>
              </w:rPr>
            </w:pPr>
            <w:r>
              <w:rPr>
                <w:rFonts w:cs="Arial"/>
              </w:rPr>
              <w:t>CA band combination</w:t>
            </w:r>
          </w:p>
        </w:tc>
      </w:tr>
      <w:tr w:rsidR="00FA1421" w14:paraId="7B0EF9B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55F119" w14:textId="77777777" w:rsidR="00FA1421" w:rsidRDefault="00FA1421">
            <w:pPr>
              <w:pStyle w:val="TAC"/>
              <w:rPr>
                <w:rFonts w:cs="Arial"/>
              </w:rPr>
            </w:pPr>
          </w:p>
        </w:tc>
      </w:tr>
    </w:tbl>
    <w:p w14:paraId="088EACB6" w14:textId="77777777" w:rsidR="00FA1421" w:rsidRDefault="00000000">
      <w:pPr>
        <w:pStyle w:val="Heading3"/>
        <w:rPr>
          <w:rFonts w:cs="Arial"/>
          <w:szCs w:val="28"/>
          <w:lang w:eastAsia="zh-CN"/>
        </w:rPr>
      </w:pPr>
      <w:bookmarkStart w:id="121" w:name="_Toc29312"/>
      <w:bookmarkStart w:id="122" w:name="_Toc27890"/>
      <w:bookmarkStart w:id="123" w:name="_Toc109047245"/>
      <w:r>
        <w:t>5.x.2</w:t>
      </w:r>
      <w:r>
        <w:tab/>
      </w:r>
      <w:r>
        <w:rPr>
          <w:rFonts w:cs="Arial"/>
          <w:szCs w:val="28"/>
          <w:lang w:eastAsia="zh-CN"/>
        </w:rPr>
        <w:t>Specific for 2 bands UL CA</w:t>
      </w:r>
      <w:bookmarkEnd w:id="121"/>
      <w:bookmarkEnd w:id="122"/>
      <w:bookmarkEnd w:id="123"/>
    </w:p>
    <w:p w14:paraId="648483AD"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4ABC8194" w14:textId="77777777" w:rsidR="00FA1421" w:rsidRDefault="00000000">
      <w:pPr>
        <w:pStyle w:val="Heading4"/>
      </w:pPr>
      <w:bookmarkStart w:id="124" w:name="_Toc31179"/>
      <w:bookmarkStart w:id="125" w:name="_Toc22319"/>
      <w:bookmarkStart w:id="126" w:name="_Toc109047246"/>
      <w:r>
        <w:t>5.x.2.1</w:t>
      </w:r>
      <w:r>
        <w:tab/>
      </w:r>
      <w:r>
        <w:rPr>
          <w:rFonts w:cs="Arial"/>
          <w:lang w:eastAsia="zh-CN"/>
        </w:rPr>
        <w:t xml:space="preserve">Maximum output power for </w:t>
      </w:r>
      <w:r>
        <w:rPr>
          <w:rFonts w:cs="Arial"/>
          <w:lang w:val="en-US" w:eastAsia="zh-CN"/>
        </w:rPr>
        <w:t>inter-band CA</w:t>
      </w:r>
      <w:bookmarkEnd w:id="124"/>
      <w:bookmarkEnd w:id="125"/>
      <w:bookmarkEnd w:id="126"/>
    </w:p>
    <w:p w14:paraId="3CC3DCAA" w14:textId="77777777" w:rsidR="00FA1421" w:rsidRDefault="00000000">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37832121" w14:textId="77777777">
        <w:tc>
          <w:tcPr>
            <w:tcW w:w="4305" w:type="dxa"/>
          </w:tcPr>
          <w:p w14:paraId="40F52DB0" w14:textId="77777777" w:rsidR="00FA1421" w:rsidRDefault="00000000">
            <w:pPr>
              <w:pStyle w:val="TAH"/>
              <w:rPr>
                <w:rFonts w:cs="Arial"/>
              </w:rPr>
            </w:pPr>
            <w:r>
              <w:rPr>
                <w:rFonts w:cs="Arial"/>
              </w:rPr>
              <w:t>Uplink CA Configuration</w:t>
            </w:r>
          </w:p>
        </w:tc>
        <w:tc>
          <w:tcPr>
            <w:tcW w:w="2622" w:type="dxa"/>
          </w:tcPr>
          <w:p w14:paraId="18E6A12A" w14:textId="77777777" w:rsidR="00FA1421" w:rsidRDefault="00000000">
            <w:pPr>
              <w:pStyle w:val="TAH"/>
              <w:rPr>
                <w:rFonts w:cs="Arial"/>
              </w:rPr>
            </w:pPr>
            <w:r>
              <w:rPr>
                <w:rFonts w:cs="Arial"/>
              </w:rPr>
              <w:t>Class 3 (dBm)</w:t>
            </w:r>
          </w:p>
        </w:tc>
        <w:tc>
          <w:tcPr>
            <w:tcW w:w="2930" w:type="dxa"/>
          </w:tcPr>
          <w:p w14:paraId="62C19522" w14:textId="77777777" w:rsidR="00FA1421" w:rsidRDefault="00000000">
            <w:pPr>
              <w:pStyle w:val="TAH"/>
              <w:rPr>
                <w:rFonts w:cs="Arial"/>
              </w:rPr>
            </w:pPr>
            <w:r>
              <w:rPr>
                <w:rFonts w:cs="Arial"/>
              </w:rPr>
              <w:t>Tolerance (dB)</w:t>
            </w:r>
            <w:r>
              <w:rPr>
                <w:rFonts w:cs="Arial"/>
              </w:rPr>
              <w:tab/>
            </w:r>
          </w:p>
        </w:tc>
      </w:tr>
      <w:tr w:rsidR="00FA1421" w14:paraId="168C2B56" w14:textId="77777777">
        <w:tc>
          <w:tcPr>
            <w:tcW w:w="4305" w:type="dxa"/>
          </w:tcPr>
          <w:p w14:paraId="3C9AB86B" w14:textId="77777777" w:rsidR="00FA1421" w:rsidRDefault="00000000">
            <w:pPr>
              <w:pStyle w:val="TAC"/>
              <w:rPr>
                <w:rFonts w:cs="Arial"/>
                <w:lang w:val="en-US" w:eastAsia="zh-CN"/>
              </w:rPr>
            </w:pPr>
            <w:r>
              <w:rPr>
                <w:rFonts w:cs="Arial"/>
                <w:lang w:val="en-US" w:eastAsia="zh-CN"/>
              </w:rPr>
              <w:t>CA_nXA-nYA</w:t>
            </w:r>
          </w:p>
        </w:tc>
        <w:tc>
          <w:tcPr>
            <w:tcW w:w="2622" w:type="dxa"/>
          </w:tcPr>
          <w:p w14:paraId="16A1BB03" w14:textId="77777777" w:rsidR="00FA1421" w:rsidRDefault="00000000">
            <w:pPr>
              <w:pStyle w:val="TAC"/>
              <w:rPr>
                <w:rFonts w:cs="Arial"/>
                <w:lang w:val="en-US" w:eastAsia="zh-CN"/>
              </w:rPr>
            </w:pPr>
            <w:r>
              <w:rPr>
                <w:rFonts w:cs="Arial"/>
                <w:lang w:val="en-US" w:eastAsia="zh-CN"/>
              </w:rPr>
              <w:t>23</w:t>
            </w:r>
          </w:p>
        </w:tc>
        <w:tc>
          <w:tcPr>
            <w:tcW w:w="2930" w:type="dxa"/>
          </w:tcPr>
          <w:p w14:paraId="55902945" w14:textId="77777777" w:rsidR="00FA1421" w:rsidRDefault="00000000">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1A6751F8" w14:textId="77777777" w:rsidR="00FA1421" w:rsidRDefault="00FA1421">
      <w:pPr>
        <w:keepNext/>
        <w:keepLines/>
        <w:rPr>
          <w:lang w:val="en-US" w:eastAsia="zh-CN"/>
        </w:rPr>
      </w:pPr>
    </w:p>
    <w:p w14:paraId="08C054C3" w14:textId="77777777" w:rsidR="00FA1421" w:rsidRDefault="00000000">
      <w:pPr>
        <w:pStyle w:val="Heading4"/>
        <w:rPr>
          <w:rFonts w:cs="Arial"/>
          <w:lang w:eastAsia="zh-CN"/>
        </w:rPr>
      </w:pPr>
      <w:bookmarkStart w:id="127" w:name="_Toc23972"/>
      <w:bookmarkStart w:id="128" w:name="_Toc8892"/>
      <w:bookmarkStart w:id="129" w:name="_Toc109047247"/>
      <w:r>
        <w:t>5.x.2.2</w:t>
      </w:r>
      <w:r>
        <w:tab/>
      </w:r>
      <w:r>
        <w:rPr>
          <w:rFonts w:cs="Arial"/>
          <w:lang w:eastAsia="zh-CN"/>
        </w:rPr>
        <w:t>UE co-existence studies</w:t>
      </w:r>
      <w:bookmarkEnd w:id="127"/>
      <w:bookmarkEnd w:id="128"/>
      <w:bookmarkEnd w:id="129"/>
    </w:p>
    <w:p w14:paraId="5580831F" w14:textId="77777777" w:rsidR="00FA1421" w:rsidRDefault="00000000">
      <w:r>
        <w:t xml:space="preserve">Table </w:t>
      </w:r>
      <w:r>
        <w:rPr>
          <w:rFonts w:eastAsia="SimSun" w:hint="eastAsia"/>
          <w:lang w:val="en-US" w:eastAsia="zh-CN"/>
        </w:rPr>
        <w:t>5.x</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X </w:t>
      </w:r>
      <w:r>
        <w:t>+ B</w:t>
      </w:r>
      <w:r>
        <w:rPr>
          <w:rFonts w:eastAsia="MS Mincho"/>
          <w:lang w:eastAsia="ja-JP"/>
        </w:rPr>
        <w:t xml:space="preserve">and </w:t>
      </w:r>
      <w:r>
        <w:rPr>
          <w:rFonts w:eastAsia="SimSun"/>
          <w:lang w:val="en-US" w:eastAsia="zh-CN"/>
        </w:rPr>
        <w:t>n</w:t>
      </w:r>
      <w:r>
        <w:rPr>
          <w:rFonts w:eastAsia="MS Mincho"/>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3E3324A3" w14:textId="77777777" w:rsidR="00FA1421"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A1421" w14:paraId="168DC289"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15C07" w14:textId="77777777" w:rsidR="00FA1421" w:rsidRDefault="00000000">
            <w:pPr>
              <w:pStyle w:val="TAH"/>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45813" w14:textId="77777777" w:rsidR="00FA142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3C171" w14:textId="77777777" w:rsidR="00FA142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105A9" w14:textId="77777777" w:rsidR="00FA142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12F6AA" w14:textId="77777777" w:rsidR="00FA142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rsidR="00FA1421" w14:paraId="0F70FFE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CAF1A" w14:textId="77777777" w:rsidR="00FA1421" w:rsidRDefault="00000000">
            <w:pPr>
              <w:pStyle w:val="TAL"/>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64E29" w14:textId="77777777" w:rsidR="00FA1421"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1734E"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14D47"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E83BE"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A1421" w14:paraId="28755D7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5AEEF"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E4F040" w14:textId="77777777" w:rsidR="00FA1421" w:rsidRDefault="0000000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1909B" w14:textId="77777777" w:rsidR="00FA1421" w:rsidRDefault="00000000">
            <w:pPr>
              <w:keepNext/>
              <w:keepLines/>
              <w:spacing w:after="0"/>
              <w:jc w:val="center"/>
              <w:rPr>
                <w:sz w:val="18"/>
                <w:lang w:val="en-US"/>
              </w:rPr>
            </w:pPr>
            <w:r>
              <w:rPr>
                <w:sz w:val="18"/>
                <w:lang w:val="en-US"/>
              </w:rPr>
              <w:t>–</w:t>
            </w:r>
          </w:p>
        </w:tc>
      </w:tr>
      <w:tr w:rsidR="00FA1421" w14:paraId="062FE23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002FD"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64CF6C70"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47FFE4D"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3D4B7BE2"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DC5184"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A1421" w14:paraId="62953E9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06005D"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8EC50"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EB513" w14:textId="77777777" w:rsidR="00FA1421" w:rsidRDefault="00000000">
            <w:pPr>
              <w:keepNext/>
              <w:keepLines/>
              <w:spacing w:after="0"/>
              <w:jc w:val="center"/>
              <w:rPr>
                <w:sz w:val="18"/>
                <w:lang w:eastAsia="ja-JP"/>
              </w:rPr>
            </w:pPr>
            <w:r>
              <w:rPr>
                <w:sz w:val="18"/>
                <w:lang w:val="en-US"/>
              </w:rPr>
              <w:t>–</w:t>
            </w:r>
          </w:p>
        </w:tc>
      </w:tr>
      <w:tr w:rsidR="00FA1421" w14:paraId="63B3884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0D64"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B5E6E93"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0C4CE8D"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934C633"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8A4573D"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A1421" w14:paraId="226D5C2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6382"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767041" w14:textId="77777777" w:rsidR="00FA1421" w:rsidRDefault="0000000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D5B88" w14:textId="77777777" w:rsidR="00FA1421" w:rsidRDefault="00000000">
            <w:pPr>
              <w:keepNext/>
              <w:keepLines/>
              <w:spacing w:after="0"/>
              <w:jc w:val="center"/>
              <w:rPr>
                <w:sz w:val="18"/>
                <w:lang w:val="en-US"/>
              </w:rPr>
            </w:pPr>
            <w:r>
              <w:rPr>
                <w:sz w:val="18"/>
                <w:lang w:val="en-US"/>
              </w:rPr>
              <w:t>–</w:t>
            </w:r>
          </w:p>
        </w:tc>
      </w:tr>
      <w:tr w:rsidR="00FA1421" w14:paraId="03ECDD5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525A6"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1323736"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E7CC74B"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F65653"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C5A6BF9"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FA1421" w14:paraId="7048A43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2632" w14:textId="77777777" w:rsidR="00FA142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0D27B9"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9E310" w14:textId="77777777" w:rsidR="00FA1421" w:rsidRDefault="00000000">
            <w:pPr>
              <w:keepNext/>
              <w:keepLines/>
              <w:spacing w:after="0"/>
              <w:jc w:val="center"/>
              <w:rPr>
                <w:sz w:val="18"/>
                <w:lang w:eastAsia="ja-JP"/>
              </w:rPr>
            </w:pPr>
            <w:r>
              <w:rPr>
                <w:sz w:val="18"/>
                <w:lang w:val="en-US"/>
              </w:rPr>
              <w:t>–</w:t>
            </w:r>
          </w:p>
        </w:tc>
      </w:tr>
      <w:tr w:rsidR="00FA1421" w14:paraId="6A26E88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0D628"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B47FE4"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A9B32FC"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FA943"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10D66A0"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A1421" w14:paraId="18AA12B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48705" w14:textId="77777777" w:rsidR="00FA142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ACB930"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92F58" w14:textId="77777777" w:rsidR="00FA1421" w:rsidRDefault="00000000">
            <w:pPr>
              <w:keepNext/>
              <w:keepLines/>
              <w:spacing w:after="0"/>
              <w:jc w:val="center"/>
              <w:rPr>
                <w:sz w:val="18"/>
                <w:lang w:eastAsia="ja-JP"/>
              </w:rPr>
            </w:pPr>
            <w:r>
              <w:rPr>
                <w:sz w:val="18"/>
                <w:lang w:val="en-US"/>
              </w:rPr>
              <w:t>–</w:t>
            </w:r>
          </w:p>
        </w:tc>
      </w:tr>
      <w:tr w:rsidR="00FA1421" w14:paraId="4F71B39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BF454"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CF9272A"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D603844"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5B89E2" w14:textId="77777777" w:rsidR="00FA1421" w:rsidRDefault="00FA1421">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15C55C46" w14:textId="77777777" w:rsidR="00FA1421" w:rsidRDefault="00FA1421">
            <w:pPr>
              <w:pStyle w:val="TAL"/>
              <w:overflowPunct w:val="0"/>
              <w:autoSpaceDE w:val="0"/>
              <w:autoSpaceDN w:val="0"/>
              <w:adjustRightInd w:val="0"/>
              <w:jc w:val="center"/>
              <w:textAlignment w:val="baseline"/>
              <w:rPr>
                <w:lang w:val="en-US"/>
              </w:rPr>
            </w:pPr>
          </w:p>
        </w:tc>
      </w:tr>
      <w:tr w:rsidR="00FA1421" w14:paraId="5B95A8E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43AC4"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F5BE7"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57992" w14:textId="77777777" w:rsidR="00FA1421" w:rsidRDefault="00FA1421">
            <w:pPr>
              <w:keepNext/>
              <w:keepLines/>
              <w:spacing w:after="0"/>
              <w:jc w:val="center"/>
              <w:rPr>
                <w:sz w:val="18"/>
                <w:lang w:eastAsia="ja-JP"/>
              </w:rPr>
            </w:pPr>
          </w:p>
        </w:tc>
      </w:tr>
      <w:tr w:rsidR="00FA1421" w14:paraId="31B336D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DC871" w14:textId="77777777" w:rsidR="00FA1421" w:rsidRDefault="0000000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7F49B4"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13B5023"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7E2F13"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2E0B601" w14:textId="77777777" w:rsidR="00FA142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A1421" w14:paraId="09EBAB8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C3804"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0DBDBB"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348553" w14:textId="77777777" w:rsidR="00FA1421" w:rsidRDefault="00000000">
            <w:pPr>
              <w:keepNext/>
              <w:keepLines/>
              <w:spacing w:after="0"/>
              <w:jc w:val="center"/>
              <w:rPr>
                <w:sz w:val="18"/>
                <w:lang w:eastAsia="ja-JP"/>
              </w:rPr>
            </w:pPr>
            <w:r>
              <w:rPr>
                <w:sz w:val="18"/>
                <w:lang w:val="en-US"/>
              </w:rPr>
              <w:t>–</w:t>
            </w:r>
          </w:p>
        </w:tc>
      </w:tr>
      <w:tr w:rsidR="00FA1421" w14:paraId="40A36D4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1175E" w14:textId="77777777" w:rsidR="00FA1421"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8A2E23"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918EF60"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A3F69C" w14:textId="77777777" w:rsidR="00FA1421" w:rsidRDefault="00FA1421">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6938BC79" w14:textId="77777777" w:rsidR="00FA1421" w:rsidRDefault="00FA1421">
            <w:pPr>
              <w:pStyle w:val="TAL"/>
              <w:overflowPunct w:val="0"/>
              <w:autoSpaceDE w:val="0"/>
              <w:autoSpaceDN w:val="0"/>
              <w:adjustRightInd w:val="0"/>
              <w:jc w:val="center"/>
              <w:textAlignment w:val="baseline"/>
              <w:rPr>
                <w:lang w:val="en-US"/>
              </w:rPr>
            </w:pPr>
          </w:p>
        </w:tc>
      </w:tr>
      <w:tr w:rsidR="00FA1421" w14:paraId="0929A4B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A36E1E" w14:textId="77777777" w:rsidR="00FA142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45961"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5A7F7" w14:textId="77777777" w:rsidR="00FA1421" w:rsidRDefault="00FA1421">
            <w:pPr>
              <w:keepNext/>
              <w:keepLines/>
              <w:spacing w:after="0"/>
              <w:jc w:val="center"/>
              <w:rPr>
                <w:sz w:val="18"/>
                <w:lang w:eastAsia="ja-JP"/>
              </w:rPr>
            </w:pPr>
          </w:p>
        </w:tc>
      </w:tr>
      <w:tr w:rsidR="00FA1421" w14:paraId="622C389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1EA16"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9E1865"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371AC2B1"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ABDEA3"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488E0FE"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A1421" w14:paraId="13699F0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36A78" w14:textId="77777777" w:rsidR="00FA1421"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85C3B"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706B8" w14:textId="77777777" w:rsidR="00FA1421" w:rsidRDefault="00000000">
            <w:pPr>
              <w:keepNext/>
              <w:keepLines/>
              <w:spacing w:after="0"/>
              <w:jc w:val="center"/>
              <w:rPr>
                <w:sz w:val="18"/>
                <w:lang w:eastAsia="ja-JP"/>
              </w:rPr>
            </w:pPr>
            <w:r>
              <w:rPr>
                <w:sz w:val="18"/>
                <w:lang w:val="en-US"/>
              </w:rPr>
              <w:t>–</w:t>
            </w:r>
          </w:p>
        </w:tc>
      </w:tr>
      <w:tr w:rsidR="00FA1421" w14:paraId="126FDC4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06B5BE"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7730EF"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99D24C8"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98CBF9"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5CD5D597"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A1421" w14:paraId="635203F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30C4D" w14:textId="77777777" w:rsidR="00FA1421" w:rsidRDefault="0000000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BC4C2"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1817B4" w14:textId="77777777" w:rsidR="00FA1421" w:rsidRDefault="00000000">
            <w:pPr>
              <w:keepNext/>
              <w:keepLines/>
              <w:spacing w:after="0"/>
              <w:jc w:val="center"/>
              <w:rPr>
                <w:sz w:val="18"/>
                <w:lang w:eastAsia="ja-JP"/>
              </w:rPr>
            </w:pPr>
            <w:r>
              <w:rPr>
                <w:sz w:val="18"/>
                <w:lang w:val="en-US"/>
              </w:rPr>
              <w:t>–</w:t>
            </w:r>
          </w:p>
        </w:tc>
      </w:tr>
      <w:tr w:rsidR="00FA1421" w14:paraId="035924E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F280B"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601DDE"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5668865"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8B4DC1"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032AE65" w14:textId="77777777" w:rsidR="00FA142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A1421" w14:paraId="5E222A9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9349E" w14:textId="77777777" w:rsidR="00FA142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4598E"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C735A" w14:textId="77777777" w:rsidR="00FA1421" w:rsidRDefault="00000000">
            <w:pPr>
              <w:keepNext/>
              <w:keepLines/>
              <w:spacing w:after="0"/>
              <w:jc w:val="center"/>
              <w:rPr>
                <w:sz w:val="18"/>
                <w:lang w:eastAsia="ja-JP"/>
              </w:rPr>
            </w:pPr>
            <w:r>
              <w:rPr>
                <w:sz w:val="18"/>
                <w:lang w:val="en-US"/>
              </w:rPr>
              <w:t>–</w:t>
            </w:r>
          </w:p>
        </w:tc>
      </w:tr>
      <w:tr w:rsidR="00FA1421" w14:paraId="416ED58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80BF0" w14:textId="77777777" w:rsidR="00FA142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7EDB6B"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5B45A8E"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02ECC1"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241628F" w14:textId="77777777" w:rsidR="00FA142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A1421" w14:paraId="6C6D205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18044" w14:textId="77777777" w:rsidR="00FA1421"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298B4" w14:textId="77777777" w:rsidR="00FA142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90FB9" w14:textId="77777777" w:rsidR="00FA1421" w:rsidRDefault="00000000">
            <w:pPr>
              <w:keepNext/>
              <w:keepLines/>
              <w:spacing w:after="0"/>
              <w:jc w:val="center"/>
              <w:rPr>
                <w:sz w:val="18"/>
                <w:lang w:eastAsia="ja-JP"/>
              </w:rPr>
            </w:pPr>
            <w:r>
              <w:rPr>
                <w:sz w:val="18"/>
                <w:lang w:val="en-US"/>
              </w:rPr>
              <w:t>–</w:t>
            </w:r>
          </w:p>
        </w:tc>
      </w:tr>
      <w:tr w:rsidR="00FA1421" w14:paraId="666A17BC"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EBECA" w14:textId="77777777" w:rsidR="00FA1421" w:rsidRDefault="00000000">
            <w:pPr>
              <w:pStyle w:val="TAL"/>
              <w:overflowPunct w:val="0"/>
              <w:autoSpaceDE w:val="0"/>
              <w:autoSpaceDN w:val="0"/>
              <w:adjustRightInd w:val="0"/>
              <w:textAlignment w:val="baseline"/>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0F1D64A9" w14:textId="77777777" w:rsidR="00FA1421" w:rsidRDefault="00FA1421">
      <w:pPr>
        <w:rPr>
          <w:lang w:eastAsia="ko-KR"/>
        </w:rPr>
      </w:pPr>
    </w:p>
    <w:p w14:paraId="75AB674E" w14:textId="77777777" w:rsidR="00FA1421" w:rsidRDefault="00000000">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MS Mincho"/>
          <w:vertAlign w:val="superscript"/>
          <w:lang w:eastAsia="ja-JP"/>
        </w:rPr>
        <w:t>th</w:t>
      </w:r>
      <w:r>
        <w:rPr>
          <w:lang w:eastAsia="ja-JP"/>
        </w:rPr>
        <w:t xml:space="preserve"> </w:t>
      </w:r>
      <w:bookmarkStart w:id="130"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130"/>
    </w:p>
    <w:p w14:paraId="4BA71937" w14:textId="77777777" w:rsidR="00FA1421" w:rsidRDefault="00000000">
      <w:pPr>
        <w:rPr>
          <w:rFonts w:eastAsia="MS Mincho"/>
          <w:lang w:eastAsia="ja-JP"/>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647F32D0" w14:textId="77777777" w:rsidR="00FA1421"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A1421" w14:paraId="789C3BF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ECD3B9C"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274DF03"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FA1421" w14:paraId="0069EA4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CB69189" w14:textId="77777777" w:rsidR="00FA1421" w:rsidRDefault="00FA1421">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22F9FDD4"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B8B654F"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5DBA89D9"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5847374D"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3F216D46" w14:textId="77777777" w:rsidR="00FA142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FA1421" w14:paraId="422D9625"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A4D6315" w14:textId="77777777" w:rsidR="00FA1421"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05DF0CCD" w14:textId="77777777" w:rsidR="00FA1421" w:rsidRDefault="00000000">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58FAD33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2984B38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62E8FD44" w14:textId="77777777" w:rsidR="00FA1421"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1F48F9C3"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4DA2826F"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6E72B8EF" w14:textId="77777777" w:rsidR="00FA1421"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FA1421" w14:paraId="7E52A316"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69E5E3E1"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336411CB" w14:textId="77777777" w:rsidR="00FA1421"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210B7788" w14:textId="77777777" w:rsidR="00FA1421" w:rsidRDefault="00FA1421">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4FF56DA1"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157B8F6F" w14:textId="77777777" w:rsidR="00FA1421" w:rsidRDefault="00FA1421">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403A55EA"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18FEBB84"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7F6C71B2"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lang w:eastAsia="ko-KR"/>
              </w:rPr>
            </w:pPr>
          </w:p>
        </w:tc>
      </w:tr>
      <w:tr w:rsidR="00FA1421" w14:paraId="0CA4590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434772B6" w14:textId="77777777" w:rsidR="00FA1421"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2708835D" w14:textId="77777777" w:rsidR="00FA1421" w:rsidRDefault="00000000">
            <w:pPr>
              <w:pStyle w:val="EditorsNote"/>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eastAsia="Times New Roman" w:hint="eastAsia"/>
                <w:lang w:eastAsia="en-GB"/>
              </w:rPr>
              <w:t xml:space="preserve">The NOTE order must keep consistent with the </w:t>
            </w:r>
            <w:r>
              <w:rPr>
                <w:rFonts w:eastAsia="Times New Roman"/>
                <w:lang w:eastAsia="en-GB"/>
              </w:rPr>
              <w:t>Table 6.5A.3.2.3-1</w:t>
            </w:r>
            <w:r>
              <w:rPr>
                <w:rFonts w:eastAsia="Times New Roman" w:hint="eastAsia"/>
                <w:lang w:eastAsia="en-GB"/>
              </w:rPr>
              <w:t xml:space="preserve"> in TS38.101-1.</w:t>
            </w:r>
          </w:p>
        </w:tc>
      </w:tr>
    </w:tbl>
    <w:p w14:paraId="17F958DD" w14:textId="77777777" w:rsidR="00FA1421" w:rsidRDefault="00000000">
      <w:pPr>
        <w:pStyle w:val="Heading4"/>
        <w:rPr>
          <w:rFonts w:cs="Arial"/>
          <w:lang w:eastAsia="zh-CN"/>
        </w:rPr>
      </w:pPr>
      <w:bookmarkStart w:id="131" w:name="_Toc109047248"/>
      <w:bookmarkStart w:id="132" w:name="_Toc15932"/>
      <w:bookmarkStart w:id="133" w:name="_Toc12186"/>
      <w:r>
        <w:t>5.x.2.3</w:t>
      </w:r>
      <w:r>
        <w:tab/>
      </w:r>
      <w:r>
        <w:rPr>
          <w:rFonts w:cs="Arial"/>
          <w:szCs w:val="22"/>
          <w:lang w:val="en-US" w:eastAsia="zh-CN"/>
        </w:rPr>
        <w:t>REFSENS requirements</w:t>
      </w:r>
      <w:bookmarkEnd w:id="131"/>
      <w:bookmarkEnd w:id="132"/>
      <w:bookmarkEnd w:id="133"/>
    </w:p>
    <w:p w14:paraId="53D2C38A"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eastAsia="Times New Roman" w:hint="eastAsia"/>
          <w:lang w:eastAsia="en-GB"/>
        </w:rPr>
        <w:t xml:space="preserve">e </w:t>
      </w:r>
      <w:r>
        <w:rPr>
          <w:rFonts w:eastAsia="Times New Roman"/>
          <w:lang w:eastAsia="en-GB"/>
        </w:rPr>
        <w:t xml:space="preserve">to 2 bands UL issues are identified. </w:t>
      </w:r>
    </w:p>
    <w:p w14:paraId="57A47A3F" w14:textId="77777777" w:rsidR="00FA1421" w:rsidRDefault="00000000">
      <w:pPr>
        <w:pStyle w:val="Heading2"/>
        <w:rPr>
          <w:rFonts w:cs="Arial"/>
          <w:lang w:val="en-US" w:eastAsia="zh-CN"/>
        </w:rPr>
      </w:pPr>
      <w:bookmarkStart w:id="134" w:name="_Toc7900"/>
      <w:bookmarkStart w:id="135" w:name="_Toc46349197"/>
      <w:bookmarkStart w:id="136" w:name="_Toc46349971"/>
      <w:bookmarkStart w:id="137" w:name="_Toc23154"/>
      <w:bookmarkStart w:id="138" w:name="_Toc16683"/>
      <w:bookmarkStart w:id="139" w:name="_Toc494295307"/>
      <w:bookmarkStart w:id="140" w:name="_Hlk32391732"/>
      <w:bookmarkStart w:id="141" w:name="_Toc460338137"/>
      <w:bookmarkStart w:id="142" w:name="_Toc443593759"/>
      <w:bookmarkStart w:id="143" w:name="_Toc451844181"/>
      <w:bookmarkStart w:id="144" w:name="_Toc436619014"/>
      <w:bookmarkStart w:id="145" w:name="_Toc466346620"/>
      <w:bookmarkStart w:id="146" w:name="_Toc492044144"/>
      <w:bookmarkStart w:id="147" w:name="_Toc492043890"/>
      <w:bookmarkStart w:id="148" w:name="_Toc466348853"/>
      <w:bookmarkStart w:id="149" w:name="_Toc436619251"/>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w:t>
      </w:r>
      <w:bookmarkEnd w:id="134"/>
      <w:bookmarkEnd w:id="135"/>
      <w:bookmarkEnd w:id="136"/>
      <w:r>
        <w:rPr>
          <w:rFonts w:cs="Arial"/>
          <w:lang w:val="en-US" w:eastAsia="ja-JP"/>
        </w:rPr>
        <w:t>n26</w:t>
      </w:r>
      <w:bookmarkEnd w:id="137"/>
      <w:bookmarkEnd w:id="138"/>
    </w:p>
    <w:p w14:paraId="5BF2990E" w14:textId="77777777" w:rsidR="00FA1421" w:rsidRDefault="00000000">
      <w:pPr>
        <w:pStyle w:val="Heading3"/>
        <w:rPr>
          <w:rFonts w:cs="Arial"/>
          <w:szCs w:val="28"/>
          <w:lang w:eastAsia="zh-CN"/>
        </w:rPr>
      </w:pPr>
      <w:bookmarkStart w:id="150" w:name="_Toc46349972"/>
      <w:bookmarkStart w:id="151" w:name="_Toc13905"/>
      <w:bookmarkStart w:id="152" w:name="_Toc46349198"/>
      <w:bookmarkStart w:id="153" w:name="_Toc15901"/>
      <w:bookmarkStart w:id="154" w:name="_Toc17818"/>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150"/>
      <w:bookmarkEnd w:id="151"/>
      <w:bookmarkEnd w:id="152"/>
      <w:bookmarkEnd w:id="153"/>
      <w:bookmarkEnd w:id="154"/>
    </w:p>
    <w:p w14:paraId="04E68395" w14:textId="77777777" w:rsidR="00FA1421" w:rsidRDefault="00000000">
      <w:pPr>
        <w:pStyle w:val="Heading4"/>
        <w:tabs>
          <w:tab w:val="left" w:pos="0"/>
          <w:tab w:val="left" w:pos="420"/>
          <w:tab w:val="left" w:pos="864"/>
        </w:tabs>
        <w:ind w:left="0" w:firstLine="0"/>
        <w:rPr>
          <w:lang w:eastAsia="zh-CN"/>
        </w:rPr>
      </w:pPr>
      <w:bookmarkStart w:id="155" w:name="_Toc22723"/>
      <w:bookmarkStart w:id="156" w:name="_Toc26762"/>
      <w:bookmarkStart w:id="157" w:name="_Toc46349973"/>
      <w:bookmarkStart w:id="158" w:name="_Toc46349199"/>
      <w:bookmarkStart w:id="159" w:name="_Toc7397"/>
      <w:r>
        <w:rPr>
          <w:rFonts w:hint="eastAsia"/>
          <w:lang w:eastAsia="zh-CN"/>
        </w:rPr>
        <w:t>5.1.1.1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55"/>
      <w:bookmarkEnd w:id="156"/>
      <w:bookmarkEnd w:id="157"/>
      <w:bookmarkEnd w:id="158"/>
      <w:bookmarkEnd w:id="159"/>
    </w:p>
    <w:p w14:paraId="1A52A846" w14:textId="77777777" w:rsidR="00FA1421" w:rsidRDefault="00000000">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439D539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0E414B"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DEBDF77"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CE8D6F0"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8A6EA8" w14:textId="77777777" w:rsidR="00FA1421" w:rsidRDefault="00000000">
            <w:pPr>
              <w:pStyle w:val="TAH"/>
              <w:rPr>
                <w:rFonts w:eastAsia="Malgun Gothic"/>
              </w:rPr>
            </w:pPr>
            <w:r>
              <w:rPr>
                <w:rFonts w:eastAsia="Malgun Gothic"/>
              </w:rPr>
              <w:t>Duplex</w:t>
            </w:r>
          </w:p>
          <w:p w14:paraId="68C40915" w14:textId="77777777" w:rsidR="00FA1421" w:rsidRDefault="00000000">
            <w:pPr>
              <w:pStyle w:val="TAH"/>
              <w:rPr>
                <w:rFonts w:eastAsia="Malgun Gothic"/>
              </w:rPr>
            </w:pPr>
            <w:r>
              <w:rPr>
                <w:rFonts w:eastAsia="Malgun Gothic"/>
              </w:rPr>
              <w:t>mode</w:t>
            </w:r>
          </w:p>
        </w:tc>
      </w:tr>
      <w:tr w:rsidR="00FA1421" w14:paraId="168302F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59D2725"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F37501"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EDC9AE7"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2F6D5A" w14:textId="77777777" w:rsidR="00FA1421" w:rsidRDefault="00FA1421">
            <w:pPr>
              <w:pStyle w:val="TAH"/>
              <w:rPr>
                <w:rFonts w:eastAsia="Malgun Gothic"/>
              </w:rPr>
            </w:pPr>
          </w:p>
        </w:tc>
      </w:tr>
      <w:tr w:rsidR="00FA1421" w14:paraId="3410039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14AAF2"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2EEE620"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1FF15CB"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F3E11D" w14:textId="77777777" w:rsidR="00FA1421" w:rsidRDefault="00FA1421">
            <w:pPr>
              <w:pStyle w:val="TAH"/>
              <w:rPr>
                <w:rFonts w:eastAsia="Malgun Gothic"/>
              </w:rPr>
            </w:pPr>
          </w:p>
        </w:tc>
      </w:tr>
      <w:tr w:rsidR="00FA1421" w14:paraId="1FD9F2F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6724B4"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40F7ED9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0262E91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795D1E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39A278F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29086C3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2D09F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31E45692"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0D3B68E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4A8BA1"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51DB652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68C51FF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D688F3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F4BF3B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FD0DA1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A4B89D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0EF2A1F2"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B3525CA" w14:textId="77777777" w:rsidR="00FA1421" w:rsidRDefault="00FA1421">
      <w:pPr>
        <w:rPr>
          <w:lang w:eastAsia="zh-CN"/>
        </w:rPr>
      </w:pPr>
    </w:p>
    <w:p w14:paraId="00F77A1F" w14:textId="77777777" w:rsidR="00FA1421" w:rsidRDefault="00000000">
      <w:pPr>
        <w:pStyle w:val="Heading4"/>
        <w:tabs>
          <w:tab w:val="left" w:pos="0"/>
          <w:tab w:val="left" w:pos="420"/>
          <w:tab w:val="left" w:pos="864"/>
        </w:tabs>
        <w:ind w:left="0" w:firstLine="0"/>
        <w:rPr>
          <w:lang w:eastAsia="zh-CN"/>
        </w:rPr>
      </w:pPr>
      <w:bookmarkStart w:id="160" w:name="_Toc46349200"/>
      <w:bookmarkStart w:id="161" w:name="_Toc46349974"/>
      <w:bookmarkStart w:id="162" w:name="_Toc11629"/>
      <w:bookmarkStart w:id="163" w:name="_Toc8429"/>
      <w:bookmarkStart w:id="164" w:name="_Toc2849"/>
      <w:r>
        <w:rPr>
          <w:rFonts w:hint="eastAsia"/>
          <w:lang w:eastAsia="zh-CN"/>
        </w:rPr>
        <w:t>5.1.1.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60"/>
      <w:bookmarkEnd w:id="161"/>
      <w:bookmarkEnd w:id="162"/>
      <w:bookmarkEnd w:id="163"/>
      <w:bookmarkEnd w:id="164"/>
    </w:p>
    <w:p w14:paraId="3114B288" w14:textId="77777777" w:rsidR="00FA1421" w:rsidRDefault="00000000">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432EF3AF"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211D8E3"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1BA3467"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F790A87"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95D197"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B9661B4"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2BA6FD0D" w14:textId="77777777">
        <w:trPr>
          <w:trHeight w:val="187"/>
        </w:trPr>
        <w:tc>
          <w:tcPr>
            <w:tcW w:w="1983" w:type="dxa"/>
            <w:tcBorders>
              <w:top w:val="single" w:sz="4" w:space="0" w:color="auto"/>
              <w:left w:val="single" w:sz="4" w:space="0" w:color="auto"/>
              <w:bottom w:val="nil"/>
              <w:right w:val="single" w:sz="4" w:space="0" w:color="auto"/>
            </w:tcBorders>
            <w:vAlign w:val="center"/>
          </w:tcPr>
          <w:p w14:paraId="7B474A60"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78FD41DA"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26D44780"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7C45B"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C49C24"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1440625C" w14:textId="77777777">
        <w:trPr>
          <w:trHeight w:val="187"/>
        </w:trPr>
        <w:tc>
          <w:tcPr>
            <w:tcW w:w="1983" w:type="dxa"/>
            <w:tcBorders>
              <w:top w:val="nil"/>
              <w:left w:val="single" w:sz="4" w:space="0" w:color="auto"/>
              <w:bottom w:val="single" w:sz="4" w:space="0" w:color="auto"/>
              <w:right w:val="single" w:sz="4" w:space="0" w:color="auto"/>
            </w:tcBorders>
            <w:vAlign w:val="center"/>
          </w:tcPr>
          <w:p w14:paraId="4046ABBF"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23797EC"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C3B42"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0A3D01"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2D303AA" w14:textId="77777777" w:rsidR="00FA1421" w:rsidRDefault="00FA1421">
            <w:pPr>
              <w:pStyle w:val="TAC"/>
              <w:overflowPunct w:val="0"/>
              <w:autoSpaceDE w:val="0"/>
              <w:autoSpaceDN w:val="0"/>
              <w:adjustRightInd w:val="0"/>
              <w:rPr>
                <w:szCs w:val="18"/>
                <w:lang w:val="en-US" w:eastAsia="zh-CN"/>
              </w:rPr>
            </w:pPr>
          </w:p>
        </w:tc>
      </w:tr>
    </w:tbl>
    <w:p w14:paraId="050A0F7C" w14:textId="77777777" w:rsidR="00FA1421" w:rsidRDefault="00FA1421">
      <w:pPr>
        <w:rPr>
          <w:lang w:eastAsia="ko-KR"/>
        </w:rPr>
      </w:pPr>
    </w:p>
    <w:p w14:paraId="6E00B407" w14:textId="77777777" w:rsidR="00FA1421" w:rsidRDefault="00000000">
      <w:pPr>
        <w:pStyle w:val="Heading4"/>
        <w:tabs>
          <w:tab w:val="left" w:pos="0"/>
          <w:tab w:val="left" w:pos="420"/>
          <w:tab w:val="left" w:pos="864"/>
        </w:tabs>
        <w:ind w:left="0" w:firstLine="0"/>
        <w:rPr>
          <w:rFonts w:eastAsia="SimSun"/>
          <w:lang w:eastAsia="zh-CN"/>
        </w:rPr>
      </w:pPr>
      <w:bookmarkStart w:id="165" w:name="_Toc17839"/>
      <w:bookmarkStart w:id="166" w:name="_Toc46349975"/>
      <w:bookmarkStart w:id="167" w:name="_Toc26849"/>
      <w:bookmarkStart w:id="168" w:name="_Toc46349201"/>
      <w:bookmarkStart w:id="169" w:name="_Toc30298"/>
      <w:r>
        <w:rPr>
          <w:rFonts w:hint="eastAsia"/>
          <w:lang w:eastAsia="zh-CN"/>
        </w:rPr>
        <w:t>5.1.1.3</w:t>
      </w:r>
      <w:r>
        <w:rPr>
          <w:rFonts w:eastAsia="SimSun" w:hint="eastAsia"/>
          <w:lang w:eastAsia="zh-CN"/>
        </w:rPr>
        <w:tab/>
      </w:r>
      <w:r>
        <w:rPr>
          <w:rFonts w:eastAsia="SimSun" w:hint="eastAsia"/>
          <w:lang w:eastAsia="zh-CN"/>
        </w:rPr>
        <w:tab/>
      </w:r>
      <w:r>
        <w:rPr>
          <w:rFonts w:hint="eastAsia"/>
          <w:lang w:eastAsia="zh-CN"/>
        </w:rPr>
        <w:t>UE co-existence studies</w:t>
      </w:r>
      <w:bookmarkEnd w:id="165"/>
      <w:bookmarkEnd w:id="166"/>
      <w:bookmarkEnd w:id="167"/>
      <w:bookmarkEnd w:id="168"/>
      <w:bookmarkEnd w:id="169"/>
    </w:p>
    <w:p w14:paraId="2C076249" w14:textId="77777777" w:rsidR="00FA1421" w:rsidRDefault="00000000">
      <w:bookmarkStart w:id="170" w:name="_Toc46349202"/>
      <w:bookmarkStart w:id="171" w:name="_Toc46349976"/>
      <w:bookmarkStart w:id="172" w:name="_Toc22271"/>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32525A2B"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0570C2A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C5A00AF"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3D903FA"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77A75D1"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006D7A0"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18AE2FB"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8326019"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F9D594D"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277BDFC"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6C02C50"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7F6DFCC1"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1E7F5A7"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AC7ECF8"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2DAD61C"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054DF37"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304224F"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A52F08"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0A02D3"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71B25FB"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78CD30B"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892410"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8395634"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ACBAF2"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F8C9646"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0A561DA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98665B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73F9AD3E"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4C781C75"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36E894F0"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13A68C4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775FAE58"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2CB0552A"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03BFF504"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76275C3D"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5F0A7C6E"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305473E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32F067D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4BCCC95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FA1421" w14:paraId="4BA3B58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4BD395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A4E4B2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8A5CAA4"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0B5BED9E"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0B7799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9BFD890"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FE3F62F"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7685C3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9A770F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7A5A7A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191D3EC8"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1FE505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45C7FE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627707FA" w14:textId="77777777" w:rsidR="00FA1421" w:rsidRDefault="00FA1421">
      <w:pPr>
        <w:pStyle w:val="Guidance"/>
        <w:keepNext/>
        <w:keepLines/>
      </w:pPr>
    </w:p>
    <w:p w14:paraId="0B79F42A"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1BDB050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098A9C6"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B60BD0"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1F00034"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F44BC56"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AF9E305"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F86FDFF"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CB0EE9"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107AA01"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E11CC64"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0A330E66"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C5D8CB4"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BEBAC15"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358189"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EB751CA"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C9973D"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5BBC55F"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8F888F"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0768E86"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46637A"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A630D06"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4F76085"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13E90C8"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845008D"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1FAD269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3BC0531"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3F20141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4CAFE11E"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125C142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717E680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196A7791"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2479BC0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6D2F6E3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4FA563F1"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16F7F48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416CF965"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0CA8786D"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3620B42E"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FA1421" w14:paraId="5BD2909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50AE85E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52541CA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7FDCFB4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BA1ACB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46C9A90"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572603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FE269B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BFE406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3F8E4B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0E6B16A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3D50B3C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C0E7C9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2CF7544"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800BC81" w14:textId="77777777" w:rsidR="00FA1421" w:rsidRDefault="00FA1421"/>
    <w:p w14:paraId="0F4C72B0" w14:textId="77777777" w:rsidR="00FA1421" w:rsidRDefault="00000000">
      <w:pPr>
        <w:pStyle w:val="Heading4"/>
        <w:tabs>
          <w:tab w:val="left" w:pos="0"/>
          <w:tab w:val="left" w:pos="420"/>
          <w:tab w:val="left" w:pos="864"/>
        </w:tabs>
        <w:ind w:left="0" w:firstLine="0"/>
        <w:rPr>
          <w:lang w:eastAsia="zh-CN"/>
        </w:rPr>
      </w:pPr>
      <w:bookmarkStart w:id="173" w:name="_Toc5637"/>
      <w:bookmarkStart w:id="174" w:name="_Toc15801"/>
      <w:r>
        <w:rPr>
          <w:rFonts w:hint="eastAsia"/>
          <w:lang w:eastAsia="zh-CN"/>
        </w:rPr>
        <w:t>5.1.1.4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0"/>
      <w:bookmarkEnd w:id="171"/>
      <w:bookmarkEnd w:id="172"/>
      <w:bookmarkEnd w:id="173"/>
      <w:bookmarkEnd w:id="174"/>
    </w:p>
    <w:p w14:paraId="02D88AE8" w14:textId="77777777" w:rsidR="00FA1421" w:rsidRDefault="00000000">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485585E7" w14:textId="77777777" w:rsidR="00FA142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0C523EF5" w14:textId="77777777">
        <w:trPr>
          <w:jc w:val="center"/>
        </w:trPr>
        <w:tc>
          <w:tcPr>
            <w:tcW w:w="2336" w:type="dxa"/>
            <w:vMerge w:val="restart"/>
          </w:tcPr>
          <w:p w14:paraId="13FEBB6D"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E68FA2C"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4D4E098A" w14:textId="77777777">
        <w:trPr>
          <w:jc w:val="center"/>
        </w:trPr>
        <w:tc>
          <w:tcPr>
            <w:tcW w:w="2336" w:type="dxa"/>
            <w:vMerge/>
            <w:tcBorders>
              <w:bottom w:val="single" w:sz="4" w:space="0" w:color="auto"/>
            </w:tcBorders>
          </w:tcPr>
          <w:p w14:paraId="4A45EFBB" w14:textId="77777777" w:rsidR="00FA1421" w:rsidRDefault="00FA1421">
            <w:pPr>
              <w:pStyle w:val="TAH"/>
              <w:spacing w:line="260" w:lineRule="auto"/>
            </w:pPr>
          </w:p>
        </w:tc>
        <w:tc>
          <w:tcPr>
            <w:tcW w:w="5904" w:type="dxa"/>
            <w:gridSpan w:val="2"/>
          </w:tcPr>
          <w:p w14:paraId="780AB1A5"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686F42FD" w14:textId="77777777">
        <w:trPr>
          <w:jc w:val="center"/>
        </w:trPr>
        <w:tc>
          <w:tcPr>
            <w:tcW w:w="2336" w:type="dxa"/>
            <w:shd w:val="clear" w:color="auto" w:fill="auto"/>
            <w:vAlign w:val="center"/>
          </w:tcPr>
          <w:p w14:paraId="45D0E40D" w14:textId="77777777" w:rsidR="00FA1421" w:rsidRDefault="00000000">
            <w:pPr>
              <w:pStyle w:val="TAC"/>
              <w:spacing w:line="260" w:lineRule="auto"/>
              <w:rPr>
                <w:lang w:val="en-US" w:eastAsia="zh-CN"/>
              </w:rPr>
            </w:pPr>
            <w:r>
              <w:rPr>
                <w:lang w:val="en-US"/>
              </w:rPr>
              <w:t>CA_n1-n26</w:t>
            </w:r>
          </w:p>
        </w:tc>
        <w:tc>
          <w:tcPr>
            <w:tcW w:w="2952" w:type="dxa"/>
            <w:vAlign w:val="center"/>
          </w:tcPr>
          <w:p w14:paraId="79C9964B"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597B7B4"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r>
      <w:tr w:rsidR="00FA1421" w14:paraId="2561DC57" w14:textId="77777777">
        <w:trPr>
          <w:jc w:val="center"/>
        </w:trPr>
        <w:tc>
          <w:tcPr>
            <w:tcW w:w="8240" w:type="dxa"/>
            <w:gridSpan w:val="3"/>
            <w:tcBorders>
              <w:bottom w:val="single" w:sz="4" w:space="0" w:color="auto"/>
            </w:tcBorders>
            <w:shd w:val="clear" w:color="auto" w:fill="auto"/>
            <w:vAlign w:val="center"/>
          </w:tcPr>
          <w:p w14:paraId="0F69D282"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9BD7C99"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64EB884" w14:textId="77777777" w:rsidR="00FA1421" w:rsidRDefault="00FA1421">
      <w:pPr>
        <w:rPr>
          <w:rFonts w:eastAsia="SimSun"/>
        </w:rPr>
      </w:pPr>
    </w:p>
    <w:p w14:paraId="050981AA"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172119DC" w14:textId="77777777">
        <w:trPr>
          <w:trHeight w:val="187"/>
          <w:jc w:val="center"/>
        </w:trPr>
        <w:tc>
          <w:tcPr>
            <w:tcW w:w="1535" w:type="dxa"/>
            <w:vMerge w:val="restart"/>
          </w:tcPr>
          <w:p w14:paraId="58C004D6" w14:textId="77777777" w:rsidR="00FA1421" w:rsidRDefault="00000000">
            <w:pPr>
              <w:pStyle w:val="TAH"/>
            </w:pPr>
            <w:r>
              <w:t>Inter-band CA combination</w:t>
            </w:r>
          </w:p>
        </w:tc>
        <w:tc>
          <w:tcPr>
            <w:tcW w:w="5904" w:type="dxa"/>
            <w:gridSpan w:val="2"/>
          </w:tcPr>
          <w:p w14:paraId="59867AC7"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62AEAD5C" w14:textId="77777777">
        <w:trPr>
          <w:trHeight w:val="187"/>
          <w:jc w:val="center"/>
        </w:trPr>
        <w:tc>
          <w:tcPr>
            <w:tcW w:w="1535" w:type="dxa"/>
            <w:vMerge/>
            <w:tcBorders>
              <w:bottom w:val="single" w:sz="4" w:space="0" w:color="auto"/>
            </w:tcBorders>
          </w:tcPr>
          <w:p w14:paraId="6BE9C02C" w14:textId="77777777" w:rsidR="00FA1421" w:rsidRDefault="00FA1421">
            <w:pPr>
              <w:pStyle w:val="TAH"/>
            </w:pPr>
          </w:p>
        </w:tc>
        <w:tc>
          <w:tcPr>
            <w:tcW w:w="5904" w:type="dxa"/>
            <w:gridSpan w:val="2"/>
          </w:tcPr>
          <w:p w14:paraId="017E3B1E"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5C6F9275" w14:textId="77777777">
        <w:trPr>
          <w:trHeight w:val="187"/>
          <w:jc w:val="center"/>
        </w:trPr>
        <w:tc>
          <w:tcPr>
            <w:tcW w:w="1535" w:type="dxa"/>
          </w:tcPr>
          <w:p w14:paraId="623D9CDB" w14:textId="77777777" w:rsidR="00FA1421" w:rsidRDefault="00000000">
            <w:pPr>
              <w:pStyle w:val="TAC"/>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14:paraId="70B75B37" w14:textId="77777777" w:rsidR="00FA1421" w:rsidRDefault="00000000">
            <w:pPr>
              <w:pStyle w:val="TAC"/>
              <w:rPr>
                <w:lang w:eastAsia="zh-CN"/>
              </w:rPr>
            </w:pPr>
            <w:r>
              <w:rPr>
                <w:rFonts w:hint="eastAsia"/>
                <w:lang w:eastAsia="zh-CN"/>
              </w:rPr>
              <w:t>-</w:t>
            </w:r>
          </w:p>
        </w:tc>
        <w:tc>
          <w:tcPr>
            <w:tcW w:w="2952" w:type="dxa"/>
          </w:tcPr>
          <w:p w14:paraId="45334F22" w14:textId="77777777" w:rsidR="00FA1421" w:rsidRDefault="00000000">
            <w:pPr>
              <w:pStyle w:val="TAC"/>
              <w:rPr>
                <w:lang w:eastAsia="zh-CN"/>
              </w:rPr>
            </w:pPr>
            <w:r>
              <w:rPr>
                <w:rFonts w:hint="eastAsia"/>
                <w:lang w:eastAsia="zh-CN"/>
              </w:rPr>
              <w:t>-</w:t>
            </w:r>
          </w:p>
        </w:tc>
      </w:tr>
      <w:tr w:rsidR="00FA1421" w14:paraId="18466ADE" w14:textId="77777777">
        <w:trPr>
          <w:trHeight w:val="187"/>
          <w:jc w:val="center"/>
        </w:trPr>
        <w:tc>
          <w:tcPr>
            <w:tcW w:w="7439" w:type="dxa"/>
            <w:gridSpan w:val="3"/>
            <w:tcBorders>
              <w:bottom w:val="single" w:sz="4" w:space="0" w:color="auto"/>
            </w:tcBorders>
          </w:tcPr>
          <w:p w14:paraId="3F527ACE"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A3E04AE"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07E9073" w14:textId="77777777" w:rsidR="00FA1421" w:rsidRDefault="00FA1421">
      <w:pPr>
        <w:jc w:val="center"/>
        <w:rPr>
          <w:rFonts w:eastAsia="SimSun"/>
          <w:b/>
          <w:color w:val="00B050"/>
          <w:lang w:val="en-US" w:eastAsia="zh-CN"/>
        </w:rPr>
      </w:pPr>
    </w:p>
    <w:p w14:paraId="727888C1" w14:textId="77777777" w:rsidR="00FA1421" w:rsidRDefault="00000000">
      <w:pPr>
        <w:pStyle w:val="Heading4"/>
        <w:tabs>
          <w:tab w:val="left" w:pos="0"/>
          <w:tab w:val="left" w:pos="420"/>
          <w:tab w:val="left" w:pos="864"/>
        </w:tabs>
        <w:ind w:left="0" w:firstLine="0"/>
        <w:rPr>
          <w:rFonts w:eastAsia="SimSun"/>
          <w:lang w:eastAsia="zh-CN"/>
        </w:rPr>
      </w:pPr>
      <w:bookmarkStart w:id="175" w:name="_Toc6838"/>
      <w:bookmarkStart w:id="176" w:name="_Toc32411"/>
      <w:bookmarkStart w:id="177" w:name="_Toc46349977"/>
      <w:bookmarkStart w:id="178" w:name="_Toc46349203"/>
      <w:bookmarkStart w:id="179" w:name="_Toc6686"/>
      <w:r>
        <w:rPr>
          <w:rFonts w:hint="eastAsia"/>
          <w:lang w:eastAsia="zh-CN"/>
        </w:rPr>
        <w:t>5.1.1.5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75"/>
      <w:bookmarkEnd w:id="176"/>
      <w:bookmarkEnd w:id="177"/>
      <w:bookmarkEnd w:id="178"/>
      <w:bookmarkEnd w:id="179"/>
    </w:p>
    <w:p w14:paraId="1523536B"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0743FABA" w14:textId="77777777" w:rsidR="00FA1421" w:rsidRDefault="00000000">
      <w:pPr>
        <w:pStyle w:val="Heading4"/>
      </w:pPr>
      <w:bookmarkStart w:id="180" w:name="_Toc11573"/>
      <w:bookmarkStart w:id="181" w:name="_Toc8353"/>
      <w:r>
        <w:rPr>
          <w:rFonts w:eastAsia="SimSun" w:hint="eastAsia"/>
          <w:lang w:eastAsia="zh-CN"/>
        </w:rPr>
        <w:t>5.1</w:t>
      </w:r>
      <w:r>
        <w:t>.1.6</w:t>
      </w:r>
      <w:r>
        <w:tab/>
      </w:r>
      <w:r>
        <w:rPr>
          <w:rFonts w:cs="Arial"/>
          <w:szCs w:val="22"/>
          <w:lang w:val="en-US" w:eastAsia="zh-CN"/>
        </w:rPr>
        <w:t>OOB blocking exception requirements</w:t>
      </w:r>
      <w:bookmarkEnd w:id="180"/>
      <w:bookmarkEnd w:id="181"/>
    </w:p>
    <w:p w14:paraId="55F676A7" w14:textId="77777777" w:rsidR="00FA1421" w:rsidRDefault="00000000">
      <w:pPr>
        <w:rPr>
          <w:lang w:eastAsia="zh-CN"/>
        </w:rPr>
      </w:pPr>
      <w:r>
        <w:rPr>
          <w:lang w:eastAsia="zh-CN"/>
        </w:rPr>
        <w:t>There is no OOB exception for this CA combination.</w:t>
      </w:r>
    </w:p>
    <w:p w14:paraId="6B32D0A3" w14:textId="77777777" w:rsidR="00FA1421" w:rsidRDefault="00000000">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62E0347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77AF39B" w14:textId="77777777" w:rsidR="00FA1421" w:rsidRDefault="00000000">
            <w:pPr>
              <w:pStyle w:val="TAH"/>
              <w:rPr>
                <w:rFonts w:cs="Arial"/>
                <w:lang w:eastAsia="zh-CN"/>
              </w:rPr>
            </w:pPr>
            <w:r>
              <w:rPr>
                <w:rFonts w:cs="Arial"/>
              </w:rPr>
              <w:t>CA band combination</w:t>
            </w:r>
          </w:p>
        </w:tc>
      </w:tr>
      <w:tr w:rsidR="00FA1421" w14:paraId="14B3BC2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E4A5535" w14:textId="77777777" w:rsidR="00FA1421" w:rsidRDefault="00FA1421">
            <w:pPr>
              <w:pStyle w:val="TAC"/>
              <w:rPr>
                <w:rFonts w:cs="Arial"/>
              </w:rPr>
            </w:pPr>
          </w:p>
        </w:tc>
      </w:tr>
    </w:tbl>
    <w:p w14:paraId="4E450AB7" w14:textId="77777777" w:rsidR="00FA1421" w:rsidRDefault="00FA1421">
      <w:pPr>
        <w:keepNext/>
        <w:keepLines/>
        <w:rPr>
          <w:lang w:eastAsia="ja-JP"/>
        </w:rPr>
      </w:pPr>
    </w:p>
    <w:p w14:paraId="49B8E852" w14:textId="77777777" w:rsidR="00FA1421" w:rsidRDefault="00000000">
      <w:pPr>
        <w:pStyle w:val="Heading3"/>
        <w:tabs>
          <w:tab w:val="left" w:pos="0"/>
          <w:tab w:val="left" w:pos="420"/>
        </w:tabs>
        <w:rPr>
          <w:lang w:eastAsia="zh-CN"/>
        </w:rPr>
      </w:pPr>
      <w:bookmarkStart w:id="182" w:name="_Toc15524"/>
      <w:bookmarkStart w:id="183" w:name="_Toc25533"/>
      <w:bookmarkStart w:id="184" w:name="_Toc31677"/>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182"/>
      <w:bookmarkEnd w:id="183"/>
      <w:bookmarkEnd w:id="184"/>
    </w:p>
    <w:p w14:paraId="55B56376" w14:textId="77777777" w:rsidR="00FA1421" w:rsidRDefault="00000000">
      <w:pPr>
        <w:pStyle w:val="Heading4"/>
        <w:spacing w:before="180"/>
        <w:rPr>
          <w:rFonts w:cs="Arial"/>
          <w:lang w:val="en-US" w:eastAsia="zh-CN"/>
        </w:rPr>
      </w:pPr>
      <w:bookmarkStart w:id="185" w:name="_Toc11432"/>
      <w:bookmarkStart w:id="186" w:name="_Toc22869"/>
      <w:bookmarkStart w:id="187" w:name="_Toc1771"/>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85"/>
      <w:bookmarkEnd w:id="186"/>
      <w:bookmarkEnd w:id="187"/>
    </w:p>
    <w:p w14:paraId="2AB57F42"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263E5841" w14:textId="77777777">
        <w:tc>
          <w:tcPr>
            <w:tcW w:w="4305" w:type="dxa"/>
          </w:tcPr>
          <w:p w14:paraId="0FDFD534" w14:textId="77777777" w:rsidR="00FA1421" w:rsidRDefault="00000000">
            <w:pPr>
              <w:pStyle w:val="TAH"/>
              <w:rPr>
                <w:rFonts w:cs="Arial"/>
              </w:rPr>
            </w:pPr>
            <w:r>
              <w:rPr>
                <w:rFonts w:cs="Arial"/>
              </w:rPr>
              <w:t>Uplink CA Configuration</w:t>
            </w:r>
          </w:p>
        </w:tc>
        <w:tc>
          <w:tcPr>
            <w:tcW w:w="2622" w:type="dxa"/>
          </w:tcPr>
          <w:p w14:paraId="1902F7A5" w14:textId="77777777" w:rsidR="00FA1421" w:rsidRDefault="00000000">
            <w:pPr>
              <w:pStyle w:val="TAH"/>
              <w:rPr>
                <w:rFonts w:cs="Arial"/>
              </w:rPr>
            </w:pPr>
            <w:r>
              <w:rPr>
                <w:rFonts w:cs="Arial"/>
              </w:rPr>
              <w:t>Class 3 (dBm)</w:t>
            </w:r>
          </w:p>
        </w:tc>
        <w:tc>
          <w:tcPr>
            <w:tcW w:w="2930" w:type="dxa"/>
          </w:tcPr>
          <w:p w14:paraId="21E340EC" w14:textId="77777777" w:rsidR="00FA1421" w:rsidRDefault="00000000">
            <w:pPr>
              <w:pStyle w:val="TAH"/>
              <w:rPr>
                <w:rFonts w:cs="Arial"/>
              </w:rPr>
            </w:pPr>
            <w:r>
              <w:rPr>
                <w:rFonts w:cs="Arial"/>
              </w:rPr>
              <w:t>Tolerance (dB)</w:t>
            </w:r>
            <w:r>
              <w:rPr>
                <w:rFonts w:cs="Arial"/>
              </w:rPr>
              <w:tab/>
            </w:r>
          </w:p>
        </w:tc>
      </w:tr>
      <w:tr w:rsidR="00FA1421" w14:paraId="2CB06A79" w14:textId="77777777">
        <w:tc>
          <w:tcPr>
            <w:tcW w:w="4305" w:type="dxa"/>
          </w:tcPr>
          <w:p w14:paraId="40CC8A22" w14:textId="77777777" w:rsidR="00FA1421" w:rsidRDefault="00000000">
            <w:pPr>
              <w:pStyle w:val="TAC"/>
              <w:rPr>
                <w:rFonts w:cs="Arial"/>
                <w:lang w:val="en-US" w:eastAsia="zh-CN"/>
              </w:rPr>
            </w:pPr>
            <w:r>
              <w:rPr>
                <w:rFonts w:cs="Arial"/>
                <w:lang w:val="en-US" w:eastAsia="zh-CN"/>
              </w:rPr>
              <w:t>CA_n1A-n26A</w:t>
            </w:r>
          </w:p>
        </w:tc>
        <w:tc>
          <w:tcPr>
            <w:tcW w:w="2622" w:type="dxa"/>
          </w:tcPr>
          <w:p w14:paraId="01DC1000" w14:textId="77777777" w:rsidR="00FA1421" w:rsidRDefault="00000000">
            <w:pPr>
              <w:pStyle w:val="TAC"/>
              <w:rPr>
                <w:rFonts w:cs="Arial"/>
                <w:lang w:val="en-US" w:eastAsia="zh-CN"/>
              </w:rPr>
            </w:pPr>
            <w:r>
              <w:rPr>
                <w:rFonts w:cs="Arial"/>
                <w:lang w:val="en-US" w:eastAsia="zh-CN"/>
              </w:rPr>
              <w:t>23</w:t>
            </w:r>
          </w:p>
        </w:tc>
        <w:tc>
          <w:tcPr>
            <w:tcW w:w="2930" w:type="dxa"/>
          </w:tcPr>
          <w:p w14:paraId="725E74B6" w14:textId="77777777" w:rsidR="00FA1421" w:rsidRDefault="00000000">
            <w:pPr>
              <w:pStyle w:val="TAC"/>
              <w:rPr>
                <w:rFonts w:cs="Arial"/>
              </w:rPr>
            </w:pPr>
            <w:r>
              <w:rPr>
                <w:rFonts w:cs="Arial"/>
              </w:rPr>
              <w:t>+2/-3</w:t>
            </w:r>
          </w:p>
        </w:tc>
      </w:tr>
    </w:tbl>
    <w:p w14:paraId="06F17436" w14:textId="77777777" w:rsidR="00FA1421" w:rsidRDefault="00FA1421">
      <w:pPr>
        <w:rPr>
          <w:lang w:eastAsia="ko-KR"/>
        </w:rPr>
      </w:pPr>
      <w:bookmarkStart w:id="188" w:name="_Toc12597"/>
    </w:p>
    <w:p w14:paraId="7803DD55" w14:textId="77777777" w:rsidR="00FA1421" w:rsidRDefault="00000000">
      <w:pPr>
        <w:pStyle w:val="Heading4"/>
        <w:tabs>
          <w:tab w:val="left" w:pos="0"/>
          <w:tab w:val="left" w:pos="420"/>
          <w:tab w:val="left" w:pos="864"/>
        </w:tabs>
        <w:ind w:left="0" w:firstLine="0"/>
        <w:rPr>
          <w:lang w:eastAsia="zh-CN"/>
        </w:rPr>
      </w:pPr>
      <w:bookmarkStart w:id="189" w:name="_Toc19575"/>
      <w:bookmarkStart w:id="190"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88"/>
      <w:bookmarkEnd w:id="189"/>
      <w:bookmarkEnd w:id="190"/>
    </w:p>
    <w:p w14:paraId="474EFC0A" w14:textId="77777777" w:rsidR="00FA1421" w:rsidRDefault="00000000">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C27F6B5"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2EAF447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046E2"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1C30BB"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3864D99"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5BD45B"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7EE5E95"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3BDE97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E2348B"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45066B8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257C1E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BB6AD0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4A18FE3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FA1421" w14:paraId="7466D8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71351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30E62A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9EAD24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092613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A91A6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FA1421" w14:paraId="54A5DD9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9CF17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E71A8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67F243E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5424B77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1F9FE87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FA1421" w14:paraId="08DDE4B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32EB2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5312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0EC9A1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FE018C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324765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FA1421" w14:paraId="0EDA24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9B2D6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2966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5649D6F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69C92E0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65F8A4E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FA1421" w14:paraId="09A8B2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C0D1D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3FC54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280254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922477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31C8F0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FA1421" w14:paraId="7916E1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C1806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56766B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2ADCC4B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72735D7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4ED5BF4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FA1421" w14:paraId="270D5A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D2F10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74AE7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37561C3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D85560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F42218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FA1421" w14:paraId="35BEBF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4C9FEB"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49FE39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04EA32C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27AAD4D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5FB4CA3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FA1421" w14:paraId="7D677D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C2A6D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86812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A16B93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CC8EA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8A944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FA1421" w14:paraId="23F704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C2DF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B019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76C7E60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6DD15A6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1386585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FA1421" w14:paraId="280B52C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6529C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00399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AF2E1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4877A4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C6ACB6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FA1421" w14:paraId="6D24E5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73035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540E2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0BAFB71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6F0F23A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32D6952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FA1421" w14:paraId="2D98F8F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9424C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54F00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E899D7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006B361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C0742C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FA1421" w14:paraId="6DD232A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944E6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06A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234E83D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16250FE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26DFABE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FA1421" w14:paraId="23A241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EE0EE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BF876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4BAEE3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524FE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ACF740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FA1421" w14:paraId="1ADD0D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BA7DD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B82D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0857601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1B0E91C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18FC1C7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FA1421" w14:paraId="5EB1F5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69FB8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E349E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B95FC6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401CA9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3C52F3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FA1421" w14:paraId="6FD1C93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2CADB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91255A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1F6D86D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47DBD54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5790F9F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FA1421" w14:paraId="775AB4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2189C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AEF9F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B984A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E22CC6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2808DED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FA1421" w14:paraId="508D78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D51C3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93EF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2EE1EF8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2CAF382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590930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5E49DC2D" w14:textId="77777777" w:rsidR="00FA1421" w:rsidRDefault="00FA1421">
      <w:pPr>
        <w:rPr>
          <w:lang w:eastAsia="ko-KR"/>
        </w:rPr>
      </w:pPr>
    </w:p>
    <w:p w14:paraId="52909066" w14:textId="77777777" w:rsidR="00FA142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0F008208" w14:textId="77777777" w:rsidR="00FA1421" w:rsidRDefault="00000000">
      <w:pPr>
        <w:jc w:val="center"/>
        <w:rPr>
          <w:rFonts w:ascii="Arial" w:hAnsi="Arial" w:cs="Arial"/>
          <w:b/>
          <w:bCs/>
          <w:lang w:val="en-US"/>
        </w:rPr>
      </w:pPr>
      <w:bookmarkStart w:id="191" w:name="_Hlk111616653"/>
      <w:r>
        <w:rPr>
          <w:rFonts w:ascii="Arial" w:hAnsi="Arial" w:cs="Arial"/>
          <w:b/>
          <w:bCs/>
          <w:lang w:val="en-US"/>
        </w:rPr>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03E8AB0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18932BE"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76C6197"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4DAA553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FF62F32"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27D4A1B"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B90EFCF"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24CB7BC"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2431717A"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7DB286B"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0840304C" w14:textId="77777777">
        <w:trPr>
          <w:trHeight w:val="225"/>
          <w:jc w:val="center"/>
        </w:trPr>
        <w:tc>
          <w:tcPr>
            <w:tcW w:w="1486" w:type="dxa"/>
            <w:vMerge w:val="restart"/>
            <w:tcBorders>
              <w:top w:val="single" w:sz="4" w:space="0" w:color="auto"/>
              <w:left w:val="single" w:sz="4" w:space="0" w:color="auto"/>
              <w:right w:val="single" w:sz="4" w:space="0" w:color="auto"/>
            </w:tcBorders>
          </w:tcPr>
          <w:p w14:paraId="1A939EE8"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2C43FD27"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475396F6" w14:textId="77777777" w:rsidR="00FA1421" w:rsidRDefault="00000000">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6CD33461"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D8D655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475E7C4"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A491B5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1AB1AA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2C2AFD32"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668F5EE0" w14:textId="77777777">
        <w:trPr>
          <w:trHeight w:val="225"/>
          <w:jc w:val="center"/>
        </w:trPr>
        <w:tc>
          <w:tcPr>
            <w:tcW w:w="1486" w:type="dxa"/>
            <w:vMerge/>
            <w:tcBorders>
              <w:left w:val="single" w:sz="4" w:space="0" w:color="auto"/>
              <w:right w:val="single" w:sz="4" w:space="0" w:color="auto"/>
            </w:tcBorders>
          </w:tcPr>
          <w:p w14:paraId="218991E1"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35AE160B" w14:textId="77777777" w:rsidR="00FA1421" w:rsidRDefault="00000000">
            <w:pPr>
              <w:pStyle w:val="TAL"/>
              <w:rPr>
                <w:rFonts w:cs="Arial"/>
                <w:kern w:val="24"/>
                <w:sz w:val="16"/>
                <w:szCs w:val="16"/>
                <w:lang w:val="de-DE"/>
              </w:rPr>
            </w:pPr>
            <w:r>
              <w:rPr>
                <w:rFonts w:cs="Arial"/>
                <w:kern w:val="24"/>
                <w:sz w:val="16"/>
                <w:szCs w:val="16"/>
                <w:lang w:val="de-DE"/>
              </w:rPr>
              <w:t>E-UTRA Band 41</w:t>
            </w:r>
          </w:p>
          <w:p w14:paraId="72906B66" w14:textId="77777777" w:rsidR="00FA1421" w:rsidRDefault="00000000">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29752C3B"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0F2E96C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095BCEE7" w14:textId="77777777" w:rsidR="00FA1421"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21D2FA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54B9512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46A8C2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rsidR="00FA1421" w14:paraId="711074C4" w14:textId="77777777">
        <w:trPr>
          <w:trHeight w:val="225"/>
          <w:jc w:val="center"/>
        </w:trPr>
        <w:tc>
          <w:tcPr>
            <w:tcW w:w="1486" w:type="dxa"/>
            <w:vMerge/>
            <w:tcBorders>
              <w:left w:val="single" w:sz="4" w:space="0" w:color="auto"/>
              <w:right w:val="single" w:sz="4" w:space="0" w:color="auto"/>
            </w:tcBorders>
          </w:tcPr>
          <w:p w14:paraId="2537A5BF"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62DE5937" w14:textId="77777777" w:rsidR="00FA1421" w:rsidRDefault="00000000">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0711821A"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45B8E13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0A580B4" w14:textId="77777777" w:rsidR="00FA1421"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847654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760590E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E9624D9"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rsidR="00FA1421" w14:paraId="63CA29D1" w14:textId="77777777">
        <w:trPr>
          <w:trHeight w:val="225"/>
          <w:jc w:val="center"/>
        </w:trPr>
        <w:tc>
          <w:tcPr>
            <w:tcW w:w="1486" w:type="dxa"/>
            <w:vMerge/>
            <w:tcBorders>
              <w:left w:val="single" w:sz="4" w:space="0" w:color="auto"/>
              <w:right w:val="single" w:sz="4" w:space="0" w:color="auto"/>
            </w:tcBorders>
          </w:tcPr>
          <w:p w14:paraId="1F5C7E8A"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A6F2703" w14:textId="77777777" w:rsidR="00FA142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55385E61"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6E89833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C7C6007"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3A7CAE1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5C30192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C42A53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rsidR="00FA1421" w14:paraId="242ADCA8" w14:textId="77777777">
        <w:trPr>
          <w:trHeight w:val="225"/>
          <w:jc w:val="center"/>
        </w:trPr>
        <w:tc>
          <w:tcPr>
            <w:tcW w:w="1486" w:type="dxa"/>
            <w:vMerge/>
            <w:tcBorders>
              <w:left w:val="single" w:sz="4" w:space="0" w:color="auto"/>
              <w:right w:val="single" w:sz="4" w:space="0" w:color="auto"/>
            </w:tcBorders>
          </w:tcPr>
          <w:p w14:paraId="5DB31F26"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BBEE80C" w14:textId="77777777" w:rsidR="00FA142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5D8D5C6"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0A8DD65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7E65618F"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125C987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05530932"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5D947A7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rsidR="00FA1421" w14:paraId="27C05B6B" w14:textId="77777777">
        <w:trPr>
          <w:trHeight w:val="225"/>
          <w:jc w:val="center"/>
        </w:trPr>
        <w:tc>
          <w:tcPr>
            <w:tcW w:w="1486" w:type="dxa"/>
            <w:vMerge/>
            <w:tcBorders>
              <w:left w:val="single" w:sz="4" w:space="0" w:color="auto"/>
              <w:right w:val="single" w:sz="4" w:space="0" w:color="auto"/>
            </w:tcBorders>
          </w:tcPr>
          <w:p w14:paraId="1B5FE011"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823A725" w14:textId="77777777" w:rsidR="00FA1421"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1AD00E69"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3AC58F1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480E2623"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61D9F7E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02098942"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42E35F0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rsidR="00FA1421" w14:paraId="60608FED" w14:textId="77777777">
        <w:trPr>
          <w:trHeight w:val="225"/>
          <w:jc w:val="center"/>
        </w:trPr>
        <w:tc>
          <w:tcPr>
            <w:tcW w:w="1486" w:type="dxa"/>
            <w:vMerge/>
            <w:tcBorders>
              <w:left w:val="single" w:sz="4" w:space="0" w:color="auto"/>
              <w:right w:val="single" w:sz="4" w:space="0" w:color="auto"/>
            </w:tcBorders>
          </w:tcPr>
          <w:p w14:paraId="197FEF3D"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C09C90E" w14:textId="77777777" w:rsidR="00FA1421"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7E730C6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1EAECD77"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330D1B2F"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18D8A27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49DD27D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44D3113"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FA1421" w14:paraId="5F48CB4A" w14:textId="77777777">
        <w:trPr>
          <w:trHeight w:val="225"/>
          <w:jc w:val="center"/>
        </w:trPr>
        <w:tc>
          <w:tcPr>
            <w:tcW w:w="1486" w:type="dxa"/>
            <w:vMerge/>
            <w:tcBorders>
              <w:left w:val="single" w:sz="4" w:space="0" w:color="auto"/>
              <w:right w:val="single" w:sz="4" w:space="0" w:color="auto"/>
            </w:tcBorders>
          </w:tcPr>
          <w:p w14:paraId="737E51C2"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0137770" w14:textId="77777777" w:rsidR="00FA142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15D9D63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60FAA26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0A349D97"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1F8E535E"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322108C1"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8599228"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6D498C65" w14:textId="77777777">
        <w:trPr>
          <w:trHeight w:val="225"/>
          <w:jc w:val="center"/>
        </w:trPr>
        <w:tc>
          <w:tcPr>
            <w:tcW w:w="1486" w:type="dxa"/>
            <w:vMerge/>
            <w:tcBorders>
              <w:left w:val="single" w:sz="4" w:space="0" w:color="auto"/>
              <w:right w:val="single" w:sz="4" w:space="0" w:color="auto"/>
            </w:tcBorders>
          </w:tcPr>
          <w:p w14:paraId="06ABD005"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08580625" w14:textId="77777777" w:rsidR="00FA1421" w:rsidRDefault="00000000">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33F06101"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27C6399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7A9CCBC4"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6C4223F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406A03F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E26B06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rsidR="00FA1421" w14:paraId="588372B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99BF501" w14:textId="77777777" w:rsidR="00FA1421"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F12FA03" w14:textId="77777777" w:rsidR="00FA142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60E05FB" w14:textId="77777777" w:rsidR="00FA1421"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082D32" w14:textId="77777777" w:rsidR="00FA1421" w:rsidRDefault="00000000">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4BBACE26" w14:textId="77777777" w:rsidR="00FA1421" w:rsidRDefault="00FA1421">
            <w:pPr>
              <w:pStyle w:val="TAN"/>
              <w:rPr>
                <w:lang w:eastAsia="zh-CN"/>
              </w:rPr>
            </w:pPr>
          </w:p>
        </w:tc>
      </w:tr>
    </w:tbl>
    <w:p w14:paraId="45D52B20" w14:textId="77777777" w:rsidR="00FA1421" w:rsidRDefault="00FA1421">
      <w:pPr>
        <w:pStyle w:val="Guidance"/>
        <w:rPr>
          <w:i w:val="0"/>
          <w:iCs/>
          <w:color w:val="auto"/>
        </w:rPr>
      </w:pPr>
    </w:p>
    <w:p w14:paraId="1DE45780" w14:textId="77777777" w:rsidR="00FA1421" w:rsidRDefault="00000000">
      <w:pPr>
        <w:pStyle w:val="Heading4"/>
        <w:tabs>
          <w:tab w:val="left" w:pos="0"/>
          <w:tab w:val="left" w:pos="420"/>
          <w:tab w:val="left" w:pos="864"/>
        </w:tabs>
        <w:ind w:left="0" w:firstLine="0"/>
        <w:rPr>
          <w:lang w:val="en-US" w:eastAsia="zh-CN"/>
        </w:rPr>
      </w:pPr>
      <w:bookmarkStart w:id="192" w:name="_Toc1344"/>
      <w:bookmarkStart w:id="193" w:name="_Toc21534"/>
      <w:bookmarkStart w:id="194" w:name="_Toc4206"/>
      <w:bookmarkStart w:id="195" w:name="_Hlk111617426"/>
      <w:bookmarkEnd w:id="191"/>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92"/>
      <w:bookmarkEnd w:id="193"/>
      <w:bookmarkEnd w:id="194"/>
    </w:p>
    <w:p w14:paraId="5BFD7A0D" w14:textId="77777777" w:rsidR="00FA1421" w:rsidRDefault="00000000">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2640398A" w14:textId="77777777" w:rsidR="00FA1421" w:rsidRDefault="00000000">
      <w:r>
        <w:t>Furthermore, CA_1-26 does not have MSD defined, and neither does the equivalent combinations DC_1_n5 or DC_5_n1.  So it is consequential to not have MSD values defined for CA_n1-n26.</w:t>
      </w:r>
    </w:p>
    <w:bookmarkEnd w:id="139"/>
    <w:bookmarkEnd w:id="140"/>
    <w:bookmarkEnd w:id="141"/>
    <w:bookmarkEnd w:id="142"/>
    <w:bookmarkEnd w:id="143"/>
    <w:bookmarkEnd w:id="144"/>
    <w:bookmarkEnd w:id="145"/>
    <w:bookmarkEnd w:id="146"/>
    <w:bookmarkEnd w:id="147"/>
    <w:bookmarkEnd w:id="148"/>
    <w:bookmarkEnd w:id="149"/>
    <w:bookmarkEnd w:id="195"/>
    <w:p w14:paraId="08EC1D6E" w14:textId="77777777" w:rsidR="00FA1421" w:rsidRDefault="00FA1421"/>
    <w:p w14:paraId="6531C493" w14:textId="77777777" w:rsidR="00FA1421" w:rsidRDefault="00000000">
      <w:pPr>
        <w:pStyle w:val="Heading2"/>
        <w:rPr>
          <w:rFonts w:cs="Arial"/>
          <w:lang w:val="en-US" w:eastAsia="zh-CN"/>
        </w:rPr>
      </w:pPr>
      <w:bookmarkStart w:id="196" w:name="_Toc14982"/>
      <w:bookmarkStart w:id="197" w:name="_Toc5918"/>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bookmarkEnd w:id="196"/>
      <w:bookmarkEnd w:id="197"/>
    </w:p>
    <w:p w14:paraId="414F1D69" w14:textId="77777777" w:rsidR="00FA1421" w:rsidRDefault="00000000">
      <w:pPr>
        <w:pStyle w:val="Heading3"/>
        <w:rPr>
          <w:rFonts w:cs="Arial"/>
          <w:szCs w:val="28"/>
          <w:lang w:eastAsia="zh-CN"/>
        </w:rPr>
      </w:pPr>
      <w:bookmarkStart w:id="198" w:name="_Toc31042"/>
      <w:bookmarkStart w:id="199" w:name="_Toc22455"/>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198"/>
      <w:bookmarkEnd w:id="199"/>
    </w:p>
    <w:p w14:paraId="13280F1A" w14:textId="77777777" w:rsidR="00FA1421" w:rsidRDefault="00000000">
      <w:pPr>
        <w:pStyle w:val="Heading4"/>
        <w:tabs>
          <w:tab w:val="left" w:pos="0"/>
          <w:tab w:val="left" w:pos="420"/>
          <w:tab w:val="left" w:pos="864"/>
        </w:tabs>
        <w:ind w:left="0" w:firstLine="0"/>
        <w:rPr>
          <w:lang w:eastAsia="zh-CN"/>
        </w:rPr>
      </w:pPr>
      <w:bookmarkStart w:id="200" w:name="_Toc26900"/>
      <w:bookmarkStart w:id="201" w:name="_Toc16789"/>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00"/>
      <w:bookmarkEnd w:id="201"/>
    </w:p>
    <w:p w14:paraId="02D816A4" w14:textId="77777777" w:rsidR="00FA1421" w:rsidRDefault="00000000">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735376A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E93BEA"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CAC4B8A"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8DABB35"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A4CC46F" w14:textId="77777777" w:rsidR="00FA1421" w:rsidRDefault="00000000">
            <w:pPr>
              <w:pStyle w:val="TAH"/>
              <w:rPr>
                <w:rFonts w:eastAsia="Malgun Gothic"/>
              </w:rPr>
            </w:pPr>
            <w:r>
              <w:rPr>
                <w:rFonts w:eastAsia="Malgun Gothic"/>
              </w:rPr>
              <w:t>Duplex</w:t>
            </w:r>
          </w:p>
          <w:p w14:paraId="5E18AA8B" w14:textId="77777777" w:rsidR="00FA1421" w:rsidRDefault="00000000">
            <w:pPr>
              <w:pStyle w:val="TAH"/>
              <w:rPr>
                <w:rFonts w:eastAsia="Malgun Gothic"/>
              </w:rPr>
            </w:pPr>
            <w:r>
              <w:rPr>
                <w:rFonts w:eastAsia="Malgun Gothic"/>
              </w:rPr>
              <w:t>mode</w:t>
            </w:r>
          </w:p>
        </w:tc>
      </w:tr>
      <w:tr w:rsidR="00FA1421" w14:paraId="60B4B13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FADA0C"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8BFD5D"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A83AE0D"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B91DB0" w14:textId="77777777" w:rsidR="00FA1421" w:rsidRDefault="00FA1421">
            <w:pPr>
              <w:pStyle w:val="TAH"/>
              <w:rPr>
                <w:rFonts w:eastAsia="Malgun Gothic"/>
              </w:rPr>
            </w:pPr>
          </w:p>
        </w:tc>
      </w:tr>
      <w:tr w:rsidR="00FA1421" w14:paraId="6087432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F007C3B"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AA9BB5"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C24320A"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A087D2" w14:textId="77777777" w:rsidR="00FA1421" w:rsidRDefault="00FA1421">
            <w:pPr>
              <w:pStyle w:val="TAH"/>
              <w:rPr>
                <w:rFonts w:eastAsia="Malgun Gothic"/>
              </w:rPr>
            </w:pPr>
          </w:p>
        </w:tc>
      </w:tr>
      <w:tr w:rsidR="00FA1421" w14:paraId="46C21CB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271989"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370B80B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4F561EE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5EBB09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2DE2B80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6DBA7AD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6089BC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334DB268"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73B04F0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FD39522"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30D033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541CC0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3CB0A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B51285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3867F2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9C9EA2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32294106"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DD3D2AC" w14:textId="77777777" w:rsidR="00FA1421" w:rsidRDefault="00FA1421">
      <w:pPr>
        <w:rPr>
          <w:lang w:eastAsia="zh-CN"/>
        </w:rPr>
      </w:pPr>
    </w:p>
    <w:p w14:paraId="5245ED52" w14:textId="77777777" w:rsidR="00FA1421" w:rsidRDefault="00000000">
      <w:pPr>
        <w:pStyle w:val="Heading4"/>
        <w:tabs>
          <w:tab w:val="left" w:pos="0"/>
          <w:tab w:val="left" w:pos="420"/>
          <w:tab w:val="left" w:pos="864"/>
        </w:tabs>
        <w:ind w:left="0" w:firstLine="0"/>
        <w:rPr>
          <w:lang w:eastAsia="zh-CN"/>
        </w:rPr>
      </w:pPr>
      <w:bookmarkStart w:id="202" w:name="_Toc26540"/>
      <w:bookmarkStart w:id="203" w:name="_Toc32382"/>
      <w:r>
        <w:rPr>
          <w:rFonts w:hint="eastAsia"/>
          <w:lang w:eastAsia="zh-CN"/>
        </w:rPr>
        <w:lastRenderedPageBreak/>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02"/>
      <w:bookmarkEnd w:id="203"/>
    </w:p>
    <w:p w14:paraId="5FAE3EA6" w14:textId="77777777" w:rsidR="00FA1421" w:rsidRDefault="00000000">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5BEF0823"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AA65AAB"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AF12F56"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1B1A838"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8F4C1B"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F676088"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34F81A6B" w14:textId="77777777">
        <w:trPr>
          <w:trHeight w:val="187"/>
        </w:trPr>
        <w:tc>
          <w:tcPr>
            <w:tcW w:w="1983" w:type="dxa"/>
            <w:tcBorders>
              <w:top w:val="single" w:sz="4" w:space="0" w:color="auto"/>
              <w:left w:val="single" w:sz="4" w:space="0" w:color="auto"/>
              <w:bottom w:val="nil"/>
              <w:right w:val="single" w:sz="4" w:space="0" w:color="auto"/>
            </w:tcBorders>
            <w:vAlign w:val="center"/>
          </w:tcPr>
          <w:p w14:paraId="7C181289"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428BFA38"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0F0B1847"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AF1EC8"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43CA0F8"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052066F9" w14:textId="77777777">
        <w:trPr>
          <w:trHeight w:val="187"/>
        </w:trPr>
        <w:tc>
          <w:tcPr>
            <w:tcW w:w="1983" w:type="dxa"/>
            <w:tcBorders>
              <w:top w:val="nil"/>
              <w:left w:val="single" w:sz="4" w:space="0" w:color="auto"/>
              <w:bottom w:val="single" w:sz="4" w:space="0" w:color="auto"/>
              <w:right w:val="single" w:sz="4" w:space="0" w:color="auto"/>
            </w:tcBorders>
            <w:vAlign w:val="center"/>
          </w:tcPr>
          <w:p w14:paraId="2D1A49EC"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92AE69"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9DD84"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F3F5F5"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2F8C26" w14:textId="77777777" w:rsidR="00FA1421" w:rsidRDefault="00FA1421">
            <w:pPr>
              <w:pStyle w:val="TAC"/>
              <w:overflowPunct w:val="0"/>
              <w:autoSpaceDE w:val="0"/>
              <w:autoSpaceDN w:val="0"/>
              <w:adjustRightInd w:val="0"/>
              <w:rPr>
                <w:szCs w:val="18"/>
                <w:lang w:val="en-US" w:eastAsia="zh-CN"/>
              </w:rPr>
            </w:pPr>
          </w:p>
        </w:tc>
      </w:tr>
    </w:tbl>
    <w:p w14:paraId="471B17C7" w14:textId="77777777" w:rsidR="00FA1421" w:rsidRDefault="00FA1421">
      <w:pPr>
        <w:rPr>
          <w:lang w:eastAsia="ko-KR"/>
        </w:rPr>
      </w:pPr>
    </w:p>
    <w:p w14:paraId="756C0568" w14:textId="77777777" w:rsidR="00FA1421" w:rsidRDefault="00000000">
      <w:pPr>
        <w:pStyle w:val="Heading4"/>
        <w:tabs>
          <w:tab w:val="left" w:pos="0"/>
          <w:tab w:val="left" w:pos="420"/>
          <w:tab w:val="left" w:pos="864"/>
        </w:tabs>
        <w:ind w:left="0" w:firstLine="0"/>
        <w:rPr>
          <w:rFonts w:eastAsia="SimSun"/>
          <w:lang w:eastAsia="zh-CN"/>
        </w:rPr>
      </w:pPr>
      <w:bookmarkStart w:id="204" w:name="_Toc22081"/>
      <w:bookmarkStart w:id="205" w:name="_Toc5328"/>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204"/>
      <w:bookmarkEnd w:id="205"/>
    </w:p>
    <w:p w14:paraId="4C1857FF" w14:textId="77777777" w:rsidR="00FA1421" w:rsidRDefault="00000000">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5CF4BD28"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658B5B32"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4099A79"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F77DFDB"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4D3D4D5"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D98EE62"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EFDFADE"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08E0B9C"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4604E43"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A76471"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9C4FF86"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2D781B44"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E366AC0"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8AA1C91"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116D832"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70B0D5"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3CBDD7"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4B8824"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B2BF46"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760A417"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183E104"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B5C4E6A"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F390AEE"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A651ED0"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45BB693"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5E62CA8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3BACED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09D6DA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1284D3B9"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0CBB263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02B4F24E"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72C05F44"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5913B81A"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648AACB6"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3710B834"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177786EC"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5F7FD204"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45A8CBD4"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77A05ED3"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FA1421" w14:paraId="4CEE3449"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F014D7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0061B6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555652E"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781762B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433BC0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FC0805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5708DE8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0A4EA99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06CD65BF"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0C4F9F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6FB6980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4AF324D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CD89C3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6958BED7" w14:textId="77777777" w:rsidR="00FA1421" w:rsidRDefault="00FA1421">
      <w:pPr>
        <w:pStyle w:val="Guidance"/>
        <w:keepNext/>
        <w:keepLines/>
      </w:pPr>
    </w:p>
    <w:p w14:paraId="0C9E34A5"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75B7FC7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C565F0E"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8897002"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B9AC0FD"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AEA6F99"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EC7F136"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77D7A09"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3BF87CF"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C9D030"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A449FEC"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33C90AEC"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E5C87D8"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ED428A2"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27AD6A"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3477D3"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E5BBF6"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4688BD6"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C93E73"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86D93F8"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D29B44"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09B3116"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CB6C101"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A171D0D"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3C265D2"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7B579B7B"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2B4CD36"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2D31636A"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5ABFA855"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05A9A20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7B944D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79923687"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7942DE1D"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154FEF28"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3696854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4784EEE2"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51CD1D02"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44DEA573"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2C7E10C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FA1421" w14:paraId="4223A8C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AF4A60E"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6936856"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01691D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CE4F251"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630DCC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B927F7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E316C9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791F039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5DA9180"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D0CB1E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0B11623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4F2223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481754F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6D0DB4D9" w14:textId="77777777" w:rsidR="00FA1421" w:rsidRDefault="00FA1421"/>
    <w:p w14:paraId="41DFE6A3" w14:textId="77777777" w:rsidR="00FA1421" w:rsidRDefault="00000000">
      <w:pPr>
        <w:pStyle w:val="Heading4"/>
        <w:tabs>
          <w:tab w:val="left" w:pos="0"/>
          <w:tab w:val="left" w:pos="420"/>
          <w:tab w:val="left" w:pos="864"/>
        </w:tabs>
        <w:ind w:left="0" w:firstLine="0"/>
        <w:rPr>
          <w:lang w:eastAsia="zh-CN"/>
        </w:rPr>
      </w:pPr>
      <w:bookmarkStart w:id="206" w:name="_Toc32406"/>
      <w:bookmarkStart w:id="207" w:name="_Toc1063"/>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06"/>
      <w:bookmarkEnd w:id="207"/>
    </w:p>
    <w:p w14:paraId="459FD428" w14:textId="77777777" w:rsidR="00FA1421" w:rsidRDefault="00000000">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1F9ACD50" w14:textId="77777777" w:rsidR="00FA142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6FBFC8B2" w14:textId="77777777">
        <w:trPr>
          <w:jc w:val="center"/>
        </w:trPr>
        <w:tc>
          <w:tcPr>
            <w:tcW w:w="2336" w:type="dxa"/>
            <w:vMerge w:val="restart"/>
          </w:tcPr>
          <w:p w14:paraId="10C3342E"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BB59271"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23159E38" w14:textId="77777777">
        <w:trPr>
          <w:jc w:val="center"/>
        </w:trPr>
        <w:tc>
          <w:tcPr>
            <w:tcW w:w="2336" w:type="dxa"/>
            <w:vMerge/>
            <w:tcBorders>
              <w:bottom w:val="single" w:sz="4" w:space="0" w:color="auto"/>
            </w:tcBorders>
          </w:tcPr>
          <w:p w14:paraId="2B835817" w14:textId="77777777" w:rsidR="00FA1421" w:rsidRDefault="00FA1421">
            <w:pPr>
              <w:pStyle w:val="TAH"/>
              <w:spacing w:line="260" w:lineRule="auto"/>
            </w:pPr>
          </w:p>
        </w:tc>
        <w:tc>
          <w:tcPr>
            <w:tcW w:w="5904" w:type="dxa"/>
            <w:gridSpan w:val="2"/>
          </w:tcPr>
          <w:p w14:paraId="68D734E8"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5D397E74" w14:textId="77777777">
        <w:trPr>
          <w:jc w:val="center"/>
        </w:trPr>
        <w:tc>
          <w:tcPr>
            <w:tcW w:w="2336" w:type="dxa"/>
            <w:shd w:val="clear" w:color="auto" w:fill="auto"/>
            <w:vAlign w:val="center"/>
          </w:tcPr>
          <w:p w14:paraId="0F63A071" w14:textId="77777777" w:rsidR="00FA1421" w:rsidRDefault="00000000">
            <w:pPr>
              <w:pStyle w:val="TAC"/>
              <w:spacing w:line="260" w:lineRule="auto"/>
              <w:rPr>
                <w:lang w:val="en-US" w:eastAsia="zh-CN"/>
              </w:rPr>
            </w:pPr>
            <w:r>
              <w:rPr>
                <w:lang w:val="en-US"/>
              </w:rPr>
              <w:t>CA_n3-n26</w:t>
            </w:r>
          </w:p>
        </w:tc>
        <w:tc>
          <w:tcPr>
            <w:tcW w:w="2952" w:type="dxa"/>
            <w:vAlign w:val="center"/>
          </w:tcPr>
          <w:p w14:paraId="7C0EB736"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B977A3E"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r>
      <w:tr w:rsidR="00FA1421" w14:paraId="5B9E0951" w14:textId="77777777">
        <w:trPr>
          <w:jc w:val="center"/>
        </w:trPr>
        <w:tc>
          <w:tcPr>
            <w:tcW w:w="8240" w:type="dxa"/>
            <w:gridSpan w:val="3"/>
            <w:tcBorders>
              <w:bottom w:val="single" w:sz="4" w:space="0" w:color="auto"/>
            </w:tcBorders>
            <w:shd w:val="clear" w:color="auto" w:fill="auto"/>
            <w:vAlign w:val="center"/>
          </w:tcPr>
          <w:p w14:paraId="01B5117E"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A6CD116"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8D84E7A" w14:textId="77777777" w:rsidR="00FA1421" w:rsidRDefault="00FA1421">
      <w:pPr>
        <w:rPr>
          <w:rFonts w:eastAsia="SimSun"/>
        </w:rPr>
      </w:pPr>
    </w:p>
    <w:p w14:paraId="7D47874B"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2E74E55C" w14:textId="77777777">
        <w:trPr>
          <w:trHeight w:val="187"/>
          <w:jc w:val="center"/>
        </w:trPr>
        <w:tc>
          <w:tcPr>
            <w:tcW w:w="1535" w:type="dxa"/>
            <w:vMerge w:val="restart"/>
          </w:tcPr>
          <w:p w14:paraId="3C1E3471" w14:textId="77777777" w:rsidR="00FA1421" w:rsidRDefault="00000000">
            <w:pPr>
              <w:pStyle w:val="TAH"/>
            </w:pPr>
            <w:r>
              <w:t>Inter-band CA combination</w:t>
            </w:r>
          </w:p>
        </w:tc>
        <w:tc>
          <w:tcPr>
            <w:tcW w:w="5904" w:type="dxa"/>
            <w:gridSpan w:val="2"/>
          </w:tcPr>
          <w:p w14:paraId="6DCEB7FA"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0DA8873C" w14:textId="77777777">
        <w:trPr>
          <w:trHeight w:val="187"/>
          <w:jc w:val="center"/>
        </w:trPr>
        <w:tc>
          <w:tcPr>
            <w:tcW w:w="1535" w:type="dxa"/>
            <w:vMerge/>
            <w:tcBorders>
              <w:bottom w:val="single" w:sz="4" w:space="0" w:color="auto"/>
            </w:tcBorders>
          </w:tcPr>
          <w:p w14:paraId="558FD7DB" w14:textId="77777777" w:rsidR="00FA1421" w:rsidRDefault="00FA1421">
            <w:pPr>
              <w:pStyle w:val="TAH"/>
            </w:pPr>
          </w:p>
        </w:tc>
        <w:tc>
          <w:tcPr>
            <w:tcW w:w="5904" w:type="dxa"/>
            <w:gridSpan w:val="2"/>
          </w:tcPr>
          <w:p w14:paraId="0A58D9CF"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22083A34" w14:textId="77777777">
        <w:trPr>
          <w:trHeight w:val="187"/>
          <w:jc w:val="center"/>
        </w:trPr>
        <w:tc>
          <w:tcPr>
            <w:tcW w:w="1535" w:type="dxa"/>
          </w:tcPr>
          <w:p w14:paraId="1558C2A5" w14:textId="77777777" w:rsidR="00FA1421"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14:paraId="092FF01D" w14:textId="77777777" w:rsidR="00FA1421" w:rsidRDefault="00000000">
            <w:pPr>
              <w:pStyle w:val="TAC"/>
              <w:rPr>
                <w:lang w:eastAsia="zh-CN"/>
              </w:rPr>
            </w:pPr>
            <w:r>
              <w:rPr>
                <w:rFonts w:hint="eastAsia"/>
                <w:lang w:eastAsia="zh-CN"/>
              </w:rPr>
              <w:t>-</w:t>
            </w:r>
          </w:p>
        </w:tc>
        <w:tc>
          <w:tcPr>
            <w:tcW w:w="2952" w:type="dxa"/>
          </w:tcPr>
          <w:p w14:paraId="0F1B368B" w14:textId="77777777" w:rsidR="00FA1421" w:rsidRDefault="00000000">
            <w:pPr>
              <w:pStyle w:val="TAC"/>
              <w:rPr>
                <w:lang w:eastAsia="zh-CN"/>
              </w:rPr>
            </w:pPr>
            <w:r>
              <w:rPr>
                <w:rFonts w:hint="eastAsia"/>
                <w:lang w:eastAsia="zh-CN"/>
              </w:rPr>
              <w:t>-</w:t>
            </w:r>
          </w:p>
        </w:tc>
      </w:tr>
      <w:tr w:rsidR="00FA1421" w14:paraId="50B81836" w14:textId="77777777">
        <w:trPr>
          <w:trHeight w:val="187"/>
          <w:jc w:val="center"/>
        </w:trPr>
        <w:tc>
          <w:tcPr>
            <w:tcW w:w="7439" w:type="dxa"/>
            <w:gridSpan w:val="3"/>
            <w:tcBorders>
              <w:bottom w:val="single" w:sz="4" w:space="0" w:color="auto"/>
            </w:tcBorders>
          </w:tcPr>
          <w:p w14:paraId="30ADB036"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24DE0DC"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185A39D" w14:textId="77777777" w:rsidR="00FA1421" w:rsidRDefault="00FA1421">
      <w:pPr>
        <w:jc w:val="center"/>
        <w:rPr>
          <w:rFonts w:eastAsia="SimSun"/>
          <w:b/>
          <w:color w:val="00B050"/>
          <w:lang w:val="en-US" w:eastAsia="zh-CN"/>
        </w:rPr>
      </w:pPr>
    </w:p>
    <w:p w14:paraId="3EE28943" w14:textId="77777777" w:rsidR="00FA1421" w:rsidRDefault="00000000">
      <w:pPr>
        <w:pStyle w:val="Heading4"/>
        <w:tabs>
          <w:tab w:val="left" w:pos="0"/>
          <w:tab w:val="left" w:pos="420"/>
          <w:tab w:val="left" w:pos="864"/>
        </w:tabs>
        <w:ind w:left="0" w:firstLine="0"/>
        <w:rPr>
          <w:rFonts w:eastAsia="SimSun"/>
          <w:lang w:eastAsia="zh-CN"/>
        </w:rPr>
      </w:pPr>
      <w:bookmarkStart w:id="208" w:name="_Toc30967"/>
      <w:bookmarkStart w:id="209" w:name="_Toc27074"/>
      <w:r>
        <w:rPr>
          <w:rFonts w:hint="eastAsia"/>
          <w:lang w:eastAsia="zh-CN"/>
        </w:rPr>
        <w:lastRenderedPageBreak/>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08"/>
      <w:bookmarkEnd w:id="209"/>
    </w:p>
    <w:p w14:paraId="13B8B745"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305B8312" w14:textId="77777777" w:rsidR="00FA1421" w:rsidRDefault="00000000">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41C01B70" w14:textId="77777777" w:rsidR="00FA1421" w:rsidRDefault="00000000">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FA1421" w14:paraId="6853358B" w14:textId="77777777">
        <w:trPr>
          <w:trHeight w:val="732"/>
          <w:jc w:val="center"/>
        </w:trPr>
        <w:tc>
          <w:tcPr>
            <w:tcW w:w="0" w:type="auto"/>
            <w:vMerge w:val="restart"/>
            <w:vAlign w:val="center"/>
          </w:tcPr>
          <w:p w14:paraId="01E95F9F"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106189F"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1EB7F02"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27421DB"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C4395E5"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7DA22AC"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670E7F8"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47FD382"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6E207D4"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6F0E425B" w14:textId="77777777">
        <w:trPr>
          <w:trHeight w:val="492"/>
          <w:jc w:val="center"/>
        </w:trPr>
        <w:tc>
          <w:tcPr>
            <w:tcW w:w="0" w:type="auto"/>
            <w:vMerge/>
            <w:vAlign w:val="center"/>
          </w:tcPr>
          <w:p w14:paraId="5B39F40E" w14:textId="77777777" w:rsidR="00FA1421" w:rsidRDefault="00FA1421">
            <w:pPr>
              <w:spacing w:after="0"/>
              <w:rPr>
                <w:rFonts w:ascii="Arial" w:hAnsi="Arial" w:cs="Arial"/>
                <w:b/>
                <w:bCs/>
                <w:sz w:val="18"/>
                <w:szCs w:val="18"/>
              </w:rPr>
            </w:pPr>
          </w:p>
        </w:tc>
        <w:tc>
          <w:tcPr>
            <w:tcW w:w="0" w:type="auto"/>
            <w:vMerge/>
            <w:vAlign w:val="center"/>
          </w:tcPr>
          <w:p w14:paraId="59549FC4" w14:textId="77777777" w:rsidR="00FA1421" w:rsidRDefault="00FA1421">
            <w:pPr>
              <w:spacing w:after="0"/>
              <w:rPr>
                <w:rFonts w:ascii="Arial" w:hAnsi="Arial" w:cs="Arial"/>
                <w:b/>
                <w:bCs/>
                <w:sz w:val="18"/>
                <w:szCs w:val="18"/>
              </w:rPr>
            </w:pPr>
          </w:p>
        </w:tc>
        <w:tc>
          <w:tcPr>
            <w:tcW w:w="0" w:type="auto"/>
            <w:vAlign w:val="center"/>
          </w:tcPr>
          <w:p w14:paraId="1E820483"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CF3D50D"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1414E28"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16026E1"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0C0511E"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CF4BB65" w14:textId="77777777" w:rsidR="00FA1421" w:rsidRDefault="00FA1421">
            <w:pPr>
              <w:spacing w:after="0"/>
              <w:rPr>
                <w:rFonts w:ascii="Arial" w:hAnsi="Arial" w:cs="Arial"/>
                <w:b/>
                <w:bCs/>
                <w:sz w:val="18"/>
                <w:szCs w:val="18"/>
                <w:lang w:eastAsia="zh-CN"/>
              </w:rPr>
            </w:pPr>
          </w:p>
        </w:tc>
        <w:tc>
          <w:tcPr>
            <w:tcW w:w="0" w:type="auto"/>
            <w:vMerge/>
            <w:vAlign w:val="center"/>
          </w:tcPr>
          <w:p w14:paraId="53C6072E" w14:textId="77777777" w:rsidR="00FA1421" w:rsidRDefault="00FA1421">
            <w:pPr>
              <w:spacing w:after="0"/>
              <w:rPr>
                <w:rFonts w:ascii="Arial" w:hAnsi="Arial" w:cs="Arial"/>
                <w:b/>
                <w:bCs/>
                <w:sz w:val="18"/>
                <w:szCs w:val="18"/>
                <w:lang w:eastAsia="zh-CN"/>
              </w:rPr>
            </w:pPr>
          </w:p>
        </w:tc>
      </w:tr>
      <w:tr w:rsidR="00FA1421" w14:paraId="6D80B7AC" w14:textId="77777777">
        <w:trPr>
          <w:trHeight w:val="300"/>
          <w:jc w:val="center"/>
        </w:trPr>
        <w:tc>
          <w:tcPr>
            <w:tcW w:w="0" w:type="auto"/>
            <w:vAlign w:val="center"/>
          </w:tcPr>
          <w:p w14:paraId="11148450"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B24B03A"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29897FA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F2262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AF21ED"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B566EE"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53A662B" w14:textId="77777777" w:rsidR="00FA1421" w:rsidRDefault="00000000">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4C6E51D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F45A2B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7E133638" w14:textId="77777777" w:rsidR="00FA1421" w:rsidRDefault="00FA1421">
      <w:pPr>
        <w:pStyle w:val="Guidance"/>
        <w:rPr>
          <w:i w:val="0"/>
          <w:color w:val="auto"/>
          <w:lang w:val="en-US" w:eastAsia="zh-CN"/>
        </w:rPr>
      </w:pPr>
    </w:p>
    <w:p w14:paraId="4214028C" w14:textId="77777777" w:rsidR="00FA1421" w:rsidRDefault="00000000">
      <w:pPr>
        <w:pStyle w:val="Heading4"/>
      </w:pPr>
      <w:bookmarkStart w:id="210" w:name="_Toc25271"/>
      <w:bookmarkStart w:id="211" w:name="_Toc7340"/>
      <w:r>
        <w:rPr>
          <w:rFonts w:eastAsia="SimSun" w:hint="eastAsia"/>
          <w:lang w:eastAsia="zh-CN"/>
        </w:rPr>
        <w:t>5.2</w:t>
      </w:r>
      <w:r>
        <w:t>.1.6</w:t>
      </w:r>
      <w:r>
        <w:tab/>
      </w:r>
      <w:r>
        <w:rPr>
          <w:rFonts w:cs="Arial"/>
          <w:szCs w:val="22"/>
          <w:lang w:val="en-US" w:eastAsia="zh-CN"/>
        </w:rPr>
        <w:t>OOB blocking exception requirements</w:t>
      </w:r>
      <w:bookmarkEnd w:id="210"/>
      <w:bookmarkEnd w:id="211"/>
    </w:p>
    <w:p w14:paraId="14B2869C" w14:textId="77777777" w:rsidR="00FA1421" w:rsidRDefault="00000000">
      <w:pPr>
        <w:rPr>
          <w:lang w:eastAsia="zh-CN"/>
        </w:rPr>
      </w:pPr>
      <w:r>
        <w:rPr>
          <w:lang w:eastAsia="zh-CN"/>
        </w:rPr>
        <w:t>There is no OOB exception for this CA combination.</w:t>
      </w:r>
    </w:p>
    <w:p w14:paraId="1FE2C8AB" w14:textId="77777777" w:rsidR="00FA1421"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5A7D073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A391239" w14:textId="77777777" w:rsidR="00FA1421" w:rsidRDefault="00000000">
            <w:pPr>
              <w:pStyle w:val="TAH"/>
              <w:rPr>
                <w:rFonts w:cs="Arial"/>
                <w:lang w:eastAsia="zh-CN"/>
              </w:rPr>
            </w:pPr>
            <w:r>
              <w:rPr>
                <w:rFonts w:cs="Arial"/>
              </w:rPr>
              <w:t>CA band combination</w:t>
            </w:r>
          </w:p>
        </w:tc>
      </w:tr>
      <w:tr w:rsidR="00FA1421" w14:paraId="0CFB4AD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989F7FD" w14:textId="77777777" w:rsidR="00FA1421" w:rsidRDefault="00FA1421">
            <w:pPr>
              <w:pStyle w:val="TAC"/>
              <w:rPr>
                <w:rFonts w:cs="Arial"/>
              </w:rPr>
            </w:pPr>
          </w:p>
        </w:tc>
      </w:tr>
    </w:tbl>
    <w:p w14:paraId="1F72570C" w14:textId="77777777" w:rsidR="00FA1421" w:rsidRDefault="00FA1421">
      <w:pPr>
        <w:keepNext/>
        <w:keepLines/>
        <w:rPr>
          <w:lang w:eastAsia="ja-JP"/>
        </w:rPr>
      </w:pPr>
    </w:p>
    <w:p w14:paraId="00822B66" w14:textId="77777777" w:rsidR="00FA1421" w:rsidRDefault="00000000">
      <w:pPr>
        <w:pStyle w:val="Heading3"/>
        <w:tabs>
          <w:tab w:val="left" w:pos="0"/>
          <w:tab w:val="left" w:pos="420"/>
        </w:tabs>
        <w:rPr>
          <w:lang w:eastAsia="zh-CN"/>
        </w:rPr>
      </w:pPr>
      <w:bookmarkStart w:id="212" w:name="_Toc27800"/>
      <w:bookmarkStart w:id="213" w:name="_Toc29198"/>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212"/>
      <w:bookmarkEnd w:id="213"/>
    </w:p>
    <w:p w14:paraId="1CC798D6" w14:textId="77777777" w:rsidR="00FA1421" w:rsidRDefault="00000000">
      <w:pPr>
        <w:pStyle w:val="Heading4"/>
        <w:spacing w:before="180"/>
        <w:rPr>
          <w:rFonts w:cs="Arial"/>
          <w:lang w:val="en-US" w:eastAsia="zh-CN"/>
        </w:rPr>
      </w:pPr>
      <w:bookmarkStart w:id="214" w:name="_Toc7062"/>
      <w:bookmarkStart w:id="215" w:name="_Toc17451"/>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14"/>
      <w:bookmarkEnd w:id="215"/>
    </w:p>
    <w:p w14:paraId="303F06BC"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62B0F06A" w14:textId="77777777">
        <w:tc>
          <w:tcPr>
            <w:tcW w:w="4305" w:type="dxa"/>
          </w:tcPr>
          <w:p w14:paraId="7CF23A17" w14:textId="77777777" w:rsidR="00FA1421" w:rsidRDefault="00000000">
            <w:pPr>
              <w:pStyle w:val="TAH"/>
              <w:rPr>
                <w:rFonts w:cs="Arial"/>
              </w:rPr>
            </w:pPr>
            <w:r>
              <w:rPr>
                <w:rFonts w:cs="Arial"/>
              </w:rPr>
              <w:t>Uplink CA Configuration</w:t>
            </w:r>
          </w:p>
        </w:tc>
        <w:tc>
          <w:tcPr>
            <w:tcW w:w="2622" w:type="dxa"/>
          </w:tcPr>
          <w:p w14:paraId="73AB7A1A" w14:textId="77777777" w:rsidR="00FA1421" w:rsidRDefault="00000000">
            <w:pPr>
              <w:pStyle w:val="TAH"/>
              <w:rPr>
                <w:rFonts w:cs="Arial"/>
              </w:rPr>
            </w:pPr>
            <w:r>
              <w:rPr>
                <w:rFonts w:cs="Arial"/>
              </w:rPr>
              <w:t>Class 3 (dBm)</w:t>
            </w:r>
          </w:p>
        </w:tc>
        <w:tc>
          <w:tcPr>
            <w:tcW w:w="2930" w:type="dxa"/>
          </w:tcPr>
          <w:p w14:paraId="147835B4" w14:textId="77777777" w:rsidR="00FA1421" w:rsidRDefault="00000000">
            <w:pPr>
              <w:pStyle w:val="TAH"/>
              <w:rPr>
                <w:rFonts w:cs="Arial"/>
              </w:rPr>
            </w:pPr>
            <w:r>
              <w:rPr>
                <w:rFonts w:cs="Arial"/>
              </w:rPr>
              <w:t>Tolerance (dB)</w:t>
            </w:r>
            <w:r>
              <w:rPr>
                <w:rFonts w:cs="Arial"/>
              </w:rPr>
              <w:tab/>
            </w:r>
          </w:p>
        </w:tc>
      </w:tr>
      <w:tr w:rsidR="00FA1421" w14:paraId="3E976D7C" w14:textId="77777777">
        <w:tc>
          <w:tcPr>
            <w:tcW w:w="4305" w:type="dxa"/>
          </w:tcPr>
          <w:p w14:paraId="3903EAED" w14:textId="77777777" w:rsidR="00FA1421" w:rsidRDefault="00000000">
            <w:pPr>
              <w:pStyle w:val="TAC"/>
              <w:rPr>
                <w:rFonts w:cs="Arial"/>
                <w:lang w:val="en-US" w:eastAsia="zh-CN"/>
              </w:rPr>
            </w:pPr>
            <w:r>
              <w:rPr>
                <w:rFonts w:cs="Arial"/>
                <w:lang w:val="en-US" w:eastAsia="zh-CN"/>
              </w:rPr>
              <w:t>CA_n3A-n26A</w:t>
            </w:r>
          </w:p>
        </w:tc>
        <w:tc>
          <w:tcPr>
            <w:tcW w:w="2622" w:type="dxa"/>
          </w:tcPr>
          <w:p w14:paraId="66584676" w14:textId="77777777" w:rsidR="00FA1421" w:rsidRDefault="00000000">
            <w:pPr>
              <w:pStyle w:val="TAC"/>
              <w:rPr>
                <w:rFonts w:cs="Arial"/>
                <w:lang w:val="en-US" w:eastAsia="zh-CN"/>
              </w:rPr>
            </w:pPr>
            <w:r>
              <w:rPr>
                <w:rFonts w:cs="Arial"/>
                <w:lang w:val="en-US" w:eastAsia="zh-CN"/>
              </w:rPr>
              <w:t>23</w:t>
            </w:r>
          </w:p>
        </w:tc>
        <w:tc>
          <w:tcPr>
            <w:tcW w:w="2930" w:type="dxa"/>
          </w:tcPr>
          <w:p w14:paraId="6393F7D4" w14:textId="77777777" w:rsidR="00FA1421" w:rsidRDefault="00000000">
            <w:pPr>
              <w:pStyle w:val="TAC"/>
              <w:rPr>
                <w:rFonts w:cs="Arial"/>
              </w:rPr>
            </w:pPr>
            <w:r>
              <w:rPr>
                <w:rFonts w:cs="Arial"/>
              </w:rPr>
              <w:t>+2/-3</w:t>
            </w:r>
          </w:p>
        </w:tc>
      </w:tr>
    </w:tbl>
    <w:p w14:paraId="52501659" w14:textId="77777777" w:rsidR="00FA1421" w:rsidRDefault="00FA1421">
      <w:pPr>
        <w:rPr>
          <w:lang w:eastAsia="ko-KR"/>
        </w:rPr>
      </w:pPr>
    </w:p>
    <w:p w14:paraId="6576282D" w14:textId="77777777" w:rsidR="00FA1421" w:rsidRDefault="00000000">
      <w:pPr>
        <w:pStyle w:val="Heading4"/>
        <w:tabs>
          <w:tab w:val="left" w:pos="0"/>
          <w:tab w:val="left" w:pos="420"/>
          <w:tab w:val="left" w:pos="864"/>
        </w:tabs>
        <w:ind w:left="0" w:firstLine="0"/>
        <w:rPr>
          <w:lang w:eastAsia="zh-CN"/>
        </w:rPr>
      </w:pPr>
      <w:bookmarkStart w:id="216" w:name="_Toc8294"/>
      <w:bookmarkStart w:id="217" w:name="_Toc90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16"/>
      <w:bookmarkEnd w:id="217"/>
    </w:p>
    <w:p w14:paraId="00F02A02" w14:textId="77777777" w:rsidR="00FA1421" w:rsidRDefault="00000000">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888322C"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503B3D4B"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9723D"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07299"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559576A"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F7B2C7D"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3668CFA"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31AF57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AB445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446A364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39B1AFE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0B6879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257C6EB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FA1421" w14:paraId="319CB3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AAF33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B9D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125CCB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22C368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534473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FA1421" w14:paraId="4678ED7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3756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DD16A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0CBA59F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6419F7A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533F825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FA1421" w14:paraId="72BB15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3A091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7B15D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6E0291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39C9F1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A9073E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FA1421" w14:paraId="721422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5320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FE122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050A94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01EBAB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4926D70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FA1421" w14:paraId="596B21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6B3CE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0BCD8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9D8473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93142B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1D9BE6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FA1421" w14:paraId="11F5E7E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CBD3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F4D27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423AB1B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60C1745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78989E1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FA1421" w14:paraId="32B23D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CEFD1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D0F3B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72367F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44581B1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314093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FA1421" w14:paraId="01774F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FC8B5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457BB9E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3698305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0782FD0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4732C33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FA1421" w14:paraId="04E161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2FB30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5F44C5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820A1E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6EF288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FF1A8B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FA1421" w14:paraId="59B265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5C8AA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3FD73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5E2F91A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61F36A2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23BC2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FA1421" w14:paraId="691396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EEAF6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CD0DA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B92128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DDD313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9B4D31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FA1421" w14:paraId="08570C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D3D2A"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A04EF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0B03653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1C4E4A5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0286CC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FA1421" w14:paraId="6919F01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80617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26C04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FAB09A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F9ECB4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9E81FD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FA1421" w14:paraId="2B0C83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1C87A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D280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7A46436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7494A79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05EE890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FA1421" w14:paraId="51EE76F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DEA8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8ADED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0938E8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7CEF84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7A16A61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FA1421" w14:paraId="4DB031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573EB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CFF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27AE792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6B6B384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0B5B6EA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FA1421" w14:paraId="3B0181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867A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E1F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8F31DB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1C81A3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A3CD2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FA1421" w14:paraId="362E88A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C162B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CF4AB6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016116C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04B3307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69567E0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FA1421" w14:paraId="7CF58CB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3C632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4A0C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98851A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DB0397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C99A25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FA1421" w14:paraId="3CDBFE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5242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E8987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602D5B1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470CE0D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541B781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5EAEFD4F" w14:textId="77777777" w:rsidR="00FA1421" w:rsidRDefault="00FA1421">
      <w:pPr>
        <w:rPr>
          <w:lang w:eastAsia="ko-KR"/>
        </w:rPr>
      </w:pPr>
    </w:p>
    <w:p w14:paraId="7A38BACE" w14:textId="77777777" w:rsidR="00FA142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6D635B62" w14:textId="77777777" w:rsidR="00FA142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701569D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7B5A3D5"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E5AE524"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42C85BD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08A8686"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5D576A51"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D9682A2"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21E8B06"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38C8168F"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F163A52"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717CFAA2" w14:textId="77777777">
        <w:trPr>
          <w:trHeight w:val="225"/>
          <w:jc w:val="center"/>
        </w:trPr>
        <w:tc>
          <w:tcPr>
            <w:tcW w:w="1486" w:type="dxa"/>
            <w:vMerge w:val="restart"/>
            <w:tcBorders>
              <w:top w:val="single" w:sz="4" w:space="0" w:color="auto"/>
              <w:left w:val="single" w:sz="4" w:space="0" w:color="auto"/>
              <w:right w:val="single" w:sz="4" w:space="0" w:color="auto"/>
            </w:tcBorders>
          </w:tcPr>
          <w:p w14:paraId="1B78314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6D075964"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4DFD410C" w14:textId="77777777" w:rsidR="00FA1421"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07B53C9C"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EE2D894"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F9B9089"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E04D1C1"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9EFA7D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A079F74"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43C889BC" w14:textId="77777777">
        <w:trPr>
          <w:trHeight w:val="225"/>
          <w:jc w:val="center"/>
        </w:trPr>
        <w:tc>
          <w:tcPr>
            <w:tcW w:w="1486" w:type="dxa"/>
            <w:vMerge/>
            <w:tcBorders>
              <w:left w:val="single" w:sz="4" w:space="0" w:color="auto"/>
              <w:right w:val="single" w:sz="4" w:space="0" w:color="auto"/>
            </w:tcBorders>
          </w:tcPr>
          <w:p w14:paraId="62A7FC5B"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189114A" w14:textId="77777777" w:rsidR="00FA1421" w:rsidRDefault="00000000">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626922BE"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666AB3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BC32ECD"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69E755C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AD35F74"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A01D801"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FA1421" w14:paraId="1ED4FC87" w14:textId="77777777">
        <w:trPr>
          <w:trHeight w:val="225"/>
          <w:jc w:val="center"/>
        </w:trPr>
        <w:tc>
          <w:tcPr>
            <w:tcW w:w="1486" w:type="dxa"/>
            <w:vMerge/>
            <w:tcBorders>
              <w:left w:val="single" w:sz="4" w:space="0" w:color="auto"/>
              <w:right w:val="single" w:sz="4" w:space="0" w:color="auto"/>
            </w:tcBorders>
          </w:tcPr>
          <w:p w14:paraId="7F58D64C"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E221C1F" w14:textId="77777777" w:rsidR="00FA1421" w:rsidRDefault="00000000">
            <w:pPr>
              <w:pStyle w:val="TAL"/>
              <w:rPr>
                <w:rFonts w:cs="Arial"/>
                <w:sz w:val="16"/>
                <w:szCs w:val="16"/>
                <w:lang w:val="sv-FI" w:eastAsia="zh-CN"/>
              </w:rPr>
            </w:pPr>
            <w:r>
              <w:rPr>
                <w:rFonts w:cs="Arial"/>
                <w:sz w:val="16"/>
                <w:szCs w:val="16"/>
                <w:lang w:val="sv-FI"/>
              </w:rPr>
              <w:t>E-UTRA band 22, 41, 42</w:t>
            </w:r>
          </w:p>
          <w:p w14:paraId="4D9D8423" w14:textId="77777777" w:rsidR="00FA1421" w:rsidRDefault="00000000">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2EE3195E"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5950FF24"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358F9AC"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76EFD0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7EE8CB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5998D77"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rsidR="00FA1421" w14:paraId="61B2E38F" w14:textId="77777777">
        <w:trPr>
          <w:trHeight w:val="225"/>
          <w:jc w:val="center"/>
        </w:trPr>
        <w:tc>
          <w:tcPr>
            <w:tcW w:w="1486" w:type="dxa"/>
            <w:vMerge/>
            <w:tcBorders>
              <w:left w:val="single" w:sz="4" w:space="0" w:color="auto"/>
              <w:right w:val="single" w:sz="4" w:space="0" w:color="auto"/>
            </w:tcBorders>
          </w:tcPr>
          <w:p w14:paraId="6BE888E7"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tcPr>
          <w:p w14:paraId="52D8F928" w14:textId="77777777" w:rsidR="00FA142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68DB5B74"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42506ED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2BA32E9"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5C3FDC9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18FDDBA1"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5DDF7C5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rsidR="00FA1421" w14:paraId="2B7DEB8B" w14:textId="77777777">
        <w:trPr>
          <w:trHeight w:val="225"/>
          <w:jc w:val="center"/>
        </w:trPr>
        <w:tc>
          <w:tcPr>
            <w:tcW w:w="1486" w:type="dxa"/>
            <w:vMerge/>
            <w:tcBorders>
              <w:left w:val="single" w:sz="4" w:space="0" w:color="auto"/>
              <w:right w:val="single" w:sz="4" w:space="0" w:color="auto"/>
            </w:tcBorders>
          </w:tcPr>
          <w:p w14:paraId="26D0D4BE"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47E572A" w14:textId="77777777" w:rsidR="00FA142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DE2AD7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2C2490F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1D9D6CE"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6D12617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532211E"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F2D64BA"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FA1421" w14:paraId="75CF320F" w14:textId="77777777">
        <w:trPr>
          <w:trHeight w:val="225"/>
          <w:jc w:val="center"/>
        </w:trPr>
        <w:tc>
          <w:tcPr>
            <w:tcW w:w="1486" w:type="dxa"/>
            <w:vMerge/>
            <w:tcBorders>
              <w:left w:val="single" w:sz="4" w:space="0" w:color="auto"/>
              <w:right w:val="single" w:sz="4" w:space="0" w:color="auto"/>
            </w:tcBorders>
          </w:tcPr>
          <w:p w14:paraId="18C20146"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5B7A2BC" w14:textId="77777777" w:rsidR="00FA142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0EAEB0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5F463DA2"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4B75981"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28F161B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4F3D5CC7"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01D0ED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FA1421" w14:paraId="4C8F9F7E" w14:textId="77777777">
        <w:trPr>
          <w:trHeight w:val="225"/>
          <w:jc w:val="center"/>
        </w:trPr>
        <w:tc>
          <w:tcPr>
            <w:tcW w:w="1486" w:type="dxa"/>
            <w:vMerge/>
            <w:tcBorders>
              <w:left w:val="single" w:sz="4" w:space="0" w:color="auto"/>
              <w:right w:val="single" w:sz="4" w:space="0" w:color="auto"/>
            </w:tcBorders>
          </w:tcPr>
          <w:p w14:paraId="28C04F21"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4A87994" w14:textId="77777777" w:rsidR="00FA142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E4D25BD"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70ADB0F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26B679F"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7D7321E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4E80D9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55DDA62"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0C5D0065"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CE67FF6" w14:textId="77777777" w:rsidR="00FA1421" w:rsidRDefault="00000000">
            <w:pPr>
              <w:spacing w:after="120"/>
              <w:ind w:left="720" w:hangingChars="400" w:hanging="720"/>
              <w:rPr>
                <w:rFonts w:ascii="Arial" w:eastAsia="SimSun" w:hAnsi="Arial"/>
                <w:sz w:val="18"/>
              </w:rPr>
            </w:pPr>
            <w:r>
              <w:rPr>
                <w:rFonts w:ascii="Arial" w:eastAsia="SimSun" w:hAnsi="Arial"/>
                <w:sz w:val="18"/>
              </w:rPr>
              <w:t>NOTE 2:</w:t>
            </w:r>
            <w:r>
              <w:rPr>
                <w:rFonts w:ascii="Arial" w:eastAsia="SimSu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71C7DC60" w14:textId="77777777" w:rsidR="00FA1421" w:rsidRDefault="00000000">
            <w:pPr>
              <w:pStyle w:val="TAN"/>
              <w:spacing w:after="120"/>
              <w:rPr>
                <w:rFonts w:eastAsia="SimSun"/>
              </w:rPr>
            </w:pPr>
            <w:r>
              <w:rPr>
                <w:rFonts w:eastAsia="SimSun"/>
              </w:rPr>
              <w:t>NOTE 3:</w:t>
            </w:r>
            <w:r>
              <w:rPr>
                <w:rFonts w:eastAsia="SimSun"/>
              </w:rPr>
              <w:tab/>
              <w:t>Applicable when co-existence with PHS system operating in 1884.5 -1915.7 MHz</w:t>
            </w:r>
          </w:p>
          <w:p w14:paraId="1B5E512E" w14:textId="77777777" w:rsidR="00FA1421" w:rsidRDefault="00000000">
            <w:pPr>
              <w:pStyle w:val="TAN"/>
              <w:spacing w:after="120"/>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6E4DC62" w14:textId="77777777" w:rsidR="00FA1421" w:rsidRDefault="00FA1421">
      <w:pPr>
        <w:pStyle w:val="Guidance"/>
        <w:rPr>
          <w:i w:val="0"/>
          <w:iCs/>
          <w:color w:val="auto"/>
        </w:rPr>
      </w:pPr>
    </w:p>
    <w:p w14:paraId="74E7968E" w14:textId="77777777" w:rsidR="00FA1421" w:rsidRDefault="00000000">
      <w:pPr>
        <w:pStyle w:val="Heading4"/>
        <w:tabs>
          <w:tab w:val="left" w:pos="0"/>
          <w:tab w:val="left" w:pos="420"/>
          <w:tab w:val="left" w:pos="864"/>
        </w:tabs>
        <w:ind w:left="0" w:firstLine="0"/>
        <w:rPr>
          <w:lang w:val="en-US" w:eastAsia="zh-CN"/>
        </w:rPr>
      </w:pPr>
      <w:bookmarkStart w:id="218" w:name="_Toc16968"/>
      <w:bookmarkStart w:id="219"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18"/>
      <w:bookmarkEnd w:id="219"/>
    </w:p>
    <w:p w14:paraId="7387C88F" w14:textId="77777777" w:rsidR="00FA1421" w:rsidRDefault="00000000">
      <w:r>
        <w:t>Based on the co-existence there are potential IMD4 issues into band n3 and potential IMD2 and IMD5 issues into band n26. MSD values are reused from CA_3A-26A.</w:t>
      </w:r>
    </w:p>
    <w:p w14:paraId="3B260345" w14:textId="77777777" w:rsidR="00FA142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A1421" w14:paraId="04869929"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C584881" w14:textId="77777777" w:rsidR="00FA1421"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21E25FEC" w14:textId="77777777" w:rsidR="00FA1421" w:rsidRDefault="00000000">
            <w:pPr>
              <w:pStyle w:val="TAH"/>
            </w:pPr>
            <w:r>
              <w:t>Source of IMD</w:t>
            </w:r>
          </w:p>
        </w:tc>
      </w:tr>
      <w:tr w:rsidR="00FA1421" w14:paraId="2F1E9998"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3AAE64C1" w14:textId="77777777" w:rsidR="00FA142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4F5C160E" w14:textId="77777777" w:rsidR="00FA142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AC6FE0A" w14:textId="77777777" w:rsidR="00FA142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5F0C8F23" w14:textId="77777777" w:rsidR="00FA142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FDC12D1" w14:textId="77777777" w:rsidR="00FA142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CAEBB7" w14:textId="77777777" w:rsidR="00FA142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5BC194D5" w14:textId="77777777" w:rsidR="00FA142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2C77A8EA" w14:textId="77777777" w:rsidR="00FA142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597E451" w14:textId="77777777" w:rsidR="00FA1421" w:rsidRDefault="00FA1421">
            <w:pPr>
              <w:pStyle w:val="TAH"/>
            </w:pPr>
          </w:p>
        </w:tc>
      </w:tr>
      <w:tr w:rsidR="00FA1421" w14:paraId="42F1ECB0"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3F72F77" w14:textId="77777777" w:rsidR="00FA1421" w:rsidRDefault="00000000">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7CE4BA80" w14:textId="77777777" w:rsidR="00FA1421"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DD3AB45" w14:textId="77777777" w:rsidR="00FA1421" w:rsidRDefault="00000000">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6C5E701F" w14:textId="77777777" w:rsidR="00FA1421"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00516A" w14:textId="77777777" w:rsidR="00FA1421"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404EF5" w14:textId="77777777" w:rsidR="00FA1421" w:rsidRDefault="00000000">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57220C28" w14:textId="77777777" w:rsidR="00FA1421" w:rsidRDefault="00000000">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50393DD0"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F0521E4" w14:textId="77777777" w:rsidR="00FA1421" w:rsidRDefault="00000000">
            <w:pPr>
              <w:pStyle w:val="TAC"/>
              <w:spacing w:before="48" w:after="24"/>
              <w:rPr>
                <w:lang w:eastAsia="zh-CN"/>
              </w:rPr>
            </w:pPr>
            <w:r>
              <w:rPr>
                <w:rFonts w:cs="Arial"/>
              </w:rPr>
              <w:t>IMD4</w:t>
            </w:r>
          </w:p>
        </w:tc>
      </w:tr>
      <w:tr w:rsidR="00FA1421" w14:paraId="362D5BBC" w14:textId="77777777">
        <w:trPr>
          <w:trHeight w:val="217"/>
          <w:jc w:val="center"/>
        </w:trPr>
        <w:tc>
          <w:tcPr>
            <w:tcW w:w="2106" w:type="dxa"/>
            <w:vMerge/>
            <w:tcBorders>
              <w:left w:val="single" w:sz="4" w:space="0" w:color="auto"/>
              <w:bottom w:val="nil"/>
              <w:right w:val="single" w:sz="4" w:space="0" w:color="auto"/>
            </w:tcBorders>
            <w:vAlign w:val="center"/>
          </w:tcPr>
          <w:p w14:paraId="5611F301"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9A449C1" w14:textId="77777777" w:rsidR="00FA1421"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7EAE2329" w14:textId="77777777" w:rsidR="00FA1421"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7987E8FB" w14:textId="77777777" w:rsidR="00FA1421"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01E695" w14:textId="77777777" w:rsidR="00FA1421"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F7D6A4" w14:textId="77777777" w:rsidR="00FA1421"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13F23CCE" w14:textId="77777777" w:rsidR="00FA1421"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4F135B8A"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4AB9985" w14:textId="77777777" w:rsidR="00FA1421" w:rsidRDefault="00000000">
            <w:pPr>
              <w:pStyle w:val="TAC"/>
              <w:spacing w:before="48" w:after="24"/>
            </w:pPr>
            <w:r>
              <w:rPr>
                <w:rFonts w:cs="Arial"/>
              </w:rPr>
              <w:t>N/A</w:t>
            </w:r>
          </w:p>
        </w:tc>
      </w:tr>
      <w:tr w:rsidR="00FA1421" w14:paraId="21FCED7C" w14:textId="77777777">
        <w:trPr>
          <w:trHeight w:val="85"/>
          <w:jc w:val="center"/>
        </w:trPr>
        <w:tc>
          <w:tcPr>
            <w:tcW w:w="2106" w:type="dxa"/>
            <w:vMerge w:val="restart"/>
            <w:tcBorders>
              <w:top w:val="nil"/>
              <w:left w:val="single" w:sz="4" w:space="0" w:color="auto"/>
              <w:right w:val="single" w:sz="4" w:space="0" w:color="auto"/>
            </w:tcBorders>
            <w:vAlign w:val="center"/>
          </w:tcPr>
          <w:p w14:paraId="0524FBAA"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6D75D5B" w14:textId="77777777" w:rsidR="00FA1421"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F255987" w14:textId="77777777" w:rsidR="00FA1421" w:rsidRDefault="00000000">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16E8786C" w14:textId="77777777" w:rsidR="00FA1421"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607BAE" w14:textId="77777777" w:rsidR="00FA1421"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75C81B" w14:textId="77777777" w:rsidR="00FA1421" w:rsidRDefault="00000000">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388AA46D" w14:textId="77777777" w:rsidR="00FA1421"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39D2C3AA"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5A910F8" w14:textId="77777777" w:rsidR="00FA1421" w:rsidRDefault="00000000">
            <w:pPr>
              <w:pStyle w:val="TAC"/>
              <w:spacing w:before="48" w:after="24"/>
              <w:rPr>
                <w:lang w:eastAsia="zh-CN"/>
              </w:rPr>
            </w:pPr>
            <w:r>
              <w:rPr>
                <w:rFonts w:cs="Arial"/>
              </w:rPr>
              <w:t>N/A</w:t>
            </w:r>
          </w:p>
        </w:tc>
      </w:tr>
      <w:tr w:rsidR="00FA1421" w14:paraId="35384791" w14:textId="77777777">
        <w:trPr>
          <w:trHeight w:val="217"/>
          <w:jc w:val="center"/>
        </w:trPr>
        <w:tc>
          <w:tcPr>
            <w:tcW w:w="2106" w:type="dxa"/>
            <w:vMerge/>
            <w:tcBorders>
              <w:left w:val="single" w:sz="4" w:space="0" w:color="auto"/>
              <w:right w:val="single" w:sz="4" w:space="0" w:color="auto"/>
            </w:tcBorders>
            <w:vAlign w:val="center"/>
          </w:tcPr>
          <w:p w14:paraId="7F2F7D64"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BEA733E" w14:textId="77777777" w:rsidR="00FA1421"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4C53EC90" w14:textId="77777777" w:rsidR="00FA1421"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4AA71E63" w14:textId="77777777" w:rsidR="00FA1421"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45A026" w14:textId="77777777" w:rsidR="00FA1421"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1D7FA8" w14:textId="77777777" w:rsidR="00FA1421"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70B75686" w14:textId="77777777" w:rsidR="00FA1421" w:rsidRDefault="00000000">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447F54AE"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3E076BE" w14:textId="77777777" w:rsidR="00FA1421" w:rsidRDefault="00000000">
            <w:pPr>
              <w:pStyle w:val="TAC"/>
              <w:spacing w:before="48" w:after="24"/>
            </w:pPr>
            <w:r>
              <w:rPr>
                <w:rFonts w:cs="Arial"/>
              </w:rPr>
              <w:t>IMD2</w:t>
            </w:r>
            <w:r>
              <w:rPr>
                <w:rFonts w:cs="Arial"/>
                <w:vertAlign w:val="superscript"/>
              </w:rPr>
              <w:t>11</w:t>
            </w:r>
          </w:p>
        </w:tc>
      </w:tr>
      <w:tr w:rsidR="00FA1421" w14:paraId="66406843" w14:textId="77777777">
        <w:trPr>
          <w:trHeight w:val="217"/>
          <w:jc w:val="center"/>
        </w:trPr>
        <w:tc>
          <w:tcPr>
            <w:tcW w:w="10205" w:type="dxa"/>
            <w:gridSpan w:val="9"/>
            <w:tcBorders>
              <w:left w:val="single" w:sz="4" w:space="0" w:color="auto"/>
              <w:right w:val="single" w:sz="4" w:space="0" w:color="auto"/>
            </w:tcBorders>
            <w:vAlign w:val="center"/>
          </w:tcPr>
          <w:p w14:paraId="4B1E58C5" w14:textId="77777777" w:rsidR="00FA1421"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4FECC55B" w14:textId="77777777" w:rsidR="00FA1421" w:rsidRDefault="00FA1421"/>
    <w:p w14:paraId="495C06EE" w14:textId="77777777" w:rsidR="00FA1421" w:rsidRDefault="00000000">
      <w:pPr>
        <w:pStyle w:val="Heading2"/>
        <w:rPr>
          <w:rFonts w:cs="Arial"/>
          <w:lang w:val="en-US" w:eastAsia="zh-CN"/>
        </w:rPr>
      </w:pPr>
      <w:bookmarkStart w:id="220" w:name="_Toc8916"/>
      <w:bookmarkStart w:id="221" w:name="_Toc27889"/>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220"/>
      <w:bookmarkEnd w:id="221"/>
    </w:p>
    <w:p w14:paraId="6A82AE40" w14:textId="77777777" w:rsidR="00FA1421" w:rsidRDefault="00000000">
      <w:pPr>
        <w:pStyle w:val="Heading3"/>
        <w:rPr>
          <w:rFonts w:cs="Arial"/>
          <w:szCs w:val="28"/>
          <w:lang w:eastAsia="zh-CN"/>
        </w:rPr>
      </w:pPr>
      <w:bookmarkStart w:id="222" w:name="_Toc12523"/>
      <w:bookmarkStart w:id="223"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222"/>
      <w:bookmarkEnd w:id="223"/>
    </w:p>
    <w:p w14:paraId="3263CCA1" w14:textId="77777777" w:rsidR="00FA1421" w:rsidRDefault="00000000">
      <w:pPr>
        <w:pStyle w:val="Heading4"/>
        <w:tabs>
          <w:tab w:val="left" w:pos="0"/>
          <w:tab w:val="left" w:pos="420"/>
          <w:tab w:val="left" w:pos="864"/>
        </w:tabs>
        <w:ind w:left="0" w:firstLine="0"/>
        <w:rPr>
          <w:lang w:eastAsia="zh-CN"/>
        </w:rPr>
      </w:pPr>
      <w:bookmarkStart w:id="224" w:name="_Toc1059"/>
      <w:bookmarkStart w:id="225" w:name="_Toc21330"/>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4"/>
      <w:bookmarkEnd w:id="225"/>
    </w:p>
    <w:p w14:paraId="39AE0E3C" w14:textId="77777777" w:rsidR="00FA1421" w:rsidRDefault="00000000">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5CDD45A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564F427"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CF76CA2"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B0F7557"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B15796D" w14:textId="77777777" w:rsidR="00FA1421" w:rsidRDefault="00000000">
            <w:pPr>
              <w:pStyle w:val="TAH"/>
              <w:rPr>
                <w:rFonts w:eastAsia="Malgun Gothic"/>
              </w:rPr>
            </w:pPr>
            <w:r>
              <w:rPr>
                <w:rFonts w:eastAsia="Malgun Gothic"/>
              </w:rPr>
              <w:t>Duplex</w:t>
            </w:r>
          </w:p>
          <w:p w14:paraId="11E016F4" w14:textId="77777777" w:rsidR="00FA1421" w:rsidRDefault="00000000">
            <w:pPr>
              <w:pStyle w:val="TAH"/>
              <w:rPr>
                <w:rFonts w:eastAsia="Malgun Gothic"/>
              </w:rPr>
            </w:pPr>
            <w:r>
              <w:rPr>
                <w:rFonts w:eastAsia="Malgun Gothic"/>
              </w:rPr>
              <w:t>mode</w:t>
            </w:r>
          </w:p>
        </w:tc>
      </w:tr>
      <w:tr w:rsidR="00FA1421" w14:paraId="2BEA7B6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FC5647E"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2AD0D4A"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3E3AFB8"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0D8E588" w14:textId="77777777" w:rsidR="00FA1421" w:rsidRDefault="00FA1421">
            <w:pPr>
              <w:pStyle w:val="TAH"/>
              <w:rPr>
                <w:rFonts w:eastAsia="Malgun Gothic"/>
              </w:rPr>
            </w:pPr>
          </w:p>
        </w:tc>
      </w:tr>
      <w:tr w:rsidR="00FA1421" w14:paraId="5F633A6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D8C246F"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45E9B40"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76D9CB"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68DF7AC" w14:textId="77777777" w:rsidR="00FA1421" w:rsidRDefault="00FA1421">
            <w:pPr>
              <w:pStyle w:val="TAH"/>
              <w:rPr>
                <w:rFonts w:eastAsia="Malgun Gothic"/>
              </w:rPr>
            </w:pPr>
          </w:p>
        </w:tc>
      </w:tr>
      <w:tr w:rsidR="00FA1421" w14:paraId="0F7CC9E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CC56998"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3C70F20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5402535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44AF3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7E028CB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42DC800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0284DA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4537F9F3"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2BAC4A3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15A689A"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446BB2F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2BC769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31EF4D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15A3E8E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C2A7EA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549578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39AFE335"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0BA6D66D" w14:textId="77777777" w:rsidR="00FA1421" w:rsidRDefault="00FA1421">
      <w:pPr>
        <w:rPr>
          <w:lang w:eastAsia="zh-CN"/>
        </w:rPr>
      </w:pPr>
    </w:p>
    <w:p w14:paraId="1A7CD5E9" w14:textId="77777777" w:rsidR="00FA1421" w:rsidRDefault="00000000">
      <w:pPr>
        <w:pStyle w:val="Heading4"/>
        <w:tabs>
          <w:tab w:val="left" w:pos="0"/>
          <w:tab w:val="left" w:pos="420"/>
          <w:tab w:val="left" w:pos="864"/>
        </w:tabs>
        <w:ind w:left="0" w:firstLine="0"/>
        <w:rPr>
          <w:lang w:eastAsia="zh-CN"/>
        </w:rPr>
      </w:pPr>
      <w:bookmarkStart w:id="226" w:name="_Toc11251"/>
      <w:bookmarkStart w:id="227" w:name="_Toc362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26"/>
      <w:bookmarkEnd w:id="227"/>
    </w:p>
    <w:p w14:paraId="42271BF8" w14:textId="77777777" w:rsidR="00FA1421" w:rsidRDefault="00000000">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30D3BE25"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168C824"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BD2FF1E"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8920D6C"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19B4D0"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33A5B77"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0D5DF829" w14:textId="77777777">
        <w:trPr>
          <w:trHeight w:val="187"/>
        </w:trPr>
        <w:tc>
          <w:tcPr>
            <w:tcW w:w="1983" w:type="dxa"/>
            <w:tcBorders>
              <w:top w:val="single" w:sz="4" w:space="0" w:color="auto"/>
              <w:left w:val="single" w:sz="4" w:space="0" w:color="auto"/>
              <w:bottom w:val="nil"/>
              <w:right w:val="single" w:sz="4" w:space="0" w:color="auto"/>
            </w:tcBorders>
            <w:vAlign w:val="center"/>
          </w:tcPr>
          <w:p w14:paraId="46326A15"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171C7CE6"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AF05228"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8C90C3"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B9A6694"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363D17AE" w14:textId="77777777">
        <w:trPr>
          <w:trHeight w:val="187"/>
        </w:trPr>
        <w:tc>
          <w:tcPr>
            <w:tcW w:w="1983" w:type="dxa"/>
            <w:tcBorders>
              <w:top w:val="nil"/>
              <w:left w:val="single" w:sz="4" w:space="0" w:color="auto"/>
              <w:bottom w:val="single" w:sz="4" w:space="0" w:color="auto"/>
              <w:right w:val="single" w:sz="4" w:space="0" w:color="auto"/>
            </w:tcBorders>
            <w:vAlign w:val="center"/>
          </w:tcPr>
          <w:p w14:paraId="6905FFCE"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33638B"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E9FF1"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CAAF3A"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B11345" w14:textId="77777777" w:rsidR="00FA1421" w:rsidRDefault="00FA1421">
            <w:pPr>
              <w:pStyle w:val="TAC"/>
              <w:overflowPunct w:val="0"/>
              <w:autoSpaceDE w:val="0"/>
              <w:autoSpaceDN w:val="0"/>
              <w:adjustRightInd w:val="0"/>
              <w:rPr>
                <w:szCs w:val="18"/>
                <w:lang w:val="en-US" w:eastAsia="zh-CN"/>
              </w:rPr>
            </w:pPr>
          </w:p>
        </w:tc>
      </w:tr>
      <w:tr w:rsidR="00FA1421" w14:paraId="6224B4AB" w14:textId="77777777">
        <w:trPr>
          <w:trHeight w:val="187"/>
        </w:trPr>
        <w:tc>
          <w:tcPr>
            <w:tcW w:w="1983" w:type="dxa"/>
            <w:tcBorders>
              <w:top w:val="single" w:sz="4" w:space="0" w:color="auto"/>
              <w:left w:val="single" w:sz="4" w:space="0" w:color="auto"/>
              <w:bottom w:val="nil"/>
              <w:right w:val="single" w:sz="4" w:space="0" w:color="auto"/>
            </w:tcBorders>
            <w:vAlign w:val="center"/>
          </w:tcPr>
          <w:p w14:paraId="60C25157"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9B75C5C" w14:textId="77777777" w:rsidR="00FA1421" w:rsidRDefault="00000000">
            <w:pPr>
              <w:pStyle w:val="TAC"/>
              <w:overflowPunct w:val="0"/>
              <w:autoSpaceDE w:val="0"/>
              <w:autoSpaceDN w:val="0"/>
              <w:adjustRightInd w:val="0"/>
              <w:rPr>
                <w:rFonts w:eastAsia="SimSun"/>
                <w:lang w:val="en-US" w:eastAsia="zh-CN"/>
              </w:rPr>
            </w:pPr>
            <w:r>
              <w:rPr>
                <w:rFonts w:eastAsia="SimSun"/>
                <w:lang w:val="en-US" w:eastAsia="zh-CN"/>
              </w:rPr>
              <w:t>CA_n7A-n26A</w:t>
            </w:r>
          </w:p>
          <w:p w14:paraId="2A5F0286"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9F0A500"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6AE11"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5809D6F"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2E324E2E" w14:textId="77777777">
        <w:trPr>
          <w:trHeight w:val="187"/>
        </w:trPr>
        <w:tc>
          <w:tcPr>
            <w:tcW w:w="1983" w:type="dxa"/>
            <w:tcBorders>
              <w:top w:val="nil"/>
              <w:left w:val="single" w:sz="4" w:space="0" w:color="auto"/>
              <w:bottom w:val="single" w:sz="4" w:space="0" w:color="auto"/>
              <w:right w:val="single" w:sz="4" w:space="0" w:color="auto"/>
            </w:tcBorders>
            <w:vAlign w:val="center"/>
          </w:tcPr>
          <w:p w14:paraId="3533DC03"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8C3B67"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FAFDE"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9A9C23"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649EF2" w14:textId="77777777" w:rsidR="00FA1421" w:rsidRDefault="00FA1421">
            <w:pPr>
              <w:pStyle w:val="TAC"/>
              <w:overflowPunct w:val="0"/>
              <w:autoSpaceDE w:val="0"/>
              <w:autoSpaceDN w:val="0"/>
              <w:adjustRightInd w:val="0"/>
              <w:rPr>
                <w:szCs w:val="18"/>
                <w:lang w:val="en-US" w:eastAsia="zh-CN"/>
              </w:rPr>
            </w:pPr>
          </w:p>
        </w:tc>
      </w:tr>
    </w:tbl>
    <w:p w14:paraId="5AEE1140" w14:textId="77777777" w:rsidR="00FA1421" w:rsidRDefault="00FA1421">
      <w:pPr>
        <w:rPr>
          <w:lang w:eastAsia="ko-KR"/>
        </w:rPr>
      </w:pPr>
    </w:p>
    <w:p w14:paraId="7A18BC95" w14:textId="77777777" w:rsidR="00FA1421" w:rsidRDefault="00000000">
      <w:pPr>
        <w:pStyle w:val="Heading4"/>
        <w:tabs>
          <w:tab w:val="left" w:pos="0"/>
          <w:tab w:val="left" w:pos="420"/>
          <w:tab w:val="left" w:pos="864"/>
        </w:tabs>
        <w:ind w:left="0" w:firstLine="0"/>
        <w:rPr>
          <w:rFonts w:eastAsia="SimSun"/>
          <w:lang w:eastAsia="zh-CN"/>
        </w:rPr>
      </w:pPr>
      <w:bookmarkStart w:id="228" w:name="_Toc28802"/>
      <w:bookmarkStart w:id="229" w:name="_Toc16973"/>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228"/>
      <w:bookmarkEnd w:id="229"/>
    </w:p>
    <w:p w14:paraId="22079565" w14:textId="77777777" w:rsidR="00FA1421" w:rsidRDefault="00000000">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17FB0183"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67F34B1A"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375AC73"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465718D"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2C1E36C"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3E7EBA"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F906CE7"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2AEB0C2"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2BFF053"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735EB9"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D058605"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066BCE22"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B9503C0"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EBDDEC1"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174B48"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9AFF9B4"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0B1B47"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8221EB4"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00A3CE"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398C319"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6813E79"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74657C2"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0A1A955"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4EA0576"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0E042B5"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298351B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0CFA08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684F35E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41D3184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5A56912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60BD56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4F065510"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40FA2AB1"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5844A702"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5CC7E858"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7C295207"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583CE37B"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32EFD926"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366A5D1F"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FA1421" w14:paraId="638CDD23"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DE1CE91"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ABE4D4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01A80E11"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27305128"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3A6411B"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C1C520F"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584CFD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326711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04CE4D5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97A2F6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F78E3E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3BCCB16C"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6BF4A2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2E0C642E" w14:textId="77777777" w:rsidR="00FA1421" w:rsidRDefault="00FA1421">
      <w:pPr>
        <w:pStyle w:val="Guidance"/>
        <w:keepNext/>
        <w:keepLines/>
      </w:pPr>
    </w:p>
    <w:p w14:paraId="2C6BF1BC"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5D99F57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425758A"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C1B0A78"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46D878A"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8F5B357"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4EDF442"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7C07826"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DCDFA0F"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1FEEA63"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B72C91B"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5059554E"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669A15A"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D5FE777"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3F9E1D"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A1AF3A"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CC251A"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B838E7"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6BC352"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430EC9E"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F23C57"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F01D8BB"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4E452F9"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65020E0"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B0A2C7B"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7842AB15"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E2A7D76"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0F1BCF78"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38F2D98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578FECF4"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7822F79"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863FED6"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5F343553"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70EEAC55"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0F562A66"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7A545B8"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1A70ACAA"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6F9CC34E"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6BFD8776" w14:textId="77777777" w:rsidR="00FA142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FA1421" w14:paraId="3739B894"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0AA3027"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C0614D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60598F28"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66D5EDAF"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80C51F4"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BB0CF6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5910E952"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78D3DF41"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7328B31A"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7B6BDB4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73C78C0D"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954D285"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561D25A3" w14:textId="77777777" w:rsidR="00FA142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C6AE1DA" w14:textId="77777777" w:rsidR="00FA1421" w:rsidRDefault="00FA1421"/>
    <w:p w14:paraId="6B674B19" w14:textId="77777777" w:rsidR="00FA1421" w:rsidRDefault="00000000">
      <w:pPr>
        <w:pStyle w:val="Heading4"/>
        <w:tabs>
          <w:tab w:val="left" w:pos="0"/>
          <w:tab w:val="left" w:pos="420"/>
          <w:tab w:val="left" w:pos="864"/>
        </w:tabs>
        <w:ind w:left="0" w:firstLine="0"/>
        <w:rPr>
          <w:lang w:eastAsia="zh-CN"/>
        </w:rPr>
      </w:pPr>
      <w:bookmarkStart w:id="230" w:name="_Toc10783"/>
      <w:bookmarkStart w:id="231" w:name="_Toc16203"/>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30"/>
      <w:bookmarkEnd w:id="231"/>
    </w:p>
    <w:p w14:paraId="74B8F54A" w14:textId="77777777" w:rsidR="00FA1421" w:rsidRDefault="00000000">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76A717C8" w14:textId="77777777" w:rsidR="00FA142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757BECFB" w14:textId="77777777">
        <w:trPr>
          <w:jc w:val="center"/>
        </w:trPr>
        <w:tc>
          <w:tcPr>
            <w:tcW w:w="2336" w:type="dxa"/>
            <w:vMerge w:val="restart"/>
          </w:tcPr>
          <w:p w14:paraId="03485643"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921EC89"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2485370A" w14:textId="77777777">
        <w:trPr>
          <w:jc w:val="center"/>
        </w:trPr>
        <w:tc>
          <w:tcPr>
            <w:tcW w:w="2336" w:type="dxa"/>
            <w:vMerge/>
            <w:tcBorders>
              <w:bottom w:val="single" w:sz="4" w:space="0" w:color="auto"/>
            </w:tcBorders>
          </w:tcPr>
          <w:p w14:paraId="2E3F4645" w14:textId="77777777" w:rsidR="00FA1421" w:rsidRDefault="00FA1421">
            <w:pPr>
              <w:pStyle w:val="TAH"/>
              <w:spacing w:line="260" w:lineRule="auto"/>
            </w:pPr>
          </w:p>
        </w:tc>
        <w:tc>
          <w:tcPr>
            <w:tcW w:w="5904" w:type="dxa"/>
            <w:gridSpan w:val="2"/>
          </w:tcPr>
          <w:p w14:paraId="4C77A1C1"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29AA603B" w14:textId="77777777">
        <w:trPr>
          <w:jc w:val="center"/>
        </w:trPr>
        <w:tc>
          <w:tcPr>
            <w:tcW w:w="2336" w:type="dxa"/>
            <w:shd w:val="clear" w:color="auto" w:fill="auto"/>
            <w:vAlign w:val="center"/>
          </w:tcPr>
          <w:p w14:paraId="259D50E1" w14:textId="77777777" w:rsidR="00FA1421" w:rsidRDefault="00000000">
            <w:pPr>
              <w:pStyle w:val="TAC"/>
              <w:spacing w:line="260" w:lineRule="auto"/>
              <w:rPr>
                <w:lang w:val="en-US" w:eastAsia="zh-CN"/>
              </w:rPr>
            </w:pPr>
            <w:r>
              <w:rPr>
                <w:lang w:val="en-US"/>
              </w:rPr>
              <w:t>CA_n7-n26</w:t>
            </w:r>
          </w:p>
        </w:tc>
        <w:tc>
          <w:tcPr>
            <w:tcW w:w="2952" w:type="dxa"/>
            <w:vAlign w:val="center"/>
          </w:tcPr>
          <w:p w14:paraId="1F347DD7"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BCC5A20"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r>
      <w:tr w:rsidR="00FA1421" w14:paraId="67CB90A5" w14:textId="77777777">
        <w:trPr>
          <w:jc w:val="center"/>
        </w:trPr>
        <w:tc>
          <w:tcPr>
            <w:tcW w:w="8240" w:type="dxa"/>
            <w:gridSpan w:val="3"/>
            <w:tcBorders>
              <w:bottom w:val="single" w:sz="4" w:space="0" w:color="auto"/>
            </w:tcBorders>
            <w:shd w:val="clear" w:color="auto" w:fill="auto"/>
            <w:vAlign w:val="center"/>
          </w:tcPr>
          <w:p w14:paraId="083A92C6"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A1D7984"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7790607" w14:textId="77777777" w:rsidR="00FA1421" w:rsidRDefault="00FA1421">
      <w:pPr>
        <w:rPr>
          <w:rFonts w:eastAsia="SimSun"/>
        </w:rPr>
      </w:pPr>
    </w:p>
    <w:p w14:paraId="48E8E63A"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4FCC349C" w14:textId="77777777">
        <w:trPr>
          <w:trHeight w:val="187"/>
          <w:jc w:val="center"/>
        </w:trPr>
        <w:tc>
          <w:tcPr>
            <w:tcW w:w="1535" w:type="dxa"/>
            <w:vMerge w:val="restart"/>
          </w:tcPr>
          <w:p w14:paraId="29D514F1" w14:textId="77777777" w:rsidR="00FA1421" w:rsidRDefault="00000000">
            <w:pPr>
              <w:pStyle w:val="TAH"/>
            </w:pPr>
            <w:r>
              <w:t>Inter-band CA combination</w:t>
            </w:r>
          </w:p>
        </w:tc>
        <w:tc>
          <w:tcPr>
            <w:tcW w:w="5904" w:type="dxa"/>
            <w:gridSpan w:val="2"/>
          </w:tcPr>
          <w:p w14:paraId="6E911B2B"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302146AC" w14:textId="77777777">
        <w:trPr>
          <w:trHeight w:val="187"/>
          <w:jc w:val="center"/>
        </w:trPr>
        <w:tc>
          <w:tcPr>
            <w:tcW w:w="1535" w:type="dxa"/>
            <w:vMerge/>
            <w:tcBorders>
              <w:bottom w:val="single" w:sz="4" w:space="0" w:color="auto"/>
            </w:tcBorders>
          </w:tcPr>
          <w:p w14:paraId="680B2567" w14:textId="77777777" w:rsidR="00FA1421" w:rsidRDefault="00FA1421">
            <w:pPr>
              <w:pStyle w:val="TAH"/>
            </w:pPr>
          </w:p>
        </w:tc>
        <w:tc>
          <w:tcPr>
            <w:tcW w:w="5904" w:type="dxa"/>
            <w:gridSpan w:val="2"/>
          </w:tcPr>
          <w:p w14:paraId="0EA6CD5E"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5737813F" w14:textId="77777777">
        <w:trPr>
          <w:trHeight w:val="187"/>
          <w:jc w:val="center"/>
        </w:trPr>
        <w:tc>
          <w:tcPr>
            <w:tcW w:w="1535" w:type="dxa"/>
          </w:tcPr>
          <w:p w14:paraId="07A0FED1" w14:textId="77777777" w:rsidR="00FA1421"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465C5298" w14:textId="77777777" w:rsidR="00FA1421" w:rsidRDefault="00000000">
            <w:pPr>
              <w:pStyle w:val="TAC"/>
              <w:rPr>
                <w:lang w:eastAsia="zh-CN"/>
              </w:rPr>
            </w:pPr>
            <w:r>
              <w:rPr>
                <w:rFonts w:hint="eastAsia"/>
                <w:lang w:eastAsia="zh-CN"/>
              </w:rPr>
              <w:t>-</w:t>
            </w:r>
          </w:p>
        </w:tc>
        <w:tc>
          <w:tcPr>
            <w:tcW w:w="2952" w:type="dxa"/>
          </w:tcPr>
          <w:p w14:paraId="5ED973AC" w14:textId="77777777" w:rsidR="00FA1421" w:rsidRDefault="00000000">
            <w:pPr>
              <w:pStyle w:val="TAC"/>
              <w:rPr>
                <w:lang w:eastAsia="zh-CN"/>
              </w:rPr>
            </w:pPr>
            <w:r>
              <w:rPr>
                <w:rFonts w:hint="eastAsia"/>
                <w:lang w:eastAsia="zh-CN"/>
              </w:rPr>
              <w:t>-</w:t>
            </w:r>
          </w:p>
        </w:tc>
      </w:tr>
      <w:tr w:rsidR="00FA1421" w14:paraId="55887E61" w14:textId="77777777">
        <w:trPr>
          <w:trHeight w:val="187"/>
          <w:jc w:val="center"/>
        </w:trPr>
        <w:tc>
          <w:tcPr>
            <w:tcW w:w="7439" w:type="dxa"/>
            <w:gridSpan w:val="3"/>
            <w:tcBorders>
              <w:bottom w:val="single" w:sz="4" w:space="0" w:color="auto"/>
            </w:tcBorders>
          </w:tcPr>
          <w:p w14:paraId="07664015"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8B51235"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0652447" w14:textId="77777777" w:rsidR="00FA1421" w:rsidRDefault="00FA1421">
      <w:pPr>
        <w:jc w:val="center"/>
        <w:rPr>
          <w:rFonts w:eastAsia="SimSun"/>
          <w:b/>
          <w:color w:val="00B050"/>
          <w:lang w:val="en-US" w:eastAsia="zh-CN"/>
        </w:rPr>
      </w:pPr>
    </w:p>
    <w:p w14:paraId="732DBE36" w14:textId="77777777" w:rsidR="00FA1421" w:rsidRDefault="00000000">
      <w:pPr>
        <w:pStyle w:val="Heading4"/>
        <w:tabs>
          <w:tab w:val="left" w:pos="0"/>
          <w:tab w:val="left" w:pos="420"/>
          <w:tab w:val="left" w:pos="864"/>
        </w:tabs>
        <w:ind w:left="0" w:firstLine="0"/>
        <w:rPr>
          <w:rFonts w:eastAsia="SimSun"/>
          <w:lang w:eastAsia="zh-CN"/>
        </w:rPr>
      </w:pPr>
      <w:bookmarkStart w:id="232" w:name="_Toc20384"/>
      <w:bookmarkStart w:id="233" w:name="_Toc3034"/>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32"/>
      <w:bookmarkEnd w:id="233"/>
    </w:p>
    <w:p w14:paraId="3CE718BA"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08AC5BD5" w14:textId="77777777" w:rsidR="00FA1421" w:rsidRDefault="00000000">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574BC010" w14:textId="77777777" w:rsidR="00FA1421" w:rsidRDefault="00000000">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FA1421" w14:paraId="7D79F726" w14:textId="77777777">
        <w:trPr>
          <w:trHeight w:val="732"/>
          <w:jc w:val="center"/>
        </w:trPr>
        <w:tc>
          <w:tcPr>
            <w:tcW w:w="0" w:type="auto"/>
            <w:vMerge w:val="restart"/>
            <w:vAlign w:val="center"/>
          </w:tcPr>
          <w:p w14:paraId="1013FCCF"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9D64041"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B6BDA26"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39CCA28"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1043F04"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AF2582A"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E2D29B0"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5A50407"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6985822"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3718E7CC" w14:textId="77777777">
        <w:trPr>
          <w:trHeight w:val="492"/>
          <w:jc w:val="center"/>
        </w:trPr>
        <w:tc>
          <w:tcPr>
            <w:tcW w:w="0" w:type="auto"/>
            <w:vMerge/>
            <w:vAlign w:val="center"/>
          </w:tcPr>
          <w:p w14:paraId="4B0B7519" w14:textId="77777777" w:rsidR="00FA1421" w:rsidRDefault="00FA1421">
            <w:pPr>
              <w:spacing w:after="0"/>
              <w:rPr>
                <w:rFonts w:ascii="Arial" w:hAnsi="Arial" w:cs="Arial"/>
                <w:b/>
                <w:bCs/>
                <w:sz w:val="18"/>
                <w:szCs w:val="18"/>
              </w:rPr>
            </w:pPr>
          </w:p>
        </w:tc>
        <w:tc>
          <w:tcPr>
            <w:tcW w:w="0" w:type="auto"/>
            <w:vMerge/>
            <w:vAlign w:val="center"/>
          </w:tcPr>
          <w:p w14:paraId="11982982" w14:textId="77777777" w:rsidR="00FA1421" w:rsidRDefault="00FA1421">
            <w:pPr>
              <w:spacing w:after="0"/>
              <w:rPr>
                <w:rFonts w:ascii="Arial" w:hAnsi="Arial" w:cs="Arial"/>
                <w:b/>
                <w:bCs/>
                <w:sz w:val="18"/>
                <w:szCs w:val="18"/>
              </w:rPr>
            </w:pPr>
          </w:p>
        </w:tc>
        <w:tc>
          <w:tcPr>
            <w:tcW w:w="0" w:type="auto"/>
            <w:vAlign w:val="center"/>
          </w:tcPr>
          <w:p w14:paraId="157D2982"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DAE2C6D"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DEB4763"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61E691E"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7B3A108"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135706C" w14:textId="77777777" w:rsidR="00FA1421" w:rsidRDefault="00FA1421">
            <w:pPr>
              <w:spacing w:after="0"/>
              <w:rPr>
                <w:rFonts w:ascii="Arial" w:hAnsi="Arial" w:cs="Arial"/>
                <w:b/>
                <w:bCs/>
                <w:sz w:val="18"/>
                <w:szCs w:val="18"/>
                <w:lang w:eastAsia="zh-CN"/>
              </w:rPr>
            </w:pPr>
          </w:p>
        </w:tc>
        <w:tc>
          <w:tcPr>
            <w:tcW w:w="0" w:type="auto"/>
            <w:vMerge/>
            <w:vAlign w:val="center"/>
          </w:tcPr>
          <w:p w14:paraId="7A26A1C4" w14:textId="77777777" w:rsidR="00FA1421" w:rsidRDefault="00FA1421">
            <w:pPr>
              <w:spacing w:after="0"/>
              <w:rPr>
                <w:rFonts w:ascii="Arial" w:hAnsi="Arial" w:cs="Arial"/>
                <w:b/>
                <w:bCs/>
                <w:sz w:val="18"/>
                <w:szCs w:val="18"/>
                <w:lang w:eastAsia="zh-CN"/>
              </w:rPr>
            </w:pPr>
          </w:p>
        </w:tc>
      </w:tr>
      <w:tr w:rsidR="00FA1421" w14:paraId="4163CFDB" w14:textId="77777777">
        <w:trPr>
          <w:trHeight w:val="300"/>
          <w:jc w:val="center"/>
        </w:trPr>
        <w:tc>
          <w:tcPr>
            <w:tcW w:w="0" w:type="auto"/>
            <w:vAlign w:val="center"/>
          </w:tcPr>
          <w:p w14:paraId="51814B69"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6836CDDD" w14:textId="77777777" w:rsidR="00FA1421"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1984858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0C02872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06814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0C99A862"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DDD5E3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73462F" w14:textId="77777777" w:rsidR="00FA1421" w:rsidRDefault="00000000">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51583E8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FA1421" w14:paraId="3B767305" w14:textId="77777777">
        <w:trPr>
          <w:trHeight w:val="300"/>
          <w:jc w:val="center"/>
        </w:trPr>
        <w:tc>
          <w:tcPr>
            <w:tcW w:w="0" w:type="auto"/>
            <w:gridSpan w:val="9"/>
            <w:vAlign w:val="center"/>
          </w:tcPr>
          <w:p w14:paraId="2D29E657" w14:textId="77777777" w:rsidR="00FA1421" w:rsidRDefault="00000000">
            <w:pPr>
              <w:pStyle w:val="TAN"/>
              <w:rPr>
                <w:snapToGrid w:val="0"/>
                <w:lang w:eastAsia="ja-JP"/>
              </w:rPr>
            </w:pPr>
            <w:r>
              <w:rPr>
                <w:lang w:val="en-US" w:eastAsia="zh-CN"/>
              </w:rPr>
              <w:lastRenderedPageBreak/>
              <w:t>NOTE X: The requirements should be verified for the lowest NR ARFCN of the affected DL (lower) band and for the highest NR ARFCN of the UL (higher) band</w:t>
            </w:r>
          </w:p>
        </w:tc>
      </w:tr>
    </w:tbl>
    <w:p w14:paraId="4A27515F" w14:textId="77777777" w:rsidR="00FA1421" w:rsidRDefault="00FA1421">
      <w:pPr>
        <w:pStyle w:val="Guidance"/>
        <w:rPr>
          <w:i w:val="0"/>
          <w:color w:val="auto"/>
          <w:lang w:val="en-US" w:eastAsia="zh-CN"/>
        </w:rPr>
      </w:pPr>
    </w:p>
    <w:p w14:paraId="61697915" w14:textId="77777777" w:rsidR="00FA1421" w:rsidRDefault="00FA1421">
      <w:pPr>
        <w:pStyle w:val="Guidance"/>
        <w:rPr>
          <w:i w:val="0"/>
          <w:color w:val="auto"/>
          <w:lang w:val="en-US" w:eastAsia="zh-CN"/>
        </w:rPr>
      </w:pPr>
    </w:p>
    <w:p w14:paraId="26571716" w14:textId="77777777" w:rsidR="00FA1421" w:rsidRDefault="00000000">
      <w:pPr>
        <w:pStyle w:val="Heading4"/>
      </w:pPr>
      <w:bookmarkStart w:id="234" w:name="_Toc4229"/>
      <w:bookmarkStart w:id="235" w:name="_Toc19136"/>
      <w:r>
        <w:rPr>
          <w:rFonts w:eastAsia="SimSun" w:hint="eastAsia"/>
          <w:lang w:eastAsia="zh-CN"/>
        </w:rPr>
        <w:t>5.3</w:t>
      </w:r>
      <w:r>
        <w:t>.1.6</w:t>
      </w:r>
      <w:r>
        <w:tab/>
      </w:r>
      <w:r>
        <w:rPr>
          <w:rFonts w:cs="Arial"/>
          <w:szCs w:val="22"/>
          <w:lang w:val="en-US" w:eastAsia="zh-CN"/>
        </w:rPr>
        <w:t>OOB blocking exception requirements</w:t>
      </w:r>
      <w:bookmarkEnd w:id="234"/>
      <w:bookmarkEnd w:id="235"/>
    </w:p>
    <w:p w14:paraId="761D7584" w14:textId="77777777" w:rsidR="00FA1421" w:rsidRDefault="00000000">
      <w:pPr>
        <w:rPr>
          <w:lang w:eastAsia="zh-CN"/>
        </w:rPr>
      </w:pPr>
      <w:r>
        <w:rPr>
          <w:lang w:eastAsia="zh-CN"/>
        </w:rPr>
        <w:t>There is no OOB exception for this CA combination.</w:t>
      </w:r>
    </w:p>
    <w:p w14:paraId="63323094" w14:textId="77777777" w:rsidR="00FA1421" w:rsidRDefault="00000000">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6AF5B90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77E7FB3" w14:textId="77777777" w:rsidR="00FA1421" w:rsidRDefault="00000000">
            <w:pPr>
              <w:pStyle w:val="TAH"/>
              <w:rPr>
                <w:rFonts w:cs="Arial"/>
                <w:lang w:eastAsia="zh-CN"/>
              </w:rPr>
            </w:pPr>
            <w:r>
              <w:rPr>
                <w:rFonts w:cs="Arial"/>
              </w:rPr>
              <w:t>CA band combination</w:t>
            </w:r>
          </w:p>
        </w:tc>
      </w:tr>
      <w:tr w:rsidR="00FA1421" w14:paraId="56097F9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C790C3" w14:textId="77777777" w:rsidR="00FA1421" w:rsidRDefault="00FA1421">
            <w:pPr>
              <w:pStyle w:val="TAC"/>
              <w:rPr>
                <w:rFonts w:cs="Arial"/>
              </w:rPr>
            </w:pPr>
          </w:p>
        </w:tc>
      </w:tr>
    </w:tbl>
    <w:p w14:paraId="45710D0A" w14:textId="77777777" w:rsidR="00FA1421" w:rsidRDefault="00FA1421">
      <w:pPr>
        <w:keepNext/>
        <w:keepLines/>
        <w:rPr>
          <w:lang w:eastAsia="ja-JP"/>
        </w:rPr>
      </w:pPr>
    </w:p>
    <w:p w14:paraId="1D0E0729" w14:textId="77777777" w:rsidR="00FA1421" w:rsidRDefault="00000000">
      <w:pPr>
        <w:pStyle w:val="Heading3"/>
        <w:tabs>
          <w:tab w:val="left" w:pos="0"/>
          <w:tab w:val="left" w:pos="420"/>
        </w:tabs>
        <w:rPr>
          <w:lang w:eastAsia="zh-CN"/>
        </w:rPr>
      </w:pPr>
      <w:bookmarkStart w:id="236" w:name="_Toc11873"/>
      <w:bookmarkStart w:id="237" w:name="_Toc25777"/>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236"/>
      <w:bookmarkEnd w:id="237"/>
    </w:p>
    <w:p w14:paraId="3E357128" w14:textId="77777777" w:rsidR="00FA1421" w:rsidRDefault="00000000">
      <w:pPr>
        <w:pStyle w:val="Heading4"/>
        <w:spacing w:before="180"/>
        <w:rPr>
          <w:rFonts w:cs="Arial"/>
          <w:lang w:val="en-US" w:eastAsia="zh-CN"/>
        </w:rPr>
      </w:pPr>
      <w:bookmarkStart w:id="238" w:name="_Toc31918"/>
      <w:bookmarkStart w:id="239" w:name="_Toc7702"/>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38"/>
      <w:bookmarkEnd w:id="239"/>
    </w:p>
    <w:p w14:paraId="2342ED64"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5CD4CED0" w14:textId="77777777">
        <w:tc>
          <w:tcPr>
            <w:tcW w:w="4305" w:type="dxa"/>
          </w:tcPr>
          <w:p w14:paraId="5999D158" w14:textId="77777777" w:rsidR="00FA1421" w:rsidRDefault="00000000">
            <w:pPr>
              <w:pStyle w:val="TAH"/>
              <w:rPr>
                <w:rFonts w:cs="Arial"/>
              </w:rPr>
            </w:pPr>
            <w:r>
              <w:rPr>
                <w:rFonts w:cs="Arial"/>
              </w:rPr>
              <w:t>Uplink CA Configuration</w:t>
            </w:r>
          </w:p>
        </w:tc>
        <w:tc>
          <w:tcPr>
            <w:tcW w:w="2622" w:type="dxa"/>
          </w:tcPr>
          <w:p w14:paraId="7D0109C3" w14:textId="77777777" w:rsidR="00FA1421" w:rsidRDefault="00000000">
            <w:pPr>
              <w:pStyle w:val="TAH"/>
              <w:rPr>
                <w:rFonts w:cs="Arial"/>
              </w:rPr>
            </w:pPr>
            <w:r>
              <w:rPr>
                <w:rFonts w:cs="Arial"/>
              </w:rPr>
              <w:t>Class 3 (dBm)</w:t>
            </w:r>
          </w:p>
        </w:tc>
        <w:tc>
          <w:tcPr>
            <w:tcW w:w="2930" w:type="dxa"/>
          </w:tcPr>
          <w:p w14:paraId="2BE07427" w14:textId="77777777" w:rsidR="00FA1421" w:rsidRDefault="00000000">
            <w:pPr>
              <w:pStyle w:val="TAH"/>
              <w:rPr>
                <w:rFonts w:cs="Arial"/>
              </w:rPr>
            </w:pPr>
            <w:r>
              <w:rPr>
                <w:rFonts w:cs="Arial"/>
              </w:rPr>
              <w:t>Tolerance (dB)</w:t>
            </w:r>
            <w:r>
              <w:rPr>
                <w:rFonts w:cs="Arial"/>
              </w:rPr>
              <w:tab/>
            </w:r>
          </w:p>
        </w:tc>
      </w:tr>
      <w:tr w:rsidR="00FA1421" w14:paraId="0123F0C8" w14:textId="77777777">
        <w:tc>
          <w:tcPr>
            <w:tcW w:w="4305" w:type="dxa"/>
          </w:tcPr>
          <w:p w14:paraId="6B0EE8D0" w14:textId="77777777" w:rsidR="00FA1421" w:rsidRDefault="00000000">
            <w:pPr>
              <w:pStyle w:val="TAC"/>
              <w:rPr>
                <w:rFonts w:cs="Arial"/>
                <w:lang w:val="en-US" w:eastAsia="zh-CN"/>
              </w:rPr>
            </w:pPr>
            <w:r>
              <w:rPr>
                <w:rFonts w:cs="Arial"/>
                <w:lang w:val="en-US" w:eastAsia="zh-CN"/>
              </w:rPr>
              <w:t>CA_n7A-n26A</w:t>
            </w:r>
          </w:p>
        </w:tc>
        <w:tc>
          <w:tcPr>
            <w:tcW w:w="2622" w:type="dxa"/>
          </w:tcPr>
          <w:p w14:paraId="360658F1" w14:textId="77777777" w:rsidR="00FA1421" w:rsidRDefault="00000000">
            <w:pPr>
              <w:pStyle w:val="TAC"/>
              <w:rPr>
                <w:rFonts w:cs="Arial"/>
                <w:lang w:val="en-US" w:eastAsia="zh-CN"/>
              </w:rPr>
            </w:pPr>
            <w:r>
              <w:rPr>
                <w:rFonts w:cs="Arial"/>
                <w:lang w:val="en-US" w:eastAsia="zh-CN"/>
              </w:rPr>
              <w:t>23</w:t>
            </w:r>
          </w:p>
        </w:tc>
        <w:tc>
          <w:tcPr>
            <w:tcW w:w="2930" w:type="dxa"/>
          </w:tcPr>
          <w:p w14:paraId="2C8EE640" w14:textId="77777777" w:rsidR="00FA1421" w:rsidRDefault="00000000">
            <w:pPr>
              <w:pStyle w:val="TAC"/>
              <w:rPr>
                <w:rFonts w:cs="Arial"/>
              </w:rPr>
            </w:pPr>
            <w:r>
              <w:rPr>
                <w:rFonts w:cs="Arial"/>
              </w:rPr>
              <w:t>+2/-3</w:t>
            </w:r>
          </w:p>
        </w:tc>
      </w:tr>
    </w:tbl>
    <w:p w14:paraId="5AD8DFBA" w14:textId="77777777" w:rsidR="00FA1421" w:rsidRDefault="00FA1421">
      <w:pPr>
        <w:rPr>
          <w:lang w:eastAsia="ko-KR"/>
        </w:rPr>
      </w:pPr>
    </w:p>
    <w:p w14:paraId="4D0BCFD1" w14:textId="77777777" w:rsidR="00FA1421" w:rsidRDefault="00000000">
      <w:pPr>
        <w:pStyle w:val="Heading4"/>
        <w:tabs>
          <w:tab w:val="left" w:pos="0"/>
          <w:tab w:val="left" w:pos="420"/>
          <w:tab w:val="left" w:pos="864"/>
        </w:tabs>
        <w:ind w:left="0" w:firstLine="0"/>
        <w:rPr>
          <w:lang w:eastAsia="zh-CN"/>
        </w:rPr>
      </w:pPr>
      <w:bookmarkStart w:id="240" w:name="_Toc31447"/>
      <w:bookmarkStart w:id="241"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40"/>
      <w:bookmarkEnd w:id="241"/>
    </w:p>
    <w:p w14:paraId="593063C9" w14:textId="77777777" w:rsidR="00FA1421" w:rsidRDefault="00000000">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070EE36"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068D018A"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F5F70"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D3304"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D8AE683"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BA0310"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F143DA0"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716535C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0B98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6759C12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95340C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09E986D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5EE77AF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FA1421" w14:paraId="729071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D5AFA"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28058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681A2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9C0206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AA8389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FA1421" w14:paraId="3F8A03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675E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C6209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46DE375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55FE250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11DF53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FA1421" w14:paraId="7FDE4F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B0C2D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42F455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484CE6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5EF72E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6E8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FA1421" w14:paraId="5BC2C1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9E743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FDD51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188893B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4A97AF6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383170D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FA1421" w14:paraId="2B5717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7A73E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9BC5AF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9FAF34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B54999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7949CF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FA1421" w14:paraId="2D433B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27030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ABF3A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65AEBB1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7B4C130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3083042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FA1421" w14:paraId="60F88B8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5D46A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6BA68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E004D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926CC1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06FED8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FA1421" w14:paraId="29341B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0E271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4BFF841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247C1AB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481896B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725B074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FA1421" w14:paraId="29B5777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1D058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69367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A5BAF8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A69934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F43DE5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FA1421" w14:paraId="1AFFEF5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B4CB2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E15B9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0384CA2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184C7A3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48F931F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FA1421" w14:paraId="686F6DE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8C843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4B8F5A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6B46F3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31C6F1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DFCAB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FA1421" w14:paraId="5212904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D8C21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BA20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68A402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76FCAF5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56DF5D7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FA1421" w14:paraId="3D97A3A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36B88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521C1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40C5A4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8F0FB7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FEACBC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FA1421" w14:paraId="70F153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6EE14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C5ABA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3755E79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75A1D30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5C2ACC6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FA1421" w14:paraId="1B87BF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40B2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CBF7C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EDAB2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9CC5F9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7C4C4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FA1421" w14:paraId="75A17F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10EF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C36E4C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30F38D1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0A78B3A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5390D0A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FA1421" w14:paraId="119743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F234B"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19C34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266064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F0C09E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BE454D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FA1421" w14:paraId="7251F32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0644D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8BF22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5DD59A5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668F8D3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2C2A6AD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FA1421" w14:paraId="6D62D6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EAF83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411AF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5B540E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588252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306226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FA1421" w14:paraId="4F64FA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9345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8E8F91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7CA8D63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7430287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768E627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6FEAD70A" w14:textId="77777777" w:rsidR="00FA1421" w:rsidRDefault="00FA1421">
      <w:pPr>
        <w:rPr>
          <w:lang w:eastAsia="ko-KR"/>
        </w:rPr>
      </w:pPr>
    </w:p>
    <w:p w14:paraId="1F4892F8" w14:textId="77777777" w:rsidR="00FA1421" w:rsidRDefault="00000000">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3E3B0325" w14:textId="77777777" w:rsidR="00FA142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05471C2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8F46E1E"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4316045"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4E2B7AE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40F928F"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47626A1"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3B4CE8C"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3A64A574"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22C2FC1"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3430C612"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44A7BE68"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7516CC0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069D2546"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55AB98EA" w14:textId="77777777" w:rsidR="00FA1421"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33162279"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335512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F770CCC"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532E0D2"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BE7DC0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8F04584"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67C9B194" w14:textId="77777777">
        <w:trPr>
          <w:trHeight w:val="225"/>
          <w:jc w:val="center"/>
        </w:trPr>
        <w:tc>
          <w:tcPr>
            <w:tcW w:w="1486" w:type="dxa"/>
            <w:vMerge/>
            <w:tcBorders>
              <w:left w:val="single" w:sz="4" w:space="0" w:color="auto"/>
              <w:bottom w:val="single" w:sz="4" w:space="0" w:color="auto"/>
              <w:right w:val="single" w:sz="4" w:space="0" w:color="auto"/>
            </w:tcBorders>
          </w:tcPr>
          <w:p w14:paraId="7240735F"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D96EA51" w14:textId="77777777" w:rsidR="00FA1421" w:rsidRDefault="00000000">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11A7E0FF"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06F599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ACE116F"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E7FC61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6DF101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678EA8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FA1421" w14:paraId="5E11181B" w14:textId="77777777">
        <w:trPr>
          <w:trHeight w:val="225"/>
          <w:jc w:val="center"/>
        </w:trPr>
        <w:tc>
          <w:tcPr>
            <w:tcW w:w="1486" w:type="dxa"/>
            <w:vMerge/>
            <w:tcBorders>
              <w:left w:val="single" w:sz="4" w:space="0" w:color="auto"/>
              <w:bottom w:val="single" w:sz="4" w:space="0" w:color="auto"/>
              <w:right w:val="single" w:sz="4" w:space="0" w:color="auto"/>
            </w:tcBorders>
          </w:tcPr>
          <w:p w14:paraId="3FAE5C9F"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F242225" w14:textId="77777777" w:rsidR="00FA142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83EABE0"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2754805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6FCBC2B9"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76FA137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72CA8BF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5F6919D6"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FA1421" w14:paraId="5A24BA3A" w14:textId="77777777">
        <w:trPr>
          <w:trHeight w:val="225"/>
          <w:jc w:val="center"/>
        </w:trPr>
        <w:tc>
          <w:tcPr>
            <w:tcW w:w="1486" w:type="dxa"/>
            <w:vMerge/>
            <w:tcBorders>
              <w:left w:val="single" w:sz="4" w:space="0" w:color="auto"/>
              <w:bottom w:val="single" w:sz="4" w:space="0" w:color="auto"/>
              <w:right w:val="single" w:sz="4" w:space="0" w:color="auto"/>
            </w:tcBorders>
          </w:tcPr>
          <w:p w14:paraId="50D6BD31"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924E487" w14:textId="77777777" w:rsidR="00FA142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760062D"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39D9E53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773AFBA4"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2CD4B72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7783B85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134506DB"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FA1421" w14:paraId="6E879D14" w14:textId="77777777">
        <w:trPr>
          <w:trHeight w:val="225"/>
          <w:jc w:val="center"/>
        </w:trPr>
        <w:tc>
          <w:tcPr>
            <w:tcW w:w="1486" w:type="dxa"/>
            <w:vMerge/>
            <w:tcBorders>
              <w:left w:val="single" w:sz="4" w:space="0" w:color="auto"/>
              <w:bottom w:val="single" w:sz="4" w:space="0" w:color="auto"/>
              <w:right w:val="single" w:sz="4" w:space="0" w:color="auto"/>
            </w:tcBorders>
          </w:tcPr>
          <w:p w14:paraId="4E092587"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FF17971" w14:textId="77777777" w:rsidR="00FA142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DCCD63D"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3643DB7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447676E"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2257C2D3"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1BD9E6A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17271E2"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FA1421" w14:paraId="28CE035B" w14:textId="77777777">
        <w:trPr>
          <w:trHeight w:val="225"/>
          <w:jc w:val="center"/>
        </w:trPr>
        <w:tc>
          <w:tcPr>
            <w:tcW w:w="1486" w:type="dxa"/>
            <w:vMerge/>
            <w:tcBorders>
              <w:left w:val="single" w:sz="4" w:space="0" w:color="auto"/>
              <w:bottom w:val="single" w:sz="4" w:space="0" w:color="auto"/>
              <w:right w:val="single" w:sz="4" w:space="0" w:color="auto"/>
            </w:tcBorders>
          </w:tcPr>
          <w:p w14:paraId="63A1E806"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54F0D6A" w14:textId="77777777" w:rsidR="00FA142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54C2702D"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425651E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491DA4D"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6A70705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692DEE5"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B7DEBDA"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261205DE" w14:textId="77777777">
        <w:trPr>
          <w:trHeight w:val="225"/>
          <w:jc w:val="center"/>
        </w:trPr>
        <w:tc>
          <w:tcPr>
            <w:tcW w:w="1486" w:type="dxa"/>
            <w:vMerge/>
            <w:tcBorders>
              <w:left w:val="single" w:sz="4" w:space="0" w:color="auto"/>
              <w:bottom w:val="single" w:sz="4" w:space="0" w:color="auto"/>
              <w:right w:val="single" w:sz="4" w:space="0" w:color="auto"/>
            </w:tcBorders>
          </w:tcPr>
          <w:p w14:paraId="026388F6"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F8A031C" w14:textId="77777777" w:rsidR="00FA142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CA6166D"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7AB7287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F993BE5"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149B9D0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30E3F16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3B0F0C8"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FA1421" w14:paraId="07762232" w14:textId="77777777">
        <w:trPr>
          <w:trHeight w:val="225"/>
          <w:jc w:val="center"/>
        </w:trPr>
        <w:tc>
          <w:tcPr>
            <w:tcW w:w="1486" w:type="dxa"/>
            <w:vMerge/>
            <w:tcBorders>
              <w:left w:val="single" w:sz="4" w:space="0" w:color="auto"/>
              <w:bottom w:val="single" w:sz="4" w:space="0" w:color="auto"/>
              <w:right w:val="single" w:sz="4" w:space="0" w:color="auto"/>
            </w:tcBorders>
          </w:tcPr>
          <w:p w14:paraId="1C77EDFE"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FF1E2AB" w14:textId="77777777" w:rsidR="00FA142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D919935"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15AF4CF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1294B5F"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283D3D9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070F85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8F4EEB4"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r>
      <w:tr w:rsidR="00FA1421" w14:paraId="48D0FACC" w14:textId="77777777">
        <w:trPr>
          <w:trHeight w:val="225"/>
          <w:jc w:val="center"/>
        </w:trPr>
        <w:tc>
          <w:tcPr>
            <w:tcW w:w="1486" w:type="dxa"/>
            <w:vMerge/>
            <w:tcBorders>
              <w:left w:val="single" w:sz="4" w:space="0" w:color="auto"/>
              <w:bottom w:val="single" w:sz="4" w:space="0" w:color="auto"/>
              <w:right w:val="single" w:sz="4" w:space="0" w:color="auto"/>
            </w:tcBorders>
          </w:tcPr>
          <w:p w14:paraId="5A0A917C"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27C1A29" w14:textId="77777777" w:rsidR="00FA142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4E04881C" w14:textId="77777777" w:rsidR="00FA142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1EE6859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CA0EA60" w14:textId="77777777" w:rsidR="00FA142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144C0E8A"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44D6774F"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72ABEDDC"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FA1421" w14:paraId="0E064941"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43230EA" w14:textId="77777777" w:rsidR="00FA1421"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48B3B73" w14:textId="77777777" w:rsidR="00FA1421" w:rsidRDefault="00000000">
            <w:pPr>
              <w:pStyle w:val="TAN"/>
              <w:rPr>
                <w:rFonts w:eastAsia="SimSun"/>
              </w:rPr>
            </w:pPr>
            <w:r>
              <w:rPr>
                <w:rFonts w:eastAsia="SimSun"/>
              </w:rPr>
              <w:t>NOTE 3:</w:t>
            </w:r>
            <w:r>
              <w:rPr>
                <w:rFonts w:eastAsia="SimSun"/>
              </w:rPr>
              <w:tab/>
              <w:t>Applicable when co-existence with PHS system operating in 1884.5 -1915.7 MHz</w:t>
            </w:r>
          </w:p>
          <w:p w14:paraId="4C749EB1" w14:textId="77777777" w:rsidR="00FA142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0F8C611" w14:textId="77777777" w:rsidR="00FA1421"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52D344E1" w14:textId="77777777" w:rsidR="00FA1421"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2234EA1A" w14:textId="77777777" w:rsidR="00FA1421" w:rsidRDefault="00FA1421">
      <w:pPr>
        <w:pStyle w:val="Guidance"/>
        <w:rPr>
          <w:i w:val="0"/>
          <w:iCs/>
          <w:color w:val="auto"/>
        </w:rPr>
      </w:pPr>
    </w:p>
    <w:p w14:paraId="6305B6B8" w14:textId="77777777" w:rsidR="00FA1421" w:rsidRDefault="00000000">
      <w:pPr>
        <w:pStyle w:val="Heading4"/>
        <w:tabs>
          <w:tab w:val="left" w:pos="0"/>
          <w:tab w:val="left" w:pos="420"/>
          <w:tab w:val="left" w:pos="864"/>
        </w:tabs>
        <w:ind w:left="0" w:firstLine="0"/>
        <w:rPr>
          <w:lang w:val="en-US" w:eastAsia="zh-CN"/>
        </w:rPr>
      </w:pPr>
      <w:bookmarkStart w:id="242" w:name="_Toc2485"/>
      <w:bookmarkStart w:id="243"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42"/>
      <w:bookmarkEnd w:id="243"/>
    </w:p>
    <w:p w14:paraId="6D3F916D" w14:textId="77777777" w:rsidR="00FA1421" w:rsidRDefault="00000000">
      <w:r>
        <w:t>Based on the co-existence there are potential IMD5 issues into band n7 and potential IMD3 and IMD5 issues into band n26. MSD values are reused from CA_3A-26A.</w:t>
      </w:r>
    </w:p>
    <w:p w14:paraId="3ABAE19B" w14:textId="77777777" w:rsidR="00FA142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A1421" w14:paraId="4BECA7C7"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E6DDD70" w14:textId="77777777" w:rsidR="00FA142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7D4DB44" w14:textId="77777777" w:rsidR="00FA1421" w:rsidRDefault="00000000">
            <w:pPr>
              <w:pStyle w:val="TAH"/>
            </w:pPr>
            <w:r>
              <w:t>Source of IMD</w:t>
            </w:r>
          </w:p>
        </w:tc>
      </w:tr>
      <w:tr w:rsidR="00FA1421" w14:paraId="36114504"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0ED6298" w14:textId="77777777" w:rsidR="00FA142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3DEC513D" w14:textId="77777777" w:rsidR="00FA142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DF559D8" w14:textId="77777777" w:rsidR="00FA142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8846E4A" w14:textId="77777777" w:rsidR="00FA142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87D6E9" w14:textId="77777777" w:rsidR="00FA142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54C942B" w14:textId="77777777" w:rsidR="00FA142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55DD0232" w14:textId="77777777" w:rsidR="00FA142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AAA2A6F" w14:textId="77777777" w:rsidR="00FA142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D2A97E1" w14:textId="77777777" w:rsidR="00FA1421" w:rsidRDefault="00FA1421">
            <w:pPr>
              <w:pStyle w:val="TAH"/>
            </w:pPr>
          </w:p>
        </w:tc>
      </w:tr>
      <w:tr w:rsidR="00FA1421" w14:paraId="7DD1BC4B"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F917FB9" w14:textId="77777777" w:rsidR="00FA1421" w:rsidRDefault="00000000">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1BDDAACF" w14:textId="77777777" w:rsidR="00FA1421"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1EE8F6F" w14:textId="77777777" w:rsidR="00FA1421" w:rsidRDefault="00000000">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58014CB2" w14:textId="77777777" w:rsidR="00FA1421" w:rsidRDefault="00000000">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44E82B6B" w14:textId="77777777" w:rsidR="00FA1421" w:rsidRDefault="00000000">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19D69126" w14:textId="77777777" w:rsidR="00FA1421" w:rsidRDefault="00000000">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578B1A26" w14:textId="77777777" w:rsidR="00FA1421"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E76F841"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051E7DEE" w14:textId="77777777" w:rsidR="00FA1421" w:rsidRDefault="00000000">
            <w:pPr>
              <w:pStyle w:val="TAC"/>
              <w:spacing w:before="48" w:after="24"/>
              <w:rPr>
                <w:lang w:eastAsia="zh-CN"/>
              </w:rPr>
            </w:pPr>
            <w:r>
              <w:rPr>
                <w:rFonts w:hint="eastAsia"/>
              </w:rPr>
              <w:t>N/A</w:t>
            </w:r>
          </w:p>
        </w:tc>
      </w:tr>
      <w:tr w:rsidR="00FA1421" w14:paraId="4DACC17B" w14:textId="77777777">
        <w:trPr>
          <w:trHeight w:val="217"/>
          <w:jc w:val="center"/>
        </w:trPr>
        <w:tc>
          <w:tcPr>
            <w:tcW w:w="2106" w:type="dxa"/>
            <w:vMerge/>
            <w:tcBorders>
              <w:left w:val="single" w:sz="4" w:space="0" w:color="auto"/>
              <w:bottom w:val="nil"/>
              <w:right w:val="single" w:sz="4" w:space="0" w:color="auto"/>
            </w:tcBorders>
            <w:vAlign w:val="center"/>
          </w:tcPr>
          <w:p w14:paraId="72318939"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16A32D6" w14:textId="77777777" w:rsidR="00FA1421"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122D2193" w14:textId="77777777" w:rsidR="00FA1421" w:rsidRDefault="00000000">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686DB22E" w14:textId="77777777" w:rsidR="00FA1421" w:rsidRDefault="00000000">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53598E3D" w14:textId="77777777" w:rsidR="00FA1421" w:rsidRDefault="00000000">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2DB299D8" w14:textId="77777777" w:rsidR="00FA1421" w:rsidRDefault="00000000">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37C4CB96" w14:textId="77777777" w:rsidR="00FA1421" w:rsidRDefault="00000000">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13C30459"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B8A8F6B" w14:textId="77777777" w:rsidR="00FA1421" w:rsidRDefault="00000000">
            <w:pPr>
              <w:pStyle w:val="TAC"/>
              <w:spacing w:before="48" w:after="24"/>
            </w:pPr>
            <w:r>
              <w:rPr>
                <w:rFonts w:hint="eastAsia"/>
              </w:rPr>
              <w:t>IMD3</w:t>
            </w:r>
            <w:r>
              <w:rPr>
                <w:vertAlign w:val="superscript"/>
              </w:rPr>
              <w:t>11</w:t>
            </w:r>
          </w:p>
        </w:tc>
      </w:tr>
      <w:tr w:rsidR="00FA1421" w14:paraId="26A3CB83" w14:textId="77777777">
        <w:trPr>
          <w:trHeight w:val="85"/>
          <w:jc w:val="center"/>
        </w:trPr>
        <w:tc>
          <w:tcPr>
            <w:tcW w:w="2106" w:type="dxa"/>
            <w:vMerge w:val="restart"/>
            <w:tcBorders>
              <w:top w:val="nil"/>
              <w:left w:val="single" w:sz="4" w:space="0" w:color="auto"/>
              <w:right w:val="single" w:sz="4" w:space="0" w:color="auto"/>
            </w:tcBorders>
            <w:vAlign w:val="center"/>
          </w:tcPr>
          <w:p w14:paraId="77875BB4"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ED6084C" w14:textId="77777777" w:rsidR="00FA1421"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409017C" w14:textId="77777777" w:rsidR="00FA1421" w:rsidRDefault="00000000">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388ABC87" w14:textId="77777777" w:rsidR="00FA1421" w:rsidRDefault="00000000">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D6F4FA6" w14:textId="77777777" w:rsidR="00FA1421" w:rsidRDefault="00000000">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24F6D84" w14:textId="77777777" w:rsidR="00FA1421" w:rsidRDefault="00000000">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6C295577" w14:textId="77777777" w:rsidR="00FA1421" w:rsidRDefault="00000000">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08C0A175"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0FEB648" w14:textId="77777777" w:rsidR="00FA1421" w:rsidRDefault="00000000">
            <w:pPr>
              <w:pStyle w:val="TAC"/>
              <w:spacing w:before="48" w:after="24"/>
              <w:rPr>
                <w:lang w:eastAsia="zh-CN"/>
              </w:rPr>
            </w:pPr>
            <w:r>
              <w:rPr>
                <w:rFonts w:hint="eastAsia"/>
              </w:rPr>
              <w:t>IMD5</w:t>
            </w:r>
          </w:p>
        </w:tc>
      </w:tr>
      <w:tr w:rsidR="00FA1421" w14:paraId="7807879B" w14:textId="77777777">
        <w:trPr>
          <w:trHeight w:val="217"/>
          <w:jc w:val="center"/>
        </w:trPr>
        <w:tc>
          <w:tcPr>
            <w:tcW w:w="2106" w:type="dxa"/>
            <w:vMerge/>
            <w:tcBorders>
              <w:left w:val="single" w:sz="4" w:space="0" w:color="auto"/>
              <w:right w:val="single" w:sz="4" w:space="0" w:color="auto"/>
            </w:tcBorders>
            <w:vAlign w:val="center"/>
          </w:tcPr>
          <w:p w14:paraId="74C334E2"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FD0A933" w14:textId="77777777" w:rsidR="00FA1421"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02F80756" w14:textId="77777777" w:rsidR="00FA1421" w:rsidRDefault="00000000">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003E20D3" w14:textId="77777777" w:rsidR="00FA1421" w:rsidRDefault="00000000">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A7DE311" w14:textId="77777777" w:rsidR="00FA1421" w:rsidRDefault="00000000">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A7CFEA6" w14:textId="77777777" w:rsidR="00FA1421" w:rsidRDefault="00000000">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28422370" w14:textId="77777777" w:rsidR="00FA1421"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C56405B" w14:textId="77777777" w:rsidR="00FA142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3EF8D2B" w14:textId="77777777" w:rsidR="00FA1421" w:rsidRDefault="00000000">
            <w:pPr>
              <w:pStyle w:val="TAC"/>
              <w:spacing w:before="48" w:after="24"/>
            </w:pPr>
            <w:r>
              <w:rPr>
                <w:rFonts w:hint="eastAsia"/>
              </w:rPr>
              <w:t>N/A</w:t>
            </w:r>
          </w:p>
        </w:tc>
      </w:tr>
      <w:tr w:rsidR="00FA1421" w14:paraId="5A1E0AEE" w14:textId="77777777">
        <w:trPr>
          <w:trHeight w:val="217"/>
          <w:jc w:val="center"/>
        </w:trPr>
        <w:tc>
          <w:tcPr>
            <w:tcW w:w="10205" w:type="dxa"/>
            <w:gridSpan w:val="9"/>
            <w:tcBorders>
              <w:left w:val="single" w:sz="4" w:space="0" w:color="auto"/>
              <w:right w:val="single" w:sz="4" w:space="0" w:color="auto"/>
            </w:tcBorders>
            <w:vAlign w:val="center"/>
          </w:tcPr>
          <w:p w14:paraId="53EA2F1B" w14:textId="77777777" w:rsidR="00FA1421"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4D962A6C" w14:textId="77777777" w:rsidR="00FA1421" w:rsidRDefault="00FA1421"/>
    <w:p w14:paraId="14E64289" w14:textId="77777777" w:rsidR="00FA1421" w:rsidRDefault="00000000">
      <w:pPr>
        <w:pStyle w:val="Heading2"/>
        <w:rPr>
          <w:rFonts w:cs="Arial"/>
          <w:lang w:val="en-US" w:eastAsia="zh-CN"/>
        </w:rPr>
      </w:pPr>
      <w:bookmarkStart w:id="244" w:name="_Toc28132"/>
      <w:bookmarkStart w:id="245" w:name="_Toc18532"/>
      <w:r>
        <w:rPr>
          <w:rFonts w:cs="Arial" w:hint="eastAsia"/>
          <w:lang w:val="en-US" w:eastAsia="zh-CN"/>
        </w:rPr>
        <w:t>5.4</w:t>
      </w:r>
      <w:r>
        <w:rPr>
          <w:rFonts w:cs="Arial"/>
          <w:lang w:eastAsia="zh-CN"/>
        </w:rPr>
        <w:tab/>
      </w:r>
      <w:r>
        <w:rPr>
          <w:rFonts w:cs="Arial" w:hint="eastAsia"/>
          <w:lang w:val="en-US" w:eastAsia="zh-CN"/>
        </w:rPr>
        <w:t>CA_</w:t>
      </w:r>
      <w:r>
        <w:rPr>
          <w:rFonts w:cs="Arial"/>
          <w:lang w:val="en-US" w:eastAsia="ja-JP"/>
        </w:rPr>
        <w:t>n26-n78</w:t>
      </w:r>
      <w:bookmarkEnd w:id="244"/>
      <w:bookmarkEnd w:id="245"/>
    </w:p>
    <w:p w14:paraId="60933851" w14:textId="77777777" w:rsidR="00FA1421" w:rsidRDefault="00000000">
      <w:pPr>
        <w:pStyle w:val="Heading3"/>
        <w:rPr>
          <w:rFonts w:cs="Arial"/>
          <w:szCs w:val="28"/>
          <w:lang w:eastAsia="zh-CN"/>
        </w:rPr>
      </w:pPr>
      <w:bookmarkStart w:id="246" w:name="_Toc20076"/>
      <w:bookmarkStart w:id="247" w:name="_Toc13838"/>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246"/>
      <w:bookmarkEnd w:id="247"/>
    </w:p>
    <w:p w14:paraId="0AE45E42" w14:textId="77777777" w:rsidR="00FA1421" w:rsidRDefault="00000000">
      <w:pPr>
        <w:pStyle w:val="Heading4"/>
        <w:tabs>
          <w:tab w:val="left" w:pos="0"/>
          <w:tab w:val="left" w:pos="420"/>
          <w:tab w:val="left" w:pos="864"/>
        </w:tabs>
        <w:ind w:left="0" w:firstLine="0"/>
        <w:rPr>
          <w:lang w:eastAsia="zh-CN"/>
        </w:rPr>
      </w:pPr>
      <w:bookmarkStart w:id="248" w:name="_Toc14729"/>
      <w:bookmarkStart w:id="249" w:name="_Toc1863"/>
      <w:r>
        <w:rPr>
          <w:rFonts w:hint="eastAsia"/>
          <w:lang w:eastAsia="zh-CN"/>
        </w:rPr>
        <w:t>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48"/>
      <w:bookmarkEnd w:id="249"/>
    </w:p>
    <w:p w14:paraId="7600D3DA" w14:textId="77777777" w:rsidR="00FA1421" w:rsidRDefault="00000000">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70F50E1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8CC5626"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2119E55"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F41B5E"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7CA9B9F" w14:textId="77777777" w:rsidR="00FA1421" w:rsidRDefault="00000000">
            <w:pPr>
              <w:pStyle w:val="TAH"/>
              <w:rPr>
                <w:rFonts w:eastAsia="Malgun Gothic"/>
              </w:rPr>
            </w:pPr>
            <w:r>
              <w:rPr>
                <w:rFonts w:eastAsia="Malgun Gothic"/>
              </w:rPr>
              <w:t>Duplex</w:t>
            </w:r>
          </w:p>
          <w:p w14:paraId="72C0FE9F" w14:textId="77777777" w:rsidR="00FA1421" w:rsidRDefault="00000000">
            <w:pPr>
              <w:pStyle w:val="TAH"/>
              <w:rPr>
                <w:rFonts w:eastAsia="Malgun Gothic"/>
              </w:rPr>
            </w:pPr>
            <w:r>
              <w:rPr>
                <w:rFonts w:eastAsia="Malgun Gothic"/>
              </w:rPr>
              <w:t>mode</w:t>
            </w:r>
          </w:p>
        </w:tc>
      </w:tr>
      <w:tr w:rsidR="00FA1421" w14:paraId="27083F0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42BBEEA"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47D008"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7047F26"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28EB025" w14:textId="77777777" w:rsidR="00FA1421" w:rsidRDefault="00FA1421">
            <w:pPr>
              <w:pStyle w:val="TAH"/>
              <w:rPr>
                <w:rFonts w:eastAsia="Malgun Gothic"/>
              </w:rPr>
            </w:pPr>
          </w:p>
        </w:tc>
      </w:tr>
      <w:tr w:rsidR="00FA1421" w14:paraId="6272A1D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66C33E"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B5CD0E1"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2C619C9"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4D820E4" w14:textId="77777777" w:rsidR="00FA1421" w:rsidRDefault="00FA1421">
            <w:pPr>
              <w:pStyle w:val="TAH"/>
              <w:rPr>
                <w:rFonts w:eastAsia="Malgun Gothic"/>
              </w:rPr>
            </w:pPr>
          </w:p>
        </w:tc>
      </w:tr>
      <w:tr w:rsidR="00FA1421" w14:paraId="25DCA9D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B6CAB5"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98B5E4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12AD233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72D934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A780CD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A92871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254C95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69BD7FCC"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270381E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D6CC386"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7095AF6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3977572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256CDA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471B734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03214F5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FECB3F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26BFCC0B"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4C9B9F29" w14:textId="77777777" w:rsidR="00FA1421" w:rsidRDefault="00FA1421">
      <w:pPr>
        <w:rPr>
          <w:lang w:eastAsia="zh-CN"/>
        </w:rPr>
      </w:pPr>
    </w:p>
    <w:p w14:paraId="0935C7BB" w14:textId="77777777" w:rsidR="00FA1421" w:rsidRDefault="00000000">
      <w:pPr>
        <w:pStyle w:val="Heading4"/>
        <w:tabs>
          <w:tab w:val="left" w:pos="0"/>
          <w:tab w:val="left" w:pos="420"/>
          <w:tab w:val="left" w:pos="864"/>
        </w:tabs>
        <w:ind w:left="0" w:firstLine="0"/>
        <w:rPr>
          <w:lang w:eastAsia="zh-CN"/>
        </w:rPr>
      </w:pPr>
      <w:bookmarkStart w:id="250" w:name="_Toc2657"/>
      <w:bookmarkStart w:id="251" w:name="_Toc2128"/>
      <w:r>
        <w:rPr>
          <w:rFonts w:hint="eastAsia"/>
          <w:lang w:eastAsia="zh-CN"/>
        </w:rPr>
        <w:t>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50"/>
      <w:bookmarkEnd w:id="251"/>
    </w:p>
    <w:p w14:paraId="6F3C109F" w14:textId="77777777" w:rsidR="00FA1421" w:rsidRDefault="00000000">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2AF54740"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E568CBC"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961F492"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DF04AA7"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6C9254"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E367A0F"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386B9841" w14:textId="77777777">
        <w:trPr>
          <w:trHeight w:val="187"/>
        </w:trPr>
        <w:tc>
          <w:tcPr>
            <w:tcW w:w="1983" w:type="dxa"/>
            <w:tcBorders>
              <w:top w:val="single" w:sz="4" w:space="0" w:color="auto"/>
              <w:left w:val="single" w:sz="4" w:space="0" w:color="auto"/>
              <w:bottom w:val="nil"/>
              <w:right w:val="single" w:sz="4" w:space="0" w:color="auto"/>
            </w:tcBorders>
            <w:vAlign w:val="center"/>
          </w:tcPr>
          <w:p w14:paraId="1EBB25C3"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0CA47692"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1C657284"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E7039F"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82EA85"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51F33310" w14:textId="77777777">
        <w:trPr>
          <w:trHeight w:val="187"/>
        </w:trPr>
        <w:tc>
          <w:tcPr>
            <w:tcW w:w="1983" w:type="dxa"/>
            <w:tcBorders>
              <w:top w:val="nil"/>
              <w:left w:val="single" w:sz="4" w:space="0" w:color="auto"/>
              <w:bottom w:val="single" w:sz="4" w:space="0" w:color="auto"/>
              <w:right w:val="single" w:sz="4" w:space="0" w:color="auto"/>
            </w:tcBorders>
            <w:vAlign w:val="center"/>
          </w:tcPr>
          <w:p w14:paraId="12BCC856"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5E5319"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6C758"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3A25C0"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C72C16" w14:textId="77777777" w:rsidR="00FA1421" w:rsidRDefault="00FA1421">
            <w:pPr>
              <w:pStyle w:val="TAC"/>
              <w:overflowPunct w:val="0"/>
              <w:autoSpaceDE w:val="0"/>
              <w:autoSpaceDN w:val="0"/>
              <w:adjustRightInd w:val="0"/>
              <w:rPr>
                <w:szCs w:val="18"/>
                <w:lang w:val="en-US" w:eastAsia="zh-CN"/>
              </w:rPr>
            </w:pPr>
          </w:p>
        </w:tc>
      </w:tr>
    </w:tbl>
    <w:p w14:paraId="79FADC61" w14:textId="77777777" w:rsidR="00FA1421" w:rsidRDefault="00FA1421">
      <w:pPr>
        <w:rPr>
          <w:lang w:eastAsia="ko-KR"/>
        </w:rPr>
      </w:pPr>
    </w:p>
    <w:p w14:paraId="27E560D6" w14:textId="77777777" w:rsidR="00FA1421" w:rsidRDefault="00000000">
      <w:pPr>
        <w:pStyle w:val="Heading4"/>
        <w:tabs>
          <w:tab w:val="left" w:pos="0"/>
          <w:tab w:val="left" w:pos="420"/>
          <w:tab w:val="left" w:pos="864"/>
        </w:tabs>
        <w:ind w:left="0" w:firstLine="0"/>
        <w:rPr>
          <w:rFonts w:eastAsia="SimSun"/>
          <w:lang w:eastAsia="zh-CN"/>
        </w:rPr>
      </w:pPr>
      <w:bookmarkStart w:id="252" w:name="_Toc4504"/>
      <w:bookmarkStart w:id="253" w:name="_Toc1013"/>
      <w:r>
        <w:rPr>
          <w:rFonts w:hint="eastAsia"/>
          <w:lang w:eastAsia="zh-CN"/>
        </w:rPr>
        <w:t>5.4.1.3</w:t>
      </w:r>
      <w:r>
        <w:rPr>
          <w:rFonts w:eastAsia="SimSun" w:hint="eastAsia"/>
          <w:lang w:eastAsia="zh-CN"/>
        </w:rPr>
        <w:tab/>
      </w:r>
      <w:r>
        <w:rPr>
          <w:rFonts w:eastAsia="SimSun" w:hint="eastAsia"/>
          <w:lang w:eastAsia="zh-CN"/>
        </w:rPr>
        <w:tab/>
      </w:r>
      <w:r>
        <w:rPr>
          <w:rFonts w:hint="eastAsia"/>
          <w:lang w:eastAsia="zh-CN"/>
        </w:rPr>
        <w:t>UE co-existence studies</w:t>
      </w:r>
      <w:bookmarkEnd w:id="252"/>
      <w:bookmarkEnd w:id="253"/>
    </w:p>
    <w:p w14:paraId="25C0C54A" w14:textId="77777777" w:rsidR="00FA1421" w:rsidRDefault="00000000">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6F5D6FA9"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10833B2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E91A70B"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4C24C8D"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CFFAB4C"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75B2F91"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03CA6EB"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1DC45AA"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A693863"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1A51F8F"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6B88997"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5C6DEE6F"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580093A"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BEEBE4D"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1076DB5"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5089B95"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645935F"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6338118"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0EC70E7"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9B41911"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32A880"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B76EBC6"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C3FEA63"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B0FC1B0"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6866217"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1B41F7EC"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00610F9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26A0B41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7E2A40E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3607F47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6A3B703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054DFF0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C3C5BE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29D4EA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7E04CC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2EECA9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4DDE90D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E686D4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735852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FA1421" w14:paraId="30DF4815"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CD0C88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00AA2BA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1B587CA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2CB20EB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5EB933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797B18B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0270903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335905D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7940DE1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489628C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43A701C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78FC24E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C219F0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00DD1471" w14:textId="77777777" w:rsidR="00FA1421" w:rsidRDefault="00FA1421">
      <w:pPr>
        <w:pStyle w:val="Guidance"/>
        <w:keepNext/>
        <w:keepLines/>
      </w:pPr>
    </w:p>
    <w:p w14:paraId="3C65D91D"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6759281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A4711DE"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8538E9"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8E4EC28"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1448622"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CDAAAC1"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BD5973D"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C17D301"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06B104"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0C1D6C5"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3BA0FCB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264FDF5"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76F91E5"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3CDBA0"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C2765F"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243EE0E"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107D3C"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A11AB8"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18B0054"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98572E"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B555030"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2F1F810"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7C64140"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BC1FA02"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5A34A3D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A0ABD3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90A83B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36B999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1EFD97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975CEF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791D0F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1009870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588D79A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6809CF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4F116F8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AF0DE7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5946E0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1A4EC05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FA1421" w14:paraId="32F43379"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07F373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1B76225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1E0FD93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610BFD1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3FA83A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C9A4F8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26E9B30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6E86DEB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71B59B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7F4D9AB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5F356B7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1F69BB4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3642925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5D678112" w14:textId="77777777" w:rsidR="00FA1421" w:rsidRDefault="00FA1421"/>
    <w:p w14:paraId="66CF80C1" w14:textId="77777777" w:rsidR="00FA1421" w:rsidRDefault="00000000">
      <w:pPr>
        <w:pStyle w:val="Heading4"/>
        <w:tabs>
          <w:tab w:val="left" w:pos="0"/>
          <w:tab w:val="left" w:pos="420"/>
          <w:tab w:val="left" w:pos="864"/>
        </w:tabs>
        <w:ind w:left="0" w:firstLine="0"/>
        <w:rPr>
          <w:lang w:eastAsia="zh-CN"/>
        </w:rPr>
      </w:pPr>
      <w:bookmarkStart w:id="254" w:name="_Toc25354"/>
      <w:bookmarkStart w:id="255" w:name="_Toc6421"/>
      <w:r>
        <w:rPr>
          <w:rFonts w:hint="eastAsia"/>
          <w:lang w:eastAsia="zh-CN"/>
        </w:rPr>
        <w:t>5.4.1.4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54"/>
      <w:bookmarkEnd w:id="255"/>
    </w:p>
    <w:p w14:paraId="418B5790" w14:textId="77777777" w:rsidR="00FA1421" w:rsidRDefault="00000000">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19AAF4EC" w14:textId="77777777" w:rsidR="00FA142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5A534A9D" w14:textId="77777777">
        <w:trPr>
          <w:jc w:val="center"/>
        </w:trPr>
        <w:tc>
          <w:tcPr>
            <w:tcW w:w="2336" w:type="dxa"/>
            <w:vMerge w:val="restart"/>
          </w:tcPr>
          <w:p w14:paraId="4E82D1C2"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BB5D905"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2A56F35A" w14:textId="77777777">
        <w:trPr>
          <w:jc w:val="center"/>
        </w:trPr>
        <w:tc>
          <w:tcPr>
            <w:tcW w:w="2336" w:type="dxa"/>
            <w:vMerge/>
            <w:tcBorders>
              <w:bottom w:val="single" w:sz="4" w:space="0" w:color="auto"/>
            </w:tcBorders>
          </w:tcPr>
          <w:p w14:paraId="486252E9" w14:textId="77777777" w:rsidR="00FA1421" w:rsidRDefault="00FA1421">
            <w:pPr>
              <w:pStyle w:val="TAH"/>
              <w:spacing w:line="260" w:lineRule="auto"/>
            </w:pPr>
          </w:p>
        </w:tc>
        <w:tc>
          <w:tcPr>
            <w:tcW w:w="5904" w:type="dxa"/>
            <w:gridSpan w:val="2"/>
          </w:tcPr>
          <w:p w14:paraId="7F13815E"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38C68161" w14:textId="77777777">
        <w:trPr>
          <w:jc w:val="center"/>
        </w:trPr>
        <w:tc>
          <w:tcPr>
            <w:tcW w:w="2336" w:type="dxa"/>
            <w:shd w:val="clear" w:color="auto" w:fill="auto"/>
            <w:vAlign w:val="center"/>
          </w:tcPr>
          <w:p w14:paraId="64C29571" w14:textId="77777777" w:rsidR="00FA1421" w:rsidRDefault="00000000">
            <w:pPr>
              <w:pStyle w:val="TAC"/>
              <w:spacing w:line="260" w:lineRule="auto"/>
              <w:rPr>
                <w:lang w:val="en-US" w:eastAsia="zh-CN"/>
              </w:rPr>
            </w:pPr>
            <w:r>
              <w:rPr>
                <w:lang w:val="en-US"/>
              </w:rPr>
              <w:t>CA_n26-n78</w:t>
            </w:r>
          </w:p>
        </w:tc>
        <w:tc>
          <w:tcPr>
            <w:tcW w:w="2952" w:type="dxa"/>
            <w:vAlign w:val="center"/>
          </w:tcPr>
          <w:p w14:paraId="17EBF069"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172B63F" w14:textId="77777777" w:rsidR="00FA1421" w:rsidRDefault="00000000">
            <w:pPr>
              <w:pStyle w:val="TAC"/>
              <w:spacing w:line="260" w:lineRule="auto"/>
              <w:rPr>
                <w:lang w:val="en-US" w:eastAsia="zh-CN"/>
              </w:rPr>
            </w:pPr>
            <w:r>
              <w:rPr>
                <w:rFonts w:hint="eastAsia"/>
                <w:lang w:val="en-US" w:eastAsia="zh-CN"/>
              </w:rPr>
              <w:t>0</w:t>
            </w:r>
            <w:r>
              <w:rPr>
                <w:lang w:val="en-US" w:eastAsia="zh-CN"/>
              </w:rPr>
              <w:t>.8</w:t>
            </w:r>
          </w:p>
        </w:tc>
      </w:tr>
      <w:tr w:rsidR="00FA1421" w14:paraId="3A3FA9F2" w14:textId="77777777">
        <w:trPr>
          <w:jc w:val="center"/>
        </w:trPr>
        <w:tc>
          <w:tcPr>
            <w:tcW w:w="8240" w:type="dxa"/>
            <w:gridSpan w:val="3"/>
            <w:tcBorders>
              <w:bottom w:val="single" w:sz="4" w:space="0" w:color="auto"/>
            </w:tcBorders>
            <w:shd w:val="clear" w:color="auto" w:fill="auto"/>
            <w:vAlign w:val="center"/>
          </w:tcPr>
          <w:p w14:paraId="325E2EB2"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2322EF0"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7676CF3" w14:textId="77777777" w:rsidR="00FA1421" w:rsidRDefault="00FA1421">
      <w:pPr>
        <w:rPr>
          <w:rFonts w:eastAsia="SimSun"/>
        </w:rPr>
      </w:pPr>
    </w:p>
    <w:p w14:paraId="15CB7D6C"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493CE4E3" w14:textId="77777777">
        <w:trPr>
          <w:trHeight w:val="187"/>
          <w:jc w:val="center"/>
        </w:trPr>
        <w:tc>
          <w:tcPr>
            <w:tcW w:w="1535" w:type="dxa"/>
            <w:vMerge w:val="restart"/>
          </w:tcPr>
          <w:p w14:paraId="3A97553A" w14:textId="77777777" w:rsidR="00FA1421" w:rsidRDefault="00000000">
            <w:pPr>
              <w:pStyle w:val="TAH"/>
            </w:pPr>
            <w:r>
              <w:t>Inter-band CA combination</w:t>
            </w:r>
          </w:p>
        </w:tc>
        <w:tc>
          <w:tcPr>
            <w:tcW w:w="5904" w:type="dxa"/>
            <w:gridSpan w:val="2"/>
          </w:tcPr>
          <w:p w14:paraId="5AAD665D"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4D75E59D" w14:textId="77777777">
        <w:trPr>
          <w:trHeight w:val="187"/>
          <w:jc w:val="center"/>
        </w:trPr>
        <w:tc>
          <w:tcPr>
            <w:tcW w:w="1535" w:type="dxa"/>
            <w:vMerge/>
            <w:tcBorders>
              <w:bottom w:val="single" w:sz="4" w:space="0" w:color="auto"/>
            </w:tcBorders>
          </w:tcPr>
          <w:p w14:paraId="4025AFE8" w14:textId="77777777" w:rsidR="00FA1421" w:rsidRDefault="00FA1421">
            <w:pPr>
              <w:pStyle w:val="TAH"/>
            </w:pPr>
          </w:p>
        </w:tc>
        <w:tc>
          <w:tcPr>
            <w:tcW w:w="5904" w:type="dxa"/>
            <w:gridSpan w:val="2"/>
          </w:tcPr>
          <w:p w14:paraId="00DA3026"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60641631" w14:textId="77777777">
        <w:trPr>
          <w:trHeight w:val="187"/>
          <w:jc w:val="center"/>
        </w:trPr>
        <w:tc>
          <w:tcPr>
            <w:tcW w:w="1535" w:type="dxa"/>
          </w:tcPr>
          <w:p w14:paraId="3EF6A0A3" w14:textId="77777777" w:rsidR="00FA1421" w:rsidRDefault="00000000">
            <w:pPr>
              <w:pStyle w:val="TAC"/>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14:paraId="167D6209" w14:textId="77777777" w:rsidR="00FA1421" w:rsidRDefault="00000000">
            <w:pPr>
              <w:pStyle w:val="TAC"/>
              <w:rPr>
                <w:lang w:eastAsia="zh-CN"/>
              </w:rPr>
            </w:pPr>
            <w:r>
              <w:rPr>
                <w:rFonts w:hint="eastAsia"/>
                <w:lang w:eastAsia="zh-CN"/>
              </w:rPr>
              <w:t>-</w:t>
            </w:r>
          </w:p>
        </w:tc>
        <w:tc>
          <w:tcPr>
            <w:tcW w:w="2952" w:type="dxa"/>
          </w:tcPr>
          <w:p w14:paraId="6326BE6C" w14:textId="77777777" w:rsidR="00FA1421" w:rsidRDefault="00000000">
            <w:pPr>
              <w:pStyle w:val="TAC"/>
              <w:rPr>
                <w:lang w:eastAsia="zh-CN"/>
              </w:rPr>
            </w:pPr>
            <w:r>
              <w:rPr>
                <w:lang w:eastAsia="zh-CN"/>
              </w:rPr>
              <w:t>0.5</w:t>
            </w:r>
          </w:p>
        </w:tc>
      </w:tr>
      <w:tr w:rsidR="00FA1421" w14:paraId="6DE3223B" w14:textId="77777777">
        <w:trPr>
          <w:trHeight w:val="187"/>
          <w:jc w:val="center"/>
        </w:trPr>
        <w:tc>
          <w:tcPr>
            <w:tcW w:w="7439" w:type="dxa"/>
            <w:gridSpan w:val="3"/>
            <w:tcBorders>
              <w:bottom w:val="single" w:sz="4" w:space="0" w:color="auto"/>
            </w:tcBorders>
          </w:tcPr>
          <w:p w14:paraId="7AB43149"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DD3B567"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DA52E57" w14:textId="77777777" w:rsidR="00FA1421" w:rsidRDefault="00FA1421">
      <w:pPr>
        <w:jc w:val="center"/>
        <w:rPr>
          <w:rFonts w:eastAsia="SimSun"/>
          <w:b/>
          <w:color w:val="00B050"/>
          <w:lang w:val="en-US" w:eastAsia="zh-CN"/>
        </w:rPr>
      </w:pPr>
    </w:p>
    <w:p w14:paraId="04EF91A8" w14:textId="77777777" w:rsidR="00FA1421" w:rsidRDefault="00000000">
      <w:pPr>
        <w:pStyle w:val="Heading4"/>
        <w:tabs>
          <w:tab w:val="left" w:pos="0"/>
          <w:tab w:val="left" w:pos="420"/>
          <w:tab w:val="left" w:pos="864"/>
        </w:tabs>
        <w:ind w:left="0" w:firstLine="0"/>
        <w:rPr>
          <w:rFonts w:eastAsia="SimSun"/>
          <w:lang w:eastAsia="zh-CN"/>
        </w:rPr>
      </w:pPr>
      <w:bookmarkStart w:id="256" w:name="_Toc16783"/>
      <w:bookmarkStart w:id="257" w:name="_Toc12164"/>
      <w:r>
        <w:rPr>
          <w:rFonts w:hint="eastAsia"/>
          <w:lang w:eastAsia="zh-CN"/>
        </w:rPr>
        <w:t>5.4.1.5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56"/>
      <w:bookmarkEnd w:id="257"/>
    </w:p>
    <w:p w14:paraId="75B38988"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03B02CC2" w14:textId="77777777" w:rsidR="00FA1421" w:rsidRDefault="00000000">
      <w:pPr>
        <w:pStyle w:val="TH"/>
      </w:pPr>
      <w:r>
        <w:rPr>
          <w:rFonts w:eastAsia="SimSun"/>
        </w:rPr>
        <w:t xml:space="preserve">Table </w:t>
      </w:r>
      <w:r>
        <w:rPr>
          <w:rFonts w:eastAsia="SimSun" w:hint="eastAsia"/>
          <w:lang w:eastAsia="zh-CN"/>
        </w:rPr>
        <w:t>5.4</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FA1421" w14:paraId="328C43F5" w14:textId="77777777">
        <w:trPr>
          <w:trHeight w:val="732"/>
          <w:jc w:val="center"/>
        </w:trPr>
        <w:tc>
          <w:tcPr>
            <w:tcW w:w="0" w:type="auto"/>
            <w:vMerge w:val="restart"/>
            <w:vAlign w:val="center"/>
          </w:tcPr>
          <w:p w14:paraId="18B1B5D1"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498D443"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613F72B"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6FDE497"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3768FF"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9C3C6F2"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6B3F041"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014CC3F"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8EC7689"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62CCA02D" w14:textId="77777777">
        <w:trPr>
          <w:trHeight w:val="492"/>
          <w:jc w:val="center"/>
        </w:trPr>
        <w:tc>
          <w:tcPr>
            <w:tcW w:w="0" w:type="auto"/>
            <w:vMerge/>
            <w:vAlign w:val="center"/>
          </w:tcPr>
          <w:p w14:paraId="4A17CDD8" w14:textId="77777777" w:rsidR="00FA1421" w:rsidRDefault="00FA1421">
            <w:pPr>
              <w:spacing w:after="0"/>
              <w:rPr>
                <w:rFonts w:ascii="Arial" w:hAnsi="Arial" w:cs="Arial"/>
                <w:b/>
                <w:bCs/>
                <w:sz w:val="18"/>
                <w:szCs w:val="18"/>
              </w:rPr>
            </w:pPr>
          </w:p>
        </w:tc>
        <w:tc>
          <w:tcPr>
            <w:tcW w:w="0" w:type="auto"/>
            <w:vMerge/>
            <w:vAlign w:val="center"/>
          </w:tcPr>
          <w:p w14:paraId="0E40A805" w14:textId="77777777" w:rsidR="00FA1421" w:rsidRDefault="00FA1421">
            <w:pPr>
              <w:spacing w:after="0"/>
              <w:rPr>
                <w:rFonts w:ascii="Arial" w:hAnsi="Arial" w:cs="Arial"/>
                <w:b/>
                <w:bCs/>
                <w:sz w:val="18"/>
                <w:szCs w:val="18"/>
              </w:rPr>
            </w:pPr>
          </w:p>
        </w:tc>
        <w:tc>
          <w:tcPr>
            <w:tcW w:w="0" w:type="auto"/>
            <w:vAlign w:val="center"/>
          </w:tcPr>
          <w:p w14:paraId="617A8568"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45CCC76"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71C90FF"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DF38770"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29FB6BF"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43275D0" w14:textId="77777777" w:rsidR="00FA1421" w:rsidRDefault="00FA1421">
            <w:pPr>
              <w:spacing w:after="0"/>
              <w:rPr>
                <w:rFonts w:ascii="Arial" w:hAnsi="Arial" w:cs="Arial"/>
                <w:b/>
                <w:bCs/>
                <w:sz w:val="18"/>
                <w:szCs w:val="18"/>
                <w:lang w:eastAsia="zh-CN"/>
              </w:rPr>
            </w:pPr>
          </w:p>
        </w:tc>
        <w:tc>
          <w:tcPr>
            <w:tcW w:w="0" w:type="auto"/>
            <w:vMerge/>
            <w:vAlign w:val="center"/>
          </w:tcPr>
          <w:p w14:paraId="6EDE576B" w14:textId="77777777" w:rsidR="00FA1421" w:rsidRDefault="00FA1421">
            <w:pPr>
              <w:spacing w:after="0"/>
              <w:rPr>
                <w:rFonts w:ascii="Arial" w:hAnsi="Arial" w:cs="Arial"/>
                <w:b/>
                <w:bCs/>
                <w:sz w:val="18"/>
                <w:szCs w:val="18"/>
                <w:lang w:eastAsia="zh-CN"/>
              </w:rPr>
            </w:pPr>
          </w:p>
        </w:tc>
      </w:tr>
      <w:tr w:rsidR="00FA1421" w14:paraId="1E65777A" w14:textId="77777777">
        <w:trPr>
          <w:trHeight w:val="300"/>
          <w:jc w:val="center"/>
        </w:trPr>
        <w:tc>
          <w:tcPr>
            <w:tcW w:w="0" w:type="auto"/>
            <w:vAlign w:val="center"/>
          </w:tcPr>
          <w:p w14:paraId="5F29C55F"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6085C459"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6CA675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EA783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130ED4"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12CB8FA"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C1201D"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AF9FBC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33E170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00657D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45C400E7" w14:textId="77777777">
        <w:trPr>
          <w:trHeight w:val="300"/>
          <w:jc w:val="center"/>
        </w:trPr>
        <w:tc>
          <w:tcPr>
            <w:tcW w:w="0" w:type="auto"/>
            <w:vAlign w:val="center"/>
          </w:tcPr>
          <w:p w14:paraId="35A55405"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22950F59"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B7A806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9CDCA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CA392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1FF6D61"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13DE6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848102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FA06FD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78F0B7B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03E488E9" w14:textId="77777777">
        <w:trPr>
          <w:trHeight w:val="300"/>
          <w:jc w:val="center"/>
        </w:trPr>
        <w:tc>
          <w:tcPr>
            <w:tcW w:w="0" w:type="auto"/>
            <w:gridSpan w:val="9"/>
            <w:vAlign w:val="center"/>
          </w:tcPr>
          <w:p w14:paraId="0B6384A6" w14:textId="77777777" w:rsidR="00FA1421" w:rsidRDefault="00000000">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4C010348">
                <v:shape id="_x0000_i1027" type="#_x0000_t75" style="width:78pt;height:10pt" o:ole="">
                  <v:imagedata r:id="rId14" o:title=""/>
                </v:shape>
                <o:OLEObject Type="Embed" ProgID="Equation.3" ShapeID="_x0000_i1027" DrawAspect="Content" ObjectID="_1728280823" r:id="rId15"/>
              </w:object>
            </w:r>
            <w:r>
              <w:rPr>
                <w:snapToGrid w:val="0"/>
                <w:lang w:eastAsia="ja-JP"/>
              </w:rPr>
              <w:t xml:space="preserve">in MHz and </w:t>
            </w:r>
            <w:r>
              <w:rPr>
                <w:position w:val="-14"/>
              </w:rPr>
              <w:object w:dxaOrig="4080" w:dyaOrig="204" w14:anchorId="5DE7CE66">
                <v:shape id="_x0000_i1028" type="#_x0000_t75" style="width:204pt;height:10pt" o:ole="">
                  <v:imagedata r:id="rId16" o:title=""/>
                </v:shape>
                <o:OLEObject Type="Embed" ProgID="Equation.DSMT4" ShapeID="_x0000_i1028" DrawAspect="Content" ObjectID="_1728280824" r:id="rId17"/>
              </w:object>
            </w:r>
            <w:r>
              <w:rPr>
                <w:snapToGrid w:val="0"/>
                <w:lang w:eastAsia="ja-JP"/>
              </w:rPr>
              <w:t xml:space="preserve"> with</w:t>
            </w:r>
            <w:r>
              <w:rPr>
                <w:noProof/>
                <w:position w:val="-10"/>
                <w:lang w:val="en-US" w:eastAsia="zh-CN"/>
              </w:rPr>
              <w:drawing>
                <wp:inline distT="0" distB="0" distL="0" distR="0" wp14:anchorId="20E618D1" wp14:editId="3652C3C5">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202D3F19" wp14:editId="02DA7675">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164F363" w14:textId="77777777" w:rsidR="00FA1421" w:rsidRDefault="00FA1421">
      <w:pPr>
        <w:keepNext/>
        <w:keepLines/>
        <w:rPr>
          <w:lang w:eastAsia="ja-JP"/>
        </w:rPr>
      </w:pPr>
    </w:p>
    <w:p w14:paraId="48DA0544" w14:textId="77777777" w:rsidR="00FA1421" w:rsidRDefault="00000000">
      <w:pPr>
        <w:pStyle w:val="Heading4"/>
      </w:pPr>
      <w:bookmarkStart w:id="258" w:name="_Toc2114"/>
      <w:bookmarkStart w:id="259" w:name="_Toc11667"/>
      <w:r>
        <w:rPr>
          <w:rFonts w:eastAsia="SimSun" w:hint="eastAsia"/>
          <w:lang w:eastAsia="zh-CN"/>
        </w:rPr>
        <w:t>5.4</w:t>
      </w:r>
      <w:r>
        <w:t>.1.6</w:t>
      </w:r>
      <w:r>
        <w:tab/>
      </w:r>
      <w:r>
        <w:rPr>
          <w:rFonts w:cs="Arial"/>
          <w:szCs w:val="22"/>
          <w:lang w:val="en-US" w:eastAsia="zh-CN"/>
        </w:rPr>
        <w:t>OOB blocking exception requirements</w:t>
      </w:r>
      <w:bookmarkEnd w:id="258"/>
      <w:bookmarkEnd w:id="259"/>
    </w:p>
    <w:p w14:paraId="6F08D58C" w14:textId="77777777" w:rsidR="00FA1421" w:rsidRDefault="00000000">
      <w:pPr>
        <w:rPr>
          <w:lang w:val="en-US" w:eastAsia="zh-CN"/>
        </w:rPr>
      </w:pPr>
      <w:r>
        <w:rPr>
          <w:rFonts w:hint="eastAsia"/>
          <w:lang w:val="en-US" w:eastAsia="zh-CN"/>
        </w:rPr>
        <w:t>S</w:t>
      </w:r>
      <w:r>
        <w:rPr>
          <w:lang w:val="en-US" w:eastAsia="zh-CN"/>
        </w:rPr>
        <w:t>ince band n28 is a low band and n78 is a wide band, the OOBB exception is needed.</w:t>
      </w:r>
    </w:p>
    <w:p w14:paraId="40F53F84" w14:textId="77777777" w:rsidR="00FA1421" w:rsidRDefault="00000000">
      <w:pPr>
        <w:pStyle w:val="TH"/>
        <w:rPr>
          <w:rFonts w:cs="Arial"/>
        </w:rPr>
      </w:pPr>
      <w:r>
        <w:rPr>
          <w:rFonts w:cs="Arial"/>
        </w:rPr>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5C9BCCD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B9274E9" w14:textId="77777777" w:rsidR="00FA1421" w:rsidRDefault="00000000">
            <w:pPr>
              <w:pStyle w:val="TAH"/>
              <w:rPr>
                <w:rFonts w:cs="Arial"/>
                <w:lang w:eastAsia="zh-CN"/>
              </w:rPr>
            </w:pPr>
            <w:r>
              <w:rPr>
                <w:rFonts w:cs="Arial"/>
              </w:rPr>
              <w:t>CA band combination</w:t>
            </w:r>
          </w:p>
        </w:tc>
      </w:tr>
      <w:tr w:rsidR="00FA1421" w14:paraId="13E7009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00DFE70" w14:textId="77777777" w:rsidR="00FA1421"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200E0B34" w14:textId="77777777" w:rsidR="00FA1421" w:rsidRDefault="00FA1421">
      <w:pPr>
        <w:keepNext/>
        <w:keepLines/>
        <w:rPr>
          <w:lang w:eastAsia="ja-JP"/>
        </w:rPr>
      </w:pPr>
    </w:p>
    <w:p w14:paraId="55D090C6" w14:textId="77777777" w:rsidR="00FA1421" w:rsidRDefault="00000000">
      <w:pPr>
        <w:pStyle w:val="Heading3"/>
        <w:tabs>
          <w:tab w:val="left" w:pos="0"/>
          <w:tab w:val="left" w:pos="420"/>
        </w:tabs>
        <w:rPr>
          <w:lang w:eastAsia="zh-CN"/>
        </w:rPr>
      </w:pPr>
      <w:bookmarkStart w:id="260" w:name="_Toc22301"/>
      <w:bookmarkStart w:id="261" w:name="_Toc19637"/>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260"/>
      <w:bookmarkEnd w:id="261"/>
    </w:p>
    <w:p w14:paraId="3D4ECF53" w14:textId="77777777" w:rsidR="00FA1421" w:rsidRDefault="00000000">
      <w:pPr>
        <w:pStyle w:val="Heading4"/>
        <w:spacing w:before="180"/>
        <w:rPr>
          <w:rFonts w:cs="Arial"/>
          <w:lang w:val="en-US" w:eastAsia="zh-CN"/>
        </w:rPr>
      </w:pPr>
      <w:bookmarkStart w:id="262" w:name="_Toc27368"/>
      <w:bookmarkStart w:id="263" w:name="_Toc17612"/>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62"/>
      <w:bookmarkEnd w:id="263"/>
    </w:p>
    <w:p w14:paraId="1374835D"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02E5CE40" w14:textId="77777777">
        <w:tc>
          <w:tcPr>
            <w:tcW w:w="4305" w:type="dxa"/>
          </w:tcPr>
          <w:p w14:paraId="77E042F3" w14:textId="77777777" w:rsidR="00FA1421" w:rsidRDefault="00000000">
            <w:pPr>
              <w:pStyle w:val="TAH"/>
              <w:rPr>
                <w:rFonts w:cs="Arial"/>
              </w:rPr>
            </w:pPr>
            <w:r>
              <w:rPr>
                <w:rFonts w:cs="Arial"/>
              </w:rPr>
              <w:t>Uplink CA Configuration</w:t>
            </w:r>
          </w:p>
        </w:tc>
        <w:tc>
          <w:tcPr>
            <w:tcW w:w="2622" w:type="dxa"/>
          </w:tcPr>
          <w:p w14:paraId="71755F02" w14:textId="77777777" w:rsidR="00FA1421" w:rsidRDefault="00000000">
            <w:pPr>
              <w:pStyle w:val="TAH"/>
              <w:rPr>
                <w:rFonts w:cs="Arial"/>
              </w:rPr>
            </w:pPr>
            <w:r>
              <w:rPr>
                <w:rFonts w:cs="Arial"/>
              </w:rPr>
              <w:t>Class 3 (dBm)</w:t>
            </w:r>
          </w:p>
        </w:tc>
        <w:tc>
          <w:tcPr>
            <w:tcW w:w="2930" w:type="dxa"/>
          </w:tcPr>
          <w:p w14:paraId="3ECABDF2" w14:textId="77777777" w:rsidR="00FA1421" w:rsidRDefault="00000000">
            <w:pPr>
              <w:pStyle w:val="TAH"/>
              <w:rPr>
                <w:rFonts w:cs="Arial"/>
              </w:rPr>
            </w:pPr>
            <w:r>
              <w:rPr>
                <w:rFonts w:cs="Arial"/>
              </w:rPr>
              <w:t>Tolerance (dB)</w:t>
            </w:r>
            <w:r>
              <w:rPr>
                <w:rFonts w:cs="Arial"/>
              </w:rPr>
              <w:tab/>
            </w:r>
          </w:p>
        </w:tc>
      </w:tr>
      <w:tr w:rsidR="00FA1421" w14:paraId="5BC9D276" w14:textId="77777777">
        <w:tc>
          <w:tcPr>
            <w:tcW w:w="4305" w:type="dxa"/>
          </w:tcPr>
          <w:p w14:paraId="45261EDA" w14:textId="77777777" w:rsidR="00FA1421" w:rsidRDefault="00000000">
            <w:pPr>
              <w:pStyle w:val="TAC"/>
              <w:rPr>
                <w:rFonts w:cs="Arial"/>
                <w:lang w:val="en-US" w:eastAsia="zh-CN"/>
              </w:rPr>
            </w:pPr>
            <w:r>
              <w:rPr>
                <w:rFonts w:cs="Arial"/>
                <w:lang w:val="en-US" w:eastAsia="zh-CN"/>
              </w:rPr>
              <w:t>CA_n26A-n78A</w:t>
            </w:r>
          </w:p>
        </w:tc>
        <w:tc>
          <w:tcPr>
            <w:tcW w:w="2622" w:type="dxa"/>
          </w:tcPr>
          <w:p w14:paraId="627A747A" w14:textId="77777777" w:rsidR="00FA1421" w:rsidRDefault="00000000">
            <w:pPr>
              <w:pStyle w:val="TAC"/>
              <w:rPr>
                <w:rFonts w:cs="Arial"/>
                <w:lang w:val="en-US" w:eastAsia="zh-CN"/>
              </w:rPr>
            </w:pPr>
            <w:r>
              <w:rPr>
                <w:rFonts w:cs="Arial"/>
                <w:lang w:val="en-US" w:eastAsia="zh-CN"/>
              </w:rPr>
              <w:t>23</w:t>
            </w:r>
          </w:p>
        </w:tc>
        <w:tc>
          <w:tcPr>
            <w:tcW w:w="2930" w:type="dxa"/>
          </w:tcPr>
          <w:p w14:paraId="0ED350A7" w14:textId="77777777" w:rsidR="00FA1421" w:rsidRDefault="00000000">
            <w:pPr>
              <w:pStyle w:val="TAC"/>
              <w:rPr>
                <w:rFonts w:cs="Arial"/>
              </w:rPr>
            </w:pPr>
            <w:r>
              <w:rPr>
                <w:rFonts w:cs="Arial"/>
              </w:rPr>
              <w:t>+2/-3</w:t>
            </w:r>
          </w:p>
        </w:tc>
      </w:tr>
    </w:tbl>
    <w:p w14:paraId="689BD0C2" w14:textId="77777777" w:rsidR="00FA1421" w:rsidRDefault="00FA1421">
      <w:pPr>
        <w:rPr>
          <w:lang w:eastAsia="ko-KR"/>
        </w:rPr>
      </w:pPr>
    </w:p>
    <w:p w14:paraId="3CA47ECA" w14:textId="77777777" w:rsidR="00FA1421" w:rsidRDefault="00000000">
      <w:pPr>
        <w:pStyle w:val="Heading4"/>
        <w:tabs>
          <w:tab w:val="left" w:pos="0"/>
          <w:tab w:val="left" w:pos="420"/>
          <w:tab w:val="left" w:pos="864"/>
        </w:tabs>
        <w:ind w:left="0" w:firstLine="0"/>
        <w:rPr>
          <w:lang w:eastAsia="zh-CN"/>
        </w:rPr>
      </w:pPr>
      <w:bookmarkStart w:id="264" w:name="_Toc31884"/>
      <w:bookmarkStart w:id="265" w:name="_Toc28183"/>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4"/>
      <w:bookmarkEnd w:id="265"/>
    </w:p>
    <w:p w14:paraId="0DA0DCD5" w14:textId="77777777" w:rsidR="00FA1421" w:rsidRDefault="00000000">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6F449BDC"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0C24C211"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C47E0"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FE2713"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2E07C7"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ED2B25"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9CF9B7"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25CDD1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35BED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DE6646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AA7268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97DD1B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1AE387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FA1421" w14:paraId="5F63FE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E57B9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2CF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4DA71EA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F4FED0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844B86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FA1421" w14:paraId="1A6BB0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0B45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984187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3BAC89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651ADA5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5236C68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FA1421" w14:paraId="3025A98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5FE8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11D15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3C97CF3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6F5533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861D7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FA1421" w14:paraId="5BA63F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E4D86A"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94F1B7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6ADDB6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56C0083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200785D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FA1421" w14:paraId="1423929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DF0CC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F9409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B300A6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D0C86C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49C883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FA1421" w14:paraId="75629A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BB32B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95BFD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1EECA24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7719253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1AB6E45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FA1421" w14:paraId="58ADAA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C3548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8E6E0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51FB1B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BF2D70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E2F53C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FA1421" w14:paraId="6099D1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257E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6CD2C07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6C2F3C2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6B23553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458A2AD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FA1421" w14:paraId="4F1FAE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151D1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A0DB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5BC0F5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A4BCB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CE7AE8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FA1421" w14:paraId="3F0605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7A85A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065BEC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4A553FE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43811F5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4B9C1C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FA1421" w14:paraId="1AA6B2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1D209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8517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7DA31C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8B54AB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DFFD54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FA1421" w14:paraId="55D2DC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24706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F8F48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01CA12C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403FECA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6F66CCF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FA1421" w14:paraId="09279AB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57808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E989C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256E0D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9FBB01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79FD12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FA1421" w14:paraId="0E4E66A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6808C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254BA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62D50B1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2216F94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6666BC3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FA1421" w14:paraId="3A7CBE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C455F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24A3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985A1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99570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AD4D5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FA1421" w14:paraId="72B0B12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9B673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D31A7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5FAA581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25031C1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03586F4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FA1421" w14:paraId="18C71F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8838B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F5D7A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D5FA4B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3E17E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E26FD0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FA1421" w14:paraId="10B09CC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FF70E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9AD0F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195064E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3C3C00C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64F7C79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FA1421" w14:paraId="78EF22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7B95F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4575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507195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64FB8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912FFE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FA1421" w14:paraId="5445F3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0382F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C52BE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353230C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6185554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53252D4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1AA4DE20" w14:textId="77777777" w:rsidR="00FA1421" w:rsidRDefault="00FA1421">
      <w:pPr>
        <w:rPr>
          <w:lang w:eastAsia="ko-KR"/>
        </w:rPr>
      </w:pPr>
    </w:p>
    <w:p w14:paraId="41EA2F24" w14:textId="77777777" w:rsidR="00FA142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501F56C9" w14:textId="77777777" w:rsidR="00FA1421" w:rsidRDefault="00FA1421">
      <w:pPr>
        <w:rPr>
          <w:lang w:eastAsia="ko-KR"/>
        </w:rPr>
      </w:pPr>
    </w:p>
    <w:p w14:paraId="5D514DA3" w14:textId="77777777" w:rsidR="00FA142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0D926B8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1C4048"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3DDACA5F"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1D9F50F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5345C7B"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04CCC23D"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E4452AF"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5E24EA13"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934C753"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8CF8EA0"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2B451618" w14:textId="77777777">
        <w:trPr>
          <w:trHeight w:val="225"/>
          <w:jc w:val="center"/>
        </w:trPr>
        <w:tc>
          <w:tcPr>
            <w:tcW w:w="1486" w:type="dxa"/>
            <w:vMerge w:val="restart"/>
            <w:tcBorders>
              <w:top w:val="single" w:sz="4" w:space="0" w:color="auto"/>
              <w:left w:val="single" w:sz="4" w:space="0" w:color="auto"/>
              <w:right w:val="single" w:sz="4" w:space="0" w:color="auto"/>
            </w:tcBorders>
          </w:tcPr>
          <w:p w14:paraId="03F0E59A"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4BA4F353"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217A1B4" w14:textId="77777777" w:rsidR="00FA142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2FA3351B"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233927EC"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62BD5DC7"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5C37B5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760004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8F7F37F"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r>
      <w:tr w:rsidR="00FA1421" w14:paraId="41BC362F" w14:textId="77777777">
        <w:trPr>
          <w:trHeight w:val="225"/>
          <w:jc w:val="center"/>
        </w:trPr>
        <w:tc>
          <w:tcPr>
            <w:tcW w:w="1486" w:type="dxa"/>
            <w:vMerge/>
            <w:tcBorders>
              <w:left w:val="single" w:sz="4" w:space="0" w:color="auto"/>
              <w:right w:val="single" w:sz="4" w:space="0" w:color="auto"/>
            </w:tcBorders>
          </w:tcPr>
          <w:p w14:paraId="146D7116"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5980EB7" w14:textId="77777777" w:rsidR="00FA1421" w:rsidRDefault="00000000">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75796562"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4D3357D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45BCA01A"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7056E19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019E12E"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BE094E1"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rsidR="00FA1421" w14:paraId="2FA9D30E" w14:textId="77777777">
        <w:trPr>
          <w:trHeight w:val="225"/>
          <w:jc w:val="center"/>
        </w:trPr>
        <w:tc>
          <w:tcPr>
            <w:tcW w:w="1486" w:type="dxa"/>
            <w:vMerge/>
            <w:tcBorders>
              <w:left w:val="single" w:sz="4" w:space="0" w:color="auto"/>
              <w:right w:val="single" w:sz="4" w:space="0" w:color="auto"/>
            </w:tcBorders>
          </w:tcPr>
          <w:p w14:paraId="6C77769F"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E0EB1E4" w14:textId="77777777" w:rsidR="00FA142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54CB42AE"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14C9F8A9"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3553101"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1645C364"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D658682"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AE5DF07"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r>
      <w:tr w:rsidR="00FA1421" w14:paraId="7D3C1FEF" w14:textId="77777777">
        <w:trPr>
          <w:trHeight w:val="225"/>
          <w:jc w:val="center"/>
        </w:trPr>
        <w:tc>
          <w:tcPr>
            <w:tcW w:w="1486" w:type="dxa"/>
            <w:vMerge/>
            <w:tcBorders>
              <w:left w:val="single" w:sz="4" w:space="0" w:color="auto"/>
              <w:right w:val="single" w:sz="4" w:space="0" w:color="auto"/>
            </w:tcBorders>
          </w:tcPr>
          <w:p w14:paraId="21128CD1"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FB0E166" w14:textId="77777777" w:rsidR="00FA142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FC3FE18"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3CF791BF"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009F1A9E"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72CCC4C9"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34A6455D"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69BFC6D7"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rsidR="00FA1421" w14:paraId="6C969121" w14:textId="77777777">
        <w:trPr>
          <w:trHeight w:val="225"/>
          <w:jc w:val="center"/>
        </w:trPr>
        <w:tc>
          <w:tcPr>
            <w:tcW w:w="1486" w:type="dxa"/>
            <w:vMerge/>
            <w:tcBorders>
              <w:left w:val="single" w:sz="4" w:space="0" w:color="auto"/>
              <w:right w:val="single" w:sz="4" w:space="0" w:color="auto"/>
            </w:tcBorders>
          </w:tcPr>
          <w:p w14:paraId="06A2215E"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4E6CB46" w14:textId="77777777" w:rsidR="00FA142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7510F1C7"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261845B9"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0C378960"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499DE012"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48A9F538"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3B3147A6"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r>
      <w:tr w:rsidR="00FA1421" w14:paraId="638175A7" w14:textId="77777777">
        <w:trPr>
          <w:trHeight w:val="225"/>
          <w:jc w:val="center"/>
        </w:trPr>
        <w:tc>
          <w:tcPr>
            <w:tcW w:w="1486" w:type="dxa"/>
            <w:vMerge/>
            <w:tcBorders>
              <w:left w:val="single" w:sz="4" w:space="0" w:color="auto"/>
              <w:right w:val="single" w:sz="4" w:space="0" w:color="auto"/>
            </w:tcBorders>
          </w:tcPr>
          <w:p w14:paraId="674A996B"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3EC9695" w14:textId="77777777" w:rsidR="00FA1421" w:rsidRDefault="00000000">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6599D82"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06FC53B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924D5B3"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3526E05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2F781DF4"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2E21D8A8"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rsidR="00FA1421" w14:paraId="7B36E11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88B7296" w14:textId="77777777" w:rsidR="00FA142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8B7EC6A" w14:textId="77777777" w:rsidR="00FA1421" w:rsidRDefault="00000000">
            <w:pPr>
              <w:pStyle w:val="TAN"/>
              <w:rPr>
                <w:rFonts w:eastAsia="SimSun"/>
              </w:rPr>
            </w:pPr>
            <w:r>
              <w:rPr>
                <w:rFonts w:eastAsia="SimSun"/>
              </w:rPr>
              <w:t>NOTE 3:</w:t>
            </w:r>
            <w:r>
              <w:rPr>
                <w:rFonts w:eastAsia="SimSun"/>
              </w:rPr>
              <w:tab/>
              <w:t>Applicable when co-existence with PHS system operating in 1884.5 -1915.7 MHz</w:t>
            </w:r>
          </w:p>
          <w:p w14:paraId="62F5652A" w14:textId="77777777" w:rsidR="00FA1421" w:rsidRDefault="00000000">
            <w:pPr>
              <w:pStyle w:val="TAN"/>
              <w:rPr>
                <w:lang w:eastAsia="zh-C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0366DBBF" w14:textId="77777777" w:rsidR="00FA1421" w:rsidRDefault="00FA1421">
      <w:pPr>
        <w:pStyle w:val="Guidance"/>
        <w:rPr>
          <w:i w:val="0"/>
          <w:iCs/>
          <w:color w:val="auto"/>
        </w:rPr>
      </w:pPr>
    </w:p>
    <w:p w14:paraId="1C08E982" w14:textId="77777777" w:rsidR="00FA1421" w:rsidRDefault="00000000">
      <w:pPr>
        <w:pStyle w:val="Heading4"/>
        <w:tabs>
          <w:tab w:val="left" w:pos="0"/>
          <w:tab w:val="left" w:pos="420"/>
          <w:tab w:val="left" w:pos="864"/>
        </w:tabs>
        <w:ind w:left="0" w:firstLine="0"/>
        <w:rPr>
          <w:lang w:val="en-US" w:eastAsia="zh-CN"/>
        </w:rPr>
      </w:pPr>
      <w:bookmarkStart w:id="266" w:name="_Toc10723"/>
      <w:bookmarkStart w:id="267" w:name="_Toc21464"/>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66"/>
      <w:bookmarkEnd w:id="267"/>
    </w:p>
    <w:p w14:paraId="1CF2DFC5" w14:textId="77777777" w:rsidR="00FA1421" w:rsidRDefault="00000000">
      <w:r>
        <w:t>Based on the co-existence studies the following MSD need to be defined. Values are reused from DC_26_n77.</w:t>
      </w:r>
    </w:p>
    <w:p w14:paraId="2C7F3D3E" w14:textId="77777777" w:rsidR="00FA142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A1421" w14:paraId="5168030F"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85D419A" w14:textId="77777777" w:rsidR="00FA142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CAA6EC3" w14:textId="77777777" w:rsidR="00FA1421" w:rsidRDefault="00000000">
            <w:pPr>
              <w:pStyle w:val="TAH"/>
            </w:pPr>
            <w:r>
              <w:t>Source of IMD</w:t>
            </w:r>
          </w:p>
        </w:tc>
      </w:tr>
      <w:tr w:rsidR="00FA1421" w14:paraId="14699127"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E4A3696" w14:textId="77777777" w:rsidR="00FA142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201CCDB2" w14:textId="77777777" w:rsidR="00FA142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C0BD7CB" w14:textId="77777777" w:rsidR="00FA142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D624E14" w14:textId="77777777" w:rsidR="00FA142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F5A2C1B" w14:textId="77777777" w:rsidR="00FA142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5AF5A7" w14:textId="77777777" w:rsidR="00FA142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598EEC98" w14:textId="77777777" w:rsidR="00FA142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5B1776C2" w14:textId="77777777" w:rsidR="00FA142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E33CDC4" w14:textId="77777777" w:rsidR="00FA1421" w:rsidRDefault="00FA1421">
            <w:pPr>
              <w:pStyle w:val="TAH"/>
            </w:pPr>
          </w:p>
        </w:tc>
      </w:tr>
      <w:tr w:rsidR="00FA1421" w14:paraId="6A7820A6"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30F23A71" w14:textId="77777777" w:rsidR="00FA1421" w:rsidRDefault="00000000">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57B8E082" w14:textId="77777777" w:rsidR="00FA1421"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89C4CC" w14:textId="77777777" w:rsidR="00FA1421" w:rsidRDefault="00000000">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424FC3B0" w14:textId="77777777" w:rsidR="00FA1421"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32144" w14:textId="77777777" w:rsidR="00FA1421"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EFD783" w14:textId="77777777" w:rsidR="00FA1421" w:rsidRDefault="00000000">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352BA411" w14:textId="77777777" w:rsidR="00FA1421" w:rsidRDefault="00000000">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6641F418" w14:textId="77777777" w:rsidR="00FA142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B3E2758" w14:textId="77777777" w:rsidR="00FA1421" w:rsidRDefault="00000000">
            <w:pPr>
              <w:pStyle w:val="TAC"/>
              <w:spacing w:before="48" w:after="24"/>
              <w:rPr>
                <w:lang w:eastAsia="zh-CN"/>
              </w:rPr>
            </w:pPr>
            <w:r>
              <w:rPr>
                <w:rFonts w:cs="Arial"/>
                <w:lang w:eastAsia="ja-JP"/>
              </w:rPr>
              <w:t>IMD4</w:t>
            </w:r>
          </w:p>
        </w:tc>
      </w:tr>
      <w:tr w:rsidR="00FA1421" w14:paraId="4504EA16" w14:textId="77777777">
        <w:trPr>
          <w:trHeight w:val="217"/>
          <w:jc w:val="center"/>
        </w:trPr>
        <w:tc>
          <w:tcPr>
            <w:tcW w:w="2106" w:type="dxa"/>
            <w:vMerge/>
            <w:tcBorders>
              <w:left w:val="single" w:sz="4" w:space="0" w:color="auto"/>
              <w:right w:val="single" w:sz="4" w:space="0" w:color="auto"/>
            </w:tcBorders>
            <w:vAlign w:val="center"/>
          </w:tcPr>
          <w:p w14:paraId="1D897DAA"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EA691D0" w14:textId="77777777" w:rsidR="00FA1421" w:rsidRDefault="00000000">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1734B51A" w14:textId="77777777" w:rsidR="00FA1421" w:rsidRDefault="00000000">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5C14666F" w14:textId="77777777" w:rsidR="00FA1421"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AA8ED0" w14:textId="77777777" w:rsidR="00FA1421"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3576E9" w14:textId="77777777" w:rsidR="00FA1421" w:rsidRDefault="00000000">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5D1FAF12" w14:textId="77777777" w:rsidR="00FA142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238C2AFE" w14:textId="77777777" w:rsidR="00FA142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535A29DD" w14:textId="77777777" w:rsidR="00FA1421" w:rsidRDefault="00000000">
            <w:pPr>
              <w:pStyle w:val="TAC"/>
              <w:spacing w:before="48" w:after="24"/>
            </w:pPr>
            <w:r>
              <w:rPr>
                <w:rFonts w:cs="Arial"/>
                <w:lang w:eastAsia="ja-JP"/>
              </w:rPr>
              <w:t>N/A</w:t>
            </w:r>
          </w:p>
        </w:tc>
      </w:tr>
    </w:tbl>
    <w:p w14:paraId="68952FEC" w14:textId="77777777" w:rsidR="00FA1421" w:rsidRDefault="00FA1421">
      <w:pPr>
        <w:pStyle w:val="EditorsNote"/>
        <w:overflowPunct w:val="0"/>
        <w:autoSpaceDE w:val="0"/>
        <w:autoSpaceDN w:val="0"/>
        <w:adjustRightInd w:val="0"/>
        <w:ind w:left="0" w:firstLine="0"/>
        <w:textAlignment w:val="baseline"/>
        <w:rPr>
          <w:rFonts w:eastAsia="SimSun"/>
          <w:lang w:val="en-US" w:eastAsia="zh-CN"/>
        </w:rPr>
      </w:pPr>
    </w:p>
    <w:p w14:paraId="3E5C5A15" w14:textId="77777777" w:rsidR="00FA1421" w:rsidRDefault="00000000">
      <w:pPr>
        <w:pStyle w:val="Heading2"/>
        <w:rPr>
          <w:rFonts w:cs="Arial"/>
          <w:lang w:val="en-US" w:eastAsia="zh-CN"/>
        </w:rPr>
      </w:pPr>
      <w:bookmarkStart w:id="268" w:name="_Toc3962"/>
      <w:bookmarkStart w:id="269" w:name="_Toc527641601"/>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bookmarkEnd w:id="268"/>
    </w:p>
    <w:p w14:paraId="77F8C04D" w14:textId="77777777" w:rsidR="00FA1421" w:rsidRDefault="00000000">
      <w:pPr>
        <w:pStyle w:val="Heading3"/>
        <w:rPr>
          <w:rFonts w:cs="Arial"/>
          <w:szCs w:val="28"/>
          <w:lang w:eastAsia="zh-CN"/>
        </w:rPr>
      </w:pPr>
      <w:bookmarkStart w:id="270" w:name="_Toc8303"/>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bookmarkEnd w:id="270"/>
    </w:p>
    <w:p w14:paraId="1CF640A9" w14:textId="77777777" w:rsidR="00FA1421" w:rsidRDefault="00000000">
      <w:pPr>
        <w:pStyle w:val="Heading4"/>
        <w:tabs>
          <w:tab w:val="left" w:pos="0"/>
          <w:tab w:val="left" w:pos="420"/>
          <w:tab w:val="left" w:pos="864"/>
        </w:tabs>
        <w:ind w:left="0" w:firstLine="0"/>
        <w:rPr>
          <w:lang w:eastAsia="zh-CN"/>
        </w:rPr>
      </w:pPr>
      <w:bookmarkStart w:id="271" w:name="_Toc18609"/>
      <w:r>
        <w:rPr>
          <w:rFonts w:hint="eastAsia"/>
          <w:lang w:eastAsia="zh-CN"/>
        </w:rPr>
        <w:t>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71"/>
    </w:p>
    <w:p w14:paraId="2E1B6272" w14:textId="77777777" w:rsidR="00FA1421" w:rsidRDefault="00000000">
      <w:pPr>
        <w:pStyle w:val="TH"/>
        <w:rPr>
          <w:lang w:eastAsia="ja-JP"/>
        </w:rPr>
      </w:pPr>
      <w:r>
        <w:t xml:space="preserve">Table </w:t>
      </w:r>
      <w:r>
        <w:rPr>
          <w:rFonts w:hint="eastAsia"/>
          <w:lang w:val="en-US" w:eastAsia="zh-CN"/>
        </w:rPr>
        <w:t>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3B5416F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B9C7B17"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D2B0CBA"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79420A7"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B55B7D" w14:textId="77777777" w:rsidR="00FA1421" w:rsidRDefault="00000000">
            <w:pPr>
              <w:pStyle w:val="TAH"/>
              <w:rPr>
                <w:rFonts w:eastAsia="Malgun Gothic"/>
              </w:rPr>
            </w:pPr>
            <w:r>
              <w:rPr>
                <w:rFonts w:eastAsia="Malgun Gothic"/>
              </w:rPr>
              <w:t>Duplex</w:t>
            </w:r>
          </w:p>
          <w:p w14:paraId="6083CCC9" w14:textId="77777777" w:rsidR="00FA1421" w:rsidRDefault="00000000">
            <w:pPr>
              <w:pStyle w:val="TAH"/>
              <w:rPr>
                <w:rFonts w:eastAsia="Malgun Gothic"/>
              </w:rPr>
            </w:pPr>
            <w:r>
              <w:rPr>
                <w:rFonts w:eastAsia="Malgun Gothic"/>
              </w:rPr>
              <w:t>mode</w:t>
            </w:r>
          </w:p>
        </w:tc>
      </w:tr>
      <w:tr w:rsidR="00FA1421" w14:paraId="7E3C260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40189FA"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A16EE8B"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CCA4994"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77568A4" w14:textId="77777777" w:rsidR="00FA1421" w:rsidRDefault="00FA1421">
            <w:pPr>
              <w:pStyle w:val="TAH"/>
              <w:rPr>
                <w:rFonts w:eastAsia="Malgun Gothic"/>
              </w:rPr>
            </w:pPr>
          </w:p>
        </w:tc>
      </w:tr>
      <w:tr w:rsidR="00FA1421" w14:paraId="7576B97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48CD60E"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FCB161"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E2D84FE"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353EB4C" w14:textId="77777777" w:rsidR="00FA1421" w:rsidRDefault="00FA1421">
            <w:pPr>
              <w:pStyle w:val="TAH"/>
              <w:rPr>
                <w:rFonts w:eastAsia="Malgun Gothic"/>
              </w:rPr>
            </w:pPr>
          </w:p>
        </w:tc>
      </w:tr>
      <w:tr w:rsidR="00FA1421" w14:paraId="57CE6CB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B5278C"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4EBB1DA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B6E13F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900EBA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35E634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713784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0FB162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B8EFEB7"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22A02F55"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52CEE0A"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47B4B56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7A9FD3A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086D5E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2FC9CA7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6B697AF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89E5A7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7E01B596"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7644A2D2" w14:textId="77777777" w:rsidR="00FA1421" w:rsidRDefault="00FA1421">
      <w:pPr>
        <w:rPr>
          <w:lang w:eastAsia="zh-CN"/>
        </w:rPr>
      </w:pPr>
    </w:p>
    <w:p w14:paraId="4227556A" w14:textId="77777777" w:rsidR="00FA1421" w:rsidRDefault="00000000">
      <w:pPr>
        <w:pStyle w:val="Heading4"/>
        <w:tabs>
          <w:tab w:val="left" w:pos="0"/>
          <w:tab w:val="left" w:pos="420"/>
          <w:tab w:val="left" w:pos="864"/>
        </w:tabs>
        <w:ind w:left="0" w:firstLine="0"/>
        <w:rPr>
          <w:lang w:eastAsia="zh-CN"/>
        </w:rPr>
      </w:pPr>
      <w:bookmarkStart w:id="272" w:name="_Toc2678"/>
      <w:r>
        <w:rPr>
          <w:rFonts w:hint="eastAsia"/>
          <w:lang w:eastAsia="zh-CN"/>
        </w:rPr>
        <w:t>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72"/>
    </w:p>
    <w:p w14:paraId="7A04988C" w14:textId="77777777" w:rsidR="00FA1421" w:rsidRDefault="00000000">
      <w:pPr>
        <w:pStyle w:val="TH"/>
        <w:rPr>
          <w:rFonts w:cs="Arial"/>
          <w:lang w:val="en-US" w:eastAsia="zh-CN"/>
        </w:rPr>
      </w:pPr>
      <w:r>
        <w:rPr>
          <w:rFonts w:cs="Arial"/>
        </w:rPr>
        <w:t xml:space="preserve">Table </w:t>
      </w:r>
      <w:r>
        <w:rPr>
          <w:rFonts w:cs="Arial" w:hint="eastAsia"/>
          <w:lang w:val="en-US" w:eastAsia="zh-CN"/>
        </w:rPr>
        <w:t>5.5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496D5ACA"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D5D3948"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C6B53E7"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C7E891A"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5E8F85"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FB4E2CB"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5F5A3071" w14:textId="77777777">
        <w:trPr>
          <w:trHeight w:val="187"/>
        </w:trPr>
        <w:tc>
          <w:tcPr>
            <w:tcW w:w="1983" w:type="dxa"/>
            <w:tcBorders>
              <w:top w:val="single" w:sz="4" w:space="0" w:color="auto"/>
              <w:left w:val="single" w:sz="4" w:space="0" w:color="auto"/>
              <w:bottom w:val="nil"/>
              <w:right w:val="single" w:sz="4" w:space="0" w:color="auto"/>
            </w:tcBorders>
            <w:vAlign w:val="center"/>
          </w:tcPr>
          <w:p w14:paraId="0340D772"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CA_n26A-n77A</w:t>
            </w:r>
          </w:p>
        </w:tc>
        <w:tc>
          <w:tcPr>
            <w:tcW w:w="1690" w:type="dxa"/>
            <w:tcBorders>
              <w:top w:val="single" w:sz="4" w:space="0" w:color="auto"/>
              <w:left w:val="single" w:sz="4" w:space="0" w:color="auto"/>
              <w:bottom w:val="nil"/>
              <w:right w:val="single" w:sz="4" w:space="0" w:color="auto"/>
            </w:tcBorders>
            <w:vAlign w:val="center"/>
          </w:tcPr>
          <w:p w14:paraId="6995DEA5"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tcPr>
          <w:p w14:paraId="358B3C8E"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9EF18C"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A55929"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3D2C6CDB" w14:textId="77777777">
        <w:trPr>
          <w:trHeight w:val="187"/>
        </w:trPr>
        <w:tc>
          <w:tcPr>
            <w:tcW w:w="1983" w:type="dxa"/>
            <w:tcBorders>
              <w:top w:val="nil"/>
              <w:left w:val="single" w:sz="4" w:space="0" w:color="auto"/>
              <w:bottom w:val="single" w:sz="4" w:space="0" w:color="auto"/>
              <w:right w:val="single" w:sz="4" w:space="0" w:color="auto"/>
            </w:tcBorders>
            <w:vAlign w:val="center"/>
          </w:tcPr>
          <w:p w14:paraId="220141E2"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4944FC"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82EC6"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71063"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1C711E" w14:textId="77777777" w:rsidR="00FA1421" w:rsidRDefault="00FA1421">
            <w:pPr>
              <w:pStyle w:val="TAC"/>
              <w:overflowPunct w:val="0"/>
              <w:autoSpaceDE w:val="0"/>
              <w:autoSpaceDN w:val="0"/>
              <w:adjustRightInd w:val="0"/>
              <w:rPr>
                <w:szCs w:val="18"/>
                <w:lang w:val="en-US" w:eastAsia="zh-CN"/>
              </w:rPr>
            </w:pPr>
          </w:p>
        </w:tc>
      </w:tr>
    </w:tbl>
    <w:p w14:paraId="6C58E932" w14:textId="77777777" w:rsidR="00FA1421" w:rsidRDefault="00FA1421">
      <w:pPr>
        <w:rPr>
          <w:lang w:eastAsia="ko-KR"/>
        </w:rPr>
      </w:pPr>
    </w:p>
    <w:p w14:paraId="29F702A0" w14:textId="77777777" w:rsidR="00FA1421" w:rsidRDefault="00000000">
      <w:pPr>
        <w:pStyle w:val="Heading4"/>
        <w:tabs>
          <w:tab w:val="left" w:pos="0"/>
          <w:tab w:val="left" w:pos="420"/>
          <w:tab w:val="left" w:pos="864"/>
        </w:tabs>
        <w:ind w:left="0" w:firstLine="0"/>
        <w:rPr>
          <w:rFonts w:eastAsia="SimSun"/>
          <w:lang w:eastAsia="zh-CN"/>
        </w:rPr>
      </w:pPr>
      <w:bookmarkStart w:id="273" w:name="_Toc29116"/>
      <w:r>
        <w:rPr>
          <w:rFonts w:hint="eastAsia"/>
          <w:lang w:eastAsia="zh-CN"/>
        </w:rPr>
        <w:t>5.5.1.3</w:t>
      </w:r>
      <w:r>
        <w:rPr>
          <w:rFonts w:eastAsia="SimSun" w:hint="eastAsia"/>
          <w:lang w:eastAsia="zh-CN"/>
        </w:rPr>
        <w:tab/>
      </w:r>
      <w:r>
        <w:rPr>
          <w:rFonts w:eastAsia="SimSun" w:hint="eastAsia"/>
          <w:lang w:eastAsia="zh-CN"/>
        </w:rPr>
        <w:tab/>
      </w:r>
      <w:r>
        <w:rPr>
          <w:rFonts w:hint="eastAsia"/>
          <w:lang w:eastAsia="zh-CN"/>
        </w:rPr>
        <w:t>UE co-existence studies</w:t>
      </w:r>
      <w:bookmarkEnd w:id="273"/>
    </w:p>
    <w:p w14:paraId="042C777D" w14:textId="77777777" w:rsidR="00FA1421" w:rsidRDefault="00000000">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p>
    <w:p w14:paraId="38F0B533"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66C1B206"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64479D"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31BFC97"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3B633A8"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E85ED1"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08A46E7"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3CED0A0"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026799E"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148707"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8CEF36"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0BD9DB41"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FD76DFE"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6A36CA2"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68B6800"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D21D098"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4C3626"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C65555"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EC4455D"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AA5F66D"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BEB6DD1"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E0C9EF"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7AFBBF4"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BCA4938"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A67D16B"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31B4C314"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3FBCF6E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4F57B3E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729EB96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4E3AAB1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3BC3282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48E8A8A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209BD16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4BC82F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EF8A92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47D0C5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C4F25A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364F69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3543CF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FA1421" w14:paraId="0CD1E785"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7EAC91D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3D6381B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2D74A56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6EF9F1F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5C3E47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471FDC4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2C527B1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7348FF6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527A779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3F4ADB2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35C67EA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1AF670F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B587D7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6BAB9016" w14:textId="77777777" w:rsidR="00FA1421" w:rsidRDefault="00FA1421">
      <w:pPr>
        <w:pStyle w:val="Guidance"/>
        <w:keepNext/>
        <w:keepLines/>
        <w:rPr>
          <w:i w:val="0"/>
          <w:iCs/>
        </w:rPr>
      </w:pPr>
    </w:p>
    <w:p w14:paraId="2FC393BB"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2CFE7A7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D072A99"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6FA1C3B"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19C599"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BBE40F8"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CCF4163"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60C3DE6"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EAF463F"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526A060"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5E35345"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2A6FBA6A"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9AC5556"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35289A1"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76A09C"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1FC4036"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53832A7"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7FC251B"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F2860FD"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B1D9E21"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A483820"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F9DD8D3"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593EF25"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74A25C6"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297F3C5"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49D096B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B4F32E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8616D5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CAC61C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C2FA12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A452B4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A9B31A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ECC466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DB5D7D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426988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47B6D7E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C847BE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11910F8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50C742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FA1421" w14:paraId="3532368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231E9A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2FDE88D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7343E4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7A46F18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EACB4E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12A54C0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6A61716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3748F26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0488662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7FC304D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779D617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6BB0859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6E00F13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62629C67" w14:textId="77777777" w:rsidR="00FA1421" w:rsidRDefault="00FA1421"/>
    <w:p w14:paraId="7C170091" w14:textId="77777777" w:rsidR="00FA1421" w:rsidRDefault="00000000">
      <w:pPr>
        <w:pStyle w:val="Heading4"/>
        <w:ind w:left="0" w:firstLine="0"/>
        <w:rPr>
          <w:lang w:eastAsia="zh-CN"/>
        </w:rPr>
      </w:pPr>
      <w:bookmarkStart w:id="274" w:name="_Toc24988"/>
      <w:r>
        <w:rPr>
          <w:rFonts w:hint="eastAsia"/>
          <w:lang w:eastAsia="zh-CN"/>
        </w:rPr>
        <w:t>5.5.1.4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74"/>
    </w:p>
    <w:p w14:paraId="197DC31F" w14:textId="77777777" w:rsidR="00FA1421" w:rsidRDefault="00000000">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DC_26_n77</w:t>
      </w:r>
      <w:r>
        <w:t xml:space="preserve"> and are given in the tables</w:t>
      </w:r>
      <w:r>
        <w:rPr>
          <w:rFonts w:hint="eastAsia"/>
        </w:rPr>
        <w:t xml:space="preserve"> below</w:t>
      </w:r>
      <w:r>
        <w:t>.</w:t>
      </w:r>
    </w:p>
    <w:p w14:paraId="08B34D43" w14:textId="77777777" w:rsidR="00FA1421" w:rsidRDefault="00000000">
      <w:pPr>
        <w:jc w:val="center"/>
        <w:rPr>
          <w:rFonts w:eastAsia="SimSu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4733422E" w14:textId="77777777">
        <w:trPr>
          <w:jc w:val="center"/>
        </w:trPr>
        <w:tc>
          <w:tcPr>
            <w:tcW w:w="2336" w:type="dxa"/>
            <w:vMerge w:val="restart"/>
          </w:tcPr>
          <w:p w14:paraId="61A7C460"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C258A30"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4FC9D257" w14:textId="77777777">
        <w:trPr>
          <w:jc w:val="center"/>
        </w:trPr>
        <w:tc>
          <w:tcPr>
            <w:tcW w:w="2336" w:type="dxa"/>
            <w:vMerge/>
            <w:tcBorders>
              <w:bottom w:val="single" w:sz="4" w:space="0" w:color="auto"/>
            </w:tcBorders>
          </w:tcPr>
          <w:p w14:paraId="147ECA89" w14:textId="77777777" w:rsidR="00FA1421" w:rsidRDefault="00FA1421">
            <w:pPr>
              <w:pStyle w:val="TAH"/>
              <w:spacing w:line="260" w:lineRule="auto"/>
            </w:pPr>
          </w:p>
        </w:tc>
        <w:tc>
          <w:tcPr>
            <w:tcW w:w="5904" w:type="dxa"/>
            <w:gridSpan w:val="2"/>
          </w:tcPr>
          <w:p w14:paraId="5F2CABDB"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42DAC316" w14:textId="77777777">
        <w:trPr>
          <w:jc w:val="center"/>
        </w:trPr>
        <w:tc>
          <w:tcPr>
            <w:tcW w:w="2336" w:type="dxa"/>
            <w:shd w:val="clear" w:color="auto" w:fill="auto"/>
            <w:vAlign w:val="center"/>
          </w:tcPr>
          <w:p w14:paraId="0C972F05" w14:textId="77777777" w:rsidR="00FA1421"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n26-n77</w:t>
            </w:r>
          </w:p>
        </w:tc>
        <w:tc>
          <w:tcPr>
            <w:tcW w:w="2952" w:type="dxa"/>
            <w:vAlign w:val="center"/>
          </w:tcPr>
          <w:p w14:paraId="1EF39D5F" w14:textId="77777777" w:rsidR="00FA142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2E91517" w14:textId="77777777" w:rsidR="00FA142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FA1421" w14:paraId="4BE353EB" w14:textId="77777777">
        <w:trPr>
          <w:jc w:val="center"/>
        </w:trPr>
        <w:tc>
          <w:tcPr>
            <w:tcW w:w="8240" w:type="dxa"/>
            <w:gridSpan w:val="3"/>
            <w:tcBorders>
              <w:bottom w:val="single" w:sz="4" w:space="0" w:color="auto"/>
            </w:tcBorders>
            <w:shd w:val="clear" w:color="auto" w:fill="auto"/>
            <w:vAlign w:val="center"/>
          </w:tcPr>
          <w:p w14:paraId="5D7AF185"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0905395"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B174193" w14:textId="77777777" w:rsidR="00FA1421" w:rsidRDefault="00FA1421">
      <w:pPr>
        <w:rPr>
          <w:rFonts w:eastAsia="SimSun"/>
        </w:rPr>
      </w:pPr>
    </w:p>
    <w:p w14:paraId="763B911F" w14:textId="77777777" w:rsidR="00FA1421" w:rsidRDefault="00000000">
      <w:pPr>
        <w:jc w:val="center"/>
        <w:rPr>
          <w:rFonts w:eastAsia="SimSun"/>
          <w:b/>
          <w:color w:val="00B050"/>
          <w:lang w:val="en-US" w:eastAsia="zh-C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42795FAB" w14:textId="77777777">
        <w:trPr>
          <w:trHeight w:val="187"/>
          <w:jc w:val="center"/>
        </w:trPr>
        <w:tc>
          <w:tcPr>
            <w:tcW w:w="1535" w:type="dxa"/>
            <w:vMerge w:val="restart"/>
          </w:tcPr>
          <w:p w14:paraId="663B41AE" w14:textId="77777777" w:rsidR="00FA1421" w:rsidRDefault="00000000">
            <w:pPr>
              <w:pStyle w:val="TAH"/>
            </w:pPr>
            <w:r>
              <w:t>Inter-band CA combination</w:t>
            </w:r>
          </w:p>
        </w:tc>
        <w:tc>
          <w:tcPr>
            <w:tcW w:w="5904" w:type="dxa"/>
            <w:gridSpan w:val="2"/>
          </w:tcPr>
          <w:p w14:paraId="0A538DF3"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03DEFD81" w14:textId="77777777">
        <w:trPr>
          <w:trHeight w:val="187"/>
          <w:jc w:val="center"/>
        </w:trPr>
        <w:tc>
          <w:tcPr>
            <w:tcW w:w="1535" w:type="dxa"/>
            <w:vMerge/>
            <w:tcBorders>
              <w:bottom w:val="single" w:sz="4" w:space="0" w:color="auto"/>
            </w:tcBorders>
          </w:tcPr>
          <w:p w14:paraId="45580C65" w14:textId="77777777" w:rsidR="00FA1421" w:rsidRDefault="00FA1421">
            <w:pPr>
              <w:pStyle w:val="TAH"/>
            </w:pPr>
          </w:p>
        </w:tc>
        <w:tc>
          <w:tcPr>
            <w:tcW w:w="5904" w:type="dxa"/>
            <w:gridSpan w:val="2"/>
          </w:tcPr>
          <w:p w14:paraId="5DE06065"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6D733C16" w14:textId="77777777">
        <w:trPr>
          <w:trHeight w:val="187"/>
          <w:jc w:val="center"/>
        </w:trPr>
        <w:tc>
          <w:tcPr>
            <w:tcW w:w="1535" w:type="dxa"/>
          </w:tcPr>
          <w:p w14:paraId="1CAFE62D" w14:textId="77777777" w:rsidR="00FA1421" w:rsidRDefault="00000000">
            <w:pPr>
              <w:pStyle w:val="TAC"/>
            </w:pPr>
            <w:r>
              <w:rPr>
                <w:rFonts w:eastAsia="SimSun" w:cs="Arial" w:hint="eastAsia"/>
                <w:lang w:val="sv-SE" w:eastAsia="zh-CN"/>
              </w:rPr>
              <w:t>CA_</w:t>
            </w:r>
            <w:r>
              <w:rPr>
                <w:rFonts w:eastAsia="SimSun" w:cs="Arial"/>
                <w:lang w:val="sv-SE" w:eastAsia="zh-CN"/>
              </w:rPr>
              <w:t>n26-n77</w:t>
            </w:r>
          </w:p>
        </w:tc>
        <w:tc>
          <w:tcPr>
            <w:tcW w:w="2952" w:type="dxa"/>
          </w:tcPr>
          <w:p w14:paraId="231E1B8D" w14:textId="77777777" w:rsidR="00FA1421" w:rsidRDefault="00000000">
            <w:pPr>
              <w:pStyle w:val="TAC"/>
              <w:rPr>
                <w:lang w:eastAsia="zh-CN"/>
              </w:rPr>
            </w:pPr>
            <w:r>
              <w:rPr>
                <w:rFonts w:hint="eastAsia"/>
                <w:lang w:eastAsia="zh-CN"/>
              </w:rPr>
              <w:t>-</w:t>
            </w:r>
          </w:p>
        </w:tc>
        <w:tc>
          <w:tcPr>
            <w:tcW w:w="2952" w:type="dxa"/>
          </w:tcPr>
          <w:p w14:paraId="5513A379" w14:textId="77777777" w:rsidR="00FA1421" w:rsidRDefault="00000000">
            <w:pPr>
              <w:pStyle w:val="TAC"/>
              <w:rPr>
                <w:lang w:eastAsia="zh-CN"/>
              </w:rPr>
            </w:pPr>
            <w:r>
              <w:rPr>
                <w:lang w:eastAsia="zh-CN"/>
              </w:rPr>
              <w:t>0.5</w:t>
            </w:r>
          </w:p>
        </w:tc>
      </w:tr>
      <w:tr w:rsidR="00FA1421" w14:paraId="003D328C" w14:textId="77777777">
        <w:trPr>
          <w:trHeight w:val="187"/>
          <w:jc w:val="center"/>
        </w:trPr>
        <w:tc>
          <w:tcPr>
            <w:tcW w:w="7439" w:type="dxa"/>
            <w:gridSpan w:val="3"/>
            <w:tcBorders>
              <w:bottom w:val="single" w:sz="4" w:space="0" w:color="auto"/>
            </w:tcBorders>
          </w:tcPr>
          <w:p w14:paraId="78D4FDBE"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E1755A4"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6C8E0A7" w14:textId="77777777" w:rsidR="00FA1421" w:rsidRDefault="00FA1421">
      <w:pPr>
        <w:jc w:val="center"/>
        <w:rPr>
          <w:rFonts w:eastAsia="SimSun"/>
          <w:b/>
          <w:color w:val="00B050"/>
          <w:lang w:val="en-US" w:eastAsia="zh-CN"/>
        </w:rPr>
      </w:pPr>
    </w:p>
    <w:p w14:paraId="235F3E90" w14:textId="77777777" w:rsidR="00FA1421" w:rsidRDefault="00000000">
      <w:pPr>
        <w:pStyle w:val="Heading4"/>
        <w:tabs>
          <w:tab w:val="left" w:pos="0"/>
          <w:tab w:val="left" w:pos="420"/>
          <w:tab w:val="left" w:pos="864"/>
        </w:tabs>
        <w:ind w:left="0" w:firstLine="0"/>
        <w:rPr>
          <w:rFonts w:eastAsia="SimSun"/>
          <w:lang w:eastAsia="zh-CN"/>
        </w:rPr>
      </w:pPr>
      <w:bookmarkStart w:id="275" w:name="_Toc24210"/>
      <w:r>
        <w:rPr>
          <w:rFonts w:hint="eastAsia"/>
          <w:lang w:eastAsia="zh-CN"/>
        </w:rPr>
        <w:t>5.5.1.5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75"/>
    </w:p>
    <w:p w14:paraId="17EFDEA6"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5.5</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and 5</w:t>
      </w:r>
      <w:r>
        <w:rPr>
          <w:i w:val="0"/>
          <w:color w:val="auto"/>
          <w:vertAlign w:val="superscript"/>
          <w:lang w:val="en-US" w:eastAsia="zh-CN"/>
        </w:rPr>
        <w:t>th</w:t>
      </w:r>
      <w:r>
        <w:rPr>
          <w:i w:val="0"/>
          <w:color w:val="auto"/>
          <w:lang w:val="en-US" w:eastAsia="zh-CN"/>
        </w:rPr>
        <w:t xml:space="preserve"> harmonics issues to DL n77. However, i</w:t>
      </w:r>
      <w:r>
        <w:rPr>
          <w:rFonts w:cs="Arial"/>
          <w:i w:val="0"/>
          <w:color w:val="auto"/>
        </w:rPr>
        <w:t xml:space="preserve">n the USA, </w:t>
      </w:r>
      <w:r>
        <w:rPr>
          <w:i w:val="0"/>
          <w:color w:val="auto"/>
          <w:szCs w:val="18"/>
        </w:rPr>
        <w:t xml:space="preserve">n77 band is restricted to 3450 – 3550 MHz and 3700 – 3980 MHz. </w:t>
      </w:r>
      <w:r>
        <w:rPr>
          <w:rFonts w:cs="Arial"/>
          <w:i w:val="0"/>
          <w:color w:val="auto"/>
          <w:szCs w:val="18"/>
        </w:rPr>
        <w:t>There is no UL harmonic due to n26 UL in</w:t>
      </w:r>
      <w:r>
        <w:rPr>
          <w:rFonts w:cs="Arial"/>
          <w:i w:val="0"/>
          <w:color w:val="auto"/>
          <w:szCs w:val="18"/>
          <w:lang w:val="en-US"/>
        </w:rPr>
        <w:t xml:space="preserve"> downlink</w:t>
      </w:r>
      <w:r>
        <w:rPr>
          <w:rFonts w:cs="Arial"/>
          <w:i w:val="0"/>
          <w:color w:val="auto"/>
          <w:szCs w:val="18"/>
        </w:rPr>
        <w:t xml:space="preserve"> for n77 operating in 3450 – 3550 MHz and 3700 – 3980 MHz.</w:t>
      </w:r>
    </w:p>
    <w:p w14:paraId="683D52F4" w14:textId="77777777" w:rsidR="00FA1421" w:rsidRDefault="00000000">
      <w:pPr>
        <w:pStyle w:val="TH"/>
      </w:pPr>
      <w:r>
        <w:rPr>
          <w:rFonts w:eastAsia="SimSun"/>
        </w:rPr>
        <w:t xml:space="preserve">Table </w:t>
      </w:r>
      <w:r>
        <w:rPr>
          <w:rFonts w:eastAsia="SimSun" w:hint="eastAsia"/>
          <w:lang w:eastAsia="zh-CN"/>
        </w:rPr>
        <w:t>5.5</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FA1421" w14:paraId="02FF56AC" w14:textId="77777777">
        <w:trPr>
          <w:trHeight w:val="732"/>
          <w:jc w:val="center"/>
        </w:trPr>
        <w:tc>
          <w:tcPr>
            <w:tcW w:w="0" w:type="auto"/>
            <w:vMerge w:val="restart"/>
            <w:vAlign w:val="center"/>
          </w:tcPr>
          <w:p w14:paraId="13A453E1"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2328E2C"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884E0A4"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CAA9EF6"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8A123B9"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8E460D4"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C6358B7"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A4F4B0F"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EFF4B79"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13B181EE" w14:textId="77777777">
        <w:trPr>
          <w:trHeight w:val="492"/>
          <w:jc w:val="center"/>
        </w:trPr>
        <w:tc>
          <w:tcPr>
            <w:tcW w:w="0" w:type="auto"/>
            <w:vMerge/>
            <w:vAlign w:val="center"/>
          </w:tcPr>
          <w:p w14:paraId="18ACC5AD" w14:textId="77777777" w:rsidR="00FA1421" w:rsidRDefault="00FA1421">
            <w:pPr>
              <w:spacing w:after="0"/>
              <w:rPr>
                <w:rFonts w:ascii="Arial" w:hAnsi="Arial" w:cs="Arial"/>
                <w:b/>
                <w:bCs/>
                <w:sz w:val="18"/>
                <w:szCs w:val="18"/>
              </w:rPr>
            </w:pPr>
          </w:p>
        </w:tc>
        <w:tc>
          <w:tcPr>
            <w:tcW w:w="0" w:type="auto"/>
            <w:vMerge/>
            <w:vAlign w:val="center"/>
          </w:tcPr>
          <w:p w14:paraId="37283260" w14:textId="77777777" w:rsidR="00FA1421" w:rsidRDefault="00FA1421">
            <w:pPr>
              <w:spacing w:after="0"/>
              <w:rPr>
                <w:rFonts w:ascii="Arial" w:hAnsi="Arial" w:cs="Arial"/>
                <w:b/>
                <w:bCs/>
                <w:sz w:val="18"/>
                <w:szCs w:val="18"/>
              </w:rPr>
            </w:pPr>
          </w:p>
        </w:tc>
        <w:tc>
          <w:tcPr>
            <w:tcW w:w="0" w:type="auto"/>
            <w:vAlign w:val="center"/>
          </w:tcPr>
          <w:p w14:paraId="1C216405"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806D0CF"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885697E"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12CEDE0"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3AE81D0"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8B707CB" w14:textId="77777777" w:rsidR="00FA1421" w:rsidRDefault="00FA1421">
            <w:pPr>
              <w:spacing w:after="0"/>
              <w:rPr>
                <w:rFonts w:ascii="Arial" w:hAnsi="Arial" w:cs="Arial"/>
                <w:b/>
                <w:bCs/>
                <w:sz w:val="18"/>
                <w:szCs w:val="18"/>
                <w:lang w:eastAsia="zh-CN"/>
              </w:rPr>
            </w:pPr>
          </w:p>
        </w:tc>
        <w:tc>
          <w:tcPr>
            <w:tcW w:w="0" w:type="auto"/>
            <w:vMerge/>
            <w:vAlign w:val="center"/>
          </w:tcPr>
          <w:p w14:paraId="70B2BAB4" w14:textId="77777777" w:rsidR="00FA1421" w:rsidRDefault="00FA1421">
            <w:pPr>
              <w:spacing w:after="0"/>
              <w:rPr>
                <w:rFonts w:ascii="Arial" w:hAnsi="Arial" w:cs="Arial"/>
                <w:b/>
                <w:bCs/>
                <w:sz w:val="18"/>
                <w:szCs w:val="18"/>
                <w:lang w:eastAsia="zh-CN"/>
              </w:rPr>
            </w:pPr>
          </w:p>
        </w:tc>
      </w:tr>
      <w:tr w:rsidR="00FA1421" w14:paraId="60DF8DBB" w14:textId="77777777">
        <w:trPr>
          <w:trHeight w:val="300"/>
          <w:jc w:val="center"/>
        </w:trPr>
        <w:tc>
          <w:tcPr>
            <w:tcW w:w="0" w:type="auto"/>
            <w:vAlign w:val="center"/>
          </w:tcPr>
          <w:p w14:paraId="1BD248BA"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6D3CC310"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F141F3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FD87A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4AA86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92B45DD"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24364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444347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79D82D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0B0274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26977F15" w14:textId="77777777">
        <w:trPr>
          <w:trHeight w:val="300"/>
          <w:jc w:val="center"/>
        </w:trPr>
        <w:tc>
          <w:tcPr>
            <w:tcW w:w="0" w:type="auto"/>
            <w:vAlign w:val="center"/>
          </w:tcPr>
          <w:p w14:paraId="7B4D2EF3"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5B0F0F52"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BCB9E1E"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7DE339"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830B8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B5D08D6"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28E3B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AB3D12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F6B5C1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4B8F4E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365BA8D2" w14:textId="77777777">
        <w:trPr>
          <w:trHeight w:val="300"/>
          <w:jc w:val="center"/>
        </w:trPr>
        <w:tc>
          <w:tcPr>
            <w:tcW w:w="0" w:type="auto"/>
            <w:gridSpan w:val="9"/>
            <w:vAlign w:val="center"/>
          </w:tcPr>
          <w:p w14:paraId="1CF32192" w14:textId="77777777" w:rsidR="00FA1421" w:rsidRDefault="00000000">
            <w:pPr>
              <w:pStyle w:val="TAN"/>
              <w:rPr>
                <w:szCs w:val="21"/>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bookmarkEnd w:id="269"/>
    </w:tbl>
    <w:p w14:paraId="75683E67" w14:textId="77777777" w:rsidR="00FA1421" w:rsidRDefault="00FA1421">
      <w:pPr>
        <w:keepNext/>
        <w:keepLines/>
        <w:rPr>
          <w:lang w:eastAsia="ja-JP"/>
        </w:rPr>
      </w:pPr>
    </w:p>
    <w:p w14:paraId="3B2EE583" w14:textId="77777777" w:rsidR="00FA1421" w:rsidRDefault="00000000">
      <w:pPr>
        <w:pStyle w:val="Heading4"/>
      </w:pPr>
      <w:bookmarkStart w:id="276" w:name="_Toc2274"/>
      <w:r>
        <w:rPr>
          <w:rFonts w:eastAsia="SimSun" w:hint="eastAsia"/>
          <w:lang w:eastAsia="zh-CN"/>
        </w:rPr>
        <w:t>5.5</w:t>
      </w:r>
      <w:r>
        <w:t>.1.6</w:t>
      </w:r>
      <w:r>
        <w:tab/>
      </w:r>
      <w:r>
        <w:rPr>
          <w:rFonts w:cs="Arial"/>
          <w:szCs w:val="22"/>
          <w:lang w:val="en-US" w:eastAsia="zh-CN"/>
        </w:rPr>
        <w:t>OOB blocking exception requirements</w:t>
      </w:r>
      <w:bookmarkEnd w:id="276"/>
    </w:p>
    <w:p w14:paraId="1127A23E" w14:textId="77777777" w:rsidR="00FA1421" w:rsidRDefault="00000000">
      <w:pPr>
        <w:rPr>
          <w:lang w:val="en-US" w:eastAsia="zh-CN"/>
        </w:rPr>
      </w:pPr>
      <w:r>
        <w:rPr>
          <w:rFonts w:hint="eastAsia"/>
          <w:lang w:val="en-US" w:eastAsia="zh-CN"/>
        </w:rPr>
        <w:t>S</w:t>
      </w:r>
      <w:r>
        <w:rPr>
          <w:lang w:val="en-US" w:eastAsia="zh-CN"/>
        </w:rPr>
        <w:t>ince band n26 is a low band and n77 is a wide band, the OOBB exception is needed.</w:t>
      </w:r>
    </w:p>
    <w:p w14:paraId="3887DB39" w14:textId="77777777" w:rsidR="00FA1421" w:rsidRDefault="00000000">
      <w:pPr>
        <w:pStyle w:val="TH"/>
        <w:rPr>
          <w:rFonts w:cs="Arial"/>
        </w:rPr>
      </w:pPr>
      <w:r>
        <w:rPr>
          <w:rFonts w:cs="Arial"/>
        </w:rPr>
        <w:t xml:space="preserve">Table </w:t>
      </w:r>
      <w:r>
        <w:rPr>
          <w:rFonts w:cs="Arial" w:hint="eastAsia"/>
          <w:lang w:val="en-US" w:eastAsia="zh-CN"/>
        </w:rPr>
        <w:t>5.5</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30C8EE2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EF1E41C" w14:textId="77777777" w:rsidR="00FA1421" w:rsidRDefault="00000000">
            <w:pPr>
              <w:pStyle w:val="TAH"/>
              <w:rPr>
                <w:rFonts w:cs="Arial"/>
                <w:lang w:eastAsia="zh-CN"/>
              </w:rPr>
            </w:pPr>
            <w:r>
              <w:rPr>
                <w:rFonts w:cs="Arial"/>
              </w:rPr>
              <w:t>CA band combination</w:t>
            </w:r>
          </w:p>
        </w:tc>
      </w:tr>
      <w:tr w:rsidR="00FA1421" w14:paraId="0C27D39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65EC52" w14:textId="77777777" w:rsidR="00FA1421"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7</w:t>
            </w:r>
          </w:p>
        </w:tc>
      </w:tr>
    </w:tbl>
    <w:p w14:paraId="6EEC29FB" w14:textId="77777777" w:rsidR="00FA1421" w:rsidRDefault="00FA1421">
      <w:pPr>
        <w:keepNext/>
        <w:keepLines/>
        <w:rPr>
          <w:lang w:eastAsia="ja-JP"/>
        </w:rPr>
      </w:pPr>
    </w:p>
    <w:p w14:paraId="751366E2" w14:textId="77777777" w:rsidR="00FA1421" w:rsidRDefault="00000000">
      <w:pPr>
        <w:pStyle w:val="Heading3"/>
        <w:tabs>
          <w:tab w:val="left" w:pos="0"/>
          <w:tab w:val="left" w:pos="420"/>
        </w:tabs>
        <w:rPr>
          <w:lang w:eastAsia="zh-CN"/>
        </w:rPr>
      </w:pPr>
      <w:bookmarkStart w:id="277" w:name="_Toc20878"/>
      <w:r>
        <w:rPr>
          <w:rFonts w:hint="eastAsia"/>
          <w:lang w:val="en-US" w:eastAsia="zh-CN"/>
        </w:rPr>
        <w:t>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277"/>
    </w:p>
    <w:p w14:paraId="045EF11A" w14:textId="77777777" w:rsidR="00FA1421" w:rsidRDefault="00000000">
      <w:pPr>
        <w:pStyle w:val="Heading4"/>
        <w:spacing w:before="180"/>
        <w:rPr>
          <w:rFonts w:cs="Arial"/>
          <w:lang w:val="en-US" w:eastAsia="zh-CN"/>
        </w:rPr>
      </w:pPr>
      <w:bookmarkStart w:id="278" w:name="_Toc24354"/>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78"/>
    </w:p>
    <w:p w14:paraId="495435CE"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29FB9299" w14:textId="77777777">
        <w:tc>
          <w:tcPr>
            <w:tcW w:w="4305" w:type="dxa"/>
          </w:tcPr>
          <w:p w14:paraId="3EA104FD" w14:textId="77777777" w:rsidR="00FA1421" w:rsidRDefault="00000000">
            <w:pPr>
              <w:pStyle w:val="TAH"/>
              <w:rPr>
                <w:rFonts w:cs="Arial"/>
              </w:rPr>
            </w:pPr>
            <w:r>
              <w:rPr>
                <w:rFonts w:cs="Arial"/>
              </w:rPr>
              <w:t>Uplink CA Configuration</w:t>
            </w:r>
          </w:p>
        </w:tc>
        <w:tc>
          <w:tcPr>
            <w:tcW w:w="2622" w:type="dxa"/>
          </w:tcPr>
          <w:p w14:paraId="42493FFE" w14:textId="77777777" w:rsidR="00FA1421" w:rsidRDefault="00000000">
            <w:pPr>
              <w:pStyle w:val="TAH"/>
              <w:rPr>
                <w:rFonts w:cs="Arial"/>
              </w:rPr>
            </w:pPr>
            <w:r>
              <w:rPr>
                <w:rFonts w:cs="Arial"/>
              </w:rPr>
              <w:t>Class 3 (dBm)</w:t>
            </w:r>
          </w:p>
        </w:tc>
        <w:tc>
          <w:tcPr>
            <w:tcW w:w="2930" w:type="dxa"/>
          </w:tcPr>
          <w:p w14:paraId="0F28C433" w14:textId="77777777" w:rsidR="00FA1421" w:rsidRDefault="00000000">
            <w:pPr>
              <w:pStyle w:val="TAH"/>
              <w:rPr>
                <w:rFonts w:cs="Arial"/>
              </w:rPr>
            </w:pPr>
            <w:r>
              <w:rPr>
                <w:rFonts w:cs="Arial"/>
              </w:rPr>
              <w:t>Tolerance (dB)</w:t>
            </w:r>
            <w:r>
              <w:rPr>
                <w:rFonts w:cs="Arial"/>
              </w:rPr>
              <w:tab/>
            </w:r>
          </w:p>
        </w:tc>
      </w:tr>
      <w:tr w:rsidR="00FA1421" w14:paraId="7BF00AFC" w14:textId="77777777">
        <w:tc>
          <w:tcPr>
            <w:tcW w:w="4305" w:type="dxa"/>
          </w:tcPr>
          <w:p w14:paraId="3333C8A8" w14:textId="77777777" w:rsidR="00FA1421" w:rsidRDefault="00000000">
            <w:pPr>
              <w:pStyle w:val="TAC"/>
              <w:rPr>
                <w:rFonts w:cs="Arial"/>
                <w:lang w:val="en-US" w:eastAsia="zh-CN"/>
              </w:rPr>
            </w:pPr>
            <w:r>
              <w:rPr>
                <w:rFonts w:cs="Arial"/>
                <w:lang w:val="en-US" w:eastAsia="zh-CN"/>
              </w:rPr>
              <w:t>CA_n26A-n77A</w:t>
            </w:r>
          </w:p>
        </w:tc>
        <w:tc>
          <w:tcPr>
            <w:tcW w:w="2622" w:type="dxa"/>
          </w:tcPr>
          <w:p w14:paraId="64A59D09" w14:textId="77777777" w:rsidR="00FA1421" w:rsidRDefault="00000000">
            <w:pPr>
              <w:pStyle w:val="TAC"/>
              <w:rPr>
                <w:rFonts w:cs="Arial"/>
                <w:lang w:val="en-US" w:eastAsia="zh-CN"/>
              </w:rPr>
            </w:pPr>
            <w:r>
              <w:rPr>
                <w:rFonts w:cs="Arial"/>
                <w:lang w:val="en-US" w:eastAsia="zh-CN"/>
              </w:rPr>
              <w:t>23</w:t>
            </w:r>
          </w:p>
        </w:tc>
        <w:tc>
          <w:tcPr>
            <w:tcW w:w="2930" w:type="dxa"/>
          </w:tcPr>
          <w:p w14:paraId="40865177" w14:textId="77777777" w:rsidR="00FA1421" w:rsidRDefault="00000000">
            <w:pPr>
              <w:pStyle w:val="TAC"/>
              <w:rPr>
                <w:rFonts w:cs="Arial"/>
              </w:rPr>
            </w:pPr>
            <w:r>
              <w:rPr>
                <w:rFonts w:cs="Arial"/>
              </w:rPr>
              <w:t>+2/-3</w:t>
            </w:r>
          </w:p>
        </w:tc>
      </w:tr>
    </w:tbl>
    <w:p w14:paraId="42E24DB3" w14:textId="77777777" w:rsidR="00FA1421" w:rsidRDefault="00FA1421">
      <w:pPr>
        <w:rPr>
          <w:lang w:eastAsia="ko-KR"/>
        </w:rPr>
      </w:pPr>
    </w:p>
    <w:p w14:paraId="7ECB9215" w14:textId="77777777" w:rsidR="00FA1421" w:rsidRDefault="00000000">
      <w:pPr>
        <w:pStyle w:val="Heading4"/>
        <w:tabs>
          <w:tab w:val="left" w:pos="0"/>
          <w:tab w:val="left" w:pos="420"/>
          <w:tab w:val="left" w:pos="864"/>
        </w:tabs>
        <w:ind w:left="0" w:firstLine="0"/>
        <w:rPr>
          <w:lang w:eastAsia="zh-CN"/>
        </w:rPr>
      </w:pPr>
      <w:bookmarkStart w:id="279" w:name="_Toc1097"/>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79"/>
    </w:p>
    <w:p w14:paraId="62B02976" w14:textId="77777777" w:rsidR="00FA1421" w:rsidRDefault="00000000">
      <w:r>
        <w:t xml:space="preserve">Table </w:t>
      </w:r>
      <w:r>
        <w:rPr>
          <w:rFonts w:hint="eastAsia"/>
          <w:lang w:val="en-US" w:eastAsia="zh-CN"/>
        </w:rPr>
        <w:t>5.5.2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B337B32" w14:textId="77777777" w:rsidR="00FA1421" w:rsidRDefault="00000000">
      <w:r>
        <w:rPr>
          <w:iCs/>
          <w:lang w:val="en-US" w:eastAsia="zh-CN"/>
        </w:rPr>
        <w:t>Since i</w:t>
      </w:r>
      <w:r>
        <w:rPr>
          <w:rFonts w:cs="Arial"/>
          <w:lang w:val="en-US"/>
        </w:rPr>
        <w:t>n</w:t>
      </w:r>
      <w:r>
        <w:rPr>
          <w:rFonts w:cs="Arial"/>
        </w:rPr>
        <w:t xml:space="preserve"> the USA, </w:t>
      </w:r>
      <w:r>
        <w:rPr>
          <w:szCs w:val="18"/>
        </w:rPr>
        <w:t xml:space="preserve">n77 band is restricted to 3450 – 3550 MHz and 3700 – 3980 MHz, IMD products are calculated based on those frequencies. </w:t>
      </w:r>
    </w:p>
    <w:p w14:paraId="2109F326"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12889E6A"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1C54F"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BB2CA2"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AC20E3"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767CBB"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9BEAB9"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0E5BD5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320ED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017123A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814</w:t>
            </w:r>
          </w:p>
        </w:tc>
        <w:tc>
          <w:tcPr>
            <w:tcW w:w="1842" w:type="dxa"/>
            <w:tcBorders>
              <w:top w:val="nil"/>
              <w:left w:val="nil"/>
              <w:bottom w:val="single" w:sz="4" w:space="0" w:color="auto"/>
              <w:right w:val="single" w:sz="4" w:space="0" w:color="auto"/>
            </w:tcBorders>
            <w:shd w:val="clear" w:color="auto" w:fill="auto"/>
            <w:noWrap/>
            <w:vAlign w:val="center"/>
          </w:tcPr>
          <w:p w14:paraId="6C70AE2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849</w:t>
            </w:r>
          </w:p>
        </w:tc>
        <w:tc>
          <w:tcPr>
            <w:tcW w:w="1985" w:type="dxa"/>
            <w:tcBorders>
              <w:top w:val="nil"/>
              <w:left w:val="nil"/>
              <w:bottom w:val="single" w:sz="4" w:space="0" w:color="auto"/>
              <w:right w:val="single" w:sz="4" w:space="0" w:color="auto"/>
            </w:tcBorders>
            <w:shd w:val="clear" w:color="auto" w:fill="auto"/>
            <w:noWrap/>
            <w:vAlign w:val="center"/>
          </w:tcPr>
          <w:p w14:paraId="39D6FA9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075977F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FA1421" w14:paraId="16484F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263DF0"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2314E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EE6A1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0DF45E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08AC22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FA1421" w14:paraId="3EF50F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1263E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F8FD76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2451</w:t>
            </w:r>
          </w:p>
        </w:tc>
        <w:tc>
          <w:tcPr>
            <w:tcW w:w="1842" w:type="dxa"/>
            <w:tcBorders>
              <w:top w:val="nil"/>
              <w:left w:val="nil"/>
              <w:bottom w:val="single" w:sz="4" w:space="0" w:color="auto"/>
              <w:right w:val="single" w:sz="4" w:space="0" w:color="auto"/>
            </w:tcBorders>
            <w:shd w:val="clear" w:color="auto" w:fill="auto"/>
            <w:noWrap/>
          </w:tcPr>
          <w:p w14:paraId="3C48857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3386</w:t>
            </w:r>
          </w:p>
        </w:tc>
        <w:tc>
          <w:tcPr>
            <w:tcW w:w="1985" w:type="dxa"/>
            <w:tcBorders>
              <w:top w:val="nil"/>
              <w:left w:val="nil"/>
              <w:bottom w:val="single" w:sz="4" w:space="0" w:color="auto"/>
              <w:right w:val="single" w:sz="4" w:space="0" w:color="auto"/>
            </w:tcBorders>
            <w:shd w:val="clear" w:color="auto" w:fill="auto"/>
            <w:noWrap/>
          </w:tcPr>
          <w:p w14:paraId="4535967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33D9A0A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FA1421" w14:paraId="60FE93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6312E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910F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36CC6E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F17200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5336D8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FA1421" w14:paraId="2E37BD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01B9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AB0338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2572</w:t>
            </w:r>
          </w:p>
        </w:tc>
        <w:tc>
          <w:tcPr>
            <w:tcW w:w="1842" w:type="dxa"/>
            <w:tcBorders>
              <w:top w:val="nil"/>
              <w:left w:val="nil"/>
              <w:bottom w:val="single" w:sz="4" w:space="0" w:color="auto"/>
              <w:right w:val="single" w:sz="4" w:space="0" w:color="auto"/>
            </w:tcBorders>
            <w:shd w:val="clear" w:color="auto" w:fill="auto"/>
            <w:noWrap/>
            <w:vAlign w:val="bottom"/>
          </w:tcPr>
          <w:p w14:paraId="64B64FB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1602</w:t>
            </w:r>
          </w:p>
        </w:tc>
        <w:tc>
          <w:tcPr>
            <w:tcW w:w="1985" w:type="dxa"/>
            <w:tcBorders>
              <w:top w:val="nil"/>
              <w:left w:val="nil"/>
              <w:bottom w:val="single" w:sz="4" w:space="0" w:color="auto"/>
              <w:right w:val="single" w:sz="4" w:space="0" w:color="auto"/>
            </w:tcBorders>
            <w:shd w:val="clear" w:color="auto" w:fill="auto"/>
            <w:noWrap/>
            <w:vAlign w:val="bottom"/>
          </w:tcPr>
          <w:p w14:paraId="411CC8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084084E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FA1421" w14:paraId="4A2C97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7395C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467CB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72A540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DE5DC6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644D85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FA1421" w14:paraId="4B9A544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D0F3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2DA43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4928</w:t>
            </w:r>
          </w:p>
        </w:tc>
        <w:tc>
          <w:tcPr>
            <w:tcW w:w="1842" w:type="dxa"/>
            <w:tcBorders>
              <w:top w:val="nil"/>
              <w:left w:val="nil"/>
              <w:bottom w:val="single" w:sz="4" w:space="0" w:color="auto"/>
              <w:right w:val="single" w:sz="4" w:space="0" w:color="auto"/>
            </w:tcBorders>
            <w:shd w:val="clear" w:color="auto" w:fill="auto"/>
            <w:noWrap/>
            <w:vAlign w:val="bottom"/>
          </w:tcPr>
          <w:p w14:paraId="5701E01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5898</w:t>
            </w:r>
          </w:p>
        </w:tc>
        <w:tc>
          <w:tcPr>
            <w:tcW w:w="1985" w:type="dxa"/>
            <w:tcBorders>
              <w:top w:val="nil"/>
              <w:left w:val="nil"/>
              <w:bottom w:val="single" w:sz="4" w:space="0" w:color="auto"/>
              <w:right w:val="single" w:sz="4" w:space="0" w:color="auto"/>
            </w:tcBorders>
            <w:shd w:val="clear" w:color="auto" w:fill="auto"/>
            <w:noWrap/>
            <w:vAlign w:val="bottom"/>
          </w:tcPr>
          <w:p w14:paraId="7DFFCEB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59A9367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FA1421" w14:paraId="6D267E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A12A9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EB150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3C91ABD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B7A473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D0A3F2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FA1421" w14:paraId="0F057E2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CC4C8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50A17EE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1758</w:t>
            </w:r>
          </w:p>
        </w:tc>
        <w:tc>
          <w:tcPr>
            <w:tcW w:w="1842" w:type="dxa"/>
            <w:tcBorders>
              <w:top w:val="nil"/>
              <w:left w:val="nil"/>
              <w:bottom w:val="single" w:sz="4" w:space="0" w:color="auto"/>
              <w:right w:val="single" w:sz="4" w:space="0" w:color="auto"/>
            </w:tcBorders>
            <w:shd w:val="clear" w:color="auto" w:fill="auto"/>
            <w:noWrap/>
            <w:vAlign w:val="bottom"/>
          </w:tcPr>
          <w:p w14:paraId="5E8F7C3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753</w:t>
            </w:r>
          </w:p>
        </w:tc>
        <w:tc>
          <w:tcPr>
            <w:tcW w:w="1985" w:type="dxa"/>
            <w:tcBorders>
              <w:top w:val="nil"/>
              <w:left w:val="nil"/>
              <w:bottom w:val="single" w:sz="4" w:space="0" w:color="auto"/>
              <w:right w:val="single" w:sz="4" w:space="0" w:color="auto"/>
            </w:tcBorders>
            <w:shd w:val="clear" w:color="auto" w:fill="auto"/>
            <w:noWrap/>
            <w:vAlign w:val="bottom"/>
          </w:tcPr>
          <w:p w14:paraId="419CA78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31D3378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FA1421" w14:paraId="481A08A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C53E4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459F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2CC0A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5E6E78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64C4C5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FA1421" w14:paraId="4D8175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CA3D4B"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E9E252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5742</w:t>
            </w:r>
          </w:p>
        </w:tc>
        <w:tc>
          <w:tcPr>
            <w:tcW w:w="1842" w:type="dxa"/>
            <w:tcBorders>
              <w:top w:val="nil"/>
              <w:left w:val="nil"/>
              <w:bottom w:val="single" w:sz="4" w:space="0" w:color="auto"/>
              <w:right w:val="single" w:sz="4" w:space="0" w:color="auto"/>
            </w:tcBorders>
            <w:shd w:val="clear" w:color="auto" w:fill="auto"/>
            <w:noWrap/>
            <w:vAlign w:val="bottom"/>
          </w:tcPr>
          <w:p w14:paraId="24056C1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6747</w:t>
            </w:r>
          </w:p>
        </w:tc>
        <w:tc>
          <w:tcPr>
            <w:tcW w:w="1985" w:type="dxa"/>
            <w:tcBorders>
              <w:top w:val="nil"/>
              <w:left w:val="nil"/>
              <w:bottom w:val="single" w:sz="4" w:space="0" w:color="auto"/>
              <w:right w:val="single" w:sz="4" w:space="0" w:color="auto"/>
            </w:tcBorders>
            <w:shd w:val="clear" w:color="auto" w:fill="auto"/>
            <w:noWrap/>
            <w:vAlign w:val="bottom"/>
          </w:tcPr>
          <w:p w14:paraId="7F109D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3B73333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FA1421" w14:paraId="1ED574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7C7DD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4F41CD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30A1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33A7181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C539DB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FA1421" w14:paraId="695BFB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ECE7B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81CB3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4902</w:t>
            </w:r>
          </w:p>
        </w:tc>
        <w:tc>
          <w:tcPr>
            <w:tcW w:w="1842" w:type="dxa"/>
            <w:tcBorders>
              <w:top w:val="nil"/>
              <w:left w:val="nil"/>
              <w:bottom w:val="single" w:sz="4" w:space="0" w:color="auto"/>
              <w:right w:val="single" w:sz="4" w:space="0" w:color="auto"/>
            </w:tcBorders>
            <w:shd w:val="clear" w:color="auto" w:fill="auto"/>
            <w:noWrap/>
            <w:vAlign w:val="bottom"/>
          </w:tcPr>
          <w:p w14:paraId="025CF8B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6772</w:t>
            </w:r>
          </w:p>
        </w:tc>
        <w:tc>
          <w:tcPr>
            <w:tcW w:w="1985" w:type="dxa"/>
            <w:tcBorders>
              <w:top w:val="nil"/>
              <w:left w:val="nil"/>
              <w:bottom w:val="single" w:sz="4" w:space="0" w:color="auto"/>
              <w:right w:val="single" w:sz="4" w:space="0" w:color="auto"/>
            </w:tcBorders>
            <w:shd w:val="clear" w:color="auto" w:fill="auto"/>
            <w:noWrap/>
            <w:vAlign w:val="bottom"/>
          </w:tcPr>
          <w:p w14:paraId="43BF074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12873DD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FA1421" w14:paraId="1509F30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D414B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C632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0E5073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51C0D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45FAA0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FA1421" w14:paraId="3DD4E6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E425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302FC4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944</w:t>
            </w:r>
          </w:p>
        </w:tc>
        <w:tc>
          <w:tcPr>
            <w:tcW w:w="1842" w:type="dxa"/>
            <w:tcBorders>
              <w:top w:val="nil"/>
              <w:left w:val="nil"/>
              <w:bottom w:val="single" w:sz="4" w:space="0" w:color="auto"/>
              <w:right w:val="single" w:sz="4" w:space="0" w:color="auto"/>
            </w:tcBorders>
            <w:shd w:val="clear" w:color="auto" w:fill="auto"/>
            <w:noWrap/>
            <w:vAlign w:val="bottom"/>
          </w:tcPr>
          <w:p w14:paraId="349554B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96</w:t>
            </w:r>
          </w:p>
        </w:tc>
        <w:tc>
          <w:tcPr>
            <w:tcW w:w="1985" w:type="dxa"/>
            <w:tcBorders>
              <w:top w:val="nil"/>
              <w:left w:val="nil"/>
              <w:bottom w:val="single" w:sz="4" w:space="0" w:color="auto"/>
              <w:right w:val="single" w:sz="4" w:space="0" w:color="auto"/>
            </w:tcBorders>
            <w:shd w:val="clear" w:color="auto" w:fill="auto"/>
            <w:noWrap/>
            <w:vAlign w:val="bottom"/>
          </w:tcPr>
          <w:p w14:paraId="5FDF9B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206E2D8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FA1421" w14:paraId="68608D2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C51B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C6B83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E96B3D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67DCAA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D3F4B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FA1421" w14:paraId="1F5099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13646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200E5A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6556</w:t>
            </w:r>
          </w:p>
        </w:tc>
        <w:tc>
          <w:tcPr>
            <w:tcW w:w="1842" w:type="dxa"/>
            <w:tcBorders>
              <w:top w:val="nil"/>
              <w:left w:val="nil"/>
              <w:bottom w:val="single" w:sz="4" w:space="0" w:color="auto"/>
              <w:right w:val="single" w:sz="4" w:space="0" w:color="auto"/>
            </w:tcBorders>
            <w:shd w:val="clear" w:color="auto" w:fill="auto"/>
            <w:noWrap/>
            <w:vAlign w:val="bottom"/>
          </w:tcPr>
          <w:p w14:paraId="4777A7D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7596</w:t>
            </w:r>
          </w:p>
        </w:tc>
        <w:tc>
          <w:tcPr>
            <w:tcW w:w="1985" w:type="dxa"/>
            <w:tcBorders>
              <w:top w:val="nil"/>
              <w:left w:val="nil"/>
              <w:bottom w:val="single" w:sz="4" w:space="0" w:color="auto"/>
              <w:right w:val="single" w:sz="4" w:space="0" w:color="auto"/>
            </w:tcBorders>
            <w:shd w:val="clear" w:color="auto" w:fill="auto"/>
            <w:noWrap/>
            <w:vAlign w:val="bottom"/>
          </w:tcPr>
          <w:p w14:paraId="546DB67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0FFE069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FA1421" w14:paraId="161152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2C860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11EE8A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9D113C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4F0BED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D525A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FA1421" w14:paraId="75DD50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A3517A"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79939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5958</w:t>
            </w:r>
          </w:p>
        </w:tc>
        <w:tc>
          <w:tcPr>
            <w:tcW w:w="1842" w:type="dxa"/>
            <w:tcBorders>
              <w:top w:val="nil"/>
              <w:left w:val="nil"/>
              <w:bottom w:val="single" w:sz="4" w:space="0" w:color="auto"/>
              <w:right w:val="single" w:sz="4" w:space="0" w:color="auto"/>
            </w:tcBorders>
            <w:shd w:val="clear" w:color="auto" w:fill="auto"/>
            <w:noWrap/>
            <w:vAlign w:val="bottom"/>
          </w:tcPr>
          <w:p w14:paraId="101F81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4053</w:t>
            </w:r>
          </w:p>
        </w:tc>
        <w:tc>
          <w:tcPr>
            <w:tcW w:w="1985" w:type="dxa"/>
            <w:tcBorders>
              <w:top w:val="nil"/>
              <w:left w:val="nil"/>
              <w:bottom w:val="single" w:sz="4" w:space="0" w:color="auto"/>
              <w:right w:val="single" w:sz="4" w:space="0" w:color="auto"/>
            </w:tcBorders>
            <w:shd w:val="clear" w:color="auto" w:fill="auto"/>
            <w:noWrap/>
            <w:vAlign w:val="bottom"/>
          </w:tcPr>
          <w:p w14:paraId="23C8A09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62C68B5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FA1421" w14:paraId="193148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77057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189C7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E364D1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438C52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F103F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FA1421" w14:paraId="248C7B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B2BFE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E78D4C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11528</w:t>
            </w:r>
          </w:p>
        </w:tc>
        <w:tc>
          <w:tcPr>
            <w:tcW w:w="1842" w:type="dxa"/>
            <w:tcBorders>
              <w:top w:val="nil"/>
              <w:left w:val="nil"/>
              <w:bottom w:val="single" w:sz="4" w:space="0" w:color="auto"/>
              <w:right w:val="single" w:sz="4" w:space="0" w:color="auto"/>
            </w:tcBorders>
            <w:shd w:val="clear" w:color="auto" w:fill="auto"/>
            <w:noWrap/>
            <w:vAlign w:val="bottom"/>
          </w:tcPr>
          <w:p w14:paraId="2C87207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14298</w:t>
            </w:r>
          </w:p>
        </w:tc>
        <w:tc>
          <w:tcPr>
            <w:tcW w:w="1985" w:type="dxa"/>
            <w:tcBorders>
              <w:top w:val="nil"/>
              <w:left w:val="nil"/>
              <w:bottom w:val="single" w:sz="4" w:space="0" w:color="auto"/>
              <w:right w:val="single" w:sz="4" w:space="0" w:color="auto"/>
            </w:tcBorders>
            <w:shd w:val="clear" w:color="auto" w:fill="auto"/>
            <w:noWrap/>
            <w:vAlign w:val="bottom"/>
          </w:tcPr>
          <w:p w14:paraId="56F6721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4783C0E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3C64AA7F" w14:textId="77777777" w:rsidR="00FA1421" w:rsidRDefault="00FA1421">
      <w:pPr>
        <w:rPr>
          <w:lang w:eastAsia="ko-KR"/>
        </w:rPr>
      </w:pPr>
    </w:p>
    <w:p w14:paraId="7CEDA792" w14:textId="77777777" w:rsidR="00FA1421" w:rsidRDefault="00000000">
      <w:pPr>
        <w:rPr>
          <w:lang w:eastAsia="ko-KR"/>
        </w:rPr>
      </w:pPr>
      <w:r>
        <w:rPr>
          <w:lang w:eastAsia="ko-KR"/>
        </w:rPr>
        <w:t xml:space="preserve">Based on the </w:t>
      </w:r>
      <w:r>
        <w:rPr>
          <w:lang w:val="en-US" w:eastAsia="zh-CN"/>
        </w:rPr>
        <w:t>t</w:t>
      </w:r>
      <w:r>
        <w:rPr>
          <w:lang w:eastAsia="ko-KR"/>
        </w:rPr>
        <w:t xml:space="preserve">able above it can be seen that </w:t>
      </w:r>
    </w:p>
    <w:p w14:paraId="44427949" w14:textId="77777777" w:rsidR="00FA1421" w:rsidRDefault="00000000">
      <w:pPr>
        <w:pStyle w:val="ListParagraph"/>
        <w:ind w:left="360"/>
        <w:rPr>
          <w:lang w:eastAsia="ko-KR"/>
        </w:rPr>
      </w:pPr>
      <w:r>
        <w:rPr>
          <w:lang w:eastAsia="ko-KR"/>
        </w:rPr>
        <w:t>IMD4 and IMD5 may affect own Rx frequencies of band n26.</w:t>
      </w:r>
    </w:p>
    <w:p w14:paraId="4533B911" w14:textId="77777777" w:rsidR="00FA1421" w:rsidRDefault="00000000">
      <w:pPr>
        <w:rPr>
          <w:lang w:eastAsia="ko-KR"/>
        </w:rPr>
      </w:pPr>
      <w:r>
        <w:rPr>
          <w:lang w:eastAsia="ko-KR"/>
        </w:rPr>
        <w:t>Looking at further on the above IMD impacts, there are no IMD products falling into Rx frequencies of n26 or n77 in the USA.</w:t>
      </w:r>
    </w:p>
    <w:p w14:paraId="6C4F88F4" w14:textId="77777777" w:rsidR="00FA142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7E4DC1AE"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245F94B"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1798771"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393B181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80C22EE"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54A4BB88"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EBB3DA7"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00390311"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26375D06"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34F86B59"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1441A79E" w14:textId="77777777">
        <w:trPr>
          <w:trHeight w:val="225"/>
          <w:jc w:val="center"/>
        </w:trPr>
        <w:tc>
          <w:tcPr>
            <w:tcW w:w="1486" w:type="dxa"/>
            <w:vMerge w:val="restart"/>
            <w:tcBorders>
              <w:top w:val="single" w:sz="4" w:space="0" w:color="auto"/>
              <w:left w:val="single" w:sz="4" w:space="0" w:color="auto"/>
              <w:right w:val="single" w:sz="4" w:space="0" w:color="auto"/>
            </w:tcBorders>
          </w:tcPr>
          <w:p w14:paraId="2B17ED45"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p>
          <w:p w14:paraId="4FF62B69"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31EC2F97" w14:textId="77777777" w:rsidR="00FA142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4CEA8288"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5B9E6A9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676C95EC"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4BC061DD"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2E77410A"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3006E9BC"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r>
      <w:tr w:rsidR="00FA1421" w14:paraId="7A32226B" w14:textId="77777777">
        <w:trPr>
          <w:trHeight w:val="225"/>
          <w:jc w:val="center"/>
        </w:trPr>
        <w:tc>
          <w:tcPr>
            <w:tcW w:w="1486" w:type="dxa"/>
            <w:vMerge/>
            <w:tcBorders>
              <w:left w:val="single" w:sz="4" w:space="0" w:color="auto"/>
              <w:right w:val="single" w:sz="4" w:space="0" w:color="auto"/>
            </w:tcBorders>
          </w:tcPr>
          <w:p w14:paraId="35C81577"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7EC517E" w14:textId="77777777" w:rsidR="00FA1421"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1FFF31C2"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1C2490EF"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1D8CFCE"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35A8E768"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2BC244E5"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56D9BCF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FA1421" w14:paraId="54654553" w14:textId="77777777">
        <w:trPr>
          <w:trHeight w:val="225"/>
          <w:jc w:val="center"/>
        </w:trPr>
        <w:tc>
          <w:tcPr>
            <w:tcW w:w="1486" w:type="dxa"/>
            <w:vMerge/>
            <w:tcBorders>
              <w:left w:val="single" w:sz="4" w:space="0" w:color="auto"/>
              <w:right w:val="single" w:sz="4" w:space="0" w:color="auto"/>
            </w:tcBorders>
          </w:tcPr>
          <w:p w14:paraId="705F5DE7"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5A24AA7" w14:textId="77777777" w:rsidR="00FA1421"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0E169328"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131818A3"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1E75D40C"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295497FE"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2D57B7A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192C527D"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FA1421" w14:paraId="3B2DB1B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C2158AB" w14:textId="77777777" w:rsidR="00FA142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65377F5" w14:textId="77777777" w:rsidR="00FA1421"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6306BC46" w14:textId="77777777" w:rsidR="00FA1421" w:rsidRDefault="00FA1421">
      <w:pPr>
        <w:pStyle w:val="Guidance"/>
        <w:rPr>
          <w:i w:val="0"/>
          <w:iCs/>
          <w:color w:val="auto"/>
        </w:rPr>
      </w:pPr>
    </w:p>
    <w:p w14:paraId="1471B5A1" w14:textId="77777777" w:rsidR="00FA1421" w:rsidRDefault="00000000">
      <w:pPr>
        <w:pStyle w:val="Heading4"/>
        <w:tabs>
          <w:tab w:val="left" w:pos="0"/>
          <w:tab w:val="left" w:pos="420"/>
          <w:tab w:val="left" w:pos="864"/>
        </w:tabs>
        <w:ind w:left="0" w:firstLine="0"/>
        <w:rPr>
          <w:lang w:val="en-US" w:eastAsia="zh-CN"/>
        </w:rPr>
      </w:pPr>
      <w:bookmarkStart w:id="280" w:name="_Toc23834"/>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80"/>
    </w:p>
    <w:p w14:paraId="6951A00D" w14:textId="77777777" w:rsidR="00FA1421" w:rsidRDefault="00000000">
      <w:r>
        <w:t xml:space="preserve">Based on the co-existence studies MSD would be defined and values could be reused from CA_n5A-n77A, however, </w:t>
      </w:r>
      <w:r>
        <w:rPr>
          <w:rFonts w:cs="Arial"/>
          <w:szCs w:val="18"/>
        </w:rPr>
        <w:t>there is no IMD4 or IMD5 product in band n26</w:t>
      </w:r>
      <w:r>
        <w:rPr>
          <w:rFonts w:cs="Arial"/>
          <w:szCs w:val="18"/>
          <w:lang w:val="en-US"/>
        </w:rPr>
        <w:t xml:space="preserve"> downlink</w:t>
      </w:r>
      <w:r>
        <w:rPr>
          <w:rFonts w:cs="Arial"/>
          <w:szCs w:val="18"/>
        </w:rPr>
        <w:t xml:space="preserve"> for n77 operating in 3450 – 3550 MHz or 3700 – 3980 MHz. Values are therefore marked as N/A as in the current version of 38.101-1 (v17.6.0).</w:t>
      </w:r>
    </w:p>
    <w:p w14:paraId="7B760642" w14:textId="77777777" w:rsidR="00FA142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5.5.2.3-1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A1421" w14:paraId="063DAFE9"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79DB159F" w14:textId="77777777" w:rsidR="00FA142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4D97A82" w14:textId="77777777" w:rsidR="00FA1421" w:rsidRDefault="00000000">
            <w:pPr>
              <w:pStyle w:val="TAH"/>
            </w:pPr>
            <w:r>
              <w:t>Source of IMD</w:t>
            </w:r>
          </w:p>
        </w:tc>
      </w:tr>
      <w:tr w:rsidR="00FA1421" w14:paraId="38D1CE51"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7923997" w14:textId="77777777" w:rsidR="00FA142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FB81553" w14:textId="77777777" w:rsidR="00FA142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416BEDC" w14:textId="77777777" w:rsidR="00FA142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17A4D01F" w14:textId="77777777" w:rsidR="00FA142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D0F2B4" w14:textId="77777777" w:rsidR="00FA142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FBBB21" w14:textId="77777777" w:rsidR="00FA142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E46D5BA" w14:textId="77777777" w:rsidR="00FA142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3E821A69" w14:textId="77777777" w:rsidR="00FA142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03BFFD2" w14:textId="77777777" w:rsidR="00FA1421" w:rsidRDefault="00FA1421">
            <w:pPr>
              <w:pStyle w:val="TAH"/>
            </w:pPr>
          </w:p>
        </w:tc>
      </w:tr>
      <w:tr w:rsidR="00FA1421" w14:paraId="47210F31"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63E4C7A6" w14:textId="77777777" w:rsidR="00FA1421" w:rsidRDefault="00000000">
            <w:pPr>
              <w:pStyle w:val="TAC"/>
              <w:spacing w:before="48" w:after="24"/>
            </w:pPr>
            <w:r>
              <w:rPr>
                <w:lang w:eastAsia="ja-JP"/>
              </w:rPr>
              <w:t>CA_n26-n77</w:t>
            </w:r>
            <w:r>
              <w:rPr>
                <w:vertAlign w:val="superscript"/>
                <w:lang w:eastAsia="ja-JP"/>
              </w:rPr>
              <w:t>13</w:t>
            </w:r>
          </w:p>
        </w:tc>
        <w:tc>
          <w:tcPr>
            <w:tcW w:w="1067" w:type="dxa"/>
            <w:tcBorders>
              <w:top w:val="single" w:sz="4" w:space="0" w:color="auto"/>
              <w:left w:val="single" w:sz="4" w:space="0" w:color="auto"/>
              <w:bottom w:val="single" w:sz="4" w:space="0" w:color="auto"/>
              <w:right w:val="single" w:sz="4" w:space="0" w:color="auto"/>
            </w:tcBorders>
            <w:vAlign w:val="center"/>
          </w:tcPr>
          <w:p w14:paraId="5ACC1D6B" w14:textId="77777777" w:rsidR="00FA1421"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918436" w14:textId="77777777" w:rsidR="00FA1421" w:rsidRDefault="00000000">
            <w:pPr>
              <w:pStyle w:val="TAC"/>
              <w:spacing w:before="48" w:after="24"/>
              <w:rPr>
                <w:lang w:val="en-US" w:eastAsia="zh-CN"/>
              </w:rPr>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89EC7F" w14:textId="77777777" w:rsidR="00FA1421"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42BF05" w14:textId="77777777" w:rsidR="00FA1421"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A6F875" w14:textId="77777777" w:rsidR="00FA1421" w:rsidRDefault="00000000">
            <w:pPr>
              <w:pStyle w:val="TAC"/>
              <w:spacing w:before="48" w:after="24"/>
              <w:rPr>
                <w:lang w:val="en-US" w:eastAsia="zh-CN"/>
              </w:rPr>
            </w:pPr>
            <w:r>
              <w:rPr>
                <w:rFonts w:cs="Arial"/>
                <w:lang w:eastAsia="zh-CN"/>
              </w:rPr>
              <w:t>N/A</w:t>
            </w:r>
          </w:p>
        </w:tc>
        <w:tc>
          <w:tcPr>
            <w:tcW w:w="888" w:type="dxa"/>
            <w:tcBorders>
              <w:top w:val="single" w:sz="4" w:space="0" w:color="auto"/>
              <w:left w:val="single" w:sz="4" w:space="0" w:color="auto"/>
              <w:bottom w:val="single" w:sz="4" w:space="0" w:color="auto"/>
              <w:right w:val="single" w:sz="4" w:space="0" w:color="auto"/>
            </w:tcBorders>
          </w:tcPr>
          <w:p w14:paraId="459691F2" w14:textId="77777777" w:rsidR="00FA1421" w:rsidRDefault="00000000">
            <w:pPr>
              <w:pStyle w:val="TAC"/>
              <w:spacing w:before="48" w:after="24"/>
              <w:rPr>
                <w:lang w:eastAsia="zh-CN"/>
              </w:rPr>
            </w:pPr>
            <w:r>
              <w:rPr>
                <w:rFonts w:cs="Arial"/>
                <w:lang w:eastAsia="zh-CN"/>
              </w:rPr>
              <w:t>N/A</w:t>
            </w:r>
          </w:p>
        </w:tc>
        <w:tc>
          <w:tcPr>
            <w:tcW w:w="1152" w:type="dxa"/>
            <w:tcBorders>
              <w:top w:val="single" w:sz="4" w:space="0" w:color="auto"/>
              <w:left w:val="single" w:sz="4" w:space="0" w:color="auto"/>
              <w:bottom w:val="single" w:sz="4" w:space="0" w:color="auto"/>
              <w:right w:val="single" w:sz="4" w:space="0" w:color="auto"/>
            </w:tcBorders>
          </w:tcPr>
          <w:p w14:paraId="3C69CAE7" w14:textId="77777777" w:rsidR="00FA142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199DF87" w14:textId="77777777" w:rsidR="00FA1421" w:rsidRDefault="00000000">
            <w:pPr>
              <w:pStyle w:val="TAC"/>
              <w:spacing w:before="48" w:after="24"/>
              <w:rPr>
                <w:lang w:eastAsia="zh-CN"/>
              </w:rPr>
            </w:pPr>
            <w:r>
              <w:rPr>
                <w:rFonts w:cs="Arial"/>
                <w:lang w:eastAsia="ja-JP"/>
              </w:rPr>
              <w:t>IMD4</w:t>
            </w:r>
          </w:p>
        </w:tc>
      </w:tr>
      <w:tr w:rsidR="00FA1421" w14:paraId="6BCD47D1" w14:textId="77777777">
        <w:trPr>
          <w:trHeight w:val="217"/>
          <w:jc w:val="center"/>
        </w:trPr>
        <w:tc>
          <w:tcPr>
            <w:tcW w:w="2106" w:type="dxa"/>
            <w:vMerge/>
            <w:tcBorders>
              <w:left w:val="single" w:sz="4" w:space="0" w:color="auto"/>
              <w:right w:val="single" w:sz="4" w:space="0" w:color="auto"/>
            </w:tcBorders>
            <w:vAlign w:val="center"/>
          </w:tcPr>
          <w:p w14:paraId="5A5099C6"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1282C00" w14:textId="77777777" w:rsidR="00FA1421"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2CEB7E" w14:textId="77777777" w:rsidR="00FA1421"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532568" w14:textId="77777777" w:rsidR="00FA1421" w:rsidRDefault="00000000">
            <w:pPr>
              <w:pStyle w:val="TAC"/>
              <w:spacing w:before="48" w:after="24"/>
              <w:rPr>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CEB815" w14:textId="77777777" w:rsidR="00FA1421"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8EB66" w14:textId="77777777" w:rsidR="00FA1421" w:rsidRDefault="00000000">
            <w:pPr>
              <w:pStyle w:val="TAC"/>
              <w:spacing w:before="48" w:after="24"/>
              <w:rPr>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05EB85DE" w14:textId="77777777" w:rsidR="00FA142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377B5903" w14:textId="77777777" w:rsidR="00FA142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21286E2" w14:textId="77777777" w:rsidR="00FA1421" w:rsidRDefault="00000000">
            <w:pPr>
              <w:pStyle w:val="TAC"/>
              <w:spacing w:before="48" w:after="24"/>
            </w:pPr>
            <w:r>
              <w:rPr>
                <w:rFonts w:cs="Arial"/>
                <w:lang w:eastAsia="ja-JP"/>
              </w:rPr>
              <w:t>N/A</w:t>
            </w:r>
          </w:p>
        </w:tc>
      </w:tr>
      <w:tr w:rsidR="00FA1421" w14:paraId="4B1C1937" w14:textId="77777777">
        <w:trPr>
          <w:trHeight w:val="217"/>
          <w:jc w:val="center"/>
        </w:trPr>
        <w:tc>
          <w:tcPr>
            <w:tcW w:w="2106" w:type="dxa"/>
            <w:vMerge/>
            <w:tcBorders>
              <w:left w:val="single" w:sz="4" w:space="0" w:color="auto"/>
              <w:right w:val="single" w:sz="4" w:space="0" w:color="auto"/>
            </w:tcBorders>
            <w:vAlign w:val="center"/>
          </w:tcPr>
          <w:p w14:paraId="3D491436"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7993C0D" w14:textId="77777777" w:rsidR="00FA1421" w:rsidRDefault="00000000">
            <w:pPr>
              <w:pStyle w:val="TAC"/>
              <w:spacing w:before="48" w:after="24"/>
              <w:rPr>
                <w:rFonts w:cs="Arial"/>
                <w:lang w:eastAsia="ja-JP"/>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CA18FCC" w14:textId="77777777" w:rsidR="00FA142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164D1E" w14:textId="77777777" w:rsidR="00FA1421"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9940BA" w14:textId="77777777" w:rsidR="00FA142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550EB0" w14:textId="77777777" w:rsidR="00FA1421"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7215E16" w14:textId="77777777" w:rsidR="00FA142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66235E43" w14:textId="77777777" w:rsidR="00FA1421"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5E41C3C" w14:textId="77777777" w:rsidR="00FA1421" w:rsidRDefault="00000000">
            <w:pPr>
              <w:pStyle w:val="TAC"/>
              <w:spacing w:before="48" w:after="24"/>
              <w:rPr>
                <w:rFonts w:cs="Arial"/>
                <w:lang w:eastAsia="ja-JP"/>
              </w:rPr>
            </w:pPr>
            <w:r>
              <w:rPr>
                <w:rFonts w:cs="Arial"/>
                <w:lang w:eastAsia="ja-JP"/>
              </w:rPr>
              <w:t>IMD5</w:t>
            </w:r>
          </w:p>
        </w:tc>
      </w:tr>
      <w:tr w:rsidR="00FA1421" w14:paraId="717D32BC" w14:textId="77777777">
        <w:trPr>
          <w:trHeight w:val="217"/>
          <w:jc w:val="center"/>
        </w:trPr>
        <w:tc>
          <w:tcPr>
            <w:tcW w:w="2106" w:type="dxa"/>
            <w:vMerge/>
            <w:tcBorders>
              <w:left w:val="single" w:sz="4" w:space="0" w:color="auto"/>
              <w:right w:val="single" w:sz="4" w:space="0" w:color="auto"/>
            </w:tcBorders>
            <w:vAlign w:val="center"/>
          </w:tcPr>
          <w:p w14:paraId="100030B8"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259BF3C" w14:textId="77777777" w:rsidR="00FA1421"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0A4A11" w14:textId="77777777" w:rsidR="00FA142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C87652" w14:textId="77777777" w:rsidR="00FA1421"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700347" w14:textId="77777777" w:rsidR="00FA142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3A8C51" w14:textId="77777777" w:rsidR="00FA1421"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7325CAE0" w14:textId="77777777" w:rsidR="00FA142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0BE4F036" w14:textId="77777777" w:rsidR="00FA1421"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8DFEC68" w14:textId="77777777" w:rsidR="00FA1421" w:rsidRDefault="00000000">
            <w:pPr>
              <w:pStyle w:val="TAC"/>
              <w:spacing w:before="48" w:after="24"/>
              <w:rPr>
                <w:rFonts w:cs="Arial"/>
                <w:lang w:eastAsia="ja-JP"/>
              </w:rPr>
            </w:pPr>
            <w:r>
              <w:rPr>
                <w:rFonts w:cs="Arial"/>
                <w:lang w:eastAsia="ja-JP"/>
              </w:rPr>
              <w:t>N/A</w:t>
            </w:r>
          </w:p>
        </w:tc>
      </w:tr>
      <w:tr w:rsidR="00FA1421" w14:paraId="6D127B66" w14:textId="77777777">
        <w:trPr>
          <w:trHeight w:val="217"/>
          <w:jc w:val="center"/>
        </w:trPr>
        <w:tc>
          <w:tcPr>
            <w:tcW w:w="10205" w:type="dxa"/>
            <w:gridSpan w:val="9"/>
            <w:tcBorders>
              <w:left w:val="single" w:sz="4" w:space="0" w:color="auto"/>
              <w:right w:val="single" w:sz="4" w:space="0" w:color="auto"/>
            </w:tcBorders>
            <w:vAlign w:val="center"/>
          </w:tcPr>
          <w:p w14:paraId="6B105825" w14:textId="77777777" w:rsidR="00FA1421" w:rsidRDefault="00000000">
            <w:pPr>
              <w:pStyle w:val="TAN"/>
              <w:spacing w:before="48" w:after="24" w:line="260" w:lineRule="auto"/>
              <w:ind w:left="850" w:hanging="850"/>
              <w:rPr>
                <w:rFonts w:cs="Arial"/>
                <w:sz w:val="16"/>
                <w:szCs w:val="18"/>
                <w:lang w:eastAsia="ja-JP"/>
              </w:rPr>
            </w:pPr>
            <w:r>
              <w:rPr>
                <w:sz w:val="16"/>
                <w:szCs w:val="18"/>
              </w:rPr>
              <w:t xml:space="preserve">NOTE </w:t>
            </w:r>
            <w:r>
              <w:rPr>
                <w:sz w:val="16"/>
                <w:szCs w:val="18"/>
                <w:lang w:val="en-US" w:eastAsia="zh-CN"/>
              </w:rPr>
              <w:t>13</w:t>
            </w:r>
            <w:r>
              <w:rPr>
                <w:sz w:val="16"/>
                <w:szCs w:val="18"/>
              </w:rPr>
              <w:t>:</w:t>
            </w:r>
            <w:r>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7914F0E9" w14:textId="77777777" w:rsidR="00FA1421" w:rsidRDefault="00FA1421"/>
    <w:p w14:paraId="336B1A66" w14:textId="77777777" w:rsidR="00FA1421" w:rsidRDefault="00000000">
      <w:pPr>
        <w:pStyle w:val="Heading2"/>
        <w:rPr>
          <w:rFonts w:cs="Arial"/>
          <w:lang w:val="en-US" w:eastAsia="zh-CN"/>
        </w:rPr>
      </w:pPr>
      <w:bookmarkStart w:id="281" w:name="_Toc9226"/>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bookmarkEnd w:id="281"/>
    </w:p>
    <w:p w14:paraId="2EE0895B" w14:textId="77777777" w:rsidR="00FA1421" w:rsidRDefault="00000000">
      <w:pPr>
        <w:pStyle w:val="Heading3"/>
        <w:rPr>
          <w:rFonts w:cs="Arial"/>
          <w:szCs w:val="28"/>
          <w:lang w:eastAsia="zh-CN"/>
        </w:rPr>
      </w:pPr>
      <w:bookmarkStart w:id="282" w:name="_Toc7300"/>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bookmarkEnd w:id="282"/>
    </w:p>
    <w:p w14:paraId="77023AC7" w14:textId="77777777" w:rsidR="00FA1421" w:rsidRDefault="00000000">
      <w:pPr>
        <w:pStyle w:val="Heading4"/>
        <w:tabs>
          <w:tab w:val="left" w:pos="0"/>
          <w:tab w:val="left" w:pos="420"/>
          <w:tab w:val="left" w:pos="864"/>
        </w:tabs>
        <w:ind w:left="0" w:firstLine="0"/>
        <w:rPr>
          <w:lang w:eastAsia="zh-CN"/>
        </w:rPr>
      </w:pPr>
      <w:bookmarkStart w:id="283" w:name="_Toc18150"/>
      <w:r>
        <w:rPr>
          <w:rFonts w:hint="eastAsia"/>
          <w:lang w:eastAsia="zh-CN"/>
        </w:rPr>
        <w:t>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83"/>
    </w:p>
    <w:p w14:paraId="2B95D284" w14:textId="77777777" w:rsidR="00FA1421" w:rsidRDefault="00000000">
      <w:pPr>
        <w:pStyle w:val="TH"/>
        <w:rPr>
          <w:lang w:eastAsia="ja-JP"/>
        </w:rPr>
      </w:pPr>
      <w:r>
        <w:t xml:space="preserve">Table </w:t>
      </w:r>
      <w:r>
        <w:rPr>
          <w:rFonts w:hint="eastAsia"/>
          <w:lang w:val="en-US" w:eastAsia="zh-CN"/>
        </w:rPr>
        <w:t>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n70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060AA67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DB9CCEC"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BF751B3"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6234E"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8855B07" w14:textId="77777777" w:rsidR="00FA1421" w:rsidRDefault="00000000">
            <w:pPr>
              <w:pStyle w:val="TAH"/>
              <w:rPr>
                <w:rFonts w:eastAsia="Malgun Gothic"/>
              </w:rPr>
            </w:pPr>
            <w:r>
              <w:rPr>
                <w:rFonts w:eastAsia="Malgun Gothic"/>
              </w:rPr>
              <w:t>Duplex</w:t>
            </w:r>
          </w:p>
          <w:p w14:paraId="7F01E066" w14:textId="77777777" w:rsidR="00FA1421" w:rsidRDefault="00000000">
            <w:pPr>
              <w:pStyle w:val="TAH"/>
              <w:rPr>
                <w:rFonts w:eastAsia="Malgun Gothic"/>
              </w:rPr>
            </w:pPr>
            <w:r>
              <w:rPr>
                <w:rFonts w:eastAsia="Malgun Gothic"/>
              </w:rPr>
              <w:t>mode</w:t>
            </w:r>
          </w:p>
        </w:tc>
      </w:tr>
      <w:tr w:rsidR="00FA1421" w14:paraId="2CDD224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A1BF95"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3F9D7C"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489562B"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BB8B55" w14:textId="77777777" w:rsidR="00FA1421" w:rsidRDefault="00FA1421">
            <w:pPr>
              <w:pStyle w:val="TAH"/>
              <w:rPr>
                <w:rFonts w:eastAsia="Malgun Gothic"/>
              </w:rPr>
            </w:pPr>
          </w:p>
        </w:tc>
      </w:tr>
      <w:tr w:rsidR="00FA1421" w14:paraId="402818A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79EFCA" w14:textId="77777777" w:rsidR="00FA1421" w:rsidRDefault="00FA14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F0EFF9"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0330A43"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11D67E8" w14:textId="77777777" w:rsidR="00FA1421" w:rsidRDefault="00FA1421">
            <w:pPr>
              <w:pStyle w:val="TAH"/>
              <w:rPr>
                <w:rFonts w:eastAsia="Malgun Gothic"/>
              </w:rPr>
            </w:pPr>
          </w:p>
        </w:tc>
      </w:tr>
      <w:tr w:rsidR="00FA1421" w14:paraId="6B89292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45C129"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n70</w:t>
            </w:r>
          </w:p>
        </w:tc>
        <w:tc>
          <w:tcPr>
            <w:tcW w:w="1088" w:type="dxa"/>
            <w:tcBorders>
              <w:top w:val="single" w:sz="4" w:space="0" w:color="auto"/>
              <w:left w:val="single" w:sz="4" w:space="0" w:color="auto"/>
              <w:bottom w:val="single" w:sz="4" w:space="0" w:color="auto"/>
              <w:right w:val="nil"/>
            </w:tcBorders>
            <w:vAlign w:val="center"/>
          </w:tcPr>
          <w:p w14:paraId="5810389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1695 MHz</w:t>
            </w:r>
          </w:p>
        </w:tc>
        <w:tc>
          <w:tcPr>
            <w:tcW w:w="295" w:type="dxa"/>
            <w:tcBorders>
              <w:top w:val="single" w:sz="4" w:space="0" w:color="auto"/>
              <w:left w:val="nil"/>
              <w:bottom w:val="single" w:sz="4" w:space="0" w:color="auto"/>
              <w:right w:val="nil"/>
            </w:tcBorders>
            <w:vAlign w:val="center"/>
          </w:tcPr>
          <w:p w14:paraId="01577B2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41D5F6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1231" w:type="dxa"/>
            <w:tcBorders>
              <w:top w:val="single" w:sz="4" w:space="0" w:color="auto"/>
              <w:left w:val="single" w:sz="4" w:space="0" w:color="auto"/>
              <w:bottom w:val="single" w:sz="4" w:space="0" w:color="auto"/>
              <w:right w:val="nil"/>
            </w:tcBorders>
            <w:vAlign w:val="center"/>
          </w:tcPr>
          <w:p w14:paraId="45E1445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355" w:type="dxa"/>
            <w:tcBorders>
              <w:top w:val="single" w:sz="4" w:space="0" w:color="auto"/>
              <w:left w:val="nil"/>
              <w:bottom w:val="single" w:sz="4" w:space="0" w:color="auto"/>
              <w:right w:val="nil"/>
            </w:tcBorders>
            <w:vAlign w:val="center"/>
          </w:tcPr>
          <w:p w14:paraId="6E0787B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1EF8D2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2020 MHz</w:t>
            </w:r>
          </w:p>
        </w:tc>
        <w:tc>
          <w:tcPr>
            <w:tcW w:w="1043" w:type="dxa"/>
            <w:tcBorders>
              <w:top w:val="single" w:sz="4" w:space="0" w:color="auto"/>
              <w:left w:val="single" w:sz="4" w:space="0" w:color="auto"/>
              <w:right w:val="single" w:sz="4" w:space="0" w:color="auto"/>
            </w:tcBorders>
            <w:vAlign w:val="center"/>
          </w:tcPr>
          <w:p w14:paraId="4E068780"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A1421" w14:paraId="566E896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FC3CA6" w14:textId="77777777" w:rsidR="00FA142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72AF557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4B6D9F2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78053F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21231E8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5B56E00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EDE701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267E4D77"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99AE11A" w14:textId="77777777" w:rsidR="00FA1421" w:rsidRDefault="00FA1421">
      <w:pPr>
        <w:rPr>
          <w:lang w:eastAsia="zh-CN"/>
        </w:rPr>
      </w:pPr>
    </w:p>
    <w:p w14:paraId="75BA9FB9" w14:textId="77777777" w:rsidR="00FA1421" w:rsidRDefault="00000000">
      <w:pPr>
        <w:pStyle w:val="Heading4"/>
        <w:tabs>
          <w:tab w:val="left" w:pos="0"/>
          <w:tab w:val="left" w:pos="420"/>
          <w:tab w:val="left" w:pos="864"/>
        </w:tabs>
        <w:ind w:left="0" w:firstLine="0"/>
        <w:rPr>
          <w:lang w:eastAsia="zh-CN"/>
        </w:rPr>
      </w:pPr>
      <w:bookmarkStart w:id="284" w:name="_Toc22851"/>
      <w:r>
        <w:rPr>
          <w:rFonts w:hint="eastAsia"/>
          <w:lang w:eastAsia="zh-CN"/>
        </w:rPr>
        <w:t>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84"/>
    </w:p>
    <w:p w14:paraId="138E7106" w14:textId="77777777" w:rsidR="00FA1421" w:rsidRDefault="00000000">
      <w:pPr>
        <w:pStyle w:val="TH"/>
        <w:rPr>
          <w:rFonts w:cs="Arial"/>
          <w:lang w:val="en-US" w:eastAsia="zh-CN"/>
        </w:rPr>
      </w:pPr>
      <w:r>
        <w:rPr>
          <w:rFonts w:cs="Arial"/>
        </w:rPr>
        <w:t xml:space="preserve">Table </w:t>
      </w:r>
      <w:r>
        <w:rPr>
          <w:rFonts w:cs="Arial" w:hint="eastAsia"/>
          <w:lang w:val="en-US" w:eastAsia="zh-CN"/>
        </w:rPr>
        <w:t>5.6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5C73A9ED"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A92AD8C" w14:textId="77777777" w:rsidR="00FA142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818C0CE" w14:textId="77777777" w:rsidR="00FA142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8A97CB8" w14:textId="77777777" w:rsidR="00FA142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228F8A" w14:textId="77777777" w:rsidR="00FA142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DE95BCD" w14:textId="77777777" w:rsidR="00FA1421" w:rsidRDefault="00000000">
            <w:pPr>
              <w:pStyle w:val="TAH"/>
              <w:overflowPunct w:val="0"/>
              <w:autoSpaceDE w:val="0"/>
              <w:autoSpaceDN w:val="0"/>
              <w:adjustRightInd w:val="0"/>
              <w:rPr>
                <w:szCs w:val="18"/>
                <w:lang w:val="en-US" w:eastAsia="zh-CN"/>
              </w:rPr>
            </w:pPr>
            <w:r>
              <w:t>Bandwidth combination set</w:t>
            </w:r>
          </w:p>
        </w:tc>
      </w:tr>
      <w:tr w:rsidR="00FA1421" w14:paraId="7F111AE4" w14:textId="77777777">
        <w:trPr>
          <w:trHeight w:val="187"/>
        </w:trPr>
        <w:tc>
          <w:tcPr>
            <w:tcW w:w="1983" w:type="dxa"/>
            <w:tcBorders>
              <w:top w:val="single" w:sz="4" w:space="0" w:color="auto"/>
              <w:left w:val="single" w:sz="4" w:space="0" w:color="auto"/>
              <w:bottom w:val="nil"/>
              <w:right w:val="single" w:sz="4" w:space="0" w:color="auto"/>
            </w:tcBorders>
            <w:vAlign w:val="center"/>
          </w:tcPr>
          <w:p w14:paraId="5C4ADCDC"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CA_n70A-n77A</w:t>
            </w:r>
          </w:p>
        </w:tc>
        <w:tc>
          <w:tcPr>
            <w:tcW w:w="1690" w:type="dxa"/>
            <w:tcBorders>
              <w:top w:val="single" w:sz="4" w:space="0" w:color="auto"/>
              <w:left w:val="single" w:sz="4" w:space="0" w:color="auto"/>
              <w:bottom w:val="nil"/>
              <w:right w:val="single" w:sz="4" w:space="0" w:color="auto"/>
            </w:tcBorders>
            <w:vAlign w:val="center"/>
          </w:tcPr>
          <w:p w14:paraId="3F07D61D" w14:textId="77777777" w:rsidR="00FA142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AADE97B"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E2F071"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592F1A4E" w14:textId="77777777" w:rsidR="00FA1421" w:rsidRDefault="00000000">
            <w:pPr>
              <w:pStyle w:val="TAC"/>
              <w:overflowPunct w:val="0"/>
              <w:autoSpaceDE w:val="0"/>
              <w:autoSpaceDN w:val="0"/>
              <w:adjustRightInd w:val="0"/>
              <w:rPr>
                <w:szCs w:val="18"/>
                <w:lang w:val="en-US" w:eastAsia="zh-CN"/>
              </w:rPr>
            </w:pPr>
            <w:r>
              <w:rPr>
                <w:szCs w:val="18"/>
                <w:lang w:val="en-US" w:eastAsia="zh-CN"/>
              </w:rPr>
              <w:t>0</w:t>
            </w:r>
          </w:p>
        </w:tc>
      </w:tr>
      <w:tr w:rsidR="00FA1421" w14:paraId="5FFCF7F7" w14:textId="77777777">
        <w:trPr>
          <w:trHeight w:val="187"/>
        </w:trPr>
        <w:tc>
          <w:tcPr>
            <w:tcW w:w="1983" w:type="dxa"/>
            <w:tcBorders>
              <w:top w:val="nil"/>
              <w:left w:val="single" w:sz="4" w:space="0" w:color="auto"/>
              <w:bottom w:val="single" w:sz="4" w:space="0" w:color="auto"/>
              <w:right w:val="single" w:sz="4" w:space="0" w:color="auto"/>
            </w:tcBorders>
            <w:vAlign w:val="center"/>
          </w:tcPr>
          <w:p w14:paraId="4E41A6FF" w14:textId="77777777" w:rsidR="00FA1421" w:rsidRDefault="00FA142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B05C61" w14:textId="77777777" w:rsidR="00FA1421" w:rsidRDefault="00FA142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4C39D" w14:textId="77777777" w:rsidR="00FA1421"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137BA" w14:textId="77777777" w:rsidR="00FA142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A39E4E" w14:textId="77777777" w:rsidR="00FA1421" w:rsidRDefault="00FA1421">
            <w:pPr>
              <w:pStyle w:val="TAC"/>
              <w:overflowPunct w:val="0"/>
              <w:autoSpaceDE w:val="0"/>
              <w:autoSpaceDN w:val="0"/>
              <w:adjustRightInd w:val="0"/>
              <w:rPr>
                <w:szCs w:val="18"/>
                <w:lang w:val="en-US" w:eastAsia="zh-CN"/>
              </w:rPr>
            </w:pPr>
          </w:p>
        </w:tc>
      </w:tr>
    </w:tbl>
    <w:p w14:paraId="06C1B293" w14:textId="77777777" w:rsidR="00FA1421" w:rsidRDefault="00FA1421">
      <w:pPr>
        <w:rPr>
          <w:lang w:eastAsia="ko-KR"/>
        </w:rPr>
      </w:pPr>
    </w:p>
    <w:p w14:paraId="4FEC5DD6" w14:textId="77777777" w:rsidR="00FA1421"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9D8A991" w14:textId="77777777" w:rsidR="00FA1421" w:rsidRDefault="00000000">
      <w:pPr>
        <w:pStyle w:val="TAN"/>
        <w:overflowPunct w:val="0"/>
        <w:autoSpaceDE w:val="0"/>
        <w:autoSpaceDN w:val="0"/>
        <w:adjustRightInd w:val="0"/>
      </w:pPr>
      <w:r>
        <w:t>NOTE 1:</w:t>
      </w:r>
      <w:r>
        <w:tab/>
        <w:t>This UE channel bandwidth is applicable only to downlink.</w:t>
      </w:r>
    </w:p>
    <w:p w14:paraId="47EDFCD0" w14:textId="77777777" w:rsidR="00FA1421" w:rsidRDefault="00FA1421">
      <w:pPr>
        <w:rPr>
          <w:lang w:eastAsia="ko-KR"/>
        </w:rPr>
      </w:pPr>
    </w:p>
    <w:p w14:paraId="100888F0" w14:textId="77777777" w:rsidR="00FA1421" w:rsidRDefault="00000000">
      <w:pPr>
        <w:pStyle w:val="Heading4"/>
        <w:tabs>
          <w:tab w:val="left" w:pos="0"/>
          <w:tab w:val="left" w:pos="420"/>
          <w:tab w:val="left" w:pos="864"/>
        </w:tabs>
        <w:ind w:left="0" w:firstLine="0"/>
        <w:rPr>
          <w:rFonts w:eastAsia="SimSun"/>
          <w:lang w:eastAsia="zh-CN"/>
        </w:rPr>
      </w:pPr>
      <w:bookmarkStart w:id="285" w:name="_Toc18127"/>
      <w:r>
        <w:rPr>
          <w:rFonts w:hint="eastAsia"/>
          <w:lang w:eastAsia="zh-CN"/>
        </w:rPr>
        <w:t>5.6.1.3</w:t>
      </w:r>
      <w:r>
        <w:rPr>
          <w:rFonts w:eastAsia="SimSun" w:hint="eastAsia"/>
          <w:lang w:eastAsia="zh-CN"/>
        </w:rPr>
        <w:tab/>
      </w:r>
      <w:r>
        <w:rPr>
          <w:rFonts w:eastAsia="SimSun" w:hint="eastAsia"/>
          <w:lang w:eastAsia="zh-CN"/>
        </w:rPr>
        <w:tab/>
      </w:r>
      <w:r>
        <w:rPr>
          <w:rFonts w:hint="eastAsia"/>
          <w:lang w:eastAsia="zh-CN"/>
        </w:rPr>
        <w:t>UE co-existence studies</w:t>
      </w:r>
      <w:bookmarkEnd w:id="285"/>
    </w:p>
    <w:p w14:paraId="327A1CB4" w14:textId="77777777" w:rsidR="00FA1421" w:rsidRDefault="00000000">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n70</w:t>
      </w:r>
      <w:r>
        <w:rPr>
          <w:lang w:eastAsia="zh-CN"/>
        </w:rPr>
        <w:t>-</w:t>
      </w:r>
      <w:r>
        <w:rPr>
          <w:lang w:val="en-US" w:eastAsia="zh-CN"/>
        </w:rPr>
        <w:t>n77</w:t>
      </w:r>
      <w:r>
        <w:rPr>
          <w:lang w:eastAsia="zh-CN"/>
        </w:rPr>
        <w:t>.</w:t>
      </w:r>
    </w:p>
    <w:p w14:paraId="11AC041A"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A1421" w14:paraId="1598AD7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F2623B4"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5346417"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5F0ACF0" w14:textId="77777777" w:rsidR="00FA1421" w:rsidRDefault="00FA142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D2719D9" w14:textId="77777777" w:rsidR="00FA1421" w:rsidRDefault="00FA142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0178F8B" w14:textId="77777777" w:rsidR="00FA1421" w:rsidRDefault="00FA142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2EAAF20"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04D1A1F"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8EFD349"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3894E97"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A1421" w14:paraId="22088F4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D440B1F"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66B6A05"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1CF1FC6"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02E697" w14:textId="77777777" w:rsidR="00FA142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4550BD8" w14:textId="77777777" w:rsidR="00FA142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DB420E8"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25F2A0A"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7DC9F97" w14:textId="77777777" w:rsidR="00FA142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5E35B84" w14:textId="77777777" w:rsidR="00FA142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E3AB3DD" w14:textId="77777777" w:rsidR="00FA142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D13081D" w14:textId="77777777" w:rsidR="00FA142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E2B30C8" w14:textId="77777777" w:rsidR="00FA142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9FB2008" w14:textId="77777777" w:rsidR="00FA1421" w:rsidRDefault="00000000">
            <w:pPr>
              <w:pStyle w:val="TAH"/>
              <w:rPr>
                <w:rFonts w:eastAsia="Malgun Gothic" w:cs="Arial"/>
                <w:lang w:eastAsia="ja-JP"/>
              </w:rPr>
            </w:pPr>
            <w:r>
              <w:rPr>
                <w:rFonts w:eastAsia="Malgun Gothic" w:cs="Arial"/>
                <w:lang w:eastAsia="ja-JP"/>
              </w:rPr>
              <w:t>UL High Band Edge</w:t>
            </w:r>
          </w:p>
        </w:tc>
      </w:tr>
      <w:tr w:rsidR="00FA1421" w14:paraId="136D040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D6E3FE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4995A2C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89" w:type="pct"/>
            <w:tcBorders>
              <w:top w:val="single" w:sz="4" w:space="0" w:color="auto"/>
              <w:left w:val="single" w:sz="4" w:space="0" w:color="auto"/>
              <w:bottom w:val="single" w:sz="4" w:space="0" w:color="auto"/>
              <w:right w:val="single" w:sz="4" w:space="0" w:color="auto"/>
            </w:tcBorders>
          </w:tcPr>
          <w:p w14:paraId="0C93B3A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195F8F9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02156F9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0B671A3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3390</w:t>
            </w:r>
          </w:p>
        </w:tc>
        <w:tc>
          <w:tcPr>
            <w:tcW w:w="389" w:type="pct"/>
            <w:tcBorders>
              <w:top w:val="single" w:sz="4" w:space="0" w:color="auto"/>
              <w:left w:val="single" w:sz="4" w:space="0" w:color="auto"/>
              <w:bottom w:val="single" w:sz="4" w:space="0" w:color="auto"/>
              <w:right w:val="single" w:sz="4" w:space="0" w:color="auto"/>
            </w:tcBorders>
            <w:vAlign w:val="center"/>
          </w:tcPr>
          <w:p w14:paraId="0D64D34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3420</w:t>
            </w:r>
          </w:p>
        </w:tc>
        <w:tc>
          <w:tcPr>
            <w:tcW w:w="388" w:type="pct"/>
            <w:tcBorders>
              <w:top w:val="single" w:sz="4" w:space="0" w:color="auto"/>
              <w:left w:val="single" w:sz="4" w:space="0" w:color="auto"/>
              <w:bottom w:val="single" w:sz="4" w:space="0" w:color="auto"/>
              <w:right w:val="single" w:sz="4" w:space="0" w:color="auto"/>
            </w:tcBorders>
            <w:vAlign w:val="center"/>
          </w:tcPr>
          <w:p w14:paraId="700AE0FD"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5085</w:t>
            </w:r>
          </w:p>
        </w:tc>
        <w:tc>
          <w:tcPr>
            <w:tcW w:w="389" w:type="pct"/>
            <w:tcBorders>
              <w:top w:val="single" w:sz="4" w:space="0" w:color="auto"/>
              <w:left w:val="single" w:sz="4" w:space="0" w:color="auto"/>
              <w:bottom w:val="single" w:sz="4" w:space="0" w:color="auto"/>
              <w:right w:val="single" w:sz="4" w:space="0" w:color="auto"/>
            </w:tcBorders>
            <w:vAlign w:val="center"/>
          </w:tcPr>
          <w:p w14:paraId="6C664B6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2B685A0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6780</w:t>
            </w:r>
          </w:p>
        </w:tc>
        <w:tc>
          <w:tcPr>
            <w:tcW w:w="392" w:type="pct"/>
            <w:tcBorders>
              <w:top w:val="single" w:sz="4" w:space="0" w:color="auto"/>
              <w:left w:val="single" w:sz="4" w:space="0" w:color="auto"/>
              <w:bottom w:val="single" w:sz="4" w:space="0" w:color="auto"/>
              <w:right w:val="single" w:sz="4" w:space="0" w:color="auto"/>
            </w:tcBorders>
            <w:vAlign w:val="center"/>
          </w:tcPr>
          <w:p w14:paraId="5D53B39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6840</w:t>
            </w:r>
          </w:p>
        </w:tc>
        <w:tc>
          <w:tcPr>
            <w:tcW w:w="388" w:type="pct"/>
            <w:tcBorders>
              <w:top w:val="single" w:sz="4" w:space="0" w:color="auto"/>
              <w:left w:val="single" w:sz="4" w:space="0" w:color="auto"/>
              <w:bottom w:val="single" w:sz="4" w:space="0" w:color="auto"/>
              <w:right w:val="single" w:sz="4" w:space="0" w:color="auto"/>
            </w:tcBorders>
            <w:vAlign w:val="center"/>
          </w:tcPr>
          <w:p w14:paraId="6F1E506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8475</w:t>
            </w:r>
          </w:p>
        </w:tc>
        <w:tc>
          <w:tcPr>
            <w:tcW w:w="402" w:type="pct"/>
            <w:tcBorders>
              <w:top w:val="single" w:sz="4" w:space="0" w:color="auto"/>
              <w:left w:val="single" w:sz="4" w:space="0" w:color="auto"/>
              <w:bottom w:val="single" w:sz="4" w:space="0" w:color="auto"/>
              <w:right w:val="single" w:sz="4" w:space="0" w:color="auto"/>
            </w:tcBorders>
            <w:vAlign w:val="center"/>
          </w:tcPr>
          <w:p w14:paraId="7900168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8550</w:t>
            </w:r>
          </w:p>
        </w:tc>
      </w:tr>
      <w:tr w:rsidR="00FA1421" w14:paraId="3C8C7584"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841137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539433D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77958BC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3F1F645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259804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E9AE46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07384D1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15F2E5E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226B2B6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046E0A9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0C99A884"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7DE27903"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449569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73851082" w14:textId="77777777" w:rsidR="00FA1421" w:rsidRDefault="00FA1421">
      <w:pPr>
        <w:pStyle w:val="Guidance"/>
        <w:keepNext/>
        <w:keepLines/>
        <w:rPr>
          <w:i w:val="0"/>
          <w:iCs/>
        </w:rPr>
      </w:pPr>
    </w:p>
    <w:p w14:paraId="52D736F9" w14:textId="77777777" w:rsidR="00FA142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A1421" w14:paraId="18D0533B"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564D017"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8FCFD5"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324F12C"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B451A2C" w14:textId="77777777" w:rsidR="00FA1421" w:rsidRDefault="00FA142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509E71F" w14:textId="77777777" w:rsidR="00FA1421" w:rsidRDefault="00FA142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7F461A2"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55267BB" w14:textId="77777777" w:rsidR="00FA142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624FA4"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7963732" w14:textId="77777777" w:rsidR="00FA142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A1421" w14:paraId="571A4E87"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B15BEA7"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C3FB354" w14:textId="77777777" w:rsidR="00FA142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2CF933B" w14:textId="77777777" w:rsidR="00FA142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04FFF9F"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80E51A6" w14:textId="77777777" w:rsidR="00FA142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85F33CF"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535242"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2878173" w14:textId="77777777" w:rsidR="00FA142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7DD996" w14:textId="77777777" w:rsidR="00FA142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E115444" w14:textId="77777777" w:rsidR="00FA142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9DA8973" w14:textId="77777777" w:rsidR="00FA142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FD7C4F7" w14:textId="77777777" w:rsidR="00FA142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3ABF672" w14:textId="77777777" w:rsidR="00FA1421" w:rsidRDefault="00000000">
            <w:pPr>
              <w:pStyle w:val="TAH"/>
              <w:rPr>
                <w:rFonts w:eastAsia="Malgun Gothic" w:cs="Arial"/>
                <w:lang w:eastAsia="ja-JP"/>
              </w:rPr>
            </w:pPr>
            <w:r>
              <w:rPr>
                <w:rFonts w:eastAsia="Malgun Gothic" w:cs="Arial"/>
                <w:lang w:eastAsia="ja-JP"/>
              </w:rPr>
              <w:t>DL High Band Edge</w:t>
            </w:r>
          </w:p>
        </w:tc>
      </w:tr>
      <w:tr w:rsidR="00FA1421" w14:paraId="36EAFC4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743661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5FB03A0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90" w:type="pct"/>
            <w:tcBorders>
              <w:top w:val="single" w:sz="4" w:space="0" w:color="auto"/>
              <w:left w:val="single" w:sz="4" w:space="0" w:color="auto"/>
              <w:bottom w:val="single" w:sz="4" w:space="0" w:color="auto"/>
              <w:right w:val="single" w:sz="4" w:space="0" w:color="auto"/>
            </w:tcBorders>
          </w:tcPr>
          <w:p w14:paraId="06AFD952"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2330D50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2369A79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274F263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3990</w:t>
            </w:r>
          </w:p>
        </w:tc>
        <w:tc>
          <w:tcPr>
            <w:tcW w:w="390" w:type="pct"/>
            <w:tcBorders>
              <w:top w:val="single" w:sz="4" w:space="0" w:color="auto"/>
              <w:left w:val="single" w:sz="4" w:space="0" w:color="auto"/>
              <w:bottom w:val="single" w:sz="4" w:space="0" w:color="auto"/>
              <w:right w:val="single" w:sz="4" w:space="0" w:color="auto"/>
            </w:tcBorders>
            <w:vAlign w:val="center"/>
          </w:tcPr>
          <w:p w14:paraId="227A0E6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4040</w:t>
            </w:r>
          </w:p>
        </w:tc>
        <w:tc>
          <w:tcPr>
            <w:tcW w:w="391" w:type="pct"/>
            <w:tcBorders>
              <w:top w:val="single" w:sz="4" w:space="0" w:color="auto"/>
              <w:left w:val="single" w:sz="4" w:space="0" w:color="auto"/>
              <w:bottom w:val="single" w:sz="4" w:space="0" w:color="auto"/>
              <w:right w:val="single" w:sz="4" w:space="0" w:color="auto"/>
            </w:tcBorders>
            <w:vAlign w:val="center"/>
          </w:tcPr>
          <w:p w14:paraId="3F8874D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5985</w:t>
            </w:r>
          </w:p>
        </w:tc>
        <w:tc>
          <w:tcPr>
            <w:tcW w:w="390" w:type="pct"/>
            <w:tcBorders>
              <w:top w:val="single" w:sz="4" w:space="0" w:color="auto"/>
              <w:left w:val="single" w:sz="4" w:space="0" w:color="auto"/>
              <w:bottom w:val="single" w:sz="4" w:space="0" w:color="auto"/>
              <w:right w:val="single" w:sz="4" w:space="0" w:color="auto"/>
            </w:tcBorders>
            <w:vAlign w:val="center"/>
          </w:tcPr>
          <w:p w14:paraId="70F8397E"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6060</w:t>
            </w:r>
          </w:p>
        </w:tc>
        <w:tc>
          <w:tcPr>
            <w:tcW w:w="391" w:type="pct"/>
            <w:tcBorders>
              <w:top w:val="single" w:sz="4" w:space="0" w:color="auto"/>
              <w:left w:val="single" w:sz="4" w:space="0" w:color="auto"/>
              <w:bottom w:val="single" w:sz="4" w:space="0" w:color="auto"/>
              <w:right w:val="single" w:sz="4" w:space="0" w:color="auto"/>
            </w:tcBorders>
            <w:vAlign w:val="center"/>
          </w:tcPr>
          <w:p w14:paraId="7DC2969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7980</w:t>
            </w:r>
          </w:p>
        </w:tc>
        <w:tc>
          <w:tcPr>
            <w:tcW w:w="388" w:type="pct"/>
            <w:tcBorders>
              <w:top w:val="single" w:sz="4" w:space="0" w:color="auto"/>
              <w:left w:val="single" w:sz="4" w:space="0" w:color="auto"/>
              <w:bottom w:val="single" w:sz="4" w:space="0" w:color="auto"/>
              <w:right w:val="single" w:sz="4" w:space="0" w:color="auto"/>
            </w:tcBorders>
            <w:vAlign w:val="center"/>
          </w:tcPr>
          <w:p w14:paraId="2D18674A"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8080</w:t>
            </w:r>
          </w:p>
        </w:tc>
        <w:tc>
          <w:tcPr>
            <w:tcW w:w="393" w:type="pct"/>
            <w:tcBorders>
              <w:top w:val="single" w:sz="4" w:space="0" w:color="auto"/>
              <w:left w:val="single" w:sz="4" w:space="0" w:color="auto"/>
              <w:bottom w:val="single" w:sz="4" w:space="0" w:color="auto"/>
              <w:right w:val="single" w:sz="4" w:space="0" w:color="auto"/>
            </w:tcBorders>
            <w:vAlign w:val="center"/>
          </w:tcPr>
          <w:p w14:paraId="1C3F578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9975</w:t>
            </w:r>
          </w:p>
        </w:tc>
        <w:tc>
          <w:tcPr>
            <w:tcW w:w="394" w:type="pct"/>
            <w:tcBorders>
              <w:top w:val="single" w:sz="4" w:space="0" w:color="auto"/>
              <w:left w:val="single" w:sz="4" w:space="0" w:color="auto"/>
              <w:bottom w:val="single" w:sz="4" w:space="0" w:color="auto"/>
              <w:right w:val="single" w:sz="4" w:space="0" w:color="auto"/>
            </w:tcBorders>
            <w:vAlign w:val="center"/>
          </w:tcPr>
          <w:p w14:paraId="450DA11F"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10100</w:t>
            </w:r>
          </w:p>
        </w:tc>
      </w:tr>
      <w:tr w:rsidR="00FA1421" w14:paraId="103D94FD"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FDC02DB"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6666831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5BF189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0F1F248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8C960C7"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092974C"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32C312C1"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00B34F48"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79F5367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4F37BE70"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2891A515"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7676DAA9"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48AF82E6" w14:textId="77777777" w:rsidR="00FA142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258962D0" w14:textId="77777777" w:rsidR="00FA1421" w:rsidRDefault="00FA1421"/>
    <w:p w14:paraId="22A0822E" w14:textId="77777777" w:rsidR="00FA1421" w:rsidRDefault="00000000">
      <w:pPr>
        <w:pStyle w:val="Heading4"/>
        <w:tabs>
          <w:tab w:val="left" w:pos="0"/>
          <w:tab w:val="left" w:pos="420"/>
          <w:tab w:val="left" w:pos="864"/>
        </w:tabs>
        <w:ind w:left="0" w:firstLine="0"/>
        <w:rPr>
          <w:lang w:eastAsia="zh-CN"/>
        </w:rPr>
      </w:pPr>
      <w:bookmarkStart w:id="286" w:name="_Toc17587"/>
      <w:r>
        <w:rPr>
          <w:rFonts w:hint="eastAsia"/>
          <w:lang w:eastAsia="zh-CN"/>
        </w:rPr>
        <w:t>5.6.1.4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86"/>
    </w:p>
    <w:p w14:paraId="02AEF688" w14:textId="77777777" w:rsidR="00FA1421" w:rsidRDefault="00000000">
      <w:r>
        <w:t xml:space="preserve">For </w:t>
      </w:r>
      <w:r>
        <w:rPr>
          <w:rFonts w:hint="eastAsia"/>
          <w:lang w:eastAsia="zh-CN"/>
        </w:rPr>
        <w:t>CA_</w:t>
      </w:r>
      <w:r>
        <w:rPr>
          <w:lang w:eastAsia="zh-CN"/>
        </w:rPr>
        <w:t>n70-n77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CA_n70-n78</w:t>
      </w:r>
      <w:r>
        <w:t xml:space="preserve"> and are given in the tables</w:t>
      </w:r>
      <w:r>
        <w:rPr>
          <w:rFonts w:hint="eastAsia"/>
        </w:rPr>
        <w:t xml:space="preserve"> below</w:t>
      </w:r>
      <w:r>
        <w:t>.</w:t>
      </w:r>
    </w:p>
    <w:p w14:paraId="0D346E64" w14:textId="77777777" w:rsidR="00FA142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17C95A2C" w14:textId="77777777">
        <w:trPr>
          <w:jc w:val="center"/>
        </w:trPr>
        <w:tc>
          <w:tcPr>
            <w:tcW w:w="2336" w:type="dxa"/>
            <w:vMerge w:val="restart"/>
          </w:tcPr>
          <w:p w14:paraId="2F7BA189"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4F0DFE0"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644E8C6F" w14:textId="77777777">
        <w:trPr>
          <w:jc w:val="center"/>
        </w:trPr>
        <w:tc>
          <w:tcPr>
            <w:tcW w:w="2336" w:type="dxa"/>
            <w:vMerge/>
            <w:tcBorders>
              <w:bottom w:val="single" w:sz="4" w:space="0" w:color="auto"/>
            </w:tcBorders>
          </w:tcPr>
          <w:p w14:paraId="22951840" w14:textId="77777777" w:rsidR="00FA1421" w:rsidRDefault="00FA1421">
            <w:pPr>
              <w:pStyle w:val="TAH"/>
              <w:spacing w:line="260" w:lineRule="auto"/>
            </w:pPr>
          </w:p>
        </w:tc>
        <w:tc>
          <w:tcPr>
            <w:tcW w:w="5904" w:type="dxa"/>
            <w:gridSpan w:val="2"/>
          </w:tcPr>
          <w:p w14:paraId="4CD00B4E"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73BE2816" w14:textId="77777777">
        <w:trPr>
          <w:jc w:val="center"/>
        </w:trPr>
        <w:tc>
          <w:tcPr>
            <w:tcW w:w="2336" w:type="dxa"/>
            <w:shd w:val="clear" w:color="auto" w:fill="auto"/>
            <w:vAlign w:val="center"/>
          </w:tcPr>
          <w:p w14:paraId="346E5F6F" w14:textId="77777777" w:rsidR="00FA1421"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n70-n77</w:t>
            </w:r>
          </w:p>
        </w:tc>
        <w:tc>
          <w:tcPr>
            <w:tcW w:w="2952" w:type="dxa"/>
            <w:vAlign w:val="center"/>
          </w:tcPr>
          <w:p w14:paraId="094FE864" w14:textId="77777777" w:rsidR="00FA142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14:paraId="5992E73E" w14:textId="77777777" w:rsidR="00FA142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FA1421" w14:paraId="5AEA9354" w14:textId="77777777">
        <w:trPr>
          <w:jc w:val="center"/>
        </w:trPr>
        <w:tc>
          <w:tcPr>
            <w:tcW w:w="8240" w:type="dxa"/>
            <w:gridSpan w:val="3"/>
            <w:tcBorders>
              <w:bottom w:val="single" w:sz="4" w:space="0" w:color="auto"/>
            </w:tcBorders>
            <w:shd w:val="clear" w:color="auto" w:fill="auto"/>
            <w:vAlign w:val="center"/>
          </w:tcPr>
          <w:p w14:paraId="6114C9C7"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58DC5CF"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422E48A" w14:textId="77777777" w:rsidR="00FA1421" w:rsidRDefault="00FA1421">
      <w:pPr>
        <w:rPr>
          <w:rFonts w:eastAsia="SimSun"/>
        </w:rPr>
      </w:pPr>
    </w:p>
    <w:p w14:paraId="79A678F7"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016F8198" w14:textId="77777777">
        <w:trPr>
          <w:trHeight w:val="187"/>
          <w:jc w:val="center"/>
        </w:trPr>
        <w:tc>
          <w:tcPr>
            <w:tcW w:w="1535" w:type="dxa"/>
            <w:vMerge w:val="restart"/>
          </w:tcPr>
          <w:p w14:paraId="027B9F3C" w14:textId="77777777" w:rsidR="00FA1421" w:rsidRDefault="00000000">
            <w:pPr>
              <w:pStyle w:val="TAH"/>
            </w:pPr>
            <w:r>
              <w:t>Inter-band CA combination</w:t>
            </w:r>
          </w:p>
        </w:tc>
        <w:tc>
          <w:tcPr>
            <w:tcW w:w="5904" w:type="dxa"/>
            <w:gridSpan w:val="2"/>
          </w:tcPr>
          <w:p w14:paraId="5B986BE1"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52663474" w14:textId="77777777">
        <w:trPr>
          <w:trHeight w:val="187"/>
          <w:jc w:val="center"/>
        </w:trPr>
        <w:tc>
          <w:tcPr>
            <w:tcW w:w="1535" w:type="dxa"/>
            <w:vMerge/>
            <w:tcBorders>
              <w:bottom w:val="single" w:sz="4" w:space="0" w:color="auto"/>
            </w:tcBorders>
          </w:tcPr>
          <w:p w14:paraId="2DCB4916" w14:textId="77777777" w:rsidR="00FA1421" w:rsidRDefault="00FA1421">
            <w:pPr>
              <w:pStyle w:val="TAH"/>
            </w:pPr>
          </w:p>
        </w:tc>
        <w:tc>
          <w:tcPr>
            <w:tcW w:w="5904" w:type="dxa"/>
            <w:gridSpan w:val="2"/>
          </w:tcPr>
          <w:p w14:paraId="6ABF928E"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3A65D58D" w14:textId="77777777">
        <w:trPr>
          <w:trHeight w:val="187"/>
          <w:jc w:val="center"/>
        </w:trPr>
        <w:tc>
          <w:tcPr>
            <w:tcW w:w="1535" w:type="dxa"/>
          </w:tcPr>
          <w:p w14:paraId="35F726A6" w14:textId="77777777" w:rsidR="00FA1421" w:rsidRDefault="00000000">
            <w:pPr>
              <w:pStyle w:val="TAC"/>
            </w:pPr>
            <w:r>
              <w:rPr>
                <w:rFonts w:eastAsia="SimSun" w:cs="Arial" w:hint="eastAsia"/>
                <w:lang w:val="sv-SE" w:eastAsia="zh-CN"/>
              </w:rPr>
              <w:t>CA_</w:t>
            </w:r>
            <w:r>
              <w:rPr>
                <w:rFonts w:eastAsia="SimSun" w:cs="Arial"/>
                <w:lang w:val="sv-SE" w:eastAsia="zh-CN"/>
              </w:rPr>
              <w:t>n70-n77</w:t>
            </w:r>
          </w:p>
        </w:tc>
        <w:tc>
          <w:tcPr>
            <w:tcW w:w="2952" w:type="dxa"/>
          </w:tcPr>
          <w:p w14:paraId="65928658" w14:textId="77777777" w:rsidR="00FA1421" w:rsidRDefault="00000000">
            <w:pPr>
              <w:pStyle w:val="TAC"/>
              <w:rPr>
                <w:lang w:val="en-US" w:eastAsia="zh-CN"/>
              </w:rPr>
            </w:pPr>
            <w:r>
              <w:rPr>
                <w:rFonts w:hint="eastAsia"/>
                <w:lang w:val="en-US" w:eastAsia="zh-CN"/>
              </w:rPr>
              <w:t>0.2</w:t>
            </w:r>
          </w:p>
        </w:tc>
        <w:tc>
          <w:tcPr>
            <w:tcW w:w="2952" w:type="dxa"/>
          </w:tcPr>
          <w:p w14:paraId="4138C838" w14:textId="77777777" w:rsidR="00FA1421" w:rsidRDefault="00000000">
            <w:pPr>
              <w:pStyle w:val="TAC"/>
              <w:rPr>
                <w:lang w:eastAsia="zh-CN"/>
              </w:rPr>
            </w:pPr>
            <w:r>
              <w:rPr>
                <w:lang w:eastAsia="zh-CN"/>
              </w:rPr>
              <w:t>0.5</w:t>
            </w:r>
          </w:p>
        </w:tc>
      </w:tr>
      <w:tr w:rsidR="00FA1421" w14:paraId="268EE595" w14:textId="77777777">
        <w:trPr>
          <w:trHeight w:val="187"/>
          <w:jc w:val="center"/>
        </w:trPr>
        <w:tc>
          <w:tcPr>
            <w:tcW w:w="7439" w:type="dxa"/>
            <w:gridSpan w:val="3"/>
            <w:tcBorders>
              <w:bottom w:val="single" w:sz="4" w:space="0" w:color="auto"/>
            </w:tcBorders>
          </w:tcPr>
          <w:p w14:paraId="6FBE4774"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1C8270C"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30A4019" w14:textId="77777777" w:rsidR="00FA1421" w:rsidRDefault="00FA1421">
      <w:pPr>
        <w:jc w:val="center"/>
        <w:rPr>
          <w:rFonts w:eastAsia="SimSun"/>
          <w:b/>
          <w:color w:val="00B050"/>
          <w:lang w:val="en-US" w:eastAsia="zh-CN"/>
        </w:rPr>
      </w:pPr>
    </w:p>
    <w:p w14:paraId="4B49D70C" w14:textId="77777777" w:rsidR="00FA1421" w:rsidRDefault="00000000">
      <w:pPr>
        <w:pStyle w:val="Heading4"/>
        <w:tabs>
          <w:tab w:val="left" w:pos="0"/>
          <w:tab w:val="left" w:pos="420"/>
          <w:tab w:val="left" w:pos="864"/>
        </w:tabs>
        <w:ind w:left="0" w:firstLine="0"/>
        <w:rPr>
          <w:rFonts w:eastAsia="SimSun"/>
          <w:lang w:eastAsia="zh-CN"/>
        </w:rPr>
      </w:pPr>
      <w:bookmarkStart w:id="287" w:name="_Toc6685"/>
      <w:r>
        <w:rPr>
          <w:rFonts w:hint="eastAsia"/>
          <w:lang w:eastAsia="zh-CN"/>
        </w:rPr>
        <w:t>5.6.1.5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87"/>
    </w:p>
    <w:p w14:paraId="6ACBCAA3" w14:textId="77777777" w:rsidR="00FA142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5.6</w:t>
      </w:r>
      <w:r>
        <w:rPr>
          <w:i w:val="0"/>
          <w:color w:val="auto"/>
          <w:lang w:val="en-US" w:eastAsia="zh-CN"/>
        </w:rPr>
        <w:t>.1.3 there are 2</w:t>
      </w:r>
      <w:r>
        <w:rPr>
          <w:i w:val="0"/>
          <w:color w:val="auto"/>
          <w:vertAlign w:val="superscript"/>
          <w:lang w:val="en-US" w:eastAsia="zh-CN"/>
        </w:rPr>
        <w:t>nd</w:t>
      </w:r>
      <w:r>
        <w:rPr>
          <w:i w:val="0"/>
          <w:color w:val="auto"/>
          <w:lang w:val="en-US" w:eastAsia="zh-CN"/>
        </w:rPr>
        <w:t xml:space="preserve"> harmonics issues to DL n77. Values are reused from CA_n70-n78.</w:t>
      </w:r>
    </w:p>
    <w:p w14:paraId="2729C2E8" w14:textId="77777777" w:rsidR="00FA1421" w:rsidRDefault="00000000">
      <w:pPr>
        <w:pStyle w:val="TH"/>
      </w:pPr>
      <w:r>
        <w:rPr>
          <w:rFonts w:eastAsia="SimSun"/>
        </w:rPr>
        <w:t xml:space="preserve">Table </w:t>
      </w:r>
      <w:r>
        <w:rPr>
          <w:rFonts w:eastAsia="SimSun" w:hint="eastAsia"/>
          <w:lang w:eastAsia="zh-CN"/>
        </w:rPr>
        <w:t>5.6</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FA1421" w14:paraId="2EB4DEB4" w14:textId="77777777">
        <w:trPr>
          <w:trHeight w:val="732"/>
          <w:jc w:val="center"/>
        </w:trPr>
        <w:tc>
          <w:tcPr>
            <w:tcW w:w="0" w:type="auto"/>
            <w:vMerge w:val="restart"/>
            <w:vAlign w:val="center"/>
          </w:tcPr>
          <w:p w14:paraId="08270325"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BB05325"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6728ED5"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3DE336E"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E67E9B0"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37CDFE7"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8A66806"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2F1967C"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926C088"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4305DCEA" w14:textId="77777777">
        <w:trPr>
          <w:trHeight w:val="492"/>
          <w:jc w:val="center"/>
        </w:trPr>
        <w:tc>
          <w:tcPr>
            <w:tcW w:w="0" w:type="auto"/>
            <w:vMerge/>
            <w:vAlign w:val="center"/>
          </w:tcPr>
          <w:p w14:paraId="6BD059D3" w14:textId="77777777" w:rsidR="00FA1421" w:rsidRDefault="00FA1421">
            <w:pPr>
              <w:spacing w:after="0"/>
              <w:rPr>
                <w:rFonts w:ascii="Arial" w:hAnsi="Arial" w:cs="Arial"/>
                <w:b/>
                <w:bCs/>
                <w:sz w:val="18"/>
                <w:szCs w:val="18"/>
              </w:rPr>
            </w:pPr>
          </w:p>
        </w:tc>
        <w:tc>
          <w:tcPr>
            <w:tcW w:w="0" w:type="auto"/>
            <w:vMerge/>
            <w:vAlign w:val="center"/>
          </w:tcPr>
          <w:p w14:paraId="3312D852" w14:textId="77777777" w:rsidR="00FA1421" w:rsidRDefault="00FA1421">
            <w:pPr>
              <w:spacing w:after="0"/>
              <w:rPr>
                <w:rFonts w:ascii="Arial" w:hAnsi="Arial" w:cs="Arial"/>
                <w:b/>
                <w:bCs/>
                <w:sz w:val="18"/>
                <w:szCs w:val="18"/>
              </w:rPr>
            </w:pPr>
          </w:p>
        </w:tc>
        <w:tc>
          <w:tcPr>
            <w:tcW w:w="0" w:type="auto"/>
            <w:vAlign w:val="center"/>
          </w:tcPr>
          <w:p w14:paraId="750189CB"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7101FF0"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0A6294F"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18B7D7D"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F59EA51"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77F1153" w14:textId="77777777" w:rsidR="00FA1421" w:rsidRDefault="00FA1421">
            <w:pPr>
              <w:spacing w:after="0"/>
              <w:rPr>
                <w:rFonts w:ascii="Arial" w:hAnsi="Arial" w:cs="Arial"/>
                <w:b/>
                <w:bCs/>
                <w:sz w:val="18"/>
                <w:szCs w:val="18"/>
                <w:lang w:eastAsia="zh-CN"/>
              </w:rPr>
            </w:pPr>
          </w:p>
        </w:tc>
        <w:tc>
          <w:tcPr>
            <w:tcW w:w="0" w:type="auto"/>
            <w:vMerge/>
            <w:vAlign w:val="center"/>
          </w:tcPr>
          <w:p w14:paraId="20C86636" w14:textId="77777777" w:rsidR="00FA1421" w:rsidRDefault="00FA1421">
            <w:pPr>
              <w:spacing w:after="0"/>
              <w:rPr>
                <w:rFonts w:ascii="Arial" w:hAnsi="Arial" w:cs="Arial"/>
                <w:b/>
                <w:bCs/>
                <w:sz w:val="18"/>
                <w:szCs w:val="18"/>
                <w:lang w:eastAsia="zh-CN"/>
              </w:rPr>
            </w:pPr>
          </w:p>
        </w:tc>
      </w:tr>
      <w:tr w:rsidR="00FA1421" w14:paraId="02423238" w14:textId="77777777">
        <w:trPr>
          <w:trHeight w:val="300"/>
          <w:jc w:val="center"/>
        </w:trPr>
        <w:tc>
          <w:tcPr>
            <w:tcW w:w="0" w:type="auto"/>
            <w:vAlign w:val="center"/>
          </w:tcPr>
          <w:p w14:paraId="52F8D8CB"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2FA1D125"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DE1336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7E1B1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E2E49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668C348"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C188B1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49D5E8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43F509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C03362D"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6497B67B" w14:textId="77777777">
        <w:trPr>
          <w:trHeight w:val="300"/>
          <w:jc w:val="center"/>
        </w:trPr>
        <w:tc>
          <w:tcPr>
            <w:tcW w:w="0" w:type="auto"/>
            <w:vAlign w:val="center"/>
          </w:tcPr>
          <w:p w14:paraId="408D47F7"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070E9C5D" w14:textId="77777777" w:rsidR="00FA142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69146C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E55BDA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5881D5"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079B900"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8BAE8B4"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57E019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106455"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5E6069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4764BD74" w14:textId="77777777">
        <w:trPr>
          <w:trHeight w:val="300"/>
          <w:jc w:val="center"/>
        </w:trPr>
        <w:tc>
          <w:tcPr>
            <w:tcW w:w="0" w:type="auto"/>
            <w:vAlign w:val="center"/>
          </w:tcPr>
          <w:p w14:paraId="2B406E8B"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61DD8683"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A7E3C64"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DF71E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21F094"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173E0D"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5B43BD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E69372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5765B12"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8906AF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FA1421" w14:paraId="67A7B7AA" w14:textId="77777777">
        <w:trPr>
          <w:trHeight w:val="300"/>
          <w:jc w:val="center"/>
        </w:trPr>
        <w:tc>
          <w:tcPr>
            <w:tcW w:w="0" w:type="auto"/>
            <w:gridSpan w:val="9"/>
            <w:vAlign w:val="center"/>
          </w:tcPr>
          <w:p w14:paraId="7EC4F3A9" w14:textId="77777777" w:rsidR="00FA1421" w:rsidRDefault="00000000">
            <w:pPr>
              <w:pStyle w:val="TAN"/>
            </w:pPr>
            <w:r>
              <w:t xml:space="preserve">NOTE 2:  The requirements should be verified for UL NR ARFCN of the aggressor (lower) band (superscript LB) such that </w:t>
            </w:r>
            <w:r>
              <w:object w:dxaOrig="1560" w:dyaOrig="257" w14:anchorId="11FF07DA">
                <v:shape id="_x0000_i1029" type="#_x0000_t75" style="width:78pt;height:13pt" o:ole="">
                  <v:imagedata r:id="rId20" o:title=""/>
                </v:shape>
                <o:OLEObject Type="Embed" ProgID="Equation.3" ShapeID="_x0000_i1029" DrawAspect="Content" ObjectID="_1728280825" r:id="rId21"/>
              </w:object>
            </w:r>
            <w:r>
              <w:t xml:space="preserve">in MHz and </w:t>
            </w:r>
            <w:r>
              <w:object w:dxaOrig="4046" w:dyaOrig="257" w14:anchorId="7FDCE327">
                <v:shape id="_x0000_i1030" type="#_x0000_t75" style="width:202.5pt;height:13pt" o:ole="">
                  <v:imagedata r:id="rId16" o:title=""/>
                </v:shape>
                <o:OLEObject Type="Embed" ProgID="Equation.DSMT4" ShapeID="_x0000_i1030" DrawAspect="Content" ObjectID="_1728280826" r:id="rId22"/>
              </w:object>
            </w:r>
            <w:r>
              <w:t xml:space="preserve"> with carrier frequency in the victim (higher) band in MHz and  the channel bandwidth configured in the lower band.</w:t>
            </w:r>
          </w:p>
          <w:p w14:paraId="64C4A981" w14:textId="77777777" w:rsidR="00FA1421"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14" w14:anchorId="58033F69">
                <v:shape id="_x0000_i1031" type="#_x0000_t75" style="width:78pt;height:10.5pt" o:ole="">
                  <v:imagedata r:id="rId23" o:title=""/>
                </v:shape>
                <o:OLEObject Type="Embed" ProgID="Equation.3" ShapeID="_x0000_i1031" DrawAspect="Content" ObjectID="_1728280827" r:id="rId24"/>
              </w:object>
            </w:r>
            <w:r>
              <w:rPr>
                <w:rFonts w:hint="eastAsia"/>
              </w:rPr>
              <w:t xml:space="preserve"> MHz offset from</w:t>
            </w:r>
            <w:r>
              <w:t xml:space="preserve"> </w:t>
            </w:r>
            <w:r>
              <w:object w:dxaOrig="471" w:dyaOrig="214" w14:anchorId="0FA47CE2">
                <v:shape id="_x0000_i1032" type="#_x0000_t75" style="width:23.5pt;height:10.5pt" o:ole="">
                  <v:imagedata r:id="rId25" o:title=""/>
                </v:shape>
                <o:OLEObject Type="Embed" ProgID="Equation.3" ShapeID="_x0000_i1032" DrawAspect="Content" ObjectID="_1728280828" r:id="rId26"/>
              </w:object>
            </w:r>
            <w:r>
              <w:t xml:space="preserve"> in the victim (higher band) with </w:t>
            </w:r>
            <w:r>
              <w:object w:dxaOrig="4080" w:dyaOrig="214" w14:anchorId="3457A67F">
                <v:shape id="_x0000_i1033" type="#_x0000_t75" style="width:204pt;height:10.5pt" o:ole="">
                  <v:imagedata r:id="rId16" o:title=""/>
                </v:shape>
                <o:OLEObject Type="Embed" ProgID="Equation.DSMT4" ShapeID="_x0000_i1033" DrawAspect="Content" ObjectID="_1728280829" r:id="rId27"/>
              </w:object>
            </w:r>
            <w:r>
              <w:t>, where</w:t>
            </w:r>
            <w:r>
              <w:rPr>
                <w:noProof/>
                <w:lang w:val="en-US" w:eastAsia="zh-CN"/>
              </w:rPr>
              <w:drawing>
                <wp:inline distT="0" distB="0" distL="0" distR="0" wp14:anchorId="219B190D" wp14:editId="561CC311">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14" w14:anchorId="2874379F">
                <v:shape id="_x0000_i1034" type="#_x0000_t75" style="width:36pt;height:10.5pt" o:ole="">
                  <v:imagedata r:id="rId28" o:title=""/>
                </v:shape>
                <o:OLEObject Type="Embed" ProgID="Equation.3" ShapeID="_x0000_i1034" DrawAspect="Content" ObjectID="_1728280830" r:id="rId29"/>
              </w:object>
            </w:r>
            <w:r>
              <w:t>are the channel bandwidths configured in the aggressor (lower) and victim (higher) bands in MHz, respectively.</w:t>
            </w:r>
          </w:p>
        </w:tc>
      </w:tr>
    </w:tbl>
    <w:p w14:paraId="283DF3FD" w14:textId="77777777" w:rsidR="00FA1421" w:rsidRDefault="00FA1421">
      <w:pPr>
        <w:keepNext/>
        <w:keepLines/>
        <w:rPr>
          <w:lang w:eastAsia="ja-JP"/>
        </w:rPr>
      </w:pPr>
    </w:p>
    <w:p w14:paraId="6BC5F4B8" w14:textId="77777777" w:rsidR="00FA1421"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FA1421" w14:paraId="2D660BFC" w14:textId="77777777">
        <w:trPr>
          <w:trHeight w:val="732"/>
          <w:jc w:val="center"/>
        </w:trPr>
        <w:tc>
          <w:tcPr>
            <w:tcW w:w="0" w:type="auto"/>
            <w:vMerge w:val="restart"/>
            <w:vAlign w:val="center"/>
          </w:tcPr>
          <w:p w14:paraId="244A1F72"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AA521C5"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C0D55BD"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69EFEF6"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CA81242"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6D16796"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A7FB7D7"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0BC7E7C"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4D2A8B"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6CA7CB60" w14:textId="77777777">
        <w:trPr>
          <w:trHeight w:val="492"/>
          <w:jc w:val="center"/>
        </w:trPr>
        <w:tc>
          <w:tcPr>
            <w:tcW w:w="0" w:type="auto"/>
            <w:vMerge/>
            <w:vAlign w:val="center"/>
          </w:tcPr>
          <w:p w14:paraId="3EE69531" w14:textId="77777777" w:rsidR="00FA1421" w:rsidRDefault="00FA1421">
            <w:pPr>
              <w:spacing w:after="0"/>
              <w:rPr>
                <w:rFonts w:ascii="Arial" w:hAnsi="Arial" w:cs="Arial"/>
                <w:b/>
                <w:bCs/>
                <w:sz w:val="18"/>
                <w:szCs w:val="18"/>
              </w:rPr>
            </w:pPr>
          </w:p>
        </w:tc>
        <w:tc>
          <w:tcPr>
            <w:tcW w:w="0" w:type="auto"/>
            <w:vMerge/>
            <w:vAlign w:val="center"/>
          </w:tcPr>
          <w:p w14:paraId="2EF6600E" w14:textId="77777777" w:rsidR="00FA1421" w:rsidRDefault="00FA1421">
            <w:pPr>
              <w:spacing w:after="0"/>
              <w:rPr>
                <w:rFonts w:ascii="Arial" w:hAnsi="Arial" w:cs="Arial"/>
                <w:b/>
                <w:bCs/>
                <w:sz w:val="18"/>
                <w:szCs w:val="18"/>
              </w:rPr>
            </w:pPr>
          </w:p>
        </w:tc>
        <w:tc>
          <w:tcPr>
            <w:tcW w:w="0" w:type="auto"/>
            <w:vAlign w:val="center"/>
          </w:tcPr>
          <w:p w14:paraId="3CCFB81A"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7D68E12"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D150D19"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BA459A4"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B0FAF16"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3BCB5E9" w14:textId="77777777" w:rsidR="00FA1421" w:rsidRDefault="00FA1421">
            <w:pPr>
              <w:spacing w:after="0"/>
              <w:rPr>
                <w:rFonts w:ascii="Arial" w:hAnsi="Arial" w:cs="Arial"/>
                <w:b/>
                <w:bCs/>
                <w:sz w:val="18"/>
                <w:szCs w:val="18"/>
                <w:lang w:eastAsia="zh-CN"/>
              </w:rPr>
            </w:pPr>
          </w:p>
        </w:tc>
        <w:tc>
          <w:tcPr>
            <w:tcW w:w="0" w:type="auto"/>
            <w:vMerge/>
            <w:vAlign w:val="center"/>
          </w:tcPr>
          <w:p w14:paraId="499B7A18" w14:textId="77777777" w:rsidR="00FA1421" w:rsidRDefault="00FA1421">
            <w:pPr>
              <w:spacing w:after="0"/>
              <w:rPr>
                <w:rFonts w:ascii="Arial" w:hAnsi="Arial" w:cs="Arial"/>
                <w:b/>
                <w:bCs/>
                <w:sz w:val="18"/>
                <w:szCs w:val="18"/>
                <w:lang w:eastAsia="zh-CN"/>
              </w:rPr>
            </w:pPr>
          </w:p>
        </w:tc>
      </w:tr>
      <w:tr w:rsidR="00FA1421" w14:paraId="5BE246A8" w14:textId="77777777">
        <w:trPr>
          <w:trHeight w:val="300"/>
          <w:jc w:val="center"/>
        </w:trPr>
        <w:tc>
          <w:tcPr>
            <w:tcW w:w="0" w:type="auto"/>
            <w:vAlign w:val="center"/>
          </w:tcPr>
          <w:p w14:paraId="7C3207D9"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26641847" w14:textId="77777777" w:rsidR="00FA142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noWrap/>
            <w:vAlign w:val="center"/>
          </w:tcPr>
          <w:p w14:paraId="69042CC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03728C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3F2473F9"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7481DFD6"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N/A</w:t>
            </w:r>
          </w:p>
        </w:tc>
        <w:tc>
          <w:tcPr>
            <w:tcW w:w="0" w:type="auto"/>
            <w:noWrap/>
            <w:vAlign w:val="center"/>
          </w:tcPr>
          <w:p w14:paraId="3575006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49DBD1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vAlign w:val="center"/>
          </w:tcPr>
          <w:p w14:paraId="126C32B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FA1421" w14:paraId="4B314C77" w14:textId="77777777">
        <w:trPr>
          <w:trHeight w:val="300"/>
          <w:jc w:val="center"/>
        </w:trPr>
        <w:tc>
          <w:tcPr>
            <w:tcW w:w="0" w:type="auto"/>
            <w:gridSpan w:val="9"/>
            <w:vAlign w:val="center"/>
          </w:tcPr>
          <w:p w14:paraId="12BD935F" w14:textId="77777777" w:rsidR="00FA1421" w:rsidRDefault="00000000">
            <w:pPr>
              <w:pStyle w:val="TAN"/>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DCB4C0D" w14:textId="77777777" w:rsidR="00FA1421" w:rsidRDefault="00000000">
            <w:pPr>
              <w:pStyle w:val="TAN"/>
              <w:rPr>
                <w:snapToGrid w:val="0"/>
                <w:szCs w:val="21"/>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88" w:name="OLE_LINK21"/>
            <w:r>
              <w:rPr>
                <w:rFonts w:ascii="Times New Roman" w:eastAsia="SimSun" w:hAnsi="Times New Roman"/>
                <w:snapToGrid w:val="0"/>
                <w:position w:val="-12"/>
                <w:sz w:val="20"/>
                <w:lang w:eastAsia="ja-JP"/>
              </w:rPr>
              <w:object w:dxaOrig="1509" w:dyaOrig="317" w14:anchorId="0D869D71">
                <v:shape id="_x0000_i1035" type="#_x0000_t75" style="width:75.5pt;height:16pt" o:ole="">
                  <v:imagedata r:id="rId30" o:title=""/>
                </v:shape>
                <o:OLEObject Type="Embed" ProgID="Equation.3" ShapeID="_x0000_i1035" DrawAspect="Content" ObjectID="_1728280831" r:id="rId31"/>
              </w:object>
            </w:r>
            <w:bookmarkEnd w:id="288"/>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1" w:dyaOrig="214" w14:anchorId="0052A0E4">
                <v:shape id="_x0000_i1036" type="#_x0000_t75" style="width:203.5pt;height:10.5pt" o:ole="">
                  <v:imagedata r:id="rId16" o:title=""/>
                </v:shape>
                <o:OLEObject Type="Embed" ProgID="Equation.DSMT4" ShapeID="_x0000_i1036" DrawAspect="Content" ObjectID="_1728280832"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CF2FE13" wp14:editId="110A2867">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DBC9EE8" wp14:editId="5828F98E">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3D4F3E7B" w14:textId="77777777" w:rsidR="00FA1421" w:rsidRDefault="00000000">
      <w:pPr>
        <w:keepNext/>
        <w:keepLines/>
        <w:rPr>
          <w:lang w:eastAsia="ja-JP"/>
        </w:rPr>
      </w:pPr>
      <w:r>
        <w:rPr>
          <w:lang w:eastAsia="ja-JP"/>
        </w:rPr>
        <w:t xml:space="preserve"> </w:t>
      </w:r>
    </w:p>
    <w:p w14:paraId="241CD8F1" w14:textId="77777777" w:rsidR="00FA1421" w:rsidRDefault="00000000">
      <w:pPr>
        <w:pStyle w:val="Heading4"/>
      </w:pPr>
      <w:bookmarkStart w:id="289" w:name="_Toc1168"/>
      <w:r>
        <w:rPr>
          <w:rFonts w:eastAsia="SimSun" w:hint="eastAsia"/>
          <w:lang w:eastAsia="zh-CN"/>
        </w:rPr>
        <w:t>5.6</w:t>
      </w:r>
      <w:r>
        <w:t>.1.6</w:t>
      </w:r>
      <w:r>
        <w:tab/>
      </w:r>
      <w:r>
        <w:rPr>
          <w:rFonts w:cs="Arial"/>
          <w:szCs w:val="22"/>
          <w:lang w:val="en-US" w:eastAsia="zh-CN"/>
        </w:rPr>
        <w:t>OOB blocking exception requirements</w:t>
      </w:r>
      <w:bookmarkEnd w:id="289"/>
    </w:p>
    <w:p w14:paraId="01BB4A61" w14:textId="77777777" w:rsidR="00FA1421" w:rsidRDefault="00000000">
      <w:pPr>
        <w:rPr>
          <w:lang w:eastAsia="zh-CN"/>
        </w:rPr>
      </w:pPr>
      <w:r>
        <w:rPr>
          <w:lang w:eastAsia="zh-CN"/>
        </w:rPr>
        <w:t>There is no OOB exception for this CA combination.</w:t>
      </w:r>
    </w:p>
    <w:p w14:paraId="092120E4" w14:textId="77777777" w:rsidR="00FA1421" w:rsidRDefault="00000000">
      <w:pPr>
        <w:pStyle w:val="TH"/>
        <w:rPr>
          <w:rFonts w:cs="Arial"/>
        </w:rPr>
      </w:pPr>
      <w:r>
        <w:rPr>
          <w:rFonts w:cs="Arial"/>
        </w:rPr>
        <w:t xml:space="preserve">Table </w:t>
      </w:r>
      <w:r>
        <w:rPr>
          <w:rFonts w:cs="Arial" w:hint="eastAsia"/>
          <w:lang w:val="en-US" w:eastAsia="zh-CN"/>
        </w:rPr>
        <w:t>5.6</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A1421" w14:paraId="7005DB6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6F78067" w14:textId="77777777" w:rsidR="00FA1421" w:rsidRDefault="00000000">
            <w:pPr>
              <w:pStyle w:val="TAH"/>
              <w:rPr>
                <w:rFonts w:cs="Arial"/>
                <w:lang w:eastAsia="zh-CN"/>
              </w:rPr>
            </w:pPr>
            <w:r>
              <w:rPr>
                <w:rFonts w:cs="Arial"/>
              </w:rPr>
              <w:t>CA band combination</w:t>
            </w:r>
          </w:p>
        </w:tc>
      </w:tr>
      <w:tr w:rsidR="00FA1421" w14:paraId="32F9840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BBDFF57" w14:textId="77777777" w:rsidR="00FA1421" w:rsidRDefault="00FA1421">
            <w:pPr>
              <w:pStyle w:val="TAC"/>
              <w:rPr>
                <w:rFonts w:cs="Arial"/>
              </w:rPr>
            </w:pPr>
          </w:p>
        </w:tc>
      </w:tr>
    </w:tbl>
    <w:p w14:paraId="294B993A" w14:textId="77777777" w:rsidR="00FA1421" w:rsidRDefault="00FA1421">
      <w:pPr>
        <w:keepNext/>
        <w:keepLines/>
        <w:rPr>
          <w:lang w:eastAsia="ja-JP"/>
        </w:rPr>
      </w:pPr>
    </w:p>
    <w:p w14:paraId="544209E1" w14:textId="77777777" w:rsidR="00FA1421" w:rsidRDefault="00000000">
      <w:pPr>
        <w:pStyle w:val="Heading3"/>
        <w:tabs>
          <w:tab w:val="left" w:pos="0"/>
          <w:tab w:val="left" w:pos="420"/>
        </w:tabs>
        <w:rPr>
          <w:lang w:eastAsia="zh-CN"/>
        </w:rPr>
      </w:pPr>
      <w:bookmarkStart w:id="290" w:name="_Toc15700"/>
      <w:r>
        <w:rPr>
          <w:rFonts w:hint="eastAsia"/>
          <w:lang w:val="en-US" w:eastAsia="zh-CN"/>
        </w:rPr>
        <w:t>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290"/>
    </w:p>
    <w:p w14:paraId="0481E558" w14:textId="77777777" w:rsidR="00FA1421" w:rsidRDefault="00000000">
      <w:pPr>
        <w:pStyle w:val="Heading4"/>
        <w:spacing w:before="180"/>
        <w:rPr>
          <w:rFonts w:cs="Arial"/>
          <w:lang w:val="en-US" w:eastAsia="zh-CN"/>
        </w:rPr>
      </w:pPr>
      <w:bookmarkStart w:id="291" w:name="_Toc16924"/>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91"/>
    </w:p>
    <w:p w14:paraId="064803F7" w14:textId="77777777" w:rsidR="00FA142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066DC898" w14:textId="77777777">
        <w:tc>
          <w:tcPr>
            <w:tcW w:w="4305" w:type="dxa"/>
          </w:tcPr>
          <w:p w14:paraId="13CCC78A" w14:textId="77777777" w:rsidR="00FA1421" w:rsidRDefault="00000000">
            <w:pPr>
              <w:pStyle w:val="TAH"/>
              <w:rPr>
                <w:rFonts w:cs="Arial"/>
              </w:rPr>
            </w:pPr>
            <w:r>
              <w:rPr>
                <w:rFonts w:cs="Arial"/>
              </w:rPr>
              <w:t>Uplink CA Configuration</w:t>
            </w:r>
          </w:p>
        </w:tc>
        <w:tc>
          <w:tcPr>
            <w:tcW w:w="2622" w:type="dxa"/>
          </w:tcPr>
          <w:p w14:paraId="320FC470" w14:textId="77777777" w:rsidR="00FA1421" w:rsidRDefault="00000000">
            <w:pPr>
              <w:pStyle w:val="TAH"/>
              <w:rPr>
                <w:rFonts w:cs="Arial"/>
              </w:rPr>
            </w:pPr>
            <w:r>
              <w:rPr>
                <w:rFonts w:cs="Arial"/>
              </w:rPr>
              <w:t>Class 3 (dBm)</w:t>
            </w:r>
          </w:p>
        </w:tc>
        <w:tc>
          <w:tcPr>
            <w:tcW w:w="2930" w:type="dxa"/>
          </w:tcPr>
          <w:p w14:paraId="21EFC538" w14:textId="77777777" w:rsidR="00FA1421" w:rsidRDefault="00000000">
            <w:pPr>
              <w:pStyle w:val="TAH"/>
              <w:rPr>
                <w:rFonts w:cs="Arial"/>
              </w:rPr>
            </w:pPr>
            <w:r>
              <w:rPr>
                <w:rFonts w:cs="Arial"/>
              </w:rPr>
              <w:t>Tolerance (dB)</w:t>
            </w:r>
            <w:r>
              <w:rPr>
                <w:rFonts w:cs="Arial"/>
              </w:rPr>
              <w:tab/>
            </w:r>
          </w:p>
        </w:tc>
      </w:tr>
      <w:tr w:rsidR="00FA1421" w14:paraId="2C6C5499" w14:textId="77777777">
        <w:tc>
          <w:tcPr>
            <w:tcW w:w="4305" w:type="dxa"/>
          </w:tcPr>
          <w:p w14:paraId="3CB51B21" w14:textId="77777777" w:rsidR="00FA1421" w:rsidRDefault="00000000">
            <w:pPr>
              <w:pStyle w:val="TAC"/>
              <w:rPr>
                <w:rFonts w:cs="Arial"/>
                <w:lang w:val="en-US" w:eastAsia="zh-CN"/>
              </w:rPr>
            </w:pPr>
            <w:r>
              <w:rPr>
                <w:rFonts w:cs="Arial"/>
                <w:lang w:val="en-US" w:eastAsia="zh-CN"/>
              </w:rPr>
              <w:t>CA_n70A-n77A</w:t>
            </w:r>
          </w:p>
        </w:tc>
        <w:tc>
          <w:tcPr>
            <w:tcW w:w="2622" w:type="dxa"/>
          </w:tcPr>
          <w:p w14:paraId="0ADE8567" w14:textId="77777777" w:rsidR="00FA1421" w:rsidRDefault="00000000">
            <w:pPr>
              <w:pStyle w:val="TAC"/>
              <w:rPr>
                <w:rFonts w:cs="Arial"/>
                <w:lang w:val="en-US" w:eastAsia="zh-CN"/>
              </w:rPr>
            </w:pPr>
            <w:r>
              <w:rPr>
                <w:rFonts w:cs="Arial"/>
                <w:lang w:val="en-US" w:eastAsia="zh-CN"/>
              </w:rPr>
              <w:t>23</w:t>
            </w:r>
          </w:p>
        </w:tc>
        <w:tc>
          <w:tcPr>
            <w:tcW w:w="2930" w:type="dxa"/>
          </w:tcPr>
          <w:p w14:paraId="15B06DAD" w14:textId="77777777" w:rsidR="00FA1421" w:rsidRDefault="00000000">
            <w:pPr>
              <w:pStyle w:val="TAC"/>
              <w:rPr>
                <w:rFonts w:cs="Arial"/>
              </w:rPr>
            </w:pPr>
            <w:r>
              <w:rPr>
                <w:rFonts w:cs="Arial"/>
              </w:rPr>
              <w:t>+2/-3</w:t>
            </w:r>
          </w:p>
        </w:tc>
      </w:tr>
    </w:tbl>
    <w:p w14:paraId="52F647C0" w14:textId="77777777" w:rsidR="00FA1421" w:rsidRDefault="00FA1421">
      <w:pPr>
        <w:rPr>
          <w:lang w:eastAsia="ko-KR"/>
        </w:rPr>
      </w:pPr>
    </w:p>
    <w:p w14:paraId="4D2B663E" w14:textId="77777777" w:rsidR="00FA1421" w:rsidRDefault="00000000">
      <w:pPr>
        <w:pStyle w:val="Heading4"/>
        <w:tabs>
          <w:tab w:val="left" w:pos="0"/>
          <w:tab w:val="left" w:pos="420"/>
          <w:tab w:val="left" w:pos="864"/>
        </w:tabs>
        <w:ind w:left="0" w:firstLine="0"/>
        <w:rPr>
          <w:lang w:eastAsia="zh-CN"/>
        </w:rPr>
      </w:pPr>
      <w:bookmarkStart w:id="292" w:name="_Toc8251"/>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92"/>
    </w:p>
    <w:p w14:paraId="14FE3C08" w14:textId="77777777" w:rsidR="00FA1421" w:rsidRDefault="00000000">
      <w:r>
        <w:t xml:space="preserve">Table </w:t>
      </w:r>
      <w:r>
        <w:rPr>
          <w:rFonts w:hint="eastAsia"/>
          <w:lang w:val="en-US" w:eastAsia="zh-CN"/>
        </w:rPr>
        <w:t>5.6.2</w:t>
      </w:r>
      <w:r>
        <w:rPr>
          <w:lang w:eastAsia="zh-CN"/>
        </w:rPr>
        <w:t>.</w:t>
      </w:r>
      <w:r>
        <w:rPr>
          <w:rFonts w:hint="eastAsia"/>
          <w:lang w:val="en-US" w:eastAsia="zh-CN"/>
        </w:rPr>
        <w:t>2</w:t>
      </w:r>
      <w:r>
        <w:t>-1 list B</w:t>
      </w:r>
      <w:r>
        <w:rPr>
          <w:rFonts w:hint="eastAsia"/>
          <w:lang w:eastAsia="ja-JP"/>
        </w:rPr>
        <w:t xml:space="preserve">and </w:t>
      </w:r>
      <w:r>
        <w:rPr>
          <w:lang w:val="en-US" w:eastAsia="zh-CN"/>
        </w:rPr>
        <w:t>n70</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7851BAC5" w14:textId="77777777" w:rsidR="00FA142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n70</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A1421" w14:paraId="7B49240D"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71CC9" w14:textId="77777777" w:rsidR="00FA142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849B9"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511E0B"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9FA4BB0"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236618E" w14:textId="77777777" w:rsidR="00FA142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FA1421" w14:paraId="28173E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91204"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513507A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7A72A61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1B59E0A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20D021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FA1421" w14:paraId="66131E5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CE026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3F9A1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07285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4A27B9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86C841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FA1421" w14:paraId="1C6897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81041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E85ED0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12E3BC4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45BABE3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2821312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FA1421" w14:paraId="14608C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901CF1"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B339D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8BFDE4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03BF218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76532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FA1421" w14:paraId="6679BA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ECB81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25F059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267989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7B561EB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1E62DD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FA1421" w14:paraId="389C4A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068D7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6DF21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1EDFAE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1BE7A5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368DAB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FA1421" w14:paraId="545544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EE282F"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88762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1B28AEC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02C5B33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757994F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FA1421" w14:paraId="1E94FA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1F2E55"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416DC3"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A1CA77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48520B2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E81A49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FA1421" w14:paraId="6CF2BE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605D16"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0FE00A5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0F9239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10D720F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2819482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FA1421" w14:paraId="39E5DF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7066D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26E3C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FE468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9E48A1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F91DD5C"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FA1421" w14:paraId="7697F12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C86D7B"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E1CDAA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53FC2F4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0CAD7F2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76F3808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FA1421" w14:paraId="0AB11A8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0B1ABE"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0DC01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98E2C3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E43CE6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A51AE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FA1421" w14:paraId="488890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2C797"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FC7F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1664B7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5C69985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5A068E2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FA1421" w14:paraId="00A7C5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0C89FD"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167B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F8396B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39374E"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C0B82DB"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FA1421" w14:paraId="6230FB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3E8398"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C4B4731"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4EF71A7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78BEFDC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521A9E1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FA1421" w14:paraId="7791B6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304153"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46B77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DFA01F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B29319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6618E0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FA1421" w14:paraId="6CA0B51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04A37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0152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233740F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19C53E5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3EF5894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FA1421" w14:paraId="683015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514CE9"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00812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C678E68"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BCF1270"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2030052"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FA1421" w14:paraId="034FF4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A3226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86ABA9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61859E3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E131F2F"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1EA0364D"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FA1421" w14:paraId="78AD68F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1109C"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96FA1A"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C05A89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02166F9"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C782844"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FA1421" w14:paraId="12B569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A057F2" w14:textId="77777777" w:rsidR="00FA142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5AA9C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722FAFA6"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2A725F47"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00BDF6E5" w14:textId="77777777" w:rsidR="00FA142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5496E048" w14:textId="77777777" w:rsidR="00FA1421" w:rsidRDefault="00FA1421">
      <w:pPr>
        <w:rPr>
          <w:lang w:eastAsia="ko-KR"/>
        </w:rPr>
      </w:pPr>
    </w:p>
    <w:p w14:paraId="3B271FE8" w14:textId="77777777" w:rsidR="00FA1421" w:rsidRDefault="00000000">
      <w:r>
        <w:rPr>
          <w:iCs/>
          <w:lang w:val="en-US" w:eastAsia="zh-CN"/>
        </w:rPr>
        <w:t>Since i</w:t>
      </w:r>
      <w:r>
        <w:rPr>
          <w:rFonts w:cs="Arial"/>
          <w:lang w:val="en-US"/>
        </w:rPr>
        <w:t>n</w:t>
      </w:r>
      <w:r>
        <w:rPr>
          <w:rFonts w:cs="Arial"/>
        </w:rPr>
        <w:t xml:space="preserve"> the USA, </w:t>
      </w:r>
      <w:r>
        <w:rPr>
          <w:szCs w:val="18"/>
        </w:rPr>
        <w:t>n77 band is restricted to 3450 – 3550 MHz and 3700 – 3980 MHz, IMD products are calculated based on those frequencies.</w:t>
      </w:r>
      <w:r>
        <w:t xml:space="preserve"> </w:t>
      </w:r>
      <w:r>
        <w:rPr>
          <w:lang w:eastAsia="ko-KR"/>
        </w:rPr>
        <w:t xml:space="preserve">And based on the </w:t>
      </w:r>
      <w:r>
        <w:rPr>
          <w:lang w:val="en-US" w:eastAsia="zh-CN"/>
        </w:rPr>
        <w:t>t</w:t>
      </w:r>
      <w:r>
        <w:rPr>
          <w:lang w:eastAsia="ko-KR"/>
        </w:rPr>
        <w:t xml:space="preserve">able above it can be seen that </w:t>
      </w:r>
    </w:p>
    <w:p w14:paraId="66FFDF18" w14:textId="77777777" w:rsidR="00FA1421" w:rsidRDefault="00000000">
      <w:pPr>
        <w:pStyle w:val="ListParagraph"/>
        <w:shd w:val="clear" w:color="auto" w:fill="FFFFFF" w:themeFill="background1"/>
        <w:ind w:left="360"/>
        <w:rPr>
          <w:lang w:eastAsia="ko-KR"/>
        </w:rPr>
      </w:pPr>
      <w:r>
        <w:rPr>
          <w:lang w:eastAsia="ko-KR"/>
        </w:rPr>
        <w:t>IMD2 and IMD5 may affect own Rx frequencies of band n70.</w:t>
      </w:r>
    </w:p>
    <w:p w14:paraId="011E976E" w14:textId="77777777" w:rsidR="00FA1421" w:rsidRDefault="00FA1421">
      <w:pPr>
        <w:rPr>
          <w:lang w:eastAsia="ko-KR"/>
        </w:rPr>
      </w:pPr>
    </w:p>
    <w:p w14:paraId="0DA4062B" w14:textId="77777777" w:rsidR="00FA142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A1421" w14:paraId="6294505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88D63BB"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37E68C"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FA1421" w14:paraId="6913E4C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EDAFE62" w14:textId="77777777" w:rsidR="00FA1421" w:rsidRDefault="00FA142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625DDB34"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5AF3F6B"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F20CA6E"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802C0A4"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7CA535F5" w14:textId="77777777" w:rsidR="00FA142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FA1421" w14:paraId="03F35B10" w14:textId="77777777">
        <w:trPr>
          <w:trHeight w:val="225"/>
          <w:jc w:val="center"/>
        </w:trPr>
        <w:tc>
          <w:tcPr>
            <w:tcW w:w="1486" w:type="dxa"/>
            <w:vMerge w:val="restart"/>
            <w:tcBorders>
              <w:top w:val="single" w:sz="4" w:space="0" w:color="auto"/>
              <w:left w:val="single" w:sz="4" w:space="0" w:color="auto"/>
              <w:right w:val="single" w:sz="4" w:space="0" w:color="auto"/>
            </w:tcBorders>
          </w:tcPr>
          <w:p w14:paraId="3B3D5C6C"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p>
          <w:p w14:paraId="3C0F6DCE"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36F4581F" w14:textId="77777777" w:rsidR="00FA142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56E56065"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38AFF94E"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1FBED6B"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48CFF1AB"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6C77181E"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2FE51F6D"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r>
      <w:tr w:rsidR="00FA1421" w14:paraId="22DE811D" w14:textId="77777777">
        <w:trPr>
          <w:trHeight w:val="225"/>
          <w:jc w:val="center"/>
        </w:trPr>
        <w:tc>
          <w:tcPr>
            <w:tcW w:w="1486" w:type="dxa"/>
            <w:vMerge/>
            <w:tcBorders>
              <w:left w:val="single" w:sz="4" w:space="0" w:color="auto"/>
              <w:right w:val="single" w:sz="4" w:space="0" w:color="auto"/>
            </w:tcBorders>
          </w:tcPr>
          <w:p w14:paraId="29F92CB6"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73508EC" w14:textId="77777777" w:rsidR="00FA1421"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28A43887"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3F195102"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9459BE2"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0E7A04FF"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7A1E6095"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7A6C2BF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FA1421" w14:paraId="107AE5F1" w14:textId="77777777">
        <w:trPr>
          <w:trHeight w:val="225"/>
          <w:jc w:val="center"/>
        </w:trPr>
        <w:tc>
          <w:tcPr>
            <w:tcW w:w="1486" w:type="dxa"/>
            <w:vMerge/>
            <w:tcBorders>
              <w:left w:val="single" w:sz="4" w:space="0" w:color="auto"/>
              <w:right w:val="single" w:sz="4" w:space="0" w:color="auto"/>
            </w:tcBorders>
          </w:tcPr>
          <w:p w14:paraId="4D0BF0CE" w14:textId="77777777" w:rsidR="00FA1421" w:rsidRDefault="00FA142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E21DC4F" w14:textId="77777777" w:rsidR="00FA1421"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540DBBDB" w14:textId="77777777" w:rsidR="00FA142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2DECB5BF"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6D053D85" w14:textId="77777777" w:rsidR="00FA142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7D160F0C"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524C49C0"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53B63778"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FA1421" w14:paraId="4D74EFF6"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5D3FEE1" w14:textId="77777777" w:rsidR="00FA142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0E5DDA6" w14:textId="77777777" w:rsidR="00FA1421"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1A269539" w14:textId="77777777" w:rsidR="00FA1421" w:rsidRDefault="00FA1421">
      <w:pPr>
        <w:pStyle w:val="Guidance"/>
        <w:rPr>
          <w:i w:val="0"/>
          <w:iCs/>
          <w:color w:val="auto"/>
        </w:rPr>
      </w:pPr>
    </w:p>
    <w:p w14:paraId="553771EA" w14:textId="77777777" w:rsidR="00FA1421" w:rsidRDefault="00000000">
      <w:pPr>
        <w:pStyle w:val="Heading4"/>
        <w:tabs>
          <w:tab w:val="left" w:pos="0"/>
          <w:tab w:val="left" w:pos="420"/>
          <w:tab w:val="left" w:pos="864"/>
        </w:tabs>
        <w:ind w:left="0" w:firstLine="0"/>
        <w:rPr>
          <w:lang w:val="en-US" w:eastAsia="zh-CN"/>
        </w:rPr>
      </w:pPr>
      <w:bookmarkStart w:id="293" w:name="_Toc4967"/>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93"/>
    </w:p>
    <w:p w14:paraId="4B19FF6A" w14:textId="77777777" w:rsidR="00FA1421" w:rsidRDefault="00000000">
      <w:r>
        <w:t>Based on the co-existence studies the following MSD need to be defined. Values are reused from CA_n70-n78 for IMD2 and IMD5</w:t>
      </w:r>
    </w:p>
    <w:p w14:paraId="3F686471" w14:textId="77777777" w:rsidR="00FA142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5.6.2.3-1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A1421" w14:paraId="4054EE20"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2E22236" w14:textId="77777777" w:rsidR="00FA142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8473F51" w14:textId="77777777" w:rsidR="00FA1421" w:rsidRDefault="00000000">
            <w:pPr>
              <w:pStyle w:val="TAH"/>
            </w:pPr>
            <w:r>
              <w:t>Source of IMD</w:t>
            </w:r>
          </w:p>
        </w:tc>
      </w:tr>
      <w:tr w:rsidR="00FA1421" w14:paraId="68CF24DC"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5402A74" w14:textId="77777777" w:rsidR="00FA142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59A95C09" w14:textId="77777777" w:rsidR="00FA142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13CB270" w14:textId="77777777" w:rsidR="00FA142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2096657B" w14:textId="77777777" w:rsidR="00FA142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BFDDA6" w14:textId="77777777" w:rsidR="00FA142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A70B77" w14:textId="77777777" w:rsidR="00FA142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166F85C3" w14:textId="77777777" w:rsidR="00FA142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4F6B3FCA" w14:textId="77777777" w:rsidR="00FA142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607AF9D4" w14:textId="77777777" w:rsidR="00FA1421" w:rsidRDefault="00FA1421">
            <w:pPr>
              <w:pStyle w:val="TAH"/>
            </w:pPr>
          </w:p>
        </w:tc>
      </w:tr>
      <w:tr w:rsidR="00FA1421" w14:paraId="02FB3D0F"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6DC60CDF" w14:textId="77777777" w:rsidR="00FA1421" w:rsidRDefault="00000000">
            <w:pPr>
              <w:pStyle w:val="TAC"/>
              <w:spacing w:before="48" w:after="24"/>
            </w:pPr>
            <w:r>
              <w:rPr>
                <w:lang w:eastAsia="ja-JP"/>
              </w:rPr>
              <w:t>CA_n70-n77</w:t>
            </w:r>
          </w:p>
        </w:tc>
        <w:tc>
          <w:tcPr>
            <w:tcW w:w="1067" w:type="dxa"/>
            <w:tcBorders>
              <w:top w:val="single" w:sz="4" w:space="0" w:color="auto"/>
              <w:left w:val="single" w:sz="4" w:space="0" w:color="auto"/>
              <w:bottom w:val="single" w:sz="4" w:space="0" w:color="auto"/>
              <w:right w:val="single" w:sz="4" w:space="0" w:color="auto"/>
            </w:tcBorders>
            <w:vAlign w:val="center"/>
          </w:tcPr>
          <w:p w14:paraId="61E8B800" w14:textId="77777777" w:rsidR="00FA1421" w:rsidRDefault="00000000">
            <w:pPr>
              <w:pStyle w:val="TAC"/>
              <w:spacing w:before="48" w:after="24"/>
              <w:rPr>
                <w:lang w:eastAsia="zh-CN"/>
              </w:rPr>
            </w:pPr>
            <w:r>
              <w:rPr>
                <w:rFonts w:cs="Arial"/>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37E7D4E8" w14:textId="77777777" w:rsidR="00FA1421" w:rsidRDefault="00000000">
            <w:pPr>
              <w:pStyle w:val="TAC"/>
              <w:spacing w:before="48" w:after="24"/>
              <w:rPr>
                <w:lang w:val="en-US" w:eastAsia="zh-CN"/>
              </w:rPr>
            </w:pPr>
            <w:r>
              <w:rPr>
                <w:rFonts w:cs="Arial"/>
                <w:lang w:eastAsia="zh-CN"/>
              </w:rPr>
              <w:t>1702.5</w:t>
            </w:r>
          </w:p>
        </w:tc>
        <w:tc>
          <w:tcPr>
            <w:tcW w:w="960" w:type="dxa"/>
            <w:tcBorders>
              <w:top w:val="single" w:sz="4" w:space="0" w:color="auto"/>
              <w:left w:val="single" w:sz="4" w:space="0" w:color="auto"/>
              <w:bottom w:val="single" w:sz="4" w:space="0" w:color="auto"/>
              <w:right w:val="single" w:sz="4" w:space="0" w:color="auto"/>
            </w:tcBorders>
          </w:tcPr>
          <w:p w14:paraId="53DF9A40" w14:textId="77777777" w:rsidR="00FA1421"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2D7E83" w14:textId="77777777" w:rsidR="00FA1421"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5B4BB2" w14:textId="77777777" w:rsidR="00FA1421" w:rsidRDefault="00000000">
            <w:pPr>
              <w:pStyle w:val="TAC"/>
              <w:spacing w:before="48" w:after="24"/>
              <w:rPr>
                <w:lang w:val="en-US" w:eastAsia="zh-CN"/>
              </w:rPr>
            </w:pPr>
            <w:r>
              <w:rPr>
                <w:rFonts w:cs="Arial"/>
                <w:lang w:eastAsia="zh-CN"/>
              </w:rPr>
              <w:t>2002.5</w:t>
            </w:r>
          </w:p>
        </w:tc>
        <w:tc>
          <w:tcPr>
            <w:tcW w:w="888" w:type="dxa"/>
            <w:tcBorders>
              <w:top w:val="single" w:sz="4" w:space="0" w:color="auto"/>
              <w:left w:val="single" w:sz="4" w:space="0" w:color="auto"/>
              <w:bottom w:val="single" w:sz="4" w:space="0" w:color="auto"/>
              <w:right w:val="single" w:sz="4" w:space="0" w:color="auto"/>
            </w:tcBorders>
          </w:tcPr>
          <w:p w14:paraId="6973B8EA" w14:textId="77777777" w:rsidR="00FA1421" w:rsidRDefault="00000000">
            <w:pPr>
              <w:pStyle w:val="TAC"/>
              <w:spacing w:before="48" w:after="24"/>
              <w:rPr>
                <w:lang w:eastAsia="zh-CN"/>
              </w:rPr>
            </w:pPr>
            <w:r>
              <w:rPr>
                <w:lang w:eastAsia="zh-CN"/>
              </w:rPr>
              <w:t>31</w:t>
            </w:r>
          </w:p>
        </w:tc>
        <w:tc>
          <w:tcPr>
            <w:tcW w:w="1152" w:type="dxa"/>
            <w:tcBorders>
              <w:top w:val="single" w:sz="4" w:space="0" w:color="auto"/>
              <w:left w:val="single" w:sz="4" w:space="0" w:color="auto"/>
              <w:bottom w:val="single" w:sz="4" w:space="0" w:color="auto"/>
              <w:right w:val="single" w:sz="4" w:space="0" w:color="auto"/>
            </w:tcBorders>
          </w:tcPr>
          <w:p w14:paraId="1789CD44" w14:textId="77777777" w:rsidR="00FA142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C945E88" w14:textId="77777777" w:rsidR="00FA1421" w:rsidRDefault="00000000">
            <w:pPr>
              <w:pStyle w:val="TAC"/>
              <w:spacing w:before="48" w:after="24"/>
              <w:rPr>
                <w:lang w:eastAsia="zh-CN"/>
              </w:rPr>
            </w:pPr>
            <w:r>
              <w:rPr>
                <w:rFonts w:cs="Arial"/>
                <w:lang w:eastAsia="ja-JP"/>
              </w:rPr>
              <w:t>IMD2</w:t>
            </w:r>
          </w:p>
        </w:tc>
      </w:tr>
      <w:tr w:rsidR="00FA1421" w14:paraId="4D84D92F" w14:textId="77777777">
        <w:trPr>
          <w:trHeight w:val="217"/>
          <w:jc w:val="center"/>
        </w:trPr>
        <w:tc>
          <w:tcPr>
            <w:tcW w:w="2106" w:type="dxa"/>
            <w:vMerge/>
            <w:tcBorders>
              <w:left w:val="single" w:sz="4" w:space="0" w:color="auto"/>
              <w:right w:val="single" w:sz="4" w:space="0" w:color="auto"/>
            </w:tcBorders>
            <w:vAlign w:val="center"/>
          </w:tcPr>
          <w:p w14:paraId="7B621E05"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E26A126" w14:textId="77777777" w:rsidR="00FA1421"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B011EF9" w14:textId="77777777" w:rsidR="00FA1421" w:rsidRDefault="00000000">
            <w:pPr>
              <w:pStyle w:val="TAC"/>
              <w:spacing w:before="48" w:after="24"/>
              <w:rPr>
                <w:lang w:val="en-US" w:eastAsia="zh-CN"/>
              </w:rPr>
            </w:pPr>
            <w:r>
              <w:rPr>
                <w:rFonts w:cs="Arial"/>
                <w:lang w:eastAsia="zh-CN"/>
              </w:rPr>
              <w:t>3705</w:t>
            </w:r>
          </w:p>
        </w:tc>
        <w:tc>
          <w:tcPr>
            <w:tcW w:w="960" w:type="dxa"/>
            <w:tcBorders>
              <w:top w:val="single" w:sz="4" w:space="0" w:color="auto"/>
              <w:left w:val="single" w:sz="4" w:space="0" w:color="auto"/>
              <w:bottom w:val="single" w:sz="4" w:space="0" w:color="auto"/>
              <w:right w:val="single" w:sz="4" w:space="0" w:color="auto"/>
            </w:tcBorders>
          </w:tcPr>
          <w:p w14:paraId="650E0D26" w14:textId="77777777" w:rsidR="00FA1421"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1B4AB6" w14:textId="77777777" w:rsidR="00FA1421"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0E1524" w14:textId="77777777" w:rsidR="00FA1421" w:rsidRDefault="00000000">
            <w:pPr>
              <w:pStyle w:val="TAC"/>
              <w:spacing w:before="48" w:after="24"/>
              <w:rPr>
                <w:lang w:eastAsia="zh-CN"/>
              </w:rPr>
            </w:pPr>
            <w:r>
              <w:rPr>
                <w:rFonts w:cs="Arial"/>
                <w:lang w:eastAsia="zh-CN"/>
              </w:rPr>
              <w:t>3705</w:t>
            </w:r>
          </w:p>
        </w:tc>
        <w:tc>
          <w:tcPr>
            <w:tcW w:w="888" w:type="dxa"/>
            <w:tcBorders>
              <w:top w:val="single" w:sz="4" w:space="0" w:color="auto"/>
              <w:left w:val="single" w:sz="4" w:space="0" w:color="auto"/>
              <w:bottom w:val="single" w:sz="4" w:space="0" w:color="auto"/>
              <w:right w:val="single" w:sz="4" w:space="0" w:color="auto"/>
            </w:tcBorders>
          </w:tcPr>
          <w:p w14:paraId="404DC492" w14:textId="77777777" w:rsidR="00FA142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027ADB40" w14:textId="77777777" w:rsidR="00FA142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E39E14B" w14:textId="77777777" w:rsidR="00FA1421" w:rsidRDefault="00000000">
            <w:pPr>
              <w:pStyle w:val="TAC"/>
              <w:spacing w:before="48" w:after="24"/>
            </w:pPr>
            <w:r>
              <w:rPr>
                <w:rFonts w:cs="Arial"/>
                <w:lang w:eastAsia="ja-JP"/>
              </w:rPr>
              <w:t>N/A</w:t>
            </w:r>
          </w:p>
        </w:tc>
      </w:tr>
      <w:tr w:rsidR="00FA1421" w14:paraId="4EB9043A" w14:textId="77777777">
        <w:trPr>
          <w:trHeight w:val="217"/>
          <w:jc w:val="center"/>
        </w:trPr>
        <w:tc>
          <w:tcPr>
            <w:tcW w:w="2106" w:type="dxa"/>
            <w:vMerge/>
            <w:tcBorders>
              <w:left w:val="single" w:sz="4" w:space="0" w:color="auto"/>
              <w:right w:val="single" w:sz="4" w:space="0" w:color="auto"/>
            </w:tcBorders>
            <w:vAlign w:val="center"/>
          </w:tcPr>
          <w:p w14:paraId="7C8CAFDF"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C43E903" w14:textId="77777777" w:rsidR="00FA1421" w:rsidRDefault="00000000">
            <w:pPr>
              <w:pStyle w:val="TAC"/>
              <w:spacing w:before="48" w:after="24"/>
              <w:rPr>
                <w:rFonts w:cs="Arial"/>
                <w:lang w:eastAsia="ja-JP"/>
              </w:rPr>
            </w:pPr>
            <w:r>
              <w:rPr>
                <w:rFonts w:cs="Arial"/>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144EDA41" w14:textId="77777777" w:rsidR="00FA1421" w:rsidRDefault="00000000">
            <w:pPr>
              <w:pStyle w:val="TAC"/>
              <w:spacing w:before="48" w:after="24"/>
              <w:rPr>
                <w:rFonts w:cs="Arial"/>
                <w:lang w:eastAsia="zh-CN"/>
              </w:rPr>
            </w:pPr>
            <w:r>
              <w:rPr>
                <w:rFonts w:cs="Arial"/>
                <w:lang w:eastAsia="zh-CN"/>
              </w:rPr>
              <w:t>1697.5</w:t>
            </w:r>
          </w:p>
        </w:tc>
        <w:tc>
          <w:tcPr>
            <w:tcW w:w="960" w:type="dxa"/>
            <w:tcBorders>
              <w:top w:val="single" w:sz="4" w:space="0" w:color="auto"/>
              <w:left w:val="single" w:sz="4" w:space="0" w:color="auto"/>
              <w:bottom w:val="single" w:sz="4" w:space="0" w:color="auto"/>
              <w:right w:val="single" w:sz="4" w:space="0" w:color="auto"/>
            </w:tcBorders>
          </w:tcPr>
          <w:p w14:paraId="3017B200" w14:textId="77777777" w:rsidR="00FA1421" w:rsidRDefault="00000000">
            <w:pPr>
              <w:pStyle w:val="TAC"/>
              <w:spacing w:before="48" w:after="24"/>
              <w:rPr>
                <w:rFonts w:cs="Arial"/>
                <w:lang w:eastAsia="ja-JP"/>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4814B" w14:textId="77777777" w:rsidR="00FA1421" w:rsidRDefault="00000000">
            <w:pPr>
              <w:pStyle w:val="TAC"/>
              <w:spacing w:before="48" w:after="24"/>
              <w:rPr>
                <w:rFonts w:cs="Arial"/>
                <w:lang w:eastAsia="zh-CN"/>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B0E52C" w14:textId="77777777" w:rsidR="00FA1421" w:rsidRDefault="00000000">
            <w:pPr>
              <w:pStyle w:val="TAC"/>
              <w:spacing w:before="48" w:after="24"/>
              <w:rPr>
                <w:rFonts w:cs="Arial"/>
                <w:lang w:eastAsia="zh-CN"/>
              </w:rPr>
            </w:pPr>
            <w:r>
              <w:rPr>
                <w:rFonts w:cs="Arial"/>
                <w:lang w:eastAsia="zh-CN"/>
              </w:rPr>
              <w:t>1997.5</w:t>
            </w:r>
          </w:p>
        </w:tc>
        <w:tc>
          <w:tcPr>
            <w:tcW w:w="888" w:type="dxa"/>
            <w:tcBorders>
              <w:top w:val="single" w:sz="4" w:space="0" w:color="auto"/>
              <w:left w:val="single" w:sz="4" w:space="0" w:color="auto"/>
              <w:bottom w:val="single" w:sz="4" w:space="0" w:color="auto"/>
              <w:right w:val="single" w:sz="4" w:space="0" w:color="auto"/>
            </w:tcBorders>
          </w:tcPr>
          <w:p w14:paraId="4E54BB66" w14:textId="77777777" w:rsidR="00FA1421" w:rsidRDefault="00000000">
            <w:pPr>
              <w:pStyle w:val="TAC"/>
              <w:spacing w:before="48" w:after="24"/>
              <w:rPr>
                <w:rFonts w:cs="Arial"/>
                <w:lang w:eastAsia="ja-JP"/>
              </w:rPr>
            </w:pPr>
            <w:r>
              <w:rPr>
                <w:rFonts w:cs="Arial"/>
                <w:lang w:eastAsia="zh-CN"/>
              </w:rPr>
              <w:t>5.0</w:t>
            </w:r>
          </w:p>
        </w:tc>
        <w:tc>
          <w:tcPr>
            <w:tcW w:w="1152" w:type="dxa"/>
            <w:tcBorders>
              <w:top w:val="single" w:sz="4" w:space="0" w:color="auto"/>
              <w:left w:val="single" w:sz="4" w:space="0" w:color="auto"/>
              <w:bottom w:val="single" w:sz="4" w:space="0" w:color="auto"/>
              <w:right w:val="single" w:sz="4" w:space="0" w:color="auto"/>
            </w:tcBorders>
          </w:tcPr>
          <w:p w14:paraId="23A61FE8" w14:textId="77777777" w:rsidR="00FA1421"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722D7AE" w14:textId="77777777" w:rsidR="00FA1421" w:rsidRDefault="00000000">
            <w:pPr>
              <w:pStyle w:val="TAC"/>
              <w:spacing w:before="48" w:after="24"/>
              <w:rPr>
                <w:rFonts w:cs="Arial"/>
                <w:lang w:eastAsia="ja-JP"/>
              </w:rPr>
            </w:pPr>
            <w:r>
              <w:rPr>
                <w:rFonts w:cs="Arial"/>
                <w:lang w:eastAsia="ja-JP"/>
              </w:rPr>
              <w:t>IMD5</w:t>
            </w:r>
          </w:p>
        </w:tc>
      </w:tr>
      <w:tr w:rsidR="00FA1421" w14:paraId="1341D444" w14:textId="77777777">
        <w:trPr>
          <w:trHeight w:val="217"/>
          <w:jc w:val="center"/>
        </w:trPr>
        <w:tc>
          <w:tcPr>
            <w:tcW w:w="2106" w:type="dxa"/>
            <w:vMerge/>
            <w:tcBorders>
              <w:left w:val="single" w:sz="4" w:space="0" w:color="auto"/>
              <w:right w:val="single" w:sz="4" w:space="0" w:color="auto"/>
            </w:tcBorders>
            <w:vAlign w:val="center"/>
          </w:tcPr>
          <w:p w14:paraId="2AE412FE" w14:textId="77777777" w:rsidR="00FA1421" w:rsidRDefault="00FA142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AB95FA9" w14:textId="77777777" w:rsidR="00FA1421"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979184" w14:textId="77777777" w:rsidR="00FA1421" w:rsidRDefault="00000000">
            <w:pPr>
              <w:pStyle w:val="TAC"/>
              <w:spacing w:before="48" w:after="24"/>
              <w:rPr>
                <w:rFonts w:cs="Arial"/>
                <w:lang w:eastAsia="zh-CN"/>
              </w:rPr>
            </w:pPr>
            <w:r>
              <w:rPr>
                <w:rFonts w:cs="Arial"/>
                <w:lang w:eastAsia="zh-CN"/>
              </w:rPr>
              <w:t>3545</w:t>
            </w:r>
          </w:p>
        </w:tc>
        <w:tc>
          <w:tcPr>
            <w:tcW w:w="960" w:type="dxa"/>
            <w:tcBorders>
              <w:top w:val="single" w:sz="4" w:space="0" w:color="auto"/>
              <w:left w:val="single" w:sz="4" w:space="0" w:color="auto"/>
              <w:bottom w:val="single" w:sz="4" w:space="0" w:color="auto"/>
              <w:right w:val="single" w:sz="4" w:space="0" w:color="auto"/>
            </w:tcBorders>
          </w:tcPr>
          <w:p w14:paraId="45B6347E" w14:textId="77777777" w:rsidR="00FA1421" w:rsidRDefault="00000000">
            <w:pPr>
              <w:pStyle w:val="TAC"/>
              <w:spacing w:before="48" w:after="24"/>
              <w:rPr>
                <w:rFonts w:cs="Arial"/>
                <w:lang w:eastAsia="ja-JP"/>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08A0CF" w14:textId="77777777" w:rsidR="00FA1421" w:rsidRDefault="00000000">
            <w:pPr>
              <w:pStyle w:val="TAC"/>
              <w:spacing w:before="48" w:after="24"/>
              <w:rPr>
                <w:rFonts w:cs="Arial"/>
                <w:lang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E19A3" w14:textId="77777777" w:rsidR="00FA1421" w:rsidRDefault="00000000">
            <w:pPr>
              <w:pStyle w:val="TAC"/>
              <w:spacing w:before="48" w:after="24"/>
              <w:rPr>
                <w:rFonts w:cs="Arial"/>
                <w:lang w:eastAsia="zh-CN"/>
              </w:rPr>
            </w:pPr>
            <w:r>
              <w:rPr>
                <w:rFonts w:cs="Arial"/>
                <w:lang w:eastAsia="zh-CN"/>
              </w:rPr>
              <w:t>3545</w:t>
            </w:r>
          </w:p>
        </w:tc>
        <w:tc>
          <w:tcPr>
            <w:tcW w:w="888" w:type="dxa"/>
            <w:tcBorders>
              <w:top w:val="single" w:sz="4" w:space="0" w:color="auto"/>
              <w:left w:val="single" w:sz="4" w:space="0" w:color="auto"/>
              <w:bottom w:val="single" w:sz="4" w:space="0" w:color="auto"/>
              <w:right w:val="single" w:sz="4" w:space="0" w:color="auto"/>
            </w:tcBorders>
          </w:tcPr>
          <w:p w14:paraId="0FFA668C" w14:textId="77777777" w:rsidR="00FA142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143CC4A8" w14:textId="77777777" w:rsidR="00FA1421"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A51128E" w14:textId="77777777" w:rsidR="00FA1421" w:rsidRDefault="00000000">
            <w:pPr>
              <w:pStyle w:val="TAC"/>
              <w:spacing w:before="48" w:after="24"/>
              <w:rPr>
                <w:rFonts w:cs="Arial"/>
                <w:lang w:eastAsia="ja-JP"/>
              </w:rPr>
            </w:pPr>
            <w:r>
              <w:rPr>
                <w:rFonts w:cs="Arial"/>
                <w:lang w:eastAsia="ja-JP"/>
              </w:rPr>
              <w:t>N/A</w:t>
            </w:r>
          </w:p>
        </w:tc>
      </w:tr>
    </w:tbl>
    <w:p w14:paraId="5F78DFC9" w14:textId="77777777" w:rsidR="00FA1421" w:rsidRDefault="00FA1421"/>
    <w:p w14:paraId="3B2E0CDE" w14:textId="77777777" w:rsidR="00FA1421"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5.7</w:t>
      </w:r>
      <w:r>
        <w:rPr>
          <w:rFonts w:ascii="Arial" w:eastAsia="DengXian" w:hAnsi="Arial"/>
          <w:sz w:val="32"/>
        </w:rPr>
        <w:tab/>
        <w:t>CA_n12-n25</w:t>
      </w:r>
    </w:p>
    <w:p w14:paraId="70B07B3C" w14:textId="77777777" w:rsidR="00FA1421"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5.7</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3D749DCA" w14:textId="77777777" w:rsidR="00FA142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3DD624ED" w14:textId="77777777" w:rsidR="00FA1421"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A1421" w14:paraId="60773F0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B536A11"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A190371"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CA5C3CB"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E551000"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40538DE4" w14:textId="77777777" w:rsidR="00FA1421" w:rsidRDefault="00000000">
            <w:pPr>
              <w:keepNext/>
              <w:keepLines/>
              <w:spacing w:after="0"/>
              <w:jc w:val="center"/>
              <w:rPr>
                <w:rFonts w:eastAsia="Malgun Gothic"/>
                <w:b/>
                <w:sz w:val="18"/>
              </w:rPr>
            </w:pPr>
            <w:r>
              <w:rPr>
                <w:rFonts w:ascii="Arial" w:eastAsia="Malgun Gothic" w:hAnsi="Arial" w:cs="Arial"/>
                <w:b/>
                <w:sz w:val="18"/>
              </w:rPr>
              <w:t>mode</w:t>
            </w:r>
          </w:p>
        </w:tc>
      </w:tr>
      <w:tr w:rsidR="00FA1421" w14:paraId="297454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9B95877" w14:textId="77777777" w:rsidR="00FA1421" w:rsidRDefault="00FA142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683A92B"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3FDAB96"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AC98F1" w14:textId="77777777" w:rsidR="00FA1421" w:rsidRDefault="00FA1421">
            <w:pPr>
              <w:keepNext/>
              <w:keepLines/>
              <w:spacing w:after="0"/>
              <w:jc w:val="center"/>
              <w:rPr>
                <w:rFonts w:eastAsia="Malgun Gothic"/>
                <w:b/>
                <w:sz w:val="18"/>
              </w:rPr>
            </w:pPr>
          </w:p>
        </w:tc>
      </w:tr>
      <w:tr w:rsidR="00FA1421" w14:paraId="6FE8B5C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EE26098" w14:textId="77777777" w:rsidR="00FA1421" w:rsidRDefault="00FA142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A093F0"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4584D9C" w14:textId="77777777" w:rsidR="00FA142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AA6110C" w14:textId="77777777" w:rsidR="00FA1421" w:rsidRDefault="00FA1421">
            <w:pPr>
              <w:keepNext/>
              <w:keepLines/>
              <w:spacing w:after="0"/>
              <w:jc w:val="center"/>
              <w:rPr>
                <w:rFonts w:eastAsia="Malgun Gothic"/>
                <w:b/>
                <w:sz w:val="18"/>
              </w:rPr>
            </w:pPr>
          </w:p>
        </w:tc>
      </w:tr>
      <w:tr w:rsidR="00FA1421" w14:paraId="234782A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917006"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5F8377F6"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519DF3C7"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39E0A36"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16MHz</w:t>
            </w:r>
          </w:p>
        </w:tc>
        <w:tc>
          <w:tcPr>
            <w:tcW w:w="1231" w:type="dxa"/>
            <w:tcBorders>
              <w:top w:val="single" w:sz="4" w:space="0" w:color="auto"/>
              <w:left w:val="single" w:sz="4" w:space="0" w:color="auto"/>
              <w:bottom w:val="single" w:sz="4" w:space="0" w:color="auto"/>
              <w:right w:val="nil"/>
            </w:tcBorders>
            <w:vAlign w:val="center"/>
          </w:tcPr>
          <w:p w14:paraId="50FA8931"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29 MHz</w:t>
            </w:r>
          </w:p>
        </w:tc>
        <w:tc>
          <w:tcPr>
            <w:tcW w:w="355" w:type="dxa"/>
            <w:tcBorders>
              <w:top w:val="single" w:sz="4" w:space="0" w:color="auto"/>
              <w:left w:val="nil"/>
              <w:bottom w:val="single" w:sz="4" w:space="0" w:color="auto"/>
              <w:right w:val="nil"/>
            </w:tcBorders>
            <w:vAlign w:val="center"/>
          </w:tcPr>
          <w:p w14:paraId="366DF2E5"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30C09B8"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46 MHz</w:t>
            </w:r>
          </w:p>
        </w:tc>
        <w:tc>
          <w:tcPr>
            <w:tcW w:w="1043" w:type="dxa"/>
            <w:tcBorders>
              <w:top w:val="single" w:sz="4" w:space="0" w:color="auto"/>
              <w:left w:val="single" w:sz="4" w:space="0" w:color="auto"/>
              <w:bottom w:val="single" w:sz="4" w:space="0" w:color="auto"/>
              <w:right w:val="single" w:sz="4" w:space="0" w:color="auto"/>
            </w:tcBorders>
            <w:vAlign w:val="center"/>
          </w:tcPr>
          <w:p w14:paraId="6FDD991B"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FA1421" w14:paraId="3E120A3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6C964B"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25CE6941"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850 MHz</w:t>
            </w:r>
          </w:p>
        </w:tc>
        <w:tc>
          <w:tcPr>
            <w:tcW w:w="295" w:type="dxa"/>
            <w:tcBorders>
              <w:top w:val="single" w:sz="4" w:space="0" w:color="auto"/>
              <w:left w:val="nil"/>
              <w:bottom w:val="single" w:sz="4" w:space="0" w:color="auto"/>
              <w:right w:val="nil"/>
            </w:tcBorders>
            <w:vAlign w:val="center"/>
          </w:tcPr>
          <w:p w14:paraId="7AA8AA51"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39ADF1C"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76E0E69"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930 MHz</w:t>
            </w:r>
          </w:p>
        </w:tc>
        <w:tc>
          <w:tcPr>
            <w:tcW w:w="355" w:type="dxa"/>
            <w:tcBorders>
              <w:top w:val="single" w:sz="4" w:space="0" w:color="auto"/>
              <w:left w:val="nil"/>
              <w:bottom w:val="single" w:sz="4" w:space="0" w:color="auto"/>
              <w:right w:val="nil"/>
            </w:tcBorders>
            <w:vAlign w:val="center"/>
          </w:tcPr>
          <w:p w14:paraId="342BB8CC"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C5D3E1C"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995 MHz</w:t>
            </w:r>
          </w:p>
        </w:tc>
        <w:tc>
          <w:tcPr>
            <w:tcW w:w="1043" w:type="dxa"/>
            <w:tcBorders>
              <w:top w:val="single" w:sz="4" w:space="0" w:color="auto"/>
              <w:left w:val="single" w:sz="4" w:space="0" w:color="auto"/>
              <w:bottom w:val="single" w:sz="4" w:space="0" w:color="auto"/>
              <w:right w:val="single" w:sz="4" w:space="0" w:color="auto"/>
            </w:tcBorders>
            <w:vAlign w:val="center"/>
          </w:tcPr>
          <w:p w14:paraId="70245D09"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bl>
    <w:p w14:paraId="551DF79B" w14:textId="77777777" w:rsidR="00FA1421" w:rsidRDefault="00FA1421">
      <w:pPr>
        <w:rPr>
          <w:rFonts w:eastAsia="DengXian"/>
          <w:lang w:eastAsia="zh-CN"/>
        </w:rPr>
      </w:pPr>
    </w:p>
    <w:p w14:paraId="79B0CE2C" w14:textId="77777777" w:rsidR="00FA142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0EE25829" w14:textId="77777777" w:rsidR="00FA1421"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421" w14:paraId="06F8606F"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C5CDF35" w14:textId="77777777" w:rsidR="00FA142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EBC494" w14:textId="77777777" w:rsidR="00FA142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3CE130D1" w14:textId="77777777" w:rsidR="00FA142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1A8D9B" w14:textId="77777777" w:rsidR="00FA1421"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63B73851" w14:textId="77777777" w:rsidR="00FA142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FA1421" w14:paraId="26D7BC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8301C" w14:textId="77777777" w:rsidR="00FA142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A54F9" w14:textId="77777777" w:rsidR="00FA142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5E1AB424" w14:textId="77777777" w:rsidR="00FA142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7DACA8" w14:textId="77777777" w:rsidR="00FA142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D55923C" w14:textId="77777777" w:rsidR="00FA142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FA1421" w14:paraId="176713C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ABC8D" w14:textId="77777777" w:rsidR="00FA1421" w:rsidRDefault="00FA142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03B85" w14:textId="77777777" w:rsidR="00FA1421" w:rsidRDefault="00FA142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6CF85666" w14:textId="77777777" w:rsidR="00FA142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E177547" w14:textId="77777777" w:rsidR="00FA142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ADFC3" w14:textId="77777777" w:rsidR="00FA1421" w:rsidRDefault="00FA1421">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686FA91D" w14:textId="77777777" w:rsidR="00FA1421"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5.7</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1EB7B13A" w14:textId="77777777" w:rsidR="00FA142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0816C2EF" w14:textId="77777777" w:rsidR="00FA1421"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7590A378" w14:textId="77777777">
        <w:tc>
          <w:tcPr>
            <w:tcW w:w="4305" w:type="dxa"/>
          </w:tcPr>
          <w:p w14:paraId="6C40FB86" w14:textId="77777777" w:rsidR="00FA1421"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13FE466F" w14:textId="77777777" w:rsidR="00FA1421"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1CE0C274" w14:textId="77777777" w:rsidR="00FA1421"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FA1421" w14:paraId="22A77B5E" w14:textId="77777777">
        <w:tc>
          <w:tcPr>
            <w:tcW w:w="4305" w:type="dxa"/>
          </w:tcPr>
          <w:p w14:paraId="48DC2FCC"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CA_n12A-n25A</w:t>
            </w:r>
          </w:p>
        </w:tc>
        <w:tc>
          <w:tcPr>
            <w:tcW w:w="2622" w:type="dxa"/>
          </w:tcPr>
          <w:p w14:paraId="42229308" w14:textId="77777777" w:rsidR="00FA142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436F5F4A" w14:textId="77777777" w:rsidR="00FA1421"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0E3484B1" w14:textId="77777777" w:rsidR="00FA1421" w:rsidRDefault="00FA1421">
      <w:pPr>
        <w:keepNext/>
        <w:keepLines/>
        <w:rPr>
          <w:rFonts w:eastAsia="DengXian"/>
          <w:lang w:val="en-US" w:eastAsia="zh-CN"/>
        </w:rPr>
      </w:pPr>
    </w:p>
    <w:p w14:paraId="0FD32EFB" w14:textId="77777777" w:rsidR="00FA1421"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33BDFAE6" w14:textId="77777777" w:rsidR="00FA1421" w:rsidRDefault="00000000">
      <w:pPr>
        <w:rPr>
          <w:rFonts w:eastAsia="DengXian"/>
        </w:rPr>
      </w:pPr>
      <w:r>
        <w:rPr>
          <w:rFonts w:eastAsia="DengXian"/>
        </w:rPr>
        <w:t xml:space="preserve">Table </w:t>
      </w:r>
      <w:r>
        <w:rPr>
          <w:rFonts w:hint="eastAsia"/>
          <w:lang w:val="en-US" w:eastAsia="zh-CN"/>
        </w:rPr>
        <w:t>5.7</w:t>
      </w:r>
      <w:r>
        <w:rPr>
          <w:lang w:val="en-US" w:eastAsia="zh-CN"/>
        </w:rPr>
        <w:t>.2.2</w:t>
      </w:r>
      <w:r>
        <w:rPr>
          <w:rFonts w:eastAsia="DengXian"/>
        </w:rPr>
        <w:t>-1 lists B</w:t>
      </w:r>
      <w:r>
        <w:rPr>
          <w:rFonts w:eastAsia="MS Mincho"/>
          <w:lang w:eastAsia="ja-JP"/>
        </w:rPr>
        <w:t xml:space="preserve">and </w:t>
      </w:r>
      <w:r>
        <w:rPr>
          <w:lang w:val="en-US" w:eastAsia="zh-CN"/>
        </w:rPr>
        <w:t>n</w:t>
      </w:r>
      <w:r>
        <w:rPr>
          <w:rFonts w:eastAsia="MS Mincho"/>
          <w:lang w:eastAsia="ja-JP"/>
        </w:rPr>
        <w:t xml:space="preserve">12 </w:t>
      </w:r>
      <w:r>
        <w:rPr>
          <w:rFonts w:eastAsia="DengXian"/>
        </w:rPr>
        <w:t>+ B</w:t>
      </w:r>
      <w:r>
        <w:rPr>
          <w:rFonts w:eastAsia="MS Mincho"/>
          <w:lang w:eastAsia="ja-JP"/>
        </w:rPr>
        <w:t xml:space="preserve">and </w:t>
      </w:r>
      <w:r>
        <w:rPr>
          <w:lang w:val="en-US" w:eastAsia="zh-CN"/>
        </w:rPr>
        <w:t>n</w:t>
      </w:r>
      <w:r>
        <w:rPr>
          <w:rFonts w:eastAsia="MS Mincho"/>
          <w:lang w:val="en-US" w:eastAsia="ja-JP"/>
        </w:rPr>
        <w:t>25</w:t>
      </w:r>
      <w:r>
        <w:rPr>
          <w:rFonts w:eastAsia="DengXian"/>
        </w:rPr>
        <w:t xml:space="preserve"> 2UL</w:t>
      </w:r>
      <w:r>
        <w:rPr>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1A4F0760" w14:textId="77777777" w:rsidR="00FA1421" w:rsidRDefault="00000000">
      <w:pPr>
        <w:keepNext/>
        <w:keepLines/>
        <w:spacing w:before="120" w:after="120"/>
        <w:jc w:val="center"/>
        <w:rPr>
          <w:rFonts w:ascii="Arial" w:eastAsia="DengXian" w:hAnsi="Arial" w:cs="Arial"/>
          <w:b/>
          <w:lang w:val="en-US"/>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-1: Band </w:t>
      </w:r>
      <w:r>
        <w:rPr>
          <w:rFonts w:ascii="Arial" w:hAnsi="Arial" w:cs="Arial"/>
          <w:b/>
          <w:lang w:val="en-US" w:eastAsia="zh-CN"/>
        </w:rPr>
        <w:t>n</w:t>
      </w:r>
      <w:r>
        <w:rPr>
          <w:rFonts w:ascii="Arial" w:eastAsia="DengXian" w:hAnsi="Arial" w:cs="Arial"/>
          <w:b/>
          <w:lang w:val="en-US" w:eastAsia="ja-JP"/>
        </w:rPr>
        <w:t>12</w:t>
      </w:r>
      <w:r>
        <w:rPr>
          <w:rFonts w:ascii="Arial" w:eastAsia="DengXian" w:hAnsi="Arial" w:cs="Arial"/>
          <w:b/>
          <w:lang w:val="en-US"/>
        </w:rPr>
        <w:t xml:space="preserve"> and Band </w:t>
      </w:r>
      <w:r>
        <w:rPr>
          <w:rFonts w:ascii="Arial" w:hAnsi="Arial" w:cs="Arial"/>
          <w:b/>
          <w:lang w:val="en-US" w:eastAsia="zh-CN"/>
        </w:rPr>
        <w:t>n</w:t>
      </w:r>
      <w:r>
        <w:rPr>
          <w:rFonts w:ascii="Arial" w:eastAsia="DengXian" w:hAnsi="Arial" w:cs="Arial"/>
          <w:b/>
          <w:lang w:val="en-US" w:eastAsia="ja-JP"/>
        </w:rPr>
        <w:t>25</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A1421" w14:paraId="1977D358"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A9BBB" w14:textId="77777777" w:rsidR="00FA1421"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53511" w14:textId="77777777" w:rsidR="00FA142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21A8BD" w14:textId="77777777" w:rsidR="00FA142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33326" w14:textId="77777777" w:rsidR="00FA142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DE2680" w14:textId="77777777" w:rsidR="00FA142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FA1421" w14:paraId="7AA2A08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39E74" w14:textId="77777777" w:rsidR="00FA1421"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12868F"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0DB3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A5F7"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CD34A"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FA1421" w14:paraId="63E0E14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6969E"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FD113A"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1134 – 1216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8AB225" w14:textId="77777777" w:rsidR="00FA142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2549 – 2631</w:t>
            </w:r>
          </w:p>
        </w:tc>
      </w:tr>
      <w:tr w:rsidR="00FA1421" w14:paraId="5BFBDEE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F1E3C"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BA7C70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E8A37B9"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7887D3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A377122"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FA1421" w14:paraId="0A91C4A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E436"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19D078"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418 – 517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F782B"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2984 – 3131</w:t>
            </w:r>
          </w:p>
        </w:tc>
      </w:tr>
      <w:tr w:rsidR="00FA1421" w14:paraId="56DF9F4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28CB2"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F4C4176"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B781992"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979B76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D7CC6B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FA1421" w14:paraId="2602B2C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EA0B0"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772BA" w14:textId="77777777" w:rsidR="00FA142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3248 –3347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92DE7" w14:textId="77777777" w:rsidR="00FA142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4399 – 4546</w:t>
            </w:r>
          </w:p>
        </w:tc>
      </w:tr>
      <w:tr w:rsidR="00FA1421" w14:paraId="6814CD6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1A7E1"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E23AED"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7FB8E4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8E477C"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559260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FA1421" w14:paraId="00E8096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8FA15"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3EAF4D"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 xml:space="preserve">182 – 298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7F53E"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4834 – 5046</w:t>
            </w:r>
          </w:p>
        </w:tc>
      </w:tr>
      <w:tr w:rsidR="00FA1421" w14:paraId="098B33B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BE02B2"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7A42AD"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15CCE40"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613A3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D02A546"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FA1421" w14:paraId="00178EE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B42D"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8E602"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2268 – 2432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CB564"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5098 – 5262</w:t>
            </w:r>
          </w:p>
        </w:tc>
      </w:tr>
      <w:tr w:rsidR="00FA1421" w14:paraId="1BA40F3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2EC85" w14:textId="77777777" w:rsidR="00FA1421"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C87CAB"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6635EC5"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37A3AD"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A8F044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FA1421" w14:paraId="16D110B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91270"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541E2"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3947 – 4063</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6D43DB"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6249 –6461</w:t>
            </w:r>
          </w:p>
        </w:tc>
      </w:tr>
      <w:tr w:rsidR="00FA1421" w14:paraId="13A881B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7ADC06"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57BE1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A23CE52"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AEFD73"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63E009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FA1421" w14:paraId="338380E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4DE16"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48C9F4"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6684 – 6961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789F49"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881 –1014</w:t>
            </w:r>
          </w:p>
        </w:tc>
      </w:tr>
      <w:tr w:rsidR="00FA1421" w14:paraId="07DDFC9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5A990"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76CC43"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D86DCBD"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CF138E"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82E00B6"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FA1421" w14:paraId="241AE28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008B7" w14:textId="77777777" w:rsidR="00FA1421"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B48D8"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4118 – 4347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663AE"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1552 – 1733</w:t>
            </w:r>
          </w:p>
        </w:tc>
      </w:tr>
      <w:tr w:rsidR="00FA1421" w14:paraId="44DFDA6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1AFB"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81EE4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D9E93CC"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98E4EF"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F9366EA"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FA1421" w14:paraId="54D8370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B6302"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A234A5"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8099 – 8376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A6D84"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4646 – 4779</w:t>
            </w:r>
          </w:p>
        </w:tc>
      </w:tr>
      <w:tr w:rsidR="00FA1421" w14:paraId="6A1F2E5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495E3"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B6E6BA"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0BE4F6D"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F9EAFA"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1B8659F"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FA1421" w14:paraId="46A2B6C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1DEE7"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112433"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6948 – 7177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6A207" w14:textId="77777777" w:rsidR="00FA142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5797 – 5978</w:t>
            </w:r>
          </w:p>
        </w:tc>
      </w:tr>
      <w:tr w:rsidR="00FA1421" w14:paraId="438F01D0"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B51D3" w14:textId="77777777" w:rsidR="00FA142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604573A2" w14:textId="77777777" w:rsidR="00FA1421" w:rsidRDefault="00FA1421">
      <w:pPr>
        <w:rPr>
          <w:rFonts w:eastAsia="DengXian"/>
          <w:lang w:eastAsia="ko-KR"/>
        </w:rPr>
      </w:pPr>
    </w:p>
    <w:p w14:paraId="6371FD58" w14:textId="77777777" w:rsidR="00FA1421" w:rsidRDefault="00000000">
      <w:pPr>
        <w:rPr>
          <w:rFonts w:eastAsia="DengXian"/>
          <w:lang w:eastAsia="ko-KR"/>
        </w:rPr>
      </w:pPr>
      <w:r>
        <w:rPr>
          <w:rFonts w:eastAsia="DengXian"/>
          <w:lang w:eastAsia="ko-KR"/>
        </w:rPr>
        <w:t xml:space="preserve">Based on Table </w:t>
      </w:r>
      <w:r>
        <w:rPr>
          <w:rFonts w:hint="eastAsia"/>
          <w:lang w:val="en-US" w:eastAsia="zh-CN"/>
        </w:rPr>
        <w:t>5.7</w:t>
      </w:r>
      <w:r>
        <w:rPr>
          <w:lang w:val="en-US" w:eastAsia="zh-CN"/>
        </w:rPr>
        <w:t>.2</w:t>
      </w:r>
      <w:r>
        <w:rPr>
          <w:rFonts w:eastAsia="DengXian"/>
          <w:lang w:eastAsia="ko-KR"/>
        </w:rPr>
        <w:t>.</w:t>
      </w:r>
      <w:r>
        <w:rPr>
          <w:lang w:val="en-US" w:eastAsia="zh-CN"/>
        </w:rPr>
        <w:t>2</w:t>
      </w:r>
      <w:r>
        <w:rPr>
          <w:rFonts w:eastAsia="DengXian"/>
          <w:lang w:eastAsia="ko-KR"/>
        </w:rPr>
        <w:t>-1</w:t>
      </w:r>
      <w:r>
        <w:rPr>
          <w:lang w:val="en-US" w:eastAsia="zh-CN"/>
        </w:rPr>
        <w:t>, there is no IMD issue for CA_n12-n25 with 2UL.</w:t>
      </w:r>
    </w:p>
    <w:p w14:paraId="2710FD99" w14:textId="77777777" w:rsidR="00FA1421" w:rsidRDefault="00000000">
      <w:pPr>
        <w:rPr>
          <w:rFonts w:eastAsia="MS Mincho"/>
          <w:lang w:eastAsia="ja-JP"/>
        </w:rPr>
      </w:pPr>
      <w:r>
        <w:rPr>
          <w:rFonts w:eastAsia="DengXian"/>
        </w:rPr>
        <w:t xml:space="preserve">Table </w:t>
      </w:r>
      <w:r>
        <w:rPr>
          <w:rFonts w:hint="eastAsia"/>
          <w:lang w:val="en-US" w:eastAsia="zh-CN"/>
        </w:rPr>
        <w:t>5.7</w:t>
      </w:r>
      <w:r>
        <w:rPr>
          <w:lang w:val="en-US" w:eastAsia="zh-CN"/>
        </w:rPr>
        <w:t>.2</w:t>
      </w:r>
      <w:r>
        <w:rPr>
          <w:rFonts w:eastAsia="DengXian"/>
        </w:rPr>
        <w:t>.</w:t>
      </w:r>
      <w:r>
        <w:rPr>
          <w:lang w:val="en-US" w:eastAsia="zh-CN"/>
        </w:rPr>
        <w:t>2</w:t>
      </w:r>
      <w:r>
        <w:rPr>
          <w:rFonts w:eastAsia="DengXian"/>
        </w:rPr>
        <w:t>-</w:t>
      </w:r>
      <w:r>
        <w:rPr>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51DDAE3F" w14:textId="77777777" w:rsidR="00FA1421" w:rsidRDefault="00000000">
      <w:pPr>
        <w:keepNext/>
        <w:keepLines/>
        <w:spacing w:before="240" w:after="120"/>
        <w:jc w:val="center"/>
        <w:rPr>
          <w:rFonts w:ascii="Arial" w:eastAsia="DengXian" w:hAnsi="Arial" w:cs="Arial"/>
          <w:b/>
          <w:lang w:val="en-US"/>
        </w:rPr>
      </w:pPr>
      <w:r>
        <w:rPr>
          <w:rFonts w:eastAsia="DengXian"/>
          <w:b/>
          <w:lang w:val="en-US"/>
        </w:rPr>
        <w:t>T</w:t>
      </w:r>
      <w:r>
        <w:rPr>
          <w:rFonts w:ascii="Arial" w:eastAsia="DengXian" w:hAnsi="Arial" w:cs="Arial"/>
          <w:b/>
          <w:lang w:val="en-US"/>
        </w:rPr>
        <w:t xml:space="preserve">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A1421" w14:paraId="3AB4F7D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07294A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6BDCED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FA1421" w14:paraId="625BD5B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B94652B" w14:textId="77777777" w:rsidR="00FA1421" w:rsidRDefault="00FA1421">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16FA04B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0933E51"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7BCA637E"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1E57D036"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29DB6FC6"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FA1421" w14:paraId="40AF6560"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821F48A" w14:textId="77777777" w:rsidR="00FA1421"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p>
        </w:tc>
        <w:tc>
          <w:tcPr>
            <w:tcW w:w="2608" w:type="dxa"/>
            <w:tcBorders>
              <w:top w:val="nil"/>
              <w:left w:val="nil"/>
              <w:bottom w:val="single" w:sz="4" w:space="0" w:color="auto"/>
              <w:right w:val="single" w:sz="4" w:space="0" w:color="auto"/>
            </w:tcBorders>
            <w:vAlign w:val="bottom"/>
          </w:tcPr>
          <w:p w14:paraId="49AF3B08" w14:textId="77777777" w:rsidR="00FA1421" w:rsidRDefault="0000000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sz w:val="18"/>
                <w:lang w:eastAsia="zh-CN"/>
              </w:rPr>
              <w:t>E-UTRA Band 5, 13, 14, 17, 24, 26, 27, 30, 41, 53, 70, 71, 103</w:t>
            </w:r>
          </w:p>
        </w:tc>
        <w:tc>
          <w:tcPr>
            <w:tcW w:w="851" w:type="dxa"/>
            <w:tcBorders>
              <w:top w:val="nil"/>
              <w:left w:val="nil"/>
              <w:bottom w:val="single" w:sz="4" w:space="0" w:color="auto"/>
              <w:right w:val="single" w:sz="4" w:space="0" w:color="auto"/>
            </w:tcBorders>
            <w:vAlign w:val="center"/>
          </w:tcPr>
          <w:p w14:paraId="62788722" w14:textId="77777777" w:rsidR="00FA142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4E50C67"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22199839" w14:textId="77777777" w:rsidR="00FA142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4AF17D27"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2D5B0EB8"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1950829C" w14:textId="77777777" w:rsidR="00FA1421" w:rsidRDefault="00FA1421">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FA1421" w14:paraId="57C28287"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23D0F163" w14:textId="77777777" w:rsidR="00FA1421" w:rsidRDefault="00FA142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21C930D1" w14:textId="77777777" w:rsidR="00FA142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4, 48, 66</w:t>
            </w:r>
          </w:p>
          <w:p w14:paraId="3E629133" w14:textId="77777777" w:rsidR="00FA142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NR Band n77</w:t>
            </w:r>
          </w:p>
        </w:tc>
        <w:tc>
          <w:tcPr>
            <w:tcW w:w="851" w:type="dxa"/>
            <w:tcBorders>
              <w:top w:val="nil"/>
              <w:left w:val="nil"/>
              <w:bottom w:val="single" w:sz="4" w:space="0" w:color="auto"/>
              <w:right w:val="single" w:sz="4" w:space="0" w:color="auto"/>
            </w:tcBorders>
            <w:vAlign w:val="center"/>
          </w:tcPr>
          <w:p w14:paraId="6669321C" w14:textId="77777777" w:rsidR="00FA142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6CB43B2E"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594F39D6" w14:textId="77777777" w:rsidR="00FA142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4F6AB6C2"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4BF21F85"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22B01280"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2</w:t>
            </w:r>
          </w:p>
        </w:tc>
      </w:tr>
      <w:tr w:rsidR="00FA1421" w14:paraId="6AD6E8D8"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5C166090" w14:textId="77777777" w:rsidR="00FA1421" w:rsidRDefault="00FA142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61836740" w14:textId="77777777" w:rsidR="00FA142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2, 12, 25, 85</w:t>
            </w:r>
          </w:p>
        </w:tc>
        <w:tc>
          <w:tcPr>
            <w:tcW w:w="851" w:type="dxa"/>
            <w:tcBorders>
              <w:top w:val="nil"/>
              <w:left w:val="nil"/>
              <w:bottom w:val="single" w:sz="4" w:space="0" w:color="auto"/>
              <w:right w:val="single" w:sz="4" w:space="0" w:color="auto"/>
            </w:tcBorders>
            <w:vAlign w:val="center"/>
          </w:tcPr>
          <w:p w14:paraId="091CF485" w14:textId="77777777" w:rsidR="00FA142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36DD45DE"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61CE2E49" w14:textId="77777777" w:rsidR="00FA142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DD2A227"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54A380C4" w14:textId="77777777" w:rsidR="00FA142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1F8FCDCD" w14:textId="77777777" w:rsidR="00FA1421"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4</w:t>
            </w:r>
          </w:p>
        </w:tc>
      </w:tr>
      <w:tr w:rsidR="00FA1421" w14:paraId="130C96A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1AF8939" w14:textId="77777777" w:rsidR="00FA1421"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56303921" w14:textId="77777777" w:rsidR="00FA1421" w:rsidRDefault="00000000">
            <w:pPr>
              <w:keepNext/>
              <w:keepLines/>
              <w:spacing w:after="0"/>
              <w:ind w:left="851" w:hanging="851"/>
              <w:rPr>
                <w:rFonts w:ascii="Arial" w:eastAsia="DengXian" w:hAnsi="Arial"/>
                <w:sz w:val="18"/>
              </w:rPr>
            </w:pPr>
            <w:r>
              <w:rPr>
                <w:rFonts w:ascii="Arial" w:eastAsia="DengXian" w:hAnsi="Arial"/>
                <w:sz w:val="18"/>
              </w:rPr>
              <w:t>NOTE 4:</w:t>
            </w:r>
            <w:r>
              <w:rPr>
                <w:rFonts w:ascii="Arial" w:eastAsia="DengXian" w:hAnsi="Arial"/>
                <w:sz w:val="18"/>
              </w:rPr>
              <w:tab/>
              <w:t>These requirements also apply for the frequency ranges that are less than F</w:t>
            </w:r>
            <w:r>
              <w:rPr>
                <w:rFonts w:ascii="Arial" w:eastAsia="DengXian" w:hAnsi="Arial"/>
                <w:sz w:val="18"/>
                <w:vertAlign w:val="subscript"/>
              </w:rPr>
              <w:t>OOB</w:t>
            </w:r>
            <w:r>
              <w:rPr>
                <w:rFonts w:ascii="Arial" w:eastAsia="DengXian" w:hAnsi="Arial"/>
                <w:sz w:val="18"/>
              </w:rPr>
              <w:t xml:space="preserve"> (MHz) in Table 6.5.3.1-1 from the edge of the channel bandwidth.</w:t>
            </w:r>
          </w:p>
        </w:tc>
      </w:tr>
    </w:tbl>
    <w:p w14:paraId="64FB910D" w14:textId="77777777" w:rsidR="00FA1421"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21F89583" w14:textId="77777777" w:rsidR="00FA1421" w:rsidRDefault="00000000">
      <w:r>
        <w:rPr>
          <w:lang w:eastAsia="ko-KR"/>
        </w:rPr>
        <w:t xml:space="preserve">Based on co-existence studies on </w:t>
      </w:r>
      <w:r>
        <w:rPr>
          <w:rFonts w:hint="eastAsia"/>
          <w:lang w:eastAsia="zh-CN"/>
        </w:rPr>
        <w:t>5.7</w:t>
      </w:r>
      <w:r>
        <w:rPr>
          <w:lang w:eastAsia="ko-KR"/>
        </w:rPr>
        <w:t>.2.2, no need to define exceptional REFSENS requirements.</w:t>
      </w:r>
    </w:p>
    <w:p w14:paraId="588C8ABF" w14:textId="77777777" w:rsidR="00FA1421" w:rsidRDefault="00FA1421"/>
    <w:p w14:paraId="22B39828" w14:textId="77777777" w:rsidR="00FA142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5.8</w:t>
      </w:r>
      <w:r>
        <w:rPr>
          <w:rFonts w:ascii="Arial" w:eastAsia="MS Mincho" w:hAnsi="Arial" w:cs="Arial"/>
          <w:bCs/>
          <w:sz w:val="28"/>
          <w:szCs w:val="28"/>
          <w:lang w:val="en-US" w:eastAsia="zh-CN"/>
        </w:rPr>
        <w:tab/>
        <w:t>CA_n7-n75</w:t>
      </w:r>
    </w:p>
    <w:p w14:paraId="5EE0F70B" w14:textId="77777777" w:rsidR="00FA142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5.8</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777249E5"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7689BB6B" w14:textId="77777777" w:rsidR="00FA142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 + n75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1"/>
        <w:gridCol w:w="425"/>
        <w:gridCol w:w="1281"/>
        <w:gridCol w:w="1412"/>
        <w:gridCol w:w="298"/>
        <w:gridCol w:w="1408"/>
        <w:gridCol w:w="1043"/>
      </w:tblGrid>
      <w:tr w:rsidR="00FA1421" w14:paraId="55CCEAC7"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CE7E0FF" w14:textId="77777777" w:rsidR="00FA142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06AF6A7C" w14:textId="77777777" w:rsidR="00FA142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294D457" w14:textId="77777777" w:rsidR="00FA142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A2D768" w14:textId="77777777" w:rsidR="00FA1421" w:rsidRDefault="00000000">
            <w:pPr>
              <w:keepNext/>
              <w:keepLines/>
              <w:spacing w:after="0"/>
              <w:jc w:val="center"/>
              <w:rPr>
                <w:rFonts w:ascii="Arial" w:hAnsi="Arial" w:cs="Arial"/>
                <w:b/>
                <w:sz w:val="18"/>
              </w:rPr>
            </w:pPr>
            <w:r>
              <w:rPr>
                <w:rFonts w:ascii="Arial" w:hAnsi="Arial" w:cs="Arial"/>
                <w:b/>
                <w:sz w:val="18"/>
              </w:rPr>
              <w:t>Duplex</w:t>
            </w:r>
          </w:p>
          <w:p w14:paraId="6C2EADC2" w14:textId="77777777" w:rsidR="00FA1421" w:rsidRDefault="00000000">
            <w:pPr>
              <w:keepNext/>
              <w:keepLines/>
              <w:spacing w:after="0"/>
              <w:jc w:val="center"/>
              <w:rPr>
                <w:rFonts w:ascii="Arial" w:hAnsi="Arial" w:cs="Arial"/>
                <w:b/>
                <w:sz w:val="18"/>
              </w:rPr>
            </w:pPr>
            <w:r>
              <w:rPr>
                <w:rFonts w:ascii="Arial" w:hAnsi="Arial" w:cs="Arial"/>
                <w:b/>
                <w:sz w:val="18"/>
              </w:rPr>
              <w:t>mode</w:t>
            </w:r>
          </w:p>
        </w:tc>
      </w:tr>
      <w:tr w:rsidR="00FA1421" w14:paraId="493FA195"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3157C583"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F40F7AD" w14:textId="77777777" w:rsidR="00FA142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A6A6D75" w14:textId="77777777" w:rsidR="00FA142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6FF5F186" w14:textId="77777777" w:rsidR="00FA1421" w:rsidRDefault="00FA1421">
            <w:pPr>
              <w:keepNext/>
              <w:keepLines/>
              <w:spacing w:after="0"/>
              <w:rPr>
                <w:rFonts w:ascii="Arial" w:hAnsi="Arial" w:cs="Arial"/>
                <w:bCs/>
                <w:sz w:val="18"/>
              </w:rPr>
            </w:pPr>
          </w:p>
        </w:tc>
      </w:tr>
      <w:tr w:rsidR="00FA1421" w14:paraId="36CA96FA"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2926AD5E"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BD5B9A0"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13F1E18"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4D7258EF" w14:textId="77777777" w:rsidR="00FA1421" w:rsidRDefault="00FA1421">
            <w:pPr>
              <w:keepNext/>
              <w:keepLines/>
              <w:spacing w:after="0"/>
              <w:rPr>
                <w:rFonts w:ascii="Arial" w:hAnsi="Arial" w:cs="Arial"/>
                <w:bCs/>
                <w:sz w:val="18"/>
              </w:rPr>
            </w:pPr>
          </w:p>
        </w:tc>
      </w:tr>
      <w:tr w:rsidR="00FA1421" w14:paraId="44D3F413"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50EB99C"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n7</w:t>
            </w:r>
          </w:p>
        </w:tc>
        <w:tc>
          <w:tcPr>
            <w:tcW w:w="1271" w:type="dxa"/>
            <w:tcBorders>
              <w:top w:val="single" w:sz="4" w:space="0" w:color="auto"/>
              <w:left w:val="single" w:sz="4" w:space="0" w:color="auto"/>
              <w:bottom w:val="single" w:sz="4" w:space="0" w:color="auto"/>
              <w:right w:val="nil"/>
            </w:tcBorders>
            <w:vAlign w:val="center"/>
          </w:tcPr>
          <w:p w14:paraId="70F33F67"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2500 MHz</w:t>
            </w:r>
          </w:p>
        </w:tc>
        <w:tc>
          <w:tcPr>
            <w:tcW w:w="425" w:type="dxa"/>
            <w:tcBorders>
              <w:top w:val="single" w:sz="4" w:space="0" w:color="auto"/>
              <w:left w:val="nil"/>
              <w:bottom w:val="single" w:sz="4" w:space="0" w:color="auto"/>
              <w:right w:val="nil"/>
            </w:tcBorders>
            <w:vAlign w:val="center"/>
          </w:tcPr>
          <w:p w14:paraId="3ED4594A"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737243EC"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2570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01A49EFD"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2620 MHz</w:t>
            </w:r>
          </w:p>
        </w:tc>
        <w:tc>
          <w:tcPr>
            <w:tcW w:w="298" w:type="dxa"/>
            <w:tcBorders>
              <w:top w:val="single" w:sz="4" w:space="0" w:color="auto"/>
              <w:left w:val="nil"/>
              <w:bottom w:val="single" w:sz="4" w:space="0" w:color="auto"/>
              <w:right w:val="nil"/>
            </w:tcBorders>
            <w:vAlign w:val="center"/>
          </w:tcPr>
          <w:p w14:paraId="2373F2E7"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323A5B17"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2690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3C5582A"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FA1421" w14:paraId="5DFE1582"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2475090"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n75</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4EA6367"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N/A</w:t>
            </w:r>
          </w:p>
        </w:tc>
        <w:tc>
          <w:tcPr>
            <w:tcW w:w="1412" w:type="dxa"/>
            <w:tcBorders>
              <w:top w:val="single" w:sz="4" w:space="0" w:color="auto"/>
              <w:left w:val="single" w:sz="4" w:space="0" w:color="auto"/>
              <w:bottom w:val="single" w:sz="4" w:space="0" w:color="auto"/>
              <w:right w:val="nil"/>
            </w:tcBorders>
            <w:vAlign w:val="center"/>
          </w:tcPr>
          <w:p w14:paraId="3EF43E02"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298" w:type="dxa"/>
            <w:tcBorders>
              <w:top w:val="single" w:sz="4" w:space="0" w:color="auto"/>
              <w:left w:val="nil"/>
              <w:bottom w:val="single" w:sz="4" w:space="0" w:color="auto"/>
              <w:right w:val="nil"/>
            </w:tcBorders>
            <w:vAlign w:val="center"/>
          </w:tcPr>
          <w:p w14:paraId="3AFBB987" w14:textId="77777777" w:rsidR="00FA142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660951F9"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E9AA6CF" w14:textId="77777777" w:rsidR="00FA1421" w:rsidRDefault="00000000">
            <w:pPr>
              <w:keepNext/>
              <w:keepLines/>
              <w:spacing w:after="0"/>
              <w:jc w:val="center"/>
              <w:rPr>
                <w:rFonts w:ascii="Arial" w:hAnsi="Arial" w:cs="Arial"/>
                <w:sz w:val="18"/>
                <w:lang w:eastAsia="ja-JP"/>
              </w:rPr>
            </w:pPr>
            <w:r>
              <w:rPr>
                <w:rFonts w:ascii="Arial" w:hAnsi="Arial" w:cs="Arial"/>
                <w:sz w:val="18"/>
                <w:lang w:val="en-US" w:eastAsia="ko-KR"/>
              </w:rPr>
              <w:t>SDL</w:t>
            </w:r>
          </w:p>
        </w:tc>
      </w:tr>
    </w:tbl>
    <w:p w14:paraId="778C12E9"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53BE6A0E" w14:textId="77777777" w:rsidR="00FA142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 + n75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FA1421" w14:paraId="45D3EE1A"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4AF78D34" w14:textId="77777777" w:rsidR="00FA142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5F0CFDF"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2635888"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482DED" w14:textId="77777777" w:rsidR="00FA142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416B2BE" w14:textId="77777777" w:rsidR="00FA142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FA1421" w14:paraId="5FA5B382"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6E62356F" w14:textId="77777777" w:rsidR="00FA1421" w:rsidRDefault="00FA142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8A8C2EF" w14:textId="77777777" w:rsidR="00FA1421" w:rsidRDefault="00FA142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D4B1BFA" w14:textId="77777777" w:rsidR="00FA1421" w:rsidRDefault="00FA142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7CEE6F"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D3DD08"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D36B65"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CC0CB0"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0F6D51"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E18ACD"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96B42A"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8A72FD"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6A5BE7"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54A0D4"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AAE537"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286717"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907BDCA"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7908BF74" w14:textId="77777777" w:rsidR="00FA1421" w:rsidRDefault="00FA1421">
            <w:pPr>
              <w:keepNext/>
              <w:keepLines/>
              <w:spacing w:after="0"/>
              <w:jc w:val="center"/>
              <w:rPr>
                <w:rFonts w:ascii="Arial" w:hAnsi="Arial" w:cs="Arial"/>
                <w:bCs/>
                <w:sz w:val="18"/>
                <w:lang w:val="en-US" w:eastAsia="zh-CN"/>
              </w:rPr>
            </w:pPr>
          </w:p>
        </w:tc>
      </w:tr>
      <w:tr w:rsidR="00FA1421" w14:paraId="07741AC7"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72E4717E"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p>
        </w:tc>
        <w:tc>
          <w:tcPr>
            <w:tcW w:w="1396" w:type="dxa"/>
            <w:vMerge w:val="restart"/>
            <w:tcBorders>
              <w:left w:val="single" w:sz="4" w:space="0" w:color="auto"/>
              <w:right w:val="single" w:sz="4" w:space="0" w:color="auto"/>
            </w:tcBorders>
            <w:shd w:val="clear" w:color="auto" w:fill="auto"/>
            <w:vAlign w:val="center"/>
          </w:tcPr>
          <w:p w14:paraId="40E2E4DC"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5B72AFF3"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n7</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D4E9EC"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1EEB1C"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2E6BFC"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F18214"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1829CE"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08BD4C"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52D0F2"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26A090"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EAAD8C"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610A9A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4944AE"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DCBF53" w14:textId="77777777" w:rsidR="00FA1421" w:rsidRDefault="00FA142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8A48D25" w14:textId="77777777" w:rsidR="00FA1421" w:rsidRDefault="00FA1421">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0BC7B4EA"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FA1421" w14:paraId="7443A277"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0C33E664" w14:textId="77777777" w:rsidR="00FA1421" w:rsidRDefault="00FA142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E1A303E" w14:textId="77777777" w:rsidR="00FA1421" w:rsidRDefault="00FA142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DB990EB"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n75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F94B68" w14:textId="77777777" w:rsidR="00FA142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CEABEC"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A66017"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C126A6"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F49568"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148E39"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A0F992"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93403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13403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C936DB3"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E43F46"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5C32B4" w14:textId="77777777" w:rsidR="00FA1421" w:rsidRDefault="00FA142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11E7CD" w14:textId="77777777" w:rsidR="00FA1421" w:rsidRDefault="00FA142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72F67717" w14:textId="77777777" w:rsidR="00FA1421" w:rsidRDefault="00FA1421">
            <w:pPr>
              <w:keepNext/>
              <w:keepLines/>
              <w:spacing w:after="0"/>
              <w:jc w:val="center"/>
              <w:rPr>
                <w:rFonts w:ascii="Arial" w:hAnsi="Arial" w:cs="Arial"/>
                <w:bCs/>
                <w:sz w:val="18"/>
                <w:lang w:val="en-US" w:eastAsia="zh-CN"/>
              </w:rPr>
            </w:pPr>
          </w:p>
        </w:tc>
      </w:tr>
    </w:tbl>
    <w:p w14:paraId="61BCABD6" w14:textId="77777777" w:rsidR="00FA1421" w:rsidRDefault="00FA1421">
      <w:pPr>
        <w:jc w:val="center"/>
        <w:rPr>
          <w:rFonts w:ascii="Arial" w:hAnsi="Arial" w:cs="Arial"/>
          <w:bCs/>
          <w:lang w:val="en-US" w:eastAsia="zh-CN"/>
        </w:rPr>
      </w:pPr>
    </w:p>
    <w:p w14:paraId="1E190D48"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421F4325" w14:textId="77777777" w:rsidR="00FA142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5.8</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5.8</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w:t>
      </w:r>
    </w:p>
    <w:p w14:paraId="445FC0ED" w14:textId="77777777" w:rsidR="00FA142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-1: UL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6CFB894E"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28791FD0"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9C62EA0"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2F79594"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F32265A"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1F657DC"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29574D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AB0B88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8A4952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270505B6" w14:textId="77777777">
        <w:trPr>
          <w:trHeight w:val="720"/>
        </w:trPr>
        <w:tc>
          <w:tcPr>
            <w:tcW w:w="877" w:type="dxa"/>
            <w:tcBorders>
              <w:top w:val="nil"/>
              <w:left w:val="single" w:sz="4" w:space="0" w:color="auto"/>
              <w:bottom w:val="single" w:sz="4" w:space="0" w:color="auto"/>
              <w:right w:val="single" w:sz="4" w:space="0" w:color="auto"/>
            </w:tcBorders>
            <w:vAlign w:val="center"/>
          </w:tcPr>
          <w:p w14:paraId="08CF6AC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83F138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6DC07D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225A3FE"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7910F56D"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AA4529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2D01E66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3CF05B4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BE986AE"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8E0B8A5"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60188076"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FA1421" w14:paraId="6B567307" w14:textId="77777777">
        <w:trPr>
          <w:trHeight w:val="288"/>
        </w:trPr>
        <w:tc>
          <w:tcPr>
            <w:tcW w:w="877" w:type="dxa"/>
            <w:tcBorders>
              <w:top w:val="nil"/>
              <w:left w:val="single" w:sz="4" w:space="0" w:color="auto"/>
              <w:bottom w:val="single" w:sz="4" w:space="0" w:color="auto"/>
              <w:right w:val="single" w:sz="4" w:space="0" w:color="auto"/>
            </w:tcBorders>
            <w:vAlign w:val="center"/>
          </w:tcPr>
          <w:p w14:paraId="06B8DE9A"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nil"/>
              <w:left w:val="nil"/>
              <w:bottom w:val="single" w:sz="4" w:space="0" w:color="auto"/>
              <w:right w:val="single" w:sz="4" w:space="0" w:color="auto"/>
            </w:tcBorders>
            <w:vAlign w:val="center"/>
          </w:tcPr>
          <w:p w14:paraId="7D40785B"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nil"/>
              <w:left w:val="nil"/>
              <w:bottom w:val="single" w:sz="4" w:space="0" w:color="auto"/>
              <w:right w:val="single" w:sz="4" w:space="0" w:color="auto"/>
            </w:tcBorders>
            <w:vAlign w:val="center"/>
          </w:tcPr>
          <w:p w14:paraId="2D56470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nil"/>
              <w:left w:val="nil"/>
              <w:bottom w:val="single" w:sz="4" w:space="0" w:color="auto"/>
              <w:right w:val="single" w:sz="4" w:space="0" w:color="auto"/>
            </w:tcBorders>
            <w:vAlign w:val="center"/>
          </w:tcPr>
          <w:p w14:paraId="61EF96B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nil"/>
              <w:left w:val="nil"/>
              <w:bottom w:val="single" w:sz="4" w:space="0" w:color="auto"/>
              <w:right w:val="single" w:sz="4" w:space="0" w:color="auto"/>
            </w:tcBorders>
            <w:vAlign w:val="center"/>
          </w:tcPr>
          <w:p w14:paraId="3F757C50"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nil"/>
              <w:left w:val="nil"/>
              <w:bottom w:val="single" w:sz="4" w:space="0" w:color="auto"/>
              <w:right w:val="single" w:sz="4" w:space="0" w:color="auto"/>
            </w:tcBorders>
            <w:vAlign w:val="center"/>
          </w:tcPr>
          <w:p w14:paraId="192EEBB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5000</w:t>
            </w:r>
          </w:p>
        </w:tc>
        <w:tc>
          <w:tcPr>
            <w:tcW w:w="876" w:type="dxa"/>
            <w:tcBorders>
              <w:top w:val="nil"/>
              <w:left w:val="nil"/>
              <w:bottom w:val="single" w:sz="4" w:space="0" w:color="auto"/>
              <w:right w:val="single" w:sz="4" w:space="0" w:color="auto"/>
            </w:tcBorders>
            <w:vAlign w:val="center"/>
          </w:tcPr>
          <w:p w14:paraId="3816BA5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5140</w:t>
            </w:r>
          </w:p>
        </w:tc>
        <w:tc>
          <w:tcPr>
            <w:tcW w:w="876" w:type="dxa"/>
            <w:tcBorders>
              <w:top w:val="nil"/>
              <w:left w:val="nil"/>
              <w:bottom w:val="single" w:sz="4" w:space="0" w:color="auto"/>
              <w:right w:val="single" w:sz="4" w:space="0" w:color="auto"/>
            </w:tcBorders>
            <w:vAlign w:val="center"/>
          </w:tcPr>
          <w:p w14:paraId="5AF70E5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7500</w:t>
            </w:r>
          </w:p>
        </w:tc>
        <w:tc>
          <w:tcPr>
            <w:tcW w:w="876" w:type="dxa"/>
            <w:tcBorders>
              <w:top w:val="nil"/>
              <w:left w:val="nil"/>
              <w:bottom w:val="single" w:sz="4" w:space="0" w:color="auto"/>
              <w:right w:val="single" w:sz="4" w:space="0" w:color="auto"/>
            </w:tcBorders>
            <w:vAlign w:val="center"/>
          </w:tcPr>
          <w:p w14:paraId="52EE1A0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7710</w:t>
            </w:r>
          </w:p>
        </w:tc>
        <w:tc>
          <w:tcPr>
            <w:tcW w:w="876" w:type="dxa"/>
            <w:tcBorders>
              <w:top w:val="nil"/>
              <w:left w:val="nil"/>
              <w:bottom w:val="single" w:sz="4" w:space="0" w:color="auto"/>
              <w:right w:val="single" w:sz="4" w:space="0" w:color="auto"/>
            </w:tcBorders>
            <w:vAlign w:val="center"/>
          </w:tcPr>
          <w:p w14:paraId="1369C3D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10000</w:t>
            </w:r>
          </w:p>
        </w:tc>
        <w:tc>
          <w:tcPr>
            <w:tcW w:w="867" w:type="dxa"/>
            <w:tcBorders>
              <w:top w:val="nil"/>
              <w:left w:val="nil"/>
              <w:bottom w:val="single" w:sz="4" w:space="0" w:color="auto"/>
              <w:right w:val="single" w:sz="4" w:space="0" w:color="auto"/>
            </w:tcBorders>
            <w:vAlign w:val="center"/>
          </w:tcPr>
          <w:p w14:paraId="5B8A7FD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10280</w:t>
            </w:r>
          </w:p>
        </w:tc>
      </w:tr>
      <w:tr w:rsidR="00FA1421" w14:paraId="5251100E" w14:textId="77777777">
        <w:trPr>
          <w:trHeight w:val="288"/>
        </w:trPr>
        <w:tc>
          <w:tcPr>
            <w:tcW w:w="877" w:type="dxa"/>
            <w:tcBorders>
              <w:top w:val="nil"/>
              <w:left w:val="single" w:sz="4" w:space="0" w:color="auto"/>
              <w:bottom w:val="single" w:sz="4" w:space="0" w:color="auto"/>
              <w:right w:val="single" w:sz="4" w:space="0" w:color="auto"/>
            </w:tcBorders>
            <w:vAlign w:val="center"/>
          </w:tcPr>
          <w:p w14:paraId="6E87C84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6A1B4BF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343F476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7AA25AF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4188597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6DD432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1664B5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C6450F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F822AA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FAC3C16" w14:textId="77777777" w:rsidR="00FA1421"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c>
          <w:tcPr>
            <w:tcW w:w="867" w:type="dxa"/>
            <w:tcBorders>
              <w:top w:val="nil"/>
              <w:left w:val="nil"/>
              <w:bottom w:val="single" w:sz="4" w:space="0" w:color="auto"/>
              <w:right w:val="single" w:sz="4" w:space="0" w:color="auto"/>
            </w:tcBorders>
            <w:vAlign w:val="center"/>
          </w:tcPr>
          <w:p w14:paraId="1D8A00E5" w14:textId="77777777" w:rsidR="00FA1421"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r>
    </w:tbl>
    <w:p w14:paraId="0AE1D224" w14:textId="77777777" w:rsidR="00FA1421" w:rsidRDefault="00FA1421">
      <w:pPr>
        <w:jc w:val="center"/>
        <w:rPr>
          <w:rFonts w:ascii="Arial" w:eastAsia="MS Mincho" w:hAnsi="Arial" w:cs="Arial"/>
          <w:b/>
          <w:lang w:eastAsia="zh-CN"/>
        </w:rPr>
      </w:pPr>
    </w:p>
    <w:p w14:paraId="14475585" w14:textId="77777777" w:rsidR="00FA142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DL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5CB2C94A"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0FA889C4"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FB9CB64"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5BC9518"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EB0846C"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4D500BE"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5A8A6D3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0B8D8C7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0515EE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01875A48" w14:textId="77777777">
        <w:trPr>
          <w:trHeight w:val="732"/>
        </w:trPr>
        <w:tc>
          <w:tcPr>
            <w:tcW w:w="877" w:type="dxa"/>
            <w:tcBorders>
              <w:top w:val="nil"/>
              <w:left w:val="single" w:sz="4" w:space="0" w:color="auto"/>
              <w:bottom w:val="single" w:sz="4" w:space="0" w:color="auto"/>
              <w:right w:val="single" w:sz="4" w:space="0" w:color="auto"/>
            </w:tcBorders>
            <w:vAlign w:val="center"/>
          </w:tcPr>
          <w:p w14:paraId="51E1020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4016F6A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4C01E63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7FE8F17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684524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3D542A0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0DC5083"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7F099DD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EF9ECD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44FEFD5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0549F6A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FA1421" w14:paraId="4667F646" w14:textId="77777777">
        <w:trPr>
          <w:trHeight w:val="288"/>
        </w:trPr>
        <w:tc>
          <w:tcPr>
            <w:tcW w:w="877" w:type="dxa"/>
            <w:tcBorders>
              <w:top w:val="nil"/>
              <w:left w:val="single" w:sz="4" w:space="0" w:color="auto"/>
              <w:bottom w:val="single" w:sz="4" w:space="0" w:color="auto"/>
              <w:right w:val="single" w:sz="4" w:space="0" w:color="auto"/>
            </w:tcBorders>
            <w:vAlign w:val="center"/>
          </w:tcPr>
          <w:p w14:paraId="409F1CD3"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single" w:sz="4" w:space="0" w:color="auto"/>
              <w:left w:val="nil"/>
              <w:bottom w:val="single" w:sz="4" w:space="0" w:color="auto"/>
              <w:right w:val="single" w:sz="4" w:space="0" w:color="auto"/>
            </w:tcBorders>
            <w:vAlign w:val="center"/>
          </w:tcPr>
          <w:p w14:paraId="3321ABF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single" w:sz="4" w:space="0" w:color="auto"/>
              <w:left w:val="nil"/>
              <w:bottom w:val="single" w:sz="4" w:space="0" w:color="auto"/>
              <w:right w:val="single" w:sz="4" w:space="0" w:color="auto"/>
            </w:tcBorders>
            <w:vAlign w:val="center"/>
          </w:tcPr>
          <w:p w14:paraId="2DCFC5F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single" w:sz="4" w:space="0" w:color="auto"/>
              <w:left w:val="nil"/>
              <w:bottom w:val="single" w:sz="4" w:space="0" w:color="auto"/>
              <w:right w:val="single" w:sz="4" w:space="0" w:color="auto"/>
            </w:tcBorders>
            <w:vAlign w:val="center"/>
          </w:tcPr>
          <w:p w14:paraId="16EAE31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single" w:sz="4" w:space="0" w:color="auto"/>
              <w:left w:val="nil"/>
              <w:bottom w:val="single" w:sz="4" w:space="0" w:color="auto"/>
              <w:right w:val="single" w:sz="4" w:space="0" w:color="auto"/>
            </w:tcBorders>
            <w:vAlign w:val="center"/>
          </w:tcPr>
          <w:p w14:paraId="4C167F9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single" w:sz="4" w:space="0" w:color="auto"/>
              <w:left w:val="nil"/>
              <w:bottom w:val="single" w:sz="4" w:space="0" w:color="auto"/>
              <w:right w:val="single" w:sz="4" w:space="0" w:color="auto"/>
            </w:tcBorders>
            <w:vAlign w:val="center"/>
          </w:tcPr>
          <w:p w14:paraId="162A5B7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5240</w:t>
            </w:r>
          </w:p>
        </w:tc>
        <w:tc>
          <w:tcPr>
            <w:tcW w:w="876" w:type="dxa"/>
            <w:tcBorders>
              <w:top w:val="single" w:sz="4" w:space="0" w:color="auto"/>
              <w:left w:val="nil"/>
              <w:bottom w:val="single" w:sz="4" w:space="0" w:color="auto"/>
              <w:right w:val="single" w:sz="4" w:space="0" w:color="auto"/>
            </w:tcBorders>
            <w:vAlign w:val="center"/>
          </w:tcPr>
          <w:p w14:paraId="72049FC0"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367184A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7860</w:t>
            </w:r>
          </w:p>
        </w:tc>
        <w:tc>
          <w:tcPr>
            <w:tcW w:w="876" w:type="dxa"/>
            <w:tcBorders>
              <w:top w:val="single" w:sz="4" w:space="0" w:color="auto"/>
              <w:left w:val="nil"/>
              <w:bottom w:val="single" w:sz="4" w:space="0" w:color="auto"/>
              <w:right w:val="single" w:sz="4" w:space="0" w:color="auto"/>
            </w:tcBorders>
            <w:vAlign w:val="center"/>
          </w:tcPr>
          <w:p w14:paraId="3BFBF1D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4B79646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10480</w:t>
            </w:r>
          </w:p>
        </w:tc>
        <w:tc>
          <w:tcPr>
            <w:tcW w:w="867" w:type="dxa"/>
            <w:tcBorders>
              <w:top w:val="nil"/>
              <w:left w:val="nil"/>
              <w:bottom w:val="single" w:sz="4" w:space="0" w:color="auto"/>
              <w:right w:val="single" w:sz="4" w:space="0" w:color="auto"/>
            </w:tcBorders>
            <w:vAlign w:val="center"/>
          </w:tcPr>
          <w:p w14:paraId="0B0E809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10760</w:t>
            </w:r>
          </w:p>
        </w:tc>
      </w:tr>
      <w:tr w:rsidR="00FA1421" w14:paraId="0CEF2AB2" w14:textId="77777777">
        <w:trPr>
          <w:trHeight w:val="288"/>
        </w:trPr>
        <w:tc>
          <w:tcPr>
            <w:tcW w:w="877" w:type="dxa"/>
            <w:tcBorders>
              <w:top w:val="nil"/>
              <w:left w:val="single" w:sz="4" w:space="0" w:color="auto"/>
              <w:bottom w:val="single" w:sz="4" w:space="0" w:color="auto"/>
              <w:right w:val="single" w:sz="4" w:space="0" w:color="auto"/>
            </w:tcBorders>
            <w:vAlign w:val="center"/>
          </w:tcPr>
          <w:p w14:paraId="1D5FB7F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7C21651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282FB51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943F55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4F27382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EA3446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488421B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100F7FA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3DA1907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7A2F50A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0435544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4E45AEA7" w14:textId="77777777" w:rsidR="00FA1421" w:rsidRDefault="00FA1421">
      <w:pPr>
        <w:jc w:val="center"/>
        <w:rPr>
          <w:rFonts w:ascii="Arial" w:eastAsia="MS Mincho" w:hAnsi="Arial" w:cs="Arial"/>
          <w:b/>
          <w:lang w:eastAsia="zh-CN"/>
        </w:rPr>
      </w:pPr>
    </w:p>
    <w:p w14:paraId="624A1B27" w14:textId="77777777" w:rsidR="00FA1421" w:rsidRDefault="00000000">
      <w:pPr>
        <w:rPr>
          <w:rFonts w:ascii="Arial" w:hAnsi="Arial" w:cs="Arial"/>
        </w:rPr>
      </w:pPr>
      <w:r>
        <w:rPr>
          <w:rFonts w:ascii="Arial" w:hAnsi="Arial" w:cs="Arial"/>
          <w:lang w:val="en-US" w:eastAsia="zh-CN"/>
        </w:rPr>
        <w:t>Based on above tables,</w:t>
      </w:r>
      <w:r>
        <w:rPr>
          <w:rFonts w:ascii="Arial" w:hAnsi="Arial" w:cs="Arial"/>
        </w:rPr>
        <w:t xml:space="preserve"> there are no harmonic or harmonic mixing concerns </w:t>
      </w:r>
      <w:r>
        <w:rPr>
          <w:rFonts w:ascii="Arial" w:eastAsia="MS Mincho" w:hAnsi="Arial" w:cs="Arial"/>
          <w:lang w:eastAsia="zh-CN"/>
        </w:rPr>
        <w:t>for this combination</w:t>
      </w:r>
      <w:r>
        <w:rPr>
          <w:rFonts w:ascii="Arial" w:hAnsi="Arial" w:cs="Arial"/>
          <w:color w:val="000000"/>
          <w:lang w:eastAsia="zh-CN"/>
        </w:rPr>
        <w:t>.</w:t>
      </w:r>
    </w:p>
    <w:p w14:paraId="500082E1" w14:textId="77777777" w:rsidR="00FA1421" w:rsidRDefault="00000000">
      <w:pPr>
        <w:pStyle w:val="Heading4"/>
        <w:tabs>
          <w:tab w:val="left" w:pos="0"/>
          <w:tab w:val="left" w:pos="420"/>
          <w:tab w:val="left" w:pos="864"/>
        </w:tabs>
        <w:ind w:left="0" w:firstLine="0"/>
        <w:rPr>
          <w:rFonts w:cs="Arial"/>
          <w:lang w:eastAsia="zh-CN"/>
        </w:rPr>
      </w:pPr>
      <w:bookmarkStart w:id="294" w:name="_Toc9607624"/>
      <w:bookmarkStart w:id="295" w:name="_Toc17455"/>
      <w:bookmarkStart w:id="296" w:name="_Toc13133135"/>
      <w:bookmarkStart w:id="297" w:name="_Toc36560776"/>
      <w:bookmarkStart w:id="298" w:name="_Toc519493988"/>
      <w:bookmarkStart w:id="299" w:name="_Toc22652"/>
      <w:bookmarkStart w:id="300" w:name="_Toc11843"/>
      <w:bookmarkStart w:id="301" w:name="_Toc14278"/>
      <w:bookmarkStart w:id="302" w:name="_Toc7523"/>
      <w:r>
        <w:rPr>
          <w:rFonts w:cs="Arial" w:hint="eastAsia"/>
          <w:lang w:eastAsia="zh-CN"/>
        </w:rPr>
        <w:t>5.8</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294"/>
      <w:bookmarkEnd w:id="295"/>
      <w:bookmarkEnd w:id="296"/>
      <w:bookmarkEnd w:id="297"/>
      <w:bookmarkEnd w:id="298"/>
      <w:bookmarkEnd w:id="299"/>
      <w:bookmarkEnd w:id="300"/>
      <w:bookmarkEnd w:id="301"/>
      <w:bookmarkEnd w:id="302"/>
    </w:p>
    <w:p w14:paraId="3EA9D82A" w14:textId="77777777" w:rsidR="00FA1421"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are the same as those already specified for CA_7-32 in TS 36.101.</w:t>
      </w:r>
    </w:p>
    <w:p w14:paraId="14D6A8B7" w14:textId="77777777" w:rsidR="00FA142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03" w:name="OLE_LINK25"/>
      <w:r>
        <w:rPr>
          <w:rFonts w:ascii="Arial" w:hAnsi="Arial" w:cs="Arial"/>
          <w:b/>
          <w:bCs/>
        </w:rPr>
        <w:t>ΔT</w:t>
      </w:r>
      <w:r>
        <w:rPr>
          <w:rFonts w:ascii="Arial" w:hAnsi="Arial" w:cs="Arial"/>
          <w:b/>
          <w:bCs/>
          <w:vertAlign w:val="subscript"/>
        </w:rPr>
        <w:t>IB,c</w:t>
      </w:r>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0FE96485" w14:textId="77777777">
        <w:trPr>
          <w:jc w:val="center"/>
        </w:trPr>
        <w:tc>
          <w:tcPr>
            <w:tcW w:w="2336" w:type="dxa"/>
            <w:vMerge w:val="restart"/>
          </w:tcPr>
          <w:p w14:paraId="0A1325B6"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B9A778F"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23FA07A1" w14:textId="77777777">
        <w:trPr>
          <w:jc w:val="center"/>
        </w:trPr>
        <w:tc>
          <w:tcPr>
            <w:tcW w:w="2336" w:type="dxa"/>
            <w:vMerge/>
            <w:tcBorders>
              <w:bottom w:val="single" w:sz="4" w:space="0" w:color="auto"/>
            </w:tcBorders>
          </w:tcPr>
          <w:p w14:paraId="07C2054E" w14:textId="77777777" w:rsidR="00FA1421" w:rsidRDefault="00FA1421">
            <w:pPr>
              <w:pStyle w:val="TAH"/>
              <w:spacing w:line="260" w:lineRule="auto"/>
            </w:pPr>
          </w:p>
        </w:tc>
        <w:tc>
          <w:tcPr>
            <w:tcW w:w="5904" w:type="dxa"/>
            <w:gridSpan w:val="2"/>
          </w:tcPr>
          <w:p w14:paraId="395243A6"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01B7590D" w14:textId="77777777">
        <w:trPr>
          <w:jc w:val="center"/>
        </w:trPr>
        <w:tc>
          <w:tcPr>
            <w:tcW w:w="2336" w:type="dxa"/>
            <w:shd w:val="clear" w:color="auto" w:fill="auto"/>
            <w:vAlign w:val="center"/>
          </w:tcPr>
          <w:p w14:paraId="4A037A8A" w14:textId="77777777" w:rsidR="00FA142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vAlign w:val="center"/>
          </w:tcPr>
          <w:p w14:paraId="0280CBD1" w14:textId="77777777" w:rsidR="00FA142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14:paraId="2217AF93" w14:textId="77777777" w:rsidR="00FA1421" w:rsidRDefault="00000000">
            <w:pPr>
              <w:pStyle w:val="TAC"/>
              <w:spacing w:line="260" w:lineRule="auto"/>
              <w:rPr>
                <w:lang w:val="en-US" w:eastAsia="zh-CN"/>
              </w:rPr>
            </w:pPr>
            <w:r>
              <w:rPr>
                <w:rFonts w:hint="eastAsia"/>
                <w:lang w:val="en-US" w:eastAsia="zh-CN"/>
              </w:rPr>
              <w:t>0</w:t>
            </w:r>
          </w:p>
        </w:tc>
      </w:tr>
      <w:tr w:rsidR="00FA1421" w14:paraId="79E84AA4" w14:textId="77777777">
        <w:trPr>
          <w:jc w:val="center"/>
        </w:trPr>
        <w:tc>
          <w:tcPr>
            <w:tcW w:w="8240" w:type="dxa"/>
            <w:gridSpan w:val="3"/>
            <w:tcBorders>
              <w:bottom w:val="single" w:sz="4" w:space="0" w:color="auto"/>
            </w:tcBorders>
            <w:shd w:val="clear" w:color="auto" w:fill="auto"/>
            <w:vAlign w:val="center"/>
          </w:tcPr>
          <w:p w14:paraId="71DFE624"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58CE98B"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F846AEA" w14:textId="77777777" w:rsidR="00FA1421" w:rsidRDefault="00FA1421">
      <w:pPr>
        <w:rPr>
          <w:rFonts w:eastAsia="SimSun"/>
        </w:rPr>
      </w:pPr>
    </w:p>
    <w:p w14:paraId="76067E3A"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096052B3" w14:textId="77777777">
        <w:trPr>
          <w:trHeight w:val="187"/>
          <w:jc w:val="center"/>
        </w:trPr>
        <w:tc>
          <w:tcPr>
            <w:tcW w:w="1535" w:type="dxa"/>
            <w:vMerge w:val="restart"/>
          </w:tcPr>
          <w:p w14:paraId="7225747F" w14:textId="77777777" w:rsidR="00FA1421" w:rsidRDefault="00000000">
            <w:pPr>
              <w:pStyle w:val="TAH"/>
            </w:pPr>
            <w:r>
              <w:t>Inter-band CA combination</w:t>
            </w:r>
          </w:p>
        </w:tc>
        <w:tc>
          <w:tcPr>
            <w:tcW w:w="5904" w:type="dxa"/>
            <w:gridSpan w:val="2"/>
          </w:tcPr>
          <w:p w14:paraId="21F32F0A"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7EFD1C35" w14:textId="77777777">
        <w:trPr>
          <w:trHeight w:val="187"/>
          <w:jc w:val="center"/>
        </w:trPr>
        <w:tc>
          <w:tcPr>
            <w:tcW w:w="1535" w:type="dxa"/>
            <w:vMerge/>
            <w:tcBorders>
              <w:bottom w:val="single" w:sz="4" w:space="0" w:color="auto"/>
            </w:tcBorders>
          </w:tcPr>
          <w:p w14:paraId="4F515C1E" w14:textId="77777777" w:rsidR="00FA1421" w:rsidRDefault="00FA1421">
            <w:pPr>
              <w:pStyle w:val="TAH"/>
            </w:pPr>
          </w:p>
        </w:tc>
        <w:tc>
          <w:tcPr>
            <w:tcW w:w="5904" w:type="dxa"/>
            <w:gridSpan w:val="2"/>
          </w:tcPr>
          <w:p w14:paraId="7F47C27C"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0F0876AE" w14:textId="77777777">
        <w:trPr>
          <w:trHeight w:val="187"/>
          <w:jc w:val="center"/>
        </w:trPr>
        <w:tc>
          <w:tcPr>
            <w:tcW w:w="1535" w:type="dxa"/>
          </w:tcPr>
          <w:p w14:paraId="4F30258C" w14:textId="77777777" w:rsidR="00FA1421" w:rsidRDefault="00000000">
            <w:pPr>
              <w:pStyle w:val="TAC"/>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tcPr>
          <w:p w14:paraId="051D554A" w14:textId="77777777" w:rsidR="00FA1421" w:rsidRDefault="00000000">
            <w:pPr>
              <w:pStyle w:val="TAC"/>
              <w:rPr>
                <w:lang w:val="en-US" w:eastAsia="zh-CN"/>
              </w:rPr>
            </w:pPr>
            <w:r>
              <w:rPr>
                <w:rFonts w:hint="eastAsia"/>
                <w:lang w:val="en-US" w:eastAsia="zh-CN"/>
              </w:rPr>
              <w:t>-</w:t>
            </w:r>
          </w:p>
        </w:tc>
        <w:tc>
          <w:tcPr>
            <w:tcW w:w="2952" w:type="dxa"/>
          </w:tcPr>
          <w:p w14:paraId="515D9ACC" w14:textId="77777777" w:rsidR="00FA1421" w:rsidRDefault="00000000">
            <w:pPr>
              <w:pStyle w:val="TAC"/>
              <w:rPr>
                <w:lang w:eastAsia="zh-CN"/>
              </w:rPr>
            </w:pPr>
            <w:r>
              <w:rPr>
                <w:rFonts w:hint="eastAsia"/>
                <w:lang w:val="en-US" w:eastAsia="zh-CN"/>
              </w:rPr>
              <w:t>-</w:t>
            </w:r>
          </w:p>
        </w:tc>
      </w:tr>
      <w:tr w:rsidR="00FA1421" w14:paraId="3E654C42" w14:textId="77777777">
        <w:trPr>
          <w:trHeight w:val="187"/>
          <w:jc w:val="center"/>
        </w:trPr>
        <w:tc>
          <w:tcPr>
            <w:tcW w:w="7439" w:type="dxa"/>
            <w:gridSpan w:val="3"/>
            <w:tcBorders>
              <w:bottom w:val="single" w:sz="4" w:space="0" w:color="auto"/>
            </w:tcBorders>
          </w:tcPr>
          <w:p w14:paraId="52BD9A45"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ED43796"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F2B66DA" w14:textId="77777777" w:rsidR="00FA1421" w:rsidRDefault="00FA1421">
      <w:pPr>
        <w:jc w:val="center"/>
        <w:rPr>
          <w:rFonts w:ascii="Arial" w:hAnsi="Arial" w:cs="Arial"/>
          <w:b/>
          <w:bCs/>
          <w:vertAlign w:val="subscript"/>
        </w:rPr>
      </w:pPr>
    </w:p>
    <w:p w14:paraId="4F15A218" w14:textId="77777777" w:rsidR="00FA1421" w:rsidRDefault="00000000">
      <w:pPr>
        <w:pStyle w:val="Heading4"/>
        <w:ind w:left="0" w:firstLine="0"/>
        <w:rPr>
          <w:rFonts w:cs="Arial"/>
          <w:szCs w:val="22"/>
          <w:lang w:val="en-US" w:eastAsia="zh-CN"/>
        </w:rPr>
      </w:pPr>
      <w:bookmarkStart w:id="304" w:name="_Toc611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304"/>
    </w:p>
    <w:p w14:paraId="0BF857F3" w14:textId="77777777" w:rsidR="00FA1421" w:rsidRDefault="00000000">
      <w:pPr>
        <w:rPr>
          <w:rFonts w:ascii="Arial" w:hAnsi="Arial" w:cs="Arial"/>
          <w:lang w:val="en-US" w:eastAsia="zh-CN"/>
        </w:rPr>
      </w:pPr>
      <w:r>
        <w:rPr>
          <w:rFonts w:ascii="Arial" w:hAnsi="Arial" w:cs="Arial"/>
          <w:lang w:val="en-US" w:eastAsia="zh-CN"/>
        </w:rPr>
        <w:t>No additional REFSENS requirements are required for this combination.</w:t>
      </w:r>
    </w:p>
    <w:p w14:paraId="5152C7F6" w14:textId="77777777" w:rsidR="00FA1421" w:rsidRDefault="00000000">
      <w:pPr>
        <w:pStyle w:val="Heading4"/>
        <w:rPr>
          <w:rFonts w:cs="Arial"/>
          <w:szCs w:val="22"/>
          <w:lang w:val="en-US" w:eastAsia="zh-CN"/>
        </w:rPr>
      </w:pPr>
      <w:bookmarkStart w:id="305" w:name="_Toc3137"/>
      <w:bookmarkStart w:id="306" w:name="_Toc11870"/>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05"/>
      <w:bookmarkEnd w:id="306"/>
    </w:p>
    <w:p w14:paraId="6FCE1B88" w14:textId="77777777" w:rsidR="00FA1421"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51031136" w14:textId="77777777" w:rsidR="00FA1421" w:rsidRDefault="00FA1421"/>
    <w:p w14:paraId="7DB83887" w14:textId="77777777" w:rsidR="00FA142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5.9</w:t>
      </w:r>
      <w:r>
        <w:rPr>
          <w:rFonts w:ascii="Arial" w:eastAsia="MS Mincho" w:hAnsi="Arial" w:cs="Arial"/>
          <w:bCs/>
          <w:sz w:val="28"/>
          <w:szCs w:val="28"/>
          <w:lang w:val="en-US" w:eastAsia="zh-CN"/>
        </w:rPr>
        <w:tab/>
        <w:t>CA_n28-n94</w:t>
      </w:r>
    </w:p>
    <w:p w14:paraId="1F5D932C" w14:textId="77777777" w:rsidR="00FA142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5.9</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63E3C9D6"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34C30231" w14:textId="77777777" w:rsidR="00FA142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n28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FA1421" w14:paraId="6BD0BAD5"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837D769" w14:textId="77777777" w:rsidR="00FA142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514FA72B" w14:textId="77777777" w:rsidR="00FA142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7CCF628" w14:textId="77777777" w:rsidR="00FA142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0C5F0F" w14:textId="77777777" w:rsidR="00FA1421" w:rsidRDefault="00000000">
            <w:pPr>
              <w:keepNext/>
              <w:keepLines/>
              <w:spacing w:after="0"/>
              <w:jc w:val="center"/>
              <w:rPr>
                <w:rFonts w:ascii="Arial" w:hAnsi="Arial" w:cs="Arial"/>
                <w:b/>
                <w:sz w:val="18"/>
              </w:rPr>
            </w:pPr>
            <w:r>
              <w:rPr>
                <w:rFonts w:ascii="Arial" w:hAnsi="Arial" w:cs="Arial"/>
                <w:b/>
                <w:sz w:val="18"/>
              </w:rPr>
              <w:t>Duplex</w:t>
            </w:r>
          </w:p>
          <w:p w14:paraId="2EA7861C" w14:textId="77777777" w:rsidR="00FA1421" w:rsidRDefault="00000000">
            <w:pPr>
              <w:keepNext/>
              <w:keepLines/>
              <w:spacing w:after="0"/>
              <w:jc w:val="center"/>
              <w:rPr>
                <w:rFonts w:ascii="Arial" w:hAnsi="Arial" w:cs="Arial"/>
                <w:b/>
                <w:sz w:val="18"/>
              </w:rPr>
            </w:pPr>
            <w:r>
              <w:rPr>
                <w:rFonts w:ascii="Arial" w:hAnsi="Arial" w:cs="Arial"/>
                <w:b/>
                <w:sz w:val="18"/>
              </w:rPr>
              <w:t>mode</w:t>
            </w:r>
          </w:p>
        </w:tc>
      </w:tr>
      <w:tr w:rsidR="00FA1421" w14:paraId="46ED8DF5"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19C7557"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A4E5D1A" w14:textId="77777777" w:rsidR="00FA142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B5687C3" w14:textId="77777777" w:rsidR="00FA142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61A30B18" w14:textId="77777777" w:rsidR="00FA1421" w:rsidRDefault="00FA1421">
            <w:pPr>
              <w:keepNext/>
              <w:keepLines/>
              <w:spacing w:after="0"/>
              <w:rPr>
                <w:rFonts w:ascii="Arial" w:hAnsi="Arial" w:cs="Arial"/>
                <w:bCs/>
                <w:sz w:val="18"/>
              </w:rPr>
            </w:pPr>
          </w:p>
        </w:tc>
      </w:tr>
      <w:tr w:rsidR="00FA1421" w14:paraId="142A27EF"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226BBB9C"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A090DB7"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85FE83D"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425D664B" w14:textId="77777777" w:rsidR="00FA1421" w:rsidRDefault="00FA1421">
            <w:pPr>
              <w:keepNext/>
              <w:keepLines/>
              <w:spacing w:after="0"/>
              <w:rPr>
                <w:rFonts w:ascii="Arial" w:hAnsi="Arial" w:cs="Arial"/>
                <w:bCs/>
                <w:sz w:val="18"/>
              </w:rPr>
            </w:pPr>
          </w:p>
        </w:tc>
      </w:tr>
      <w:tr w:rsidR="00FA1421" w14:paraId="2DCF9A3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04AC9C0"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n28</w:t>
            </w:r>
          </w:p>
        </w:tc>
        <w:tc>
          <w:tcPr>
            <w:tcW w:w="1227" w:type="dxa"/>
            <w:tcBorders>
              <w:top w:val="single" w:sz="4" w:space="0" w:color="auto"/>
              <w:left w:val="single" w:sz="4" w:space="0" w:color="auto"/>
              <w:bottom w:val="single" w:sz="4" w:space="0" w:color="auto"/>
              <w:right w:val="nil"/>
            </w:tcBorders>
            <w:vAlign w:val="center"/>
          </w:tcPr>
          <w:p w14:paraId="402AA0FE"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703 MHz</w:t>
            </w:r>
          </w:p>
        </w:tc>
        <w:tc>
          <w:tcPr>
            <w:tcW w:w="469" w:type="dxa"/>
            <w:tcBorders>
              <w:top w:val="single" w:sz="4" w:space="0" w:color="auto"/>
              <w:left w:val="nil"/>
              <w:bottom w:val="single" w:sz="4" w:space="0" w:color="auto"/>
              <w:right w:val="nil"/>
            </w:tcBorders>
            <w:vAlign w:val="center"/>
          </w:tcPr>
          <w:p w14:paraId="3E6F0CBC"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454867AE"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748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05BE60D2"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758 MHz</w:t>
            </w:r>
          </w:p>
        </w:tc>
        <w:tc>
          <w:tcPr>
            <w:tcW w:w="175" w:type="dxa"/>
            <w:tcBorders>
              <w:top w:val="single" w:sz="4" w:space="0" w:color="auto"/>
              <w:left w:val="nil"/>
              <w:bottom w:val="single" w:sz="4" w:space="0" w:color="auto"/>
              <w:right w:val="nil"/>
            </w:tcBorders>
            <w:vAlign w:val="center"/>
          </w:tcPr>
          <w:p w14:paraId="73950D43"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82AAD4A"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803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846C3BA"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FA1421" w14:paraId="07F5B219"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05C6CE1"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44C9A3FE"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06A52038" w14:textId="77777777" w:rsidR="00FA1421"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7D1A8C3" w14:textId="77777777" w:rsidR="00FA1421"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1143FEF5"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7898C6BB" w14:textId="77777777" w:rsidR="00FA142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80CE9F3" w14:textId="77777777" w:rsidR="00FA1421"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277C60D"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77BE2698"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54DB9A4A" w14:textId="77777777" w:rsidR="00FA142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n28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FA1421" w14:paraId="500D29E8"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07BAF981" w14:textId="77777777" w:rsidR="00FA142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2B027D91"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997E3E4"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0E6EDA" w14:textId="77777777" w:rsidR="00FA142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0BBF96E9" w14:textId="77777777" w:rsidR="00FA142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FA1421" w14:paraId="787E5E24"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240D8B24" w14:textId="77777777" w:rsidR="00FA1421" w:rsidRDefault="00FA142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369FA019" w14:textId="77777777" w:rsidR="00FA1421" w:rsidRDefault="00FA142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4CDA584" w14:textId="77777777" w:rsidR="00FA1421" w:rsidRDefault="00FA142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5388E8"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B7D87E"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F913B1"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75652F"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B7ADE3"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96DA5F"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44407C"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6AA3F2"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205F06"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EA1011"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77406D"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EF9726"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D8668E5"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4872D5BC" w14:textId="77777777" w:rsidR="00FA1421" w:rsidRDefault="00FA1421">
            <w:pPr>
              <w:keepNext/>
              <w:keepLines/>
              <w:spacing w:after="0"/>
              <w:jc w:val="center"/>
              <w:rPr>
                <w:rFonts w:ascii="Arial" w:hAnsi="Arial" w:cs="Arial"/>
                <w:bCs/>
                <w:sz w:val="18"/>
                <w:lang w:val="en-US" w:eastAsia="zh-CN"/>
              </w:rPr>
            </w:pPr>
          </w:p>
        </w:tc>
      </w:tr>
      <w:tr w:rsidR="00FA1421" w14:paraId="3FCD7822"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22EE8AE8"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3453BBA0"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0B51BEB2" w14:textId="77777777" w:rsidR="00FA1421" w:rsidRDefault="00000000">
            <w:pPr>
              <w:keepNext/>
              <w:keepLines/>
              <w:spacing w:after="0"/>
              <w:jc w:val="center"/>
              <w:rPr>
                <w:rFonts w:ascii="Arial" w:hAnsi="Arial" w:cs="Arial"/>
                <w:bCs/>
                <w:sz w:val="18"/>
                <w:szCs w:val="18"/>
              </w:rPr>
            </w:pPr>
            <w:r>
              <w:rPr>
                <w:rFonts w:ascii="Arial" w:hAnsi="Arial" w:cs="Arial"/>
                <w:bCs/>
                <w:sz w:val="18"/>
                <w:szCs w:val="18"/>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0D76C6" w14:textId="77777777" w:rsidR="00FA1421" w:rsidRDefault="00000000">
            <w:pPr>
              <w:keepNext/>
              <w:keepLines/>
              <w:spacing w:after="0"/>
              <w:jc w:val="center"/>
              <w:rPr>
                <w:rFonts w:ascii="Arial" w:hAnsi="Arial" w:cs="Arial"/>
                <w:bCs/>
                <w:sz w:val="18"/>
                <w:szCs w:val="18"/>
              </w:rPr>
            </w:pPr>
            <w:r>
              <w:rPr>
                <w:rFonts w:ascii="Arial" w:hAnsi="Arial" w:cs="Arial"/>
                <w:bCs/>
                <w:sz w:val="18"/>
                <w:szCs w:val="18"/>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92680A" w14:textId="77777777" w:rsidR="00FA1421" w:rsidRDefault="00000000">
            <w:pPr>
              <w:keepNext/>
              <w:keepLines/>
              <w:spacing w:after="0"/>
              <w:jc w:val="center"/>
              <w:rPr>
                <w:rFonts w:ascii="Arial" w:hAnsi="Arial" w:cs="Arial"/>
                <w:bCs/>
                <w:sz w:val="18"/>
                <w:szCs w:val="18"/>
              </w:rPr>
            </w:pPr>
            <w:r>
              <w:rPr>
                <w:rFonts w:ascii="Arial" w:hAnsi="Arial" w:cs="Arial"/>
                <w:bCs/>
                <w:sz w:val="18"/>
                <w:szCs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E26DD" w14:textId="77777777" w:rsidR="00FA1421" w:rsidRDefault="00000000">
            <w:pPr>
              <w:keepNext/>
              <w:keepLines/>
              <w:spacing w:after="0"/>
              <w:jc w:val="center"/>
              <w:rPr>
                <w:rFonts w:ascii="Arial" w:hAnsi="Arial" w:cs="Arial"/>
                <w:bCs/>
                <w:sz w:val="18"/>
                <w:szCs w:val="18"/>
              </w:rPr>
            </w:pPr>
            <w:r>
              <w:rPr>
                <w:rFonts w:ascii="Arial" w:hAnsi="Arial" w:cs="Arial"/>
                <w:bCs/>
                <w:sz w:val="18"/>
                <w:szCs w:val="18"/>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15E751" w14:textId="77777777" w:rsidR="00FA1421" w:rsidRDefault="00000000">
            <w:pPr>
              <w:keepNext/>
              <w:keepLines/>
              <w:spacing w:after="0"/>
              <w:jc w:val="center"/>
              <w:rPr>
                <w:rFonts w:ascii="Arial" w:hAnsi="Arial" w:cs="Arial"/>
                <w:bCs/>
                <w:sz w:val="18"/>
                <w:szCs w:val="18"/>
              </w:rPr>
            </w:pPr>
            <w:r>
              <w:rPr>
                <w:rFonts w:ascii="Arial" w:hAnsi="Arial" w:cs="Arial"/>
                <w:bCs/>
                <w:sz w:val="18"/>
                <w:szCs w:val="18"/>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57F22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F1B94D"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5EB7FC"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C4FF82"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8B0A93"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C2175E8"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B50A3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55BE04" w14:textId="77777777" w:rsidR="00FA1421" w:rsidRDefault="00FA142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A6777B7" w14:textId="77777777" w:rsidR="00FA1421" w:rsidRDefault="00FA1421">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E68A6A2"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FA1421" w14:paraId="5B77E95D"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48867DC1" w14:textId="77777777" w:rsidR="00FA1421" w:rsidRDefault="00FA142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A9320F0" w14:textId="77777777" w:rsidR="00FA1421" w:rsidRDefault="00FA142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9639080" w14:textId="77777777" w:rsidR="00FA1421" w:rsidRDefault="00000000">
            <w:pPr>
              <w:keepNext/>
              <w:keepLines/>
              <w:spacing w:after="0"/>
              <w:jc w:val="center"/>
              <w:rPr>
                <w:rFonts w:ascii="Arial" w:hAnsi="Arial" w:cs="Arial"/>
                <w:bCs/>
                <w:sz w:val="18"/>
                <w:szCs w:val="18"/>
              </w:rPr>
            </w:pPr>
            <w:r>
              <w:rPr>
                <w:rFonts w:ascii="Arial" w:hAnsi="Arial" w:cs="Arial"/>
                <w:bCs/>
                <w:sz w:val="18"/>
                <w:szCs w:val="18"/>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AB34E5" w14:textId="77777777" w:rsidR="00FA142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193073"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647DF9"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419D44"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3AEB16"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595301"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D2270E"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3107D2"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05E4EB"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2BFF35"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EA8D8F"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45AA26" w14:textId="77777777" w:rsidR="00FA1421" w:rsidRDefault="00FA142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99D4FBE" w14:textId="77777777" w:rsidR="00FA1421" w:rsidRDefault="00FA142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130900FF" w14:textId="77777777" w:rsidR="00FA1421" w:rsidRDefault="00FA1421">
            <w:pPr>
              <w:keepNext/>
              <w:keepLines/>
              <w:spacing w:after="0"/>
              <w:jc w:val="center"/>
              <w:rPr>
                <w:rFonts w:ascii="Arial" w:hAnsi="Arial" w:cs="Arial"/>
                <w:bCs/>
                <w:sz w:val="18"/>
                <w:lang w:val="en-US" w:eastAsia="zh-CN"/>
              </w:rPr>
            </w:pPr>
          </w:p>
        </w:tc>
      </w:tr>
    </w:tbl>
    <w:p w14:paraId="22406D81" w14:textId="77777777" w:rsidR="00FA1421" w:rsidRDefault="00FA1421">
      <w:pPr>
        <w:jc w:val="center"/>
        <w:rPr>
          <w:rFonts w:ascii="Arial" w:hAnsi="Arial" w:cs="Arial"/>
          <w:bCs/>
          <w:lang w:val="en-US" w:eastAsia="zh-CN"/>
        </w:rPr>
      </w:pPr>
    </w:p>
    <w:p w14:paraId="1CB5A3BD"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7F575423" w14:textId="77777777" w:rsidR="00FA142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5443B1AF" w14:textId="77777777" w:rsidR="00FA142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1B927CC9"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440460DD"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7704D367"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F2EFD73"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8BDCEF7"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4B99752"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EEF0A7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37163BA"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00BB10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40D0497E" w14:textId="77777777">
        <w:trPr>
          <w:trHeight w:val="720"/>
        </w:trPr>
        <w:tc>
          <w:tcPr>
            <w:tcW w:w="877" w:type="dxa"/>
            <w:tcBorders>
              <w:top w:val="nil"/>
              <w:left w:val="single" w:sz="4" w:space="0" w:color="auto"/>
              <w:bottom w:val="single" w:sz="4" w:space="0" w:color="auto"/>
              <w:right w:val="single" w:sz="4" w:space="0" w:color="auto"/>
            </w:tcBorders>
            <w:vAlign w:val="center"/>
          </w:tcPr>
          <w:p w14:paraId="5DC9E37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25273746"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C804E5F"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14B797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77F93E3"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4593426"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D3250A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4E4BD42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E16C7B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AF79DE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68708CA3"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FA1421" w14:paraId="1D296444" w14:textId="77777777">
        <w:trPr>
          <w:trHeight w:val="288"/>
        </w:trPr>
        <w:tc>
          <w:tcPr>
            <w:tcW w:w="877" w:type="dxa"/>
            <w:tcBorders>
              <w:top w:val="nil"/>
              <w:left w:val="single" w:sz="4" w:space="0" w:color="auto"/>
              <w:bottom w:val="single" w:sz="4" w:space="0" w:color="auto"/>
              <w:right w:val="single" w:sz="4" w:space="0" w:color="auto"/>
            </w:tcBorders>
            <w:vAlign w:val="center"/>
          </w:tcPr>
          <w:p w14:paraId="11A03F6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nil"/>
              <w:left w:val="nil"/>
              <w:bottom w:val="single" w:sz="4" w:space="0" w:color="auto"/>
              <w:right w:val="single" w:sz="4" w:space="0" w:color="auto"/>
            </w:tcBorders>
            <w:vAlign w:val="center"/>
          </w:tcPr>
          <w:p w14:paraId="4BAD9AC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nil"/>
              <w:left w:val="nil"/>
              <w:bottom w:val="single" w:sz="4" w:space="0" w:color="auto"/>
              <w:right w:val="single" w:sz="4" w:space="0" w:color="auto"/>
            </w:tcBorders>
            <w:vAlign w:val="center"/>
          </w:tcPr>
          <w:p w14:paraId="5E1792E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nil"/>
              <w:left w:val="nil"/>
              <w:bottom w:val="single" w:sz="4" w:space="0" w:color="auto"/>
              <w:right w:val="single" w:sz="4" w:space="0" w:color="auto"/>
            </w:tcBorders>
            <w:vAlign w:val="center"/>
          </w:tcPr>
          <w:p w14:paraId="496B236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nil"/>
              <w:left w:val="nil"/>
              <w:bottom w:val="single" w:sz="4" w:space="0" w:color="auto"/>
              <w:right w:val="single" w:sz="4" w:space="0" w:color="auto"/>
            </w:tcBorders>
            <w:vAlign w:val="center"/>
          </w:tcPr>
          <w:p w14:paraId="2E3AC3F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nil"/>
              <w:left w:val="nil"/>
              <w:bottom w:val="single" w:sz="4" w:space="0" w:color="auto"/>
              <w:right w:val="single" w:sz="4" w:space="0" w:color="auto"/>
            </w:tcBorders>
            <w:vAlign w:val="center"/>
          </w:tcPr>
          <w:p w14:paraId="1F7CE3D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1406</w:t>
            </w:r>
          </w:p>
        </w:tc>
        <w:tc>
          <w:tcPr>
            <w:tcW w:w="876" w:type="dxa"/>
            <w:tcBorders>
              <w:top w:val="nil"/>
              <w:left w:val="nil"/>
              <w:bottom w:val="single" w:sz="4" w:space="0" w:color="auto"/>
              <w:right w:val="single" w:sz="4" w:space="0" w:color="auto"/>
            </w:tcBorders>
            <w:vAlign w:val="center"/>
          </w:tcPr>
          <w:p w14:paraId="153DE51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1496</w:t>
            </w:r>
          </w:p>
        </w:tc>
        <w:tc>
          <w:tcPr>
            <w:tcW w:w="876" w:type="dxa"/>
            <w:tcBorders>
              <w:top w:val="nil"/>
              <w:left w:val="nil"/>
              <w:bottom w:val="single" w:sz="4" w:space="0" w:color="auto"/>
              <w:right w:val="single" w:sz="4" w:space="0" w:color="auto"/>
            </w:tcBorders>
            <w:vAlign w:val="center"/>
          </w:tcPr>
          <w:p w14:paraId="028B1E8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2109</w:t>
            </w:r>
          </w:p>
        </w:tc>
        <w:tc>
          <w:tcPr>
            <w:tcW w:w="876" w:type="dxa"/>
            <w:tcBorders>
              <w:top w:val="nil"/>
              <w:left w:val="nil"/>
              <w:bottom w:val="single" w:sz="4" w:space="0" w:color="auto"/>
              <w:right w:val="single" w:sz="4" w:space="0" w:color="auto"/>
            </w:tcBorders>
            <w:vAlign w:val="center"/>
          </w:tcPr>
          <w:p w14:paraId="2E1E826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2244</w:t>
            </w:r>
          </w:p>
        </w:tc>
        <w:tc>
          <w:tcPr>
            <w:tcW w:w="876" w:type="dxa"/>
            <w:tcBorders>
              <w:top w:val="nil"/>
              <w:left w:val="nil"/>
              <w:bottom w:val="single" w:sz="4" w:space="0" w:color="auto"/>
              <w:right w:val="single" w:sz="4" w:space="0" w:color="auto"/>
            </w:tcBorders>
            <w:vAlign w:val="center"/>
          </w:tcPr>
          <w:p w14:paraId="637D51BB"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2812</w:t>
            </w:r>
          </w:p>
        </w:tc>
        <w:tc>
          <w:tcPr>
            <w:tcW w:w="867" w:type="dxa"/>
            <w:tcBorders>
              <w:top w:val="nil"/>
              <w:left w:val="nil"/>
              <w:bottom w:val="single" w:sz="4" w:space="0" w:color="auto"/>
              <w:right w:val="single" w:sz="4" w:space="0" w:color="auto"/>
            </w:tcBorders>
            <w:vAlign w:val="center"/>
          </w:tcPr>
          <w:p w14:paraId="59B5592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2992</w:t>
            </w:r>
          </w:p>
        </w:tc>
      </w:tr>
      <w:tr w:rsidR="00FA1421" w14:paraId="7BD71DD4" w14:textId="77777777">
        <w:trPr>
          <w:trHeight w:val="288"/>
        </w:trPr>
        <w:tc>
          <w:tcPr>
            <w:tcW w:w="877" w:type="dxa"/>
            <w:tcBorders>
              <w:top w:val="nil"/>
              <w:left w:val="single" w:sz="4" w:space="0" w:color="auto"/>
              <w:bottom w:val="single" w:sz="4" w:space="0" w:color="auto"/>
              <w:right w:val="single" w:sz="4" w:space="0" w:color="auto"/>
            </w:tcBorders>
            <w:vAlign w:val="center"/>
          </w:tcPr>
          <w:p w14:paraId="57F8424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6A141CE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20A6763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2D128FE0"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3C26411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29B07F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308D399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34E72BC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23881810"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370FE75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7829EF8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06A03DBD" w14:textId="77777777" w:rsidR="00FA1421" w:rsidRDefault="00FA1421">
      <w:pPr>
        <w:jc w:val="center"/>
        <w:rPr>
          <w:rFonts w:ascii="Arial" w:eastAsia="MS Mincho" w:hAnsi="Arial" w:cs="Arial"/>
          <w:b/>
          <w:lang w:eastAsia="zh-CN"/>
        </w:rPr>
      </w:pPr>
    </w:p>
    <w:p w14:paraId="4C6D288B" w14:textId="77777777" w:rsidR="00FA142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32418E2C"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2B92EC5"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6543FFF9"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CBFED70"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A04D6CC"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6B14CB7"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AD8E4F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DD3D0F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203438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188EE771" w14:textId="77777777">
        <w:trPr>
          <w:trHeight w:val="732"/>
        </w:trPr>
        <w:tc>
          <w:tcPr>
            <w:tcW w:w="877" w:type="dxa"/>
            <w:tcBorders>
              <w:top w:val="nil"/>
              <w:left w:val="single" w:sz="4" w:space="0" w:color="auto"/>
              <w:bottom w:val="single" w:sz="4" w:space="0" w:color="auto"/>
              <w:right w:val="single" w:sz="4" w:space="0" w:color="auto"/>
            </w:tcBorders>
            <w:vAlign w:val="center"/>
          </w:tcPr>
          <w:p w14:paraId="17F7ED7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D5D28D9"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9F4DF0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621CF35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BB0751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B88284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17E057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AA529C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D40BF4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07F752D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3631336F"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FA1421" w14:paraId="433E3EAB" w14:textId="77777777">
        <w:trPr>
          <w:trHeight w:val="288"/>
        </w:trPr>
        <w:tc>
          <w:tcPr>
            <w:tcW w:w="877" w:type="dxa"/>
            <w:tcBorders>
              <w:top w:val="nil"/>
              <w:left w:val="single" w:sz="4" w:space="0" w:color="auto"/>
              <w:bottom w:val="single" w:sz="4" w:space="0" w:color="auto"/>
              <w:right w:val="single" w:sz="4" w:space="0" w:color="auto"/>
            </w:tcBorders>
            <w:vAlign w:val="center"/>
          </w:tcPr>
          <w:p w14:paraId="3D51A3C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single" w:sz="4" w:space="0" w:color="auto"/>
              <w:left w:val="nil"/>
              <w:bottom w:val="single" w:sz="4" w:space="0" w:color="auto"/>
              <w:right w:val="single" w:sz="4" w:space="0" w:color="auto"/>
            </w:tcBorders>
            <w:vAlign w:val="center"/>
          </w:tcPr>
          <w:p w14:paraId="0004FF4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single" w:sz="4" w:space="0" w:color="auto"/>
              <w:left w:val="nil"/>
              <w:bottom w:val="single" w:sz="4" w:space="0" w:color="auto"/>
              <w:right w:val="single" w:sz="4" w:space="0" w:color="auto"/>
            </w:tcBorders>
            <w:vAlign w:val="center"/>
          </w:tcPr>
          <w:p w14:paraId="5AC3306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single" w:sz="4" w:space="0" w:color="auto"/>
              <w:left w:val="nil"/>
              <w:bottom w:val="single" w:sz="4" w:space="0" w:color="auto"/>
              <w:right w:val="single" w:sz="4" w:space="0" w:color="auto"/>
            </w:tcBorders>
            <w:vAlign w:val="center"/>
          </w:tcPr>
          <w:p w14:paraId="0D24837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single" w:sz="4" w:space="0" w:color="auto"/>
              <w:left w:val="nil"/>
              <w:bottom w:val="single" w:sz="4" w:space="0" w:color="auto"/>
              <w:right w:val="single" w:sz="4" w:space="0" w:color="auto"/>
            </w:tcBorders>
            <w:vAlign w:val="center"/>
          </w:tcPr>
          <w:p w14:paraId="4CD4155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single" w:sz="4" w:space="0" w:color="auto"/>
              <w:left w:val="nil"/>
              <w:bottom w:val="single" w:sz="4" w:space="0" w:color="auto"/>
              <w:right w:val="single" w:sz="4" w:space="0" w:color="auto"/>
            </w:tcBorders>
            <w:vAlign w:val="center"/>
          </w:tcPr>
          <w:p w14:paraId="7F44864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876" w:type="dxa"/>
            <w:tcBorders>
              <w:top w:val="single" w:sz="4" w:space="0" w:color="auto"/>
              <w:left w:val="nil"/>
              <w:bottom w:val="single" w:sz="4" w:space="0" w:color="auto"/>
              <w:right w:val="single" w:sz="4" w:space="0" w:color="auto"/>
            </w:tcBorders>
            <w:vAlign w:val="center"/>
          </w:tcPr>
          <w:p w14:paraId="02DFFE1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1606</w:t>
            </w:r>
          </w:p>
        </w:tc>
        <w:tc>
          <w:tcPr>
            <w:tcW w:w="876" w:type="dxa"/>
            <w:tcBorders>
              <w:top w:val="single" w:sz="4" w:space="0" w:color="auto"/>
              <w:left w:val="nil"/>
              <w:bottom w:val="single" w:sz="4" w:space="0" w:color="auto"/>
              <w:right w:val="single" w:sz="4" w:space="0" w:color="auto"/>
            </w:tcBorders>
            <w:vAlign w:val="center"/>
          </w:tcPr>
          <w:p w14:paraId="6623063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876" w:type="dxa"/>
            <w:tcBorders>
              <w:top w:val="single" w:sz="4" w:space="0" w:color="auto"/>
              <w:left w:val="nil"/>
              <w:bottom w:val="single" w:sz="4" w:space="0" w:color="auto"/>
              <w:right w:val="single" w:sz="4" w:space="0" w:color="auto"/>
            </w:tcBorders>
            <w:vAlign w:val="center"/>
          </w:tcPr>
          <w:p w14:paraId="68B2CB6B"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2409</w:t>
            </w:r>
          </w:p>
        </w:tc>
        <w:tc>
          <w:tcPr>
            <w:tcW w:w="876" w:type="dxa"/>
            <w:tcBorders>
              <w:top w:val="nil"/>
              <w:left w:val="nil"/>
              <w:bottom w:val="single" w:sz="4" w:space="0" w:color="auto"/>
              <w:right w:val="single" w:sz="4" w:space="0" w:color="auto"/>
            </w:tcBorders>
            <w:vAlign w:val="center"/>
          </w:tcPr>
          <w:p w14:paraId="2E32AB6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3032</w:t>
            </w:r>
          </w:p>
        </w:tc>
        <w:tc>
          <w:tcPr>
            <w:tcW w:w="867" w:type="dxa"/>
            <w:tcBorders>
              <w:top w:val="nil"/>
              <w:left w:val="nil"/>
              <w:bottom w:val="single" w:sz="4" w:space="0" w:color="auto"/>
              <w:right w:val="single" w:sz="4" w:space="0" w:color="auto"/>
            </w:tcBorders>
            <w:vAlign w:val="center"/>
          </w:tcPr>
          <w:p w14:paraId="68E5641B"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3212</w:t>
            </w:r>
          </w:p>
        </w:tc>
      </w:tr>
      <w:tr w:rsidR="00FA1421" w14:paraId="194E90C6" w14:textId="77777777">
        <w:trPr>
          <w:trHeight w:val="288"/>
        </w:trPr>
        <w:tc>
          <w:tcPr>
            <w:tcW w:w="877" w:type="dxa"/>
            <w:tcBorders>
              <w:top w:val="nil"/>
              <w:left w:val="single" w:sz="4" w:space="0" w:color="auto"/>
              <w:bottom w:val="single" w:sz="4" w:space="0" w:color="auto"/>
              <w:right w:val="single" w:sz="4" w:space="0" w:color="auto"/>
            </w:tcBorders>
            <w:vAlign w:val="center"/>
          </w:tcPr>
          <w:p w14:paraId="45F6FE5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2F8714E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6C39096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632B86F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17E4BE9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3D6F938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7C7C37A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446FDAA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12253D5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39AE5326"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6FB8A2E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7614C462" w14:textId="77777777" w:rsidR="00FA1421" w:rsidRDefault="00FA1421">
      <w:pPr>
        <w:jc w:val="center"/>
        <w:rPr>
          <w:rFonts w:ascii="Arial" w:eastAsia="MS Mincho" w:hAnsi="Arial" w:cs="Arial"/>
          <w:b/>
          <w:lang w:eastAsia="zh-CN"/>
        </w:rPr>
      </w:pPr>
    </w:p>
    <w:p w14:paraId="15BED63F" w14:textId="77777777" w:rsidR="00FA1421" w:rsidRDefault="00000000">
      <w:pPr>
        <w:rPr>
          <w:rFonts w:ascii="Arial" w:hAnsi="Arial" w:cs="Arial"/>
          <w:lang w:val="en-US" w:eastAsia="zh-CN"/>
        </w:rPr>
      </w:pPr>
      <w:r>
        <w:rPr>
          <w:rFonts w:ascii="Arial" w:hAnsi="Arial" w:cs="Arial"/>
          <w:lang w:val="en-US" w:eastAsia="zh-CN"/>
        </w:rPr>
        <w:t xml:space="preserve">As can be seen from </w:t>
      </w: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there </w:t>
      </w:r>
      <w:r>
        <w:rPr>
          <w:rFonts w:ascii="Arial" w:hAnsi="Arial" w:cs="Arial"/>
          <w:lang w:val="en-US" w:eastAsia="zh-CN"/>
        </w:rPr>
        <w:t>is a second harmonic hit from the n28 UL in the n94 DL</w:t>
      </w:r>
      <w:r>
        <w:rPr>
          <w:rFonts w:ascii="Arial" w:hAnsi="Arial" w:cs="Arial"/>
          <w:color w:val="000000"/>
          <w:lang w:eastAsia="zh-CN"/>
        </w:rPr>
        <w:t>.</w:t>
      </w:r>
    </w:p>
    <w:p w14:paraId="552DDF11" w14:textId="77777777" w:rsidR="00FA1421" w:rsidRDefault="00000000">
      <w:pPr>
        <w:pStyle w:val="Heading4"/>
        <w:tabs>
          <w:tab w:val="left" w:pos="0"/>
          <w:tab w:val="left" w:pos="420"/>
          <w:tab w:val="left" w:pos="864"/>
        </w:tabs>
        <w:ind w:left="0" w:firstLine="0"/>
        <w:rPr>
          <w:rFonts w:cs="Arial"/>
          <w:lang w:eastAsia="zh-CN"/>
        </w:rPr>
      </w:pPr>
      <w:bookmarkStart w:id="307" w:name="_Toc10943"/>
      <w:r>
        <w:rPr>
          <w:rFonts w:cs="Arial" w:hint="eastAsia"/>
          <w:lang w:eastAsia="zh-CN"/>
        </w:rPr>
        <w:t>5.9</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307"/>
    </w:p>
    <w:p w14:paraId="5BD36125" w14:textId="77777777" w:rsidR="00FA1421"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have been derived from those already specified for CA_28-32 and CA_8-28 in TS 36.101.</w:t>
      </w:r>
    </w:p>
    <w:p w14:paraId="5742BDB4" w14:textId="77777777" w:rsidR="00FA142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71B55137" w14:textId="77777777">
        <w:trPr>
          <w:jc w:val="center"/>
        </w:trPr>
        <w:tc>
          <w:tcPr>
            <w:tcW w:w="2336" w:type="dxa"/>
            <w:vMerge w:val="restart"/>
          </w:tcPr>
          <w:p w14:paraId="3674867F"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F588364"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7C44F9AD" w14:textId="77777777">
        <w:trPr>
          <w:jc w:val="center"/>
        </w:trPr>
        <w:tc>
          <w:tcPr>
            <w:tcW w:w="2336" w:type="dxa"/>
            <w:vMerge/>
            <w:tcBorders>
              <w:bottom w:val="single" w:sz="4" w:space="0" w:color="auto"/>
            </w:tcBorders>
          </w:tcPr>
          <w:p w14:paraId="53F9AC88" w14:textId="77777777" w:rsidR="00FA1421" w:rsidRDefault="00FA1421">
            <w:pPr>
              <w:pStyle w:val="TAH"/>
              <w:spacing w:line="260" w:lineRule="auto"/>
            </w:pPr>
          </w:p>
        </w:tc>
        <w:tc>
          <w:tcPr>
            <w:tcW w:w="5904" w:type="dxa"/>
            <w:gridSpan w:val="2"/>
          </w:tcPr>
          <w:p w14:paraId="2C5CB97F"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7BDAFF48" w14:textId="77777777">
        <w:trPr>
          <w:jc w:val="center"/>
        </w:trPr>
        <w:tc>
          <w:tcPr>
            <w:tcW w:w="2336" w:type="dxa"/>
            <w:shd w:val="clear" w:color="auto" w:fill="auto"/>
            <w:vAlign w:val="center"/>
          </w:tcPr>
          <w:p w14:paraId="7D2B590E" w14:textId="77777777" w:rsidR="00FA142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vAlign w:val="center"/>
          </w:tcPr>
          <w:p w14:paraId="03046DFE" w14:textId="77777777" w:rsidR="00FA142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14:paraId="5BFC5F25" w14:textId="77777777" w:rsidR="00FA1421" w:rsidRDefault="00000000">
            <w:pPr>
              <w:pStyle w:val="TAC"/>
              <w:spacing w:line="260" w:lineRule="auto"/>
              <w:rPr>
                <w:lang w:val="en-US" w:eastAsia="zh-CN"/>
              </w:rPr>
            </w:pPr>
            <w:r>
              <w:rPr>
                <w:rFonts w:hint="eastAsia"/>
                <w:lang w:val="en-US" w:eastAsia="zh-CN"/>
              </w:rPr>
              <w:t>0.6</w:t>
            </w:r>
          </w:p>
        </w:tc>
      </w:tr>
      <w:tr w:rsidR="00FA1421" w14:paraId="4D392FB0" w14:textId="77777777">
        <w:trPr>
          <w:jc w:val="center"/>
        </w:trPr>
        <w:tc>
          <w:tcPr>
            <w:tcW w:w="8240" w:type="dxa"/>
            <w:gridSpan w:val="3"/>
            <w:tcBorders>
              <w:bottom w:val="single" w:sz="4" w:space="0" w:color="auto"/>
            </w:tcBorders>
            <w:shd w:val="clear" w:color="auto" w:fill="auto"/>
            <w:vAlign w:val="center"/>
          </w:tcPr>
          <w:p w14:paraId="1B807321"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9CD8A23"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5E75E03" w14:textId="77777777" w:rsidR="00FA1421" w:rsidRDefault="00FA1421">
      <w:pPr>
        <w:rPr>
          <w:rFonts w:eastAsia="SimSun"/>
        </w:rPr>
      </w:pPr>
    </w:p>
    <w:p w14:paraId="380E6238"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5.98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3AEF8D08" w14:textId="77777777">
        <w:trPr>
          <w:trHeight w:val="187"/>
          <w:jc w:val="center"/>
        </w:trPr>
        <w:tc>
          <w:tcPr>
            <w:tcW w:w="1535" w:type="dxa"/>
            <w:vMerge w:val="restart"/>
          </w:tcPr>
          <w:p w14:paraId="1ADAE2FA" w14:textId="77777777" w:rsidR="00FA1421" w:rsidRDefault="00000000">
            <w:pPr>
              <w:pStyle w:val="TAH"/>
            </w:pPr>
            <w:r>
              <w:t>Inter-band CA combination</w:t>
            </w:r>
          </w:p>
        </w:tc>
        <w:tc>
          <w:tcPr>
            <w:tcW w:w="5904" w:type="dxa"/>
            <w:gridSpan w:val="2"/>
          </w:tcPr>
          <w:p w14:paraId="5A42421F"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09303F0C" w14:textId="77777777">
        <w:trPr>
          <w:trHeight w:val="187"/>
          <w:jc w:val="center"/>
        </w:trPr>
        <w:tc>
          <w:tcPr>
            <w:tcW w:w="1535" w:type="dxa"/>
            <w:vMerge/>
            <w:tcBorders>
              <w:bottom w:val="single" w:sz="4" w:space="0" w:color="auto"/>
            </w:tcBorders>
          </w:tcPr>
          <w:p w14:paraId="130249B8" w14:textId="77777777" w:rsidR="00FA1421" w:rsidRDefault="00FA1421">
            <w:pPr>
              <w:pStyle w:val="TAH"/>
            </w:pPr>
          </w:p>
        </w:tc>
        <w:tc>
          <w:tcPr>
            <w:tcW w:w="5904" w:type="dxa"/>
            <w:gridSpan w:val="2"/>
          </w:tcPr>
          <w:p w14:paraId="59D2DB34"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4B3DD029" w14:textId="77777777">
        <w:trPr>
          <w:trHeight w:val="187"/>
          <w:jc w:val="center"/>
        </w:trPr>
        <w:tc>
          <w:tcPr>
            <w:tcW w:w="1535" w:type="dxa"/>
          </w:tcPr>
          <w:p w14:paraId="1AEF6B14" w14:textId="77777777" w:rsidR="00FA1421" w:rsidRDefault="00000000">
            <w:pPr>
              <w:pStyle w:val="TAC"/>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tcPr>
          <w:p w14:paraId="6DEBAF30" w14:textId="77777777" w:rsidR="00FA1421" w:rsidRDefault="00000000">
            <w:pPr>
              <w:pStyle w:val="TAC"/>
              <w:rPr>
                <w:lang w:val="en-US" w:eastAsia="zh-CN"/>
              </w:rPr>
            </w:pPr>
            <w:r>
              <w:rPr>
                <w:rFonts w:hint="eastAsia"/>
                <w:lang w:val="en-US" w:eastAsia="zh-CN"/>
              </w:rPr>
              <w:t>0.1</w:t>
            </w:r>
          </w:p>
        </w:tc>
        <w:tc>
          <w:tcPr>
            <w:tcW w:w="2952" w:type="dxa"/>
          </w:tcPr>
          <w:p w14:paraId="05ACA4E0" w14:textId="77777777" w:rsidR="00FA1421" w:rsidRDefault="00000000">
            <w:pPr>
              <w:pStyle w:val="TAC"/>
              <w:rPr>
                <w:lang w:val="en-US" w:eastAsia="zh-CN"/>
              </w:rPr>
            </w:pPr>
            <w:r>
              <w:rPr>
                <w:rFonts w:hint="eastAsia"/>
                <w:lang w:val="en-US" w:eastAsia="zh-CN"/>
              </w:rPr>
              <w:t>0.2</w:t>
            </w:r>
          </w:p>
        </w:tc>
      </w:tr>
      <w:tr w:rsidR="00FA1421" w14:paraId="14E67057" w14:textId="77777777">
        <w:trPr>
          <w:trHeight w:val="187"/>
          <w:jc w:val="center"/>
        </w:trPr>
        <w:tc>
          <w:tcPr>
            <w:tcW w:w="7439" w:type="dxa"/>
            <w:gridSpan w:val="3"/>
            <w:tcBorders>
              <w:bottom w:val="single" w:sz="4" w:space="0" w:color="auto"/>
            </w:tcBorders>
          </w:tcPr>
          <w:p w14:paraId="1D6783DF"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73AC6B9"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77077DE" w14:textId="77777777" w:rsidR="00FA1421" w:rsidRDefault="00000000">
      <w:pPr>
        <w:pStyle w:val="Heading4"/>
        <w:ind w:left="0" w:firstLine="0"/>
        <w:rPr>
          <w:rFonts w:cs="Arial"/>
          <w:szCs w:val="22"/>
          <w:lang w:val="en-US" w:eastAsia="zh-CN"/>
        </w:rPr>
      </w:pPr>
      <w:bookmarkStart w:id="308" w:name="_Toc31850"/>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308"/>
    </w:p>
    <w:p w14:paraId="60B37DAD" w14:textId="77777777" w:rsidR="00FA1421" w:rsidRDefault="00000000">
      <w:pPr>
        <w:pStyle w:val="TH"/>
      </w:pPr>
      <w:r>
        <w:t xml:space="preserve">Table </w:t>
      </w:r>
      <w:r>
        <w:rPr>
          <w:rFonts w:hint="eastAsia"/>
          <w:lang w:eastAsia="zh-CN"/>
        </w:rPr>
        <w:t>5.9</w:t>
      </w:r>
      <w:r>
        <w:t xml:space="preserve">.1.5-1: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FA1421" w14:paraId="3252543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E9439E"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FD3E235"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E99F4FB"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358000C"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206B569"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66A49F3"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A3A9BA"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B2EBC2"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0B4B3E"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43BF67F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61295" w14:textId="77777777" w:rsidR="00FA1421" w:rsidRDefault="00FA1421">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B3ABFB" w14:textId="77777777" w:rsidR="00FA1421" w:rsidRDefault="00FA1421">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D98B75"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2C7E815"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A1F72FF"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38BAD21"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7D94A5"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CBC46A0" w14:textId="77777777" w:rsidR="00FA1421" w:rsidRDefault="00FA1421">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E22F1" w14:textId="77777777" w:rsidR="00FA1421" w:rsidRDefault="00FA1421">
            <w:pPr>
              <w:spacing w:after="0"/>
              <w:rPr>
                <w:rFonts w:ascii="Arial" w:hAnsi="Arial" w:cs="Arial"/>
                <w:b/>
                <w:bCs/>
                <w:sz w:val="18"/>
                <w:szCs w:val="18"/>
                <w:lang w:eastAsia="zh-CN"/>
              </w:rPr>
            </w:pPr>
          </w:p>
        </w:tc>
      </w:tr>
      <w:tr w:rsidR="00FA1421" w14:paraId="7A7AC98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037413"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C88C97B"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46A63F9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E2376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4696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FD2993"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30E86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tcPr>
          <w:p w14:paraId="7150CF4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2D779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F50D15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560ED14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91DCE4"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DD3EE1F"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6662E63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25B1D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24E00B"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B3FCE8"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00FA3451"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14:paraId="19B5A759"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8E1C358"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80FED49"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11805144" w14:textId="77777777" w:rsidR="00FA1421" w:rsidRDefault="00FA1421">
      <w:pPr>
        <w:rPr>
          <w:rFonts w:ascii="Arial" w:hAnsi="Arial" w:cs="Arial"/>
          <w:lang w:val="en-US" w:eastAsia="zh-CN"/>
        </w:rPr>
      </w:pPr>
    </w:p>
    <w:p w14:paraId="02BA4C76" w14:textId="77777777" w:rsidR="00FA1421" w:rsidRDefault="00000000">
      <w:pPr>
        <w:pStyle w:val="Heading4"/>
        <w:rPr>
          <w:rFonts w:cs="Arial"/>
          <w:szCs w:val="22"/>
          <w:lang w:val="en-US" w:eastAsia="zh-CN"/>
        </w:rPr>
      </w:pPr>
      <w:bookmarkStart w:id="309" w:name="_Toc24692"/>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09"/>
    </w:p>
    <w:p w14:paraId="40140B88" w14:textId="77777777" w:rsidR="00FA1421"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5C0B30E1" w14:textId="77777777" w:rsidR="00FA142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5.10</w:t>
      </w:r>
      <w:r>
        <w:rPr>
          <w:rFonts w:ascii="Arial" w:eastAsia="MS Mincho" w:hAnsi="Arial" w:cs="Arial"/>
          <w:bCs/>
          <w:sz w:val="28"/>
          <w:szCs w:val="28"/>
          <w:lang w:val="en-US" w:eastAsia="zh-CN"/>
        </w:rPr>
        <w:tab/>
      </w:r>
      <w:r>
        <w:rPr>
          <w:rFonts w:ascii="Arial" w:eastAsia="MS Mincho" w:hAnsi="Arial" w:cs="Arial" w:hint="eastAsia"/>
          <w:bCs/>
          <w:sz w:val="28"/>
          <w:szCs w:val="28"/>
          <w:lang w:val="en-US" w:eastAsia="zh-CN"/>
        </w:rPr>
        <w:tab/>
      </w:r>
      <w:r>
        <w:rPr>
          <w:rFonts w:ascii="Arial" w:eastAsia="MS Mincho" w:hAnsi="Arial" w:cs="Arial"/>
          <w:bCs/>
          <w:sz w:val="28"/>
          <w:szCs w:val="28"/>
          <w:lang w:val="en-US" w:eastAsia="zh-CN"/>
        </w:rPr>
        <w:t>CA_n78-n94</w:t>
      </w:r>
    </w:p>
    <w:p w14:paraId="345F1BBA" w14:textId="77777777" w:rsidR="00FA142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5.10</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3FB78F4E"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000169EC" w14:textId="77777777" w:rsidR="00FA142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FA1421" w14:paraId="1A1C6B6A"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1493A41" w14:textId="77777777" w:rsidR="00FA142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014CC050" w14:textId="77777777" w:rsidR="00FA142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87A5F3A" w14:textId="77777777" w:rsidR="00FA142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A42DAF" w14:textId="77777777" w:rsidR="00FA1421" w:rsidRDefault="00000000">
            <w:pPr>
              <w:keepNext/>
              <w:keepLines/>
              <w:spacing w:after="0"/>
              <w:jc w:val="center"/>
              <w:rPr>
                <w:rFonts w:ascii="Arial" w:hAnsi="Arial" w:cs="Arial"/>
                <w:b/>
                <w:sz w:val="18"/>
              </w:rPr>
            </w:pPr>
            <w:r>
              <w:rPr>
                <w:rFonts w:ascii="Arial" w:hAnsi="Arial" w:cs="Arial"/>
                <w:b/>
                <w:sz w:val="18"/>
              </w:rPr>
              <w:t>Duplex</w:t>
            </w:r>
          </w:p>
          <w:p w14:paraId="7A794A18" w14:textId="77777777" w:rsidR="00FA1421" w:rsidRDefault="00000000">
            <w:pPr>
              <w:keepNext/>
              <w:keepLines/>
              <w:spacing w:after="0"/>
              <w:jc w:val="center"/>
              <w:rPr>
                <w:rFonts w:ascii="Arial" w:hAnsi="Arial" w:cs="Arial"/>
                <w:b/>
                <w:sz w:val="18"/>
              </w:rPr>
            </w:pPr>
            <w:r>
              <w:rPr>
                <w:rFonts w:ascii="Arial" w:hAnsi="Arial" w:cs="Arial"/>
                <w:b/>
                <w:sz w:val="18"/>
              </w:rPr>
              <w:t>mode</w:t>
            </w:r>
          </w:p>
        </w:tc>
      </w:tr>
      <w:tr w:rsidR="00FA1421" w14:paraId="61B6F7DB"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F517C2D"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415ACCF" w14:textId="77777777" w:rsidR="00FA142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E93283C" w14:textId="77777777" w:rsidR="00FA142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7E7B77FC" w14:textId="77777777" w:rsidR="00FA1421" w:rsidRDefault="00FA1421">
            <w:pPr>
              <w:keepNext/>
              <w:keepLines/>
              <w:spacing w:after="0"/>
              <w:rPr>
                <w:rFonts w:ascii="Arial" w:hAnsi="Arial" w:cs="Arial"/>
                <w:bCs/>
                <w:sz w:val="18"/>
              </w:rPr>
            </w:pPr>
          </w:p>
        </w:tc>
      </w:tr>
      <w:tr w:rsidR="00FA1421" w14:paraId="1F3B98B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34F6965" w14:textId="77777777" w:rsidR="00FA1421" w:rsidRDefault="00FA142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88B238D"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CDFCC95" w14:textId="77777777" w:rsidR="00FA142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60B873B4" w14:textId="77777777" w:rsidR="00FA1421" w:rsidRDefault="00FA1421">
            <w:pPr>
              <w:keepNext/>
              <w:keepLines/>
              <w:spacing w:after="0"/>
              <w:rPr>
                <w:rFonts w:ascii="Arial" w:hAnsi="Arial" w:cs="Arial"/>
                <w:bCs/>
                <w:sz w:val="18"/>
              </w:rPr>
            </w:pPr>
          </w:p>
        </w:tc>
      </w:tr>
      <w:tr w:rsidR="00FA1421" w14:paraId="7468B1F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4C5F1DB1"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n78</w:t>
            </w:r>
          </w:p>
        </w:tc>
        <w:tc>
          <w:tcPr>
            <w:tcW w:w="1227" w:type="dxa"/>
            <w:tcBorders>
              <w:top w:val="single" w:sz="4" w:space="0" w:color="auto"/>
              <w:left w:val="single" w:sz="4" w:space="0" w:color="auto"/>
              <w:bottom w:val="single" w:sz="4" w:space="0" w:color="auto"/>
              <w:right w:val="nil"/>
            </w:tcBorders>
            <w:vAlign w:val="center"/>
          </w:tcPr>
          <w:p w14:paraId="7802EE62"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469" w:type="dxa"/>
            <w:tcBorders>
              <w:top w:val="single" w:sz="4" w:space="0" w:color="auto"/>
              <w:left w:val="nil"/>
              <w:bottom w:val="single" w:sz="4" w:space="0" w:color="auto"/>
              <w:right w:val="nil"/>
            </w:tcBorders>
            <w:vAlign w:val="center"/>
          </w:tcPr>
          <w:p w14:paraId="238012B3"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35A227D"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33E9D77F" w14:textId="77777777" w:rsidR="00FA1421"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175" w:type="dxa"/>
            <w:tcBorders>
              <w:top w:val="single" w:sz="4" w:space="0" w:color="auto"/>
              <w:left w:val="nil"/>
              <w:bottom w:val="single" w:sz="4" w:space="0" w:color="auto"/>
              <w:right w:val="nil"/>
            </w:tcBorders>
            <w:vAlign w:val="center"/>
          </w:tcPr>
          <w:p w14:paraId="2CFD04EB" w14:textId="77777777" w:rsidR="00FA142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01B286CA" w14:textId="77777777" w:rsidR="00FA1421"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8E99793" w14:textId="77777777" w:rsidR="00FA1421" w:rsidRDefault="00000000">
            <w:pPr>
              <w:keepNext/>
              <w:keepLines/>
              <w:spacing w:after="0"/>
              <w:jc w:val="center"/>
              <w:rPr>
                <w:rFonts w:ascii="Arial" w:hAnsi="Arial" w:cs="Arial"/>
                <w:bCs/>
                <w:sz w:val="18"/>
                <w:lang w:eastAsia="ja-JP"/>
              </w:rPr>
            </w:pPr>
            <w:r>
              <w:rPr>
                <w:rFonts w:ascii="Arial" w:hAnsi="Arial" w:cs="Arial"/>
                <w:sz w:val="18"/>
                <w:lang w:eastAsia="ja-JP"/>
              </w:rPr>
              <w:t>TDD</w:t>
            </w:r>
          </w:p>
        </w:tc>
      </w:tr>
      <w:tr w:rsidR="00FA1421" w14:paraId="574EA4A5"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F80B0EA"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370FECD5"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78FD698A" w14:textId="77777777" w:rsidR="00FA1421"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2CC6BBE2" w14:textId="77777777" w:rsidR="00FA1421"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5F22A48B" w14:textId="77777777" w:rsidR="00FA142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4F0F415C" w14:textId="77777777" w:rsidR="00FA142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74B5099" w14:textId="77777777" w:rsidR="00FA1421"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F5FBFD2" w14:textId="77777777" w:rsidR="00FA142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7F0F211C"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027620D8" w14:textId="77777777" w:rsidR="00FA142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FA1421" w14:paraId="414BBF0F"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08D6A0B7" w14:textId="77777777" w:rsidR="00FA142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2CE04056"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3210E206"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BBD303" w14:textId="77777777" w:rsidR="00FA142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5C9AFF94" w14:textId="77777777" w:rsidR="00FA142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FA1421" w14:paraId="78FDB6F7"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1ED8AAD" w14:textId="77777777" w:rsidR="00FA1421" w:rsidRDefault="00FA142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60EDDBB9" w14:textId="77777777" w:rsidR="00FA1421" w:rsidRDefault="00FA142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0132FFC" w14:textId="77777777" w:rsidR="00FA1421" w:rsidRDefault="00FA142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249FFB" w14:textId="77777777" w:rsidR="00FA142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1A13F5"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7C8B8C"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026921"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87E6C9"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AD9805"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ADB9FA"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C49492"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847C54"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A293CF"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0D3840"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33D71A"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1CFD0D8" w14:textId="77777777" w:rsidR="00FA142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5C8BC47C" w14:textId="77777777" w:rsidR="00FA1421" w:rsidRDefault="00FA1421">
            <w:pPr>
              <w:keepNext/>
              <w:keepLines/>
              <w:spacing w:after="0"/>
              <w:jc w:val="center"/>
              <w:rPr>
                <w:rFonts w:ascii="Arial" w:hAnsi="Arial" w:cs="Arial"/>
                <w:bCs/>
                <w:sz w:val="18"/>
                <w:lang w:val="en-US" w:eastAsia="zh-CN"/>
              </w:rPr>
            </w:pPr>
          </w:p>
        </w:tc>
      </w:tr>
      <w:tr w:rsidR="00FA1421" w14:paraId="0DADF5D4"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38610D7A"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7E4EE2F3"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3365781E"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BDE9D8"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C0E03B"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670C54"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50C4A4"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47E0D"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B49496"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B50C7E"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AD1AFC"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F10DE4"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7AE9D39"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D272CB"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8A9C7B"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4A1E025"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100</w:t>
            </w:r>
          </w:p>
        </w:tc>
        <w:tc>
          <w:tcPr>
            <w:tcW w:w="1287" w:type="dxa"/>
            <w:vMerge w:val="restart"/>
            <w:tcBorders>
              <w:left w:val="single" w:sz="4" w:space="0" w:color="auto"/>
              <w:right w:val="single" w:sz="4" w:space="0" w:color="auto"/>
            </w:tcBorders>
            <w:shd w:val="clear" w:color="auto" w:fill="auto"/>
            <w:vAlign w:val="center"/>
          </w:tcPr>
          <w:p w14:paraId="7120AD87" w14:textId="77777777" w:rsidR="00FA142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FA1421" w14:paraId="08CB99C6"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5BC7B23" w14:textId="77777777" w:rsidR="00FA1421" w:rsidRDefault="00FA142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ACCE59B" w14:textId="77777777" w:rsidR="00FA1421" w:rsidRDefault="00FA142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71911065" w14:textId="77777777" w:rsidR="00FA1421" w:rsidRDefault="00000000">
            <w:pPr>
              <w:keepNext/>
              <w:keepLines/>
              <w:spacing w:after="0"/>
              <w:jc w:val="center"/>
              <w:rPr>
                <w:rFonts w:ascii="Arial" w:hAnsi="Arial" w:cs="Arial"/>
                <w:bCs/>
                <w:sz w:val="16"/>
                <w:szCs w:val="16"/>
              </w:rPr>
            </w:pPr>
            <w:r>
              <w:rPr>
                <w:rFonts w:ascii="Arial" w:hAnsi="Arial" w:cs="Arial"/>
                <w:bCs/>
                <w:sz w:val="16"/>
                <w:szCs w:val="16"/>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EEF85" w14:textId="77777777" w:rsidR="00FA142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A7B2D5"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847656"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BC9CBB" w14:textId="77777777" w:rsidR="00FA142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D58375"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20EAF6"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E28F78"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A6DFF7"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EAB364"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1F0C0B1"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1D3D70" w14:textId="77777777" w:rsidR="00FA1421" w:rsidRDefault="00FA142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CAC455" w14:textId="77777777" w:rsidR="00FA1421" w:rsidRDefault="00FA142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5DAD822" w14:textId="77777777" w:rsidR="00FA1421" w:rsidRDefault="00FA142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57A24F5D" w14:textId="77777777" w:rsidR="00FA1421" w:rsidRDefault="00FA1421">
            <w:pPr>
              <w:keepNext/>
              <w:keepLines/>
              <w:spacing w:after="0"/>
              <w:jc w:val="center"/>
              <w:rPr>
                <w:rFonts w:ascii="Arial" w:hAnsi="Arial" w:cs="Arial"/>
                <w:bCs/>
                <w:sz w:val="18"/>
                <w:lang w:val="en-US" w:eastAsia="zh-CN"/>
              </w:rPr>
            </w:pPr>
          </w:p>
        </w:tc>
      </w:tr>
    </w:tbl>
    <w:p w14:paraId="05D7057E" w14:textId="77777777" w:rsidR="00FA1421" w:rsidRDefault="00FA1421">
      <w:pPr>
        <w:jc w:val="center"/>
        <w:rPr>
          <w:rFonts w:ascii="Arial" w:hAnsi="Arial" w:cs="Arial"/>
          <w:bCs/>
          <w:lang w:val="en-US" w:eastAsia="zh-CN"/>
        </w:rPr>
      </w:pPr>
    </w:p>
    <w:p w14:paraId="24FA6DF8" w14:textId="77777777" w:rsidR="00FA142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3659899A" w14:textId="77777777" w:rsidR="00FA142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5.10</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2400AFDD" w14:textId="77777777" w:rsidR="00FA142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3C83D248"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49677FBC"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29C2FF5"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CE8899E"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FF45467"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B56E3BC"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0F6B87D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B4786E5"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20ECAB7"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08C16042" w14:textId="77777777">
        <w:trPr>
          <w:trHeight w:val="720"/>
        </w:trPr>
        <w:tc>
          <w:tcPr>
            <w:tcW w:w="877" w:type="dxa"/>
            <w:tcBorders>
              <w:top w:val="nil"/>
              <w:left w:val="single" w:sz="4" w:space="0" w:color="auto"/>
              <w:bottom w:val="single" w:sz="4" w:space="0" w:color="auto"/>
              <w:right w:val="single" w:sz="4" w:space="0" w:color="auto"/>
            </w:tcBorders>
            <w:vAlign w:val="center"/>
          </w:tcPr>
          <w:p w14:paraId="2826DB1D"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75B0C1E5"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90B70A5"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6ED268E"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32ED13C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C1C1B8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D599F6D"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2460313"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2F0A7B9"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55F4A6A"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03B66EB2"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FA1421" w14:paraId="5C3950E4" w14:textId="77777777">
        <w:trPr>
          <w:trHeight w:val="288"/>
        </w:trPr>
        <w:tc>
          <w:tcPr>
            <w:tcW w:w="877" w:type="dxa"/>
            <w:tcBorders>
              <w:top w:val="nil"/>
              <w:left w:val="single" w:sz="4" w:space="0" w:color="auto"/>
              <w:bottom w:val="single" w:sz="4" w:space="0" w:color="auto"/>
              <w:right w:val="single" w:sz="4" w:space="0" w:color="auto"/>
            </w:tcBorders>
            <w:vAlign w:val="center"/>
          </w:tcPr>
          <w:p w14:paraId="7D96834A"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nil"/>
              <w:left w:val="nil"/>
              <w:bottom w:val="single" w:sz="4" w:space="0" w:color="auto"/>
              <w:right w:val="single" w:sz="4" w:space="0" w:color="auto"/>
            </w:tcBorders>
            <w:vAlign w:val="center"/>
          </w:tcPr>
          <w:p w14:paraId="12379A6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7A2A55A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4525B0E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52006CD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755CC65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nil"/>
              <w:left w:val="nil"/>
              <w:bottom w:val="single" w:sz="4" w:space="0" w:color="auto"/>
              <w:right w:val="single" w:sz="4" w:space="0" w:color="auto"/>
            </w:tcBorders>
            <w:vAlign w:val="center"/>
          </w:tcPr>
          <w:p w14:paraId="03325EC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nil"/>
              <w:left w:val="nil"/>
              <w:bottom w:val="single" w:sz="4" w:space="0" w:color="auto"/>
              <w:right w:val="single" w:sz="4" w:space="0" w:color="auto"/>
            </w:tcBorders>
            <w:vAlign w:val="center"/>
          </w:tcPr>
          <w:p w14:paraId="3E6A204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nil"/>
              <w:left w:val="nil"/>
              <w:bottom w:val="single" w:sz="4" w:space="0" w:color="auto"/>
              <w:right w:val="single" w:sz="4" w:space="0" w:color="auto"/>
            </w:tcBorders>
            <w:vAlign w:val="center"/>
          </w:tcPr>
          <w:p w14:paraId="0864270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053AC22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3A369D3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FA1421" w14:paraId="5A94405B" w14:textId="77777777">
        <w:trPr>
          <w:trHeight w:val="288"/>
        </w:trPr>
        <w:tc>
          <w:tcPr>
            <w:tcW w:w="877" w:type="dxa"/>
            <w:tcBorders>
              <w:top w:val="nil"/>
              <w:left w:val="single" w:sz="4" w:space="0" w:color="auto"/>
              <w:bottom w:val="single" w:sz="4" w:space="0" w:color="auto"/>
              <w:right w:val="single" w:sz="4" w:space="0" w:color="auto"/>
            </w:tcBorders>
            <w:vAlign w:val="center"/>
          </w:tcPr>
          <w:p w14:paraId="1DE130D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631B852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31D08D07"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28BF072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43834E0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1F55F02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3EEA370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3A4D9F8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4EED8FF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0AB846E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5A85D04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0475D9F9" w14:textId="77777777" w:rsidR="00FA1421" w:rsidRDefault="00FA1421">
      <w:pPr>
        <w:jc w:val="center"/>
        <w:rPr>
          <w:rFonts w:ascii="Arial" w:eastAsia="MS Mincho" w:hAnsi="Arial" w:cs="Arial"/>
          <w:b/>
          <w:lang w:eastAsia="zh-CN"/>
        </w:rPr>
      </w:pPr>
    </w:p>
    <w:p w14:paraId="3837E30D" w14:textId="77777777" w:rsidR="00FA142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FA1421" w14:paraId="72EB4DC1"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530E2909"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61492AC4"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EFA7BA4"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A6625A1"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BBE96A3" w14:textId="77777777" w:rsidR="00FA142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9A5BC84"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063DCA8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0B8E7355"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FA1421" w14:paraId="25B1A5EE" w14:textId="77777777">
        <w:trPr>
          <w:trHeight w:val="732"/>
        </w:trPr>
        <w:tc>
          <w:tcPr>
            <w:tcW w:w="877" w:type="dxa"/>
            <w:tcBorders>
              <w:top w:val="nil"/>
              <w:left w:val="single" w:sz="4" w:space="0" w:color="auto"/>
              <w:bottom w:val="single" w:sz="4" w:space="0" w:color="auto"/>
              <w:right w:val="single" w:sz="4" w:space="0" w:color="auto"/>
            </w:tcBorders>
            <w:vAlign w:val="center"/>
          </w:tcPr>
          <w:p w14:paraId="4812E91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883DFB6"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629F4E1"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62A41236"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B5B7D7B"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FE9A5B0"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18607CA"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DE5825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8C6E32E"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1063ACC"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370A6AD8"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FA1421" w14:paraId="240BBCE8" w14:textId="77777777">
        <w:trPr>
          <w:trHeight w:val="288"/>
        </w:trPr>
        <w:tc>
          <w:tcPr>
            <w:tcW w:w="877" w:type="dxa"/>
            <w:tcBorders>
              <w:top w:val="nil"/>
              <w:left w:val="single" w:sz="4" w:space="0" w:color="auto"/>
              <w:bottom w:val="single" w:sz="4" w:space="0" w:color="auto"/>
              <w:right w:val="single" w:sz="4" w:space="0" w:color="auto"/>
            </w:tcBorders>
            <w:vAlign w:val="center"/>
          </w:tcPr>
          <w:p w14:paraId="2B375D8D"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single" w:sz="4" w:space="0" w:color="auto"/>
              <w:left w:val="nil"/>
              <w:bottom w:val="single" w:sz="4" w:space="0" w:color="auto"/>
              <w:right w:val="single" w:sz="4" w:space="0" w:color="auto"/>
            </w:tcBorders>
            <w:vAlign w:val="center"/>
          </w:tcPr>
          <w:p w14:paraId="060CA5A5"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2E3B5FFE"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36DE5DD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0BC25D9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3A8D3FF3"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single" w:sz="4" w:space="0" w:color="auto"/>
              <w:left w:val="nil"/>
              <w:bottom w:val="single" w:sz="4" w:space="0" w:color="auto"/>
              <w:right w:val="single" w:sz="4" w:space="0" w:color="auto"/>
            </w:tcBorders>
            <w:vAlign w:val="center"/>
          </w:tcPr>
          <w:p w14:paraId="57DB1BCD"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single" w:sz="4" w:space="0" w:color="auto"/>
              <w:left w:val="nil"/>
              <w:bottom w:val="single" w:sz="4" w:space="0" w:color="auto"/>
              <w:right w:val="single" w:sz="4" w:space="0" w:color="auto"/>
            </w:tcBorders>
            <w:vAlign w:val="center"/>
          </w:tcPr>
          <w:p w14:paraId="0BC66F1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single" w:sz="4" w:space="0" w:color="auto"/>
              <w:left w:val="nil"/>
              <w:bottom w:val="single" w:sz="4" w:space="0" w:color="auto"/>
              <w:right w:val="single" w:sz="4" w:space="0" w:color="auto"/>
            </w:tcBorders>
            <w:vAlign w:val="center"/>
          </w:tcPr>
          <w:p w14:paraId="56A0F3F0"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77BB209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60DD4778"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FA1421" w14:paraId="09D2C389" w14:textId="77777777">
        <w:trPr>
          <w:trHeight w:val="288"/>
        </w:trPr>
        <w:tc>
          <w:tcPr>
            <w:tcW w:w="877" w:type="dxa"/>
            <w:tcBorders>
              <w:top w:val="nil"/>
              <w:left w:val="single" w:sz="4" w:space="0" w:color="auto"/>
              <w:bottom w:val="single" w:sz="4" w:space="0" w:color="auto"/>
              <w:right w:val="single" w:sz="4" w:space="0" w:color="auto"/>
            </w:tcBorders>
            <w:vAlign w:val="center"/>
          </w:tcPr>
          <w:p w14:paraId="715AE2D9" w14:textId="77777777" w:rsidR="00FA142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46BDA57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748222E4"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3F81826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6674BA1A"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7146DFC"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55CC1DA9"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129AB051"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536AD7A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44E1409F"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1078EAC2" w14:textId="77777777" w:rsidR="00FA142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75A414F1" w14:textId="77777777" w:rsidR="00FA1421" w:rsidRDefault="00FA1421">
      <w:pPr>
        <w:jc w:val="center"/>
        <w:rPr>
          <w:rFonts w:ascii="Arial" w:eastAsia="MS Mincho" w:hAnsi="Arial" w:cs="Arial"/>
          <w:b/>
          <w:lang w:eastAsia="zh-CN"/>
        </w:rPr>
      </w:pPr>
    </w:p>
    <w:p w14:paraId="32C447E7" w14:textId="77777777" w:rsidR="00FA1421" w:rsidRDefault="00000000">
      <w:pPr>
        <w:rPr>
          <w:rFonts w:ascii="Arial" w:hAnsi="Arial" w:cs="Arial"/>
          <w:lang w:val="en-US" w:eastAsia="zh-CN"/>
        </w:rPr>
      </w:pPr>
      <w:r>
        <w:rPr>
          <w:rFonts w:ascii="Arial" w:eastAsia="MS Mincho" w:hAnsi="Arial" w:cs="Arial"/>
          <w:lang w:eastAsia="zh-CN"/>
        </w:rPr>
        <w:t xml:space="preserve">Table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 shows there may be a 4</w:t>
      </w:r>
      <w:r>
        <w:rPr>
          <w:rFonts w:ascii="Arial" w:eastAsia="MS Mincho" w:hAnsi="Arial" w:cs="Arial"/>
          <w:vertAlign w:val="superscript"/>
          <w:lang w:eastAsia="zh-CN"/>
        </w:rPr>
        <w:t>th</w:t>
      </w:r>
      <w:r>
        <w:rPr>
          <w:rFonts w:ascii="Arial" w:eastAsia="MS Mincho" w:hAnsi="Arial" w:cs="Arial"/>
          <w:lang w:eastAsia="zh-CN"/>
        </w:rPr>
        <w:t xml:space="preserve"> harmonic impact on the n78 DL from the n94 UL</w:t>
      </w:r>
      <w:r>
        <w:rPr>
          <w:rFonts w:ascii="Arial" w:hAnsi="Arial" w:cs="Arial"/>
          <w:color w:val="000000"/>
          <w:lang w:eastAsia="zh-CN"/>
        </w:rPr>
        <w:t>.</w:t>
      </w:r>
    </w:p>
    <w:p w14:paraId="2F07478E" w14:textId="77777777" w:rsidR="00FA1421" w:rsidRDefault="00000000">
      <w:pPr>
        <w:pStyle w:val="Heading4"/>
        <w:tabs>
          <w:tab w:val="left" w:pos="0"/>
          <w:tab w:val="left" w:pos="420"/>
          <w:tab w:val="left" w:pos="864"/>
        </w:tabs>
        <w:ind w:left="0" w:firstLine="0"/>
        <w:rPr>
          <w:rFonts w:cs="Arial"/>
          <w:lang w:eastAsia="zh-CN"/>
        </w:rPr>
      </w:pPr>
      <w:bookmarkStart w:id="310" w:name="_Toc24806"/>
      <w:r>
        <w:rPr>
          <w:rFonts w:cs="Arial" w:hint="eastAsia"/>
          <w:lang w:eastAsia="zh-CN"/>
        </w:rPr>
        <w:t>5.10</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310"/>
    </w:p>
    <w:p w14:paraId="4550D5DF" w14:textId="77777777" w:rsidR="00FA1421" w:rsidRDefault="00000000">
      <w:pPr>
        <w:rPr>
          <w:rFonts w:ascii="Arial" w:hAnsi="Arial" w:cs="Arial"/>
        </w:rPr>
      </w:pPr>
      <w:r>
        <w:rPr>
          <w:rFonts w:ascii="Arial" w:hAnsi="Arial" w:cs="Arial"/>
        </w:rPr>
        <w:t xml:space="preserve">As is the case for DC_8-32_n78 in 38.101-3, zero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or</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has been proposed in Tables </w:t>
      </w:r>
      <w:r>
        <w:rPr>
          <w:rFonts w:ascii="Arial" w:hAnsi="Arial" w:cs="Arial" w:hint="eastAsia"/>
          <w:lang w:eastAsia="zh-CN"/>
        </w:rPr>
        <w:t>5.10</w:t>
      </w:r>
      <w:r>
        <w:rPr>
          <w:rFonts w:ascii="Arial" w:hAnsi="Arial" w:cs="Arial"/>
        </w:rPr>
        <w:t xml:space="preserve">.1.4-1 and </w:t>
      </w:r>
      <w:r>
        <w:rPr>
          <w:rFonts w:ascii="Arial" w:hAnsi="Arial" w:cs="Arial" w:hint="eastAsia"/>
          <w:lang w:eastAsia="zh-CN"/>
        </w:rPr>
        <w:t>5.10</w:t>
      </w:r>
      <w:r>
        <w:rPr>
          <w:rFonts w:ascii="Arial" w:hAnsi="Arial" w:cs="Arial"/>
        </w:rPr>
        <w:t>.1.4-2.</w:t>
      </w:r>
    </w:p>
    <w:p w14:paraId="4929AA32" w14:textId="77777777" w:rsidR="00FA142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5.10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7787F49E" w14:textId="77777777">
        <w:trPr>
          <w:jc w:val="center"/>
        </w:trPr>
        <w:tc>
          <w:tcPr>
            <w:tcW w:w="2336" w:type="dxa"/>
            <w:vMerge w:val="restart"/>
          </w:tcPr>
          <w:p w14:paraId="5E73265D"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293B4B3"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700D5BCA" w14:textId="77777777">
        <w:trPr>
          <w:trHeight w:val="223"/>
          <w:jc w:val="center"/>
        </w:trPr>
        <w:tc>
          <w:tcPr>
            <w:tcW w:w="2336" w:type="dxa"/>
            <w:vMerge/>
            <w:tcBorders>
              <w:bottom w:val="single" w:sz="4" w:space="0" w:color="auto"/>
            </w:tcBorders>
          </w:tcPr>
          <w:p w14:paraId="35C03714" w14:textId="77777777" w:rsidR="00FA1421" w:rsidRDefault="00FA1421">
            <w:pPr>
              <w:pStyle w:val="TAH"/>
              <w:spacing w:line="260" w:lineRule="auto"/>
            </w:pPr>
          </w:p>
        </w:tc>
        <w:tc>
          <w:tcPr>
            <w:tcW w:w="5904" w:type="dxa"/>
            <w:gridSpan w:val="2"/>
          </w:tcPr>
          <w:p w14:paraId="2A0DD767"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59210FC6" w14:textId="77777777">
        <w:trPr>
          <w:jc w:val="center"/>
        </w:trPr>
        <w:tc>
          <w:tcPr>
            <w:tcW w:w="2336" w:type="dxa"/>
            <w:shd w:val="clear" w:color="auto" w:fill="auto"/>
            <w:vAlign w:val="center"/>
          </w:tcPr>
          <w:p w14:paraId="4B873843" w14:textId="77777777" w:rsidR="00FA142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vAlign w:val="center"/>
          </w:tcPr>
          <w:p w14:paraId="1D864120" w14:textId="77777777" w:rsidR="00FA1421" w:rsidRDefault="00000000">
            <w:pPr>
              <w:pStyle w:val="TAC"/>
              <w:spacing w:line="260" w:lineRule="auto"/>
              <w:rPr>
                <w:lang w:val="en-US" w:eastAsia="zh-CN"/>
              </w:rPr>
            </w:pPr>
            <w:r>
              <w:rPr>
                <w:rFonts w:hint="eastAsia"/>
                <w:lang w:val="en-US" w:eastAsia="zh-CN"/>
              </w:rPr>
              <w:t>-</w:t>
            </w:r>
          </w:p>
        </w:tc>
        <w:tc>
          <w:tcPr>
            <w:tcW w:w="2952" w:type="dxa"/>
            <w:vAlign w:val="center"/>
          </w:tcPr>
          <w:p w14:paraId="427D39D9" w14:textId="77777777" w:rsidR="00FA1421" w:rsidRDefault="00000000">
            <w:pPr>
              <w:pStyle w:val="TAC"/>
              <w:spacing w:line="260" w:lineRule="auto"/>
              <w:rPr>
                <w:lang w:val="en-US" w:eastAsia="zh-CN"/>
              </w:rPr>
            </w:pPr>
            <w:r>
              <w:rPr>
                <w:rFonts w:hint="eastAsia"/>
                <w:lang w:val="en-US" w:eastAsia="zh-CN"/>
              </w:rPr>
              <w:t>-</w:t>
            </w:r>
          </w:p>
        </w:tc>
      </w:tr>
      <w:tr w:rsidR="00FA1421" w14:paraId="0674B36B" w14:textId="77777777">
        <w:trPr>
          <w:jc w:val="center"/>
        </w:trPr>
        <w:tc>
          <w:tcPr>
            <w:tcW w:w="8240" w:type="dxa"/>
            <w:gridSpan w:val="3"/>
            <w:tcBorders>
              <w:bottom w:val="single" w:sz="4" w:space="0" w:color="auto"/>
            </w:tcBorders>
            <w:shd w:val="clear" w:color="auto" w:fill="auto"/>
            <w:vAlign w:val="center"/>
          </w:tcPr>
          <w:p w14:paraId="646705E1"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F59789B"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613D2EF" w14:textId="77777777" w:rsidR="00FA1421" w:rsidRDefault="00FA1421">
      <w:pPr>
        <w:rPr>
          <w:rFonts w:eastAsia="SimSun"/>
        </w:rPr>
      </w:pPr>
    </w:p>
    <w:p w14:paraId="018FE41C"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1C5EA19D" w14:textId="77777777">
        <w:trPr>
          <w:trHeight w:val="187"/>
          <w:jc w:val="center"/>
        </w:trPr>
        <w:tc>
          <w:tcPr>
            <w:tcW w:w="1535" w:type="dxa"/>
            <w:vMerge w:val="restart"/>
          </w:tcPr>
          <w:p w14:paraId="082EAC04" w14:textId="77777777" w:rsidR="00FA1421" w:rsidRDefault="00000000">
            <w:pPr>
              <w:pStyle w:val="TAH"/>
            </w:pPr>
            <w:r>
              <w:t>Inter-band CA combination</w:t>
            </w:r>
          </w:p>
        </w:tc>
        <w:tc>
          <w:tcPr>
            <w:tcW w:w="5904" w:type="dxa"/>
            <w:gridSpan w:val="2"/>
          </w:tcPr>
          <w:p w14:paraId="0189BE85"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590F7DFC" w14:textId="77777777">
        <w:trPr>
          <w:trHeight w:val="187"/>
          <w:jc w:val="center"/>
        </w:trPr>
        <w:tc>
          <w:tcPr>
            <w:tcW w:w="1535" w:type="dxa"/>
            <w:vMerge/>
            <w:tcBorders>
              <w:bottom w:val="single" w:sz="4" w:space="0" w:color="auto"/>
            </w:tcBorders>
          </w:tcPr>
          <w:p w14:paraId="756AC316" w14:textId="77777777" w:rsidR="00FA1421" w:rsidRDefault="00FA1421">
            <w:pPr>
              <w:pStyle w:val="TAH"/>
            </w:pPr>
          </w:p>
        </w:tc>
        <w:tc>
          <w:tcPr>
            <w:tcW w:w="5904" w:type="dxa"/>
            <w:gridSpan w:val="2"/>
          </w:tcPr>
          <w:p w14:paraId="1BCB15C9"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44BF7A0A" w14:textId="77777777">
        <w:trPr>
          <w:trHeight w:val="187"/>
          <w:jc w:val="center"/>
        </w:trPr>
        <w:tc>
          <w:tcPr>
            <w:tcW w:w="1535" w:type="dxa"/>
          </w:tcPr>
          <w:p w14:paraId="42610EB4" w14:textId="77777777" w:rsidR="00FA1421" w:rsidRDefault="00000000">
            <w:pPr>
              <w:pStyle w:val="TAC"/>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tcPr>
          <w:p w14:paraId="207DE749" w14:textId="77777777" w:rsidR="00FA1421" w:rsidRDefault="00000000">
            <w:pPr>
              <w:pStyle w:val="TAC"/>
              <w:rPr>
                <w:lang w:val="en-US" w:eastAsia="zh-CN"/>
              </w:rPr>
            </w:pPr>
            <w:r>
              <w:rPr>
                <w:rFonts w:hint="eastAsia"/>
                <w:lang w:val="en-US" w:eastAsia="zh-CN"/>
              </w:rPr>
              <w:t>-</w:t>
            </w:r>
          </w:p>
        </w:tc>
        <w:tc>
          <w:tcPr>
            <w:tcW w:w="2952" w:type="dxa"/>
          </w:tcPr>
          <w:p w14:paraId="191E9178" w14:textId="77777777" w:rsidR="00FA1421" w:rsidRDefault="00000000">
            <w:pPr>
              <w:pStyle w:val="TAC"/>
              <w:rPr>
                <w:lang w:eastAsia="zh-CN"/>
              </w:rPr>
            </w:pPr>
            <w:r>
              <w:rPr>
                <w:rFonts w:hint="eastAsia"/>
                <w:lang w:val="en-US" w:eastAsia="zh-CN"/>
              </w:rPr>
              <w:t>-</w:t>
            </w:r>
          </w:p>
        </w:tc>
      </w:tr>
      <w:tr w:rsidR="00FA1421" w14:paraId="0FEB6910" w14:textId="77777777">
        <w:trPr>
          <w:trHeight w:val="187"/>
          <w:jc w:val="center"/>
        </w:trPr>
        <w:tc>
          <w:tcPr>
            <w:tcW w:w="7439" w:type="dxa"/>
            <w:gridSpan w:val="3"/>
            <w:tcBorders>
              <w:bottom w:val="single" w:sz="4" w:space="0" w:color="auto"/>
            </w:tcBorders>
          </w:tcPr>
          <w:p w14:paraId="00B9BC7C"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0809545"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52A4688" w14:textId="77777777" w:rsidR="00FA1421" w:rsidRDefault="00FA1421">
      <w:pPr>
        <w:jc w:val="center"/>
        <w:rPr>
          <w:rFonts w:ascii="Arial" w:hAnsi="Arial" w:cs="Arial"/>
          <w:b/>
          <w:bCs/>
          <w:vertAlign w:val="subscript"/>
        </w:rPr>
      </w:pPr>
    </w:p>
    <w:p w14:paraId="51E0A054" w14:textId="77777777" w:rsidR="00FA1421" w:rsidRDefault="00000000">
      <w:pPr>
        <w:pStyle w:val="Heading4"/>
        <w:ind w:left="0" w:firstLine="0"/>
        <w:rPr>
          <w:rFonts w:cs="Arial"/>
          <w:szCs w:val="22"/>
          <w:lang w:val="en-US" w:eastAsia="zh-CN"/>
        </w:rPr>
      </w:pPr>
      <w:bookmarkStart w:id="311" w:name="_Toc29389"/>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311"/>
    </w:p>
    <w:p w14:paraId="317396F3" w14:textId="77777777" w:rsidR="00FA1421" w:rsidRDefault="00000000">
      <w:pPr>
        <w:pStyle w:val="TH"/>
      </w:pPr>
      <w:r>
        <w:t xml:space="preserve">Table 7.3A.4-1: Reference sensitivity exceptions and uplink/downlink configurations due to UL harmonic </w:t>
      </w:r>
      <w:r>
        <w:rPr>
          <w:lang w:val="en-US" w:eastAsia="zh-CN"/>
        </w:rPr>
        <w:t xml:space="preserve">from a PC3 aggressor NR UL band </w:t>
      </w:r>
      <w:r>
        <w:t>for NR DL 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FA1421" w14:paraId="5C24BC9B"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A72B95A" w14:textId="77777777" w:rsidR="00FA142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3D79B3" w14:textId="77777777" w:rsidR="00FA142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772B738" w14:textId="77777777" w:rsidR="00FA142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6EBCE77"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F5C6D18" w14:textId="77777777" w:rsidR="00FA142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7D1FE99" w14:textId="77777777" w:rsidR="00FA142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E20F4FF" w14:textId="77777777" w:rsidR="00FA142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63A412"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99FA51"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A1421" w14:paraId="23E8473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647595" w14:textId="77777777" w:rsidR="00FA1421" w:rsidRDefault="00FA1421">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F7E7E" w14:textId="77777777" w:rsidR="00FA1421" w:rsidRDefault="00FA1421">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A46571"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D46656" w14:textId="77777777" w:rsidR="00FA142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C66B340" w14:textId="77777777" w:rsidR="00FA142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AF79F6D" w14:textId="77777777" w:rsidR="00FA142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8ABF822" w14:textId="77777777" w:rsidR="00FA142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85AFA89" w14:textId="77777777" w:rsidR="00FA1421" w:rsidRDefault="00FA1421">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A0681" w14:textId="77777777" w:rsidR="00FA1421" w:rsidRDefault="00FA1421">
            <w:pPr>
              <w:spacing w:after="0"/>
              <w:rPr>
                <w:rFonts w:ascii="Arial" w:hAnsi="Arial" w:cs="Arial"/>
                <w:b/>
                <w:bCs/>
                <w:sz w:val="18"/>
                <w:szCs w:val="18"/>
                <w:lang w:eastAsia="zh-CN"/>
              </w:rPr>
            </w:pPr>
          </w:p>
        </w:tc>
      </w:tr>
      <w:tr w:rsidR="00FA1421" w14:paraId="79E86B4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003C2E"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21118395"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7F1C0EC"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082F6C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0F57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16E97F"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08773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47D351A7"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0F03C20"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B3F63E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4822FBA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69A02C"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332962B"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6B7D5D4"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92D033"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4A187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A0C5D" w14:textId="77777777" w:rsidR="00FA142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D911FE"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941EAF"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69D826"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395E29A" w14:textId="77777777" w:rsidR="00FA142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A1421" w14:paraId="497D0C67"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11CD0A5" w14:textId="77777777" w:rsidR="00FA1421"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560" w:dyaOrig="216" w14:anchorId="36FA9D2B">
                <v:shape id="_x0000_i1037" type="#_x0000_t75" style="width:78pt;height:11pt" o:ole="">
                  <v:imagedata r:id="rId14" o:title=""/>
                </v:shape>
                <o:OLEObject Type="Embed" ProgID="Equation.3" ShapeID="_x0000_i1037" DrawAspect="Content" ObjectID="_1728280833" r:id="rId35"/>
              </w:object>
            </w:r>
            <w:r>
              <w:rPr>
                <w:snapToGrid w:val="0"/>
                <w:lang w:eastAsia="ja-JP"/>
              </w:rPr>
              <w:t xml:space="preserve">in MHz and </w:t>
            </w:r>
            <w:r>
              <w:rPr>
                <w:rFonts w:eastAsia="Times New Roman"/>
                <w:position w:val="-14"/>
              </w:rPr>
              <w:object w:dxaOrig="4080" w:dyaOrig="216" w14:anchorId="476C59A1">
                <v:shape id="_x0000_i1038" type="#_x0000_t75" style="width:204pt;height:11pt" o:ole="">
                  <v:imagedata r:id="rId16" o:title=""/>
                </v:shape>
                <o:OLEObject Type="Embed" ProgID="Equation.DSMT4" ShapeID="_x0000_i1038" DrawAspect="Content" ObjectID="_1728280834" r:id="rId36"/>
              </w:object>
            </w:r>
            <w:r>
              <w:rPr>
                <w:snapToGrid w:val="0"/>
                <w:lang w:eastAsia="ja-JP"/>
              </w:rPr>
              <w:t xml:space="preserve"> with</w:t>
            </w:r>
            <w:r>
              <w:rPr>
                <w:noProof/>
                <w:position w:val="-10"/>
                <w:lang w:val="en-US" w:eastAsia="zh-CN"/>
              </w:rPr>
              <w:drawing>
                <wp:inline distT="0" distB="0" distL="0" distR="0" wp14:anchorId="22B75B9E" wp14:editId="6F4285FA">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61AAFE5" wp14:editId="28DAC992">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5D51A9AD" w14:textId="77777777" w:rsidR="00FA1421" w:rsidRDefault="00000000">
      <w:pPr>
        <w:pStyle w:val="Heading4"/>
        <w:rPr>
          <w:rFonts w:cs="Arial"/>
          <w:szCs w:val="22"/>
          <w:lang w:val="en-US" w:eastAsia="zh-CN"/>
        </w:rPr>
      </w:pPr>
      <w:bookmarkStart w:id="312" w:name="_Toc30870"/>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12"/>
    </w:p>
    <w:p w14:paraId="20E74A7C" w14:textId="77777777" w:rsidR="00FA1421" w:rsidRDefault="00000000">
      <w:pPr>
        <w:rPr>
          <w:rFonts w:ascii="Arial" w:hAnsi="Arial" w:cs="Arial"/>
          <w:lang w:val="en-US" w:eastAsia="zh-CN"/>
        </w:rPr>
      </w:pPr>
      <w:r>
        <w:rPr>
          <w:rFonts w:ascii="Arial" w:hAnsi="Arial" w:cs="Arial"/>
          <w:lang w:val="en-US" w:eastAsia="zh-CN"/>
        </w:rPr>
        <w:t>No additional OOB blocking exceptions are required for this band combination.</w:t>
      </w:r>
    </w:p>
    <w:p w14:paraId="64213B74" w14:textId="77777777" w:rsidR="00FA1421" w:rsidRDefault="00FA1421"/>
    <w:p w14:paraId="69F2CB1F" w14:textId="77777777" w:rsidR="00FA1421" w:rsidRDefault="00000000">
      <w:pPr>
        <w:pStyle w:val="Heading2"/>
        <w:rPr>
          <w:lang w:eastAsia="zh-TW"/>
        </w:rPr>
      </w:pPr>
      <w:bookmarkStart w:id="313" w:name="_Toc5426"/>
      <w:r>
        <w:rPr>
          <w:rFonts w:hint="eastAsia"/>
          <w:lang w:eastAsia="zh-CN"/>
        </w:rPr>
        <w:t>5.11</w:t>
      </w:r>
      <w:r>
        <w:tab/>
        <w:t xml:space="preserve"> </w:t>
      </w:r>
      <w:r>
        <w:rPr>
          <w:lang w:eastAsia="zh-TW"/>
        </w:rPr>
        <w:t>CA</w:t>
      </w:r>
      <w:r>
        <w:rPr>
          <w:rFonts w:hint="eastAsia"/>
          <w:lang w:eastAsia="zh-TW"/>
        </w:rPr>
        <w:t>_</w:t>
      </w:r>
      <w:r>
        <w:rPr>
          <w:lang w:eastAsia="zh-TW"/>
        </w:rPr>
        <w:t>n75-n78</w:t>
      </w:r>
      <w:bookmarkEnd w:id="313"/>
    </w:p>
    <w:p w14:paraId="22675960" w14:textId="77777777" w:rsidR="00FA1421" w:rsidRDefault="00000000">
      <w:pPr>
        <w:pStyle w:val="Heading3"/>
        <w:tabs>
          <w:tab w:val="left" w:pos="680"/>
        </w:tabs>
        <w:rPr>
          <w:rFonts w:cs="Arial"/>
          <w:szCs w:val="28"/>
        </w:rPr>
      </w:pPr>
      <w:bookmarkStart w:id="314" w:name="_Toc106118189"/>
      <w:bookmarkStart w:id="315" w:name="_Toc5409"/>
      <w:bookmarkStart w:id="316" w:name="_Toc27947"/>
      <w:bookmarkStart w:id="317" w:name="_Toc19923"/>
      <w:bookmarkStart w:id="318" w:name="_Toc21543"/>
      <w:bookmarkStart w:id="319" w:name="_Toc106124720"/>
      <w:r>
        <w:rPr>
          <w:rFonts w:cs="Arial" w:hint="eastAsia"/>
          <w:szCs w:val="28"/>
          <w:lang w:eastAsia="zh-CN"/>
        </w:rPr>
        <w:t>5.11</w:t>
      </w:r>
      <w:r>
        <w:rPr>
          <w:rFonts w:cs="Arial"/>
          <w:szCs w:val="28"/>
        </w:rPr>
        <w:t>.1</w:t>
      </w:r>
      <w:r>
        <w:rPr>
          <w:rFonts w:cs="Arial"/>
          <w:szCs w:val="28"/>
        </w:rPr>
        <w:tab/>
        <w:t>Common for 1 band UL and 2 bands UL CA</w:t>
      </w:r>
      <w:bookmarkEnd w:id="314"/>
      <w:bookmarkEnd w:id="315"/>
      <w:bookmarkEnd w:id="316"/>
      <w:bookmarkEnd w:id="317"/>
      <w:bookmarkEnd w:id="318"/>
      <w:bookmarkEnd w:id="319"/>
    </w:p>
    <w:p w14:paraId="71DC8E0A" w14:textId="77777777" w:rsidR="00FA1421" w:rsidRDefault="00000000">
      <w:pPr>
        <w:pStyle w:val="Heading4"/>
        <w:tabs>
          <w:tab w:val="left" w:pos="0"/>
          <w:tab w:val="left" w:pos="420"/>
          <w:tab w:val="left" w:pos="864"/>
        </w:tabs>
      </w:pPr>
      <w:bookmarkStart w:id="320" w:name="_Toc28182"/>
      <w:bookmarkStart w:id="321" w:name="_Toc3515"/>
      <w:bookmarkStart w:id="322" w:name="_Toc15583"/>
      <w:bookmarkStart w:id="323" w:name="_Toc106118190"/>
      <w:bookmarkStart w:id="324" w:name="_Toc106124721"/>
      <w:bookmarkStart w:id="325" w:name="_Toc5283"/>
      <w:r>
        <w:rPr>
          <w:rFonts w:hint="eastAsia"/>
          <w:lang w:eastAsia="zh-CN"/>
        </w:rPr>
        <w:t>5.11</w:t>
      </w:r>
      <w:r>
        <w:t>.1.1</w:t>
      </w:r>
      <w:r>
        <w:tab/>
        <w:t>Operating bands for CA</w:t>
      </w:r>
      <w:bookmarkEnd w:id="320"/>
      <w:bookmarkEnd w:id="321"/>
      <w:bookmarkEnd w:id="322"/>
      <w:bookmarkEnd w:id="323"/>
      <w:bookmarkEnd w:id="324"/>
      <w:bookmarkEnd w:id="325"/>
    </w:p>
    <w:p w14:paraId="3542117E" w14:textId="77777777" w:rsidR="00FA1421" w:rsidRDefault="00000000">
      <w:pPr>
        <w:pStyle w:val="TH"/>
        <w:rPr>
          <w:lang w:eastAsia="ja-JP"/>
        </w:rPr>
      </w:pPr>
      <w:r>
        <w:t xml:space="preserve">Table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FA1421" w14:paraId="452C2DFC"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42A5CBFD" w14:textId="77777777" w:rsidR="00FA1421" w:rsidRDefault="00000000">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6D8F921B" w14:textId="77777777" w:rsidR="00FA142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7E516E9" w14:textId="77777777" w:rsidR="00FA142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AACC148" w14:textId="77777777" w:rsidR="00FA1421" w:rsidRDefault="00000000">
            <w:pPr>
              <w:pStyle w:val="TAH"/>
              <w:rPr>
                <w:rFonts w:eastAsia="Malgun Gothic"/>
              </w:rPr>
            </w:pPr>
            <w:r>
              <w:rPr>
                <w:rFonts w:eastAsia="Malgun Gothic"/>
              </w:rPr>
              <w:t>Duplex</w:t>
            </w:r>
          </w:p>
          <w:p w14:paraId="007FE2CB" w14:textId="77777777" w:rsidR="00FA1421" w:rsidRDefault="00000000">
            <w:pPr>
              <w:pStyle w:val="TAH"/>
              <w:rPr>
                <w:rFonts w:eastAsia="Malgun Gothic"/>
              </w:rPr>
            </w:pPr>
            <w:r>
              <w:rPr>
                <w:rFonts w:eastAsia="Malgun Gothic"/>
              </w:rPr>
              <w:t>mode</w:t>
            </w:r>
          </w:p>
        </w:tc>
      </w:tr>
      <w:tr w:rsidR="00FA1421" w14:paraId="4BC465B4"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AECE4C7" w14:textId="77777777" w:rsidR="00FA1421" w:rsidRDefault="00FA1421">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7D118F7D" w14:textId="77777777" w:rsidR="00FA142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BAAF83" w14:textId="77777777" w:rsidR="00FA142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5EC0D3C" w14:textId="77777777" w:rsidR="00FA1421" w:rsidRDefault="00FA1421">
            <w:pPr>
              <w:pStyle w:val="TAH"/>
              <w:rPr>
                <w:rFonts w:eastAsia="Malgun Gothic"/>
              </w:rPr>
            </w:pPr>
          </w:p>
        </w:tc>
      </w:tr>
      <w:tr w:rsidR="00FA1421" w14:paraId="0173CE85"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87E78FD" w14:textId="77777777" w:rsidR="00FA1421" w:rsidRDefault="00FA1421">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36F47081" w14:textId="77777777" w:rsidR="00FA142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A8CE299" w14:textId="77777777" w:rsidR="00FA142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DEA56" w14:textId="77777777" w:rsidR="00FA1421" w:rsidRDefault="00FA1421">
            <w:pPr>
              <w:pStyle w:val="TAH"/>
              <w:rPr>
                <w:rFonts w:eastAsia="Malgun Gothic"/>
              </w:rPr>
            </w:pPr>
          </w:p>
        </w:tc>
      </w:tr>
      <w:tr w:rsidR="00FA1421" w14:paraId="47452A3C"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52C67FA9"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241C4AD8" w14:textId="77777777" w:rsidR="00FA1421" w:rsidRDefault="00FA1421">
            <w:pPr>
              <w:keepNext/>
              <w:keepLines/>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6C6FF43E" w14:textId="77777777" w:rsidR="00FA1421" w:rsidRDefault="00000000">
            <w:pPr>
              <w:keepNext/>
              <w:keepLines/>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1DF9DC12" w14:textId="77777777" w:rsidR="00FA1421" w:rsidRDefault="00FA1421">
            <w:pPr>
              <w:keepNext/>
              <w:keepLines/>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157C6799"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609F0FE1"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1310686"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60D43013"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FA1421" w14:paraId="6406FAFD"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37217C3"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134" w:type="dxa"/>
            <w:tcBorders>
              <w:top w:val="single" w:sz="4" w:space="0" w:color="auto"/>
              <w:left w:val="single" w:sz="4" w:space="0" w:color="auto"/>
              <w:bottom w:val="single" w:sz="4" w:space="0" w:color="auto"/>
              <w:right w:val="nil"/>
            </w:tcBorders>
            <w:vAlign w:val="center"/>
          </w:tcPr>
          <w:p w14:paraId="0B067720"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536" w:type="dxa"/>
            <w:tcBorders>
              <w:top w:val="single" w:sz="4" w:space="0" w:color="auto"/>
              <w:left w:val="nil"/>
              <w:bottom w:val="single" w:sz="4" w:space="0" w:color="auto"/>
              <w:right w:val="nil"/>
            </w:tcBorders>
            <w:vAlign w:val="center"/>
          </w:tcPr>
          <w:p w14:paraId="1214AD97"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E543EB7" w14:textId="77777777" w:rsidR="00FA1421" w:rsidRDefault="00000000">
            <w:pPr>
              <w:keepNext/>
              <w:keepLines/>
              <w:spacing w:after="0"/>
              <w:rPr>
                <w:rFonts w:ascii="Arial" w:hAnsi="Arial" w:cs="Arial"/>
                <w:sz w:val="18"/>
                <w:lang w:val="en-US" w:eastAsia="zh-CN"/>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40F6C98C"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569EDC3F"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774354E" w14:textId="77777777" w:rsidR="00FA1421" w:rsidRDefault="00000000">
            <w:pPr>
              <w:keepNext/>
              <w:keepLines/>
              <w:spacing w:after="0"/>
              <w:jc w:val="center"/>
              <w:rPr>
                <w:rFonts w:ascii="Arial" w:hAnsi="Arial" w:cs="Arial"/>
                <w:sz w:val="18"/>
                <w:lang w:val="en-US" w:eastAsia="zh-CN"/>
              </w:rPr>
            </w:pPr>
            <w:r>
              <w:rPr>
                <w:rFonts w:ascii="Arial" w:hAnsi="Arial" w:cs="Arial"/>
                <w:color w:val="000000"/>
                <w:sz w:val="18"/>
                <w:szCs w:val="18"/>
              </w:rPr>
              <w:t>3800 MHz</w:t>
            </w:r>
          </w:p>
        </w:tc>
        <w:tc>
          <w:tcPr>
            <w:tcW w:w="1043" w:type="dxa"/>
            <w:tcBorders>
              <w:top w:val="single" w:sz="4" w:space="0" w:color="auto"/>
              <w:left w:val="single" w:sz="4" w:space="0" w:color="auto"/>
              <w:right w:val="single" w:sz="4" w:space="0" w:color="auto"/>
            </w:tcBorders>
            <w:vAlign w:val="center"/>
          </w:tcPr>
          <w:p w14:paraId="302DB1B3" w14:textId="77777777" w:rsidR="00FA1421" w:rsidRDefault="00000000">
            <w:pPr>
              <w:keepNext/>
              <w:keepLines/>
              <w:spacing w:after="0"/>
              <w:jc w:val="center"/>
              <w:rPr>
                <w:rFonts w:ascii="Arial" w:hAnsi="Arial" w:cs="Arial"/>
                <w:sz w:val="18"/>
                <w:lang w:eastAsia="ja-JP"/>
              </w:rPr>
            </w:pPr>
            <w:r>
              <w:rPr>
                <w:rFonts w:ascii="Arial" w:hAnsi="Arial" w:cs="Arial"/>
                <w:color w:val="000000"/>
                <w:sz w:val="18"/>
                <w:szCs w:val="18"/>
              </w:rPr>
              <w:t>TDD</w:t>
            </w:r>
          </w:p>
        </w:tc>
      </w:tr>
    </w:tbl>
    <w:p w14:paraId="7AD7A961" w14:textId="77777777" w:rsidR="00FA1421" w:rsidRDefault="00FA1421">
      <w:pPr>
        <w:rPr>
          <w:lang w:eastAsia="zh-CN"/>
        </w:rPr>
      </w:pPr>
    </w:p>
    <w:p w14:paraId="3E89D68A" w14:textId="77777777" w:rsidR="00FA1421" w:rsidRDefault="00000000">
      <w:pPr>
        <w:pStyle w:val="Heading4"/>
        <w:tabs>
          <w:tab w:val="left" w:pos="0"/>
          <w:tab w:val="left" w:pos="420"/>
          <w:tab w:val="left" w:pos="864"/>
        </w:tabs>
      </w:pPr>
      <w:bookmarkStart w:id="326" w:name="_Toc18101"/>
      <w:bookmarkStart w:id="327" w:name="_Toc12285"/>
      <w:bookmarkStart w:id="328" w:name="_Toc1146"/>
      <w:bookmarkStart w:id="329" w:name="_Toc106124722"/>
      <w:bookmarkStart w:id="330" w:name="_Toc9760"/>
      <w:bookmarkStart w:id="331" w:name="_Toc106118191"/>
      <w:r>
        <w:rPr>
          <w:rFonts w:hint="eastAsia"/>
          <w:lang w:eastAsia="zh-CN"/>
        </w:rPr>
        <w:t>5.11</w:t>
      </w:r>
      <w:r>
        <w:t>.1.2</w:t>
      </w:r>
      <w:r>
        <w:tab/>
        <w:t>Channel bandwidths per operating band for CA</w:t>
      </w:r>
      <w:bookmarkEnd w:id="326"/>
      <w:bookmarkEnd w:id="327"/>
      <w:bookmarkEnd w:id="328"/>
      <w:bookmarkEnd w:id="329"/>
      <w:bookmarkEnd w:id="330"/>
      <w:bookmarkEnd w:id="331"/>
    </w:p>
    <w:p w14:paraId="48F83FFA" w14:textId="77777777" w:rsidR="00FA1421" w:rsidRDefault="00000000">
      <w:pPr>
        <w:pStyle w:val="TH"/>
        <w:rPr>
          <w:lang w:val="en-US" w:eastAsia="zh-CN"/>
        </w:rPr>
      </w:pPr>
      <w:r>
        <w:t xml:space="preserve">Table </w:t>
      </w:r>
      <w:r>
        <w:rPr>
          <w:rFonts w:hint="eastAsia"/>
          <w:lang w:val="en-US" w:eastAsia="zh-CN"/>
        </w:rPr>
        <w:t>5.11</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FA1421" w14:paraId="1DDC54C2" w14:textId="77777777">
        <w:trPr>
          <w:trHeight w:val="552"/>
        </w:trPr>
        <w:tc>
          <w:tcPr>
            <w:tcW w:w="1276" w:type="dxa"/>
            <w:vAlign w:val="center"/>
          </w:tcPr>
          <w:p w14:paraId="76BB3D79" w14:textId="77777777" w:rsidR="00FA142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08323B21" w14:textId="77777777" w:rsidR="00FA142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0A131152" w14:textId="77777777" w:rsidR="00FA142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188C3056"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552719E6"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58197168"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63208F5A"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73285119"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6CBC3161"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ABF357A"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647337B3"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332CB894"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55B1C47B"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1FCB7DCC"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5CA5D027"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02F4839"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10F2ADAB"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48FD2F5E"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340F1678"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41DDD3F5"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76193A16"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40D66743"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7C44462F" w14:textId="77777777" w:rsidR="00FA142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624578E6" w14:textId="77777777" w:rsidR="00FA142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1E3C0B44" w14:textId="77777777" w:rsidR="00FA142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0088DEEA" w14:textId="77777777" w:rsidR="00FA1421" w:rsidRDefault="00000000">
            <w:pPr>
              <w:keepNext/>
              <w:keepLines/>
              <w:spacing w:after="0"/>
              <w:jc w:val="center"/>
              <w:rPr>
                <w:rFonts w:ascii="Arial" w:hAnsi="Arial"/>
                <w:sz w:val="16"/>
                <w:szCs w:val="16"/>
              </w:rPr>
            </w:pPr>
            <w:r>
              <w:rPr>
                <w:rFonts w:ascii="Arial" w:hAnsi="Arial"/>
                <w:b/>
                <w:sz w:val="16"/>
                <w:szCs w:val="16"/>
              </w:rPr>
              <w:t>BCS</w:t>
            </w:r>
          </w:p>
        </w:tc>
      </w:tr>
      <w:tr w:rsidR="00FA1421" w14:paraId="0C986AE1" w14:textId="77777777">
        <w:trPr>
          <w:trHeight w:val="125"/>
        </w:trPr>
        <w:tc>
          <w:tcPr>
            <w:tcW w:w="1276" w:type="dxa"/>
            <w:vMerge w:val="restart"/>
          </w:tcPr>
          <w:p w14:paraId="28AC4E3A" w14:textId="77777777" w:rsidR="00FA1421" w:rsidRDefault="00000000">
            <w:pPr>
              <w:keepNext/>
              <w:keepLines/>
              <w:spacing w:after="0"/>
              <w:jc w:val="center"/>
              <w:rPr>
                <w:rFonts w:ascii="Arial" w:hAnsi="Arial"/>
                <w:sz w:val="18"/>
                <w:lang w:val="en-US"/>
              </w:rPr>
            </w:pPr>
            <w:r>
              <w:t>CA_n75A-n78A</w:t>
            </w:r>
          </w:p>
        </w:tc>
        <w:tc>
          <w:tcPr>
            <w:tcW w:w="430" w:type="dxa"/>
            <w:vMerge w:val="restart"/>
            <w:vAlign w:val="center"/>
          </w:tcPr>
          <w:p w14:paraId="7541CB71"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7826915D"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7AA3A72D"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73515611"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25FB99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7D5FD9F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6139486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6D9B341D"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762B2C2D"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714AAD0F"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58DE1C3F" w14:textId="77777777" w:rsidR="00FA1421" w:rsidRDefault="00FA1421">
            <w:pPr>
              <w:keepNext/>
              <w:keepLines/>
              <w:spacing w:after="0"/>
              <w:jc w:val="center"/>
              <w:rPr>
                <w:rFonts w:ascii="Arial" w:eastAsia="SimSun" w:hAnsi="Arial"/>
                <w:sz w:val="18"/>
                <w:lang w:val="en-US" w:eastAsia="zh-CN"/>
              </w:rPr>
            </w:pPr>
          </w:p>
        </w:tc>
        <w:tc>
          <w:tcPr>
            <w:tcW w:w="631" w:type="dxa"/>
            <w:vAlign w:val="center"/>
          </w:tcPr>
          <w:p w14:paraId="5BEE8A35"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6938ED9E"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4800A27C"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5B6651F3" w14:textId="77777777" w:rsidR="00FA1421" w:rsidRDefault="00FA1421">
            <w:pPr>
              <w:keepNext/>
              <w:keepLines/>
              <w:spacing w:after="0"/>
              <w:jc w:val="center"/>
              <w:rPr>
                <w:rFonts w:ascii="Arial" w:eastAsia="SimSun" w:hAnsi="Arial"/>
                <w:sz w:val="18"/>
                <w:lang w:val="en-US" w:eastAsia="zh-CN"/>
              </w:rPr>
            </w:pPr>
          </w:p>
        </w:tc>
        <w:tc>
          <w:tcPr>
            <w:tcW w:w="567" w:type="dxa"/>
            <w:vMerge w:val="restart"/>
            <w:vAlign w:val="center"/>
          </w:tcPr>
          <w:p w14:paraId="7F62CE7C" w14:textId="77777777" w:rsidR="00FA1421" w:rsidRDefault="00000000">
            <w:pPr>
              <w:keepNext/>
              <w:keepLines/>
              <w:spacing w:after="0"/>
              <w:jc w:val="center"/>
              <w:rPr>
                <w:rFonts w:ascii="Arial" w:hAnsi="Arial"/>
                <w:sz w:val="18"/>
                <w:lang w:val="en-US" w:eastAsia="zh-CN"/>
              </w:rPr>
            </w:pPr>
            <w:r>
              <w:rPr>
                <w:rFonts w:ascii="Arial" w:hAnsi="Arial"/>
                <w:sz w:val="18"/>
                <w:lang w:val="en-US" w:eastAsia="zh-CN"/>
              </w:rPr>
              <w:t>1</w:t>
            </w:r>
          </w:p>
        </w:tc>
      </w:tr>
      <w:tr w:rsidR="00FA1421" w14:paraId="07BDDE09" w14:textId="77777777">
        <w:trPr>
          <w:trHeight w:val="125"/>
        </w:trPr>
        <w:tc>
          <w:tcPr>
            <w:tcW w:w="1276" w:type="dxa"/>
            <w:vMerge/>
          </w:tcPr>
          <w:p w14:paraId="4E48E8B8" w14:textId="77777777" w:rsidR="00FA1421" w:rsidRDefault="00FA1421">
            <w:pPr>
              <w:keepNext/>
              <w:keepLines/>
              <w:spacing w:after="0"/>
              <w:jc w:val="center"/>
              <w:rPr>
                <w:rFonts w:ascii="Arial" w:hAnsi="Arial"/>
                <w:sz w:val="18"/>
                <w:lang w:val="en-US"/>
              </w:rPr>
            </w:pPr>
          </w:p>
        </w:tc>
        <w:tc>
          <w:tcPr>
            <w:tcW w:w="430" w:type="dxa"/>
            <w:vMerge/>
            <w:vAlign w:val="center"/>
          </w:tcPr>
          <w:p w14:paraId="5E14B069" w14:textId="77777777" w:rsidR="00FA1421" w:rsidRDefault="00FA1421">
            <w:pPr>
              <w:keepNext/>
              <w:keepLines/>
              <w:spacing w:after="0"/>
              <w:jc w:val="center"/>
              <w:rPr>
                <w:rFonts w:ascii="Arial" w:hAnsi="Arial"/>
                <w:sz w:val="18"/>
                <w:lang w:val="en-US"/>
              </w:rPr>
            </w:pPr>
          </w:p>
        </w:tc>
        <w:tc>
          <w:tcPr>
            <w:tcW w:w="704" w:type="dxa"/>
            <w:vAlign w:val="center"/>
          </w:tcPr>
          <w:p w14:paraId="5AC0969E"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567" w:type="dxa"/>
            <w:vAlign w:val="bottom"/>
          </w:tcPr>
          <w:p w14:paraId="295F0983" w14:textId="77777777" w:rsidR="00FA1421" w:rsidRDefault="00FA1421">
            <w:pPr>
              <w:keepNext/>
              <w:keepLines/>
              <w:spacing w:after="0"/>
              <w:jc w:val="center"/>
              <w:rPr>
                <w:rFonts w:ascii="Arial" w:eastAsia="SimSun" w:hAnsi="Arial"/>
                <w:sz w:val="18"/>
                <w:lang w:val="en-US" w:eastAsia="zh-CN"/>
              </w:rPr>
            </w:pPr>
          </w:p>
        </w:tc>
        <w:tc>
          <w:tcPr>
            <w:tcW w:w="552" w:type="dxa"/>
            <w:vAlign w:val="bottom"/>
          </w:tcPr>
          <w:p w14:paraId="3DFC9F76"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F7E468A"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4A64D95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19F3148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D678026"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26ABE402"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2B56EF07"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411CB244"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vAlign w:val="center"/>
          </w:tcPr>
          <w:p w14:paraId="04EFA290"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vAlign w:val="center"/>
          </w:tcPr>
          <w:p w14:paraId="783C2934"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vAlign w:val="center"/>
          </w:tcPr>
          <w:p w14:paraId="3705A741"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vAlign w:val="center"/>
          </w:tcPr>
          <w:p w14:paraId="6EEE29B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vAlign w:val="center"/>
          </w:tcPr>
          <w:p w14:paraId="41C3987D" w14:textId="77777777" w:rsidR="00FA1421" w:rsidRDefault="00FA1421">
            <w:pPr>
              <w:keepNext/>
              <w:keepLines/>
              <w:spacing w:after="0"/>
              <w:jc w:val="center"/>
              <w:rPr>
                <w:rFonts w:ascii="Arial" w:hAnsi="Arial"/>
                <w:sz w:val="18"/>
                <w:lang w:val="en-US" w:eastAsia="zh-CN"/>
              </w:rPr>
            </w:pPr>
          </w:p>
        </w:tc>
      </w:tr>
      <w:tr w:rsidR="00FA1421" w14:paraId="78883617" w14:textId="77777777">
        <w:trPr>
          <w:trHeight w:val="125"/>
        </w:trPr>
        <w:tc>
          <w:tcPr>
            <w:tcW w:w="1276" w:type="dxa"/>
            <w:vMerge/>
          </w:tcPr>
          <w:p w14:paraId="19FBC4F5" w14:textId="77777777" w:rsidR="00FA1421" w:rsidRDefault="00FA1421">
            <w:pPr>
              <w:keepNext/>
              <w:keepLines/>
              <w:spacing w:after="0"/>
              <w:jc w:val="center"/>
              <w:rPr>
                <w:rFonts w:ascii="Arial" w:hAnsi="Arial"/>
                <w:sz w:val="18"/>
                <w:lang w:val="en-US"/>
              </w:rPr>
            </w:pPr>
          </w:p>
        </w:tc>
        <w:tc>
          <w:tcPr>
            <w:tcW w:w="430" w:type="dxa"/>
            <w:vMerge w:val="restart"/>
            <w:vAlign w:val="center"/>
          </w:tcPr>
          <w:p w14:paraId="6ABF9BA1" w14:textId="77777777" w:rsidR="00FA1421" w:rsidRDefault="00000000">
            <w:pPr>
              <w:keepNext/>
              <w:keepLines/>
              <w:spacing w:after="0"/>
              <w:jc w:val="center"/>
              <w:rPr>
                <w:rFonts w:ascii="Arial" w:hAnsi="Arial"/>
                <w:sz w:val="18"/>
                <w:lang w:val="en-US"/>
              </w:rPr>
            </w:pPr>
            <w:r>
              <w:rPr>
                <w:rFonts w:ascii="Arial" w:hAnsi="Arial"/>
                <w:sz w:val="18"/>
                <w:lang w:val="en-US"/>
              </w:rPr>
              <w:t>-</w:t>
            </w:r>
          </w:p>
        </w:tc>
        <w:tc>
          <w:tcPr>
            <w:tcW w:w="704" w:type="dxa"/>
            <w:vAlign w:val="center"/>
          </w:tcPr>
          <w:p w14:paraId="53C26B4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7430" w:type="dxa"/>
            <w:gridSpan w:val="13"/>
            <w:vAlign w:val="bottom"/>
          </w:tcPr>
          <w:p w14:paraId="649A129A"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567" w:type="dxa"/>
            <w:vMerge w:val="restart"/>
            <w:vAlign w:val="center"/>
          </w:tcPr>
          <w:p w14:paraId="05C8844D" w14:textId="77777777" w:rsidR="00FA1421" w:rsidRDefault="00000000">
            <w:pPr>
              <w:keepNext/>
              <w:keepLines/>
              <w:spacing w:after="0"/>
              <w:jc w:val="center"/>
              <w:rPr>
                <w:rFonts w:ascii="Arial" w:hAnsi="Arial"/>
                <w:sz w:val="18"/>
                <w:lang w:val="en-US" w:eastAsia="zh-CN"/>
              </w:rPr>
            </w:pPr>
            <w:r>
              <w:rPr>
                <w:rFonts w:ascii="Arial" w:hAnsi="Arial"/>
                <w:sz w:val="18"/>
                <w:lang w:val="en-US" w:eastAsia="zh-CN"/>
              </w:rPr>
              <w:t>4 &amp; 5</w:t>
            </w:r>
          </w:p>
        </w:tc>
      </w:tr>
      <w:tr w:rsidR="00FA1421" w14:paraId="3D12D60E" w14:textId="77777777">
        <w:trPr>
          <w:trHeight w:val="125"/>
        </w:trPr>
        <w:tc>
          <w:tcPr>
            <w:tcW w:w="1276" w:type="dxa"/>
            <w:vMerge/>
          </w:tcPr>
          <w:p w14:paraId="1C90126F" w14:textId="77777777" w:rsidR="00FA1421" w:rsidRDefault="00FA1421">
            <w:pPr>
              <w:keepNext/>
              <w:keepLines/>
              <w:spacing w:after="0"/>
              <w:jc w:val="center"/>
              <w:rPr>
                <w:rFonts w:ascii="Arial" w:hAnsi="Arial"/>
                <w:sz w:val="18"/>
                <w:lang w:val="en-US"/>
              </w:rPr>
            </w:pPr>
          </w:p>
        </w:tc>
        <w:tc>
          <w:tcPr>
            <w:tcW w:w="430" w:type="dxa"/>
            <w:vMerge/>
            <w:vAlign w:val="center"/>
          </w:tcPr>
          <w:p w14:paraId="5E1FEC63" w14:textId="77777777" w:rsidR="00FA1421" w:rsidRDefault="00FA1421">
            <w:pPr>
              <w:keepNext/>
              <w:keepLines/>
              <w:spacing w:after="0"/>
              <w:jc w:val="center"/>
              <w:rPr>
                <w:rFonts w:ascii="Arial" w:hAnsi="Arial"/>
                <w:sz w:val="18"/>
                <w:lang w:val="en-US"/>
              </w:rPr>
            </w:pPr>
          </w:p>
        </w:tc>
        <w:tc>
          <w:tcPr>
            <w:tcW w:w="704" w:type="dxa"/>
            <w:vAlign w:val="center"/>
          </w:tcPr>
          <w:p w14:paraId="09BC776C"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7430" w:type="dxa"/>
            <w:gridSpan w:val="13"/>
            <w:vAlign w:val="bottom"/>
          </w:tcPr>
          <w:p w14:paraId="1E3E1B77"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567" w:type="dxa"/>
            <w:vMerge/>
            <w:vAlign w:val="center"/>
          </w:tcPr>
          <w:p w14:paraId="4FB064AB" w14:textId="77777777" w:rsidR="00FA1421" w:rsidRDefault="00FA1421">
            <w:pPr>
              <w:keepNext/>
              <w:keepLines/>
              <w:spacing w:after="0"/>
              <w:jc w:val="center"/>
              <w:rPr>
                <w:rFonts w:ascii="Arial" w:hAnsi="Arial"/>
                <w:sz w:val="18"/>
                <w:lang w:val="en-US" w:eastAsia="zh-CN"/>
              </w:rPr>
            </w:pPr>
          </w:p>
        </w:tc>
      </w:tr>
    </w:tbl>
    <w:p w14:paraId="16AA9A13" w14:textId="77777777" w:rsidR="00FA1421" w:rsidRDefault="00FA1421">
      <w:pPr>
        <w:rPr>
          <w:lang w:eastAsia="ko-KR"/>
        </w:rPr>
      </w:pPr>
    </w:p>
    <w:p w14:paraId="29E58D37" w14:textId="77777777" w:rsidR="00FA1421" w:rsidRDefault="00000000">
      <w:pPr>
        <w:pStyle w:val="Heading4"/>
        <w:tabs>
          <w:tab w:val="left" w:pos="0"/>
          <w:tab w:val="left" w:pos="420"/>
          <w:tab w:val="left" w:pos="864"/>
        </w:tabs>
      </w:pPr>
      <w:bookmarkStart w:id="332" w:name="_Toc106118192"/>
      <w:bookmarkStart w:id="333" w:name="_Toc17816"/>
      <w:bookmarkStart w:id="334" w:name="_Toc910"/>
      <w:bookmarkStart w:id="335" w:name="_Toc18878"/>
      <w:bookmarkStart w:id="336" w:name="_Toc5646"/>
      <w:bookmarkStart w:id="337" w:name="_Toc106124723"/>
      <w:r>
        <w:rPr>
          <w:rFonts w:hint="eastAsia"/>
          <w:lang w:eastAsia="zh-CN"/>
        </w:rPr>
        <w:t>5.11</w:t>
      </w:r>
      <w:r>
        <w:t>.1.3</w:t>
      </w:r>
      <w:r>
        <w:tab/>
        <w:t>UE co-existence studies</w:t>
      </w:r>
      <w:bookmarkEnd w:id="332"/>
      <w:bookmarkEnd w:id="333"/>
      <w:bookmarkEnd w:id="334"/>
      <w:bookmarkEnd w:id="335"/>
      <w:bookmarkEnd w:id="336"/>
      <w:bookmarkEnd w:id="337"/>
    </w:p>
    <w:p w14:paraId="6667474D" w14:textId="77777777" w:rsidR="00FA1421" w:rsidRDefault="00000000">
      <w:pPr>
        <w:rPr>
          <w:lang w:eastAsia="zh-CN"/>
        </w:rPr>
      </w:pPr>
      <w:r>
        <w:rPr>
          <w:lang w:eastAsia="zh-CN"/>
        </w:rPr>
        <w:t>T</w:t>
      </w:r>
      <w:r>
        <w:rPr>
          <w:rFonts w:hint="eastAsia"/>
          <w:lang w:eastAsia="zh-CN"/>
        </w:rPr>
        <w:t xml:space="preserve">able </w:t>
      </w:r>
      <w:r>
        <w:rPr>
          <w:rFonts w:eastAsia="MS Mincho" w:hint="eastAsia"/>
          <w:lang w:val="en-US" w:eastAsia="zh-CN"/>
        </w:rPr>
        <w:t>5.11</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n75A-n78A which shows that there are no harmonics issues.</w:t>
      </w:r>
    </w:p>
    <w:p w14:paraId="23274A63" w14:textId="77777777" w:rsidR="00FA1421" w:rsidRDefault="00000000">
      <w:pPr>
        <w:keepNext/>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850"/>
        <w:gridCol w:w="862"/>
        <w:gridCol w:w="751"/>
        <w:gridCol w:w="751"/>
        <w:gridCol w:w="751"/>
        <w:gridCol w:w="750"/>
        <w:gridCol w:w="750"/>
        <w:gridCol w:w="750"/>
        <w:gridCol w:w="750"/>
        <w:gridCol w:w="750"/>
      </w:tblGrid>
      <w:tr w:rsidR="00FA1421" w14:paraId="16F19F44" w14:textId="77777777">
        <w:trPr>
          <w:trHeight w:val="13"/>
          <w:jc w:val="center"/>
        </w:trPr>
        <w:tc>
          <w:tcPr>
            <w:tcW w:w="567" w:type="dxa"/>
            <w:vAlign w:val="center"/>
          </w:tcPr>
          <w:p w14:paraId="355D83A5" w14:textId="77777777" w:rsidR="00FA1421" w:rsidRDefault="00FA1421">
            <w:pPr>
              <w:keepNext/>
              <w:keepLines/>
              <w:spacing w:after="0"/>
              <w:jc w:val="center"/>
              <w:rPr>
                <w:rFonts w:ascii="Arial" w:hAnsi="Arial"/>
                <w:b/>
                <w:sz w:val="18"/>
                <w:lang w:val="en-US"/>
              </w:rPr>
            </w:pPr>
          </w:p>
        </w:tc>
        <w:tc>
          <w:tcPr>
            <w:tcW w:w="1701" w:type="dxa"/>
            <w:gridSpan w:val="2"/>
            <w:vAlign w:val="center"/>
          </w:tcPr>
          <w:p w14:paraId="5F9015F3" w14:textId="77777777" w:rsidR="00FA1421" w:rsidRDefault="00FA1421">
            <w:pPr>
              <w:keepNext/>
              <w:keepLines/>
              <w:spacing w:after="0"/>
              <w:jc w:val="center"/>
              <w:rPr>
                <w:rFonts w:ascii="Arial" w:hAnsi="Arial"/>
                <w:b/>
                <w:sz w:val="18"/>
                <w:lang w:val="en-US"/>
              </w:rPr>
            </w:pPr>
          </w:p>
        </w:tc>
        <w:tc>
          <w:tcPr>
            <w:tcW w:w="850" w:type="dxa"/>
          </w:tcPr>
          <w:p w14:paraId="35A6F048" w14:textId="77777777" w:rsidR="00FA1421" w:rsidRDefault="00FA1421">
            <w:pPr>
              <w:keepNext/>
              <w:keepLines/>
              <w:spacing w:after="0"/>
              <w:jc w:val="center"/>
              <w:rPr>
                <w:rFonts w:ascii="Arial" w:hAnsi="Arial"/>
                <w:b/>
                <w:sz w:val="18"/>
                <w:lang w:val="en-US"/>
              </w:rPr>
            </w:pPr>
          </w:p>
        </w:tc>
        <w:tc>
          <w:tcPr>
            <w:tcW w:w="862" w:type="dxa"/>
          </w:tcPr>
          <w:p w14:paraId="605CCE4D" w14:textId="77777777" w:rsidR="00FA1421" w:rsidRDefault="00FA1421">
            <w:pPr>
              <w:keepNext/>
              <w:keepLines/>
              <w:spacing w:after="0"/>
              <w:jc w:val="center"/>
              <w:rPr>
                <w:rFonts w:ascii="Arial" w:hAnsi="Arial"/>
                <w:b/>
                <w:sz w:val="18"/>
                <w:lang w:val="en-US"/>
              </w:rPr>
            </w:pPr>
          </w:p>
        </w:tc>
        <w:tc>
          <w:tcPr>
            <w:tcW w:w="1502" w:type="dxa"/>
            <w:gridSpan w:val="2"/>
            <w:vAlign w:val="center"/>
          </w:tcPr>
          <w:p w14:paraId="63633923" w14:textId="77777777" w:rsidR="00FA142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093D365" w14:textId="77777777" w:rsidR="00FA142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7221C82B" w14:textId="77777777" w:rsidR="00FA142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5090AD7" w14:textId="77777777" w:rsidR="00FA142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FA1421" w14:paraId="1470E05E" w14:textId="77777777">
        <w:trPr>
          <w:trHeight w:val="41"/>
          <w:jc w:val="center"/>
        </w:trPr>
        <w:tc>
          <w:tcPr>
            <w:tcW w:w="567" w:type="dxa"/>
            <w:vAlign w:val="center"/>
          </w:tcPr>
          <w:p w14:paraId="4E77C047" w14:textId="77777777" w:rsidR="00FA1421" w:rsidRDefault="00FA142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6318560F"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7AA575D"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vAlign w:val="center"/>
          </w:tcPr>
          <w:p w14:paraId="1CE6636E" w14:textId="77777777" w:rsidR="00FA1421"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62" w:type="dxa"/>
            <w:tcBorders>
              <w:bottom w:val="single" w:sz="4" w:space="0" w:color="auto"/>
            </w:tcBorders>
            <w:vAlign w:val="center"/>
          </w:tcPr>
          <w:p w14:paraId="4D8121DE" w14:textId="77777777" w:rsidR="00FA1421"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751" w:type="dxa"/>
            <w:tcBorders>
              <w:bottom w:val="single" w:sz="4" w:space="0" w:color="auto"/>
            </w:tcBorders>
            <w:vAlign w:val="center"/>
          </w:tcPr>
          <w:p w14:paraId="6DFD103F"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0652F7C"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64DB5F6B"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4EE86EA0"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45E8D966"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0E8FFC4"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55A8B048"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37FAF32"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FA1421" w14:paraId="6C3B862E" w14:textId="77777777">
        <w:trPr>
          <w:trHeight w:val="9"/>
          <w:jc w:val="center"/>
        </w:trPr>
        <w:tc>
          <w:tcPr>
            <w:tcW w:w="567" w:type="dxa"/>
            <w:vAlign w:val="center"/>
          </w:tcPr>
          <w:p w14:paraId="495C2966" w14:textId="77777777" w:rsidR="00FA142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6FAD112F"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5D791DD3"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0" w:type="dxa"/>
            <w:vAlign w:val="center"/>
          </w:tcPr>
          <w:p w14:paraId="0A7A1B45"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vAlign w:val="center"/>
          </w:tcPr>
          <w:p w14:paraId="0974E3F6"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Pr>
          <w:p w14:paraId="645A0931"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D1F78CF"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B6A9F7F"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475C68A"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54EA2A1"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4C1D621"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B406915"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210C3435"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r>
      <w:tr w:rsidR="00FA1421" w14:paraId="089E9006" w14:textId="77777777">
        <w:trPr>
          <w:trHeight w:val="9"/>
          <w:jc w:val="center"/>
        </w:trPr>
        <w:tc>
          <w:tcPr>
            <w:tcW w:w="567" w:type="dxa"/>
            <w:vAlign w:val="center"/>
          </w:tcPr>
          <w:p w14:paraId="42978401" w14:textId="77777777" w:rsidR="00FA1421" w:rsidRDefault="00000000">
            <w:pPr>
              <w:keepNext/>
              <w:keepLines/>
              <w:spacing w:after="0"/>
              <w:jc w:val="center"/>
              <w:rPr>
                <w:rFonts w:ascii="Arial" w:hAnsi="Arial"/>
                <w:sz w:val="18"/>
                <w:lang w:val="en-US"/>
              </w:rPr>
            </w:pPr>
            <w:r>
              <w:rPr>
                <w:rFonts w:ascii="Arial" w:hAnsi="Arial" w:cs="Arial"/>
                <w:color w:val="000000"/>
                <w:sz w:val="18"/>
                <w:szCs w:val="18"/>
              </w:rPr>
              <w:t>n78</w:t>
            </w:r>
          </w:p>
        </w:tc>
        <w:tc>
          <w:tcPr>
            <w:tcW w:w="850" w:type="dxa"/>
            <w:vAlign w:val="center"/>
          </w:tcPr>
          <w:p w14:paraId="49AFE66A"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3300</w:t>
            </w:r>
          </w:p>
        </w:tc>
        <w:tc>
          <w:tcPr>
            <w:tcW w:w="851" w:type="dxa"/>
            <w:vAlign w:val="center"/>
          </w:tcPr>
          <w:p w14:paraId="7C27585B" w14:textId="77777777" w:rsidR="00FA1421" w:rsidRDefault="00000000">
            <w:pPr>
              <w:keepNext/>
              <w:keepLines/>
              <w:spacing w:after="0"/>
              <w:jc w:val="center"/>
              <w:rPr>
                <w:rFonts w:ascii="Arial" w:hAnsi="Arial"/>
                <w:sz w:val="18"/>
                <w:lang w:eastAsia="ja-JP"/>
              </w:rPr>
            </w:pPr>
            <w:r>
              <w:rPr>
                <w:rFonts w:ascii="Arial" w:hAnsi="Arial"/>
                <w:sz w:val="18"/>
                <w:lang w:eastAsia="ja-JP"/>
              </w:rPr>
              <w:t>3800</w:t>
            </w:r>
          </w:p>
        </w:tc>
        <w:tc>
          <w:tcPr>
            <w:tcW w:w="850" w:type="dxa"/>
            <w:vAlign w:val="center"/>
          </w:tcPr>
          <w:p w14:paraId="0C7591D3"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62" w:type="dxa"/>
            <w:vAlign w:val="center"/>
          </w:tcPr>
          <w:p w14:paraId="1567FB62"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751" w:type="dxa"/>
            <w:tcBorders>
              <w:bottom w:val="single" w:sz="4" w:space="0" w:color="auto"/>
            </w:tcBorders>
            <w:vAlign w:val="center"/>
          </w:tcPr>
          <w:p w14:paraId="5123AD2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6600</w:t>
            </w:r>
          </w:p>
        </w:tc>
        <w:tc>
          <w:tcPr>
            <w:tcW w:w="751" w:type="dxa"/>
            <w:tcBorders>
              <w:bottom w:val="single" w:sz="4" w:space="0" w:color="auto"/>
            </w:tcBorders>
            <w:vAlign w:val="center"/>
          </w:tcPr>
          <w:p w14:paraId="60B58C40" w14:textId="77777777" w:rsidR="00FA1421" w:rsidRDefault="00000000">
            <w:pPr>
              <w:keepNext/>
              <w:keepLines/>
              <w:spacing w:after="0"/>
              <w:jc w:val="center"/>
              <w:rPr>
                <w:rFonts w:ascii="Arial" w:hAnsi="Arial"/>
                <w:sz w:val="18"/>
                <w:lang w:eastAsia="ja-JP"/>
              </w:rPr>
            </w:pPr>
            <w:r>
              <w:rPr>
                <w:rFonts w:ascii="Arial" w:hAnsi="Arial"/>
                <w:sz w:val="18"/>
                <w:lang w:eastAsia="ja-JP"/>
              </w:rPr>
              <w:t>7600</w:t>
            </w:r>
          </w:p>
        </w:tc>
        <w:tc>
          <w:tcPr>
            <w:tcW w:w="751" w:type="dxa"/>
            <w:tcBorders>
              <w:bottom w:val="single" w:sz="4" w:space="0" w:color="auto"/>
            </w:tcBorders>
            <w:vAlign w:val="center"/>
          </w:tcPr>
          <w:p w14:paraId="2FD2551C" w14:textId="77777777" w:rsidR="00FA1421" w:rsidRDefault="00000000">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center"/>
          </w:tcPr>
          <w:p w14:paraId="3317CF31"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11400</w:t>
            </w:r>
          </w:p>
        </w:tc>
        <w:tc>
          <w:tcPr>
            <w:tcW w:w="750" w:type="dxa"/>
            <w:vAlign w:val="center"/>
          </w:tcPr>
          <w:p w14:paraId="3374513C"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13200</w:t>
            </w:r>
          </w:p>
        </w:tc>
        <w:tc>
          <w:tcPr>
            <w:tcW w:w="750" w:type="dxa"/>
            <w:vAlign w:val="center"/>
          </w:tcPr>
          <w:p w14:paraId="105D3AC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15200</w:t>
            </w:r>
          </w:p>
        </w:tc>
        <w:tc>
          <w:tcPr>
            <w:tcW w:w="750" w:type="dxa"/>
            <w:vAlign w:val="center"/>
          </w:tcPr>
          <w:p w14:paraId="63A383F5"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16500</w:t>
            </w:r>
          </w:p>
        </w:tc>
        <w:tc>
          <w:tcPr>
            <w:tcW w:w="750" w:type="dxa"/>
            <w:vAlign w:val="center"/>
          </w:tcPr>
          <w:p w14:paraId="130A2E4A"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19000</w:t>
            </w:r>
          </w:p>
        </w:tc>
      </w:tr>
    </w:tbl>
    <w:p w14:paraId="4607E011" w14:textId="77777777" w:rsidR="00FA1421" w:rsidRDefault="00FA1421"/>
    <w:p w14:paraId="372BB442" w14:textId="77777777" w:rsidR="00FA1421" w:rsidRDefault="00000000">
      <w:pPr>
        <w:rPr>
          <w:lang w:eastAsia="zh-CN"/>
        </w:rPr>
      </w:pPr>
      <w:r>
        <w:rPr>
          <w:lang w:eastAsia="zh-CN"/>
        </w:rPr>
        <w:t xml:space="preserve">Table </w:t>
      </w:r>
      <w:r>
        <w:rPr>
          <w:rFonts w:hint="eastAsia"/>
          <w:lang w:eastAsia="zh-CN"/>
        </w:rPr>
        <w:t>5.11</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22AF17C7" w14:textId="77777777" w:rsidR="00FA1421" w:rsidRDefault="00000000">
      <w:pPr>
        <w:pStyle w:val="TH"/>
        <w:rPr>
          <w:lang w:eastAsia="zh-CN"/>
        </w:rPr>
      </w:pPr>
      <w:r>
        <w:rPr>
          <w:lang w:eastAsia="zh-CN"/>
        </w:rPr>
        <w:t xml:space="preserve">Table </w:t>
      </w:r>
      <w:r>
        <w:rPr>
          <w:rFonts w:hint="eastAsia"/>
          <w:lang w:eastAsia="zh-CN"/>
        </w:rPr>
        <w:t>5.11</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A1421" w14:paraId="3F306DD6"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22FF1EE" w14:textId="77777777" w:rsidR="00FA1421" w:rsidRDefault="00FA14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460F99F" w14:textId="77777777" w:rsidR="00FA1421" w:rsidRDefault="00FA142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553183" w14:textId="77777777" w:rsidR="00FA1421" w:rsidRDefault="00FA142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A594608" w14:textId="77777777" w:rsidR="00FA1421" w:rsidRDefault="00FA142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E079C6" w14:textId="77777777" w:rsidR="00FA1421" w:rsidRDefault="00FA142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7AC64BD"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BA18F42" w14:textId="77777777" w:rsidR="00FA142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001C6B1"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FA1421" w14:paraId="42C79C56"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FF2760C"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3A772E4"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59EF6812" w14:textId="77777777" w:rsidR="00FA1421"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078732C" w14:textId="77777777" w:rsidR="00FA1421"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7E749C2"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F056B19" w14:textId="77777777" w:rsidR="00FA142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DEA6CD5"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55DFD8C" w14:textId="77777777" w:rsidR="00FA142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1D4B95A" w14:textId="77777777" w:rsidR="00FA142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8D79534" w14:textId="77777777" w:rsidR="00FA142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183A7C2" w14:textId="77777777" w:rsidR="00FA1421" w:rsidRDefault="00000000">
            <w:pPr>
              <w:pStyle w:val="TAH"/>
              <w:rPr>
                <w:lang w:eastAsia="ja-JP"/>
              </w:rPr>
            </w:pPr>
            <w:r>
              <w:rPr>
                <w:lang w:eastAsia="ja-JP"/>
              </w:rPr>
              <w:t>DL High Band Edge</w:t>
            </w:r>
          </w:p>
        </w:tc>
      </w:tr>
      <w:tr w:rsidR="00FA1421" w14:paraId="793A6F2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7EC5676E" w14:textId="77777777" w:rsidR="00FA142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761DDF25"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30675C4"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59E0CCA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2016E9AC"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2A0F3344"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242E91FE" w14:textId="77777777" w:rsidR="00FA142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29A39265" w14:textId="77777777" w:rsidR="00FA142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0333ED5C" w14:textId="77777777" w:rsidR="00FA142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7A258C87" w14:textId="77777777" w:rsidR="00FA142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0D8D1A66" w14:textId="77777777" w:rsidR="00FA1421" w:rsidRDefault="00000000">
            <w:pPr>
              <w:keepNext/>
              <w:keepLines/>
              <w:spacing w:after="0"/>
              <w:jc w:val="center"/>
              <w:rPr>
                <w:rFonts w:ascii="Arial" w:hAnsi="Arial"/>
                <w:sz w:val="18"/>
                <w:lang w:eastAsia="ja-JP"/>
              </w:rPr>
            </w:pPr>
            <w:r>
              <w:rPr>
                <w:rFonts w:ascii="Arial" w:hAnsi="Arial"/>
                <w:sz w:val="18"/>
                <w:lang w:eastAsia="ja-JP"/>
              </w:rPr>
              <w:t>6068</w:t>
            </w:r>
          </w:p>
        </w:tc>
      </w:tr>
      <w:tr w:rsidR="00FA1421" w14:paraId="5DD57422"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C6280B" w14:textId="77777777" w:rsidR="00FA1421" w:rsidRDefault="00000000">
            <w:pPr>
              <w:pStyle w:val="TAC"/>
              <w:rPr>
                <w:rFonts w:cs="Arial"/>
                <w:color w:val="000000"/>
                <w:szCs w:val="18"/>
              </w:rPr>
            </w:pPr>
            <w:r>
              <w:rPr>
                <w:rFonts w:cs="Arial"/>
                <w:color w:val="000000"/>
                <w:szCs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FB0CEE"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6F2BE59E"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0214D277"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73DAE0A4"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2EE8E360"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767A4BB"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1E275F05"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6775086C"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0FD10DA0"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204664D"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15200</w:t>
            </w:r>
          </w:p>
        </w:tc>
      </w:tr>
    </w:tbl>
    <w:p w14:paraId="60D52639" w14:textId="77777777" w:rsidR="00FA1421" w:rsidRDefault="00FA1421"/>
    <w:p w14:paraId="6C284BCB" w14:textId="77777777" w:rsidR="00FA1421" w:rsidRDefault="00000000">
      <w:pPr>
        <w:pStyle w:val="Heading4"/>
        <w:tabs>
          <w:tab w:val="left" w:pos="0"/>
          <w:tab w:val="left" w:pos="420"/>
          <w:tab w:val="left" w:pos="864"/>
        </w:tabs>
      </w:pPr>
      <w:bookmarkStart w:id="338" w:name="_Toc29769"/>
      <w:bookmarkStart w:id="339" w:name="_Toc1937"/>
      <w:bookmarkStart w:id="340" w:name="_Toc14078"/>
      <w:bookmarkStart w:id="341" w:name="_Toc106118193"/>
      <w:bookmarkStart w:id="342" w:name="_Toc106124724"/>
      <w:bookmarkStart w:id="343" w:name="_Toc21856"/>
      <w:r>
        <w:rPr>
          <w:rFonts w:hint="eastAsia"/>
          <w:lang w:eastAsia="zh-CN"/>
        </w:rPr>
        <w:t>5.11</w:t>
      </w:r>
      <w:r>
        <w:t>.1.4</w:t>
      </w:r>
      <w:r>
        <w:tab/>
        <w:t>∆T</w:t>
      </w:r>
      <w:r>
        <w:rPr>
          <w:vertAlign w:val="subscript"/>
        </w:rPr>
        <w:t>IB</w:t>
      </w:r>
      <w:r>
        <w:t xml:space="preserve"> and ∆R</w:t>
      </w:r>
      <w:r>
        <w:rPr>
          <w:vertAlign w:val="subscript"/>
        </w:rPr>
        <w:t>IB</w:t>
      </w:r>
      <w:r>
        <w:t xml:space="preserve"> values</w:t>
      </w:r>
      <w:bookmarkEnd w:id="338"/>
      <w:bookmarkEnd w:id="339"/>
      <w:bookmarkEnd w:id="340"/>
      <w:bookmarkEnd w:id="341"/>
      <w:bookmarkEnd w:id="342"/>
      <w:bookmarkEnd w:id="343"/>
    </w:p>
    <w:p w14:paraId="60F0AAF2" w14:textId="77777777" w:rsidR="00FA1421" w:rsidRDefault="00000000">
      <w:r>
        <w:t xml:space="preserve">For </w:t>
      </w:r>
      <w:r>
        <w:rPr>
          <w:lang w:eastAsia="zh-CN"/>
        </w:rPr>
        <w:t>CA_n75-n78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BDAFE07" w14:textId="77777777" w:rsidR="00FA142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3CC3F45D" w14:textId="77777777">
        <w:trPr>
          <w:jc w:val="center"/>
        </w:trPr>
        <w:tc>
          <w:tcPr>
            <w:tcW w:w="2336" w:type="dxa"/>
            <w:vMerge w:val="restart"/>
          </w:tcPr>
          <w:p w14:paraId="6B500C89"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8FDD43C"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6396AA96" w14:textId="77777777">
        <w:trPr>
          <w:trHeight w:val="223"/>
          <w:jc w:val="center"/>
        </w:trPr>
        <w:tc>
          <w:tcPr>
            <w:tcW w:w="2336" w:type="dxa"/>
            <w:vMerge/>
            <w:tcBorders>
              <w:bottom w:val="single" w:sz="4" w:space="0" w:color="auto"/>
            </w:tcBorders>
          </w:tcPr>
          <w:p w14:paraId="44826349" w14:textId="77777777" w:rsidR="00FA1421" w:rsidRDefault="00FA1421">
            <w:pPr>
              <w:pStyle w:val="TAH"/>
              <w:spacing w:line="260" w:lineRule="auto"/>
            </w:pPr>
          </w:p>
        </w:tc>
        <w:tc>
          <w:tcPr>
            <w:tcW w:w="5904" w:type="dxa"/>
            <w:gridSpan w:val="2"/>
          </w:tcPr>
          <w:p w14:paraId="5927B6A5"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7092278E" w14:textId="77777777">
        <w:trPr>
          <w:jc w:val="center"/>
        </w:trPr>
        <w:tc>
          <w:tcPr>
            <w:tcW w:w="2336" w:type="dxa"/>
            <w:shd w:val="clear" w:color="auto" w:fill="auto"/>
            <w:vAlign w:val="center"/>
          </w:tcPr>
          <w:p w14:paraId="261B23BF" w14:textId="77777777" w:rsidR="00FA1421" w:rsidRDefault="00000000">
            <w:pPr>
              <w:pStyle w:val="TAC"/>
              <w:spacing w:line="260" w:lineRule="auto"/>
              <w:rPr>
                <w:lang w:val="en-US" w:eastAsia="zh-CN"/>
              </w:rPr>
            </w:pPr>
            <w:r>
              <w:rPr>
                <w:rFonts w:eastAsia="SimSun" w:cs="Arial"/>
                <w:lang w:val="sv-SE" w:eastAsia="zh-CN"/>
              </w:rPr>
              <w:t>CA_n75-n78</w:t>
            </w:r>
          </w:p>
        </w:tc>
        <w:tc>
          <w:tcPr>
            <w:tcW w:w="2952" w:type="dxa"/>
            <w:vAlign w:val="center"/>
          </w:tcPr>
          <w:p w14:paraId="7A371566" w14:textId="77777777" w:rsidR="00FA1421" w:rsidRDefault="00000000">
            <w:pPr>
              <w:pStyle w:val="TAC"/>
              <w:spacing w:line="260" w:lineRule="auto"/>
              <w:rPr>
                <w:lang w:val="en-US" w:eastAsia="zh-CN"/>
              </w:rPr>
            </w:pPr>
            <w:r>
              <w:rPr>
                <w:rFonts w:hint="eastAsia"/>
                <w:lang w:val="en-US" w:eastAsia="zh-CN"/>
              </w:rPr>
              <w:t>-</w:t>
            </w:r>
          </w:p>
        </w:tc>
        <w:tc>
          <w:tcPr>
            <w:tcW w:w="2952" w:type="dxa"/>
            <w:vAlign w:val="center"/>
          </w:tcPr>
          <w:p w14:paraId="2E3CE10B" w14:textId="77777777" w:rsidR="00FA1421" w:rsidRDefault="00000000">
            <w:pPr>
              <w:pStyle w:val="TAC"/>
              <w:spacing w:line="260" w:lineRule="auto"/>
              <w:rPr>
                <w:lang w:val="en-US" w:eastAsia="zh-CN"/>
              </w:rPr>
            </w:pPr>
            <w:r>
              <w:rPr>
                <w:rFonts w:hint="eastAsia"/>
                <w:lang w:val="en-US" w:eastAsia="zh-CN"/>
              </w:rPr>
              <w:t>0.8</w:t>
            </w:r>
          </w:p>
        </w:tc>
      </w:tr>
      <w:tr w:rsidR="00FA1421" w14:paraId="4C4E61EF" w14:textId="77777777">
        <w:trPr>
          <w:jc w:val="center"/>
        </w:trPr>
        <w:tc>
          <w:tcPr>
            <w:tcW w:w="8240" w:type="dxa"/>
            <w:gridSpan w:val="3"/>
            <w:tcBorders>
              <w:bottom w:val="single" w:sz="4" w:space="0" w:color="auto"/>
            </w:tcBorders>
            <w:shd w:val="clear" w:color="auto" w:fill="auto"/>
            <w:vAlign w:val="center"/>
          </w:tcPr>
          <w:p w14:paraId="32045425"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B1CD619"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60FFA8B" w14:textId="77777777" w:rsidR="00FA1421" w:rsidRDefault="00FA1421">
      <w:pPr>
        <w:rPr>
          <w:rFonts w:eastAsia="SimSun"/>
        </w:rPr>
      </w:pPr>
    </w:p>
    <w:p w14:paraId="5E0B95D7"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06A6AB69" w14:textId="77777777">
        <w:trPr>
          <w:trHeight w:val="187"/>
          <w:jc w:val="center"/>
        </w:trPr>
        <w:tc>
          <w:tcPr>
            <w:tcW w:w="1535" w:type="dxa"/>
            <w:vMerge w:val="restart"/>
          </w:tcPr>
          <w:p w14:paraId="7D802FF2" w14:textId="77777777" w:rsidR="00FA1421" w:rsidRDefault="00000000">
            <w:pPr>
              <w:pStyle w:val="TAH"/>
            </w:pPr>
            <w:r>
              <w:t>Inter-band CA combination</w:t>
            </w:r>
          </w:p>
        </w:tc>
        <w:tc>
          <w:tcPr>
            <w:tcW w:w="5904" w:type="dxa"/>
            <w:gridSpan w:val="2"/>
          </w:tcPr>
          <w:p w14:paraId="39BC44C2"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7B8F0330" w14:textId="77777777">
        <w:trPr>
          <w:trHeight w:val="187"/>
          <w:jc w:val="center"/>
        </w:trPr>
        <w:tc>
          <w:tcPr>
            <w:tcW w:w="1535" w:type="dxa"/>
            <w:vMerge/>
            <w:tcBorders>
              <w:bottom w:val="single" w:sz="4" w:space="0" w:color="auto"/>
            </w:tcBorders>
          </w:tcPr>
          <w:p w14:paraId="430A81F5" w14:textId="77777777" w:rsidR="00FA1421" w:rsidRDefault="00FA1421">
            <w:pPr>
              <w:pStyle w:val="TAH"/>
            </w:pPr>
          </w:p>
        </w:tc>
        <w:tc>
          <w:tcPr>
            <w:tcW w:w="5904" w:type="dxa"/>
            <w:gridSpan w:val="2"/>
          </w:tcPr>
          <w:p w14:paraId="0528714B"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45EAB58F" w14:textId="77777777">
        <w:trPr>
          <w:trHeight w:val="187"/>
          <w:jc w:val="center"/>
        </w:trPr>
        <w:tc>
          <w:tcPr>
            <w:tcW w:w="1535" w:type="dxa"/>
          </w:tcPr>
          <w:p w14:paraId="387A4A70" w14:textId="77777777" w:rsidR="00FA1421" w:rsidRDefault="00000000">
            <w:pPr>
              <w:pStyle w:val="TAC"/>
            </w:pPr>
            <w:r>
              <w:rPr>
                <w:rFonts w:eastAsia="SimSun" w:cs="Arial"/>
                <w:lang w:val="sv-SE" w:eastAsia="zh-CN"/>
              </w:rPr>
              <w:t>CA_n75-n78</w:t>
            </w:r>
          </w:p>
        </w:tc>
        <w:tc>
          <w:tcPr>
            <w:tcW w:w="2952" w:type="dxa"/>
          </w:tcPr>
          <w:p w14:paraId="46868A39" w14:textId="77777777" w:rsidR="00FA1421" w:rsidRDefault="00000000">
            <w:pPr>
              <w:pStyle w:val="TAC"/>
              <w:rPr>
                <w:lang w:val="en-US" w:eastAsia="zh-CN"/>
              </w:rPr>
            </w:pPr>
            <w:r>
              <w:rPr>
                <w:rFonts w:hint="eastAsia"/>
                <w:lang w:val="en-US" w:eastAsia="zh-CN"/>
              </w:rPr>
              <w:t>-</w:t>
            </w:r>
          </w:p>
        </w:tc>
        <w:tc>
          <w:tcPr>
            <w:tcW w:w="2952" w:type="dxa"/>
          </w:tcPr>
          <w:p w14:paraId="327176E3" w14:textId="77777777" w:rsidR="00FA1421" w:rsidRDefault="00000000">
            <w:pPr>
              <w:pStyle w:val="TAC"/>
              <w:rPr>
                <w:lang w:val="en-US" w:eastAsia="zh-CN"/>
              </w:rPr>
            </w:pPr>
            <w:r>
              <w:rPr>
                <w:rFonts w:hint="eastAsia"/>
                <w:lang w:val="en-US" w:eastAsia="zh-CN"/>
              </w:rPr>
              <w:t>0.5</w:t>
            </w:r>
          </w:p>
        </w:tc>
      </w:tr>
      <w:tr w:rsidR="00FA1421" w14:paraId="4A55A6E0" w14:textId="77777777">
        <w:trPr>
          <w:trHeight w:val="187"/>
          <w:jc w:val="center"/>
        </w:trPr>
        <w:tc>
          <w:tcPr>
            <w:tcW w:w="7439" w:type="dxa"/>
            <w:gridSpan w:val="3"/>
            <w:tcBorders>
              <w:bottom w:val="single" w:sz="4" w:space="0" w:color="auto"/>
            </w:tcBorders>
          </w:tcPr>
          <w:p w14:paraId="584419A5"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798C1F5"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2EFB52B" w14:textId="77777777" w:rsidR="00FA1421" w:rsidRDefault="00FA1421">
      <w:pPr>
        <w:jc w:val="center"/>
        <w:rPr>
          <w:rFonts w:eastAsia="SimSun"/>
          <w:b/>
          <w:lang w:val="en-US" w:eastAsia="zh-CN"/>
        </w:rPr>
      </w:pPr>
    </w:p>
    <w:p w14:paraId="51060BA3" w14:textId="77777777" w:rsidR="00FA1421" w:rsidRDefault="00000000">
      <w:pPr>
        <w:pStyle w:val="Heading4"/>
        <w:tabs>
          <w:tab w:val="left" w:pos="0"/>
          <w:tab w:val="left" w:pos="420"/>
          <w:tab w:val="left" w:pos="864"/>
        </w:tabs>
      </w:pPr>
      <w:bookmarkStart w:id="344" w:name="_Toc106124725"/>
      <w:bookmarkStart w:id="345" w:name="_Toc15387"/>
      <w:bookmarkStart w:id="346" w:name="_Toc28864"/>
      <w:bookmarkStart w:id="347" w:name="_Toc20635"/>
      <w:bookmarkStart w:id="348" w:name="_Toc16520"/>
      <w:bookmarkStart w:id="349" w:name="_Toc106118194"/>
      <w:r>
        <w:rPr>
          <w:rFonts w:hint="eastAsia"/>
          <w:lang w:eastAsia="zh-CN"/>
        </w:rPr>
        <w:t>5.11</w:t>
      </w:r>
      <w:r>
        <w:t>.1.5</w:t>
      </w:r>
      <w:r>
        <w:tab/>
        <w:t>REFSENS requirements</w:t>
      </w:r>
      <w:bookmarkEnd w:id="344"/>
      <w:bookmarkEnd w:id="345"/>
      <w:bookmarkEnd w:id="346"/>
      <w:bookmarkEnd w:id="347"/>
      <w:bookmarkEnd w:id="348"/>
      <w:bookmarkEnd w:id="349"/>
    </w:p>
    <w:p w14:paraId="6FF93DF6" w14:textId="77777777" w:rsidR="00FA1421" w:rsidRDefault="00000000">
      <w:pPr>
        <w:rPr>
          <w:lang w:val="en-US" w:eastAsia="zh-CN"/>
        </w:rPr>
      </w:pPr>
      <w:r>
        <w:rPr>
          <w:lang w:val="en-US" w:eastAsia="zh-CN"/>
        </w:rPr>
        <w:t xml:space="preserve">As can be seen in the co-existence studies in </w:t>
      </w:r>
      <w:r>
        <w:rPr>
          <w:rFonts w:hint="eastAsia"/>
          <w:lang w:val="en-US" w:eastAsia="zh-CN"/>
        </w:rPr>
        <w:t>5.11</w:t>
      </w:r>
      <w:r>
        <w:rPr>
          <w:lang w:val="en-US" w:eastAsia="zh-CN"/>
        </w:rPr>
        <w:t>.1.3 there are no harmonics issues</w:t>
      </w:r>
      <w:r>
        <w:rPr>
          <w:rFonts w:eastAsia="SimSun"/>
        </w:rPr>
        <w:t>.</w:t>
      </w:r>
    </w:p>
    <w:p w14:paraId="47CAE6BA" w14:textId="77777777" w:rsidR="00FA1421" w:rsidRDefault="00000000">
      <w:pPr>
        <w:pStyle w:val="Heading4"/>
        <w:tabs>
          <w:tab w:val="left" w:pos="0"/>
          <w:tab w:val="left" w:pos="420"/>
          <w:tab w:val="left" w:pos="864"/>
        </w:tabs>
      </w:pPr>
      <w:bookmarkStart w:id="350" w:name="_Toc20713"/>
      <w:bookmarkStart w:id="351" w:name="_Toc106118195"/>
      <w:bookmarkStart w:id="352" w:name="_Toc10087"/>
      <w:bookmarkStart w:id="353" w:name="_Toc106124726"/>
      <w:bookmarkStart w:id="354" w:name="_Toc16485"/>
      <w:bookmarkStart w:id="355" w:name="_Toc27917"/>
      <w:r>
        <w:rPr>
          <w:rFonts w:hint="eastAsia"/>
          <w:lang w:eastAsia="zh-CN"/>
        </w:rPr>
        <w:t>5.11</w:t>
      </w:r>
      <w:r>
        <w:t>.1.6</w:t>
      </w:r>
      <w:r>
        <w:tab/>
        <w:t>OOB blocking exception requirements</w:t>
      </w:r>
      <w:bookmarkEnd w:id="350"/>
      <w:bookmarkEnd w:id="351"/>
      <w:bookmarkEnd w:id="352"/>
      <w:bookmarkEnd w:id="353"/>
      <w:bookmarkEnd w:id="354"/>
      <w:bookmarkEnd w:id="355"/>
    </w:p>
    <w:p w14:paraId="4E0237D3" w14:textId="77777777" w:rsidR="00FA1421" w:rsidRDefault="00000000">
      <w:pPr>
        <w:rPr>
          <w:color w:val="0070C0"/>
        </w:rPr>
      </w:pPr>
      <w:r>
        <w:t>No need to specify OOB exception requirement for CA_n75-n78</w:t>
      </w:r>
    </w:p>
    <w:p w14:paraId="462473B7" w14:textId="77777777" w:rsidR="00FA1421" w:rsidRDefault="00FA1421"/>
    <w:p w14:paraId="7F781A0E" w14:textId="77777777" w:rsidR="00FA1421" w:rsidRDefault="00000000">
      <w:pPr>
        <w:pStyle w:val="Heading2"/>
        <w:rPr>
          <w:lang w:eastAsia="zh-TW"/>
        </w:rPr>
      </w:pPr>
      <w:bookmarkStart w:id="356" w:name="_Toc4932"/>
      <w:r>
        <w:rPr>
          <w:rFonts w:hint="eastAsia"/>
          <w:lang w:eastAsia="zh-CN"/>
        </w:rPr>
        <w:t>5.12</w:t>
      </w:r>
      <w:r>
        <w:tab/>
        <w:t xml:space="preserve"> </w:t>
      </w:r>
      <w:r>
        <w:rPr>
          <w:lang w:eastAsia="zh-TW"/>
        </w:rPr>
        <w:t>CA</w:t>
      </w:r>
      <w:r>
        <w:rPr>
          <w:rFonts w:hint="eastAsia"/>
          <w:lang w:eastAsia="zh-TW"/>
        </w:rPr>
        <w:t>_</w:t>
      </w:r>
      <w:r>
        <w:rPr>
          <w:lang w:eastAsia="zh-TW"/>
        </w:rPr>
        <w:t>n28-n75</w:t>
      </w:r>
      <w:bookmarkEnd w:id="356"/>
    </w:p>
    <w:p w14:paraId="3D8C7E7A" w14:textId="77777777" w:rsidR="00FA1421" w:rsidRDefault="00000000">
      <w:pPr>
        <w:pStyle w:val="Heading3"/>
        <w:tabs>
          <w:tab w:val="left" w:pos="680"/>
        </w:tabs>
        <w:rPr>
          <w:rFonts w:cs="Arial"/>
          <w:szCs w:val="28"/>
        </w:rPr>
      </w:pPr>
      <w:bookmarkStart w:id="357" w:name="_Toc8177"/>
      <w:r>
        <w:rPr>
          <w:rFonts w:cs="Arial" w:hint="eastAsia"/>
          <w:szCs w:val="28"/>
          <w:lang w:eastAsia="zh-CN"/>
        </w:rPr>
        <w:t>5.12</w:t>
      </w:r>
      <w:r>
        <w:rPr>
          <w:rFonts w:cs="Arial"/>
          <w:szCs w:val="28"/>
        </w:rPr>
        <w:t>.1</w:t>
      </w:r>
      <w:r>
        <w:rPr>
          <w:rFonts w:cs="Arial"/>
          <w:szCs w:val="28"/>
        </w:rPr>
        <w:tab/>
        <w:t>Common for 1 band UL and 2 bands UL CA</w:t>
      </w:r>
      <w:bookmarkEnd w:id="357"/>
    </w:p>
    <w:p w14:paraId="51DCDDAB" w14:textId="77777777" w:rsidR="00FA1421" w:rsidRDefault="00000000">
      <w:pPr>
        <w:pStyle w:val="Heading4"/>
        <w:tabs>
          <w:tab w:val="left" w:pos="0"/>
          <w:tab w:val="left" w:pos="420"/>
          <w:tab w:val="left" w:pos="864"/>
        </w:tabs>
      </w:pPr>
      <w:bookmarkStart w:id="358" w:name="_Toc13309"/>
      <w:r>
        <w:rPr>
          <w:rFonts w:hint="eastAsia"/>
          <w:lang w:eastAsia="zh-CN"/>
        </w:rPr>
        <w:t>5.12</w:t>
      </w:r>
      <w:r>
        <w:t>.1.1</w:t>
      </w:r>
      <w:r>
        <w:tab/>
        <w:t>Operating bands for CA</w:t>
      </w:r>
      <w:bookmarkEnd w:id="358"/>
    </w:p>
    <w:p w14:paraId="2130D0AD" w14:textId="77777777" w:rsidR="00FA1421" w:rsidRDefault="00000000">
      <w:pPr>
        <w:pStyle w:val="TH"/>
        <w:rPr>
          <w:lang w:eastAsia="ja-JP"/>
        </w:rPr>
      </w:pPr>
      <w:r>
        <w:t xml:space="preserve">Table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FA1421" w14:paraId="43E7B893"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68C2315F" w14:textId="77777777" w:rsidR="00FA1421"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7CECF003" w14:textId="77777777" w:rsidR="00FA1421"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C08F83" w14:textId="77777777" w:rsidR="00FA1421"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4E6822" w14:textId="77777777" w:rsidR="00FA1421" w:rsidRDefault="00000000">
            <w:pPr>
              <w:pStyle w:val="TAH"/>
              <w:snapToGrid w:val="0"/>
              <w:rPr>
                <w:rFonts w:eastAsia="Malgun Gothic"/>
              </w:rPr>
            </w:pPr>
            <w:r>
              <w:rPr>
                <w:rFonts w:eastAsia="Malgun Gothic"/>
              </w:rPr>
              <w:t>Duplex</w:t>
            </w:r>
          </w:p>
          <w:p w14:paraId="20FDCE80" w14:textId="77777777" w:rsidR="00FA1421" w:rsidRDefault="00000000">
            <w:pPr>
              <w:pStyle w:val="TAH"/>
              <w:snapToGrid w:val="0"/>
              <w:rPr>
                <w:rFonts w:eastAsia="Malgun Gothic"/>
              </w:rPr>
            </w:pPr>
            <w:r>
              <w:rPr>
                <w:rFonts w:eastAsia="Malgun Gothic"/>
              </w:rPr>
              <w:t>mode</w:t>
            </w:r>
          </w:p>
        </w:tc>
      </w:tr>
      <w:tr w:rsidR="00FA1421" w14:paraId="2F1AF6B4"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2BA0C276" w14:textId="77777777" w:rsidR="00FA1421" w:rsidRDefault="00FA142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5150E14A" w14:textId="77777777" w:rsidR="00FA1421"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6DFA51B" w14:textId="77777777" w:rsidR="00FA1421"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CDD2C0" w14:textId="77777777" w:rsidR="00FA1421" w:rsidRDefault="00FA1421">
            <w:pPr>
              <w:pStyle w:val="TAH"/>
              <w:snapToGrid w:val="0"/>
              <w:rPr>
                <w:rFonts w:eastAsia="Malgun Gothic"/>
              </w:rPr>
            </w:pPr>
          </w:p>
        </w:tc>
      </w:tr>
      <w:tr w:rsidR="00FA1421" w14:paraId="639C8529"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877210C" w14:textId="77777777" w:rsidR="00FA1421" w:rsidRDefault="00FA142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4D3B920A" w14:textId="77777777" w:rsidR="00FA1421"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5E6AD2" w14:textId="77777777" w:rsidR="00FA1421"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E349DF5" w14:textId="77777777" w:rsidR="00FA1421" w:rsidRDefault="00FA1421">
            <w:pPr>
              <w:pStyle w:val="TAH"/>
              <w:snapToGrid w:val="0"/>
              <w:rPr>
                <w:rFonts w:eastAsia="Malgun Gothic"/>
              </w:rPr>
            </w:pPr>
          </w:p>
        </w:tc>
      </w:tr>
      <w:tr w:rsidR="00FA1421" w14:paraId="7069336F"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06AD7457"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n28</w:t>
            </w:r>
          </w:p>
        </w:tc>
        <w:tc>
          <w:tcPr>
            <w:tcW w:w="1134" w:type="dxa"/>
            <w:tcBorders>
              <w:top w:val="single" w:sz="4" w:space="0" w:color="auto"/>
              <w:left w:val="single" w:sz="4" w:space="0" w:color="auto"/>
              <w:bottom w:val="single" w:sz="4" w:space="0" w:color="auto"/>
              <w:right w:val="nil"/>
            </w:tcBorders>
            <w:vAlign w:val="center"/>
          </w:tcPr>
          <w:p w14:paraId="4754E1C1"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703 MHz</w:t>
            </w:r>
          </w:p>
        </w:tc>
        <w:tc>
          <w:tcPr>
            <w:tcW w:w="536" w:type="dxa"/>
            <w:tcBorders>
              <w:top w:val="single" w:sz="4" w:space="0" w:color="auto"/>
              <w:left w:val="nil"/>
              <w:bottom w:val="single" w:sz="4" w:space="0" w:color="auto"/>
              <w:right w:val="nil"/>
            </w:tcBorders>
            <w:vAlign w:val="center"/>
          </w:tcPr>
          <w:p w14:paraId="1E659324" w14:textId="77777777" w:rsidR="00FA1421"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9CA8061" w14:textId="77777777" w:rsidR="00FA1421"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28ABDAD6"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63F71629"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91A1B9B"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803 MHz</w:t>
            </w:r>
          </w:p>
        </w:tc>
        <w:tc>
          <w:tcPr>
            <w:tcW w:w="1043" w:type="dxa"/>
            <w:tcBorders>
              <w:top w:val="single" w:sz="4" w:space="0" w:color="auto"/>
              <w:left w:val="single" w:sz="4" w:space="0" w:color="auto"/>
              <w:right w:val="single" w:sz="4" w:space="0" w:color="auto"/>
            </w:tcBorders>
            <w:vAlign w:val="center"/>
          </w:tcPr>
          <w:p w14:paraId="19A1D4B0"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FA1421" w14:paraId="05862CFB"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0EE71ED1"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5395E435" w14:textId="77777777" w:rsidR="00FA1421" w:rsidRDefault="00FA1421">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3860AC82"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6FC6B63D" w14:textId="77777777" w:rsidR="00FA1421" w:rsidRDefault="00FA1421">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354A3926"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7B7F2B5C"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8AF7057"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5D75A6A0"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07785F65" w14:textId="77777777" w:rsidR="00FA1421" w:rsidRDefault="00FA1421">
      <w:pPr>
        <w:rPr>
          <w:lang w:eastAsia="zh-CN"/>
        </w:rPr>
      </w:pPr>
    </w:p>
    <w:p w14:paraId="2FF060BC" w14:textId="77777777" w:rsidR="00FA1421" w:rsidRDefault="00000000">
      <w:pPr>
        <w:pStyle w:val="Heading4"/>
        <w:tabs>
          <w:tab w:val="left" w:pos="0"/>
          <w:tab w:val="left" w:pos="420"/>
          <w:tab w:val="left" w:pos="864"/>
        </w:tabs>
      </w:pPr>
      <w:bookmarkStart w:id="359" w:name="_Toc11217"/>
      <w:r>
        <w:rPr>
          <w:rFonts w:hint="eastAsia"/>
          <w:lang w:eastAsia="zh-CN"/>
        </w:rPr>
        <w:t>5.12</w:t>
      </w:r>
      <w:r>
        <w:t>.1.2</w:t>
      </w:r>
      <w:r>
        <w:tab/>
        <w:t>Channel bandwidths per operating band for CA</w:t>
      </w:r>
      <w:bookmarkEnd w:id="359"/>
    </w:p>
    <w:p w14:paraId="33BBEB3B" w14:textId="77777777" w:rsidR="00FA1421" w:rsidRDefault="00000000">
      <w:pPr>
        <w:pStyle w:val="TH"/>
        <w:rPr>
          <w:lang w:val="en-US" w:eastAsia="zh-CN"/>
        </w:rPr>
      </w:pPr>
      <w:r>
        <w:t xml:space="preserve">Table </w:t>
      </w:r>
      <w:r>
        <w:rPr>
          <w:rFonts w:hint="eastAsia"/>
          <w:lang w:val="en-US" w:eastAsia="zh-CN"/>
        </w:rPr>
        <w:t>5.12</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n28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FA1421" w14:paraId="427764EC" w14:textId="77777777">
        <w:trPr>
          <w:trHeight w:val="552"/>
        </w:trPr>
        <w:tc>
          <w:tcPr>
            <w:tcW w:w="1276" w:type="dxa"/>
            <w:vAlign w:val="center"/>
          </w:tcPr>
          <w:p w14:paraId="4B3C1598" w14:textId="77777777" w:rsidR="00FA142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5B1535EB" w14:textId="77777777" w:rsidR="00FA142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57C26012" w14:textId="77777777" w:rsidR="00FA142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56EC7B5D"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49457D0B"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09DAFC2C"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3108CA0D"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393C12B0"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50A5CC18"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3938C9D"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4E8618FC"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9794CFF"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0D8B9720"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3F315ADA"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637727D2"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D3FA031"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3CF17023"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1567BDC4"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47E7D3E1"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23B84A1D"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6FFFF92C"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4A07077E"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0AB74604" w14:textId="77777777" w:rsidR="00FA142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3405C7BE" w14:textId="77777777" w:rsidR="00FA142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5CCC9804" w14:textId="77777777" w:rsidR="00FA142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2FF0C30C" w14:textId="77777777" w:rsidR="00FA1421" w:rsidRDefault="00000000">
            <w:pPr>
              <w:keepNext/>
              <w:keepLines/>
              <w:spacing w:after="0"/>
              <w:jc w:val="center"/>
              <w:rPr>
                <w:rFonts w:ascii="Arial" w:hAnsi="Arial"/>
                <w:sz w:val="16"/>
                <w:szCs w:val="16"/>
              </w:rPr>
            </w:pPr>
            <w:r>
              <w:rPr>
                <w:rFonts w:ascii="Arial" w:hAnsi="Arial"/>
                <w:b/>
                <w:sz w:val="16"/>
                <w:szCs w:val="16"/>
              </w:rPr>
              <w:t>BCS</w:t>
            </w:r>
          </w:p>
        </w:tc>
      </w:tr>
      <w:tr w:rsidR="00FA1421" w14:paraId="634B3350" w14:textId="77777777">
        <w:trPr>
          <w:trHeight w:val="125"/>
        </w:trPr>
        <w:tc>
          <w:tcPr>
            <w:tcW w:w="1276" w:type="dxa"/>
            <w:vMerge w:val="restart"/>
          </w:tcPr>
          <w:p w14:paraId="79678919" w14:textId="77777777" w:rsidR="00FA1421" w:rsidRDefault="00000000">
            <w:pPr>
              <w:keepNext/>
              <w:keepLines/>
              <w:spacing w:after="0"/>
              <w:jc w:val="center"/>
              <w:rPr>
                <w:rFonts w:ascii="Arial" w:hAnsi="Arial"/>
                <w:sz w:val="18"/>
                <w:lang w:val="en-US"/>
              </w:rPr>
            </w:pPr>
            <w:r>
              <w:t>CA_n28A-n75A</w:t>
            </w:r>
          </w:p>
        </w:tc>
        <w:tc>
          <w:tcPr>
            <w:tcW w:w="430" w:type="dxa"/>
            <w:vMerge w:val="restart"/>
            <w:vAlign w:val="center"/>
          </w:tcPr>
          <w:p w14:paraId="14037C58"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64C603F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567" w:type="dxa"/>
            <w:vAlign w:val="bottom"/>
          </w:tcPr>
          <w:p w14:paraId="1B9356A7"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7E700D6B"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2BBFD06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78AA2C0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367B5A7"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2CB088A2"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0B7674D7"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5A6D023E"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22FBEFD3" w14:textId="77777777" w:rsidR="00FA1421" w:rsidRDefault="00FA1421">
            <w:pPr>
              <w:keepNext/>
              <w:keepLines/>
              <w:spacing w:after="0"/>
              <w:jc w:val="center"/>
              <w:rPr>
                <w:rFonts w:ascii="Arial" w:eastAsia="SimSun" w:hAnsi="Arial"/>
                <w:sz w:val="18"/>
                <w:lang w:val="en-US" w:eastAsia="zh-CN"/>
              </w:rPr>
            </w:pPr>
          </w:p>
        </w:tc>
        <w:tc>
          <w:tcPr>
            <w:tcW w:w="631" w:type="dxa"/>
            <w:vAlign w:val="center"/>
          </w:tcPr>
          <w:p w14:paraId="362C2953"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573A2D6B"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6DED3AA9"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40F0489A" w14:textId="77777777" w:rsidR="00FA1421" w:rsidRDefault="00FA1421">
            <w:pPr>
              <w:keepNext/>
              <w:keepLines/>
              <w:spacing w:after="0"/>
              <w:jc w:val="center"/>
              <w:rPr>
                <w:rFonts w:ascii="Arial" w:eastAsia="SimSun" w:hAnsi="Arial"/>
                <w:sz w:val="18"/>
                <w:lang w:val="en-US" w:eastAsia="zh-CN"/>
              </w:rPr>
            </w:pPr>
          </w:p>
        </w:tc>
        <w:tc>
          <w:tcPr>
            <w:tcW w:w="567" w:type="dxa"/>
            <w:vMerge w:val="restart"/>
            <w:vAlign w:val="center"/>
          </w:tcPr>
          <w:p w14:paraId="5D1E024D" w14:textId="77777777" w:rsidR="00FA1421" w:rsidRDefault="00000000">
            <w:pPr>
              <w:keepNext/>
              <w:keepLines/>
              <w:spacing w:after="0"/>
              <w:jc w:val="center"/>
              <w:rPr>
                <w:rFonts w:ascii="Arial" w:hAnsi="Arial"/>
                <w:sz w:val="18"/>
                <w:lang w:val="en-US" w:eastAsia="zh-CN"/>
              </w:rPr>
            </w:pPr>
            <w:r>
              <w:rPr>
                <w:rFonts w:ascii="Arial" w:hAnsi="Arial"/>
                <w:sz w:val="18"/>
                <w:lang w:val="en-US" w:eastAsia="zh-CN"/>
              </w:rPr>
              <w:t>2</w:t>
            </w:r>
          </w:p>
        </w:tc>
      </w:tr>
      <w:tr w:rsidR="00FA1421" w14:paraId="5A825080" w14:textId="77777777">
        <w:trPr>
          <w:trHeight w:val="125"/>
        </w:trPr>
        <w:tc>
          <w:tcPr>
            <w:tcW w:w="1276" w:type="dxa"/>
            <w:vMerge/>
          </w:tcPr>
          <w:p w14:paraId="56FC811E" w14:textId="77777777" w:rsidR="00FA1421" w:rsidRDefault="00FA1421">
            <w:pPr>
              <w:keepNext/>
              <w:keepLines/>
              <w:spacing w:after="0"/>
              <w:jc w:val="center"/>
              <w:rPr>
                <w:rFonts w:ascii="Arial" w:hAnsi="Arial"/>
                <w:sz w:val="18"/>
                <w:lang w:val="en-US"/>
              </w:rPr>
            </w:pPr>
          </w:p>
        </w:tc>
        <w:tc>
          <w:tcPr>
            <w:tcW w:w="430" w:type="dxa"/>
            <w:vMerge/>
            <w:vAlign w:val="center"/>
          </w:tcPr>
          <w:p w14:paraId="2FF23BCF" w14:textId="77777777" w:rsidR="00FA1421" w:rsidRDefault="00FA1421">
            <w:pPr>
              <w:keepNext/>
              <w:keepLines/>
              <w:spacing w:after="0"/>
              <w:jc w:val="center"/>
              <w:rPr>
                <w:rFonts w:ascii="Arial" w:hAnsi="Arial"/>
                <w:sz w:val="18"/>
                <w:lang w:val="en-US"/>
              </w:rPr>
            </w:pPr>
          </w:p>
        </w:tc>
        <w:tc>
          <w:tcPr>
            <w:tcW w:w="704" w:type="dxa"/>
            <w:vAlign w:val="center"/>
          </w:tcPr>
          <w:p w14:paraId="7AED3ADA"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79F7C86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31D050DE"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FBB1DB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686F600D"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13C4AE8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7B679E9E"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513D1B18"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0453FC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6BABDFB9" w14:textId="77777777" w:rsidR="00FA1421" w:rsidRDefault="00FA1421">
            <w:pPr>
              <w:keepNext/>
              <w:keepLines/>
              <w:spacing w:after="0"/>
              <w:jc w:val="center"/>
              <w:rPr>
                <w:rFonts w:ascii="Arial" w:eastAsia="SimSun" w:hAnsi="Arial"/>
                <w:sz w:val="18"/>
                <w:lang w:val="en-US" w:eastAsia="zh-CN"/>
              </w:rPr>
            </w:pPr>
          </w:p>
        </w:tc>
        <w:tc>
          <w:tcPr>
            <w:tcW w:w="631" w:type="dxa"/>
            <w:vAlign w:val="center"/>
          </w:tcPr>
          <w:p w14:paraId="3BB2ABC7"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5074B69A"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288E0C76"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6C80CE86" w14:textId="77777777" w:rsidR="00FA1421" w:rsidRDefault="00FA1421">
            <w:pPr>
              <w:keepNext/>
              <w:keepLines/>
              <w:spacing w:after="0"/>
              <w:jc w:val="center"/>
              <w:rPr>
                <w:rFonts w:ascii="Arial" w:eastAsia="SimSun" w:hAnsi="Arial"/>
                <w:sz w:val="18"/>
                <w:lang w:val="en-US" w:eastAsia="zh-CN"/>
              </w:rPr>
            </w:pPr>
          </w:p>
        </w:tc>
        <w:tc>
          <w:tcPr>
            <w:tcW w:w="567" w:type="dxa"/>
            <w:vMerge/>
            <w:vAlign w:val="center"/>
          </w:tcPr>
          <w:p w14:paraId="247FEBB5" w14:textId="77777777" w:rsidR="00FA1421" w:rsidRDefault="00FA1421">
            <w:pPr>
              <w:keepNext/>
              <w:keepLines/>
              <w:spacing w:after="0"/>
              <w:jc w:val="center"/>
              <w:rPr>
                <w:rFonts w:ascii="Arial" w:hAnsi="Arial"/>
                <w:sz w:val="18"/>
                <w:lang w:val="en-US" w:eastAsia="zh-CN"/>
              </w:rPr>
            </w:pPr>
          </w:p>
        </w:tc>
      </w:tr>
    </w:tbl>
    <w:p w14:paraId="54571EDB" w14:textId="77777777" w:rsidR="00FA1421" w:rsidRDefault="00FA1421">
      <w:pPr>
        <w:rPr>
          <w:lang w:eastAsia="ko-KR"/>
        </w:rPr>
      </w:pPr>
    </w:p>
    <w:p w14:paraId="2D47A807" w14:textId="77777777" w:rsidR="00FA1421" w:rsidRDefault="00000000">
      <w:pPr>
        <w:pStyle w:val="Heading4"/>
        <w:tabs>
          <w:tab w:val="left" w:pos="0"/>
          <w:tab w:val="left" w:pos="420"/>
          <w:tab w:val="left" w:pos="864"/>
        </w:tabs>
      </w:pPr>
      <w:bookmarkStart w:id="360" w:name="_Toc16863"/>
      <w:r>
        <w:rPr>
          <w:rFonts w:hint="eastAsia"/>
          <w:lang w:eastAsia="zh-CN"/>
        </w:rPr>
        <w:t>5.12</w:t>
      </w:r>
      <w:r>
        <w:t>.1.3</w:t>
      </w:r>
      <w:r>
        <w:tab/>
        <w:t>UE co-existence studies</w:t>
      </w:r>
      <w:bookmarkEnd w:id="360"/>
    </w:p>
    <w:p w14:paraId="3105E0AC" w14:textId="77777777" w:rsidR="00FA1421" w:rsidRDefault="00000000">
      <w:pPr>
        <w:rPr>
          <w:lang w:eastAsia="zh-CN"/>
        </w:rPr>
      </w:pPr>
      <w:r>
        <w:rPr>
          <w:lang w:eastAsia="zh-CN"/>
        </w:rPr>
        <w:t>T</w:t>
      </w:r>
      <w:r>
        <w:rPr>
          <w:rFonts w:hint="eastAsia"/>
          <w:lang w:eastAsia="zh-CN"/>
        </w:rPr>
        <w:t xml:space="preserve">able </w:t>
      </w:r>
      <w:r>
        <w:rPr>
          <w:rFonts w:eastAsia="MS Mincho" w:hint="eastAsia"/>
          <w:lang w:val="en-US" w:eastAsia="zh-CN"/>
        </w:rPr>
        <w:t>5.12</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_n2</w:t>
      </w:r>
      <w:r>
        <w:rPr>
          <w:rFonts w:eastAsia="MS Mincho"/>
          <w:lang w:val="en-US" w:eastAsia="zh-CN"/>
        </w:rPr>
        <w:t>8</w:t>
      </w:r>
      <w:r>
        <w:rPr>
          <w:rFonts w:eastAsia="MS Mincho" w:hint="eastAsia"/>
          <w:lang w:val="en-US" w:eastAsia="zh-CN"/>
        </w:rPr>
        <w:t>-n7</w:t>
      </w:r>
      <w:r>
        <w:rPr>
          <w:rFonts w:eastAsia="MS Mincho"/>
          <w:lang w:val="en-US" w:eastAsia="zh-CN"/>
        </w:rPr>
        <w:t>5</w:t>
      </w:r>
    </w:p>
    <w:p w14:paraId="4988EEF1" w14:textId="77777777" w:rsidR="00FA1421" w:rsidRDefault="00000000">
      <w:pPr>
        <w:keepNext/>
        <w:keepLines/>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5.12</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786"/>
        <w:gridCol w:w="851"/>
        <w:gridCol w:w="922"/>
        <w:gridCol w:w="751"/>
        <w:gridCol w:w="751"/>
        <w:gridCol w:w="750"/>
        <w:gridCol w:w="750"/>
        <w:gridCol w:w="750"/>
        <w:gridCol w:w="750"/>
        <w:gridCol w:w="750"/>
      </w:tblGrid>
      <w:tr w:rsidR="00FA1421" w14:paraId="32782E26" w14:textId="77777777">
        <w:trPr>
          <w:trHeight w:val="13"/>
          <w:jc w:val="center"/>
        </w:trPr>
        <w:tc>
          <w:tcPr>
            <w:tcW w:w="567" w:type="dxa"/>
            <w:vAlign w:val="center"/>
          </w:tcPr>
          <w:p w14:paraId="25435FD4" w14:textId="77777777" w:rsidR="00FA1421" w:rsidRDefault="00FA1421">
            <w:pPr>
              <w:keepNext/>
              <w:keepLines/>
              <w:spacing w:after="0"/>
              <w:jc w:val="center"/>
              <w:rPr>
                <w:rFonts w:ascii="Arial" w:hAnsi="Arial"/>
                <w:b/>
                <w:sz w:val="18"/>
                <w:lang w:val="en-US"/>
              </w:rPr>
            </w:pPr>
          </w:p>
        </w:tc>
        <w:tc>
          <w:tcPr>
            <w:tcW w:w="1701" w:type="dxa"/>
            <w:gridSpan w:val="2"/>
            <w:vAlign w:val="center"/>
          </w:tcPr>
          <w:p w14:paraId="24C01E69" w14:textId="77777777" w:rsidR="00FA1421" w:rsidRDefault="00FA1421">
            <w:pPr>
              <w:keepNext/>
              <w:keepLines/>
              <w:spacing w:after="0"/>
              <w:jc w:val="center"/>
              <w:rPr>
                <w:rFonts w:ascii="Arial" w:hAnsi="Arial"/>
                <w:b/>
                <w:sz w:val="18"/>
                <w:lang w:val="en-US"/>
              </w:rPr>
            </w:pPr>
          </w:p>
        </w:tc>
        <w:tc>
          <w:tcPr>
            <w:tcW w:w="786" w:type="dxa"/>
          </w:tcPr>
          <w:p w14:paraId="795B662D" w14:textId="77777777" w:rsidR="00FA1421" w:rsidRDefault="00FA1421">
            <w:pPr>
              <w:keepNext/>
              <w:keepLines/>
              <w:spacing w:after="0"/>
              <w:jc w:val="center"/>
              <w:rPr>
                <w:rFonts w:ascii="Arial" w:hAnsi="Arial"/>
                <w:b/>
                <w:sz w:val="18"/>
                <w:lang w:val="en-US"/>
              </w:rPr>
            </w:pPr>
          </w:p>
        </w:tc>
        <w:tc>
          <w:tcPr>
            <w:tcW w:w="851" w:type="dxa"/>
          </w:tcPr>
          <w:p w14:paraId="426BC9DA" w14:textId="77777777" w:rsidR="00FA1421" w:rsidRDefault="00FA1421">
            <w:pPr>
              <w:keepNext/>
              <w:keepLines/>
              <w:spacing w:after="0"/>
              <w:jc w:val="center"/>
              <w:rPr>
                <w:rFonts w:ascii="Arial" w:hAnsi="Arial"/>
                <w:b/>
                <w:sz w:val="18"/>
                <w:lang w:val="en-US"/>
              </w:rPr>
            </w:pPr>
          </w:p>
        </w:tc>
        <w:tc>
          <w:tcPr>
            <w:tcW w:w="1673" w:type="dxa"/>
            <w:gridSpan w:val="2"/>
            <w:vAlign w:val="center"/>
          </w:tcPr>
          <w:p w14:paraId="3C2B93A0" w14:textId="77777777" w:rsidR="00FA142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6ECB3C63" w14:textId="77777777" w:rsidR="00FA142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05D884F3" w14:textId="77777777" w:rsidR="00FA142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5E710FCE" w14:textId="77777777" w:rsidR="00FA142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FA1421" w14:paraId="144405C8" w14:textId="77777777">
        <w:trPr>
          <w:trHeight w:val="41"/>
          <w:jc w:val="center"/>
        </w:trPr>
        <w:tc>
          <w:tcPr>
            <w:tcW w:w="567" w:type="dxa"/>
            <w:vAlign w:val="center"/>
          </w:tcPr>
          <w:p w14:paraId="478F3940" w14:textId="77777777" w:rsidR="00FA1421" w:rsidRDefault="00FA142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5C943719"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D1294AC"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86" w:type="dxa"/>
            <w:tcBorders>
              <w:bottom w:val="single" w:sz="4" w:space="0" w:color="auto"/>
            </w:tcBorders>
          </w:tcPr>
          <w:p w14:paraId="0CDE551E" w14:textId="77777777" w:rsidR="00FA1421"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51" w:type="dxa"/>
            <w:tcBorders>
              <w:bottom w:val="single" w:sz="4" w:space="0" w:color="auto"/>
            </w:tcBorders>
          </w:tcPr>
          <w:p w14:paraId="48741014" w14:textId="77777777" w:rsidR="00FA1421"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922" w:type="dxa"/>
            <w:tcBorders>
              <w:bottom w:val="single" w:sz="4" w:space="0" w:color="auto"/>
            </w:tcBorders>
            <w:vAlign w:val="center"/>
          </w:tcPr>
          <w:p w14:paraId="2799A13D"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4BCB700F"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5696D38D"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33EBBD6"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48B8E4FF"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835E5F9"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46C46B68"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7859489F"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FA1421" w14:paraId="69C84D51" w14:textId="77777777">
        <w:trPr>
          <w:trHeight w:val="9"/>
          <w:jc w:val="center"/>
        </w:trPr>
        <w:tc>
          <w:tcPr>
            <w:tcW w:w="567" w:type="dxa"/>
            <w:vAlign w:val="center"/>
          </w:tcPr>
          <w:p w14:paraId="109E939D"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n28</w:t>
            </w:r>
          </w:p>
        </w:tc>
        <w:tc>
          <w:tcPr>
            <w:tcW w:w="850" w:type="dxa"/>
            <w:vAlign w:val="center"/>
          </w:tcPr>
          <w:p w14:paraId="2E91AC3A"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851" w:type="dxa"/>
          </w:tcPr>
          <w:p w14:paraId="2588FDC5"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786" w:type="dxa"/>
          </w:tcPr>
          <w:p w14:paraId="137C3A19"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51" w:type="dxa"/>
          </w:tcPr>
          <w:p w14:paraId="1FCD8828"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22" w:type="dxa"/>
          </w:tcPr>
          <w:p w14:paraId="2AED2D6A"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1406</w:t>
            </w:r>
          </w:p>
        </w:tc>
        <w:tc>
          <w:tcPr>
            <w:tcW w:w="751" w:type="dxa"/>
          </w:tcPr>
          <w:p w14:paraId="67F40EE7"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1496</w:t>
            </w:r>
          </w:p>
        </w:tc>
        <w:tc>
          <w:tcPr>
            <w:tcW w:w="751" w:type="dxa"/>
          </w:tcPr>
          <w:p w14:paraId="18EC9421"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2109</w:t>
            </w:r>
          </w:p>
        </w:tc>
        <w:tc>
          <w:tcPr>
            <w:tcW w:w="750" w:type="dxa"/>
          </w:tcPr>
          <w:p w14:paraId="46FB7228"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2244</w:t>
            </w:r>
          </w:p>
        </w:tc>
        <w:tc>
          <w:tcPr>
            <w:tcW w:w="750" w:type="dxa"/>
          </w:tcPr>
          <w:p w14:paraId="37573CE7"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2812</w:t>
            </w:r>
          </w:p>
        </w:tc>
        <w:tc>
          <w:tcPr>
            <w:tcW w:w="750" w:type="dxa"/>
          </w:tcPr>
          <w:p w14:paraId="28C831A0"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2992</w:t>
            </w:r>
          </w:p>
        </w:tc>
        <w:tc>
          <w:tcPr>
            <w:tcW w:w="750" w:type="dxa"/>
          </w:tcPr>
          <w:p w14:paraId="23249A73"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3515</w:t>
            </w:r>
          </w:p>
        </w:tc>
        <w:tc>
          <w:tcPr>
            <w:tcW w:w="750" w:type="dxa"/>
          </w:tcPr>
          <w:p w14:paraId="4E45E0A7"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3740</w:t>
            </w:r>
          </w:p>
        </w:tc>
      </w:tr>
      <w:tr w:rsidR="00FA1421" w14:paraId="6516D3D3" w14:textId="77777777">
        <w:trPr>
          <w:trHeight w:val="9"/>
          <w:jc w:val="center"/>
        </w:trPr>
        <w:tc>
          <w:tcPr>
            <w:tcW w:w="567" w:type="dxa"/>
            <w:vAlign w:val="center"/>
          </w:tcPr>
          <w:p w14:paraId="444B16C9" w14:textId="77777777" w:rsidR="00FA142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0FB5E84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509BA0D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6" w:type="dxa"/>
          </w:tcPr>
          <w:p w14:paraId="7D7522ED"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51" w:type="dxa"/>
          </w:tcPr>
          <w:p w14:paraId="11C9D65C"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922" w:type="dxa"/>
          </w:tcPr>
          <w:p w14:paraId="07314F6F"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09C0F7CB"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4AEEEF80"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B66E9A6"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61E7193"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8F8004D"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D305306"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1EE1134"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37C940FC" w14:textId="77777777" w:rsidR="00FA1421" w:rsidRDefault="00FA1421"/>
    <w:p w14:paraId="3ECEDCA3" w14:textId="77777777" w:rsidR="00FA1421" w:rsidRDefault="00000000">
      <w:pPr>
        <w:rPr>
          <w:lang w:eastAsia="zh-CN"/>
        </w:rPr>
      </w:pPr>
      <w:r>
        <w:rPr>
          <w:lang w:eastAsia="zh-CN"/>
        </w:rPr>
        <w:t>Based on above table, the 2nd harmonic of band n28 falls into the DL of band n75.</w:t>
      </w:r>
    </w:p>
    <w:p w14:paraId="20F331EF" w14:textId="77777777" w:rsidR="00FA1421" w:rsidRDefault="00000000">
      <w:pPr>
        <w:pStyle w:val="TH"/>
        <w:rPr>
          <w:lang w:eastAsia="zh-CN"/>
        </w:rPr>
      </w:pPr>
      <w:r>
        <w:rPr>
          <w:lang w:eastAsia="zh-CN"/>
        </w:rPr>
        <w:t xml:space="preserve">Table </w:t>
      </w:r>
      <w:r>
        <w:rPr>
          <w:rFonts w:hint="eastAsia"/>
          <w:lang w:eastAsia="zh-CN"/>
        </w:rPr>
        <w:t>5.12</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894"/>
        <w:gridCol w:w="860"/>
        <w:gridCol w:w="900"/>
        <w:gridCol w:w="900"/>
        <w:gridCol w:w="900"/>
        <w:gridCol w:w="818"/>
        <w:gridCol w:w="736"/>
        <w:gridCol w:w="819"/>
      </w:tblGrid>
      <w:tr w:rsidR="00FA1421" w14:paraId="07F74B1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CCF53B3" w14:textId="77777777" w:rsidR="00FA1421" w:rsidRDefault="00FA14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8CAC482" w14:textId="77777777" w:rsidR="00FA1421" w:rsidRDefault="00FA142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E177D6" w14:textId="77777777" w:rsidR="00FA1421" w:rsidRDefault="00FA1421">
            <w:pPr>
              <w:keepNext/>
              <w:keepLines/>
              <w:spacing w:after="0"/>
              <w:jc w:val="center"/>
              <w:rPr>
                <w:rFonts w:ascii="Arial" w:hAnsi="Arial"/>
                <w:b/>
                <w:sz w:val="18"/>
                <w:lang w:val="en-US" w:eastAsia="ja-JP"/>
              </w:rPr>
            </w:pPr>
          </w:p>
        </w:tc>
        <w:tc>
          <w:tcPr>
            <w:tcW w:w="894" w:type="dxa"/>
            <w:tcBorders>
              <w:top w:val="single" w:sz="4" w:space="0" w:color="auto"/>
              <w:left w:val="single" w:sz="4" w:space="0" w:color="auto"/>
              <w:bottom w:val="single" w:sz="4" w:space="0" w:color="auto"/>
              <w:right w:val="single" w:sz="4" w:space="0" w:color="auto"/>
            </w:tcBorders>
          </w:tcPr>
          <w:p w14:paraId="35BF0098" w14:textId="77777777" w:rsidR="00FA1421" w:rsidRDefault="00FA1421">
            <w:pPr>
              <w:keepNext/>
              <w:keepLines/>
              <w:spacing w:after="0"/>
              <w:jc w:val="center"/>
              <w:rPr>
                <w:rFonts w:ascii="Arial" w:hAnsi="Arial"/>
                <w:b/>
                <w:sz w:val="18"/>
                <w:lang w:val="en-US" w:eastAsia="ja-JP"/>
              </w:rPr>
            </w:pPr>
          </w:p>
        </w:tc>
        <w:tc>
          <w:tcPr>
            <w:tcW w:w="860" w:type="dxa"/>
            <w:tcBorders>
              <w:top w:val="single" w:sz="4" w:space="0" w:color="auto"/>
              <w:left w:val="single" w:sz="4" w:space="0" w:color="auto"/>
              <w:bottom w:val="single" w:sz="4" w:space="0" w:color="auto"/>
              <w:right w:val="single" w:sz="4" w:space="0" w:color="auto"/>
            </w:tcBorders>
          </w:tcPr>
          <w:p w14:paraId="7B86955E" w14:textId="77777777" w:rsidR="00FA1421" w:rsidRDefault="00FA142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51D224B"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9B98DDB" w14:textId="77777777" w:rsidR="00FA142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E83F914"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FA1421" w14:paraId="04E604C1"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50938A8"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DCF4372"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535B5204" w14:textId="77777777" w:rsidR="00FA1421" w:rsidRDefault="00000000">
            <w:pPr>
              <w:pStyle w:val="TAH"/>
              <w:rPr>
                <w:lang w:eastAsia="ja-JP"/>
              </w:rPr>
            </w:pPr>
            <w:r>
              <w:rPr>
                <w:lang w:eastAsia="ja-JP"/>
              </w:rPr>
              <w:t>UL High Band Edge</w:t>
            </w:r>
          </w:p>
        </w:tc>
        <w:tc>
          <w:tcPr>
            <w:tcW w:w="894" w:type="dxa"/>
            <w:tcBorders>
              <w:top w:val="single" w:sz="4" w:space="0" w:color="auto"/>
              <w:left w:val="single" w:sz="4" w:space="0" w:color="auto"/>
              <w:bottom w:val="single" w:sz="4" w:space="0" w:color="auto"/>
              <w:right w:val="single" w:sz="4" w:space="0" w:color="auto"/>
            </w:tcBorders>
            <w:vAlign w:val="center"/>
          </w:tcPr>
          <w:p w14:paraId="716648FA" w14:textId="77777777" w:rsidR="00FA1421" w:rsidRDefault="00000000">
            <w:pPr>
              <w:pStyle w:val="TAH"/>
              <w:rPr>
                <w:lang w:eastAsia="ja-JP"/>
              </w:rPr>
            </w:pPr>
            <w:r>
              <w:rPr>
                <w:lang w:eastAsia="ja-JP"/>
              </w:rPr>
              <w:t>DL Low Band Edge</w:t>
            </w:r>
          </w:p>
        </w:tc>
        <w:tc>
          <w:tcPr>
            <w:tcW w:w="860" w:type="dxa"/>
            <w:tcBorders>
              <w:top w:val="single" w:sz="4" w:space="0" w:color="auto"/>
              <w:left w:val="single" w:sz="4" w:space="0" w:color="auto"/>
              <w:bottom w:val="single" w:sz="4" w:space="0" w:color="auto"/>
              <w:right w:val="single" w:sz="4" w:space="0" w:color="auto"/>
            </w:tcBorders>
            <w:vAlign w:val="center"/>
          </w:tcPr>
          <w:p w14:paraId="7C0AA3BD"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F3892DB" w14:textId="77777777" w:rsidR="00FA142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866A582"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E87726" w14:textId="77777777" w:rsidR="00FA142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52F974A" w14:textId="77777777" w:rsidR="00FA142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DCBCB58" w14:textId="77777777" w:rsidR="00FA142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E44EA87" w14:textId="77777777" w:rsidR="00FA1421" w:rsidRDefault="00000000">
            <w:pPr>
              <w:pStyle w:val="TAH"/>
              <w:rPr>
                <w:lang w:eastAsia="ja-JP"/>
              </w:rPr>
            </w:pPr>
            <w:r>
              <w:rPr>
                <w:lang w:eastAsia="ja-JP"/>
              </w:rPr>
              <w:t>DL High Band Edge</w:t>
            </w:r>
          </w:p>
        </w:tc>
      </w:tr>
      <w:tr w:rsidR="00FA1421" w14:paraId="2CB1C4A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7510D13" w14:textId="77777777" w:rsidR="00FA1421" w:rsidRDefault="00000000">
            <w:pPr>
              <w:pStyle w:val="TAC"/>
              <w:rPr>
                <w:rFonts w:cs="Arial"/>
                <w:color w:val="000000"/>
                <w:szCs w:val="18"/>
              </w:rPr>
            </w:pPr>
            <w:r>
              <w:rPr>
                <w:rFonts w:cs="Arial"/>
                <w:color w:val="000000"/>
                <w:szCs w:val="18"/>
              </w:rPr>
              <w:t>n28</w:t>
            </w:r>
          </w:p>
        </w:tc>
        <w:tc>
          <w:tcPr>
            <w:tcW w:w="760" w:type="dxa"/>
            <w:tcBorders>
              <w:top w:val="single" w:sz="4" w:space="0" w:color="auto"/>
              <w:left w:val="single" w:sz="4" w:space="0" w:color="auto"/>
              <w:bottom w:val="single" w:sz="4" w:space="0" w:color="auto"/>
              <w:right w:val="single" w:sz="4" w:space="0" w:color="auto"/>
            </w:tcBorders>
          </w:tcPr>
          <w:p w14:paraId="4B6F44C7"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780" w:type="dxa"/>
            <w:tcBorders>
              <w:top w:val="single" w:sz="4" w:space="0" w:color="auto"/>
              <w:left w:val="single" w:sz="4" w:space="0" w:color="auto"/>
              <w:bottom w:val="single" w:sz="4" w:space="0" w:color="auto"/>
              <w:right w:val="single" w:sz="4" w:space="0" w:color="auto"/>
            </w:tcBorders>
          </w:tcPr>
          <w:p w14:paraId="06AE6CF3"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894" w:type="dxa"/>
            <w:tcBorders>
              <w:top w:val="single" w:sz="4" w:space="0" w:color="auto"/>
              <w:left w:val="single" w:sz="4" w:space="0" w:color="auto"/>
              <w:bottom w:val="single" w:sz="4" w:space="0" w:color="auto"/>
              <w:right w:val="single" w:sz="4" w:space="0" w:color="auto"/>
            </w:tcBorders>
            <w:vAlign w:val="center"/>
          </w:tcPr>
          <w:p w14:paraId="6C9653E8"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60" w:type="dxa"/>
            <w:tcBorders>
              <w:top w:val="single" w:sz="4" w:space="0" w:color="auto"/>
              <w:left w:val="single" w:sz="4" w:space="0" w:color="auto"/>
              <w:bottom w:val="single" w:sz="4" w:space="0" w:color="auto"/>
              <w:right w:val="single" w:sz="4" w:space="0" w:color="auto"/>
            </w:tcBorders>
            <w:vAlign w:val="center"/>
          </w:tcPr>
          <w:p w14:paraId="5E1DDCDF"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00" w:type="dxa"/>
            <w:tcBorders>
              <w:top w:val="single" w:sz="4" w:space="0" w:color="auto"/>
              <w:left w:val="single" w:sz="4" w:space="0" w:color="auto"/>
              <w:bottom w:val="single" w:sz="4" w:space="0" w:color="auto"/>
              <w:right w:val="single" w:sz="4" w:space="0" w:color="auto"/>
            </w:tcBorders>
            <w:vAlign w:val="center"/>
          </w:tcPr>
          <w:p w14:paraId="3AAF3EF0"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700E548D" w14:textId="77777777" w:rsidR="00FA1421" w:rsidRDefault="00000000">
            <w:pPr>
              <w:keepNext/>
              <w:keepLines/>
              <w:spacing w:after="0"/>
              <w:jc w:val="center"/>
              <w:rPr>
                <w:rFonts w:ascii="Arial" w:hAnsi="Arial"/>
                <w:sz w:val="18"/>
                <w:lang w:eastAsia="ja-JP"/>
              </w:rPr>
            </w:pPr>
            <w:r>
              <w:rPr>
                <w:rFonts w:ascii="Arial" w:hAnsi="Arial"/>
                <w:sz w:val="18"/>
                <w:lang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14:paraId="70CE9D7B" w14:textId="77777777" w:rsidR="00FA1421" w:rsidRDefault="00000000">
            <w:pPr>
              <w:keepNext/>
              <w:keepLines/>
              <w:spacing w:after="0"/>
              <w:jc w:val="center"/>
              <w:rPr>
                <w:rFonts w:ascii="Arial" w:hAnsi="Arial"/>
                <w:sz w:val="18"/>
                <w:lang w:eastAsia="ja-JP"/>
              </w:rPr>
            </w:pPr>
            <w:r>
              <w:rPr>
                <w:rFonts w:ascii="Arial" w:hAnsi="Arial"/>
                <w:sz w:val="18"/>
                <w:lang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14:paraId="417C660E" w14:textId="77777777" w:rsidR="00FA1421" w:rsidRDefault="00000000">
            <w:pPr>
              <w:keepNext/>
              <w:keepLines/>
              <w:spacing w:after="0"/>
              <w:jc w:val="center"/>
              <w:rPr>
                <w:rFonts w:ascii="Arial" w:hAnsi="Arial"/>
                <w:sz w:val="18"/>
                <w:lang w:eastAsia="ja-JP"/>
              </w:rPr>
            </w:pPr>
            <w:r>
              <w:rPr>
                <w:rFonts w:ascii="Arial" w:hAnsi="Arial"/>
                <w:sz w:val="18"/>
                <w:lang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14:paraId="5C63EFFD" w14:textId="77777777" w:rsidR="00FA1421" w:rsidRDefault="00000000">
            <w:pPr>
              <w:keepNext/>
              <w:keepLines/>
              <w:spacing w:after="0"/>
              <w:jc w:val="center"/>
              <w:rPr>
                <w:rFonts w:ascii="Arial" w:hAnsi="Arial"/>
                <w:sz w:val="18"/>
                <w:lang w:eastAsia="ja-JP"/>
              </w:rPr>
            </w:pPr>
            <w:r>
              <w:rPr>
                <w:rFonts w:ascii="Arial" w:hAnsi="Arial"/>
                <w:sz w:val="18"/>
                <w:lang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14:paraId="00FAB300" w14:textId="77777777" w:rsidR="00FA1421" w:rsidRDefault="00000000">
            <w:pPr>
              <w:keepNext/>
              <w:keepLines/>
              <w:spacing w:after="0"/>
              <w:jc w:val="center"/>
              <w:rPr>
                <w:rFonts w:ascii="Arial" w:hAnsi="Arial"/>
                <w:sz w:val="18"/>
                <w:lang w:eastAsia="ja-JP"/>
              </w:rPr>
            </w:pPr>
            <w:r>
              <w:rPr>
                <w:rFonts w:ascii="Arial" w:hAnsi="Arial"/>
                <w:sz w:val="18"/>
                <w:lang w:eastAsia="ja-JP"/>
              </w:rPr>
              <w:t>3212</w:t>
            </w:r>
          </w:p>
        </w:tc>
      </w:tr>
      <w:tr w:rsidR="00FA1421" w14:paraId="07E930E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D29A68" w14:textId="77777777" w:rsidR="00FA142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3C7A554C"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3C2707BF"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94" w:type="dxa"/>
            <w:tcBorders>
              <w:top w:val="single" w:sz="4" w:space="0" w:color="auto"/>
              <w:left w:val="single" w:sz="4" w:space="0" w:color="auto"/>
              <w:bottom w:val="single" w:sz="4" w:space="0" w:color="auto"/>
              <w:right w:val="single" w:sz="4" w:space="0" w:color="auto"/>
            </w:tcBorders>
            <w:vAlign w:val="center"/>
          </w:tcPr>
          <w:p w14:paraId="4060FAA3"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60" w:type="dxa"/>
            <w:tcBorders>
              <w:top w:val="single" w:sz="4" w:space="0" w:color="auto"/>
              <w:left w:val="single" w:sz="4" w:space="0" w:color="auto"/>
              <w:bottom w:val="single" w:sz="4" w:space="0" w:color="auto"/>
              <w:right w:val="single" w:sz="4" w:space="0" w:color="auto"/>
            </w:tcBorders>
            <w:vAlign w:val="center"/>
          </w:tcPr>
          <w:p w14:paraId="637C074B"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2830BE69"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710586C7" w14:textId="77777777" w:rsidR="00FA142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7C1068D1" w14:textId="77777777" w:rsidR="00FA142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1C9202C1" w14:textId="77777777" w:rsidR="00FA142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28805E16" w14:textId="77777777" w:rsidR="00FA142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5FA63FC4" w14:textId="77777777" w:rsidR="00FA1421" w:rsidRDefault="00000000">
            <w:pPr>
              <w:keepNext/>
              <w:keepLines/>
              <w:spacing w:after="0"/>
              <w:jc w:val="center"/>
              <w:rPr>
                <w:rFonts w:ascii="Arial" w:hAnsi="Arial"/>
                <w:sz w:val="18"/>
                <w:lang w:eastAsia="ja-JP"/>
              </w:rPr>
            </w:pPr>
            <w:r>
              <w:rPr>
                <w:rFonts w:ascii="Arial" w:hAnsi="Arial"/>
                <w:sz w:val="18"/>
                <w:lang w:eastAsia="ja-JP"/>
              </w:rPr>
              <w:t>6068</w:t>
            </w:r>
          </w:p>
        </w:tc>
      </w:tr>
    </w:tbl>
    <w:p w14:paraId="1804BFB8" w14:textId="77777777" w:rsidR="00FA1421" w:rsidRDefault="00FA1421"/>
    <w:p w14:paraId="093BAE1E" w14:textId="77777777" w:rsidR="00FA1421" w:rsidRDefault="00000000">
      <w:r>
        <w:rPr>
          <w:lang w:val="en-US" w:eastAsia="zh-CN"/>
        </w:rPr>
        <w:t>Based on above table, there is no harmonics mixing issue for the band combination of n28 and n75</w:t>
      </w:r>
      <w:r>
        <w:rPr>
          <w:rFonts w:hint="eastAsia"/>
          <w:lang w:val="en-US" w:eastAsia="zh-CN"/>
        </w:rPr>
        <w:t>.</w:t>
      </w:r>
    </w:p>
    <w:p w14:paraId="5193782F" w14:textId="77777777" w:rsidR="00FA1421" w:rsidRDefault="00000000">
      <w:pPr>
        <w:pStyle w:val="Heading4"/>
        <w:tabs>
          <w:tab w:val="left" w:pos="0"/>
          <w:tab w:val="left" w:pos="420"/>
          <w:tab w:val="left" w:pos="864"/>
        </w:tabs>
      </w:pPr>
      <w:bookmarkStart w:id="361" w:name="_Toc31432"/>
      <w:r>
        <w:rPr>
          <w:rFonts w:hint="eastAsia"/>
          <w:lang w:eastAsia="zh-CN"/>
        </w:rPr>
        <w:t>5.12</w:t>
      </w:r>
      <w:r>
        <w:t>.1.4</w:t>
      </w:r>
      <w:r>
        <w:tab/>
        <w:t>∆T</w:t>
      </w:r>
      <w:r>
        <w:rPr>
          <w:vertAlign w:val="subscript"/>
        </w:rPr>
        <w:t>IB</w:t>
      </w:r>
      <w:r>
        <w:t xml:space="preserve"> and ∆R</w:t>
      </w:r>
      <w:r>
        <w:rPr>
          <w:vertAlign w:val="subscript"/>
        </w:rPr>
        <w:t>IB</w:t>
      </w:r>
      <w:r>
        <w:t xml:space="preserve"> values</w:t>
      </w:r>
      <w:bookmarkEnd w:id="361"/>
    </w:p>
    <w:p w14:paraId="21768143" w14:textId="77777777" w:rsidR="00FA1421" w:rsidRDefault="00000000">
      <w:r>
        <w:t xml:space="preserve">For </w:t>
      </w:r>
      <w:r>
        <w:rPr>
          <w:lang w:eastAsia="zh-CN"/>
        </w:rPr>
        <w:t>CA_n28-n75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5A49A72D" w14:textId="77777777" w:rsidR="00FA142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21033B24" w14:textId="77777777">
        <w:trPr>
          <w:jc w:val="center"/>
        </w:trPr>
        <w:tc>
          <w:tcPr>
            <w:tcW w:w="2336" w:type="dxa"/>
            <w:vMerge w:val="restart"/>
          </w:tcPr>
          <w:p w14:paraId="569F6042"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B3CA7EE"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19C1D025" w14:textId="77777777">
        <w:trPr>
          <w:trHeight w:val="223"/>
          <w:jc w:val="center"/>
        </w:trPr>
        <w:tc>
          <w:tcPr>
            <w:tcW w:w="2336" w:type="dxa"/>
            <w:vMerge/>
            <w:tcBorders>
              <w:bottom w:val="single" w:sz="4" w:space="0" w:color="auto"/>
            </w:tcBorders>
          </w:tcPr>
          <w:p w14:paraId="14009A37" w14:textId="77777777" w:rsidR="00FA1421" w:rsidRDefault="00FA1421">
            <w:pPr>
              <w:pStyle w:val="TAH"/>
              <w:spacing w:line="260" w:lineRule="auto"/>
            </w:pPr>
          </w:p>
        </w:tc>
        <w:tc>
          <w:tcPr>
            <w:tcW w:w="5904" w:type="dxa"/>
            <w:gridSpan w:val="2"/>
          </w:tcPr>
          <w:p w14:paraId="7628E40D"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60912BFA" w14:textId="77777777">
        <w:trPr>
          <w:trHeight w:val="130"/>
          <w:jc w:val="center"/>
        </w:trPr>
        <w:tc>
          <w:tcPr>
            <w:tcW w:w="2336" w:type="dxa"/>
            <w:shd w:val="clear" w:color="auto" w:fill="auto"/>
            <w:vAlign w:val="center"/>
          </w:tcPr>
          <w:p w14:paraId="3B5AD403" w14:textId="77777777" w:rsidR="00FA1421" w:rsidRDefault="00000000">
            <w:pPr>
              <w:pStyle w:val="TAC"/>
              <w:spacing w:line="260" w:lineRule="auto"/>
              <w:rPr>
                <w:lang w:val="en-US" w:eastAsia="zh-CN"/>
              </w:rPr>
            </w:pPr>
            <w:r>
              <w:rPr>
                <w:rFonts w:eastAsia="SimSun" w:cs="Arial"/>
                <w:lang w:val="sv-SE" w:eastAsia="zh-CN"/>
              </w:rPr>
              <w:t>CA_n28-n75</w:t>
            </w:r>
          </w:p>
        </w:tc>
        <w:tc>
          <w:tcPr>
            <w:tcW w:w="2952" w:type="dxa"/>
            <w:vAlign w:val="center"/>
          </w:tcPr>
          <w:p w14:paraId="26845640" w14:textId="77777777" w:rsidR="00FA1421" w:rsidRDefault="00000000">
            <w:pPr>
              <w:pStyle w:val="TAC"/>
              <w:spacing w:line="260" w:lineRule="auto"/>
              <w:rPr>
                <w:lang w:val="en-US" w:eastAsia="zh-CN"/>
              </w:rPr>
            </w:pPr>
            <w:r>
              <w:rPr>
                <w:rFonts w:hint="eastAsia"/>
                <w:lang w:val="en-US" w:eastAsia="zh-CN"/>
              </w:rPr>
              <w:t>0.3</w:t>
            </w:r>
          </w:p>
        </w:tc>
        <w:tc>
          <w:tcPr>
            <w:tcW w:w="2952" w:type="dxa"/>
            <w:vAlign w:val="center"/>
          </w:tcPr>
          <w:p w14:paraId="3DEDA2F3" w14:textId="77777777" w:rsidR="00FA1421" w:rsidRDefault="00000000">
            <w:pPr>
              <w:pStyle w:val="TAC"/>
              <w:spacing w:line="260" w:lineRule="auto"/>
              <w:rPr>
                <w:lang w:val="en-US" w:eastAsia="zh-CN"/>
              </w:rPr>
            </w:pPr>
            <w:r>
              <w:rPr>
                <w:rFonts w:hint="eastAsia"/>
                <w:lang w:val="en-US" w:eastAsia="zh-CN"/>
              </w:rPr>
              <w:t>-</w:t>
            </w:r>
          </w:p>
        </w:tc>
      </w:tr>
      <w:tr w:rsidR="00FA1421" w14:paraId="356A37B3" w14:textId="77777777">
        <w:trPr>
          <w:jc w:val="center"/>
        </w:trPr>
        <w:tc>
          <w:tcPr>
            <w:tcW w:w="8240" w:type="dxa"/>
            <w:gridSpan w:val="3"/>
            <w:tcBorders>
              <w:bottom w:val="single" w:sz="4" w:space="0" w:color="auto"/>
            </w:tcBorders>
            <w:shd w:val="clear" w:color="auto" w:fill="auto"/>
            <w:vAlign w:val="center"/>
          </w:tcPr>
          <w:p w14:paraId="3C50FEA5"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A45DE34"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6E79A74" w14:textId="77777777" w:rsidR="00FA1421" w:rsidRDefault="00FA1421">
      <w:pPr>
        <w:rPr>
          <w:rFonts w:eastAsia="SimSun"/>
        </w:rPr>
      </w:pPr>
    </w:p>
    <w:p w14:paraId="3E1D3878"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504815E4" w14:textId="77777777">
        <w:trPr>
          <w:trHeight w:val="187"/>
          <w:jc w:val="center"/>
        </w:trPr>
        <w:tc>
          <w:tcPr>
            <w:tcW w:w="1535" w:type="dxa"/>
            <w:vMerge w:val="restart"/>
          </w:tcPr>
          <w:p w14:paraId="020C35C1" w14:textId="77777777" w:rsidR="00FA1421" w:rsidRDefault="00000000">
            <w:pPr>
              <w:pStyle w:val="TAH"/>
            </w:pPr>
            <w:r>
              <w:t>Inter-band CA combination</w:t>
            </w:r>
          </w:p>
        </w:tc>
        <w:tc>
          <w:tcPr>
            <w:tcW w:w="5904" w:type="dxa"/>
            <w:gridSpan w:val="2"/>
          </w:tcPr>
          <w:p w14:paraId="2976DEA5"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673987E3" w14:textId="77777777">
        <w:trPr>
          <w:trHeight w:val="187"/>
          <w:jc w:val="center"/>
        </w:trPr>
        <w:tc>
          <w:tcPr>
            <w:tcW w:w="1535" w:type="dxa"/>
            <w:vMerge/>
            <w:tcBorders>
              <w:bottom w:val="single" w:sz="4" w:space="0" w:color="auto"/>
            </w:tcBorders>
          </w:tcPr>
          <w:p w14:paraId="787CB446" w14:textId="77777777" w:rsidR="00FA1421" w:rsidRDefault="00FA1421">
            <w:pPr>
              <w:pStyle w:val="TAH"/>
            </w:pPr>
          </w:p>
        </w:tc>
        <w:tc>
          <w:tcPr>
            <w:tcW w:w="5904" w:type="dxa"/>
            <w:gridSpan w:val="2"/>
          </w:tcPr>
          <w:p w14:paraId="631CE993"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53E05B6F" w14:textId="77777777">
        <w:trPr>
          <w:trHeight w:val="187"/>
          <w:jc w:val="center"/>
        </w:trPr>
        <w:tc>
          <w:tcPr>
            <w:tcW w:w="1535" w:type="dxa"/>
          </w:tcPr>
          <w:p w14:paraId="251F075A" w14:textId="77777777" w:rsidR="00FA1421" w:rsidRDefault="00000000">
            <w:pPr>
              <w:pStyle w:val="TAC"/>
            </w:pPr>
            <w:r>
              <w:rPr>
                <w:rFonts w:eastAsia="SimSun" w:cs="Arial"/>
                <w:lang w:val="sv-SE" w:eastAsia="zh-CN"/>
              </w:rPr>
              <w:t>CA_n</w:t>
            </w:r>
            <w:r>
              <w:rPr>
                <w:rFonts w:eastAsia="SimSun" w:cs="Arial" w:hint="eastAsia"/>
                <w:lang w:val="en-US" w:eastAsia="zh-CN"/>
              </w:rPr>
              <w:t>28</w:t>
            </w:r>
            <w:r>
              <w:rPr>
                <w:rFonts w:eastAsia="SimSun" w:cs="Arial"/>
                <w:lang w:val="sv-SE" w:eastAsia="zh-CN"/>
              </w:rPr>
              <w:t>-n78</w:t>
            </w:r>
          </w:p>
        </w:tc>
        <w:tc>
          <w:tcPr>
            <w:tcW w:w="2952" w:type="dxa"/>
          </w:tcPr>
          <w:p w14:paraId="3269D326" w14:textId="77777777" w:rsidR="00FA1421" w:rsidRDefault="00000000">
            <w:pPr>
              <w:pStyle w:val="TAC"/>
              <w:rPr>
                <w:lang w:val="en-US" w:eastAsia="zh-CN"/>
              </w:rPr>
            </w:pPr>
            <w:r>
              <w:rPr>
                <w:rFonts w:hint="eastAsia"/>
                <w:lang w:val="en-US" w:eastAsia="zh-CN"/>
              </w:rPr>
              <w:t>0.2</w:t>
            </w:r>
          </w:p>
        </w:tc>
        <w:tc>
          <w:tcPr>
            <w:tcW w:w="2952" w:type="dxa"/>
          </w:tcPr>
          <w:p w14:paraId="20D62F46" w14:textId="77777777" w:rsidR="00FA1421" w:rsidRDefault="00000000">
            <w:pPr>
              <w:pStyle w:val="TAC"/>
              <w:rPr>
                <w:lang w:val="en-US" w:eastAsia="zh-CN"/>
              </w:rPr>
            </w:pPr>
            <w:r>
              <w:rPr>
                <w:rFonts w:hint="eastAsia"/>
                <w:lang w:val="en-US" w:eastAsia="zh-CN"/>
              </w:rPr>
              <w:t>-</w:t>
            </w:r>
          </w:p>
        </w:tc>
      </w:tr>
      <w:tr w:rsidR="00FA1421" w14:paraId="126E2ECE" w14:textId="77777777">
        <w:trPr>
          <w:trHeight w:val="187"/>
          <w:jc w:val="center"/>
        </w:trPr>
        <w:tc>
          <w:tcPr>
            <w:tcW w:w="7439" w:type="dxa"/>
            <w:gridSpan w:val="3"/>
            <w:tcBorders>
              <w:bottom w:val="single" w:sz="4" w:space="0" w:color="auto"/>
            </w:tcBorders>
          </w:tcPr>
          <w:p w14:paraId="61208458"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78207B3"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80640F8" w14:textId="77777777" w:rsidR="00FA1421" w:rsidRDefault="00FA1421">
      <w:pPr>
        <w:keepNext/>
        <w:keepLines/>
        <w:spacing w:before="60" w:after="120"/>
        <w:jc w:val="center"/>
        <w:rPr>
          <w:rFonts w:ascii="Arial" w:eastAsia="SimSun" w:hAnsi="Arial" w:cs="Arial"/>
          <w:b/>
          <w:vertAlign w:val="subscript"/>
          <w:lang w:val="en-US"/>
        </w:rPr>
      </w:pPr>
    </w:p>
    <w:p w14:paraId="12F74369" w14:textId="77777777" w:rsidR="00FA1421" w:rsidRDefault="00000000">
      <w:pPr>
        <w:pStyle w:val="Heading4"/>
        <w:tabs>
          <w:tab w:val="left" w:pos="0"/>
          <w:tab w:val="left" w:pos="420"/>
          <w:tab w:val="left" w:pos="864"/>
        </w:tabs>
      </w:pPr>
      <w:bookmarkStart w:id="362" w:name="_Toc17343"/>
      <w:r>
        <w:rPr>
          <w:rFonts w:hint="eastAsia"/>
          <w:lang w:eastAsia="zh-CN"/>
        </w:rPr>
        <w:t>5.12</w:t>
      </w:r>
      <w:r>
        <w:t>.1.5</w:t>
      </w:r>
      <w:r>
        <w:tab/>
        <w:t>REFSENS requirements</w:t>
      </w:r>
      <w:bookmarkEnd w:id="362"/>
    </w:p>
    <w:p w14:paraId="32E1DA67" w14:textId="77777777" w:rsidR="00FA1421" w:rsidRDefault="00000000">
      <w:pPr>
        <w:rPr>
          <w:lang w:val="en-US"/>
        </w:rPr>
      </w:pPr>
      <w:r>
        <w:t>Reference sensitivity exceptions of CA_n28-n75 due to UL harmonic</w:t>
      </w:r>
      <w:r>
        <w:rPr>
          <w:lang w:val="en-US"/>
        </w:rPr>
        <w:t xml:space="preserve"> for the CA combination are defined in TS38.101-1 and </w:t>
      </w:r>
      <w:r>
        <w:t>are given in the tables below</w:t>
      </w:r>
      <w:r>
        <w:rPr>
          <w:lang w:val="en-US"/>
        </w:rPr>
        <w:t>.</w:t>
      </w:r>
    </w:p>
    <w:p w14:paraId="1D84714B" w14:textId="77777777" w:rsidR="00FA1421" w:rsidRDefault="00000000">
      <w:pPr>
        <w:pStyle w:val="TH"/>
      </w:pPr>
      <w:r>
        <w:rPr>
          <w:rFonts w:eastAsia="SimSun"/>
        </w:rPr>
        <w:t xml:space="preserve">Table </w:t>
      </w:r>
      <w:r>
        <w:rPr>
          <w:rFonts w:eastAsia="SimSun" w:hint="eastAsia"/>
          <w:lang w:eastAsia="zh-CN"/>
        </w:rPr>
        <w:t>5.12</w:t>
      </w:r>
      <w:r>
        <w:rPr>
          <w:rFonts w:eastAsia="SimSun"/>
        </w:rP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FA1421" w14:paraId="47820A3C" w14:textId="77777777">
        <w:trPr>
          <w:trHeight w:val="285"/>
          <w:jc w:val="center"/>
        </w:trPr>
        <w:tc>
          <w:tcPr>
            <w:tcW w:w="0" w:type="auto"/>
            <w:gridSpan w:val="14"/>
          </w:tcPr>
          <w:p w14:paraId="7CFB15D8" w14:textId="77777777" w:rsidR="00FA1421" w:rsidRDefault="00000000">
            <w:pPr>
              <w:pStyle w:val="TAH"/>
            </w:pPr>
            <w:r>
              <w:t>MSD due to harmonic exception for the DL band</w:t>
            </w:r>
          </w:p>
        </w:tc>
      </w:tr>
      <w:tr w:rsidR="00FA1421" w14:paraId="5F3C1E24" w14:textId="77777777">
        <w:trPr>
          <w:trHeight w:val="71"/>
          <w:jc w:val="center"/>
        </w:trPr>
        <w:tc>
          <w:tcPr>
            <w:tcW w:w="0" w:type="auto"/>
            <w:vMerge w:val="restart"/>
          </w:tcPr>
          <w:p w14:paraId="62CF88EB" w14:textId="77777777" w:rsidR="00FA1421" w:rsidRDefault="00000000">
            <w:pPr>
              <w:pStyle w:val="TAH"/>
            </w:pPr>
            <w:r>
              <w:t>UL band</w:t>
            </w:r>
          </w:p>
        </w:tc>
        <w:tc>
          <w:tcPr>
            <w:tcW w:w="0" w:type="auto"/>
            <w:vMerge w:val="restart"/>
          </w:tcPr>
          <w:p w14:paraId="4EC49981" w14:textId="77777777" w:rsidR="00FA1421" w:rsidRDefault="00000000">
            <w:pPr>
              <w:pStyle w:val="TAH"/>
            </w:pPr>
            <w:r>
              <w:t>DL band</w:t>
            </w:r>
          </w:p>
        </w:tc>
        <w:tc>
          <w:tcPr>
            <w:tcW w:w="0" w:type="auto"/>
            <w:vAlign w:val="center"/>
          </w:tcPr>
          <w:p w14:paraId="6741C68C" w14:textId="77777777" w:rsidR="00FA1421" w:rsidRDefault="00000000">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616ADD25" w14:textId="77777777" w:rsidR="00FA1421" w:rsidRDefault="00000000">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5BB2D10C" w14:textId="77777777" w:rsidR="00FA1421" w:rsidRDefault="00000000">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760A95D1" w14:textId="77777777" w:rsidR="00FA1421" w:rsidRDefault="00000000">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0F2278AD" w14:textId="77777777" w:rsidR="00FA1421" w:rsidRDefault="00000000">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387C412A" w14:textId="77777777" w:rsidR="00FA1421" w:rsidRDefault="00000000">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11DCCA91" w14:textId="77777777" w:rsidR="00FA1421" w:rsidRDefault="00000000">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5E53DC23" w14:textId="77777777" w:rsidR="00FA1421" w:rsidRDefault="00000000">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52312526" w14:textId="77777777" w:rsidR="00FA1421" w:rsidRDefault="00000000">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426AF500" w14:textId="77777777" w:rsidR="00FA1421" w:rsidRDefault="00000000">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1C45E4CF" w14:textId="77777777" w:rsidR="00FA1421" w:rsidRDefault="00000000">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40678A94" w14:textId="77777777" w:rsidR="00FA1421" w:rsidRDefault="00000000">
            <w:pPr>
              <w:spacing w:after="0"/>
              <w:jc w:val="center"/>
              <w:rPr>
                <w:rFonts w:ascii="Arial" w:hAnsi="Arial" w:cs="Arial"/>
                <w:b/>
                <w:bCs/>
                <w:sz w:val="18"/>
                <w:szCs w:val="18"/>
                <w:lang w:val="en-US"/>
              </w:rPr>
            </w:pPr>
            <w:r>
              <w:rPr>
                <w:rFonts w:ascii="Arial" w:hAnsi="Arial" w:cs="Arial"/>
                <w:b/>
                <w:bCs/>
                <w:sz w:val="18"/>
                <w:szCs w:val="18"/>
              </w:rPr>
              <w:t>100 MHz</w:t>
            </w:r>
          </w:p>
        </w:tc>
      </w:tr>
      <w:tr w:rsidR="00FA1421" w14:paraId="38F0954F" w14:textId="77777777">
        <w:trPr>
          <w:trHeight w:val="132"/>
          <w:jc w:val="center"/>
        </w:trPr>
        <w:tc>
          <w:tcPr>
            <w:tcW w:w="0" w:type="auto"/>
            <w:vMerge/>
          </w:tcPr>
          <w:p w14:paraId="205D24C5" w14:textId="77777777" w:rsidR="00FA1421" w:rsidRDefault="00FA1421">
            <w:pPr>
              <w:pStyle w:val="TAH"/>
            </w:pPr>
          </w:p>
        </w:tc>
        <w:tc>
          <w:tcPr>
            <w:tcW w:w="0" w:type="auto"/>
            <w:vMerge/>
          </w:tcPr>
          <w:p w14:paraId="30585D4E" w14:textId="77777777" w:rsidR="00FA1421" w:rsidRDefault="00FA1421">
            <w:pPr>
              <w:pStyle w:val="TAH"/>
            </w:pPr>
          </w:p>
        </w:tc>
        <w:tc>
          <w:tcPr>
            <w:tcW w:w="0" w:type="auto"/>
          </w:tcPr>
          <w:p w14:paraId="4900349B" w14:textId="77777777" w:rsidR="00FA1421" w:rsidRDefault="00000000">
            <w:pPr>
              <w:pStyle w:val="TAH"/>
            </w:pPr>
            <w:r>
              <w:t>dB</w:t>
            </w:r>
          </w:p>
        </w:tc>
        <w:tc>
          <w:tcPr>
            <w:tcW w:w="0" w:type="auto"/>
          </w:tcPr>
          <w:p w14:paraId="27EEEBC9" w14:textId="77777777" w:rsidR="00FA1421" w:rsidRDefault="00000000">
            <w:pPr>
              <w:pStyle w:val="TAH"/>
            </w:pPr>
            <w:r>
              <w:t>dB</w:t>
            </w:r>
          </w:p>
        </w:tc>
        <w:tc>
          <w:tcPr>
            <w:tcW w:w="0" w:type="auto"/>
          </w:tcPr>
          <w:p w14:paraId="13D850D1" w14:textId="77777777" w:rsidR="00FA1421" w:rsidRDefault="00000000">
            <w:pPr>
              <w:pStyle w:val="TAH"/>
            </w:pPr>
            <w:r>
              <w:t>dB</w:t>
            </w:r>
          </w:p>
        </w:tc>
        <w:tc>
          <w:tcPr>
            <w:tcW w:w="0" w:type="auto"/>
          </w:tcPr>
          <w:p w14:paraId="6CA130BF" w14:textId="77777777" w:rsidR="00FA1421" w:rsidRDefault="00000000">
            <w:pPr>
              <w:pStyle w:val="TAH"/>
            </w:pPr>
            <w:r>
              <w:t>dB</w:t>
            </w:r>
          </w:p>
        </w:tc>
        <w:tc>
          <w:tcPr>
            <w:tcW w:w="0" w:type="auto"/>
          </w:tcPr>
          <w:p w14:paraId="7ED812E2" w14:textId="77777777" w:rsidR="00FA1421" w:rsidRDefault="00000000">
            <w:pPr>
              <w:pStyle w:val="TAH"/>
            </w:pPr>
            <w:r>
              <w:t>dB</w:t>
            </w:r>
          </w:p>
        </w:tc>
        <w:tc>
          <w:tcPr>
            <w:tcW w:w="0" w:type="auto"/>
          </w:tcPr>
          <w:p w14:paraId="42595FE9" w14:textId="77777777" w:rsidR="00FA1421" w:rsidRDefault="00000000">
            <w:pPr>
              <w:pStyle w:val="TAH"/>
              <w:rPr>
                <w:rFonts w:eastAsia="SimSun"/>
                <w:lang w:eastAsia="zh-CN"/>
              </w:rPr>
            </w:pPr>
            <w:r>
              <w:rPr>
                <w:rFonts w:eastAsia="SimSun" w:hint="eastAsia"/>
                <w:lang w:eastAsia="zh-CN"/>
              </w:rPr>
              <w:t>dB</w:t>
            </w:r>
          </w:p>
        </w:tc>
        <w:tc>
          <w:tcPr>
            <w:tcW w:w="0" w:type="auto"/>
          </w:tcPr>
          <w:p w14:paraId="79C15890" w14:textId="77777777" w:rsidR="00FA1421" w:rsidRDefault="00000000">
            <w:pPr>
              <w:pStyle w:val="TAH"/>
            </w:pPr>
            <w:r>
              <w:t>dB</w:t>
            </w:r>
          </w:p>
        </w:tc>
        <w:tc>
          <w:tcPr>
            <w:tcW w:w="0" w:type="auto"/>
          </w:tcPr>
          <w:p w14:paraId="096F943C" w14:textId="77777777" w:rsidR="00FA1421" w:rsidRDefault="00000000">
            <w:pPr>
              <w:pStyle w:val="TAH"/>
            </w:pPr>
            <w:r>
              <w:t>dB</w:t>
            </w:r>
          </w:p>
        </w:tc>
        <w:tc>
          <w:tcPr>
            <w:tcW w:w="0" w:type="auto"/>
          </w:tcPr>
          <w:p w14:paraId="18968875" w14:textId="77777777" w:rsidR="00FA1421" w:rsidRDefault="00000000">
            <w:pPr>
              <w:pStyle w:val="TAH"/>
            </w:pPr>
            <w:r>
              <w:t>dB</w:t>
            </w:r>
          </w:p>
        </w:tc>
        <w:tc>
          <w:tcPr>
            <w:tcW w:w="0" w:type="auto"/>
          </w:tcPr>
          <w:p w14:paraId="61FDAEFE" w14:textId="77777777" w:rsidR="00FA1421" w:rsidRDefault="00000000">
            <w:pPr>
              <w:pStyle w:val="TAH"/>
            </w:pPr>
            <w:r>
              <w:t>dB</w:t>
            </w:r>
          </w:p>
        </w:tc>
        <w:tc>
          <w:tcPr>
            <w:tcW w:w="0" w:type="auto"/>
          </w:tcPr>
          <w:p w14:paraId="5C2F32D8" w14:textId="77777777" w:rsidR="00FA1421" w:rsidRDefault="00000000">
            <w:pPr>
              <w:pStyle w:val="TAH"/>
            </w:pPr>
            <w:r>
              <w:t>dB</w:t>
            </w:r>
          </w:p>
        </w:tc>
        <w:tc>
          <w:tcPr>
            <w:tcW w:w="0" w:type="auto"/>
          </w:tcPr>
          <w:p w14:paraId="19BE69E1" w14:textId="77777777" w:rsidR="00FA1421" w:rsidRDefault="00000000">
            <w:pPr>
              <w:pStyle w:val="TAH"/>
            </w:pPr>
            <w:r>
              <w:t>dB</w:t>
            </w:r>
          </w:p>
        </w:tc>
      </w:tr>
      <w:tr w:rsidR="00FA1421" w14:paraId="4FF7BC12" w14:textId="77777777">
        <w:trPr>
          <w:trHeight w:val="64"/>
          <w:jc w:val="center"/>
        </w:trPr>
        <w:tc>
          <w:tcPr>
            <w:tcW w:w="0" w:type="auto"/>
            <w:vAlign w:val="center"/>
          </w:tcPr>
          <w:p w14:paraId="009CD6DD" w14:textId="77777777" w:rsidR="00FA1421" w:rsidRDefault="00000000">
            <w:pPr>
              <w:pStyle w:val="TAC"/>
            </w:pPr>
            <w:r>
              <w:t>n28</w:t>
            </w:r>
          </w:p>
        </w:tc>
        <w:tc>
          <w:tcPr>
            <w:tcW w:w="0" w:type="auto"/>
            <w:vAlign w:val="center"/>
          </w:tcPr>
          <w:p w14:paraId="1BEB83A0" w14:textId="77777777" w:rsidR="00FA1421" w:rsidRDefault="00000000">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vAlign w:val="center"/>
          </w:tcPr>
          <w:p w14:paraId="35255277" w14:textId="77777777" w:rsidR="00FA1421" w:rsidRDefault="00000000">
            <w:pPr>
              <w:pStyle w:val="TAC"/>
            </w:pPr>
            <w:r>
              <w:rPr>
                <w:rFonts w:eastAsia="Malgun Gothic" w:cs="Arial"/>
              </w:rPr>
              <w:t>28.1</w:t>
            </w:r>
          </w:p>
        </w:tc>
        <w:tc>
          <w:tcPr>
            <w:tcW w:w="0" w:type="auto"/>
            <w:vAlign w:val="center"/>
          </w:tcPr>
          <w:p w14:paraId="73D96D31" w14:textId="77777777" w:rsidR="00FA1421" w:rsidRDefault="00000000">
            <w:pPr>
              <w:pStyle w:val="TAC"/>
            </w:pPr>
            <w:r>
              <w:rPr>
                <w:rFonts w:eastAsia="Malgun Gothic" w:cs="Arial"/>
              </w:rPr>
              <w:t>25.3</w:t>
            </w:r>
          </w:p>
        </w:tc>
        <w:tc>
          <w:tcPr>
            <w:tcW w:w="0" w:type="auto"/>
            <w:vAlign w:val="center"/>
          </w:tcPr>
          <w:p w14:paraId="773EDDB5" w14:textId="77777777" w:rsidR="00FA1421" w:rsidRDefault="00000000">
            <w:pPr>
              <w:pStyle w:val="TAC"/>
            </w:pPr>
            <w:r>
              <w:rPr>
                <w:rFonts w:eastAsia="Malgun Gothic" w:cs="Arial"/>
              </w:rPr>
              <w:t>24.0</w:t>
            </w:r>
          </w:p>
        </w:tc>
        <w:tc>
          <w:tcPr>
            <w:tcW w:w="0" w:type="auto"/>
            <w:vAlign w:val="center"/>
          </w:tcPr>
          <w:p w14:paraId="41CC5660" w14:textId="77777777" w:rsidR="00FA1421" w:rsidRDefault="00000000">
            <w:pPr>
              <w:pStyle w:val="TAC"/>
            </w:pPr>
            <w:r>
              <w:rPr>
                <w:rFonts w:eastAsia="Malgun Gothic" w:cs="Arial"/>
              </w:rPr>
              <w:t>22.8</w:t>
            </w:r>
          </w:p>
        </w:tc>
        <w:tc>
          <w:tcPr>
            <w:tcW w:w="0" w:type="auto"/>
            <w:vAlign w:val="center"/>
          </w:tcPr>
          <w:p w14:paraId="571A70D3" w14:textId="77777777" w:rsidR="00FA1421" w:rsidRDefault="00000000">
            <w:pPr>
              <w:pStyle w:val="TAC"/>
            </w:pPr>
            <w:r>
              <w:rPr>
                <w:rFonts w:hint="eastAsia"/>
                <w:lang w:val="en-US" w:eastAsia="zh-CN"/>
              </w:rPr>
              <w:t>21.8</w:t>
            </w:r>
          </w:p>
        </w:tc>
        <w:tc>
          <w:tcPr>
            <w:tcW w:w="0" w:type="auto"/>
            <w:vAlign w:val="center"/>
          </w:tcPr>
          <w:p w14:paraId="2C67213A" w14:textId="77777777" w:rsidR="00FA1421" w:rsidRDefault="00000000">
            <w:pPr>
              <w:pStyle w:val="TAC"/>
            </w:pPr>
            <w:r>
              <w:rPr>
                <w:rFonts w:hint="eastAsia"/>
                <w:lang w:val="en-US" w:eastAsia="zh-CN"/>
              </w:rPr>
              <w:t>21.0</w:t>
            </w:r>
          </w:p>
        </w:tc>
        <w:tc>
          <w:tcPr>
            <w:tcW w:w="0" w:type="auto"/>
            <w:vAlign w:val="center"/>
          </w:tcPr>
          <w:p w14:paraId="0B7267FE" w14:textId="77777777" w:rsidR="00FA1421" w:rsidRDefault="00000000">
            <w:pPr>
              <w:pStyle w:val="TAC"/>
            </w:pPr>
            <w:r>
              <w:rPr>
                <w:rFonts w:hint="eastAsia"/>
                <w:lang w:val="en-US" w:eastAsia="zh-CN"/>
              </w:rPr>
              <w:t>19.7</w:t>
            </w:r>
          </w:p>
        </w:tc>
        <w:tc>
          <w:tcPr>
            <w:tcW w:w="0" w:type="auto"/>
            <w:vAlign w:val="center"/>
          </w:tcPr>
          <w:p w14:paraId="3F0C3E69" w14:textId="77777777" w:rsidR="00FA1421" w:rsidRDefault="00000000">
            <w:pPr>
              <w:pStyle w:val="TAC"/>
            </w:pPr>
            <w:r>
              <w:rPr>
                <w:rFonts w:hint="eastAsia"/>
                <w:lang w:val="en-US" w:eastAsia="zh-CN"/>
              </w:rPr>
              <w:t>18.7</w:t>
            </w:r>
          </w:p>
        </w:tc>
        <w:tc>
          <w:tcPr>
            <w:tcW w:w="0" w:type="auto"/>
            <w:vAlign w:val="center"/>
          </w:tcPr>
          <w:p w14:paraId="53C31264" w14:textId="77777777" w:rsidR="00FA1421" w:rsidRDefault="00FA1421">
            <w:pPr>
              <w:pStyle w:val="TAC"/>
            </w:pPr>
          </w:p>
        </w:tc>
        <w:tc>
          <w:tcPr>
            <w:tcW w:w="0" w:type="auto"/>
            <w:vAlign w:val="center"/>
          </w:tcPr>
          <w:p w14:paraId="7DA574C5" w14:textId="77777777" w:rsidR="00FA1421" w:rsidRDefault="00FA1421">
            <w:pPr>
              <w:pStyle w:val="TAC"/>
            </w:pPr>
          </w:p>
        </w:tc>
        <w:tc>
          <w:tcPr>
            <w:tcW w:w="0" w:type="auto"/>
          </w:tcPr>
          <w:p w14:paraId="4F7D9FBA" w14:textId="77777777" w:rsidR="00FA1421" w:rsidRDefault="00FA1421">
            <w:pPr>
              <w:pStyle w:val="TAC"/>
            </w:pPr>
          </w:p>
        </w:tc>
        <w:tc>
          <w:tcPr>
            <w:tcW w:w="0" w:type="auto"/>
            <w:vAlign w:val="center"/>
          </w:tcPr>
          <w:p w14:paraId="21658DA5" w14:textId="77777777" w:rsidR="00FA1421" w:rsidRDefault="00FA1421">
            <w:pPr>
              <w:pStyle w:val="TAC"/>
            </w:pPr>
          </w:p>
        </w:tc>
      </w:tr>
      <w:tr w:rsidR="00FA1421" w14:paraId="475E9E70" w14:textId="77777777">
        <w:trPr>
          <w:trHeight w:val="56"/>
          <w:jc w:val="center"/>
        </w:trPr>
        <w:tc>
          <w:tcPr>
            <w:tcW w:w="0" w:type="auto"/>
            <w:gridSpan w:val="14"/>
          </w:tcPr>
          <w:p w14:paraId="6DF6E32A" w14:textId="77777777" w:rsidR="00FA1421" w:rsidRDefault="00000000">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3375C04A" w14:textId="77777777" w:rsidR="00FA1421" w:rsidRDefault="00000000">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45" w14:anchorId="6C73B6A9">
                <v:shape id="_x0000_i1039" type="#_x0000_t75" style="width:77.5pt;height:12.5pt" o:ole="">
                  <v:imagedata r:id="rId20" o:title=""/>
                </v:shape>
                <o:OLEObject Type="Embed" ProgID="Equation.3" ShapeID="_x0000_i1039" DrawAspect="Content" ObjectID="_1728280835" r:id="rId37"/>
              </w:object>
            </w:r>
            <w:r>
              <w:rPr>
                <w:snapToGrid w:val="0"/>
                <w:lang w:eastAsia="ja-JP"/>
              </w:rPr>
              <w:t xml:space="preserve">in MHz and </w:t>
            </w:r>
            <w:r>
              <w:rPr>
                <w:position w:val="-14"/>
              </w:rPr>
              <w:object w:dxaOrig="4077" w:dyaOrig="245" w14:anchorId="2E335C52">
                <v:shape id="_x0000_i1040" type="#_x0000_t75" style="width:204pt;height:12.5pt" o:ole="">
                  <v:imagedata r:id="rId16" o:title=""/>
                </v:shape>
                <o:OLEObject Type="Embed" ProgID="Equation.DSMT4" ShapeID="_x0000_i1040" DrawAspect="Content" ObjectID="_1728280836" r:id="rId38"/>
              </w:object>
            </w:r>
            <w:r>
              <w:rPr>
                <w:snapToGrid w:val="0"/>
                <w:lang w:eastAsia="ja-JP"/>
              </w:rPr>
              <w:t xml:space="preserve"> with</w:t>
            </w:r>
            <w:r>
              <w:rPr>
                <w:noProof/>
                <w:position w:val="-10"/>
                <w:lang w:val="en-US" w:eastAsia="zh-CN"/>
              </w:rPr>
              <w:drawing>
                <wp:inline distT="0" distB="0" distL="114300" distR="114300" wp14:anchorId="03697110" wp14:editId="7F2319EC">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114300" distR="114300" wp14:anchorId="00A66BE6" wp14:editId="0B85FF18">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13F11A70" w14:textId="77777777" w:rsidR="00FA1421" w:rsidRDefault="00FA1421">
      <w:pPr>
        <w:rPr>
          <w:lang w:val="en-US" w:eastAsia="zh-CN"/>
        </w:rPr>
      </w:pPr>
    </w:p>
    <w:p w14:paraId="238FF5CF" w14:textId="77777777" w:rsidR="00FA1421" w:rsidRDefault="00000000">
      <w:pPr>
        <w:pStyle w:val="Heading4"/>
        <w:tabs>
          <w:tab w:val="left" w:pos="0"/>
          <w:tab w:val="left" w:pos="420"/>
          <w:tab w:val="left" w:pos="864"/>
        </w:tabs>
      </w:pPr>
      <w:bookmarkStart w:id="363" w:name="_Toc7924"/>
      <w:r>
        <w:rPr>
          <w:rFonts w:hint="eastAsia"/>
          <w:lang w:eastAsia="zh-CN"/>
        </w:rPr>
        <w:t>5.12</w:t>
      </w:r>
      <w:r>
        <w:t>.1.6</w:t>
      </w:r>
      <w:r>
        <w:tab/>
        <w:t>OOB blocking exception requirements</w:t>
      </w:r>
      <w:bookmarkEnd w:id="363"/>
    </w:p>
    <w:p w14:paraId="64D5C5BD" w14:textId="77777777" w:rsidR="00FA1421" w:rsidRDefault="00000000">
      <w:r>
        <w:t>No need to specify OOB exception requirement for CA_n28-n75</w:t>
      </w:r>
    </w:p>
    <w:p w14:paraId="780FBEB2" w14:textId="77777777" w:rsidR="00FA1421" w:rsidRDefault="00FA1421"/>
    <w:p w14:paraId="0F13A71B" w14:textId="77777777" w:rsidR="00FA1421" w:rsidRDefault="00000000">
      <w:pPr>
        <w:pStyle w:val="Heading2"/>
        <w:rPr>
          <w:lang w:eastAsia="zh-TW"/>
        </w:rPr>
      </w:pPr>
      <w:bookmarkStart w:id="364" w:name="_Toc30588"/>
      <w:r>
        <w:rPr>
          <w:rFonts w:hint="eastAsia"/>
          <w:lang w:eastAsia="zh-CN"/>
        </w:rPr>
        <w:t>5.13</w:t>
      </w:r>
      <w:r>
        <w:tab/>
        <w:t xml:space="preserve"> </w:t>
      </w:r>
      <w:r>
        <w:rPr>
          <w:lang w:eastAsia="zh-TW"/>
        </w:rPr>
        <w:t>CA</w:t>
      </w:r>
      <w:r>
        <w:rPr>
          <w:rFonts w:hint="eastAsia"/>
          <w:lang w:eastAsia="zh-TW"/>
        </w:rPr>
        <w:t>_</w:t>
      </w:r>
      <w:r>
        <w:rPr>
          <w:lang w:eastAsia="zh-TW"/>
        </w:rPr>
        <w:t>n1-n75</w:t>
      </w:r>
      <w:bookmarkEnd w:id="364"/>
    </w:p>
    <w:p w14:paraId="7FFE74C5" w14:textId="77777777" w:rsidR="00FA1421" w:rsidRDefault="00000000">
      <w:pPr>
        <w:pStyle w:val="Heading3"/>
        <w:tabs>
          <w:tab w:val="left" w:pos="680"/>
        </w:tabs>
        <w:rPr>
          <w:rFonts w:cs="Arial"/>
          <w:szCs w:val="28"/>
        </w:rPr>
      </w:pPr>
      <w:bookmarkStart w:id="365" w:name="_Toc18973"/>
      <w:r>
        <w:rPr>
          <w:rFonts w:cs="Arial" w:hint="eastAsia"/>
          <w:szCs w:val="28"/>
          <w:lang w:eastAsia="zh-CN"/>
        </w:rPr>
        <w:t>5.13</w:t>
      </w:r>
      <w:r>
        <w:rPr>
          <w:rFonts w:cs="Arial"/>
          <w:szCs w:val="28"/>
        </w:rPr>
        <w:t>.1</w:t>
      </w:r>
      <w:r>
        <w:rPr>
          <w:rFonts w:cs="Arial"/>
          <w:szCs w:val="28"/>
        </w:rPr>
        <w:tab/>
        <w:t>Common for 1 band UL and 2 bands UL CA</w:t>
      </w:r>
      <w:bookmarkEnd w:id="365"/>
    </w:p>
    <w:p w14:paraId="5FD2B216" w14:textId="77777777" w:rsidR="00FA1421" w:rsidRDefault="00000000">
      <w:pPr>
        <w:pStyle w:val="Heading4"/>
        <w:tabs>
          <w:tab w:val="left" w:pos="0"/>
          <w:tab w:val="left" w:pos="420"/>
          <w:tab w:val="left" w:pos="864"/>
        </w:tabs>
      </w:pPr>
      <w:bookmarkStart w:id="366" w:name="_Toc11642"/>
      <w:r>
        <w:rPr>
          <w:rFonts w:hint="eastAsia"/>
          <w:lang w:eastAsia="zh-CN"/>
        </w:rPr>
        <w:t>5.13</w:t>
      </w:r>
      <w:r>
        <w:t>.1.1</w:t>
      </w:r>
      <w:r>
        <w:tab/>
        <w:t>Operating bands for CA</w:t>
      </w:r>
      <w:bookmarkEnd w:id="366"/>
    </w:p>
    <w:p w14:paraId="3106CE09" w14:textId="77777777" w:rsidR="00FA1421" w:rsidRDefault="00000000">
      <w:pPr>
        <w:pStyle w:val="TH"/>
        <w:rPr>
          <w:lang w:eastAsia="ja-JP"/>
        </w:rPr>
      </w:pPr>
      <w:r>
        <w:t xml:space="preserve">Table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FA1421" w14:paraId="2D5DB08B"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6D1AF327" w14:textId="77777777" w:rsidR="00FA1421"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3DEF0EBD" w14:textId="77777777" w:rsidR="00FA1421"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152DF9" w14:textId="77777777" w:rsidR="00FA1421"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915D9C" w14:textId="77777777" w:rsidR="00FA1421" w:rsidRDefault="00000000">
            <w:pPr>
              <w:pStyle w:val="TAH"/>
              <w:snapToGrid w:val="0"/>
              <w:rPr>
                <w:rFonts w:eastAsia="Malgun Gothic"/>
              </w:rPr>
            </w:pPr>
            <w:r>
              <w:rPr>
                <w:rFonts w:eastAsia="Malgun Gothic"/>
              </w:rPr>
              <w:t>Duplex</w:t>
            </w:r>
          </w:p>
          <w:p w14:paraId="3DC0ED55" w14:textId="77777777" w:rsidR="00FA1421" w:rsidRDefault="00000000">
            <w:pPr>
              <w:pStyle w:val="TAH"/>
              <w:snapToGrid w:val="0"/>
              <w:rPr>
                <w:rFonts w:eastAsia="Malgun Gothic"/>
              </w:rPr>
            </w:pPr>
            <w:r>
              <w:rPr>
                <w:rFonts w:eastAsia="Malgun Gothic"/>
              </w:rPr>
              <w:t>mode</w:t>
            </w:r>
          </w:p>
        </w:tc>
      </w:tr>
      <w:tr w:rsidR="00FA1421" w14:paraId="6D97A252"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E4A9617" w14:textId="77777777" w:rsidR="00FA1421" w:rsidRDefault="00FA142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E6CE925" w14:textId="77777777" w:rsidR="00FA1421"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338DC6E" w14:textId="77777777" w:rsidR="00FA1421"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76D0CFA" w14:textId="77777777" w:rsidR="00FA1421" w:rsidRDefault="00FA1421">
            <w:pPr>
              <w:pStyle w:val="TAH"/>
              <w:snapToGrid w:val="0"/>
              <w:rPr>
                <w:rFonts w:eastAsia="Malgun Gothic"/>
              </w:rPr>
            </w:pPr>
          </w:p>
        </w:tc>
      </w:tr>
      <w:tr w:rsidR="00FA1421" w14:paraId="56C5D8BF"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6D3B09EA" w14:textId="77777777" w:rsidR="00FA1421" w:rsidRDefault="00FA142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CF84607" w14:textId="77777777" w:rsidR="00FA1421"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A3434D" w14:textId="77777777" w:rsidR="00FA1421"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159A2C3" w14:textId="77777777" w:rsidR="00FA1421" w:rsidRDefault="00FA1421">
            <w:pPr>
              <w:pStyle w:val="TAH"/>
              <w:snapToGrid w:val="0"/>
              <w:rPr>
                <w:rFonts w:eastAsia="Malgun Gothic"/>
              </w:rPr>
            </w:pPr>
          </w:p>
        </w:tc>
      </w:tr>
      <w:tr w:rsidR="00FA1421" w14:paraId="0849E9D0"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F190348"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n1</w:t>
            </w:r>
          </w:p>
        </w:tc>
        <w:tc>
          <w:tcPr>
            <w:tcW w:w="1134" w:type="dxa"/>
            <w:tcBorders>
              <w:top w:val="single" w:sz="4" w:space="0" w:color="auto"/>
              <w:left w:val="single" w:sz="4" w:space="0" w:color="auto"/>
              <w:bottom w:val="single" w:sz="4" w:space="0" w:color="auto"/>
              <w:right w:val="nil"/>
            </w:tcBorders>
            <w:vAlign w:val="center"/>
          </w:tcPr>
          <w:p w14:paraId="7D9FD092"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1920 MHz</w:t>
            </w:r>
          </w:p>
        </w:tc>
        <w:tc>
          <w:tcPr>
            <w:tcW w:w="536" w:type="dxa"/>
            <w:tcBorders>
              <w:top w:val="single" w:sz="4" w:space="0" w:color="auto"/>
              <w:left w:val="nil"/>
              <w:bottom w:val="single" w:sz="4" w:space="0" w:color="auto"/>
              <w:right w:val="nil"/>
            </w:tcBorders>
            <w:vAlign w:val="center"/>
          </w:tcPr>
          <w:p w14:paraId="77117522" w14:textId="77777777" w:rsidR="00FA1421"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3C7A28B" w14:textId="77777777" w:rsidR="00FA1421"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4CB39ED0"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1E07631"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B230D78"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2170 MHz</w:t>
            </w:r>
          </w:p>
        </w:tc>
        <w:tc>
          <w:tcPr>
            <w:tcW w:w="1043" w:type="dxa"/>
            <w:tcBorders>
              <w:top w:val="single" w:sz="4" w:space="0" w:color="auto"/>
              <w:left w:val="single" w:sz="4" w:space="0" w:color="auto"/>
              <w:right w:val="single" w:sz="4" w:space="0" w:color="auto"/>
            </w:tcBorders>
            <w:vAlign w:val="center"/>
          </w:tcPr>
          <w:p w14:paraId="4AC87C00"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FA1421" w14:paraId="27A98BDB"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69B93ED"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6986A9E3" w14:textId="77777777" w:rsidR="00FA1421" w:rsidRDefault="00FA1421">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6E304B8B"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4DCF0AC8" w14:textId="77777777" w:rsidR="00FA1421" w:rsidRDefault="00FA1421">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1ADD7B17"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3DC7F26E"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AAC2DF8"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7A6C4BEC" w14:textId="77777777" w:rsidR="00FA142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2E67126C" w14:textId="77777777" w:rsidR="00FA1421" w:rsidRDefault="00FA1421">
      <w:pPr>
        <w:rPr>
          <w:lang w:eastAsia="zh-CN"/>
        </w:rPr>
      </w:pPr>
    </w:p>
    <w:p w14:paraId="433A861C" w14:textId="77777777" w:rsidR="00FA1421" w:rsidRDefault="00000000">
      <w:pPr>
        <w:pStyle w:val="Heading4"/>
        <w:tabs>
          <w:tab w:val="left" w:pos="0"/>
          <w:tab w:val="left" w:pos="420"/>
          <w:tab w:val="left" w:pos="864"/>
        </w:tabs>
      </w:pPr>
      <w:bookmarkStart w:id="367" w:name="_Toc25047"/>
      <w:r>
        <w:rPr>
          <w:rFonts w:hint="eastAsia"/>
          <w:lang w:eastAsia="zh-CN"/>
        </w:rPr>
        <w:t>5.13</w:t>
      </w:r>
      <w:r>
        <w:t>.1.2</w:t>
      </w:r>
      <w:r>
        <w:tab/>
        <w:t>Channel bandwidths per operating band for CA</w:t>
      </w:r>
      <w:bookmarkEnd w:id="367"/>
    </w:p>
    <w:p w14:paraId="3737C7F3" w14:textId="77777777" w:rsidR="00FA1421" w:rsidRDefault="00000000">
      <w:pPr>
        <w:pStyle w:val="TH"/>
        <w:rPr>
          <w:lang w:val="en-US" w:eastAsia="zh-CN"/>
        </w:rPr>
      </w:pPr>
      <w:r>
        <w:t xml:space="preserve">Table </w:t>
      </w:r>
      <w:r>
        <w:rPr>
          <w:rFonts w:hint="eastAsia"/>
          <w:lang w:val="en-US" w:eastAsia="zh-CN"/>
        </w:rPr>
        <w:t>5.13</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FA1421" w14:paraId="39DA4D84" w14:textId="77777777">
        <w:trPr>
          <w:trHeight w:val="552"/>
        </w:trPr>
        <w:tc>
          <w:tcPr>
            <w:tcW w:w="1276" w:type="dxa"/>
            <w:vAlign w:val="center"/>
          </w:tcPr>
          <w:p w14:paraId="71FE7EB4" w14:textId="77777777" w:rsidR="00FA142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4B4FBFE4" w14:textId="77777777" w:rsidR="00FA142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4D817B73" w14:textId="77777777" w:rsidR="00FA142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7B69BAA6"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222A6446"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4F558F8B"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2070B797"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F3FEB82"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723A90EC"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4BD69E80"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038B7C94"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936F8B5"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6CF00168"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4E72E1D3"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284E3CFC"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C866783"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2B3DEFDF"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02280B58"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5547CD77" w14:textId="77777777" w:rsidR="00FA142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3EA2254D"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6D7DC7FF" w14:textId="77777777" w:rsidR="00FA142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0D6E775A" w14:textId="77777777" w:rsidR="00FA142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1E578F5" w14:textId="77777777" w:rsidR="00FA142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3B5E30DC" w14:textId="77777777" w:rsidR="00FA142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27854A4E" w14:textId="77777777" w:rsidR="00FA142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3F8058C5" w14:textId="77777777" w:rsidR="00FA1421" w:rsidRDefault="00000000">
            <w:pPr>
              <w:keepNext/>
              <w:keepLines/>
              <w:spacing w:after="0"/>
              <w:jc w:val="center"/>
              <w:rPr>
                <w:rFonts w:ascii="Arial" w:hAnsi="Arial"/>
                <w:sz w:val="16"/>
                <w:szCs w:val="16"/>
              </w:rPr>
            </w:pPr>
            <w:r>
              <w:rPr>
                <w:rFonts w:ascii="Arial" w:hAnsi="Arial"/>
                <w:b/>
                <w:sz w:val="16"/>
                <w:szCs w:val="16"/>
              </w:rPr>
              <w:t>BCS</w:t>
            </w:r>
          </w:p>
        </w:tc>
      </w:tr>
      <w:tr w:rsidR="00FA1421" w14:paraId="312A8234" w14:textId="77777777">
        <w:trPr>
          <w:trHeight w:val="125"/>
        </w:trPr>
        <w:tc>
          <w:tcPr>
            <w:tcW w:w="1276" w:type="dxa"/>
            <w:vMerge w:val="restart"/>
          </w:tcPr>
          <w:p w14:paraId="06DC9387" w14:textId="77777777" w:rsidR="00FA1421" w:rsidRDefault="00000000">
            <w:pPr>
              <w:keepNext/>
              <w:keepLines/>
              <w:spacing w:after="0"/>
              <w:jc w:val="center"/>
              <w:rPr>
                <w:rFonts w:ascii="Arial" w:hAnsi="Arial"/>
                <w:sz w:val="18"/>
                <w:lang w:val="en-US"/>
              </w:rPr>
            </w:pPr>
            <w:r>
              <w:t>CA_n1A-n75A</w:t>
            </w:r>
          </w:p>
        </w:tc>
        <w:tc>
          <w:tcPr>
            <w:tcW w:w="430" w:type="dxa"/>
            <w:vMerge w:val="restart"/>
            <w:vAlign w:val="center"/>
          </w:tcPr>
          <w:p w14:paraId="57145BF6"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4318D5DE"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567" w:type="dxa"/>
            <w:vAlign w:val="bottom"/>
          </w:tcPr>
          <w:p w14:paraId="2AD175E6"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40A4C0A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0B7EFD04"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1BD4717"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55CFF84"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0BC353B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5F6EF7D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F267F3F"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42EC57B2" w14:textId="77777777" w:rsidR="00FA1421" w:rsidRDefault="00FA1421">
            <w:pPr>
              <w:keepNext/>
              <w:keepLines/>
              <w:spacing w:after="0"/>
              <w:jc w:val="center"/>
              <w:rPr>
                <w:rFonts w:ascii="Arial" w:eastAsia="SimSun" w:hAnsi="Arial"/>
                <w:sz w:val="18"/>
                <w:lang w:val="en-US" w:eastAsia="zh-CN"/>
              </w:rPr>
            </w:pPr>
          </w:p>
        </w:tc>
        <w:tc>
          <w:tcPr>
            <w:tcW w:w="631" w:type="dxa"/>
            <w:vAlign w:val="center"/>
          </w:tcPr>
          <w:p w14:paraId="7FED3043"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49616A0F"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392E94B2"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4B0B42EF" w14:textId="77777777" w:rsidR="00FA1421" w:rsidRDefault="00FA1421">
            <w:pPr>
              <w:keepNext/>
              <w:keepLines/>
              <w:spacing w:after="0"/>
              <w:jc w:val="center"/>
              <w:rPr>
                <w:rFonts w:ascii="Arial" w:eastAsia="SimSun" w:hAnsi="Arial"/>
                <w:sz w:val="18"/>
                <w:lang w:val="en-US" w:eastAsia="zh-CN"/>
              </w:rPr>
            </w:pPr>
          </w:p>
        </w:tc>
        <w:tc>
          <w:tcPr>
            <w:tcW w:w="567" w:type="dxa"/>
            <w:vMerge w:val="restart"/>
            <w:vAlign w:val="center"/>
          </w:tcPr>
          <w:p w14:paraId="0A13B59A" w14:textId="77777777" w:rsidR="00FA142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FA1421" w14:paraId="3278C093" w14:textId="77777777">
        <w:trPr>
          <w:trHeight w:val="125"/>
        </w:trPr>
        <w:tc>
          <w:tcPr>
            <w:tcW w:w="1276" w:type="dxa"/>
            <w:vMerge/>
          </w:tcPr>
          <w:p w14:paraId="46D1D3A4" w14:textId="77777777" w:rsidR="00FA1421" w:rsidRDefault="00FA1421">
            <w:pPr>
              <w:keepNext/>
              <w:keepLines/>
              <w:spacing w:after="0"/>
              <w:jc w:val="center"/>
              <w:rPr>
                <w:rFonts w:ascii="Arial" w:hAnsi="Arial"/>
                <w:sz w:val="18"/>
                <w:lang w:val="en-US"/>
              </w:rPr>
            </w:pPr>
          </w:p>
        </w:tc>
        <w:tc>
          <w:tcPr>
            <w:tcW w:w="430" w:type="dxa"/>
            <w:vMerge/>
            <w:vAlign w:val="center"/>
          </w:tcPr>
          <w:p w14:paraId="7AB110BE" w14:textId="77777777" w:rsidR="00FA1421" w:rsidRDefault="00FA1421">
            <w:pPr>
              <w:keepNext/>
              <w:keepLines/>
              <w:spacing w:after="0"/>
              <w:jc w:val="center"/>
              <w:rPr>
                <w:rFonts w:ascii="Arial" w:hAnsi="Arial"/>
                <w:sz w:val="18"/>
                <w:lang w:val="en-US"/>
              </w:rPr>
            </w:pPr>
          </w:p>
        </w:tc>
        <w:tc>
          <w:tcPr>
            <w:tcW w:w="704" w:type="dxa"/>
            <w:vAlign w:val="center"/>
          </w:tcPr>
          <w:p w14:paraId="75DC44E0"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1E4B4F52"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4A2EBFB3"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7E7D17BB"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0045BBE"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624056C5"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594DC01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16CF5494"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2AEC6EE9" w14:textId="77777777" w:rsidR="00FA142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4B679C83" w14:textId="77777777" w:rsidR="00FA1421" w:rsidRDefault="00FA1421">
            <w:pPr>
              <w:keepNext/>
              <w:keepLines/>
              <w:spacing w:after="0"/>
              <w:jc w:val="center"/>
              <w:rPr>
                <w:rFonts w:ascii="Arial" w:eastAsia="SimSun" w:hAnsi="Arial"/>
                <w:sz w:val="18"/>
                <w:lang w:val="en-US" w:eastAsia="zh-CN"/>
              </w:rPr>
            </w:pPr>
          </w:p>
        </w:tc>
        <w:tc>
          <w:tcPr>
            <w:tcW w:w="631" w:type="dxa"/>
            <w:vAlign w:val="center"/>
          </w:tcPr>
          <w:p w14:paraId="60EC2C73"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5F720FF7"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35DB6EEB" w14:textId="77777777" w:rsidR="00FA1421" w:rsidRDefault="00FA1421">
            <w:pPr>
              <w:keepNext/>
              <w:keepLines/>
              <w:spacing w:after="0"/>
              <w:jc w:val="center"/>
              <w:rPr>
                <w:rFonts w:ascii="Arial" w:eastAsia="SimSun" w:hAnsi="Arial"/>
                <w:sz w:val="18"/>
                <w:lang w:val="en-US" w:eastAsia="zh-CN"/>
              </w:rPr>
            </w:pPr>
          </w:p>
        </w:tc>
        <w:tc>
          <w:tcPr>
            <w:tcW w:w="567" w:type="dxa"/>
            <w:vAlign w:val="center"/>
          </w:tcPr>
          <w:p w14:paraId="3E3AEE56" w14:textId="77777777" w:rsidR="00FA1421" w:rsidRDefault="00FA1421">
            <w:pPr>
              <w:keepNext/>
              <w:keepLines/>
              <w:spacing w:after="0"/>
              <w:jc w:val="center"/>
              <w:rPr>
                <w:rFonts w:ascii="Arial" w:eastAsia="SimSun" w:hAnsi="Arial"/>
                <w:sz w:val="18"/>
                <w:lang w:val="en-US" w:eastAsia="zh-CN"/>
              </w:rPr>
            </w:pPr>
          </w:p>
        </w:tc>
        <w:tc>
          <w:tcPr>
            <w:tcW w:w="567" w:type="dxa"/>
            <w:vMerge/>
            <w:vAlign w:val="center"/>
          </w:tcPr>
          <w:p w14:paraId="75D61F39" w14:textId="77777777" w:rsidR="00FA1421" w:rsidRDefault="00FA1421">
            <w:pPr>
              <w:keepNext/>
              <w:keepLines/>
              <w:spacing w:after="0"/>
              <w:jc w:val="center"/>
              <w:rPr>
                <w:rFonts w:ascii="Arial" w:hAnsi="Arial"/>
                <w:sz w:val="18"/>
                <w:lang w:val="en-US" w:eastAsia="zh-CN"/>
              </w:rPr>
            </w:pPr>
          </w:p>
        </w:tc>
      </w:tr>
    </w:tbl>
    <w:p w14:paraId="5D808C69" w14:textId="77777777" w:rsidR="00FA1421" w:rsidRDefault="00FA1421">
      <w:pPr>
        <w:rPr>
          <w:lang w:eastAsia="ko-KR"/>
        </w:rPr>
      </w:pPr>
    </w:p>
    <w:p w14:paraId="27977D26" w14:textId="77777777" w:rsidR="00FA1421" w:rsidRDefault="00000000">
      <w:pPr>
        <w:pStyle w:val="Heading4"/>
        <w:tabs>
          <w:tab w:val="left" w:pos="0"/>
          <w:tab w:val="left" w:pos="420"/>
          <w:tab w:val="left" w:pos="864"/>
        </w:tabs>
      </w:pPr>
      <w:bookmarkStart w:id="368" w:name="_Toc6354"/>
      <w:r>
        <w:rPr>
          <w:rFonts w:hint="eastAsia"/>
          <w:lang w:eastAsia="zh-CN"/>
        </w:rPr>
        <w:t>5.13</w:t>
      </w:r>
      <w:r>
        <w:t>.1.3</w:t>
      </w:r>
      <w:r>
        <w:tab/>
        <w:t>UE co-existence studies</w:t>
      </w:r>
      <w:bookmarkEnd w:id="368"/>
    </w:p>
    <w:p w14:paraId="79A8EEF2" w14:textId="77777777" w:rsidR="00FA1421" w:rsidRDefault="00000000">
      <w:pPr>
        <w:rPr>
          <w:lang w:eastAsia="zh-CN"/>
        </w:rPr>
      </w:pPr>
      <w:r>
        <w:rPr>
          <w:lang w:eastAsia="zh-CN"/>
        </w:rPr>
        <w:t>T</w:t>
      </w:r>
      <w:r>
        <w:rPr>
          <w:rFonts w:hint="eastAsia"/>
          <w:lang w:eastAsia="zh-CN"/>
        </w:rPr>
        <w:t xml:space="preserve">able </w:t>
      </w:r>
      <w:r>
        <w:rPr>
          <w:rFonts w:eastAsia="MS Mincho" w:hint="eastAsia"/>
          <w:lang w:val="en-US" w:eastAsia="zh-CN"/>
        </w:rPr>
        <w:t>5.13</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n1A-n75A which shows that there are no harmonics issues.</w:t>
      </w:r>
    </w:p>
    <w:p w14:paraId="60E3B971" w14:textId="77777777" w:rsidR="00FA1421" w:rsidRDefault="00000000">
      <w:pPr>
        <w:keepNext/>
        <w:keepLines/>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5.13</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850"/>
        <w:gridCol w:w="992"/>
        <w:gridCol w:w="709"/>
        <w:gridCol w:w="862"/>
        <w:gridCol w:w="751"/>
        <w:gridCol w:w="751"/>
        <w:gridCol w:w="751"/>
        <w:gridCol w:w="750"/>
        <w:gridCol w:w="750"/>
        <w:gridCol w:w="750"/>
        <w:gridCol w:w="750"/>
        <w:gridCol w:w="750"/>
      </w:tblGrid>
      <w:tr w:rsidR="00FA1421" w14:paraId="422B544B" w14:textId="77777777">
        <w:trPr>
          <w:trHeight w:val="13"/>
          <w:jc w:val="center"/>
        </w:trPr>
        <w:tc>
          <w:tcPr>
            <w:tcW w:w="608" w:type="dxa"/>
            <w:vAlign w:val="center"/>
          </w:tcPr>
          <w:p w14:paraId="1B4E03E3" w14:textId="77777777" w:rsidR="00FA1421" w:rsidRDefault="00FA1421">
            <w:pPr>
              <w:keepNext/>
              <w:keepLines/>
              <w:spacing w:after="0"/>
              <w:jc w:val="center"/>
              <w:rPr>
                <w:rFonts w:ascii="Arial" w:hAnsi="Arial"/>
                <w:b/>
                <w:sz w:val="18"/>
                <w:lang w:val="en-US"/>
              </w:rPr>
            </w:pPr>
          </w:p>
        </w:tc>
        <w:tc>
          <w:tcPr>
            <w:tcW w:w="1842" w:type="dxa"/>
            <w:gridSpan w:val="2"/>
            <w:tcBorders>
              <w:right w:val="single" w:sz="4" w:space="0" w:color="auto"/>
            </w:tcBorders>
            <w:vAlign w:val="center"/>
          </w:tcPr>
          <w:p w14:paraId="1AF7DB28" w14:textId="77777777" w:rsidR="00FA1421" w:rsidRDefault="00FA1421">
            <w:pPr>
              <w:keepNext/>
              <w:keepLines/>
              <w:spacing w:after="0"/>
              <w:jc w:val="center"/>
              <w:rPr>
                <w:rFonts w:ascii="Arial" w:hAnsi="Arial"/>
                <w:b/>
                <w:sz w:val="18"/>
                <w:lang w:val="en-US"/>
              </w:rPr>
            </w:pPr>
          </w:p>
        </w:tc>
        <w:tc>
          <w:tcPr>
            <w:tcW w:w="709" w:type="dxa"/>
            <w:tcBorders>
              <w:right w:val="single" w:sz="4" w:space="0" w:color="auto"/>
            </w:tcBorders>
          </w:tcPr>
          <w:p w14:paraId="319F5025" w14:textId="77777777" w:rsidR="00FA1421" w:rsidRDefault="00FA1421">
            <w:pPr>
              <w:keepNext/>
              <w:keepLines/>
              <w:spacing w:after="0"/>
              <w:jc w:val="center"/>
              <w:rPr>
                <w:rFonts w:ascii="Arial" w:hAnsi="Arial"/>
                <w:b/>
                <w:sz w:val="18"/>
                <w:lang w:val="en-US"/>
              </w:rPr>
            </w:pPr>
          </w:p>
        </w:tc>
        <w:tc>
          <w:tcPr>
            <w:tcW w:w="862" w:type="dxa"/>
            <w:tcBorders>
              <w:top w:val="single" w:sz="4" w:space="0" w:color="auto"/>
              <w:left w:val="single" w:sz="4" w:space="0" w:color="auto"/>
              <w:bottom w:val="single" w:sz="4" w:space="0" w:color="auto"/>
              <w:right w:val="single" w:sz="4" w:space="0" w:color="auto"/>
            </w:tcBorders>
          </w:tcPr>
          <w:p w14:paraId="47D26146" w14:textId="77777777" w:rsidR="00FA1421" w:rsidRDefault="00FA1421">
            <w:pPr>
              <w:keepNext/>
              <w:keepLines/>
              <w:spacing w:after="0"/>
              <w:jc w:val="center"/>
              <w:rPr>
                <w:rFonts w:ascii="Arial" w:hAnsi="Arial"/>
                <w:b/>
                <w:sz w:val="18"/>
                <w:lang w:val="en-US"/>
              </w:rPr>
            </w:pPr>
          </w:p>
        </w:tc>
        <w:tc>
          <w:tcPr>
            <w:tcW w:w="1502" w:type="dxa"/>
            <w:gridSpan w:val="2"/>
            <w:tcBorders>
              <w:left w:val="single" w:sz="4" w:space="0" w:color="auto"/>
            </w:tcBorders>
            <w:vAlign w:val="center"/>
          </w:tcPr>
          <w:p w14:paraId="6CEA9F5B" w14:textId="77777777" w:rsidR="00FA142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FF05998" w14:textId="77777777" w:rsidR="00FA142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42AA2005" w14:textId="77777777" w:rsidR="00FA142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9B26C7" w14:textId="77777777" w:rsidR="00FA142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FA1421" w14:paraId="59DA6913" w14:textId="77777777">
        <w:trPr>
          <w:trHeight w:val="41"/>
          <w:jc w:val="center"/>
        </w:trPr>
        <w:tc>
          <w:tcPr>
            <w:tcW w:w="608" w:type="dxa"/>
            <w:vAlign w:val="center"/>
          </w:tcPr>
          <w:p w14:paraId="134D9D56" w14:textId="77777777" w:rsidR="00FA1421" w:rsidRDefault="00FA142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2399A8C9"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992" w:type="dxa"/>
            <w:tcBorders>
              <w:bottom w:val="single" w:sz="4" w:space="0" w:color="auto"/>
              <w:right w:val="single" w:sz="4" w:space="0" w:color="auto"/>
            </w:tcBorders>
            <w:vAlign w:val="center"/>
          </w:tcPr>
          <w:p w14:paraId="58ECF7DE"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09" w:type="dxa"/>
            <w:tcBorders>
              <w:bottom w:val="single" w:sz="4" w:space="0" w:color="auto"/>
              <w:right w:val="single" w:sz="4" w:space="0" w:color="auto"/>
            </w:tcBorders>
            <w:vAlign w:val="center"/>
          </w:tcPr>
          <w:p w14:paraId="15EDD91E" w14:textId="77777777" w:rsidR="00FA1421" w:rsidRDefault="00000000">
            <w:pPr>
              <w:keepNext/>
              <w:keepLines/>
              <w:spacing w:after="0"/>
              <w:jc w:val="center"/>
              <w:rPr>
                <w:rFonts w:ascii="Arial" w:hAnsi="Arial" w:cs="Arial"/>
                <w:b/>
                <w:sz w:val="18"/>
                <w:lang w:val="en-US"/>
              </w:rPr>
            </w:pPr>
            <w:r>
              <w:rPr>
                <w:rFonts w:ascii="Arial" w:hAnsi="Arial" w:cs="Arial"/>
                <w:b/>
                <w:sz w:val="18"/>
                <w:lang w:eastAsia="ja-JP"/>
              </w:rPr>
              <w:t>DL Low Band Edge</w:t>
            </w:r>
          </w:p>
        </w:tc>
        <w:tc>
          <w:tcPr>
            <w:tcW w:w="862" w:type="dxa"/>
            <w:tcBorders>
              <w:top w:val="single" w:sz="4" w:space="0" w:color="auto"/>
              <w:left w:val="single" w:sz="4" w:space="0" w:color="auto"/>
              <w:bottom w:val="single" w:sz="4" w:space="0" w:color="auto"/>
              <w:right w:val="single" w:sz="4" w:space="0" w:color="auto"/>
            </w:tcBorders>
            <w:vAlign w:val="center"/>
          </w:tcPr>
          <w:p w14:paraId="60AF02BA" w14:textId="77777777" w:rsidR="00FA1421" w:rsidRDefault="00000000">
            <w:pPr>
              <w:keepNext/>
              <w:keepLines/>
              <w:spacing w:after="0"/>
              <w:jc w:val="center"/>
              <w:rPr>
                <w:rFonts w:ascii="Arial" w:hAnsi="Arial" w:cs="Arial"/>
                <w:b/>
                <w:sz w:val="18"/>
                <w:lang w:val="en-US"/>
              </w:rPr>
            </w:pPr>
            <w:r>
              <w:rPr>
                <w:rFonts w:ascii="Arial" w:hAnsi="Arial" w:cs="Arial"/>
                <w:b/>
                <w:sz w:val="18"/>
                <w:lang w:eastAsia="ja-JP"/>
              </w:rPr>
              <w:t>DL High Band Edge</w:t>
            </w:r>
          </w:p>
        </w:tc>
        <w:tc>
          <w:tcPr>
            <w:tcW w:w="751" w:type="dxa"/>
            <w:tcBorders>
              <w:left w:val="single" w:sz="4" w:space="0" w:color="auto"/>
              <w:bottom w:val="single" w:sz="4" w:space="0" w:color="auto"/>
            </w:tcBorders>
            <w:vAlign w:val="center"/>
          </w:tcPr>
          <w:p w14:paraId="35088791"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3459208"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3EFFF3E7"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C3CCB31"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434C14AE"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8C2370B"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DC6870D" w14:textId="77777777" w:rsidR="00FA142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437C056" w14:textId="77777777" w:rsidR="00FA142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FA1421" w14:paraId="31A4F9D9" w14:textId="77777777">
        <w:trPr>
          <w:trHeight w:val="9"/>
          <w:jc w:val="center"/>
        </w:trPr>
        <w:tc>
          <w:tcPr>
            <w:tcW w:w="608" w:type="dxa"/>
            <w:vAlign w:val="center"/>
          </w:tcPr>
          <w:p w14:paraId="2AFDE2D5"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n1</w:t>
            </w:r>
          </w:p>
        </w:tc>
        <w:tc>
          <w:tcPr>
            <w:tcW w:w="850" w:type="dxa"/>
            <w:vAlign w:val="center"/>
          </w:tcPr>
          <w:p w14:paraId="68F3D28E"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992" w:type="dxa"/>
            <w:tcBorders>
              <w:right w:val="single" w:sz="4" w:space="0" w:color="auto"/>
            </w:tcBorders>
          </w:tcPr>
          <w:p w14:paraId="6CE16EDF"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709" w:type="dxa"/>
            <w:tcBorders>
              <w:right w:val="single" w:sz="4" w:space="0" w:color="auto"/>
            </w:tcBorders>
            <w:vAlign w:val="center"/>
          </w:tcPr>
          <w:p w14:paraId="1F674053"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62" w:type="dxa"/>
            <w:tcBorders>
              <w:top w:val="single" w:sz="4" w:space="0" w:color="auto"/>
              <w:left w:val="single" w:sz="4" w:space="0" w:color="auto"/>
              <w:bottom w:val="single" w:sz="4" w:space="0" w:color="auto"/>
              <w:right w:val="single" w:sz="4" w:space="0" w:color="auto"/>
            </w:tcBorders>
            <w:vAlign w:val="center"/>
          </w:tcPr>
          <w:p w14:paraId="571B656D"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751" w:type="dxa"/>
            <w:tcBorders>
              <w:left w:val="single" w:sz="4" w:space="0" w:color="auto"/>
            </w:tcBorders>
          </w:tcPr>
          <w:p w14:paraId="510EE60E"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3840</w:t>
            </w:r>
          </w:p>
        </w:tc>
        <w:tc>
          <w:tcPr>
            <w:tcW w:w="751" w:type="dxa"/>
          </w:tcPr>
          <w:p w14:paraId="439C90A9"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3960</w:t>
            </w:r>
          </w:p>
        </w:tc>
        <w:tc>
          <w:tcPr>
            <w:tcW w:w="751" w:type="dxa"/>
          </w:tcPr>
          <w:p w14:paraId="68667A9C"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5760</w:t>
            </w:r>
          </w:p>
        </w:tc>
        <w:tc>
          <w:tcPr>
            <w:tcW w:w="750" w:type="dxa"/>
          </w:tcPr>
          <w:p w14:paraId="3E7A9CFF"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5940</w:t>
            </w:r>
          </w:p>
        </w:tc>
        <w:tc>
          <w:tcPr>
            <w:tcW w:w="750" w:type="dxa"/>
          </w:tcPr>
          <w:p w14:paraId="00E5B2D0"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7680</w:t>
            </w:r>
          </w:p>
        </w:tc>
        <w:tc>
          <w:tcPr>
            <w:tcW w:w="750" w:type="dxa"/>
          </w:tcPr>
          <w:p w14:paraId="070996AE"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7920</w:t>
            </w:r>
          </w:p>
        </w:tc>
        <w:tc>
          <w:tcPr>
            <w:tcW w:w="750" w:type="dxa"/>
          </w:tcPr>
          <w:p w14:paraId="15E63EC5"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9600</w:t>
            </w:r>
          </w:p>
        </w:tc>
        <w:tc>
          <w:tcPr>
            <w:tcW w:w="750" w:type="dxa"/>
          </w:tcPr>
          <w:p w14:paraId="3D02DB54"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r>
      <w:tr w:rsidR="00FA1421" w14:paraId="6DC7661A" w14:textId="77777777">
        <w:trPr>
          <w:trHeight w:val="9"/>
          <w:jc w:val="center"/>
        </w:trPr>
        <w:tc>
          <w:tcPr>
            <w:tcW w:w="608" w:type="dxa"/>
            <w:vAlign w:val="center"/>
          </w:tcPr>
          <w:p w14:paraId="2111D133" w14:textId="77777777" w:rsidR="00FA142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4393636D"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92" w:type="dxa"/>
            <w:tcBorders>
              <w:right w:val="single" w:sz="4" w:space="0" w:color="auto"/>
            </w:tcBorders>
          </w:tcPr>
          <w:p w14:paraId="085A1488"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09" w:type="dxa"/>
            <w:tcBorders>
              <w:right w:val="single" w:sz="4" w:space="0" w:color="auto"/>
            </w:tcBorders>
            <w:vAlign w:val="center"/>
          </w:tcPr>
          <w:p w14:paraId="02D26746"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tcBorders>
              <w:top w:val="single" w:sz="4" w:space="0" w:color="auto"/>
              <w:left w:val="single" w:sz="4" w:space="0" w:color="auto"/>
              <w:bottom w:val="single" w:sz="4" w:space="0" w:color="auto"/>
              <w:right w:val="single" w:sz="4" w:space="0" w:color="auto"/>
            </w:tcBorders>
            <w:vAlign w:val="center"/>
          </w:tcPr>
          <w:p w14:paraId="5CD08EF1"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Borders>
              <w:left w:val="single" w:sz="4" w:space="0" w:color="auto"/>
            </w:tcBorders>
          </w:tcPr>
          <w:p w14:paraId="48089B54"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0D3BC5F4"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4925CC59"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A1D60B3"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413A238"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0432D76"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C33F005"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F8BB5BA"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15A4E2DE" w14:textId="77777777" w:rsidR="00FA1421" w:rsidRDefault="00FA1421"/>
    <w:p w14:paraId="71A01605" w14:textId="77777777" w:rsidR="00FA1421" w:rsidRDefault="00000000">
      <w:pPr>
        <w:rPr>
          <w:lang w:eastAsia="zh-CN"/>
        </w:rPr>
      </w:pPr>
      <w:r>
        <w:rPr>
          <w:lang w:eastAsia="zh-CN"/>
        </w:rPr>
        <w:t xml:space="preserve">Table </w:t>
      </w:r>
      <w:r>
        <w:rPr>
          <w:rFonts w:hint="eastAsia"/>
          <w:lang w:eastAsia="zh-CN"/>
        </w:rPr>
        <w:t>5.13</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2579A093" w14:textId="77777777" w:rsidR="00FA1421" w:rsidRDefault="00000000">
      <w:pPr>
        <w:pStyle w:val="TH"/>
        <w:rPr>
          <w:lang w:eastAsia="zh-CN"/>
        </w:rPr>
      </w:pPr>
      <w:r>
        <w:rPr>
          <w:lang w:eastAsia="zh-CN"/>
        </w:rPr>
        <w:t xml:space="preserve">Table </w:t>
      </w:r>
      <w:r>
        <w:rPr>
          <w:rFonts w:hint="eastAsia"/>
          <w:lang w:eastAsia="zh-CN"/>
        </w:rPr>
        <w:t>5.13</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A1421" w14:paraId="32A6F9E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611EA77" w14:textId="77777777" w:rsidR="00FA1421" w:rsidRDefault="00FA14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85CA083" w14:textId="77777777" w:rsidR="00FA1421" w:rsidRDefault="00FA142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4868DCA" w14:textId="77777777" w:rsidR="00FA1421" w:rsidRDefault="00FA142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FA742B" w14:textId="77777777" w:rsidR="00FA1421" w:rsidRDefault="00FA142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478424" w14:textId="77777777" w:rsidR="00FA1421" w:rsidRDefault="00FA142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1A52FD9"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9295859" w14:textId="77777777" w:rsidR="00FA142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2F10DF"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FA1421" w14:paraId="29A81BB5"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ACCEF6D"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309F566" w14:textId="77777777" w:rsidR="00FA142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0182ADD" w14:textId="77777777" w:rsidR="00FA1421"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A312DD6" w14:textId="77777777" w:rsidR="00FA1421"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BB84482"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728F9EE" w14:textId="77777777" w:rsidR="00FA142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08FCF8" w14:textId="77777777" w:rsidR="00FA142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DDAA4F" w14:textId="77777777" w:rsidR="00FA142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3DB67F9" w14:textId="77777777" w:rsidR="00FA142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3309C0A" w14:textId="77777777" w:rsidR="00FA142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ADF0AA5" w14:textId="77777777" w:rsidR="00FA1421" w:rsidRDefault="00000000">
            <w:pPr>
              <w:pStyle w:val="TAH"/>
              <w:rPr>
                <w:lang w:eastAsia="ja-JP"/>
              </w:rPr>
            </w:pPr>
            <w:r>
              <w:rPr>
                <w:lang w:eastAsia="ja-JP"/>
              </w:rPr>
              <w:t>DL High Band Edge</w:t>
            </w:r>
          </w:p>
        </w:tc>
      </w:tr>
      <w:tr w:rsidR="00FA1421" w14:paraId="22586B7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3BB856" w14:textId="77777777" w:rsidR="00FA1421" w:rsidRDefault="00000000">
            <w:pPr>
              <w:pStyle w:val="TAC"/>
              <w:rPr>
                <w:rFonts w:cs="Arial"/>
                <w:color w:val="000000"/>
                <w:szCs w:val="18"/>
              </w:rPr>
            </w:pPr>
            <w:r>
              <w:rPr>
                <w:rFonts w:cs="Arial"/>
                <w:color w:val="000000"/>
                <w:szCs w:val="18"/>
              </w:rPr>
              <w:t>n1</w:t>
            </w:r>
          </w:p>
        </w:tc>
        <w:tc>
          <w:tcPr>
            <w:tcW w:w="760" w:type="dxa"/>
            <w:tcBorders>
              <w:top w:val="single" w:sz="4" w:space="0" w:color="auto"/>
              <w:left w:val="single" w:sz="4" w:space="0" w:color="auto"/>
              <w:bottom w:val="single" w:sz="4" w:space="0" w:color="auto"/>
              <w:right w:val="single" w:sz="4" w:space="0" w:color="auto"/>
            </w:tcBorders>
          </w:tcPr>
          <w:p w14:paraId="5B1B7CF4"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780" w:type="dxa"/>
            <w:tcBorders>
              <w:top w:val="single" w:sz="4" w:space="0" w:color="auto"/>
              <w:left w:val="single" w:sz="4" w:space="0" w:color="auto"/>
              <w:bottom w:val="single" w:sz="4" w:space="0" w:color="auto"/>
              <w:right w:val="single" w:sz="4" w:space="0" w:color="auto"/>
            </w:tcBorders>
          </w:tcPr>
          <w:p w14:paraId="489581F2"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2AA6EA92"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6081ABB8"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69A59306" w14:textId="77777777" w:rsidR="00FA1421" w:rsidRDefault="00000000">
            <w:pPr>
              <w:keepNext/>
              <w:keepLines/>
              <w:spacing w:after="0"/>
              <w:jc w:val="center"/>
              <w:rPr>
                <w:rFonts w:ascii="Arial" w:hAnsi="Arial" w:cs="Arial"/>
                <w:color w:val="000000"/>
                <w:sz w:val="18"/>
                <w:szCs w:val="18"/>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0063D93" w14:textId="77777777" w:rsidR="00FA1421" w:rsidRDefault="00000000">
            <w:pPr>
              <w:keepNext/>
              <w:keepLines/>
              <w:spacing w:after="0"/>
              <w:jc w:val="center"/>
              <w:rPr>
                <w:rFonts w:ascii="Arial" w:hAnsi="Arial"/>
                <w:sz w:val="18"/>
                <w:lang w:eastAsia="ja-JP"/>
              </w:rPr>
            </w:pPr>
            <w:r>
              <w:rPr>
                <w:rFonts w:ascii="Arial" w:hAnsi="Arial"/>
                <w:sz w:val="18"/>
                <w:lang w:eastAsia="ja-JP"/>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5A74F58F" w14:textId="77777777" w:rsidR="00FA1421" w:rsidRDefault="00000000">
            <w:pPr>
              <w:keepNext/>
              <w:keepLines/>
              <w:spacing w:after="0"/>
              <w:jc w:val="center"/>
              <w:rPr>
                <w:rFonts w:ascii="Arial" w:hAnsi="Arial"/>
                <w:sz w:val="18"/>
                <w:lang w:eastAsia="ja-JP"/>
              </w:rPr>
            </w:pPr>
            <w:r>
              <w:rPr>
                <w:rFonts w:ascii="Arial" w:hAnsi="Arial"/>
                <w:sz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53FD61E3" w14:textId="77777777" w:rsidR="00FA1421" w:rsidRDefault="00000000">
            <w:pPr>
              <w:keepNext/>
              <w:keepLines/>
              <w:spacing w:after="0"/>
              <w:jc w:val="center"/>
              <w:rPr>
                <w:rFonts w:ascii="Arial" w:hAnsi="Arial"/>
                <w:sz w:val="18"/>
                <w:lang w:eastAsia="ja-JP"/>
              </w:rPr>
            </w:pPr>
            <w:r>
              <w:rPr>
                <w:rFonts w:ascii="Arial" w:hAnsi="Arial"/>
                <w:sz w:val="18"/>
                <w:lang w:eastAsia="ja-JP"/>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3AA133BB" w14:textId="77777777" w:rsidR="00FA1421" w:rsidRDefault="00000000">
            <w:pPr>
              <w:keepNext/>
              <w:keepLines/>
              <w:spacing w:after="0"/>
              <w:jc w:val="center"/>
              <w:rPr>
                <w:rFonts w:ascii="Arial" w:hAnsi="Arial"/>
                <w:sz w:val="18"/>
                <w:lang w:eastAsia="ja-JP"/>
              </w:rPr>
            </w:pPr>
            <w:r>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554A66D9" w14:textId="77777777" w:rsidR="00FA1421" w:rsidRDefault="00000000">
            <w:pPr>
              <w:keepNext/>
              <w:keepLines/>
              <w:spacing w:after="0"/>
              <w:jc w:val="center"/>
              <w:rPr>
                <w:rFonts w:ascii="Arial" w:hAnsi="Arial"/>
                <w:sz w:val="18"/>
                <w:lang w:eastAsia="ja-JP"/>
              </w:rPr>
            </w:pPr>
            <w:r>
              <w:rPr>
                <w:rFonts w:ascii="Arial" w:hAnsi="Arial"/>
                <w:sz w:val="18"/>
                <w:lang w:eastAsia="ja-JP"/>
              </w:rPr>
              <w:t>8680</w:t>
            </w:r>
          </w:p>
        </w:tc>
      </w:tr>
      <w:tr w:rsidR="00FA1421" w14:paraId="55B2367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51FD63A" w14:textId="77777777" w:rsidR="00FA142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216A3DAC"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3CCB7B8"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5FB0C537"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1B8AB1BD"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32D16292" w14:textId="77777777" w:rsidR="00FA142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25BF5CBF" w14:textId="77777777" w:rsidR="00FA142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3955DFD5" w14:textId="77777777" w:rsidR="00FA142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2E78BD0E" w14:textId="77777777" w:rsidR="00FA142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68F99148" w14:textId="77777777" w:rsidR="00FA142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49477722" w14:textId="77777777" w:rsidR="00FA1421" w:rsidRDefault="00000000">
            <w:pPr>
              <w:keepNext/>
              <w:keepLines/>
              <w:spacing w:after="0"/>
              <w:jc w:val="center"/>
              <w:rPr>
                <w:rFonts w:ascii="Arial" w:hAnsi="Arial"/>
                <w:sz w:val="18"/>
                <w:lang w:eastAsia="ja-JP"/>
              </w:rPr>
            </w:pPr>
            <w:r>
              <w:rPr>
                <w:rFonts w:ascii="Arial" w:hAnsi="Arial"/>
                <w:sz w:val="18"/>
                <w:lang w:eastAsia="ja-JP"/>
              </w:rPr>
              <w:t>6068</w:t>
            </w:r>
          </w:p>
        </w:tc>
      </w:tr>
    </w:tbl>
    <w:p w14:paraId="30E0F270" w14:textId="77777777" w:rsidR="00FA1421" w:rsidRDefault="00FA1421"/>
    <w:p w14:paraId="40C17FCA" w14:textId="77777777" w:rsidR="00FA1421" w:rsidRDefault="00000000">
      <w:pPr>
        <w:pStyle w:val="Heading4"/>
        <w:tabs>
          <w:tab w:val="left" w:pos="0"/>
          <w:tab w:val="left" w:pos="420"/>
          <w:tab w:val="left" w:pos="864"/>
        </w:tabs>
      </w:pPr>
      <w:bookmarkStart w:id="369" w:name="_Toc26975"/>
      <w:r>
        <w:rPr>
          <w:rFonts w:hint="eastAsia"/>
          <w:lang w:eastAsia="zh-CN"/>
        </w:rPr>
        <w:t>5.13</w:t>
      </w:r>
      <w:r>
        <w:t>.1.4</w:t>
      </w:r>
      <w:r>
        <w:tab/>
        <w:t>∆T</w:t>
      </w:r>
      <w:r>
        <w:rPr>
          <w:vertAlign w:val="subscript"/>
        </w:rPr>
        <w:t>IB</w:t>
      </w:r>
      <w:r>
        <w:t xml:space="preserve"> and ∆R</w:t>
      </w:r>
      <w:r>
        <w:rPr>
          <w:vertAlign w:val="subscript"/>
        </w:rPr>
        <w:t>IB</w:t>
      </w:r>
      <w:r>
        <w:t xml:space="preserve"> values</w:t>
      </w:r>
      <w:bookmarkEnd w:id="369"/>
    </w:p>
    <w:p w14:paraId="5A503EB3" w14:textId="77777777" w:rsidR="00FA1421" w:rsidRDefault="00000000">
      <w:r>
        <w:t xml:space="preserve">For </w:t>
      </w:r>
      <w:r>
        <w:rPr>
          <w:lang w:eastAsia="zh-CN"/>
        </w:rPr>
        <w:t>CA_n1-n75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derived fromCA_n41-n50 and are given in the tables below.</w:t>
      </w:r>
    </w:p>
    <w:p w14:paraId="53823C75" w14:textId="77777777" w:rsidR="00FA142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A1421" w14:paraId="2A97C3E4" w14:textId="77777777">
        <w:trPr>
          <w:jc w:val="center"/>
        </w:trPr>
        <w:tc>
          <w:tcPr>
            <w:tcW w:w="2336" w:type="dxa"/>
            <w:vMerge w:val="restart"/>
          </w:tcPr>
          <w:p w14:paraId="46562FC4" w14:textId="77777777" w:rsidR="00FA142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373552E" w14:textId="77777777" w:rsidR="00FA142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FA1421" w14:paraId="7C9473B1" w14:textId="77777777">
        <w:trPr>
          <w:trHeight w:val="223"/>
          <w:jc w:val="center"/>
        </w:trPr>
        <w:tc>
          <w:tcPr>
            <w:tcW w:w="2336" w:type="dxa"/>
            <w:vMerge/>
            <w:tcBorders>
              <w:bottom w:val="single" w:sz="4" w:space="0" w:color="auto"/>
            </w:tcBorders>
          </w:tcPr>
          <w:p w14:paraId="1B42D72D" w14:textId="77777777" w:rsidR="00FA1421" w:rsidRDefault="00FA1421">
            <w:pPr>
              <w:pStyle w:val="TAH"/>
              <w:spacing w:line="260" w:lineRule="auto"/>
            </w:pPr>
          </w:p>
        </w:tc>
        <w:tc>
          <w:tcPr>
            <w:tcW w:w="5904" w:type="dxa"/>
            <w:gridSpan w:val="2"/>
          </w:tcPr>
          <w:p w14:paraId="6E45888D" w14:textId="77777777" w:rsidR="00FA142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FA1421" w14:paraId="24621CC6" w14:textId="77777777">
        <w:trPr>
          <w:trHeight w:val="130"/>
          <w:jc w:val="center"/>
        </w:trPr>
        <w:tc>
          <w:tcPr>
            <w:tcW w:w="2336" w:type="dxa"/>
            <w:shd w:val="clear" w:color="auto" w:fill="auto"/>
            <w:vAlign w:val="center"/>
          </w:tcPr>
          <w:p w14:paraId="662751D9" w14:textId="77777777" w:rsidR="00FA1421" w:rsidRDefault="00000000">
            <w:pPr>
              <w:pStyle w:val="TAC"/>
              <w:spacing w:line="260" w:lineRule="auto"/>
              <w:rPr>
                <w:lang w:val="en-US" w:eastAsia="zh-CN"/>
              </w:rPr>
            </w:pPr>
            <w:r>
              <w:rPr>
                <w:rFonts w:eastAsia="SimSun" w:cs="Arial"/>
                <w:lang w:val="sv-SE" w:eastAsia="zh-CN"/>
              </w:rPr>
              <w:t>CA_n</w:t>
            </w:r>
            <w:r>
              <w:rPr>
                <w:rFonts w:eastAsia="SimSun" w:cs="Arial" w:hint="eastAsia"/>
                <w:lang w:val="en-US" w:eastAsia="zh-CN"/>
              </w:rPr>
              <w:t>1</w:t>
            </w:r>
            <w:r>
              <w:rPr>
                <w:rFonts w:eastAsia="SimSun" w:cs="Arial"/>
                <w:lang w:val="sv-SE" w:eastAsia="zh-CN"/>
              </w:rPr>
              <w:t>-n75</w:t>
            </w:r>
          </w:p>
        </w:tc>
        <w:tc>
          <w:tcPr>
            <w:tcW w:w="2952" w:type="dxa"/>
            <w:vAlign w:val="center"/>
          </w:tcPr>
          <w:p w14:paraId="0D7BD81D" w14:textId="77777777" w:rsidR="00FA1421" w:rsidRDefault="00000000">
            <w:pPr>
              <w:pStyle w:val="TAC"/>
              <w:spacing w:line="260" w:lineRule="auto"/>
              <w:rPr>
                <w:lang w:val="en-US" w:eastAsia="zh-CN"/>
              </w:rPr>
            </w:pPr>
            <w:r>
              <w:rPr>
                <w:rFonts w:hint="eastAsia"/>
                <w:lang w:val="en-US" w:eastAsia="zh-CN"/>
              </w:rPr>
              <w:t>0.3</w:t>
            </w:r>
          </w:p>
        </w:tc>
        <w:tc>
          <w:tcPr>
            <w:tcW w:w="2952" w:type="dxa"/>
            <w:vAlign w:val="center"/>
          </w:tcPr>
          <w:p w14:paraId="631E81B0" w14:textId="77777777" w:rsidR="00FA1421" w:rsidRDefault="00000000">
            <w:pPr>
              <w:pStyle w:val="TAC"/>
              <w:spacing w:line="260" w:lineRule="auto"/>
              <w:rPr>
                <w:lang w:val="en-US" w:eastAsia="zh-CN"/>
              </w:rPr>
            </w:pPr>
            <w:r>
              <w:rPr>
                <w:rFonts w:hint="eastAsia"/>
                <w:lang w:val="en-US" w:eastAsia="zh-CN"/>
              </w:rPr>
              <w:t>-</w:t>
            </w:r>
          </w:p>
        </w:tc>
      </w:tr>
      <w:tr w:rsidR="00FA1421" w14:paraId="4FC135B5" w14:textId="77777777">
        <w:trPr>
          <w:jc w:val="center"/>
        </w:trPr>
        <w:tc>
          <w:tcPr>
            <w:tcW w:w="8240" w:type="dxa"/>
            <w:gridSpan w:val="3"/>
            <w:tcBorders>
              <w:bottom w:val="single" w:sz="4" w:space="0" w:color="auto"/>
            </w:tcBorders>
            <w:shd w:val="clear" w:color="auto" w:fill="auto"/>
            <w:vAlign w:val="center"/>
          </w:tcPr>
          <w:p w14:paraId="62F6979E" w14:textId="77777777" w:rsidR="00FA142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9237160" w14:textId="77777777" w:rsidR="00FA142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23645AF" w14:textId="77777777" w:rsidR="00FA1421" w:rsidRDefault="00FA1421">
      <w:pPr>
        <w:rPr>
          <w:rFonts w:eastAsia="SimSun"/>
        </w:rPr>
      </w:pPr>
    </w:p>
    <w:p w14:paraId="371C17C0" w14:textId="77777777" w:rsidR="00FA142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A1421" w14:paraId="3429CF67" w14:textId="77777777">
        <w:trPr>
          <w:trHeight w:val="187"/>
          <w:jc w:val="center"/>
        </w:trPr>
        <w:tc>
          <w:tcPr>
            <w:tcW w:w="1535" w:type="dxa"/>
            <w:vMerge w:val="restart"/>
          </w:tcPr>
          <w:p w14:paraId="4BC7FE09" w14:textId="77777777" w:rsidR="00FA1421" w:rsidRDefault="00000000">
            <w:pPr>
              <w:pStyle w:val="TAH"/>
            </w:pPr>
            <w:r>
              <w:t>Inter-band CA combination</w:t>
            </w:r>
          </w:p>
        </w:tc>
        <w:tc>
          <w:tcPr>
            <w:tcW w:w="5904" w:type="dxa"/>
            <w:gridSpan w:val="2"/>
          </w:tcPr>
          <w:p w14:paraId="52697E94" w14:textId="77777777" w:rsidR="00FA142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FA1421" w14:paraId="0D87DC7F" w14:textId="77777777">
        <w:trPr>
          <w:trHeight w:val="187"/>
          <w:jc w:val="center"/>
        </w:trPr>
        <w:tc>
          <w:tcPr>
            <w:tcW w:w="1535" w:type="dxa"/>
            <w:vMerge/>
            <w:tcBorders>
              <w:bottom w:val="single" w:sz="4" w:space="0" w:color="auto"/>
            </w:tcBorders>
          </w:tcPr>
          <w:p w14:paraId="430681E0" w14:textId="77777777" w:rsidR="00FA1421" w:rsidRDefault="00FA1421">
            <w:pPr>
              <w:pStyle w:val="TAH"/>
            </w:pPr>
          </w:p>
        </w:tc>
        <w:tc>
          <w:tcPr>
            <w:tcW w:w="5904" w:type="dxa"/>
            <w:gridSpan w:val="2"/>
          </w:tcPr>
          <w:p w14:paraId="6BB157F2" w14:textId="77777777" w:rsidR="00FA142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FA1421" w14:paraId="31C91647" w14:textId="77777777">
        <w:trPr>
          <w:trHeight w:val="187"/>
          <w:jc w:val="center"/>
        </w:trPr>
        <w:tc>
          <w:tcPr>
            <w:tcW w:w="1535" w:type="dxa"/>
          </w:tcPr>
          <w:p w14:paraId="3022B819" w14:textId="77777777" w:rsidR="00FA1421" w:rsidRDefault="00000000">
            <w:pPr>
              <w:pStyle w:val="TAC"/>
            </w:pPr>
            <w:r>
              <w:rPr>
                <w:rFonts w:eastAsia="SimSun" w:cs="Arial"/>
                <w:lang w:val="sv-SE" w:eastAsia="zh-CN"/>
              </w:rPr>
              <w:t>CA_n1-n75</w:t>
            </w:r>
          </w:p>
        </w:tc>
        <w:tc>
          <w:tcPr>
            <w:tcW w:w="2952" w:type="dxa"/>
          </w:tcPr>
          <w:p w14:paraId="3EFD6741" w14:textId="77777777" w:rsidR="00FA1421" w:rsidRDefault="00000000">
            <w:pPr>
              <w:pStyle w:val="TAC"/>
              <w:rPr>
                <w:lang w:val="en-US" w:eastAsia="zh-CN"/>
              </w:rPr>
            </w:pPr>
            <w:r>
              <w:rPr>
                <w:rFonts w:hint="eastAsia"/>
                <w:lang w:val="en-US" w:eastAsia="zh-CN"/>
              </w:rPr>
              <w:t>-</w:t>
            </w:r>
          </w:p>
        </w:tc>
        <w:tc>
          <w:tcPr>
            <w:tcW w:w="2952" w:type="dxa"/>
          </w:tcPr>
          <w:p w14:paraId="1A6F1018" w14:textId="77777777" w:rsidR="00FA1421" w:rsidRDefault="00000000">
            <w:pPr>
              <w:pStyle w:val="TAC"/>
              <w:rPr>
                <w:lang w:val="en-US" w:eastAsia="zh-CN"/>
              </w:rPr>
            </w:pPr>
            <w:r>
              <w:rPr>
                <w:rFonts w:hint="eastAsia"/>
                <w:lang w:val="en-US" w:eastAsia="zh-CN"/>
              </w:rPr>
              <w:t>-</w:t>
            </w:r>
          </w:p>
        </w:tc>
      </w:tr>
      <w:tr w:rsidR="00FA1421" w14:paraId="7DCB188E" w14:textId="77777777">
        <w:trPr>
          <w:trHeight w:val="187"/>
          <w:jc w:val="center"/>
        </w:trPr>
        <w:tc>
          <w:tcPr>
            <w:tcW w:w="7439" w:type="dxa"/>
            <w:gridSpan w:val="3"/>
            <w:tcBorders>
              <w:bottom w:val="single" w:sz="4" w:space="0" w:color="auto"/>
            </w:tcBorders>
          </w:tcPr>
          <w:p w14:paraId="0A68660E" w14:textId="77777777" w:rsidR="00FA142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21FECC4" w14:textId="77777777" w:rsidR="00FA142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379FB5D" w14:textId="77777777" w:rsidR="00FA1421" w:rsidRDefault="00FA1421">
      <w:pPr>
        <w:jc w:val="center"/>
        <w:rPr>
          <w:rFonts w:eastAsia="SimSun"/>
          <w:b/>
          <w:lang w:val="en-US" w:eastAsia="zh-CN"/>
        </w:rPr>
      </w:pPr>
    </w:p>
    <w:p w14:paraId="29AD21B0" w14:textId="77777777" w:rsidR="00FA1421" w:rsidRDefault="00000000">
      <w:pPr>
        <w:pStyle w:val="Heading4"/>
        <w:tabs>
          <w:tab w:val="left" w:pos="0"/>
          <w:tab w:val="left" w:pos="420"/>
          <w:tab w:val="left" w:pos="864"/>
        </w:tabs>
      </w:pPr>
      <w:bookmarkStart w:id="370" w:name="_Toc557"/>
      <w:r>
        <w:rPr>
          <w:rFonts w:hint="eastAsia"/>
          <w:lang w:eastAsia="zh-CN"/>
        </w:rPr>
        <w:t>5.13</w:t>
      </w:r>
      <w:r>
        <w:t>.1.5</w:t>
      </w:r>
      <w:r>
        <w:tab/>
        <w:t>REFSENS requirements</w:t>
      </w:r>
      <w:bookmarkEnd w:id="370"/>
    </w:p>
    <w:p w14:paraId="71F21D00" w14:textId="77777777" w:rsidR="00FA1421" w:rsidRDefault="00000000">
      <w:pPr>
        <w:rPr>
          <w:lang w:val="en-US" w:eastAsia="zh-CN"/>
        </w:rPr>
      </w:pPr>
      <w:r>
        <w:rPr>
          <w:lang w:val="en-US" w:eastAsia="zh-CN"/>
        </w:rPr>
        <w:t xml:space="preserve">As can be seen in the co-existence studies in </w:t>
      </w:r>
      <w:r>
        <w:rPr>
          <w:rFonts w:hint="eastAsia"/>
          <w:lang w:val="en-US" w:eastAsia="zh-CN"/>
        </w:rPr>
        <w:t>5.13</w:t>
      </w:r>
      <w:r>
        <w:rPr>
          <w:lang w:val="en-US" w:eastAsia="zh-CN"/>
        </w:rPr>
        <w:t>.1.3 there are no harmonics issues</w:t>
      </w:r>
      <w:r>
        <w:rPr>
          <w:rFonts w:eastAsia="SimSun"/>
        </w:rPr>
        <w:t>.</w:t>
      </w:r>
    </w:p>
    <w:p w14:paraId="704F6E73" w14:textId="77777777" w:rsidR="00FA1421" w:rsidRDefault="00000000">
      <w:pPr>
        <w:pStyle w:val="Heading4"/>
        <w:tabs>
          <w:tab w:val="left" w:pos="0"/>
          <w:tab w:val="left" w:pos="420"/>
          <w:tab w:val="left" w:pos="864"/>
        </w:tabs>
      </w:pPr>
      <w:bookmarkStart w:id="371" w:name="_Toc6032"/>
      <w:r>
        <w:rPr>
          <w:rFonts w:hint="eastAsia"/>
          <w:lang w:eastAsia="zh-CN"/>
        </w:rPr>
        <w:t>5.13</w:t>
      </w:r>
      <w:r>
        <w:t>.1.6</w:t>
      </w:r>
      <w:r>
        <w:tab/>
        <w:t>OOB blocking exception requirements</w:t>
      </w:r>
      <w:bookmarkEnd w:id="371"/>
    </w:p>
    <w:p w14:paraId="324D2FE2" w14:textId="77777777" w:rsidR="00FA1421" w:rsidRDefault="00000000">
      <w:pPr>
        <w:pStyle w:val="EditorsNote"/>
        <w:overflowPunct w:val="0"/>
        <w:autoSpaceDE w:val="0"/>
        <w:autoSpaceDN w:val="0"/>
        <w:adjustRightInd w:val="0"/>
        <w:ind w:left="0" w:firstLine="0"/>
        <w:textAlignment w:val="baseline"/>
        <w:rPr>
          <w:rFonts w:eastAsia="SimSun"/>
          <w:lang w:val="en-US" w:eastAsia="zh-CN"/>
        </w:rPr>
      </w:pPr>
      <w:r>
        <w:t>No need to specify OOB exception requirement for CA_n1-n7</w:t>
      </w:r>
    </w:p>
    <w:p w14:paraId="5632BF8D" w14:textId="77777777" w:rsidR="00FA1421" w:rsidRDefault="00FA1421">
      <w:pPr>
        <w:pStyle w:val="EditorsNote"/>
        <w:overflowPunct w:val="0"/>
        <w:autoSpaceDE w:val="0"/>
        <w:autoSpaceDN w:val="0"/>
        <w:adjustRightInd w:val="0"/>
        <w:ind w:left="0" w:firstLine="0"/>
        <w:textAlignment w:val="baseline"/>
        <w:rPr>
          <w:rFonts w:eastAsia="SimSun"/>
          <w:lang w:val="en-US" w:eastAsia="zh-CN"/>
        </w:rPr>
      </w:pPr>
    </w:p>
    <w:p w14:paraId="73EB64E1" w14:textId="77777777" w:rsidR="00FA1421" w:rsidRDefault="00FA1421">
      <w:pPr>
        <w:pStyle w:val="EditorsNote"/>
        <w:overflowPunct w:val="0"/>
        <w:autoSpaceDE w:val="0"/>
        <w:autoSpaceDN w:val="0"/>
        <w:adjustRightInd w:val="0"/>
        <w:ind w:left="0" w:firstLine="0"/>
        <w:textAlignment w:val="baseline"/>
        <w:rPr>
          <w:rFonts w:eastAsia="SimSun"/>
          <w:lang w:val="en-US" w:eastAsia="zh-CN"/>
        </w:rPr>
      </w:pPr>
    </w:p>
    <w:p w14:paraId="2889F1B8" w14:textId="77777777" w:rsidR="00FA1421" w:rsidRDefault="00FA1421">
      <w:pPr>
        <w:pStyle w:val="EditorsNote"/>
        <w:overflowPunct w:val="0"/>
        <w:autoSpaceDE w:val="0"/>
        <w:autoSpaceDN w:val="0"/>
        <w:adjustRightInd w:val="0"/>
        <w:ind w:left="0" w:firstLine="0"/>
        <w:textAlignment w:val="baseline"/>
        <w:rPr>
          <w:rFonts w:eastAsia="SimSun"/>
          <w:lang w:val="en-US" w:eastAsia="zh-CN"/>
        </w:rPr>
      </w:pPr>
    </w:p>
    <w:p w14:paraId="4F0ADB90" w14:textId="77777777" w:rsidR="00FA1421" w:rsidRDefault="00FA1421">
      <w:pPr>
        <w:pStyle w:val="EditorsNote"/>
        <w:overflowPunct w:val="0"/>
        <w:autoSpaceDE w:val="0"/>
        <w:autoSpaceDN w:val="0"/>
        <w:adjustRightInd w:val="0"/>
        <w:ind w:left="0" w:firstLine="0"/>
        <w:textAlignment w:val="baseline"/>
        <w:rPr>
          <w:rFonts w:eastAsia="SimSun"/>
          <w:lang w:val="en-US" w:eastAsia="zh-CN"/>
        </w:rPr>
      </w:pPr>
    </w:p>
    <w:p w14:paraId="6E95F43C" w14:textId="77777777" w:rsidR="00FA1421" w:rsidRDefault="00000000">
      <w:pPr>
        <w:pStyle w:val="Heading1"/>
        <w:rPr>
          <w:rFonts w:cs="Arial"/>
        </w:rPr>
      </w:pPr>
      <w:bookmarkStart w:id="372" w:name="_Toc31343"/>
      <w:bookmarkStart w:id="373" w:name="_Toc109047249"/>
      <w:bookmarkStart w:id="374" w:name="_Toc19046"/>
      <w:r>
        <w:t>6</w:t>
      </w:r>
      <w:r>
        <w:tab/>
      </w:r>
      <w:r>
        <w:rPr>
          <w:rFonts w:cs="Arial"/>
          <w:lang w:val="en-US" w:eastAsia="zh-CN"/>
        </w:rPr>
        <w:t>Both bands within FR2 Carrier Aggregation</w:t>
      </w:r>
      <w:r>
        <w:rPr>
          <w:rFonts w:cs="Arial"/>
        </w:rPr>
        <w:t>: Specific Band Combination Part</w:t>
      </w:r>
      <w:bookmarkEnd w:id="372"/>
      <w:bookmarkEnd w:id="373"/>
      <w:bookmarkEnd w:id="374"/>
    </w:p>
    <w:p w14:paraId="09C7823C"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w:t>
      </w:r>
      <w:r>
        <w:rPr>
          <w:rFonts w:eastAsia="Times New Roman"/>
          <w:lang w:eastAsia="en-GB"/>
        </w:rPr>
        <w:t xml:space="preserve">note: </w:t>
      </w:r>
      <w:r>
        <w:rPr>
          <w:rFonts w:eastAsia="Times New Roman" w:hint="eastAsia"/>
          <w:lang w:eastAsia="en-GB"/>
        </w:rPr>
        <w:t>This section is reserved for future used. The templ</w:t>
      </w:r>
      <w:r>
        <w:rPr>
          <w:rFonts w:eastAsia="SimSun" w:hint="eastAsia"/>
          <w:lang w:val="en-US" w:eastAsia="zh-CN"/>
        </w:rPr>
        <w:t>a</w:t>
      </w:r>
      <w:r>
        <w:rPr>
          <w:rFonts w:eastAsia="Times New Roman" w:hint="eastAsia"/>
          <w:lang w:eastAsia="en-GB"/>
        </w:rPr>
        <w:t>te for inter-band FR2 NR CA combination can be referred to TR38.851</w:t>
      </w:r>
    </w:p>
    <w:p w14:paraId="45DBE295" w14:textId="77777777" w:rsidR="00FA1421" w:rsidRDefault="00000000">
      <w:pPr>
        <w:pStyle w:val="Heading1"/>
        <w:rPr>
          <w:rFonts w:cs="Arial"/>
        </w:rPr>
      </w:pPr>
      <w:bookmarkStart w:id="375" w:name="_Toc24942"/>
      <w:bookmarkStart w:id="376" w:name="_Toc109047250"/>
      <w:bookmarkStart w:id="377" w:name="_Toc16729"/>
      <w:r>
        <w:t>7</w:t>
      </w:r>
      <w:r>
        <w:tab/>
      </w:r>
      <w:r>
        <w:rPr>
          <w:rFonts w:cs="Arial"/>
          <w:lang w:eastAsia="zh-CN"/>
        </w:rPr>
        <w:t>Dual Connectivity</w:t>
      </w:r>
      <w:r>
        <w:rPr>
          <w:rFonts w:cs="Arial"/>
        </w:rPr>
        <w:t>: Specific Band Combination Part</w:t>
      </w:r>
      <w:bookmarkEnd w:id="375"/>
      <w:bookmarkEnd w:id="376"/>
      <w:bookmarkEnd w:id="377"/>
    </w:p>
    <w:p w14:paraId="1F903D1B" w14:textId="77777777" w:rsidR="00FA1421" w:rsidRDefault="00000000">
      <w:pPr>
        <w:pStyle w:val="Heading2"/>
      </w:pPr>
      <w:bookmarkStart w:id="378" w:name="_Toc109047251"/>
      <w:bookmarkStart w:id="379" w:name="_Toc5760"/>
      <w:bookmarkStart w:id="380" w:name="_Toc21388"/>
      <w:r>
        <w:t>7.</w:t>
      </w:r>
      <w:r>
        <w:rPr>
          <w:rFonts w:hint="eastAsia"/>
          <w:lang w:eastAsia="zh-CN"/>
        </w:rPr>
        <w:t>x</w:t>
      </w:r>
      <w:r>
        <w:tab/>
        <w:t>DC_nX-nY</w:t>
      </w:r>
      <w:bookmarkEnd w:id="378"/>
      <w:bookmarkEnd w:id="379"/>
      <w:bookmarkEnd w:id="380"/>
    </w:p>
    <w:p w14:paraId="7B84F984" w14:textId="77777777" w:rsidR="00FA142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eastAsia="SimSun" w:hint="eastAsia"/>
          <w:lang w:val="en-US" w:eastAsia="zh-CN"/>
        </w:rPr>
        <w:t>d</w:t>
      </w:r>
      <w:r>
        <w:rPr>
          <w:rFonts w:eastAsia="Times New Roman"/>
          <w:lang w:eastAsia="en-GB"/>
        </w:rPr>
        <w:t xml:space="preserve">itor's note: </w:t>
      </w:r>
      <w:r>
        <w:rPr>
          <w:rFonts w:eastAsia="Times New Roman" w:hint="eastAsia"/>
          <w:lang w:eastAsia="en-GB"/>
        </w:rPr>
        <w:t>The texts for NR DC can only be added associated with the texts for the corresponding inter-band 2 bands UL CA above, which means pure TP to TR to included NR DC configuration is not allowed.</w:t>
      </w:r>
    </w:p>
    <w:p w14:paraId="37652C73" w14:textId="77777777" w:rsidR="00FA1421" w:rsidRDefault="00000000">
      <w:pPr>
        <w:pStyle w:val="Heading3"/>
        <w:rPr>
          <w:rFonts w:cs="Arial"/>
          <w:lang w:val="en-US" w:eastAsia="zh-CN"/>
        </w:rPr>
      </w:pPr>
      <w:bookmarkStart w:id="381" w:name="_Toc17940"/>
      <w:bookmarkStart w:id="382" w:name="_Toc24245"/>
      <w:bookmarkStart w:id="383" w:name="_Toc109047252"/>
      <w:r>
        <w:t>7.x.1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381"/>
      <w:bookmarkEnd w:id="382"/>
      <w:bookmarkEnd w:id="383"/>
    </w:p>
    <w:p w14:paraId="3F66F60B" w14:textId="77777777" w:rsidR="00FA1421" w:rsidRDefault="00000000">
      <w:pPr>
        <w:pStyle w:val="TH"/>
        <w:rPr>
          <w:rFonts w:cs="Arial"/>
        </w:rPr>
      </w:pPr>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A1421" w14:paraId="33646878" w14:textId="77777777">
        <w:trPr>
          <w:tblHeader/>
          <w:jc w:val="center"/>
        </w:trPr>
        <w:tc>
          <w:tcPr>
            <w:tcW w:w="2853" w:type="dxa"/>
            <w:vAlign w:val="center"/>
          </w:tcPr>
          <w:p w14:paraId="6BF9DBA9" w14:textId="77777777" w:rsidR="00FA1421" w:rsidRDefault="00000000">
            <w:pPr>
              <w:pStyle w:val="TAH"/>
              <w:rPr>
                <w:rFonts w:cs="Arial"/>
                <w:lang w:val="en-US" w:eastAsia="fi-FI"/>
              </w:rPr>
            </w:pPr>
            <w:r>
              <w:rPr>
                <w:rFonts w:cs="Arial"/>
                <w:lang w:val="en-US" w:eastAsia="zh-CN"/>
              </w:rPr>
              <w:t>NR DC</w:t>
            </w:r>
          </w:p>
          <w:p w14:paraId="6B6CD02A" w14:textId="77777777" w:rsidR="00FA1421" w:rsidRDefault="00000000">
            <w:pPr>
              <w:pStyle w:val="TAH"/>
              <w:rPr>
                <w:rFonts w:cs="Arial"/>
                <w:lang w:val="en-US" w:eastAsia="fi-FI"/>
              </w:rPr>
            </w:pPr>
            <w:r>
              <w:rPr>
                <w:rFonts w:cs="Arial"/>
                <w:lang w:val="en-US" w:eastAsia="fi-FI"/>
              </w:rPr>
              <w:t>configuration</w:t>
            </w:r>
          </w:p>
        </w:tc>
        <w:tc>
          <w:tcPr>
            <w:tcW w:w="2892" w:type="dxa"/>
            <w:vAlign w:val="center"/>
          </w:tcPr>
          <w:p w14:paraId="487AB925" w14:textId="77777777" w:rsidR="00FA142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271D8AD9" w14:textId="77777777" w:rsidR="00FA1421" w:rsidRDefault="00000000">
            <w:pPr>
              <w:pStyle w:val="TAH"/>
              <w:rPr>
                <w:rFonts w:cs="Arial"/>
                <w:lang w:eastAsia="fi-FI"/>
              </w:rPr>
            </w:pPr>
            <w:r>
              <w:rPr>
                <w:rFonts w:cs="Arial"/>
                <w:lang w:val="en-US" w:eastAsia="fi-FI"/>
              </w:rPr>
              <w:t>configuration</w:t>
            </w:r>
          </w:p>
        </w:tc>
      </w:tr>
      <w:tr w:rsidR="00FA1421" w14:paraId="5024ED77" w14:textId="77777777">
        <w:trPr>
          <w:trHeight w:val="207"/>
          <w:jc w:val="center"/>
        </w:trPr>
        <w:tc>
          <w:tcPr>
            <w:tcW w:w="2853" w:type="dxa"/>
            <w:vAlign w:val="center"/>
          </w:tcPr>
          <w:p w14:paraId="2E08A1EE" w14:textId="77777777" w:rsidR="00FA1421"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1C38F53D" w14:textId="77777777" w:rsidR="00FA1421"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33B6D2EF" w14:textId="77777777" w:rsidR="00FA1421" w:rsidRDefault="00FA1421">
      <w:pPr>
        <w:rPr>
          <w:lang w:val="en-US" w:eastAsia="zh-CN"/>
        </w:rPr>
      </w:pPr>
    </w:p>
    <w:p w14:paraId="07C6F976" w14:textId="77777777" w:rsidR="00FA1421" w:rsidRDefault="00000000">
      <w:pPr>
        <w:pStyle w:val="Heading3"/>
        <w:rPr>
          <w:rFonts w:cs="Arial"/>
          <w:lang w:val="en-US" w:eastAsia="zh-CN"/>
        </w:rPr>
      </w:pPr>
      <w:bookmarkStart w:id="384" w:name="_Toc6468"/>
      <w:bookmarkStart w:id="385" w:name="_Toc109047253"/>
      <w:bookmarkStart w:id="386" w:name="_Toc3591"/>
      <w:r>
        <w:t>7.x.2</w:t>
      </w:r>
      <w:r>
        <w:tab/>
      </w:r>
      <w:r>
        <w:rPr>
          <w:rFonts w:eastAsia="SimSun" w:cs="Arial"/>
          <w:lang w:val="en-US" w:eastAsia="zh-CN"/>
        </w:rPr>
        <w:t>M</w:t>
      </w:r>
      <w:r>
        <w:rPr>
          <w:rFonts w:cs="Arial"/>
        </w:rPr>
        <w:t>aximum output power for NR-DC</w:t>
      </w:r>
      <w:bookmarkEnd w:id="384"/>
      <w:bookmarkEnd w:id="385"/>
      <w:bookmarkEnd w:id="386"/>
    </w:p>
    <w:p w14:paraId="775CE726" w14:textId="77777777" w:rsidR="00FA142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A1421" w14:paraId="299C724B" w14:textId="77777777">
        <w:tc>
          <w:tcPr>
            <w:tcW w:w="4305" w:type="dxa"/>
          </w:tcPr>
          <w:p w14:paraId="421CA15A" w14:textId="77777777" w:rsidR="00FA1421" w:rsidRDefault="00000000">
            <w:pPr>
              <w:pStyle w:val="TAH"/>
              <w:rPr>
                <w:rFonts w:cs="Arial"/>
              </w:rPr>
            </w:pPr>
            <w:r>
              <w:rPr>
                <w:rFonts w:cs="Arial"/>
              </w:rPr>
              <w:t>Uplink CA Configuration</w:t>
            </w:r>
          </w:p>
        </w:tc>
        <w:tc>
          <w:tcPr>
            <w:tcW w:w="2622" w:type="dxa"/>
          </w:tcPr>
          <w:p w14:paraId="5F66DFF9" w14:textId="77777777" w:rsidR="00FA142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08AB2AFA" w14:textId="77777777" w:rsidR="00FA1421" w:rsidRDefault="00000000">
            <w:pPr>
              <w:pStyle w:val="TAH"/>
              <w:rPr>
                <w:rFonts w:cs="Arial"/>
              </w:rPr>
            </w:pPr>
            <w:r>
              <w:rPr>
                <w:rFonts w:cs="Arial"/>
              </w:rPr>
              <w:t>Tolerance (dB)</w:t>
            </w:r>
            <w:r>
              <w:rPr>
                <w:rFonts w:cs="Arial"/>
              </w:rPr>
              <w:tab/>
            </w:r>
          </w:p>
        </w:tc>
      </w:tr>
      <w:tr w:rsidR="00FA1421" w14:paraId="6A617A22" w14:textId="77777777">
        <w:tc>
          <w:tcPr>
            <w:tcW w:w="4305" w:type="dxa"/>
          </w:tcPr>
          <w:p w14:paraId="71D966EF" w14:textId="77777777" w:rsidR="00FA1421" w:rsidRDefault="00000000">
            <w:pPr>
              <w:pStyle w:val="TAC"/>
              <w:rPr>
                <w:rFonts w:cs="Arial"/>
                <w:lang w:val="en-US" w:eastAsia="zh-CN"/>
              </w:rPr>
            </w:pPr>
            <w:r>
              <w:rPr>
                <w:rFonts w:cs="Arial"/>
                <w:lang w:val="en-US" w:eastAsia="zh-CN"/>
              </w:rPr>
              <w:t>DC_nXA-nYA</w:t>
            </w:r>
          </w:p>
        </w:tc>
        <w:tc>
          <w:tcPr>
            <w:tcW w:w="2622" w:type="dxa"/>
          </w:tcPr>
          <w:p w14:paraId="3C4EC7CD" w14:textId="77777777" w:rsidR="00FA1421" w:rsidRDefault="00000000">
            <w:pPr>
              <w:pStyle w:val="TAC"/>
              <w:rPr>
                <w:rFonts w:cs="Arial"/>
                <w:lang w:val="en-US" w:eastAsia="zh-CN"/>
              </w:rPr>
            </w:pPr>
            <w:r>
              <w:rPr>
                <w:rFonts w:cs="Arial"/>
                <w:lang w:val="en-US" w:eastAsia="zh-CN"/>
              </w:rPr>
              <w:t>23</w:t>
            </w:r>
          </w:p>
        </w:tc>
        <w:tc>
          <w:tcPr>
            <w:tcW w:w="2930" w:type="dxa"/>
          </w:tcPr>
          <w:p w14:paraId="3553C962" w14:textId="77777777" w:rsidR="00FA1421"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389759C5" w14:textId="77777777" w:rsidR="00FA1421" w:rsidRDefault="00FA1421">
      <w:pPr>
        <w:rPr>
          <w:lang w:val="en-US" w:eastAsia="zh-CN"/>
        </w:rPr>
      </w:pPr>
    </w:p>
    <w:p w14:paraId="215BB83B" w14:textId="77777777" w:rsidR="00FA1421" w:rsidRDefault="00000000">
      <w:pPr>
        <w:pStyle w:val="Heading8"/>
      </w:pPr>
      <w:r>
        <w:br w:type="page"/>
      </w:r>
      <w:bookmarkStart w:id="387" w:name="_Toc2931"/>
      <w:bookmarkStart w:id="388" w:name="_Toc109047254"/>
      <w:bookmarkStart w:id="389" w:name="_Toc20234"/>
      <w:r>
        <w:t>Annex &lt;X&gt; (informative):</w:t>
      </w:r>
      <w:r>
        <w:br/>
        <w:t>Change history</w:t>
      </w:r>
      <w:bookmarkEnd w:id="387"/>
      <w:bookmarkEnd w:id="388"/>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FA1421" w14:paraId="54A512F4" w14:textId="77777777">
        <w:trPr>
          <w:cantSplit/>
        </w:trPr>
        <w:tc>
          <w:tcPr>
            <w:tcW w:w="9639" w:type="dxa"/>
            <w:gridSpan w:val="8"/>
            <w:tcBorders>
              <w:bottom w:val="nil"/>
            </w:tcBorders>
            <w:shd w:val="solid" w:color="FFFFFF" w:fill="auto"/>
          </w:tcPr>
          <w:p w14:paraId="56B764DB" w14:textId="77777777" w:rsidR="00FA1421" w:rsidRDefault="00000000">
            <w:pPr>
              <w:pStyle w:val="TAH"/>
              <w:rPr>
                <w:sz w:val="16"/>
              </w:rPr>
            </w:pPr>
            <w:bookmarkStart w:id="390" w:name="historyclause"/>
            <w:bookmarkEnd w:id="390"/>
            <w:r>
              <w:t>Change history</w:t>
            </w:r>
          </w:p>
        </w:tc>
      </w:tr>
      <w:tr w:rsidR="00FA1421" w14:paraId="454FF16F" w14:textId="77777777">
        <w:tc>
          <w:tcPr>
            <w:tcW w:w="800" w:type="dxa"/>
            <w:shd w:val="pct10" w:color="auto" w:fill="FFFFFF"/>
          </w:tcPr>
          <w:p w14:paraId="5BD4FBF9" w14:textId="77777777" w:rsidR="00FA1421" w:rsidRDefault="00000000">
            <w:pPr>
              <w:pStyle w:val="TAH"/>
              <w:rPr>
                <w:sz w:val="16"/>
                <w:szCs w:val="16"/>
              </w:rPr>
            </w:pPr>
            <w:r>
              <w:rPr>
                <w:sz w:val="16"/>
                <w:szCs w:val="16"/>
              </w:rPr>
              <w:t>Date</w:t>
            </w:r>
          </w:p>
        </w:tc>
        <w:tc>
          <w:tcPr>
            <w:tcW w:w="1061" w:type="dxa"/>
            <w:shd w:val="pct10" w:color="auto" w:fill="FFFFFF"/>
          </w:tcPr>
          <w:p w14:paraId="14D3576D" w14:textId="77777777" w:rsidR="00FA1421" w:rsidRDefault="00000000">
            <w:pPr>
              <w:pStyle w:val="TAH"/>
              <w:rPr>
                <w:sz w:val="16"/>
                <w:szCs w:val="16"/>
              </w:rPr>
            </w:pPr>
            <w:r>
              <w:rPr>
                <w:sz w:val="16"/>
                <w:szCs w:val="16"/>
              </w:rPr>
              <w:t>Meeting</w:t>
            </w:r>
          </w:p>
        </w:tc>
        <w:tc>
          <w:tcPr>
            <w:tcW w:w="1085" w:type="dxa"/>
            <w:shd w:val="pct10" w:color="auto" w:fill="FFFFFF"/>
          </w:tcPr>
          <w:p w14:paraId="0ACDAD85" w14:textId="77777777" w:rsidR="00FA1421" w:rsidRDefault="00000000">
            <w:pPr>
              <w:pStyle w:val="TAH"/>
              <w:rPr>
                <w:sz w:val="16"/>
                <w:szCs w:val="16"/>
              </w:rPr>
            </w:pPr>
            <w:r>
              <w:rPr>
                <w:sz w:val="16"/>
                <w:szCs w:val="16"/>
              </w:rPr>
              <w:t>TDoc</w:t>
            </w:r>
          </w:p>
        </w:tc>
        <w:tc>
          <w:tcPr>
            <w:tcW w:w="456" w:type="dxa"/>
            <w:shd w:val="pct10" w:color="auto" w:fill="FFFFFF"/>
          </w:tcPr>
          <w:p w14:paraId="0F866E48" w14:textId="77777777" w:rsidR="00FA1421" w:rsidRDefault="00000000">
            <w:pPr>
              <w:pStyle w:val="TAH"/>
              <w:rPr>
                <w:sz w:val="16"/>
                <w:szCs w:val="16"/>
              </w:rPr>
            </w:pPr>
            <w:r>
              <w:rPr>
                <w:sz w:val="16"/>
                <w:szCs w:val="16"/>
              </w:rPr>
              <w:t>CR</w:t>
            </w:r>
          </w:p>
        </w:tc>
        <w:tc>
          <w:tcPr>
            <w:tcW w:w="426" w:type="dxa"/>
            <w:shd w:val="pct10" w:color="auto" w:fill="FFFFFF"/>
          </w:tcPr>
          <w:p w14:paraId="33418504" w14:textId="77777777" w:rsidR="00FA1421" w:rsidRDefault="00000000">
            <w:pPr>
              <w:pStyle w:val="TAH"/>
              <w:rPr>
                <w:sz w:val="16"/>
                <w:szCs w:val="16"/>
              </w:rPr>
            </w:pPr>
            <w:r>
              <w:rPr>
                <w:sz w:val="16"/>
                <w:szCs w:val="16"/>
              </w:rPr>
              <w:t>Rev</w:t>
            </w:r>
          </w:p>
        </w:tc>
        <w:tc>
          <w:tcPr>
            <w:tcW w:w="425" w:type="dxa"/>
            <w:shd w:val="pct10" w:color="auto" w:fill="FFFFFF"/>
          </w:tcPr>
          <w:p w14:paraId="7398C184" w14:textId="77777777" w:rsidR="00FA1421" w:rsidRDefault="00000000">
            <w:pPr>
              <w:pStyle w:val="TAH"/>
              <w:rPr>
                <w:sz w:val="16"/>
                <w:szCs w:val="16"/>
              </w:rPr>
            </w:pPr>
            <w:r>
              <w:rPr>
                <w:sz w:val="16"/>
                <w:szCs w:val="16"/>
              </w:rPr>
              <w:t>Cat</w:t>
            </w:r>
          </w:p>
        </w:tc>
        <w:tc>
          <w:tcPr>
            <w:tcW w:w="4678" w:type="dxa"/>
            <w:shd w:val="pct10" w:color="auto" w:fill="FFFFFF"/>
          </w:tcPr>
          <w:p w14:paraId="4644E7B4" w14:textId="77777777" w:rsidR="00FA1421" w:rsidRDefault="00000000">
            <w:pPr>
              <w:pStyle w:val="TAH"/>
              <w:rPr>
                <w:sz w:val="16"/>
                <w:szCs w:val="16"/>
              </w:rPr>
            </w:pPr>
            <w:r>
              <w:rPr>
                <w:sz w:val="16"/>
                <w:szCs w:val="16"/>
              </w:rPr>
              <w:t>Subject/Comment</w:t>
            </w:r>
          </w:p>
        </w:tc>
        <w:tc>
          <w:tcPr>
            <w:tcW w:w="708" w:type="dxa"/>
            <w:shd w:val="pct10" w:color="auto" w:fill="FFFFFF"/>
          </w:tcPr>
          <w:p w14:paraId="5C79BCE1" w14:textId="77777777" w:rsidR="00FA1421" w:rsidRDefault="00000000">
            <w:pPr>
              <w:pStyle w:val="TAH"/>
              <w:rPr>
                <w:sz w:val="16"/>
                <w:szCs w:val="16"/>
              </w:rPr>
            </w:pPr>
            <w:r>
              <w:rPr>
                <w:sz w:val="16"/>
                <w:szCs w:val="16"/>
              </w:rPr>
              <w:t>New version</w:t>
            </w:r>
          </w:p>
        </w:tc>
      </w:tr>
      <w:tr w:rsidR="00FA1421" w14:paraId="38900FED" w14:textId="77777777">
        <w:tc>
          <w:tcPr>
            <w:tcW w:w="800" w:type="dxa"/>
            <w:shd w:val="solid" w:color="FFFFFF" w:fill="auto"/>
          </w:tcPr>
          <w:p w14:paraId="26EE062B" w14:textId="77777777" w:rsidR="00FA1421" w:rsidRDefault="00000000">
            <w:pPr>
              <w:pStyle w:val="TAC"/>
              <w:rPr>
                <w:sz w:val="16"/>
                <w:szCs w:val="16"/>
              </w:rPr>
            </w:pPr>
            <w:r>
              <w:rPr>
                <w:rFonts w:eastAsia="SimSun" w:hint="eastAsia"/>
                <w:sz w:val="16"/>
                <w:szCs w:val="16"/>
                <w:lang w:val="en-US" w:eastAsia="zh-CN"/>
              </w:rPr>
              <w:t>2022-08</w:t>
            </w:r>
          </w:p>
        </w:tc>
        <w:tc>
          <w:tcPr>
            <w:tcW w:w="1061" w:type="dxa"/>
            <w:shd w:val="solid" w:color="FFFFFF" w:fill="auto"/>
          </w:tcPr>
          <w:p w14:paraId="146F671B" w14:textId="77777777" w:rsidR="00FA1421" w:rsidRDefault="00000000">
            <w:pPr>
              <w:pStyle w:val="TAC"/>
              <w:rPr>
                <w:sz w:val="16"/>
                <w:szCs w:val="16"/>
              </w:rPr>
            </w:pPr>
            <w:r>
              <w:rPr>
                <w:rFonts w:eastAsia="SimSun" w:hint="eastAsia"/>
                <w:sz w:val="16"/>
                <w:szCs w:val="16"/>
                <w:lang w:val="en-US" w:eastAsia="zh-CN"/>
              </w:rPr>
              <w:t>RAN4 #104e</w:t>
            </w:r>
          </w:p>
        </w:tc>
        <w:tc>
          <w:tcPr>
            <w:tcW w:w="1085" w:type="dxa"/>
            <w:shd w:val="solid" w:color="FFFFFF" w:fill="auto"/>
          </w:tcPr>
          <w:p w14:paraId="10D3353A" w14:textId="77777777" w:rsidR="00FA1421" w:rsidRDefault="00000000">
            <w:pPr>
              <w:pStyle w:val="TAC"/>
              <w:rPr>
                <w:sz w:val="16"/>
                <w:szCs w:val="16"/>
              </w:rPr>
            </w:pPr>
            <w:r>
              <w:rPr>
                <w:rFonts w:eastAsia="SimSun" w:hint="eastAsia"/>
                <w:sz w:val="16"/>
                <w:szCs w:val="16"/>
                <w:lang w:val="en-US" w:eastAsia="zh-CN"/>
              </w:rPr>
              <w:t>R4-2212740</w:t>
            </w:r>
          </w:p>
        </w:tc>
        <w:tc>
          <w:tcPr>
            <w:tcW w:w="456" w:type="dxa"/>
            <w:shd w:val="solid" w:color="FFFFFF" w:fill="auto"/>
          </w:tcPr>
          <w:p w14:paraId="11ADB150" w14:textId="77777777" w:rsidR="00FA1421" w:rsidRDefault="00FA1421">
            <w:pPr>
              <w:pStyle w:val="TAC"/>
              <w:rPr>
                <w:sz w:val="16"/>
                <w:szCs w:val="16"/>
              </w:rPr>
            </w:pPr>
          </w:p>
        </w:tc>
        <w:tc>
          <w:tcPr>
            <w:tcW w:w="426" w:type="dxa"/>
            <w:shd w:val="solid" w:color="FFFFFF" w:fill="auto"/>
          </w:tcPr>
          <w:p w14:paraId="4F78093A" w14:textId="77777777" w:rsidR="00FA1421" w:rsidRDefault="00FA1421">
            <w:pPr>
              <w:pStyle w:val="TAC"/>
              <w:rPr>
                <w:sz w:val="16"/>
                <w:szCs w:val="16"/>
              </w:rPr>
            </w:pPr>
          </w:p>
        </w:tc>
        <w:tc>
          <w:tcPr>
            <w:tcW w:w="425" w:type="dxa"/>
            <w:shd w:val="solid" w:color="FFFFFF" w:fill="auto"/>
          </w:tcPr>
          <w:p w14:paraId="4B06D4A1" w14:textId="77777777" w:rsidR="00FA1421" w:rsidRDefault="00FA1421">
            <w:pPr>
              <w:pStyle w:val="TAC"/>
              <w:rPr>
                <w:sz w:val="16"/>
                <w:szCs w:val="16"/>
              </w:rPr>
            </w:pPr>
          </w:p>
        </w:tc>
        <w:tc>
          <w:tcPr>
            <w:tcW w:w="4678" w:type="dxa"/>
            <w:shd w:val="solid" w:color="FFFFFF" w:fill="auto"/>
          </w:tcPr>
          <w:p w14:paraId="6018072B" w14:textId="77777777" w:rsidR="00FA1421"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14D7DEEE" w14:textId="77777777" w:rsidR="00FA1421" w:rsidRDefault="00000000">
            <w:pPr>
              <w:pStyle w:val="TAC"/>
              <w:rPr>
                <w:sz w:val="16"/>
                <w:szCs w:val="16"/>
                <w:lang w:val="en-US"/>
              </w:rPr>
            </w:pPr>
            <w:r>
              <w:rPr>
                <w:rFonts w:eastAsia="SimSun" w:hint="eastAsia"/>
                <w:sz w:val="16"/>
                <w:szCs w:val="16"/>
                <w:lang w:val="en-US" w:eastAsia="zh-CN"/>
              </w:rPr>
              <w:t>0.0.0</w:t>
            </w:r>
          </w:p>
        </w:tc>
      </w:tr>
      <w:tr w:rsidR="00FA1421" w14:paraId="13D514C0" w14:textId="77777777">
        <w:tc>
          <w:tcPr>
            <w:tcW w:w="800" w:type="dxa"/>
            <w:shd w:val="solid" w:color="FFFFFF" w:fill="auto"/>
          </w:tcPr>
          <w:p w14:paraId="09BFCB2C" w14:textId="77777777" w:rsidR="00FA1421" w:rsidRDefault="00000000">
            <w:pPr>
              <w:pStyle w:val="TAC"/>
              <w:rPr>
                <w:rFonts w:eastAsia="SimSun"/>
                <w:sz w:val="16"/>
                <w:szCs w:val="16"/>
                <w:lang w:val="en-US" w:eastAsia="zh-CN"/>
              </w:rPr>
            </w:pPr>
            <w:r>
              <w:rPr>
                <w:rFonts w:eastAsia="SimSun" w:hint="eastAsia"/>
                <w:sz w:val="16"/>
                <w:szCs w:val="16"/>
                <w:lang w:val="en-US" w:eastAsia="zh-CN"/>
              </w:rPr>
              <w:t>2022-08</w:t>
            </w:r>
          </w:p>
        </w:tc>
        <w:tc>
          <w:tcPr>
            <w:tcW w:w="1061" w:type="dxa"/>
            <w:shd w:val="solid" w:color="FFFFFF" w:fill="auto"/>
          </w:tcPr>
          <w:p w14:paraId="1DE202D2" w14:textId="77777777" w:rsidR="00FA1421" w:rsidRDefault="00000000">
            <w:pPr>
              <w:pStyle w:val="TAC"/>
              <w:rPr>
                <w:rFonts w:eastAsia="SimSun"/>
                <w:sz w:val="16"/>
                <w:szCs w:val="16"/>
                <w:lang w:val="en-US" w:eastAsia="zh-CN"/>
              </w:rPr>
            </w:pPr>
            <w:r>
              <w:rPr>
                <w:rFonts w:eastAsia="SimSun" w:hint="eastAsia"/>
                <w:sz w:val="16"/>
                <w:szCs w:val="16"/>
                <w:lang w:val="en-US" w:eastAsia="zh-CN"/>
              </w:rPr>
              <w:t>RAN4 #104e</w:t>
            </w:r>
          </w:p>
        </w:tc>
        <w:tc>
          <w:tcPr>
            <w:tcW w:w="1085" w:type="dxa"/>
            <w:shd w:val="solid" w:color="FFFFFF" w:fill="auto"/>
          </w:tcPr>
          <w:p w14:paraId="0292EFBC" w14:textId="77777777" w:rsidR="00FA1421" w:rsidRDefault="00000000">
            <w:pPr>
              <w:pStyle w:val="TAC"/>
              <w:rPr>
                <w:rFonts w:eastAsia="SimSun"/>
                <w:sz w:val="16"/>
                <w:szCs w:val="16"/>
                <w:lang w:val="en-US" w:eastAsia="zh-CN"/>
              </w:rPr>
            </w:pPr>
            <w:r>
              <w:rPr>
                <w:rFonts w:eastAsia="SimSun" w:hint="eastAsia"/>
                <w:sz w:val="16"/>
                <w:szCs w:val="16"/>
                <w:lang w:val="en-US" w:eastAsia="zh-CN"/>
              </w:rPr>
              <w:t>R4-2212741</w:t>
            </w:r>
          </w:p>
        </w:tc>
        <w:tc>
          <w:tcPr>
            <w:tcW w:w="456" w:type="dxa"/>
            <w:shd w:val="solid" w:color="FFFFFF" w:fill="auto"/>
          </w:tcPr>
          <w:p w14:paraId="5A03B0AC" w14:textId="77777777" w:rsidR="00FA1421" w:rsidRDefault="00FA1421">
            <w:pPr>
              <w:pStyle w:val="TAC"/>
              <w:rPr>
                <w:sz w:val="16"/>
                <w:szCs w:val="16"/>
              </w:rPr>
            </w:pPr>
          </w:p>
        </w:tc>
        <w:tc>
          <w:tcPr>
            <w:tcW w:w="426" w:type="dxa"/>
            <w:shd w:val="solid" w:color="FFFFFF" w:fill="auto"/>
          </w:tcPr>
          <w:p w14:paraId="5A9DAB39" w14:textId="77777777" w:rsidR="00FA1421" w:rsidRDefault="00FA1421">
            <w:pPr>
              <w:pStyle w:val="TAC"/>
              <w:rPr>
                <w:sz w:val="16"/>
                <w:szCs w:val="16"/>
              </w:rPr>
            </w:pPr>
          </w:p>
        </w:tc>
        <w:tc>
          <w:tcPr>
            <w:tcW w:w="425" w:type="dxa"/>
            <w:shd w:val="solid" w:color="FFFFFF" w:fill="auto"/>
          </w:tcPr>
          <w:p w14:paraId="6DBE9A66" w14:textId="77777777" w:rsidR="00FA1421" w:rsidRDefault="00FA1421">
            <w:pPr>
              <w:pStyle w:val="TAC"/>
              <w:rPr>
                <w:sz w:val="16"/>
                <w:szCs w:val="16"/>
              </w:rPr>
            </w:pPr>
          </w:p>
        </w:tc>
        <w:tc>
          <w:tcPr>
            <w:tcW w:w="4678" w:type="dxa"/>
            <w:shd w:val="solid" w:color="FFFFFF" w:fill="auto"/>
          </w:tcPr>
          <w:p w14:paraId="44361C16" w14:textId="77777777" w:rsidR="00FA1421"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6AE05A85" w14:textId="77777777" w:rsidR="00FA1421" w:rsidRDefault="00000000">
            <w:pPr>
              <w:pStyle w:val="TAL"/>
              <w:rPr>
                <w:rFonts w:eastAsia="SimSun"/>
                <w:sz w:val="16"/>
                <w:szCs w:val="16"/>
                <w:lang w:val="en-US" w:eastAsia="zh-CN"/>
              </w:rPr>
            </w:pPr>
            <w:r>
              <w:rPr>
                <w:rFonts w:eastAsia="SimSun"/>
                <w:sz w:val="16"/>
                <w:szCs w:val="16"/>
                <w:lang w:val="en-US" w:eastAsia="zh-CN"/>
              </w:rPr>
              <w:t>R4-2215016</w:t>
            </w:r>
            <w:r>
              <w:rPr>
                <w:rFonts w:eastAsia="SimSun"/>
                <w:sz w:val="16"/>
                <w:szCs w:val="16"/>
                <w:lang w:val="en-US" w:eastAsia="zh-CN"/>
              </w:rPr>
              <w:tab/>
              <w:t>TP for TR 38.818-02-01 to include CA_n1-n26</w:t>
            </w:r>
          </w:p>
          <w:p w14:paraId="3BFD9B0D" w14:textId="77777777" w:rsidR="00FA1421" w:rsidRDefault="00000000">
            <w:pPr>
              <w:pStyle w:val="TAL"/>
              <w:rPr>
                <w:rFonts w:eastAsia="SimSun"/>
                <w:sz w:val="16"/>
                <w:szCs w:val="16"/>
                <w:lang w:val="en-US" w:eastAsia="zh-CN"/>
              </w:rPr>
            </w:pPr>
            <w:r>
              <w:rPr>
                <w:rFonts w:eastAsia="SimSun"/>
                <w:sz w:val="16"/>
                <w:szCs w:val="16"/>
                <w:lang w:val="en-US" w:eastAsia="zh-CN"/>
              </w:rPr>
              <w:t>R4-2215017</w:t>
            </w:r>
            <w:r>
              <w:rPr>
                <w:rFonts w:eastAsia="SimSun"/>
                <w:sz w:val="16"/>
                <w:szCs w:val="16"/>
                <w:lang w:val="en-US" w:eastAsia="zh-CN"/>
              </w:rPr>
              <w:tab/>
              <w:t>TP for TR 38.818-02-01 to include CA_n3-n26</w:t>
            </w:r>
          </w:p>
          <w:p w14:paraId="0B320995" w14:textId="77777777" w:rsidR="00FA1421" w:rsidRDefault="00000000">
            <w:pPr>
              <w:pStyle w:val="TAL"/>
              <w:rPr>
                <w:rFonts w:eastAsia="SimSun"/>
                <w:sz w:val="16"/>
                <w:szCs w:val="16"/>
                <w:lang w:val="en-US" w:eastAsia="zh-CN"/>
              </w:rPr>
            </w:pPr>
            <w:r>
              <w:rPr>
                <w:rFonts w:eastAsia="SimSun"/>
                <w:sz w:val="16"/>
                <w:szCs w:val="16"/>
                <w:lang w:val="en-US" w:eastAsia="zh-CN"/>
              </w:rPr>
              <w:t>R4-2215018</w:t>
            </w:r>
            <w:r>
              <w:rPr>
                <w:rFonts w:eastAsia="SimSun"/>
                <w:sz w:val="16"/>
                <w:szCs w:val="16"/>
                <w:lang w:val="en-US" w:eastAsia="zh-CN"/>
              </w:rPr>
              <w:tab/>
              <w:t>TP for TR 38.818-02-01 to include CA_n7-n26</w:t>
            </w:r>
          </w:p>
          <w:p w14:paraId="19A65406" w14:textId="77777777" w:rsidR="00FA1421" w:rsidRDefault="00000000">
            <w:pPr>
              <w:pStyle w:val="TAL"/>
              <w:rPr>
                <w:rFonts w:eastAsia="SimSun"/>
                <w:sz w:val="16"/>
                <w:szCs w:val="16"/>
                <w:lang w:val="en-US" w:eastAsia="zh-CN"/>
              </w:rPr>
            </w:pPr>
            <w:r>
              <w:rPr>
                <w:rFonts w:eastAsia="SimSun"/>
                <w:sz w:val="16"/>
                <w:szCs w:val="16"/>
                <w:lang w:val="en-US" w:eastAsia="zh-CN"/>
              </w:rPr>
              <w:t>R4-2215019</w:t>
            </w:r>
            <w:r>
              <w:rPr>
                <w:rFonts w:eastAsia="SimSun"/>
                <w:sz w:val="16"/>
                <w:szCs w:val="16"/>
                <w:lang w:val="en-US" w:eastAsia="zh-CN"/>
              </w:rPr>
              <w:tab/>
              <w:t>TP for TR 38.818-02-01 to include CA_n26-n78</w:t>
            </w:r>
          </w:p>
        </w:tc>
        <w:tc>
          <w:tcPr>
            <w:tcW w:w="708" w:type="dxa"/>
            <w:shd w:val="solid" w:color="FFFFFF" w:fill="auto"/>
          </w:tcPr>
          <w:p w14:paraId="1CF23B2E" w14:textId="77777777" w:rsidR="00FA1421" w:rsidRDefault="00000000">
            <w:pPr>
              <w:pStyle w:val="TAC"/>
              <w:rPr>
                <w:rFonts w:eastAsia="SimSun"/>
                <w:sz w:val="16"/>
                <w:szCs w:val="16"/>
                <w:lang w:val="en-US" w:eastAsia="zh-CN"/>
              </w:rPr>
            </w:pPr>
            <w:r>
              <w:rPr>
                <w:rFonts w:eastAsia="SimSun" w:hint="eastAsia"/>
                <w:sz w:val="16"/>
                <w:szCs w:val="16"/>
                <w:lang w:val="en-US" w:eastAsia="zh-CN"/>
              </w:rPr>
              <w:t>0.1.0</w:t>
            </w:r>
          </w:p>
        </w:tc>
      </w:tr>
      <w:tr w:rsidR="00FA1421" w14:paraId="5EC09719" w14:textId="77777777">
        <w:tc>
          <w:tcPr>
            <w:tcW w:w="800" w:type="dxa"/>
            <w:shd w:val="solid" w:color="FFFFFF" w:fill="auto"/>
          </w:tcPr>
          <w:p w14:paraId="7089D6B3" w14:textId="77777777" w:rsidR="00FA1421" w:rsidRDefault="00000000">
            <w:pPr>
              <w:pStyle w:val="TAC"/>
              <w:rPr>
                <w:rFonts w:eastAsia="SimSun"/>
                <w:sz w:val="16"/>
                <w:szCs w:val="16"/>
                <w:lang w:val="en-US" w:eastAsia="zh-CN"/>
              </w:rPr>
            </w:pPr>
            <w:r>
              <w:rPr>
                <w:rFonts w:eastAsia="SimSun" w:hint="eastAsia"/>
                <w:sz w:val="16"/>
                <w:szCs w:val="16"/>
                <w:lang w:val="en-US" w:eastAsia="zh-CN"/>
              </w:rPr>
              <w:t>2022-10</w:t>
            </w:r>
          </w:p>
        </w:tc>
        <w:tc>
          <w:tcPr>
            <w:tcW w:w="1061" w:type="dxa"/>
            <w:shd w:val="solid" w:color="FFFFFF" w:fill="auto"/>
          </w:tcPr>
          <w:p w14:paraId="72FE7FC5" w14:textId="77777777" w:rsidR="00FA1421" w:rsidRDefault="00000000">
            <w:pPr>
              <w:pStyle w:val="TAC"/>
              <w:rPr>
                <w:rFonts w:eastAsia="SimSun"/>
                <w:sz w:val="16"/>
                <w:szCs w:val="16"/>
                <w:lang w:val="en-US" w:eastAsia="zh-CN"/>
              </w:rPr>
            </w:pPr>
            <w:r>
              <w:rPr>
                <w:rFonts w:eastAsia="SimSun" w:hint="eastAsia"/>
                <w:sz w:val="16"/>
                <w:szCs w:val="16"/>
                <w:lang w:val="en-US" w:eastAsia="zh-CN"/>
              </w:rPr>
              <w:t>RAN4 #104-bis-e</w:t>
            </w:r>
          </w:p>
        </w:tc>
        <w:tc>
          <w:tcPr>
            <w:tcW w:w="1085" w:type="dxa"/>
            <w:shd w:val="solid" w:color="FFFFFF" w:fill="auto"/>
          </w:tcPr>
          <w:p w14:paraId="28789464" w14:textId="77777777" w:rsidR="00FA1421" w:rsidRDefault="00000000">
            <w:pPr>
              <w:pStyle w:val="TAC"/>
              <w:rPr>
                <w:rFonts w:eastAsia="SimSun"/>
                <w:sz w:val="16"/>
                <w:szCs w:val="16"/>
                <w:lang w:val="en-US" w:eastAsia="zh-CN"/>
              </w:rPr>
            </w:pPr>
            <w:r>
              <w:rPr>
                <w:rFonts w:eastAsia="SimSun" w:hint="eastAsia"/>
                <w:sz w:val="16"/>
                <w:szCs w:val="16"/>
                <w:lang w:val="en-US" w:eastAsia="zh-CN"/>
              </w:rPr>
              <w:t>R4-2215909</w:t>
            </w:r>
          </w:p>
        </w:tc>
        <w:tc>
          <w:tcPr>
            <w:tcW w:w="456" w:type="dxa"/>
            <w:shd w:val="solid" w:color="FFFFFF" w:fill="auto"/>
          </w:tcPr>
          <w:p w14:paraId="34E1827E" w14:textId="77777777" w:rsidR="00FA1421" w:rsidRDefault="00FA1421">
            <w:pPr>
              <w:pStyle w:val="TAC"/>
              <w:rPr>
                <w:sz w:val="16"/>
                <w:szCs w:val="16"/>
              </w:rPr>
            </w:pPr>
          </w:p>
        </w:tc>
        <w:tc>
          <w:tcPr>
            <w:tcW w:w="426" w:type="dxa"/>
            <w:shd w:val="solid" w:color="FFFFFF" w:fill="auto"/>
          </w:tcPr>
          <w:p w14:paraId="4A57DE29" w14:textId="77777777" w:rsidR="00FA1421" w:rsidRDefault="00FA1421">
            <w:pPr>
              <w:pStyle w:val="TAC"/>
              <w:rPr>
                <w:sz w:val="16"/>
                <w:szCs w:val="16"/>
              </w:rPr>
            </w:pPr>
          </w:p>
        </w:tc>
        <w:tc>
          <w:tcPr>
            <w:tcW w:w="425" w:type="dxa"/>
            <w:shd w:val="solid" w:color="FFFFFF" w:fill="auto"/>
          </w:tcPr>
          <w:p w14:paraId="27F2A230" w14:textId="77777777" w:rsidR="00FA1421" w:rsidRDefault="00FA1421">
            <w:pPr>
              <w:pStyle w:val="TAC"/>
              <w:rPr>
                <w:sz w:val="16"/>
                <w:szCs w:val="16"/>
              </w:rPr>
            </w:pPr>
          </w:p>
        </w:tc>
        <w:tc>
          <w:tcPr>
            <w:tcW w:w="4678" w:type="dxa"/>
            <w:shd w:val="solid" w:color="FFFFFF" w:fill="auto"/>
          </w:tcPr>
          <w:p w14:paraId="2244D65E" w14:textId="77777777" w:rsidR="00FA1421"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45E0A033" w14:textId="77777777" w:rsidR="00FA1421" w:rsidRDefault="00000000">
            <w:pPr>
              <w:pStyle w:val="TAL"/>
              <w:rPr>
                <w:rFonts w:eastAsia="SimSun"/>
                <w:sz w:val="16"/>
                <w:szCs w:val="16"/>
                <w:lang w:val="en-US" w:eastAsia="zh-CN"/>
              </w:rPr>
            </w:pPr>
            <w:r>
              <w:rPr>
                <w:rFonts w:eastAsia="SimSun"/>
                <w:sz w:val="16"/>
                <w:szCs w:val="16"/>
                <w:lang w:val="en-US" w:eastAsia="zh-CN"/>
              </w:rPr>
              <w:t>R4-2217034</w:t>
            </w:r>
            <w:r>
              <w:rPr>
                <w:rFonts w:eastAsia="SimSun"/>
                <w:sz w:val="16"/>
                <w:szCs w:val="16"/>
                <w:lang w:val="en-US" w:eastAsia="zh-CN"/>
              </w:rPr>
              <w:tab/>
              <w:t>TP for TR 38.718-02-01: CA_n26-n77</w:t>
            </w:r>
          </w:p>
          <w:p w14:paraId="556EAC61" w14:textId="77777777" w:rsidR="00FA1421" w:rsidRDefault="00000000">
            <w:pPr>
              <w:pStyle w:val="TAL"/>
              <w:rPr>
                <w:rFonts w:eastAsia="SimSun"/>
                <w:sz w:val="16"/>
                <w:szCs w:val="16"/>
                <w:lang w:val="en-US" w:eastAsia="zh-CN"/>
              </w:rPr>
            </w:pPr>
            <w:r>
              <w:rPr>
                <w:rFonts w:eastAsia="SimSun"/>
                <w:sz w:val="16"/>
                <w:szCs w:val="16"/>
                <w:lang w:val="en-US" w:eastAsia="zh-CN"/>
              </w:rPr>
              <w:t>R4-2217035</w:t>
            </w:r>
            <w:r>
              <w:rPr>
                <w:rFonts w:eastAsia="SimSun"/>
                <w:sz w:val="16"/>
                <w:szCs w:val="16"/>
                <w:lang w:val="en-US" w:eastAsia="zh-CN"/>
              </w:rPr>
              <w:tab/>
              <w:t>TP for TR 38.718-02-01: CA_n70-n77</w:t>
            </w:r>
          </w:p>
          <w:p w14:paraId="11D7D5A4" w14:textId="77777777" w:rsidR="00FA1421" w:rsidRDefault="00000000">
            <w:pPr>
              <w:pStyle w:val="TAL"/>
              <w:rPr>
                <w:rFonts w:eastAsia="SimSun"/>
                <w:sz w:val="16"/>
                <w:szCs w:val="16"/>
                <w:lang w:val="en-US" w:eastAsia="zh-CN"/>
              </w:rPr>
            </w:pPr>
            <w:r>
              <w:rPr>
                <w:rFonts w:eastAsia="SimSun"/>
                <w:sz w:val="16"/>
                <w:szCs w:val="16"/>
                <w:lang w:val="en-US" w:eastAsia="zh-CN"/>
              </w:rPr>
              <w:t>R4-2215742</w:t>
            </w:r>
            <w:r>
              <w:rPr>
                <w:rFonts w:eastAsia="SimSun"/>
                <w:sz w:val="16"/>
                <w:szCs w:val="16"/>
                <w:lang w:val="en-US" w:eastAsia="zh-CN"/>
              </w:rPr>
              <w:tab/>
              <w:t>TP for TR 38.718-02-01 CA_n12A-n25A</w:t>
            </w:r>
          </w:p>
          <w:p w14:paraId="202BA43C" w14:textId="77777777" w:rsidR="00FA1421" w:rsidRDefault="00000000">
            <w:pPr>
              <w:pStyle w:val="TAL"/>
              <w:rPr>
                <w:rFonts w:eastAsia="SimSun"/>
                <w:sz w:val="16"/>
                <w:szCs w:val="16"/>
                <w:lang w:val="en-US" w:eastAsia="zh-CN"/>
              </w:rPr>
            </w:pPr>
            <w:r>
              <w:rPr>
                <w:rFonts w:eastAsia="SimSun"/>
                <w:sz w:val="16"/>
                <w:szCs w:val="16"/>
                <w:lang w:val="en-US" w:eastAsia="zh-CN"/>
              </w:rPr>
              <w:t>R4-2216142</w:t>
            </w:r>
            <w:r>
              <w:rPr>
                <w:rFonts w:eastAsia="SimSun"/>
                <w:sz w:val="16"/>
                <w:szCs w:val="16"/>
                <w:lang w:val="en-US" w:eastAsia="zh-CN"/>
              </w:rPr>
              <w:tab/>
              <w:t>TP for TR 38.718-02-01: CA_n7-n75</w:t>
            </w:r>
          </w:p>
          <w:p w14:paraId="4548595A" w14:textId="77777777" w:rsidR="00FA1421" w:rsidRDefault="00000000">
            <w:pPr>
              <w:pStyle w:val="TAL"/>
              <w:rPr>
                <w:rFonts w:eastAsia="SimSun"/>
                <w:sz w:val="16"/>
                <w:szCs w:val="16"/>
                <w:lang w:val="en-US" w:eastAsia="zh-CN"/>
              </w:rPr>
            </w:pPr>
            <w:r>
              <w:rPr>
                <w:rFonts w:eastAsia="SimSun"/>
                <w:sz w:val="16"/>
                <w:szCs w:val="16"/>
                <w:lang w:val="en-US" w:eastAsia="zh-CN"/>
              </w:rPr>
              <w:t>R4-2217040</w:t>
            </w:r>
            <w:r>
              <w:rPr>
                <w:rFonts w:eastAsia="SimSun"/>
                <w:sz w:val="16"/>
                <w:szCs w:val="16"/>
                <w:lang w:val="en-US" w:eastAsia="zh-CN"/>
              </w:rPr>
              <w:tab/>
              <w:t>TP for TR 38.718-02-01: CA_n28-n94</w:t>
            </w:r>
          </w:p>
          <w:p w14:paraId="0398BD72" w14:textId="77777777" w:rsidR="00FA1421" w:rsidRDefault="00000000">
            <w:pPr>
              <w:pStyle w:val="TAL"/>
              <w:rPr>
                <w:rFonts w:eastAsia="SimSun"/>
                <w:sz w:val="16"/>
                <w:szCs w:val="16"/>
                <w:lang w:val="en-US" w:eastAsia="zh-CN"/>
              </w:rPr>
            </w:pPr>
            <w:r>
              <w:rPr>
                <w:rFonts w:eastAsia="SimSun"/>
                <w:sz w:val="16"/>
                <w:szCs w:val="16"/>
                <w:lang w:val="en-US" w:eastAsia="zh-CN"/>
              </w:rPr>
              <w:t>R4-2217041</w:t>
            </w:r>
            <w:r>
              <w:rPr>
                <w:rFonts w:eastAsia="SimSun"/>
                <w:sz w:val="16"/>
                <w:szCs w:val="16"/>
                <w:lang w:val="en-US" w:eastAsia="zh-CN"/>
              </w:rPr>
              <w:tab/>
              <w:t>TP for TR 38.718-02-01: CA_n78-n94</w:t>
            </w:r>
          </w:p>
          <w:p w14:paraId="15A87989" w14:textId="77777777" w:rsidR="00FA1421" w:rsidRDefault="00000000">
            <w:pPr>
              <w:pStyle w:val="TAL"/>
              <w:rPr>
                <w:rFonts w:eastAsia="SimSun"/>
                <w:sz w:val="16"/>
                <w:szCs w:val="16"/>
                <w:lang w:val="en-US" w:eastAsia="zh-CN"/>
              </w:rPr>
            </w:pPr>
            <w:r>
              <w:rPr>
                <w:rFonts w:eastAsia="SimSun"/>
                <w:sz w:val="16"/>
                <w:szCs w:val="16"/>
                <w:lang w:val="en-US" w:eastAsia="zh-CN"/>
              </w:rPr>
              <w:t>R4-2216626</w:t>
            </w:r>
            <w:r>
              <w:rPr>
                <w:rFonts w:eastAsia="SimSun"/>
                <w:sz w:val="16"/>
                <w:szCs w:val="16"/>
                <w:lang w:val="en-US" w:eastAsia="zh-CN"/>
              </w:rPr>
              <w:tab/>
              <w:t>TP for TR 38.718-02-01 on table templates and error corrections</w:t>
            </w:r>
          </w:p>
          <w:p w14:paraId="7B4B3C4E" w14:textId="77777777" w:rsidR="00FA1421" w:rsidRDefault="00000000">
            <w:pPr>
              <w:pStyle w:val="TAL"/>
              <w:rPr>
                <w:rFonts w:eastAsia="SimSun"/>
                <w:sz w:val="16"/>
                <w:szCs w:val="16"/>
                <w:lang w:val="en-US" w:eastAsia="zh-CN"/>
              </w:rPr>
            </w:pPr>
            <w:r>
              <w:rPr>
                <w:rFonts w:eastAsia="SimSun"/>
                <w:sz w:val="16"/>
                <w:szCs w:val="16"/>
                <w:lang w:val="en-US" w:eastAsia="zh-CN"/>
              </w:rPr>
              <w:t>R4-2216629</w:t>
            </w:r>
            <w:r>
              <w:rPr>
                <w:rFonts w:eastAsia="SimSun"/>
                <w:sz w:val="16"/>
                <w:szCs w:val="16"/>
                <w:lang w:val="en-US" w:eastAsia="zh-CN"/>
              </w:rPr>
              <w:tab/>
              <w:t>TP for TR 38.718-02-01 on corrections to REFSENS requirements for configurations CA_n3-n26 and CA_n7-n26</w:t>
            </w:r>
          </w:p>
          <w:p w14:paraId="10557DBE" w14:textId="77777777" w:rsidR="00FA1421" w:rsidRDefault="00000000">
            <w:pPr>
              <w:pStyle w:val="TAL"/>
              <w:rPr>
                <w:rFonts w:eastAsia="SimSun"/>
                <w:sz w:val="16"/>
                <w:szCs w:val="16"/>
                <w:lang w:val="en-US" w:eastAsia="zh-CN"/>
              </w:rPr>
            </w:pPr>
            <w:r>
              <w:rPr>
                <w:rFonts w:eastAsia="SimSun"/>
                <w:sz w:val="16"/>
                <w:szCs w:val="16"/>
                <w:lang w:val="en-US" w:eastAsia="zh-CN"/>
              </w:rPr>
              <w:t>R4-2217042</w:t>
            </w:r>
            <w:r>
              <w:rPr>
                <w:rFonts w:eastAsia="SimSun"/>
                <w:sz w:val="16"/>
                <w:szCs w:val="16"/>
                <w:lang w:val="en-US" w:eastAsia="zh-CN"/>
              </w:rPr>
              <w:tab/>
              <w:t>TP for TR 38.718-02-01 CA_n75A-n78A</w:t>
            </w:r>
          </w:p>
          <w:p w14:paraId="3AC589D0" w14:textId="77777777" w:rsidR="00FA1421" w:rsidRDefault="00000000">
            <w:pPr>
              <w:pStyle w:val="TAL"/>
              <w:rPr>
                <w:rFonts w:eastAsia="SimSun"/>
                <w:sz w:val="16"/>
                <w:szCs w:val="16"/>
                <w:lang w:val="en-US" w:eastAsia="zh-CN"/>
              </w:rPr>
            </w:pPr>
            <w:r>
              <w:rPr>
                <w:rFonts w:eastAsia="SimSun"/>
                <w:sz w:val="16"/>
                <w:szCs w:val="16"/>
                <w:lang w:val="en-US" w:eastAsia="zh-CN"/>
              </w:rPr>
              <w:t>R4-2216662</w:t>
            </w:r>
            <w:r>
              <w:rPr>
                <w:rFonts w:eastAsia="SimSun"/>
                <w:sz w:val="16"/>
                <w:szCs w:val="16"/>
                <w:lang w:val="en-US" w:eastAsia="zh-CN"/>
              </w:rPr>
              <w:tab/>
              <w:t>TP for TR 38.718-02-01 CA_n28A-n75A BCS2</w:t>
            </w:r>
          </w:p>
          <w:p w14:paraId="4744B559" w14:textId="77777777" w:rsidR="00FA1421" w:rsidRDefault="00000000">
            <w:pPr>
              <w:pStyle w:val="TAL"/>
              <w:rPr>
                <w:rFonts w:eastAsia="SimSun"/>
                <w:sz w:val="16"/>
                <w:szCs w:val="16"/>
                <w:lang w:val="en-US" w:eastAsia="zh-CN"/>
              </w:rPr>
            </w:pPr>
            <w:r>
              <w:rPr>
                <w:rFonts w:eastAsia="SimSun"/>
                <w:sz w:val="16"/>
                <w:szCs w:val="16"/>
                <w:lang w:val="en-US" w:eastAsia="zh-CN"/>
              </w:rPr>
              <w:t>R4-2216663</w:t>
            </w:r>
            <w:r>
              <w:rPr>
                <w:rFonts w:eastAsia="SimSun"/>
                <w:sz w:val="16"/>
                <w:szCs w:val="16"/>
                <w:lang w:val="en-US" w:eastAsia="zh-CN"/>
              </w:rPr>
              <w:tab/>
              <w:t>TP for TR 38.718-02-01 CA_n1A-n75A</w:t>
            </w:r>
          </w:p>
          <w:p w14:paraId="31EDE76E" w14:textId="77777777" w:rsidR="00FA1421" w:rsidRDefault="00000000">
            <w:pPr>
              <w:pStyle w:val="TAL"/>
              <w:rPr>
                <w:rFonts w:eastAsia="SimSun"/>
                <w:sz w:val="16"/>
                <w:szCs w:val="16"/>
                <w:lang w:val="en-US" w:eastAsia="zh-CN"/>
              </w:rPr>
            </w:pPr>
            <w:r>
              <w:rPr>
                <w:rFonts w:eastAsia="SimSun"/>
                <w:sz w:val="16"/>
                <w:szCs w:val="16"/>
                <w:lang w:val="en-US" w:eastAsia="zh-CN"/>
              </w:rPr>
              <w:t>R4-2216087</w:t>
            </w:r>
            <w:r>
              <w:rPr>
                <w:rFonts w:eastAsia="SimSun"/>
                <w:sz w:val="16"/>
                <w:szCs w:val="16"/>
                <w:lang w:val="en-US" w:eastAsia="zh-CN"/>
              </w:rPr>
              <w:tab/>
              <w:t>TP for TR 38.718-02-01 to update CA_n3-n26</w:t>
            </w:r>
          </w:p>
          <w:p w14:paraId="0ED44779" w14:textId="77777777" w:rsidR="00FA1421" w:rsidRDefault="00000000">
            <w:pPr>
              <w:pStyle w:val="TAL"/>
              <w:rPr>
                <w:rFonts w:eastAsia="SimSun"/>
                <w:sz w:val="16"/>
                <w:szCs w:val="16"/>
                <w:lang w:val="en-US" w:eastAsia="zh-CN"/>
              </w:rPr>
            </w:pPr>
            <w:r>
              <w:rPr>
                <w:rFonts w:eastAsia="SimSun"/>
                <w:sz w:val="16"/>
                <w:szCs w:val="16"/>
                <w:lang w:val="en-US" w:eastAsia="zh-CN"/>
              </w:rPr>
              <w:t>R4-2217100</w:t>
            </w:r>
            <w:r>
              <w:rPr>
                <w:rFonts w:eastAsia="SimSun"/>
                <w:sz w:val="16"/>
                <w:szCs w:val="16"/>
                <w:lang w:val="en-US" w:eastAsia="zh-CN"/>
              </w:rPr>
              <w:tab/>
              <w:t>TP for TR 38.718-02-01 to update CA_n7-n26</w:t>
            </w:r>
          </w:p>
        </w:tc>
        <w:tc>
          <w:tcPr>
            <w:tcW w:w="708" w:type="dxa"/>
            <w:shd w:val="solid" w:color="FFFFFF" w:fill="auto"/>
          </w:tcPr>
          <w:p w14:paraId="00C69EA4" w14:textId="77777777" w:rsidR="00FA1421" w:rsidRDefault="00000000">
            <w:pPr>
              <w:pStyle w:val="TAC"/>
              <w:rPr>
                <w:rFonts w:eastAsia="SimSun"/>
                <w:sz w:val="16"/>
                <w:szCs w:val="16"/>
                <w:lang w:val="en-US" w:eastAsia="zh-CN"/>
              </w:rPr>
            </w:pPr>
            <w:r>
              <w:rPr>
                <w:rFonts w:eastAsia="SimSun" w:hint="eastAsia"/>
                <w:sz w:val="16"/>
                <w:szCs w:val="16"/>
                <w:lang w:val="en-US" w:eastAsia="zh-CN"/>
              </w:rPr>
              <w:t>0.2.0</w:t>
            </w:r>
          </w:p>
        </w:tc>
      </w:tr>
    </w:tbl>
    <w:p w14:paraId="1D7189A7" w14:textId="77777777" w:rsidR="00FA1421" w:rsidRDefault="00FA1421"/>
    <w:sectPr w:rsidR="00FA1421">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AF13" w14:textId="77777777" w:rsidR="00875644" w:rsidRDefault="00875644">
      <w:pPr>
        <w:spacing w:after="0"/>
      </w:pPr>
      <w:r>
        <w:separator/>
      </w:r>
    </w:p>
  </w:endnote>
  <w:endnote w:type="continuationSeparator" w:id="0">
    <w:p w14:paraId="6D859067" w14:textId="77777777" w:rsidR="00875644" w:rsidRDefault="008756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71743" w14:textId="77777777" w:rsidR="00FA142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C6D8" w14:textId="77777777" w:rsidR="00875644" w:rsidRDefault="00875644">
      <w:pPr>
        <w:spacing w:after="0"/>
      </w:pPr>
      <w:r>
        <w:separator/>
      </w:r>
    </w:p>
  </w:footnote>
  <w:footnote w:type="continuationSeparator" w:id="0">
    <w:p w14:paraId="1C0BE32D" w14:textId="77777777" w:rsidR="00875644" w:rsidRDefault="008756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364C5" w14:textId="3D4F8959" w:rsidR="00FA142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359">
      <w:rPr>
        <w:rFonts w:ascii="Arial" w:hAnsi="Arial" w:cs="Arial"/>
        <w:b/>
        <w:noProof/>
        <w:sz w:val="18"/>
        <w:szCs w:val="18"/>
      </w:rPr>
      <w:t>3GPP TR 38.718-02-01 V0.2.0 (2022-10)</w:t>
    </w:r>
    <w:r>
      <w:rPr>
        <w:rFonts w:ascii="Arial" w:hAnsi="Arial" w:cs="Arial"/>
        <w:b/>
        <w:sz w:val="18"/>
        <w:szCs w:val="18"/>
      </w:rPr>
      <w:fldChar w:fldCharType="end"/>
    </w:r>
  </w:p>
  <w:p w14:paraId="3BFD9B94" w14:textId="77777777" w:rsidR="00FA142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0B465795" w14:textId="6765C0A4" w:rsidR="00FA142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359">
      <w:rPr>
        <w:rFonts w:ascii="Arial" w:hAnsi="Arial" w:cs="Arial"/>
        <w:b/>
        <w:noProof/>
        <w:sz w:val="18"/>
        <w:szCs w:val="18"/>
      </w:rPr>
      <w:t>Release 18</w:t>
    </w:r>
    <w:r>
      <w:rPr>
        <w:rFonts w:ascii="Arial" w:hAnsi="Arial" w:cs="Arial"/>
        <w:b/>
        <w:sz w:val="18"/>
        <w:szCs w:val="18"/>
      </w:rPr>
      <w:fldChar w:fldCharType="end"/>
    </w:r>
  </w:p>
  <w:p w14:paraId="249AA84D" w14:textId="77777777" w:rsidR="00FA1421" w:rsidRDefault="00FA1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5803881">
    <w:abstractNumId w:val="3"/>
  </w:num>
  <w:num w:numId="2" w16cid:durableId="326135868">
    <w:abstractNumId w:val="5"/>
  </w:num>
  <w:num w:numId="3" w16cid:durableId="1217665186">
    <w:abstractNumId w:val="8"/>
  </w:num>
  <w:num w:numId="4" w16cid:durableId="348602672">
    <w:abstractNumId w:val="9"/>
  </w:num>
  <w:num w:numId="5" w16cid:durableId="1718234822">
    <w:abstractNumId w:val="6"/>
  </w:num>
  <w:num w:numId="6" w16cid:durableId="1304196046">
    <w:abstractNumId w:val="2"/>
  </w:num>
  <w:num w:numId="7" w16cid:durableId="196087579">
    <w:abstractNumId w:val="7"/>
  </w:num>
  <w:num w:numId="8" w16cid:durableId="1356156391">
    <w:abstractNumId w:val="4"/>
  </w:num>
  <w:num w:numId="9" w16cid:durableId="1887060771">
    <w:abstractNumId w:val="1"/>
  </w:num>
  <w:num w:numId="10" w16cid:durableId="882794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564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CA6359"/>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A1421"/>
    <w:rsid w:val="00FC1192"/>
    <w:rsid w:val="012204AD"/>
    <w:rsid w:val="0399161F"/>
    <w:rsid w:val="03B855B0"/>
    <w:rsid w:val="06B44EE7"/>
    <w:rsid w:val="06FB4386"/>
    <w:rsid w:val="09475426"/>
    <w:rsid w:val="0B4F3E86"/>
    <w:rsid w:val="0E633B55"/>
    <w:rsid w:val="0E9916C5"/>
    <w:rsid w:val="0F7C3F3E"/>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1B2221A"/>
    <w:rsid w:val="336D2686"/>
    <w:rsid w:val="345E0221"/>
    <w:rsid w:val="35C43C02"/>
    <w:rsid w:val="367365A8"/>
    <w:rsid w:val="3780484A"/>
    <w:rsid w:val="3A252514"/>
    <w:rsid w:val="3B0973C6"/>
    <w:rsid w:val="3CB35E3E"/>
    <w:rsid w:val="3CC74491"/>
    <w:rsid w:val="3E044364"/>
    <w:rsid w:val="3ED07F13"/>
    <w:rsid w:val="408670A7"/>
    <w:rsid w:val="410605F2"/>
    <w:rsid w:val="42321D37"/>
    <w:rsid w:val="42D215C6"/>
    <w:rsid w:val="4451060A"/>
    <w:rsid w:val="47307E08"/>
    <w:rsid w:val="48FC0C4F"/>
    <w:rsid w:val="4AD04254"/>
    <w:rsid w:val="4E8A3B52"/>
    <w:rsid w:val="4E9F21EA"/>
    <w:rsid w:val="4EBE6789"/>
    <w:rsid w:val="51804E89"/>
    <w:rsid w:val="52AD4C36"/>
    <w:rsid w:val="53D65F81"/>
    <w:rsid w:val="58626B28"/>
    <w:rsid w:val="5CDE75F0"/>
    <w:rsid w:val="5E1B3BEB"/>
    <w:rsid w:val="600B727D"/>
    <w:rsid w:val="6070156C"/>
    <w:rsid w:val="62AA013F"/>
    <w:rsid w:val="63685A23"/>
    <w:rsid w:val="64F81DE5"/>
    <w:rsid w:val="65452B4D"/>
    <w:rsid w:val="657A553D"/>
    <w:rsid w:val="65943992"/>
    <w:rsid w:val="6908059B"/>
    <w:rsid w:val="69994635"/>
    <w:rsid w:val="69F16EB3"/>
    <w:rsid w:val="69F42B65"/>
    <w:rsid w:val="6BAA6765"/>
    <w:rsid w:val="6BD34B5E"/>
    <w:rsid w:val="6C4F46A4"/>
    <w:rsid w:val="6DA035A2"/>
    <w:rsid w:val="6F0B5EDC"/>
    <w:rsid w:val="71C50723"/>
    <w:rsid w:val="74DA0908"/>
    <w:rsid w:val="771F3196"/>
    <w:rsid w:val="77B618BE"/>
    <w:rsid w:val="796255AB"/>
    <w:rsid w:val="7A9559E9"/>
    <w:rsid w:val="7AA357BA"/>
    <w:rsid w:val="7B95177C"/>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AE51E"/>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font4">
    <w:name w:val="font4"/>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F3B4BC1-8193-4058-8FCC-A74C242957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15118</Words>
  <Characters>86175</Characters>
  <Application>Microsoft Office Word</Application>
  <DocSecurity>0</DocSecurity>
  <Lines>718</Lines>
  <Paragraphs>202</Paragraphs>
  <ScaleCrop>false</ScaleCrop>
  <Company>ETSI</Company>
  <LinksUpToDate>false</LinksUpToDate>
  <CharactersWithSpaces>101091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2022-04-01T11:01:00Z</dcterms:created>
  <dcterms:modified xsi:type="dcterms:W3CDTF">2022-10-26T07:13:00Z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