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3F53662A"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C17F47">
        <w:rPr>
          <w:noProof w:val="0"/>
        </w:rPr>
        <w:t>4</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17F47">
        <w:rPr>
          <w:noProof w:val="0"/>
          <w:sz w:val="32"/>
        </w:rPr>
        <w:t>3</w:t>
      </w:r>
      <w:r w:rsidR="00164F95">
        <w:rPr>
          <w:noProof w:val="0"/>
          <w:sz w:val="32"/>
        </w:rPr>
        <w:t>-</w:t>
      </w:r>
      <w:r w:rsidR="00C17F47">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20AC9705"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17F47">
        <w:rPr>
          <w:sz w:val="18"/>
        </w:rPr>
        <w:t>3</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0428504D" w14:textId="58069E85" w:rsidR="00CD0678"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D0678">
        <w:t>Foreword</w:t>
      </w:r>
      <w:r w:rsidR="00CD0678">
        <w:tab/>
      </w:r>
      <w:r w:rsidR="00CD0678">
        <w:fldChar w:fldCharType="begin" w:fldLock="1"/>
      </w:r>
      <w:r w:rsidR="00CD0678">
        <w:instrText xml:space="preserve"> PAGEREF _Toc120199736 \h </w:instrText>
      </w:r>
      <w:r w:rsidR="00CD0678">
        <w:fldChar w:fldCharType="separate"/>
      </w:r>
      <w:r w:rsidR="00CD0678">
        <w:t>8</w:t>
      </w:r>
      <w:r w:rsidR="00CD0678">
        <w:fldChar w:fldCharType="end"/>
      </w:r>
    </w:p>
    <w:p w14:paraId="199D3ADE" w14:textId="60423AF9" w:rsidR="00CD0678" w:rsidRDefault="00CD067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_Toc120199737 \h </w:instrText>
      </w:r>
      <w:r>
        <w:fldChar w:fldCharType="separate"/>
      </w:r>
      <w:r>
        <w:t>8</w:t>
      </w:r>
      <w:r>
        <w:fldChar w:fldCharType="end"/>
      </w:r>
    </w:p>
    <w:p w14:paraId="3FE82686" w14:textId="67D4A6EF" w:rsidR="00CD0678" w:rsidRDefault="00CD067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_Toc120199738 \h </w:instrText>
      </w:r>
      <w:r>
        <w:fldChar w:fldCharType="separate"/>
      </w:r>
      <w:r>
        <w:t>9</w:t>
      </w:r>
      <w:r>
        <w:fldChar w:fldCharType="end"/>
      </w:r>
    </w:p>
    <w:p w14:paraId="481AAE48" w14:textId="1A4B3747" w:rsidR="00CD0678" w:rsidRDefault="00CD067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_Toc120199739 \h </w:instrText>
      </w:r>
      <w:r>
        <w:fldChar w:fldCharType="separate"/>
      </w:r>
      <w:r>
        <w:t>9</w:t>
      </w:r>
      <w:r>
        <w:fldChar w:fldCharType="end"/>
      </w:r>
    </w:p>
    <w:p w14:paraId="429CE48F" w14:textId="39736F8D" w:rsidR="00CD0678" w:rsidRDefault="00CD067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_Toc120199740 \h </w:instrText>
      </w:r>
      <w:r>
        <w:fldChar w:fldCharType="separate"/>
      </w:r>
      <w:r>
        <w:t>11</w:t>
      </w:r>
      <w:r>
        <w:fldChar w:fldCharType="end"/>
      </w:r>
    </w:p>
    <w:p w14:paraId="17F92B14" w14:textId="479129CE" w:rsidR="00CD0678" w:rsidRDefault="00CD067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_Toc120199741 \h </w:instrText>
      </w:r>
      <w:r>
        <w:fldChar w:fldCharType="separate"/>
      </w:r>
      <w:r>
        <w:t>11</w:t>
      </w:r>
      <w:r>
        <w:fldChar w:fldCharType="end"/>
      </w:r>
    </w:p>
    <w:p w14:paraId="4CF64BAC" w14:textId="336B1189" w:rsidR="00CD0678" w:rsidRDefault="00CD067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_Toc120199742 \h </w:instrText>
      </w:r>
      <w:r>
        <w:fldChar w:fldCharType="separate"/>
      </w:r>
      <w:r>
        <w:t>11</w:t>
      </w:r>
      <w:r>
        <w:fldChar w:fldCharType="end"/>
      </w:r>
    </w:p>
    <w:p w14:paraId="1FC1E22C" w14:textId="5EAA623B" w:rsidR="00CD0678" w:rsidRDefault="00CD067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_Toc120199743 \h </w:instrText>
      </w:r>
      <w:r>
        <w:fldChar w:fldCharType="separate"/>
      </w:r>
      <w:r>
        <w:t>11</w:t>
      </w:r>
      <w:r>
        <w:fldChar w:fldCharType="end"/>
      </w:r>
    </w:p>
    <w:p w14:paraId="6C0E7FE8" w14:textId="080C742E" w:rsidR="00CD0678" w:rsidRDefault="00CD067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_Toc120199744 \h </w:instrText>
      </w:r>
      <w:r>
        <w:fldChar w:fldCharType="separate"/>
      </w:r>
      <w:r>
        <w:t>12</w:t>
      </w:r>
      <w:r>
        <w:fldChar w:fldCharType="end"/>
      </w:r>
    </w:p>
    <w:p w14:paraId="034DE3E4" w14:textId="6118E626" w:rsidR="00CD0678" w:rsidRDefault="00CD067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_Toc120199745 \h </w:instrText>
      </w:r>
      <w:r>
        <w:fldChar w:fldCharType="separate"/>
      </w:r>
      <w:r>
        <w:t>12</w:t>
      </w:r>
      <w:r>
        <w:fldChar w:fldCharType="end"/>
      </w:r>
    </w:p>
    <w:p w14:paraId="5E2C5800" w14:textId="2402B95D" w:rsidR="00CD0678" w:rsidRDefault="00CD067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_Toc120199746 \h </w:instrText>
      </w:r>
      <w:r>
        <w:fldChar w:fldCharType="separate"/>
      </w:r>
      <w:r>
        <w:t>13</w:t>
      </w:r>
      <w:r>
        <w:fldChar w:fldCharType="end"/>
      </w:r>
    </w:p>
    <w:p w14:paraId="6638DE5A" w14:textId="6EF3780A" w:rsidR="00CD0678" w:rsidRDefault="00CD067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_Toc120199747 \h </w:instrText>
      </w:r>
      <w:r>
        <w:fldChar w:fldCharType="separate"/>
      </w:r>
      <w:r>
        <w:t>14</w:t>
      </w:r>
      <w:r>
        <w:fldChar w:fldCharType="end"/>
      </w:r>
    </w:p>
    <w:p w14:paraId="2EB7182F" w14:textId="78A16AA8" w:rsidR="00CD0678" w:rsidRDefault="00CD067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_Toc120199748 \h </w:instrText>
      </w:r>
      <w:r>
        <w:fldChar w:fldCharType="separate"/>
      </w:r>
      <w:r>
        <w:t>15</w:t>
      </w:r>
      <w:r>
        <w:fldChar w:fldCharType="end"/>
      </w:r>
    </w:p>
    <w:p w14:paraId="412795B8" w14:textId="77069967" w:rsidR="00CD0678" w:rsidRDefault="00CD0678">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_Toc120199749 \h </w:instrText>
      </w:r>
      <w:r>
        <w:fldChar w:fldCharType="separate"/>
      </w:r>
      <w:r>
        <w:t>15</w:t>
      </w:r>
      <w:r>
        <w:fldChar w:fldCharType="end"/>
      </w:r>
    </w:p>
    <w:p w14:paraId="26A79B19" w14:textId="2C00605C" w:rsidR="00CD0678" w:rsidRDefault="00CD0678">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_Toc120199750 \h </w:instrText>
      </w:r>
      <w:r>
        <w:fldChar w:fldCharType="separate"/>
      </w:r>
      <w:r>
        <w:t>15</w:t>
      </w:r>
      <w:r>
        <w:fldChar w:fldCharType="end"/>
      </w:r>
    </w:p>
    <w:p w14:paraId="06F5CD1A" w14:textId="3FD97556" w:rsidR="00CD0678" w:rsidRDefault="00CD0678">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_Toc120199751 \h </w:instrText>
      </w:r>
      <w:r>
        <w:fldChar w:fldCharType="separate"/>
      </w:r>
      <w:r>
        <w:t>15</w:t>
      </w:r>
      <w:r>
        <w:fldChar w:fldCharType="end"/>
      </w:r>
    </w:p>
    <w:p w14:paraId="1ECA08B5" w14:textId="035680B3" w:rsidR="00CD0678" w:rsidRDefault="00CD0678">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_Toc120199752 \h </w:instrText>
      </w:r>
      <w:r>
        <w:fldChar w:fldCharType="separate"/>
      </w:r>
      <w:r>
        <w:t>15</w:t>
      </w:r>
      <w:r>
        <w:fldChar w:fldCharType="end"/>
      </w:r>
    </w:p>
    <w:p w14:paraId="47BCCC50" w14:textId="428C85C0" w:rsidR="00CD0678" w:rsidRDefault="00CD0678">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_Toc120199753 \h </w:instrText>
      </w:r>
      <w:r>
        <w:fldChar w:fldCharType="separate"/>
      </w:r>
      <w:r>
        <w:t>15</w:t>
      </w:r>
      <w:r>
        <w:fldChar w:fldCharType="end"/>
      </w:r>
    </w:p>
    <w:p w14:paraId="30F6FA9F" w14:textId="6F13BC5B" w:rsidR="00CD0678" w:rsidRDefault="00CD0678">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_Toc120199754 \h </w:instrText>
      </w:r>
      <w:r>
        <w:fldChar w:fldCharType="separate"/>
      </w:r>
      <w:r>
        <w:t>16</w:t>
      </w:r>
      <w:r>
        <w:fldChar w:fldCharType="end"/>
      </w:r>
    </w:p>
    <w:p w14:paraId="0DF96C46" w14:textId="3B3DDFEA" w:rsidR="00CD0678" w:rsidRDefault="00CD067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_Toc120199755 \h </w:instrText>
      </w:r>
      <w:r>
        <w:fldChar w:fldCharType="separate"/>
      </w:r>
      <w:r>
        <w:t>16</w:t>
      </w:r>
      <w:r>
        <w:fldChar w:fldCharType="end"/>
      </w:r>
    </w:p>
    <w:p w14:paraId="34BB69FC" w14:textId="2B791AD2" w:rsidR="00CD0678" w:rsidRDefault="00CD067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_Toc120199756 \h </w:instrText>
      </w:r>
      <w:r>
        <w:fldChar w:fldCharType="separate"/>
      </w:r>
      <w:r>
        <w:t>16</w:t>
      </w:r>
      <w:r>
        <w:fldChar w:fldCharType="end"/>
      </w:r>
    </w:p>
    <w:p w14:paraId="14DDB700" w14:textId="2FA3028D" w:rsidR="00CD0678" w:rsidRDefault="00CD067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_Toc120199757 \h </w:instrText>
      </w:r>
      <w:r>
        <w:fldChar w:fldCharType="separate"/>
      </w:r>
      <w:r>
        <w:t>16</w:t>
      </w:r>
      <w:r>
        <w:fldChar w:fldCharType="end"/>
      </w:r>
    </w:p>
    <w:p w14:paraId="18C2354C" w14:textId="4CD6C2FE" w:rsidR="00CD0678" w:rsidRDefault="00CD067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_Toc120199758 \h </w:instrText>
      </w:r>
      <w:r>
        <w:fldChar w:fldCharType="separate"/>
      </w:r>
      <w:r>
        <w:t>16</w:t>
      </w:r>
      <w:r>
        <w:fldChar w:fldCharType="end"/>
      </w:r>
    </w:p>
    <w:p w14:paraId="6D836439" w14:textId="1C833269" w:rsidR="00CD0678" w:rsidRDefault="00CD067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_Toc120199759 \h </w:instrText>
      </w:r>
      <w:r>
        <w:fldChar w:fldCharType="separate"/>
      </w:r>
      <w:r>
        <w:t>16</w:t>
      </w:r>
      <w:r>
        <w:fldChar w:fldCharType="end"/>
      </w:r>
    </w:p>
    <w:p w14:paraId="64A8C0B6" w14:textId="205E617F" w:rsidR="00CD0678" w:rsidRDefault="00CD067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_Toc120199760 \h </w:instrText>
      </w:r>
      <w:r>
        <w:fldChar w:fldCharType="separate"/>
      </w:r>
      <w:r>
        <w:t>17</w:t>
      </w:r>
      <w:r>
        <w:fldChar w:fldCharType="end"/>
      </w:r>
    </w:p>
    <w:p w14:paraId="38F5F66F" w14:textId="01F67705" w:rsidR="00CD0678" w:rsidRDefault="00CD067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_Toc120199761 \h </w:instrText>
      </w:r>
      <w:r>
        <w:fldChar w:fldCharType="separate"/>
      </w:r>
      <w:r>
        <w:t>17</w:t>
      </w:r>
      <w:r>
        <w:fldChar w:fldCharType="end"/>
      </w:r>
    </w:p>
    <w:p w14:paraId="4EFBE4E1" w14:textId="30DB6C05" w:rsidR="00CD0678" w:rsidRDefault="00CD067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_Toc120199762 \h </w:instrText>
      </w:r>
      <w:r>
        <w:fldChar w:fldCharType="separate"/>
      </w:r>
      <w:r>
        <w:t>17</w:t>
      </w:r>
      <w:r>
        <w:fldChar w:fldCharType="end"/>
      </w:r>
    </w:p>
    <w:p w14:paraId="30885C70" w14:textId="2440355E" w:rsidR="00CD0678" w:rsidRDefault="00CD067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_Toc120199763 \h </w:instrText>
      </w:r>
      <w:r>
        <w:fldChar w:fldCharType="separate"/>
      </w:r>
      <w:r>
        <w:t>17</w:t>
      </w:r>
      <w:r>
        <w:fldChar w:fldCharType="end"/>
      </w:r>
    </w:p>
    <w:p w14:paraId="7A4F0036" w14:textId="7296FC4D" w:rsidR="00CD0678" w:rsidRDefault="00CD0678">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_Toc120199764 \h </w:instrText>
      </w:r>
      <w:r>
        <w:fldChar w:fldCharType="separate"/>
      </w:r>
      <w:r>
        <w:t>18</w:t>
      </w:r>
      <w:r>
        <w:fldChar w:fldCharType="end"/>
      </w:r>
    </w:p>
    <w:p w14:paraId="43C81B6B" w14:textId="73693901" w:rsidR="00CD0678" w:rsidRDefault="00CD067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_Toc120199765 \h </w:instrText>
      </w:r>
      <w:r>
        <w:fldChar w:fldCharType="separate"/>
      </w:r>
      <w:r>
        <w:t>19</w:t>
      </w:r>
      <w:r>
        <w:fldChar w:fldCharType="end"/>
      </w:r>
    </w:p>
    <w:p w14:paraId="6ED09ED3" w14:textId="3EC26340" w:rsidR="00CD0678" w:rsidRDefault="00CD067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_Toc120199766 \h </w:instrText>
      </w:r>
      <w:r>
        <w:fldChar w:fldCharType="separate"/>
      </w:r>
      <w:r>
        <w:t>19</w:t>
      </w:r>
      <w:r>
        <w:fldChar w:fldCharType="end"/>
      </w:r>
    </w:p>
    <w:p w14:paraId="546A0561" w14:textId="4D3AFC2C" w:rsidR="00CD0678" w:rsidRDefault="00CD067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_Toc120199767 \h </w:instrText>
      </w:r>
      <w:r>
        <w:fldChar w:fldCharType="separate"/>
      </w:r>
      <w:r>
        <w:t>19</w:t>
      </w:r>
      <w:r>
        <w:fldChar w:fldCharType="end"/>
      </w:r>
    </w:p>
    <w:p w14:paraId="025D367B" w14:textId="2FA4E6A5" w:rsidR="00CD0678" w:rsidRDefault="00CD067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_Toc120199768 \h </w:instrText>
      </w:r>
      <w:r>
        <w:fldChar w:fldCharType="separate"/>
      </w:r>
      <w:r>
        <w:t>19</w:t>
      </w:r>
      <w:r>
        <w:fldChar w:fldCharType="end"/>
      </w:r>
    </w:p>
    <w:p w14:paraId="4CFFB0CC" w14:textId="02937652" w:rsidR="00CD0678" w:rsidRDefault="00CD067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_Toc120199769 \h </w:instrText>
      </w:r>
      <w:r>
        <w:fldChar w:fldCharType="separate"/>
      </w:r>
      <w:r>
        <w:t>20</w:t>
      </w:r>
      <w:r>
        <w:fldChar w:fldCharType="end"/>
      </w:r>
    </w:p>
    <w:p w14:paraId="082E7116" w14:textId="5E22E468" w:rsidR="00CD0678" w:rsidRDefault="00CD067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_Toc120199770 \h </w:instrText>
      </w:r>
      <w:r>
        <w:fldChar w:fldCharType="separate"/>
      </w:r>
      <w:r>
        <w:t>20</w:t>
      </w:r>
      <w:r>
        <w:fldChar w:fldCharType="end"/>
      </w:r>
    </w:p>
    <w:p w14:paraId="78B4FD7B" w14:textId="3A2CCA1E" w:rsidR="00CD0678" w:rsidRDefault="00CD067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_Toc120199771 \h </w:instrText>
      </w:r>
      <w:r>
        <w:fldChar w:fldCharType="separate"/>
      </w:r>
      <w:r>
        <w:t>20</w:t>
      </w:r>
      <w:r>
        <w:fldChar w:fldCharType="end"/>
      </w:r>
    </w:p>
    <w:p w14:paraId="526D4321" w14:textId="2CC24494" w:rsidR="00CD0678" w:rsidRDefault="00CD067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_Toc120199772 \h </w:instrText>
      </w:r>
      <w:r>
        <w:fldChar w:fldCharType="separate"/>
      </w:r>
      <w:r>
        <w:t>20</w:t>
      </w:r>
      <w:r>
        <w:fldChar w:fldCharType="end"/>
      </w:r>
    </w:p>
    <w:p w14:paraId="44B5351C" w14:textId="6B762EFA" w:rsidR="00CD0678" w:rsidRDefault="00CD067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_Toc120199773 \h </w:instrText>
      </w:r>
      <w:r>
        <w:fldChar w:fldCharType="separate"/>
      </w:r>
      <w:r>
        <w:t>20</w:t>
      </w:r>
      <w:r>
        <w:fldChar w:fldCharType="end"/>
      </w:r>
    </w:p>
    <w:p w14:paraId="76C35121" w14:textId="7C720151" w:rsidR="00CD0678" w:rsidRDefault="00CD067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_Toc120199774 \h </w:instrText>
      </w:r>
      <w:r>
        <w:fldChar w:fldCharType="separate"/>
      </w:r>
      <w:r>
        <w:t>20</w:t>
      </w:r>
      <w:r>
        <w:fldChar w:fldCharType="end"/>
      </w:r>
    </w:p>
    <w:p w14:paraId="3E0C56A6" w14:textId="4DA9C380" w:rsidR="00CD0678" w:rsidRDefault="00CD067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_Toc120199775 \h </w:instrText>
      </w:r>
      <w:r>
        <w:fldChar w:fldCharType="separate"/>
      </w:r>
      <w:r>
        <w:t>20</w:t>
      </w:r>
      <w:r>
        <w:fldChar w:fldCharType="end"/>
      </w:r>
    </w:p>
    <w:p w14:paraId="7A64FB4A" w14:textId="0832AEDE" w:rsidR="00CD0678" w:rsidRDefault="00CD067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_Toc120199776 \h </w:instrText>
      </w:r>
      <w:r>
        <w:fldChar w:fldCharType="separate"/>
      </w:r>
      <w:r>
        <w:t>20</w:t>
      </w:r>
      <w:r>
        <w:fldChar w:fldCharType="end"/>
      </w:r>
    </w:p>
    <w:p w14:paraId="0F092FAF" w14:textId="2F1BCD8A" w:rsidR="00CD0678" w:rsidRDefault="00CD0678">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_Toc120199777 \h </w:instrText>
      </w:r>
      <w:r>
        <w:fldChar w:fldCharType="separate"/>
      </w:r>
      <w:r>
        <w:t>21</w:t>
      </w:r>
      <w:r>
        <w:fldChar w:fldCharType="end"/>
      </w:r>
    </w:p>
    <w:p w14:paraId="6E771254" w14:textId="5B67669D" w:rsidR="00CD0678" w:rsidRDefault="00CD0678">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_Toc120199778 \h </w:instrText>
      </w:r>
      <w:r>
        <w:fldChar w:fldCharType="separate"/>
      </w:r>
      <w:r>
        <w:t>21</w:t>
      </w:r>
      <w:r>
        <w:fldChar w:fldCharType="end"/>
      </w:r>
    </w:p>
    <w:p w14:paraId="690724D6" w14:textId="775743F7" w:rsidR="00CD0678" w:rsidRDefault="00CD067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_Toc120199779 \h </w:instrText>
      </w:r>
      <w:r>
        <w:fldChar w:fldCharType="separate"/>
      </w:r>
      <w:r>
        <w:t>21</w:t>
      </w:r>
      <w:r>
        <w:fldChar w:fldCharType="end"/>
      </w:r>
    </w:p>
    <w:p w14:paraId="521D1D8D" w14:textId="5869765A" w:rsidR="00CD0678" w:rsidRDefault="00CD067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_Toc120199780 \h </w:instrText>
      </w:r>
      <w:r>
        <w:fldChar w:fldCharType="separate"/>
      </w:r>
      <w:r>
        <w:t>21</w:t>
      </w:r>
      <w:r>
        <w:fldChar w:fldCharType="end"/>
      </w:r>
    </w:p>
    <w:p w14:paraId="42039512" w14:textId="7103A18D" w:rsidR="00CD0678" w:rsidRDefault="00CD067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_Toc120199781 \h </w:instrText>
      </w:r>
      <w:r>
        <w:fldChar w:fldCharType="separate"/>
      </w:r>
      <w:r>
        <w:t>21</w:t>
      </w:r>
      <w:r>
        <w:fldChar w:fldCharType="end"/>
      </w:r>
    </w:p>
    <w:p w14:paraId="1E7AAE21" w14:textId="54990824" w:rsidR="00CD0678" w:rsidRDefault="00CD067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_Toc120199782 \h </w:instrText>
      </w:r>
      <w:r>
        <w:fldChar w:fldCharType="separate"/>
      </w:r>
      <w:r>
        <w:t>22</w:t>
      </w:r>
      <w:r>
        <w:fldChar w:fldCharType="end"/>
      </w:r>
    </w:p>
    <w:p w14:paraId="6376F29D" w14:textId="5AF0776C" w:rsidR="00CD0678" w:rsidRDefault="00CD067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_Toc120199783 \h </w:instrText>
      </w:r>
      <w:r>
        <w:fldChar w:fldCharType="separate"/>
      </w:r>
      <w:r>
        <w:t>22</w:t>
      </w:r>
      <w:r>
        <w:fldChar w:fldCharType="end"/>
      </w:r>
    </w:p>
    <w:p w14:paraId="65466DF0" w14:textId="678372EA" w:rsidR="00CD0678" w:rsidRDefault="00CD067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_Toc120199784 \h </w:instrText>
      </w:r>
      <w:r>
        <w:fldChar w:fldCharType="separate"/>
      </w:r>
      <w:r>
        <w:t>22</w:t>
      </w:r>
      <w:r>
        <w:fldChar w:fldCharType="end"/>
      </w:r>
    </w:p>
    <w:p w14:paraId="59F48885" w14:textId="2DFB07C3" w:rsidR="00CD0678" w:rsidRDefault="00CD0678">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_Toc120199785 \h </w:instrText>
      </w:r>
      <w:r>
        <w:fldChar w:fldCharType="separate"/>
      </w:r>
      <w:r>
        <w:t>22</w:t>
      </w:r>
      <w:r>
        <w:fldChar w:fldCharType="end"/>
      </w:r>
    </w:p>
    <w:p w14:paraId="15264B95" w14:textId="5BE4D2D5" w:rsidR="00CD0678" w:rsidRDefault="00CD0678">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_Toc120199786 \h </w:instrText>
      </w:r>
      <w:r>
        <w:fldChar w:fldCharType="separate"/>
      </w:r>
      <w:r>
        <w:t>23</w:t>
      </w:r>
      <w:r>
        <w:fldChar w:fldCharType="end"/>
      </w:r>
    </w:p>
    <w:p w14:paraId="792E50DE" w14:textId="78538E97" w:rsidR="00CD0678" w:rsidRDefault="00CD0678">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_Toc120199787 \h </w:instrText>
      </w:r>
      <w:r>
        <w:fldChar w:fldCharType="separate"/>
      </w:r>
      <w:r>
        <w:t>23</w:t>
      </w:r>
      <w:r>
        <w:fldChar w:fldCharType="end"/>
      </w:r>
    </w:p>
    <w:p w14:paraId="00E14844" w14:textId="1EBBFEC9" w:rsidR="00CD0678" w:rsidRDefault="00CD067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_Toc120199788 \h </w:instrText>
      </w:r>
      <w:r>
        <w:fldChar w:fldCharType="separate"/>
      </w:r>
      <w:r>
        <w:t>25</w:t>
      </w:r>
      <w:r>
        <w:fldChar w:fldCharType="end"/>
      </w:r>
    </w:p>
    <w:p w14:paraId="5D9E16AB" w14:textId="40E17B41" w:rsidR="00CD0678" w:rsidRDefault="00CD0678">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_Toc120199789 \h </w:instrText>
      </w:r>
      <w:r>
        <w:fldChar w:fldCharType="separate"/>
      </w:r>
      <w:r>
        <w:t>25</w:t>
      </w:r>
      <w:r>
        <w:fldChar w:fldCharType="end"/>
      </w:r>
    </w:p>
    <w:p w14:paraId="14D88048" w14:textId="16F0832E" w:rsidR="00CD0678" w:rsidRDefault="00CD0678">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_Toc120199790 \h </w:instrText>
      </w:r>
      <w:r>
        <w:fldChar w:fldCharType="separate"/>
      </w:r>
      <w:r>
        <w:t>25</w:t>
      </w:r>
      <w:r>
        <w:fldChar w:fldCharType="end"/>
      </w:r>
    </w:p>
    <w:p w14:paraId="50BE0726" w14:textId="72D54AB0" w:rsidR="00CD0678" w:rsidRDefault="00CD0678">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_Toc120199791 \h </w:instrText>
      </w:r>
      <w:r>
        <w:fldChar w:fldCharType="separate"/>
      </w:r>
      <w:r>
        <w:t>25</w:t>
      </w:r>
      <w:r>
        <w:fldChar w:fldCharType="end"/>
      </w:r>
    </w:p>
    <w:p w14:paraId="2525111A" w14:textId="20236FCC" w:rsidR="00CD0678" w:rsidRDefault="00CD0678">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_Toc120199792 \h </w:instrText>
      </w:r>
      <w:r>
        <w:fldChar w:fldCharType="separate"/>
      </w:r>
      <w:r>
        <w:t>26</w:t>
      </w:r>
      <w:r>
        <w:fldChar w:fldCharType="end"/>
      </w:r>
    </w:p>
    <w:p w14:paraId="1A0DD330" w14:textId="0D545653" w:rsidR="00CD0678" w:rsidRDefault="00CD0678">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_Toc120199793 \h </w:instrText>
      </w:r>
      <w:r>
        <w:fldChar w:fldCharType="separate"/>
      </w:r>
      <w:r>
        <w:t>26</w:t>
      </w:r>
      <w:r>
        <w:fldChar w:fldCharType="end"/>
      </w:r>
    </w:p>
    <w:p w14:paraId="1F6B8985" w14:textId="1F5228BE" w:rsidR="00CD0678" w:rsidRDefault="00CD0678">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_Toc120199794 \h </w:instrText>
      </w:r>
      <w:r>
        <w:fldChar w:fldCharType="separate"/>
      </w:r>
      <w:r>
        <w:t>26</w:t>
      </w:r>
      <w:r>
        <w:fldChar w:fldCharType="end"/>
      </w:r>
    </w:p>
    <w:p w14:paraId="7B8765D1" w14:textId="72029C8E" w:rsidR="00CD0678" w:rsidRDefault="00CD0678">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_Toc120199795 \h </w:instrText>
      </w:r>
      <w:r>
        <w:fldChar w:fldCharType="separate"/>
      </w:r>
      <w:r>
        <w:t>26</w:t>
      </w:r>
      <w:r>
        <w:fldChar w:fldCharType="end"/>
      </w:r>
    </w:p>
    <w:p w14:paraId="1459ED1A" w14:textId="7B7FB729" w:rsidR="00CD0678" w:rsidRDefault="00CD0678">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_Toc120199796 \h </w:instrText>
      </w:r>
      <w:r>
        <w:fldChar w:fldCharType="separate"/>
      </w:r>
      <w:r>
        <w:t>26</w:t>
      </w:r>
      <w:r>
        <w:fldChar w:fldCharType="end"/>
      </w:r>
    </w:p>
    <w:p w14:paraId="58E9C0C1" w14:textId="534FAA78" w:rsidR="00CD0678" w:rsidRDefault="00CD0678">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_Toc120199797 \h </w:instrText>
      </w:r>
      <w:r>
        <w:fldChar w:fldCharType="separate"/>
      </w:r>
      <w:r>
        <w:t>26</w:t>
      </w:r>
      <w:r>
        <w:fldChar w:fldCharType="end"/>
      </w:r>
    </w:p>
    <w:p w14:paraId="1A94A2CD" w14:textId="15C4C1FB" w:rsidR="00CD0678" w:rsidRDefault="00CD067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_Toc120199798 \h </w:instrText>
      </w:r>
      <w:r>
        <w:fldChar w:fldCharType="separate"/>
      </w:r>
      <w:r>
        <w:t>27</w:t>
      </w:r>
      <w:r>
        <w:fldChar w:fldCharType="end"/>
      </w:r>
    </w:p>
    <w:p w14:paraId="53366185" w14:textId="50A4E248" w:rsidR="00CD0678" w:rsidRDefault="00CD067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_Toc120199799 \h </w:instrText>
      </w:r>
      <w:r>
        <w:fldChar w:fldCharType="separate"/>
      </w:r>
      <w:r>
        <w:t>27</w:t>
      </w:r>
      <w:r>
        <w:fldChar w:fldCharType="end"/>
      </w:r>
    </w:p>
    <w:p w14:paraId="68481D5B" w14:textId="44EBF9A1" w:rsidR="00CD0678" w:rsidRDefault="00CD067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_Toc120199800 \h </w:instrText>
      </w:r>
      <w:r>
        <w:fldChar w:fldCharType="separate"/>
      </w:r>
      <w:r>
        <w:t>27</w:t>
      </w:r>
      <w:r>
        <w:fldChar w:fldCharType="end"/>
      </w:r>
    </w:p>
    <w:p w14:paraId="319B176F" w14:textId="29995B86" w:rsidR="00CD0678" w:rsidRDefault="00CD067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_Toc120199801 \h </w:instrText>
      </w:r>
      <w:r>
        <w:fldChar w:fldCharType="separate"/>
      </w:r>
      <w:r>
        <w:t>27</w:t>
      </w:r>
      <w:r>
        <w:fldChar w:fldCharType="end"/>
      </w:r>
    </w:p>
    <w:p w14:paraId="25DEBBF7" w14:textId="235E06C3" w:rsidR="00CD0678" w:rsidRDefault="00CD067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_Toc120199802 \h </w:instrText>
      </w:r>
      <w:r>
        <w:fldChar w:fldCharType="separate"/>
      </w:r>
      <w:r>
        <w:t>27</w:t>
      </w:r>
      <w:r>
        <w:fldChar w:fldCharType="end"/>
      </w:r>
    </w:p>
    <w:p w14:paraId="6CDDC6DF" w14:textId="0A1B1737" w:rsidR="00CD0678" w:rsidRDefault="00CD067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_Toc120199803 \h </w:instrText>
      </w:r>
      <w:r>
        <w:fldChar w:fldCharType="separate"/>
      </w:r>
      <w:r>
        <w:t>27</w:t>
      </w:r>
      <w:r>
        <w:fldChar w:fldCharType="end"/>
      </w:r>
    </w:p>
    <w:p w14:paraId="1323588B" w14:textId="2E89735F" w:rsidR="00CD0678" w:rsidRDefault="00CD067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_Toc120199804 \h </w:instrText>
      </w:r>
      <w:r>
        <w:fldChar w:fldCharType="separate"/>
      </w:r>
      <w:r>
        <w:t>28</w:t>
      </w:r>
      <w:r>
        <w:fldChar w:fldCharType="end"/>
      </w:r>
    </w:p>
    <w:p w14:paraId="4E0885F7" w14:textId="1908919B" w:rsidR="00CD0678" w:rsidRDefault="00CD067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_Toc120199805 \h </w:instrText>
      </w:r>
      <w:r>
        <w:fldChar w:fldCharType="separate"/>
      </w:r>
      <w:r>
        <w:t>28</w:t>
      </w:r>
      <w:r>
        <w:fldChar w:fldCharType="end"/>
      </w:r>
    </w:p>
    <w:p w14:paraId="38083AC9" w14:textId="7D77600A" w:rsidR="00CD0678" w:rsidRDefault="00CD067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_Toc120199806 \h </w:instrText>
      </w:r>
      <w:r>
        <w:fldChar w:fldCharType="separate"/>
      </w:r>
      <w:r>
        <w:t>28</w:t>
      </w:r>
      <w:r>
        <w:fldChar w:fldCharType="end"/>
      </w:r>
    </w:p>
    <w:p w14:paraId="2EC3F3A2" w14:textId="31E3E653" w:rsidR="00CD0678" w:rsidRDefault="00CD0678">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_Toc120199807 \h </w:instrText>
      </w:r>
      <w:r>
        <w:fldChar w:fldCharType="separate"/>
      </w:r>
      <w:r>
        <w:t>29</w:t>
      </w:r>
      <w:r>
        <w:fldChar w:fldCharType="end"/>
      </w:r>
    </w:p>
    <w:p w14:paraId="2E6653B0" w14:textId="434D8B15" w:rsidR="00CD0678" w:rsidRDefault="00CD0678">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_Toc120199808 \h </w:instrText>
      </w:r>
      <w:r>
        <w:fldChar w:fldCharType="separate"/>
      </w:r>
      <w:r>
        <w:t>30</w:t>
      </w:r>
      <w:r>
        <w:fldChar w:fldCharType="end"/>
      </w:r>
    </w:p>
    <w:p w14:paraId="26A54581" w14:textId="348C84F1" w:rsidR="00CD0678" w:rsidRDefault="00CD0678">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_Toc120199809 \h </w:instrText>
      </w:r>
      <w:r>
        <w:fldChar w:fldCharType="separate"/>
      </w:r>
      <w:r>
        <w:t>31</w:t>
      </w:r>
      <w:r>
        <w:fldChar w:fldCharType="end"/>
      </w:r>
    </w:p>
    <w:p w14:paraId="2D68330A" w14:textId="5BCCD0A4" w:rsidR="00CD0678" w:rsidRDefault="00CD0678">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_Toc120199810 \h </w:instrText>
      </w:r>
      <w:r>
        <w:fldChar w:fldCharType="separate"/>
      </w:r>
      <w:r>
        <w:t>32</w:t>
      </w:r>
      <w:r>
        <w:fldChar w:fldCharType="end"/>
      </w:r>
    </w:p>
    <w:p w14:paraId="117AE3EC" w14:textId="70B37F15" w:rsidR="00CD0678" w:rsidRDefault="00CD0678">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_Toc120199811 \h </w:instrText>
      </w:r>
      <w:r>
        <w:fldChar w:fldCharType="separate"/>
      </w:r>
      <w:r>
        <w:t>33</w:t>
      </w:r>
      <w:r>
        <w:fldChar w:fldCharType="end"/>
      </w:r>
    </w:p>
    <w:p w14:paraId="32868DAE" w14:textId="1BB13EBC" w:rsidR="00CD0678" w:rsidRDefault="00CD067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_Toc120199812 \h </w:instrText>
      </w:r>
      <w:r>
        <w:fldChar w:fldCharType="separate"/>
      </w:r>
      <w:r>
        <w:t>33</w:t>
      </w:r>
      <w:r>
        <w:fldChar w:fldCharType="end"/>
      </w:r>
    </w:p>
    <w:p w14:paraId="6EF627D8" w14:textId="66D1770F" w:rsidR="00CD0678" w:rsidRDefault="00CD0678">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_Toc120199813 \h </w:instrText>
      </w:r>
      <w:r>
        <w:fldChar w:fldCharType="separate"/>
      </w:r>
      <w:r>
        <w:t>34</w:t>
      </w:r>
      <w:r>
        <w:fldChar w:fldCharType="end"/>
      </w:r>
    </w:p>
    <w:p w14:paraId="74638F4A" w14:textId="1A799A8B" w:rsidR="00CD0678" w:rsidRDefault="00CD0678">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_Toc120199814 \h </w:instrText>
      </w:r>
      <w:r>
        <w:fldChar w:fldCharType="separate"/>
      </w:r>
      <w:r>
        <w:t>34</w:t>
      </w:r>
      <w:r>
        <w:fldChar w:fldCharType="end"/>
      </w:r>
    </w:p>
    <w:p w14:paraId="2A7CF39C" w14:textId="524F1D11" w:rsidR="00CD0678" w:rsidRDefault="00CD0678">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_Toc120199815 \h </w:instrText>
      </w:r>
      <w:r>
        <w:fldChar w:fldCharType="separate"/>
      </w:r>
      <w:r>
        <w:t>34</w:t>
      </w:r>
      <w:r>
        <w:fldChar w:fldCharType="end"/>
      </w:r>
    </w:p>
    <w:p w14:paraId="169A668A" w14:textId="094ADF68" w:rsidR="00CD0678" w:rsidRDefault="00CD0678">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_Toc120199816 \h </w:instrText>
      </w:r>
      <w:r>
        <w:fldChar w:fldCharType="separate"/>
      </w:r>
      <w:r>
        <w:t>34</w:t>
      </w:r>
      <w:r>
        <w:fldChar w:fldCharType="end"/>
      </w:r>
    </w:p>
    <w:p w14:paraId="3C5C7ED2" w14:textId="18975799" w:rsidR="00CD0678" w:rsidRDefault="00CD0678">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_Toc120199817 \h </w:instrText>
      </w:r>
      <w:r>
        <w:fldChar w:fldCharType="separate"/>
      </w:r>
      <w:r>
        <w:t>35</w:t>
      </w:r>
      <w:r>
        <w:fldChar w:fldCharType="end"/>
      </w:r>
    </w:p>
    <w:p w14:paraId="437A0B17" w14:textId="02912F27" w:rsidR="00CD0678" w:rsidRDefault="00CD0678">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_Toc120199818 \h </w:instrText>
      </w:r>
      <w:r>
        <w:fldChar w:fldCharType="separate"/>
      </w:r>
      <w:r>
        <w:t>36</w:t>
      </w:r>
      <w:r>
        <w:fldChar w:fldCharType="end"/>
      </w:r>
    </w:p>
    <w:p w14:paraId="3C08522A" w14:textId="4ED0DE10" w:rsidR="00CD0678" w:rsidRDefault="00CD067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_Toc120199819 \h </w:instrText>
      </w:r>
      <w:r>
        <w:fldChar w:fldCharType="separate"/>
      </w:r>
      <w:r>
        <w:t>36</w:t>
      </w:r>
      <w:r>
        <w:fldChar w:fldCharType="end"/>
      </w:r>
    </w:p>
    <w:p w14:paraId="2644E2CF" w14:textId="6E433846" w:rsidR="00CD0678" w:rsidRDefault="00CD067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_Toc120199820 \h </w:instrText>
      </w:r>
      <w:r>
        <w:fldChar w:fldCharType="separate"/>
      </w:r>
      <w:r>
        <w:t>36</w:t>
      </w:r>
      <w:r>
        <w:fldChar w:fldCharType="end"/>
      </w:r>
    </w:p>
    <w:p w14:paraId="3BBDF8F7" w14:textId="105E6132" w:rsidR="00CD0678" w:rsidRDefault="00CD0678">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_Toc120199821 \h </w:instrText>
      </w:r>
      <w:r>
        <w:fldChar w:fldCharType="separate"/>
      </w:r>
      <w:r>
        <w:t>36</w:t>
      </w:r>
      <w:r>
        <w:fldChar w:fldCharType="end"/>
      </w:r>
    </w:p>
    <w:p w14:paraId="0204E670" w14:textId="3F8FB9DB" w:rsidR="00CD0678" w:rsidRDefault="00CD0678">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_Toc120199822 \h </w:instrText>
      </w:r>
      <w:r>
        <w:fldChar w:fldCharType="separate"/>
      </w:r>
      <w:r>
        <w:t>36</w:t>
      </w:r>
      <w:r>
        <w:fldChar w:fldCharType="end"/>
      </w:r>
    </w:p>
    <w:p w14:paraId="11090DD7" w14:textId="0E13D900" w:rsidR="00CD0678" w:rsidRDefault="00CD0678">
      <w:pPr>
        <w:pStyle w:val="TOC5"/>
        <w:rPr>
          <w:rFonts w:asciiTheme="minorHAnsi" w:eastAsiaTheme="minorEastAsia" w:hAnsiTheme="minorHAnsi" w:cstheme="minorBidi"/>
          <w:sz w:val="22"/>
          <w:szCs w:val="22"/>
          <w:lang w:eastAsia="en-GB"/>
        </w:rPr>
      </w:pPr>
      <w:r w:rsidRPr="00207161">
        <w:rPr>
          <w:rFonts w:eastAsiaTheme="minorHAnsi"/>
          <w:lang w:val="en-US"/>
        </w:rPr>
        <w:t>6.2.3.1.3</w:t>
      </w:r>
      <w:r>
        <w:rPr>
          <w:rFonts w:asciiTheme="minorHAnsi" w:eastAsiaTheme="minorEastAsia" w:hAnsiTheme="minorHAnsi" w:cstheme="minorBidi"/>
          <w:sz w:val="22"/>
          <w:szCs w:val="22"/>
          <w:lang w:eastAsia="en-GB"/>
        </w:rPr>
        <w:tab/>
      </w:r>
      <w:r w:rsidRPr="00207161">
        <w:rPr>
          <w:rFonts w:eastAsiaTheme="minorHAnsi"/>
          <w:lang w:val="en-US"/>
        </w:rPr>
        <w:t>Provisioning of the MDF2</w:t>
      </w:r>
      <w:r>
        <w:tab/>
      </w:r>
      <w:r>
        <w:fldChar w:fldCharType="begin" w:fldLock="1"/>
      </w:r>
      <w:r>
        <w:instrText xml:space="preserve"> PAGEREF _Toc120199823 \h </w:instrText>
      </w:r>
      <w:r>
        <w:fldChar w:fldCharType="separate"/>
      </w:r>
      <w:r>
        <w:t>37</w:t>
      </w:r>
      <w:r>
        <w:fldChar w:fldCharType="end"/>
      </w:r>
    </w:p>
    <w:p w14:paraId="23649899" w14:textId="312507D9" w:rsidR="00CD0678" w:rsidRDefault="00CD0678">
      <w:pPr>
        <w:pStyle w:val="TOC5"/>
        <w:rPr>
          <w:rFonts w:asciiTheme="minorHAnsi" w:eastAsiaTheme="minorEastAsia" w:hAnsiTheme="minorHAnsi" w:cstheme="minorBidi"/>
          <w:sz w:val="22"/>
          <w:szCs w:val="22"/>
          <w:lang w:eastAsia="en-GB"/>
        </w:rPr>
      </w:pPr>
      <w:r w:rsidRPr="00207161">
        <w:rPr>
          <w:rFonts w:eastAsiaTheme="minorHAnsi"/>
          <w:lang w:val="en-US"/>
        </w:rPr>
        <w:t>6.2.3.1.4</w:t>
      </w:r>
      <w:r>
        <w:rPr>
          <w:rFonts w:asciiTheme="minorHAnsi" w:eastAsiaTheme="minorEastAsia" w:hAnsiTheme="minorHAnsi" w:cstheme="minorBidi"/>
          <w:sz w:val="22"/>
          <w:szCs w:val="22"/>
          <w:lang w:eastAsia="en-GB"/>
        </w:rPr>
        <w:tab/>
      </w:r>
      <w:r w:rsidRPr="00207161">
        <w:rPr>
          <w:rFonts w:eastAsiaTheme="minorHAnsi"/>
          <w:lang w:val="en-US"/>
        </w:rPr>
        <w:t>Provisioning of the MDF3</w:t>
      </w:r>
      <w:r>
        <w:tab/>
      </w:r>
      <w:r>
        <w:fldChar w:fldCharType="begin" w:fldLock="1"/>
      </w:r>
      <w:r>
        <w:instrText xml:space="preserve"> PAGEREF _Toc120199824 \h </w:instrText>
      </w:r>
      <w:r>
        <w:fldChar w:fldCharType="separate"/>
      </w:r>
      <w:r>
        <w:t>38</w:t>
      </w:r>
      <w:r>
        <w:fldChar w:fldCharType="end"/>
      </w:r>
    </w:p>
    <w:p w14:paraId="653EE57E" w14:textId="1CD05BB4" w:rsidR="00CD0678" w:rsidRDefault="00CD067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_Toc120199825 \h </w:instrText>
      </w:r>
      <w:r>
        <w:fldChar w:fldCharType="separate"/>
      </w:r>
      <w:r>
        <w:t>39</w:t>
      </w:r>
      <w:r>
        <w:fldChar w:fldCharType="end"/>
      </w:r>
    </w:p>
    <w:p w14:paraId="38F710A7" w14:textId="5954650A" w:rsidR="00CD0678" w:rsidRDefault="00CD067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_Toc120199826 \h </w:instrText>
      </w:r>
      <w:r>
        <w:fldChar w:fldCharType="separate"/>
      </w:r>
      <w:r>
        <w:t>39</w:t>
      </w:r>
      <w:r>
        <w:fldChar w:fldCharType="end"/>
      </w:r>
    </w:p>
    <w:p w14:paraId="7946B680" w14:textId="61CC9D23" w:rsidR="00CD0678" w:rsidRDefault="00CD067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_Toc120199827 \h </w:instrText>
      </w:r>
      <w:r>
        <w:fldChar w:fldCharType="separate"/>
      </w:r>
      <w:r>
        <w:t>39</w:t>
      </w:r>
      <w:r>
        <w:fldChar w:fldCharType="end"/>
      </w:r>
    </w:p>
    <w:p w14:paraId="28D4328E" w14:textId="2D8C9994" w:rsidR="00CD0678" w:rsidRDefault="00CD067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_Toc120199828 \h </w:instrText>
      </w:r>
      <w:r>
        <w:fldChar w:fldCharType="separate"/>
      </w:r>
      <w:r>
        <w:t>40</w:t>
      </w:r>
      <w:r>
        <w:fldChar w:fldCharType="end"/>
      </w:r>
    </w:p>
    <w:p w14:paraId="6FA43458" w14:textId="41F297F7" w:rsidR="00CD0678" w:rsidRDefault="00CD067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_Toc120199829 \h </w:instrText>
      </w:r>
      <w:r>
        <w:fldChar w:fldCharType="separate"/>
      </w:r>
      <w:r>
        <w:t>41</w:t>
      </w:r>
      <w:r>
        <w:fldChar w:fldCharType="end"/>
      </w:r>
    </w:p>
    <w:p w14:paraId="09790E1B" w14:textId="3DF3646A" w:rsidR="00CD0678" w:rsidRDefault="00CD0678">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_Toc120199830 \h </w:instrText>
      </w:r>
      <w:r>
        <w:fldChar w:fldCharType="separate"/>
      </w:r>
      <w:r>
        <w:t>42</w:t>
      </w:r>
      <w:r>
        <w:fldChar w:fldCharType="end"/>
      </w:r>
    </w:p>
    <w:p w14:paraId="041ED849" w14:textId="151F1320" w:rsidR="00CD0678" w:rsidRDefault="00CD0678">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_Toc120199831 \h </w:instrText>
      </w:r>
      <w:r>
        <w:fldChar w:fldCharType="separate"/>
      </w:r>
      <w:r>
        <w:t>44</w:t>
      </w:r>
      <w:r>
        <w:fldChar w:fldCharType="end"/>
      </w:r>
    </w:p>
    <w:p w14:paraId="2E5C1E05" w14:textId="073F4522" w:rsidR="00CD0678" w:rsidRDefault="00CD0678">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_Toc120199832 \h </w:instrText>
      </w:r>
      <w:r>
        <w:fldChar w:fldCharType="separate"/>
      </w:r>
      <w:r>
        <w:t>45</w:t>
      </w:r>
      <w:r>
        <w:fldChar w:fldCharType="end"/>
      </w:r>
    </w:p>
    <w:p w14:paraId="1EF873D2" w14:textId="2573C96D" w:rsidR="00CD0678" w:rsidRDefault="00CD0678">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_Toc120199833 \h </w:instrText>
      </w:r>
      <w:r>
        <w:fldChar w:fldCharType="separate"/>
      </w:r>
      <w:r>
        <w:t>53</w:t>
      </w:r>
      <w:r>
        <w:fldChar w:fldCharType="end"/>
      </w:r>
    </w:p>
    <w:p w14:paraId="3C7FF623" w14:textId="06B39C1D" w:rsidR="00CD0678" w:rsidRDefault="00CD067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_Toc120199834 \h </w:instrText>
      </w:r>
      <w:r>
        <w:fldChar w:fldCharType="separate"/>
      </w:r>
      <w:r>
        <w:t>54</w:t>
      </w:r>
      <w:r>
        <w:fldChar w:fldCharType="end"/>
      </w:r>
    </w:p>
    <w:p w14:paraId="1412750F" w14:textId="3EC641BE" w:rsidR="00CD0678" w:rsidRDefault="00CD067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_Toc120199835 \h </w:instrText>
      </w:r>
      <w:r>
        <w:fldChar w:fldCharType="separate"/>
      </w:r>
      <w:r>
        <w:t>54</w:t>
      </w:r>
      <w:r>
        <w:fldChar w:fldCharType="end"/>
      </w:r>
    </w:p>
    <w:p w14:paraId="232179D9" w14:textId="6589C6EB" w:rsidR="00CD0678" w:rsidRDefault="00CD067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_Toc120199836 \h </w:instrText>
      </w:r>
      <w:r>
        <w:fldChar w:fldCharType="separate"/>
      </w:r>
      <w:r>
        <w:t>55</w:t>
      </w:r>
      <w:r>
        <w:fldChar w:fldCharType="end"/>
      </w:r>
    </w:p>
    <w:p w14:paraId="564C328D" w14:textId="36B1EDFA" w:rsidR="00CD0678" w:rsidRDefault="00CD067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_Toc120199837 \h </w:instrText>
      </w:r>
      <w:r>
        <w:fldChar w:fldCharType="separate"/>
      </w:r>
      <w:r>
        <w:t>56</w:t>
      </w:r>
      <w:r>
        <w:fldChar w:fldCharType="end"/>
      </w:r>
    </w:p>
    <w:p w14:paraId="443C3851" w14:textId="722B6262" w:rsidR="00CD0678" w:rsidRDefault="00CD067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_Toc120199838 \h </w:instrText>
      </w:r>
      <w:r>
        <w:fldChar w:fldCharType="separate"/>
      </w:r>
      <w:r>
        <w:t>56</w:t>
      </w:r>
      <w:r>
        <w:fldChar w:fldCharType="end"/>
      </w:r>
    </w:p>
    <w:p w14:paraId="5549673F" w14:textId="10506E93" w:rsidR="00CD0678" w:rsidRDefault="00CD067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_Toc120199839 \h </w:instrText>
      </w:r>
      <w:r>
        <w:fldChar w:fldCharType="separate"/>
      </w:r>
      <w:r>
        <w:t>57</w:t>
      </w:r>
      <w:r>
        <w:fldChar w:fldCharType="end"/>
      </w:r>
    </w:p>
    <w:p w14:paraId="7C0AC455" w14:textId="3358E31F" w:rsidR="00CD0678" w:rsidRDefault="00CD0678">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_Toc120199840 \h </w:instrText>
      </w:r>
      <w:r>
        <w:fldChar w:fldCharType="separate"/>
      </w:r>
      <w:r>
        <w:t>57</w:t>
      </w:r>
      <w:r>
        <w:fldChar w:fldCharType="end"/>
      </w:r>
    </w:p>
    <w:p w14:paraId="441AF906" w14:textId="1FE8862A" w:rsidR="00CD0678" w:rsidRDefault="00CD0678">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_Toc120199841 \h </w:instrText>
      </w:r>
      <w:r>
        <w:fldChar w:fldCharType="separate"/>
      </w:r>
      <w:r>
        <w:t>57</w:t>
      </w:r>
      <w:r>
        <w:fldChar w:fldCharType="end"/>
      </w:r>
    </w:p>
    <w:p w14:paraId="59D036AA" w14:textId="0E611340" w:rsidR="00CD0678" w:rsidRDefault="00CD0678">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_Toc120199842 \h </w:instrText>
      </w:r>
      <w:r>
        <w:fldChar w:fldCharType="separate"/>
      </w:r>
      <w:r>
        <w:t>58</w:t>
      </w:r>
      <w:r>
        <w:fldChar w:fldCharType="end"/>
      </w:r>
    </w:p>
    <w:p w14:paraId="23CE0FA5" w14:textId="4B21EE7D" w:rsidR="00CD0678" w:rsidRDefault="00CD0678">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_Toc120199843 \h </w:instrText>
      </w:r>
      <w:r>
        <w:fldChar w:fldCharType="separate"/>
      </w:r>
      <w:r>
        <w:t>59</w:t>
      </w:r>
      <w:r>
        <w:fldChar w:fldCharType="end"/>
      </w:r>
    </w:p>
    <w:p w14:paraId="333AF865" w14:textId="1BA343F7" w:rsidR="00CD0678" w:rsidRDefault="00CD067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_Toc120199844 \h </w:instrText>
      </w:r>
      <w:r>
        <w:fldChar w:fldCharType="separate"/>
      </w:r>
      <w:r>
        <w:t>61</w:t>
      </w:r>
      <w:r>
        <w:fldChar w:fldCharType="end"/>
      </w:r>
    </w:p>
    <w:p w14:paraId="78581128" w14:textId="59542119" w:rsidR="00CD0678" w:rsidRDefault="00CD067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_Toc120199845 \h </w:instrText>
      </w:r>
      <w:r>
        <w:fldChar w:fldCharType="separate"/>
      </w:r>
      <w:r>
        <w:t>61</w:t>
      </w:r>
      <w:r>
        <w:fldChar w:fldCharType="end"/>
      </w:r>
    </w:p>
    <w:p w14:paraId="65971CE5" w14:textId="0E47DC30" w:rsidR="00CD0678" w:rsidRDefault="00CD0678">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_Toc120199846 \h </w:instrText>
      </w:r>
      <w:r>
        <w:fldChar w:fldCharType="separate"/>
      </w:r>
      <w:r>
        <w:t>62</w:t>
      </w:r>
      <w:r>
        <w:fldChar w:fldCharType="end"/>
      </w:r>
    </w:p>
    <w:p w14:paraId="713C76A6" w14:textId="3149B2A0" w:rsidR="00CD0678" w:rsidRDefault="00CD0678">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_Toc120199847 \h </w:instrText>
      </w:r>
      <w:r>
        <w:fldChar w:fldCharType="separate"/>
      </w:r>
      <w:r>
        <w:t>62</w:t>
      </w:r>
      <w:r>
        <w:fldChar w:fldCharType="end"/>
      </w:r>
    </w:p>
    <w:p w14:paraId="37A0A901" w14:textId="66A5BD6D" w:rsidR="00CD0678" w:rsidRDefault="00CD0678">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_Toc120199848 \h </w:instrText>
      </w:r>
      <w:r>
        <w:fldChar w:fldCharType="separate"/>
      </w:r>
      <w:r>
        <w:t>63</w:t>
      </w:r>
      <w:r>
        <w:fldChar w:fldCharType="end"/>
      </w:r>
    </w:p>
    <w:p w14:paraId="29805804" w14:textId="171EF86C" w:rsidR="00CD0678" w:rsidRDefault="00CD0678">
      <w:pPr>
        <w:pStyle w:val="TOC5"/>
        <w:rPr>
          <w:rFonts w:asciiTheme="minorHAnsi" w:eastAsiaTheme="minorEastAsia" w:hAnsiTheme="minorHAnsi" w:cstheme="minorBidi"/>
          <w:sz w:val="22"/>
          <w:szCs w:val="22"/>
          <w:lang w:eastAsia="en-GB"/>
        </w:rPr>
      </w:pPr>
      <w:r w:rsidRPr="00207161">
        <w:rPr>
          <w:lang w:val="en-US"/>
        </w:rPr>
        <w:t>6.2.3.10.1</w:t>
      </w:r>
      <w:r>
        <w:rPr>
          <w:rFonts w:asciiTheme="minorHAnsi" w:eastAsiaTheme="minorEastAsia" w:hAnsiTheme="minorHAnsi" w:cstheme="minorBidi"/>
          <w:sz w:val="22"/>
          <w:szCs w:val="22"/>
          <w:lang w:eastAsia="en-GB"/>
        </w:rPr>
        <w:tab/>
      </w:r>
      <w:r w:rsidRPr="00207161">
        <w:rPr>
          <w:lang w:val="en-US"/>
        </w:rPr>
        <w:t>Overview</w:t>
      </w:r>
      <w:r>
        <w:tab/>
      </w:r>
      <w:r>
        <w:fldChar w:fldCharType="begin" w:fldLock="1"/>
      </w:r>
      <w:r>
        <w:instrText xml:space="preserve"> PAGEREF _Toc120199849 \h </w:instrText>
      </w:r>
      <w:r>
        <w:fldChar w:fldCharType="separate"/>
      </w:r>
      <w:r>
        <w:t>63</w:t>
      </w:r>
      <w:r>
        <w:fldChar w:fldCharType="end"/>
      </w:r>
    </w:p>
    <w:p w14:paraId="3BBD6453" w14:textId="2A27F822" w:rsidR="00CD0678" w:rsidRDefault="00CD0678">
      <w:pPr>
        <w:pStyle w:val="TOC5"/>
        <w:rPr>
          <w:rFonts w:asciiTheme="minorHAnsi" w:eastAsiaTheme="minorEastAsia" w:hAnsiTheme="minorHAnsi" w:cstheme="minorBidi"/>
          <w:sz w:val="22"/>
          <w:szCs w:val="22"/>
          <w:lang w:eastAsia="en-GB"/>
        </w:rPr>
      </w:pPr>
      <w:r w:rsidRPr="00207161">
        <w:rPr>
          <w:lang w:val="en-US"/>
        </w:rPr>
        <w:t>6.2.3.10.2</w:t>
      </w:r>
      <w:r>
        <w:rPr>
          <w:rFonts w:asciiTheme="minorHAnsi" w:eastAsiaTheme="minorEastAsia" w:hAnsiTheme="minorHAnsi" w:cstheme="minorBidi"/>
          <w:sz w:val="22"/>
          <w:szCs w:val="22"/>
          <w:lang w:eastAsia="en-GB"/>
        </w:rPr>
        <w:tab/>
      </w:r>
      <w:r w:rsidRPr="00207161">
        <w:rPr>
          <w:lang w:val="en-US"/>
        </w:rPr>
        <w:t>Storing LI state</w:t>
      </w:r>
      <w:r>
        <w:tab/>
      </w:r>
      <w:r>
        <w:fldChar w:fldCharType="begin" w:fldLock="1"/>
      </w:r>
      <w:r>
        <w:instrText xml:space="preserve"> PAGEREF _Toc120199850 \h </w:instrText>
      </w:r>
      <w:r>
        <w:fldChar w:fldCharType="separate"/>
      </w:r>
      <w:r>
        <w:t>63</w:t>
      </w:r>
      <w:r>
        <w:fldChar w:fldCharType="end"/>
      </w:r>
    </w:p>
    <w:p w14:paraId="6BBE99F1" w14:textId="7CCFA317" w:rsidR="00CD0678" w:rsidRDefault="00CD0678">
      <w:pPr>
        <w:pStyle w:val="TOC5"/>
        <w:rPr>
          <w:rFonts w:asciiTheme="minorHAnsi" w:eastAsiaTheme="minorEastAsia" w:hAnsiTheme="minorHAnsi" w:cstheme="minorBidi"/>
          <w:sz w:val="22"/>
          <w:szCs w:val="22"/>
          <w:lang w:eastAsia="en-GB"/>
        </w:rPr>
      </w:pPr>
      <w:r w:rsidRPr="00207161">
        <w:rPr>
          <w:lang w:val="en-US"/>
        </w:rPr>
        <w:lastRenderedPageBreak/>
        <w:t>6.2.3.10.3</w:t>
      </w:r>
      <w:r>
        <w:rPr>
          <w:rFonts w:asciiTheme="minorHAnsi" w:eastAsiaTheme="minorEastAsia" w:hAnsiTheme="minorHAnsi" w:cstheme="minorBidi"/>
          <w:sz w:val="22"/>
          <w:szCs w:val="22"/>
          <w:lang w:eastAsia="en-GB"/>
        </w:rPr>
        <w:tab/>
      </w:r>
      <w:r w:rsidRPr="00207161">
        <w:rPr>
          <w:lang w:val="en-US"/>
        </w:rPr>
        <w:t>Retrieving LI state</w:t>
      </w:r>
      <w:r>
        <w:tab/>
      </w:r>
      <w:r>
        <w:fldChar w:fldCharType="begin" w:fldLock="1"/>
      </w:r>
      <w:r>
        <w:instrText xml:space="preserve"> PAGEREF _Toc120199851 \h </w:instrText>
      </w:r>
      <w:r>
        <w:fldChar w:fldCharType="separate"/>
      </w:r>
      <w:r>
        <w:t>64</w:t>
      </w:r>
      <w:r>
        <w:fldChar w:fldCharType="end"/>
      </w:r>
    </w:p>
    <w:p w14:paraId="0A24B1EF" w14:textId="789577D9" w:rsidR="00CD0678" w:rsidRDefault="00CD0678">
      <w:pPr>
        <w:pStyle w:val="TOC5"/>
        <w:rPr>
          <w:rFonts w:asciiTheme="minorHAnsi" w:eastAsiaTheme="minorEastAsia" w:hAnsiTheme="minorHAnsi" w:cstheme="minorBidi"/>
          <w:sz w:val="22"/>
          <w:szCs w:val="22"/>
          <w:lang w:eastAsia="en-GB"/>
        </w:rPr>
      </w:pPr>
      <w:r w:rsidRPr="00207161">
        <w:rPr>
          <w:lang w:val="en-US"/>
        </w:rPr>
        <w:t>6.2.3.10.4</w:t>
      </w:r>
      <w:r>
        <w:rPr>
          <w:rFonts w:asciiTheme="minorHAnsi" w:eastAsiaTheme="minorEastAsia" w:hAnsiTheme="minorHAnsi" w:cstheme="minorBidi"/>
          <w:sz w:val="22"/>
          <w:szCs w:val="22"/>
          <w:lang w:eastAsia="en-GB"/>
        </w:rPr>
        <w:tab/>
      </w:r>
      <w:r w:rsidRPr="00207161">
        <w:rPr>
          <w:lang w:val="en-US"/>
        </w:rPr>
        <w:t>Removing LI state</w:t>
      </w:r>
      <w:r>
        <w:tab/>
      </w:r>
      <w:r>
        <w:fldChar w:fldCharType="begin" w:fldLock="1"/>
      </w:r>
      <w:r>
        <w:instrText xml:space="preserve"> PAGEREF _Toc120199852 \h </w:instrText>
      </w:r>
      <w:r>
        <w:fldChar w:fldCharType="separate"/>
      </w:r>
      <w:r>
        <w:t>64</w:t>
      </w:r>
      <w:r>
        <w:fldChar w:fldCharType="end"/>
      </w:r>
    </w:p>
    <w:p w14:paraId="3CCAC935" w14:textId="1675954A" w:rsidR="00CD0678" w:rsidRDefault="00CD067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_Toc120199853 \h </w:instrText>
      </w:r>
      <w:r>
        <w:fldChar w:fldCharType="separate"/>
      </w:r>
      <w:r>
        <w:t>65</w:t>
      </w:r>
      <w:r>
        <w:fldChar w:fldCharType="end"/>
      </w:r>
    </w:p>
    <w:p w14:paraId="4A95D69D" w14:textId="62F34D6B" w:rsidR="00CD0678" w:rsidRDefault="00CD067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_Toc120199854 \h </w:instrText>
      </w:r>
      <w:r>
        <w:fldChar w:fldCharType="separate"/>
      </w:r>
      <w:r>
        <w:t>65</w:t>
      </w:r>
      <w:r>
        <w:fldChar w:fldCharType="end"/>
      </w:r>
    </w:p>
    <w:p w14:paraId="71570F23" w14:textId="1046464D" w:rsidR="00CD0678" w:rsidRDefault="00CD067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_Toc120199855 \h </w:instrText>
      </w:r>
      <w:r>
        <w:fldChar w:fldCharType="separate"/>
      </w:r>
      <w:r>
        <w:t>65</w:t>
      </w:r>
      <w:r>
        <w:fldChar w:fldCharType="end"/>
      </w:r>
    </w:p>
    <w:p w14:paraId="33ECA435" w14:textId="5341A3B5" w:rsidR="00CD0678" w:rsidRDefault="00CD067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_Toc120199856 \h </w:instrText>
      </w:r>
      <w:r>
        <w:fldChar w:fldCharType="separate"/>
      </w:r>
      <w:r>
        <w:t>65</w:t>
      </w:r>
      <w:r>
        <w:fldChar w:fldCharType="end"/>
      </w:r>
    </w:p>
    <w:p w14:paraId="18644DB6" w14:textId="3D5685BB" w:rsidR="00CD0678" w:rsidRDefault="00CD067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_Toc120199857 \h </w:instrText>
      </w:r>
      <w:r>
        <w:fldChar w:fldCharType="separate"/>
      </w:r>
      <w:r>
        <w:t>66</w:t>
      </w:r>
      <w:r>
        <w:fldChar w:fldCharType="end"/>
      </w:r>
    </w:p>
    <w:p w14:paraId="5B060B65" w14:textId="4B6E90CA" w:rsidR="00CD0678" w:rsidRDefault="00CD067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_Toc120199858 \h </w:instrText>
      </w:r>
      <w:r>
        <w:fldChar w:fldCharType="separate"/>
      </w:r>
      <w:r>
        <w:t>66</w:t>
      </w:r>
      <w:r>
        <w:fldChar w:fldCharType="end"/>
      </w:r>
    </w:p>
    <w:p w14:paraId="11EFF816" w14:textId="4B2F8CDA" w:rsidR="00CD0678" w:rsidRDefault="00CD0678">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_Toc120199859 \h </w:instrText>
      </w:r>
      <w:r>
        <w:fldChar w:fldCharType="separate"/>
      </w:r>
      <w:r>
        <w:t>69</w:t>
      </w:r>
      <w:r>
        <w:fldChar w:fldCharType="end"/>
      </w:r>
    </w:p>
    <w:p w14:paraId="3E0D2807" w14:textId="1FA57113" w:rsidR="00CD0678" w:rsidRDefault="00CD067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_Toc120199860 \h </w:instrText>
      </w:r>
      <w:r>
        <w:fldChar w:fldCharType="separate"/>
      </w:r>
      <w:r>
        <w:t>69</w:t>
      </w:r>
      <w:r>
        <w:fldChar w:fldCharType="end"/>
      </w:r>
    </w:p>
    <w:p w14:paraId="19C56BB0" w14:textId="6B0DAD0F" w:rsidR="00CD0678" w:rsidRDefault="00CD067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_Toc120199861 \h </w:instrText>
      </w:r>
      <w:r>
        <w:fldChar w:fldCharType="separate"/>
      </w:r>
      <w:r>
        <w:t>69</w:t>
      </w:r>
      <w:r>
        <w:fldChar w:fldCharType="end"/>
      </w:r>
    </w:p>
    <w:p w14:paraId="45C0FBEE" w14:textId="242D0BE6" w:rsidR="00CD0678" w:rsidRDefault="00CD067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_Toc120199862 \h </w:instrText>
      </w:r>
      <w:r>
        <w:fldChar w:fldCharType="separate"/>
      </w:r>
      <w:r>
        <w:t>69</w:t>
      </w:r>
      <w:r>
        <w:fldChar w:fldCharType="end"/>
      </w:r>
    </w:p>
    <w:p w14:paraId="178DADC2" w14:textId="3DE13D6F" w:rsidR="00CD0678" w:rsidRDefault="00CD067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_Toc120199863 \h </w:instrText>
      </w:r>
      <w:r>
        <w:fldChar w:fldCharType="separate"/>
      </w:r>
      <w:r>
        <w:t>70</w:t>
      </w:r>
      <w:r>
        <w:fldChar w:fldCharType="end"/>
      </w:r>
    </w:p>
    <w:p w14:paraId="314FAC37" w14:textId="2EC23015" w:rsidR="00CD0678" w:rsidRDefault="00CD067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_Toc120199864 \h </w:instrText>
      </w:r>
      <w:r>
        <w:fldChar w:fldCharType="separate"/>
      </w:r>
      <w:r>
        <w:t>70</w:t>
      </w:r>
      <w:r>
        <w:fldChar w:fldCharType="end"/>
      </w:r>
    </w:p>
    <w:p w14:paraId="588E916C" w14:textId="329C1536" w:rsidR="00CD0678" w:rsidRDefault="00CD067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_Toc120199865 \h </w:instrText>
      </w:r>
      <w:r>
        <w:fldChar w:fldCharType="separate"/>
      </w:r>
      <w:r>
        <w:t>70</w:t>
      </w:r>
      <w:r>
        <w:fldChar w:fldCharType="end"/>
      </w:r>
    </w:p>
    <w:p w14:paraId="706DB519" w14:textId="6B3D764C" w:rsidR="00CD0678" w:rsidRDefault="00CD0678">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_Toc120199866 \h </w:instrText>
      </w:r>
      <w:r>
        <w:fldChar w:fldCharType="separate"/>
      </w:r>
      <w:r>
        <w:t>70</w:t>
      </w:r>
      <w:r>
        <w:fldChar w:fldCharType="end"/>
      </w:r>
    </w:p>
    <w:p w14:paraId="3BC96A42" w14:textId="62B560E7" w:rsidR="00CD0678" w:rsidRDefault="00CD0678">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_Toc120199867 \h </w:instrText>
      </w:r>
      <w:r>
        <w:fldChar w:fldCharType="separate"/>
      </w:r>
      <w:r>
        <w:t>70</w:t>
      </w:r>
      <w:r>
        <w:fldChar w:fldCharType="end"/>
      </w:r>
    </w:p>
    <w:p w14:paraId="38FE284A" w14:textId="004C6863" w:rsidR="00CD0678" w:rsidRDefault="00CD0678">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_Toc120199868 \h </w:instrText>
      </w:r>
      <w:r>
        <w:fldChar w:fldCharType="separate"/>
      </w:r>
      <w:r>
        <w:t>71</w:t>
      </w:r>
      <w:r>
        <w:fldChar w:fldCharType="end"/>
      </w:r>
    </w:p>
    <w:p w14:paraId="095C6F36" w14:textId="45D57FD8" w:rsidR="00CD0678" w:rsidRDefault="00CD067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_Toc120199869 \h </w:instrText>
      </w:r>
      <w:r>
        <w:fldChar w:fldCharType="separate"/>
      </w:r>
      <w:r>
        <w:t>71</w:t>
      </w:r>
      <w:r>
        <w:fldChar w:fldCharType="end"/>
      </w:r>
    </w:p>
    <w:p w14:paraId="3A23134E" w14:textId="44AB5ED4" w:rsidR="00CD0678" w:rsidRDefault="00CD067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_Toc120199870 \h </w:instrText>
      </w:r>
      <w:r>
        <w:fldChar w:fldCharType="separate"/>
      </w:r>
      <w:r>
        <w:t>71</w:t>
      </w:r>
      <w:r>
        <w:fldChar w:fldCharType="end"/>
      </w:r>
    </w:p>
    <w:p w14:paraId="6EA86303" w14:textId="6706EC89" w:rsidR="00CD0678" w:rsidRDefault="00CD067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_Toc120199871 \h </w:instrText>
      </w:r>
      <w:r>
        <w:fldChar w:fldCharType="separate"/>
      </w:r>
      <w:r>
        <w:t>71</w:t>
      </w:r>
      <w:r>
        <w:fldChar w:fldCharType="end"/>
      </w:r>
    </w:p>
    <w:p w14:paraId="4CEB5576" w14:textId="670C6DCB" w:rsidR="00CD0678" w:rsidRDefault="00CD067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_Toc120199872 \h </w:instrText>
      </w:r>
      <w:r>
        <w:fldChar w:fldCharType="separate"/>
      </w:r>
      <w:r>
        <w:t>72</w:t>
      </w:r>
      <w:r>
        <w:fldChar w:fldCharType="end"/>
      </w:r>
    </w:p>
    <w:p w14:paraId="7B3A74F1" w14:textId="2A99E4B8" w:rsidR="00CD0678" w:rsidRDefault="00CD0678">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_Toc120199873 \h </w:instrText>
      </w:r>
      <w:r>
        <w:fldChar w:fldCharType="separate"/>
      </w:r>
      <w:r>
        <w:t>72</w:t>
      </w:r>
      <w:r>
        <w:fldChar w:fldCharType="end"/>
      </w:r>
    </w:p>
    <w:p w14:paraId="0CA54308" w14:textId="58C30A9A" w:rsidR="00CD0678" w:rsidRDefault="00CD0678">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_Toc120199874 \h </w:instrText>
      </w:r>
      <w:r>
        <w:fldChar w:fldCharType="separate"/>
      </w:r>
      <w:r>
        <w:t>72</w:t>
      </w:r>
      <w:r>
        <w:fldChar w:fldCharType="end"/>
      </w:r>
    </w:p>
    <w:p w14:paraId="3B093896" w14:textId="21B6D7CF" w:rsidR="00CD0678" w:rsidRDefault="00CD067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_Toc120199875 \h </w:instrText>
      </w:r>
      <w:r>
        <w:fldChar w:fldCharType="separate"/>
      </w:r>
      <w:r>
        <w:t>72</w:t>
      </w:r>
      <w:r>
        <w:fldChar w:fldCharType="end"/>
      </w:r>
    </w:p>
    <w:p w14:paraId="6BCCB28C" w14:textId="6154995D" w:rsidR="00CD0678" w:rsidRDefault="00CD067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_Toc120199876 \h </w:instrText>
      </w:r>
      <w:r>
        <w:fldChar w:fldCharType="separate"/>
      </w:r>
      <w:r>
        <w:t>73</w:t>
      </w:r>
      <w:r>
        <w:fldChar w:fldCharType="end"/>
      </w:r>
    </w:p>
    <w:p w14:paraId="26EA9FD2" w14:textId="1939DDA1" w:rsidR="00CD0678" w:rsidRDefault="00CD067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_Toc120199877 \h </w:instrText>
      </w:r>
      <w:r>
        <w:fldChar w:fldCharType="separate"/>
      </w:r>
      <w:r>
        <w:t>73</w:t>
      </w:r>
      <w:r>
        <w:fldChar w:fldCharType="end"/>
      </w:r>
    </w:p>
    <w:p w14:paraId="1201F19D" w14:textId="711BE24E" w:rsidR="00CD0678" w:rsidRDefault="00CD067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_Toc120199878 \h </w:instrText>
      </w:r>
      <w:r>
        <w:fldChar w:fldCharType="separate"/>
      </w:r>
      <w:r>
        <w:t>73</w:t>
      </w:r>
      <w:r>
        <w:fldChar w:fldCharType="end"/>
      </w:r>
    </w:p>
    <w:p w14:paraId="6F9EE1F5" w14:textId="2AFE86AE" w:rsidR="00CD0678" w:rsidRDefault="00CD067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_Toc120199879 \h </w:instrText>
      </w:r>
      <w:r>
        <w:fldChar w:fldCharType="separate"/>
      </w:r>
      <w:r>
        <w:t>73</w:t>
      </w:r>
      <w:r>
        <w:fldChar w:fldCharType="end"/>
      </w:r>
    </w:p>
    <w:p w14:paraId="3D4F709C" w14:textId="24011D4C" w:rsidR="00CD0678" w:rsidRDefault="00CD067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_Toc120199880 \h </w:instrText>
      </w:r>
      <w:r>
        <w:fldChar w:fldCharType="separate"/>
      </w:r>
      <w:r>
        <w:t>73</w:t>
      </w:r>
      <w:r>
        <w:fldChar w:fldCharType="end"/>
      </w:r>
    </w:p>
    <w:p w14:paraId="2B9FED36" w14:textId="44335B79" w:rsidR="00CD0678" w:rsidRDefault="00CD067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_Toc120199881 \h </w:instrText>
      </w:r>
      <w:r>
        <w:fldChar w:fldCharType="separate"/>
      </w:r>
      <w:r>
        <w:t>73</w:t>
      </w:r>
      <w:r>
        <w:fldChar w:fldCharType="end"/>
      </w:r>
    </w:p>
    <w:p w14:paraId="315BF09B" w14:textId="1BD68A92" w:rsidR="00CD0678" w:rsidRDefault="00CD067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_Toc120199882 \h </w:instrText>
      </w:r>
      <w:r>
        <w:fldChar w:fldCharType="separate"/>
      </w:r>
      <w:r>
        <w:t>73</w:t>
      </w:r>
      <w:r>
        <w:fldChar w:fldCharType="end"/>
      </w:r>
    </w:p>
    <w:p w14:paraId="2F2A48CB" w14:textId="766EA236" w:rsidR="00CD0678" w:rsidRDefault="00CD067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_Toc120199883 \h </w:instrText>
      </w:r>
      <w:r>
        <w:fldChar w:fldCharType="separate"/>
      </w:r>
      <w:r>
        <w:t>73</w:t>
      </w:r>
      <w:r>
        <w:fldChar w:fldCharType="end"/>
      </w:r>
    </w:p>
    <w:p w14:paraId="04376F76" w14:textId="75DAA225" w:rsidR="00CD0678" w:rsidRDefault="00CD067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_Toc120199884 \h </w:instrText>
      </w:r>
      <w:r>
        <w:fldChar w:fldCharType="separate"/>
      </w:r>
      <w:r>
        <w:t>73</w:t>
      </w:r>
      <w:r>
        <w:fldChar w:fldCharType="end"/>
      </w:r>
    </w:p>
    <w:p w14:paraId="5DBBC1EE" w14:textId="4A2BD230" w:rsidR="00CD0678" w:rsidRDefault="00CD067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_Toc120199885 \h </w:instrText>
      </w:r>
      <w:r>
        <w:fldChar w:fldCharType="separate"/>
      </w:r>
      <w:r>
        <w:t>73</w:t>
      </w:r>
      <w:r>
        <w:fldChar w:fldCharType="end"/>
      </w:r>
    </w:p>
    <w:p w14:paraId="070BACEB" w14:textId="06000D23" w:rsidR="00CD0678" w:rsidRDefault="00CD0678">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_Toc120199886 \h </w:instrText>
      </w:r>
      <w:r>
        <w:fldChar w:fldCharType="separate"/>
      </w:r>
      <w:r>
        <w:t>74</w:t>
      </w:r>
      <w:r>
        <w:fldChar w:fldCharType="end"/>
      </w:r>
    </w:p>
    <w:p w14:paraId="65F56499" w14:textId="3E6750CA" w:rsidR="00CD0678" w:rsidRDefault="00CD0678">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_Toc120199887 \h </w:instrText>
      </w:r>
      <w:r>
        <w:fldChar w:fldCharType="separate"/>
      </w:r>
      <w:r>
        <w:t>75</w:t>
      </w:r>
      <w:r>
        <w:fldChar w:fldCharType="end"/>
      </w:r>
    </w:p>
    <w:p w14:paraId="12212863" w14:textId="0E70D3DB" w:rsidR="00CD0678" w:rsidRDefault="00CD0678">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_Toc120199888 \h </w:instrText>
      </w:r>
      <w:r>
        <w:fldChar w:fldCharType="separate"/>
      </w:r>
      <w:r>
        <w:t>76</w:t>
      </w:r>
      <w:r>
        <w:fldChar w:fldCharType="end"/>
      </w:r>
    </w:p>
    <w:p w14:paraId="1D171989" w14:textId="1C5F76FD" w:rsidR="00CD0678" w:rsidRDefault="00CD067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_Toc120199889 \h </w:instrText>
      </w:r>
      <w:r>
        <w:fldChar w:fldCharType="separate"/>
      </w:r>
      <w:r>
        <w:t>76</w:t>
      </w:r>
      <w:r>
        <w:fldChar w:fldCharType="end"/>
      </w:r>
    </w:p>
    <w:p w14:paraId="1A3B5FC2" w14:textId="65FDA9CC" w:rsidR="00CD0678" w:rsidRDefault="00CD067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_Toc120199890 \h </w:instrText>
      </w:r>
      <w:r>
        <w:fldChar w:fldCharType="separate"/>
      </w:r>
      <w:r>
        <w:t>76</w:t>
      </w:r>
      <w:r>
        <w:fldChar w:fldCharType="end"/>
      </w:r>
    </w:p>
    <w:p w14:paraId="72D557C9" w14:textId="1AFDD791" w:rsidR="00CD0678" w:rsidRDefault="00CD0678">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_Toc120199891 \h </w:instrText>
      </w:r>
      <w:r>
        <w:fldChar w:fldCharType="separate"/>
      </w:r>
      <w:r>
        <w:t>76</w:t>
      </w:r>
      <w:r>
        <w:fldChar w:fldCharType="end"/>
      </w:r>
    </w:p>
    <w:p w14:paraId="7D95B0B4" w14:textId="6B2D4AE9" w:rsidR="00CD0678" w:rsidRDefault="00CD0678">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_Toc120199892 \h </w:instrText>
      </w:r>
      <w:r>
        <w:fldChar w:fldCharType="separate"/>
      </w:r>
      <w:r>
        <w:t>77</w:t>
      </w:r>
      <w:r>
        <w:fldChar w:fldCharType="end"/>
      </w:r>
    </w:p>
    <w:p w14:paraId="72A8DECD" w14:textId="662C33F8" w:rsidR="00CD0678" w:rsidRDefault="00CD0678">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_Toc120199893 \h </w:instrText>
      </w:r>
      <w:r>
        <w:fldChar w:fldCharType="separate"/>
      </w:r>
      <w:r>
        <w:t>77</w:t>
      </w:r>
      <w:r>
        <w:fldChar w:fldCharType="end"/>
      </w:r>
    </w:p>
    <w:p w14:paraId="53785096" w14:textId="5C311C71" w:rsidR="00CD0678" w:rsidRDefault="00CD0678">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_Toc120199894 \h </w:instrText>
      </w:r>
      <w:r>
        <w:fldChar w:fldCharType="separate"/>
      </w:r>
      <w:r>
        <w:t>77</w:t>
      </w:r>
      <w:r>
        <w:fldChar w:fldCharType="end"/>
      </w:r>
    </w:p>
    <w:p w14:paraId="49B87CE8" w14:textId="3E019D61" w:rsidR="00CD0678" w:rsidRDefault="00CD067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_Toc120199895 \h </w:instrText>
      </w:r>
      <w:r>
        <w:fldChar w:fldCharType="separate"/>
      </w:r>
      <w:r>
        <w:t>77</w:t>
      </w:r>
      <w:r>
        <w:fldChar w:fldCharType="end"/>
      </w:r>
    </w:p>
    <w:p w14:paraId="459CB822" w14:textId="6E4B92F4" w:rsidR="00CD0678" w:rsidRDefault="00CD067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_Toc120199896 \h </w:instrText>
      </w:r>
      <w:r>
        <w:fldChar w:fldCharType="separate"/>
      </w:r>
      <w:r>
        <w:t>77</w:t>
      </w:r>
      <w:r>
        <w:fldChar w:fldCharType="end"/>
      </w:r>
    </w:p>
    <w:p w14:paraId="2850C0C0" w14:textId="4FF0B349" w:rsidR="00CD0678" w:rsidRDefault="00CD0678">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_Toc120199897 \h </w:instrText>
      </w:r>
      <w:r>
        <w:fldChar w:fldCharType="separate"/>
      </w:r>
      <w:r>
        <w:t>77</w:t>
      </w:r>
      <w:r>
        <w:fldChar w:fldCharType="end"/>
      </w:r>
    </w:p>
    <w:p w14:paraId="3CFF5BC5" w14:textId="0EC19B37" w:rsidR="00CD0678" w:rsidRDefault="00CD0678">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_Toc120199898 \h </w:instrText>
      </w:r>
      <w:r>
        <w:fldChar w:fldCharType="separate"/>
      </w:r>
      <w:r>
        <w:t>78</w:t>
      </w:r>
      <w:r>
        <w:fldChar w:fldCharType="end"/>
      </w:r>
    </w:p>
    <w:p w14:paraId="2B705C20" w14:textId="462E1A75" w:rsidR="00CD0678" w:rsidRDefault="00CD0678">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_Toc120199899 \h </w:instrText>
      </w:r>
      <w:r>
        <w:fldChar w:fldCharType="separate"/>
      </w:r>
      <w:r>
        <w:t>78</w:t>
      </w:r>
      <w:r>
        <w:fldChar w:fldCharType="end"/>
      </w:r>
    </w:p>
    <w:p w14:paraId="108AFD03" w14:textId="48B127E8" w:rsidR="00CD0678" w:rsidRDefault="00CD0678">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_Toc120199900 \h </w:instrText>
      </w:r>
      <w:r>
        <w:fldChar w:fldCharType="separate"/>
      </w:r>
      <w:r>
        <w:t>78</w:t>
      </w:r>
      <w:r>
        <w:fldChar w:fldCharType="end"/>
      </w:r>
    </w:p>
    <w:p w14:paraId="3F191735" w14:textId="353BF597" w:rsidR="00CD0678" w:rsidRDefault="00CD0678">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_Toc120199901 \h </w:instrText>
      </w:r>
      <w:r>
        <w:fldChar w:fldCharType="separate"/>
      </w:r>
      <w:r>
        <w:t>79</w:t>
      </w:r>
      <w:r>
        <w:fldChar w:fldCharType="end"/>
      </w:r>
    </w:p>
    <w:p w14:paraId="409C3228" w14:textId="3B5CB210" w:rsidR="00CD0678" w:rsidRDefault="00CD0678">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_Toc120199902 \h </w:instrText>
      </w:r>
      <w:r>
        <w:fldChar w:fldCharType="separate"/>
      </w:r>
      <w:r>
        <w:t>80</w:t>
      </w:r>
      <w:r>
        <w:fldChar w:fldCharType="end"/>
      </w:r>
    </w:p>
    <w:p w14:paraId="433D0392" w14:textId="30A00083" w:rsidR="00CD0678" w:rsidRDefault="00CD0678">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_Toc120199903 \h </w:instrText>
      </w:r>
      <w:r>
        <w:fldChar w:fldCharType="separate"/>
      </w:r>
      <w:r>
        <w:t>81</w:t>
      </w:r>
      <w:r>
        <w:fldChar w:fldCharType="end"/>
      </w:r>
    </w:p>
    <w:p w14:paraId="16BEC61E" w14:textId="4BDFE549" w:rsidR="00CD0678" w:rsidRDefault="00CD067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_Toc120199904 \h </w:instrText>
      </w:r>
      <w:r>
        <w:fldChar w:fldCharType="separate"/>
      </w:r>
      <w:r>
        <w:t>81</w:t>
      </w:r>
      <w:r>
        <w:fldChar w:fldCharType="end"/>
      </w:r>
    </w:p>
    <w:p w14:paraId="2FC32AB7" w14:textId="571E9C4A" w:rsidR="00CD0678" w:rsidRDefault="00CD067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_Toc120199905 \h </w:instrText>
      </w:r>
      <w:r>
        <w:fldChar w:fldCharType="separate"/>
      </w:r>
      <w:r>
        <w:t>81</w:t>
      </w:r>
      <w:r>
        <w:fldChar w:fldCharType="end"/>
      </w:r>
    </w:p>
    <w:p w14:paraId="6D4A82B3" w14:textId="42548B06" w:rsidR="00CD0678" w:rsidRDefault="00CD067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_Toc120199906 \h </w:instrText>
      </w:r>
      <w:r>
        <w:fldChar w:fldCharType="separate"/>
      </w:r>
      <w:r>
        <w:t>81</w:t>
      </w:r>
      <w:r>
        <w:fldChar w:fldCharType="end"/>
      </w:r>
    </w:p>
    <w:p w14:paraId="5E84ED29" w14:textId="06509F35" w:rsidR="00CD0678" w:rsidRDefault="00CD067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_Toc120199907 \h </w:instrText>
      </w:r>
      <w:r>
        <w:fldChar w:fldCharType="separate"/>
      </w:r>
      <w:r>
        <w:t>81</w:t>
      </w:r>
      <w:r>
        <w:fldChar w:fldCharType="end"/>
      </w:r>
    </w:p>
    <w:p w14:paraId="2C8B1989" w14:textId="73E838B0" w:rsidR="00CD0678" w:rsidRDefault="00CD0678">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_Toc120199908 \h </w:instrText>
      </w:r>
      <w:r>
        <w:fldChar w:fldCharType="separate"/>
      </w:r>
      <w:r>
        <w:t>81</w:t>
      </w:r>
      <w:r>
        <w:fldChar w:fldCharType="end"/>
      </w:r>
    </w:p>
    <w:p w14:paraId="6F5F55DD" w14:textId="1F48BEE4" w:rsidR="00CD0678" w:rsidRDefault="00CD067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_Toc120199909 \h </w:instrText>
      </w:r>
      <w:r>
        <w:fldChar w:fldCharType="separate"/>
      </w:r>
      <w:r>
        <w:t>82</w:t>
      </w:r>
      <w:r>
        <w:fldChar w:fldCharType="end"/>
      </w:r>
    </w:p>
    <w:p w14:paraId="376DE8DC" w14:textId="5C0F5876" w:rsidR="00CD0678" w:rsidRDefault="00CD067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_Toc120199910 \h </w:instrText>
      </w:r>
      <w:r>
        <w:fldChar w:fldCharType="separate"/>
      </w:r>
      <w:r>
        <w:t>82</w:t>
      </w:r>
      <w:r>
        <w:fldChar w:fldCharType="end"/>
      </w:r>
    </w:p>
    <w:p w14:paraId="0E8B1737" w14:textId="72BC4E8E" w:rsidR="00CD0678" w:rsidRDefault="00CD067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_Toc120199911 \h </w:instrText>
      </w:r>
      <w:r>
        <w:fldChar w:fldCharType="separate"/>
      </w:r>
      <w:r>
        <w:t>82</w:t>
      </w:r>
      <w:r>
        <w:fldChar w:fldCharType="end"/>
      </w:r>
    </w:p>
    <w:p w14:paraId="090663EA" w14:textId="6056423B" w:rsidR="00CD0678" w:rsidRDefault="00CD0678">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_Toc120199912 \h </w:instrText>
      </w:r>
      <w:r>
        <w:fldChar w:fldCharType="separate"/>
      </w:r>
      <w:r>
        <w:t>82</w:t>
      </w:r>
      <w:r>
        <w:fldChar w:fldCharType="end"/>
      </w:r>
    </w:p>
    <w:p w14:paraId="5533ADB2" w14:textId="30625EA2" w:rsidR="00CD0678" w:rsidRDefault="00CD067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_Toc120199913 \h </w:instrText>
      </w:r>
      <w:r>
        <w:fldChar w:fldCharType="separate"/>
      </w:r>
      <w:r>
        <w:t>82</w:t>
      </w:r>
      <w:r>
        <w:fldChar w:fldCharType="end"/>
      </w:r>
    </w:p>
    <w:p w14:paraId="3A9B6D84" w14:textId="1471CEB3" w:rsidR="00CD0678" w:rsidRDefault="00CD067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_Toc120199914 \h </w:instrText>
      </w:r>
      <w:r>
        <w:fldChar w:fldCharType="separate"/>
      </w:r>
      <w:r>
        <w:t>82</w:t>
      </w:r>
      <w:r>
        <w:fldChar w:fldCharType="end"/>
      </w:r>
    </w:p>
    <w:p w14:paraId="77C53159" w14:textId="32F90990" w:rsidR="00CD0678" w:rsidRDefault="00CD0678">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_Toc120199915 \h </w:instrText>
      </w:r>
      <w:r>
        <w:fldChar w:fldCharType="separate"/>
      </w:r>
      <w:r>
        <w:t>82</w:t>
      </w:r>
      <w:r>
        <w:fldChar w:fldCharType="end"/>
      </w:r>
    </w:p>
    <w:p w14:paraId="63031FB6" w14:textId="3DE22357" w:rsidR="00CD0678" w:rsidRDefault="00CD067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_Toc120199916 \h </w:instrText>
      </w:r>
      <w:r>
        <w:fldChar w:fldCharType="separate"/>
      </w:r>
      <w:r>
        <w:t>83</w:t>
      </w:r>
      <w:r>
        <w:fldChar w:fldCharType="end"/>
      </w:r>
    </w:p>
    <w:p w14:paraId="09E4770A" w14:textId="2115A6A1" w:rsidR="00CD0678" w:rsidRDefault="00CD0678">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_Toc120199917 \h </w:instrText>
      </w:r>
      <w:r>
        <w:fldChar w:fldCharType="separate"/>
      </w:r>
      <w:r>
        <w:t>83</w:t>
      </w:r>
      <w:r>
        <w:fldChar w:fldCharType="end"/>
      </w:r>
    </w:p>
    <w:p w14:paraId="1CB78005" w14:textId="38E5CCEA" w:rsidR="00CD0678" w:rsidRDefault="00CD0678">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_Toc120199918 \h </w:instrText>
      </w:r>
      <w:r>
        <w:fldChar w:fldCharType="separate"/>
      </w:r>
      <w:r>
        <w:t>85</w:t>
      </w:r>
      <w:r>
        <w:fldChar w:fldCharType="end"/>
      </w:r>
    </w:p>
    <w:p w14:paraId="46B6FAEF" w14:textId="0ED1CFAC" w:rsidR="00CD0678" w:rsidRDefault="00CD0678">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_Toc120199919 \h </w:instrText>
      </w:r>
      <w:r>
        <w:fldChar w:fldCharType="separate"/>
      </w:r>
      <w:r>
        <w:t>87</w:t>
      </w:r>
      <w:r>
        <w:fldChar w:fldCharType="end"/>
      </w:r>
    </w:p>
    <w:p w14:paraId="74C588B9" w14:textId="518BCE17" w:rsidR="00CD0678" w:rsidRDefault="00CD0678">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_Toc120199920 \h </w:instrText>
      </w:r>
      <w:r>
        <w:fldChar w:fldCharType="separate"/>
      </w:r>
      <w:r>
        <w:t>87</w:t>
      </w:r>
      <w:r>
        <w:fldChar w:fldCharType="end"/>
      </w:r>
    </w:p>
    <w:p w14:paraId="591B229B" w14:textId="73EF997A" w:rsidR="00CD0678" w:rsidRDefault="00CD0678">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_Toc120199921 \h </w:instrText>
      </w:r>
      <w:r>
        <w:fldChar w:fldCharType="separate"/>
      </w:r>
      <w:r>
        <w:t>89</w:t>
      </w:r>
      <w:r>
        <w:fldChar w:fldCharType="end"/>
      </w:r>
    </w:p>
    <w:p w14:paraId="010B88D4" w14:textId="3BDA61EC" w:rsidR="00CD0678" w:rsidRDefault="00CD0678">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_Toc120199922 \h </w:instrText>
      </w:r>
      <w:r>
        <w:fldChar w:fldCharType="separate"/>
      </w:r>
      <w:r>
        <w:t>89</w:t>
      </w:r>
      <w:r>
        <w:fldChar w:fldCharType="end"/>
      </w:r>
    </w:p>
    <w:p w14:paraId="328CCB70" w14:textId="04663BD5" w:rsidR="00CD0678" w:rsidRDefault="00CD0678">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_Toc120199923 \h </w:instrText>
      </w:r>
      <w:r>
        <w:fldChar w:fldCharType="separate"/>
      </w:r>
      <w:r>
        <w:t>91</w:t>
      </w:r>
      <w:r>
        <w:fldChar w:fldCharType="end"/>
      </w:r>
    </w:p>
    <w:p w14:paraId="5E6557C9" w14:textId="0DF75A72" w:rsidR="00CD0678" w:rsidRDefault="00CD0678">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_Toc120199924 \h </w:instrText>
      </w:r>
      <w:r>
        <w:fldChar w:fldCharType="separate"/>
      </w:r>
      <w:r>
        <w:t>91</w:t>
      </w:r>
      <w:r>
        <w:fldChar w:fldCharType="end"/>
      </w:r>
    </w:p>
    <w:p w14:paraId="70E5A607" w14:textId="142DE4E4" w:rsidR="00CD0678" w:rsidRDefault="00CD0678">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_Toc120199925 \h </w:instrText>
      </w:r>
      <w:r>
        <w:fldChar w:fldCharType="separate"/>
      </w:r>
      <w:r>
        <w:t>93</w:t>
      </w:r>
      <w:r>
        <w:fldChar w:fldCharType="end"/>
      </w:r>
    </w:p>
    <w:p w14:paraId="351F4132" w14:textId="45257012" w:rsidR="00CD0678" w:rsidRDefault="00CD0678">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_Toc120199926 \h </w:instrText>
      </w:r>
      <w:r>
        <w:fldChar w:fldCharType="separate"/>
      </w:r>
      <w:r>
        <w:t>94</w:t>
      </w:r>
      <w:r>
        <w:fldChar w:fldCharType="end"/>
      </w:r>
    </w:p>
    <w:p w14:paraId="0B14EF50" w14:textId="0687FAC2" w:rsidR="00CD0678" w:rsidRDefault="00CD0678">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_Toc120199927 \h </w:instrText>
      </w:r>
      <w:r>
        <w:fldChar w:fldCharType="separate"/>
      </w:r>
      <w:r>
        <w:t>94</w:t>
      </w:r>
      <w:r>
        <w:fldChar w:fldCharType="end"/>
      </w:r>
    </w:p>
    <w:p w14:paraId="3D2D82DD" w14:textId="3869EE00" w:rsidR="00CD0678" w:rsidRDefault="00CD0678">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_Toc120199928 \h </w:instrText>
      </w:r>
      <w:r>
        <w:fldChar w:fldCharType="separate"/>
      </w:r>
      <w:r>
        <w:t>95</w:t>
      </w:r>
      <w:r>
        <w:fldChar w:fldCharType="end"/>
      </w:r>
    </w:p>
    <w:p w14:paraId="160237F9" w14:textId="46A7835D" w:rsidR="00CD0678" w:rsidRDefault="00CD0678">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_Toc120199929 \h </w:instrText>
      </w:r>
      <w:r>
        <w:fldChar w:fldCharType="separate"/>
      </w:r>
      <w:r>
        <w:t>95</w:t>
      </w:r>
      <w:r>
        <w:fldChar w:fldCharType="end"/>
      </w:r>
    </w:p>
    <w:p w14:paraId="6E29FD35" w14:textId="512EB7E3" w:rsidR="00CD0678" w:rsidRDefault="00CD0678">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_Toc120199930 \h </w:instrText>
      </w:r>
      <w:r>
        <w:fldChar w:fldCharType="separate"/>
      </w:r>
      <w:r>
        <w:t>96</w:t>
      </w:r>
      <w:r>
        <w:fldChar w:fldCharType="end"/>
      </w:r>
    </w:p>
    <w:p w14:paraId="5BE3CB78" w14:textId="1763CF08" w:rsidR="00CD0678" w:rsidRDefault="00CD0678">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_Toc120199931 \h </w:instrText>
      </w:r>
      <w:r>
        <w:fldChar w:fldCharType="separate"/>
      </w:r>
      <w:r>
        <w:t>97</w:t>
      </w:r>
      <w:r>
        <w:fldChar w:fldCharType="end"/>
      </w:r>
    </w:p>
    <w:p w14:paraId="4D01A61E" w14:textId="6FF5B564" w:rsidR="00CD0678" w:rsidRDefault="00CD0678">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_Toc120199932 \h </w:instrText>
      </w:r>
      <w:r>
        <w:fldChar w:fldCharType="separate"/>
      </w:r>
      <w:r>
        <w:t>98</w:t>
      </w:r>
      <w:r>
        <w:fldChar w:fldCharType="end"/>
      </w:r>
    </w:p>
    <w:p w14:paraId="534E9979" w14:textId="09000DEE" w:rsidR="00CD0678" w:rsidRDefault="00CD0678">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_Toc120199933 \h </w:instrText>
      </w:r>
      <w:r>
        <w:fldChar w:fldCharType="separate"/>
      </w:r>
      <w:r>
        <w:t>99</w:t>
      </w:r>
      <w:r>
        <w:fldChar w:fldCharType="end"/>
      </w:r>
    </w:p>
    <w:p w14:paraId="0962A93A" w14:textId="122F9EB2" w:rsidR="00CD0678" w:rsidRDefault="00CD0678">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_Toc120199934 \h </w:instrText>
      </w:r>
      <w:r>
        <w:fldChar w:fldCharType="separate"/>
      </w:r>
      <w:r>
        <w:t>99</w:t>
      </w:r>
      <w:r>
        <w:fldChar w:fldCharType="end"/>
      </w:r>
    </w:p>
    <w:p w14:paraId="2902C99F" w14:textId="6ECE94DC" w:rsidR="00CD0678" w:rsidRDefault="00CD0678">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_Toc120199935 \h </w:instrText>
      </w:r>
      <w:r>
        <w:fldChar w:fldCharType="separate"/>
      </w:r>
      <w:r>
        <w:t>100</w:t>
      </w:r>
      <w:r>
        <w:fldChar w:fldCharType="end"/>
      </w:r>
    </w:p>
    <w:p w14:paraId="6AFDB166" w14:textId="0A7B2548" w:rsidR="00CD0678" w:rsidRDefault="00CD0678">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_Toc120199936 \h </w:instrText>
      </w:r>
      <w:r>
        <w:fldChar w:fldCharType="separate"/>
      </w:r>
      <w:r>
        <w:t>101</w:t>
      </w:r>
      <w:r>
        <w:fldChar w:fldCharType="end"/>
      </w:r>
    </w:p>
    <w:p w14:paraId="218B91B0" w14:textId="73DED0CC" w:rsidR="00CD0678" w:rsidRDefault="00CD0678">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_Toc120199937 \h </w:instrText>
      </w:r>
      <w:r>
        <w:fldChar w:fldCharType="separate"/>
      </w:r>
      <w:r>
        <w:t>103</w:t>
      </w:r>
      <w:r>
        <w:fldChar w:fldCharType="end"/>
      </w:r>
    </w:p>
    <w:p w14:paraId="0260DBB1" w14:textId="67D557F6" w:rsidR="00CD0678" w:rsidRDefault="00CD0678">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_Toc120199938 \h </w:instrText>
      </w:r>
      <w:r>
        <w:fldChar w:fldCharType="separate"/>
      </w:r>
      <w:r>
        <w:t>103</w:t>
      </w:r>
      <w:r>
        <w:fldChar w:fldCharType="end"/>
      </w:r>
    </w:p>
    <w:p w14:paraId="58D8C51B" w14:textId="6D46F139" w:rsidR="00CD0678" w:rsidRDefault="00CD0678">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_Toc120199939 \h </w:instrText>
      </w:r>
      <w:r>
        <w:fldChar w:fldCharType="separate"/>
      </w:r>
      <w:r>
        <w:t>103</w:t>
      </w:r>
      <w:r>
        <w:fldChar w:fldCharType="end"/>
      </w:r>
    </w:p>
    <w:p w14:paraId="0F0E724F" w14:textId="646FA917" w:rsidR="00CD0678" w:rsidRDefault="00CD0678">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_Toc120199940 \h </w:instrText>
      </w:r>
      <w:r>
        <w:fldChar w:fldCharType="separate"/>
      </w:r>
      <w:r>
        <w:t>103</w:t>
      </w:r>
      <w:r>
        <w:fldChar w:fldCharType="end"/>
      </w:r>
    </w:p>
    <w:p w14:paraId="3843EE7B" w14:textId="7DDAF1DA" w:rsidR="00CD0678" w:rsidRDefault="00CD067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_Toc120199941 \h </w:instrText>
      </w:r>
      <w:r>
        <w:fldChar w:fldCharType="separate"/>
      </w:r>
      <w:r>
        <w:t>103</w:t>
      </w:r>
      <w:r>
        <w:fldChar w:fldCharType="end"/>
      </w:r>
    </w:p>
    <w:p w14:paraId="2120BDDA" w14:textId="63BDC340" w:rsidR="00CD0678" w:rsidRDefault="00CD067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_Toc120199942 \h </w:instrText>
      </w:r>
      <w:r>
        <w:fldChar w:fldCharType="separate"/>
      </w:r>
      <w:r>
        <w:t>103</w:t>
      </w:r>
      <w:r>
        <w:fldChar w:fldCharType="end"/>
      </w:r>
    </w:p>
    <w:p w14:paraId="00200D85" w14:textId="2F6BE7AB" w:rsidR="00CD0678" w:rsidRDefault="00CD0678">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_Toc120199943 \h </w:instrText>
      </w:r>
      <w:r>
        <w:fldChar w:fldCharType="separate"/>
      </w:r>
      <w:r>
        <w:t>104</w:t>
      </w:r>
      <w:r>
        <w:fldChar w:fldCharType="end"/>
      </w:r>
    </w:p>
    <w:p w14:paraId="68B35911" w14:textId="160A0BFD" w:rsidR="00CD0678" w:rsidRDefault="00CD0678">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_Toc120199944 \h </w:instrText>
      </w:r>
      <w:r>
        <w:fldChar w:fldCharType="separate"/>
      </w:r>
      <w:r>
        <w:t>104</w:t>
      </w:r>
      <w:r>
        <w:fldChar w:fldCharType="end"/>
      </w:r>
    </w:p>
    <w:p w14:paraId="436CD265" w14:textId="22A6EC69" w:rsidR="00CD0678" w:rsidRDefault="00CD0678">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_Toc120199945 \h </w:instrText>
      </w:r>
      <w:r>
        <w:fldChar w:fldCharType="separate"/>
      </w:r>
      <w:r>
        <w:t>104</w:t>
      </w:r>
      <w:r>
        <w:fldChar w:fldCharType="end"/>
      </w:r>
    </w:p>
    <w:p w14:paraId="40D04029" w14:textId="2987C4CE" w:rsidR="00CD0678" w:rsidRDefault="00CD067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_Toc120199946 \h </w:instrText>
      </w:r>
      <w:r>
        <w:fldChar w:fldCharType="separate"/>
      </w:r>
      <w:r>
        <w:t>104</w:t>
      </w:r>
      <w:r>
        <w:fldChar w:fldCharType="end"/>
      </w:r>
    </w:p>
    <w:p w14:paraId="103A4C13" w14:textId="258F0CFE" w:rsidR="00CD0678" w:rsidRDefault="00CD067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_Toc120199947 \h </w:instrText>
      </w:r>
      <w:r>
        <w:fldChar w:fldCharType="separate"/>
      </w:r>
      <w:r>
        <w:t>104</w:t>
      </w:r>
      <w:r>
        <w:fldChar w:fldCharType="end"/>
      </w:r>
    </w:p>
    <w:p w14:paraId="27852CF3" w14:textId="5455FE38" w:rsidR="00CD0678" w:rsidRDefault="00CD067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_Toc120199948 \h </w:instrText>
      </w:r>
      <w:r>
        <w:fldChar w:fldCharType="separate"/>
      </w:r>
      <w:r>
        <w:t>104</w:t>
      </w:r>
      <w:r>
        <w:fldChar w:fldCharType="end"/>
      </w:r>
    </w:p>
    <w:p w14:paraId="3B1A3B06" w14:textId="72061C92" w:rsidR="00CD0678" w:rsidRDefault="00CD0678">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_Toc120199949 \h </w:instrText>
      </w:r>
      <w:r>
        <w:fldChar w:fldCharType="separate"/>
      </w:r>
      <w:r>
        <w:t>105</w:t>
      </w:r>
      <w:r>
        <w:fldChar w:fldCharType="end"/>
      </w:r>
    </w:p>
    <w:p w14:paraId="7857195C" w14:textId="0EB3BABA" w:rsidR="00CD0678" w:rsidRDefault="00CD0678">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_Toc120199950 \h </w:instrText>
      </w:r>
      <w:r>
        <w:fldChar w:fldCharType="separate"/>
      </w:r>
      <w:r>
        <w:t>106</w:t>
      </w:r>
      <w:r>
        <w:fldChar w:fldCharType="end"/>
      </w:r>
    </w:p>
    <w:p w14:paraId="4074E9DD" w14:textId="30F735EB" w:rsidR="00CD0678" w:rsidRDefault="00CD0678">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_Toc120199951 \h </w:instrText>
      </w:r>
      <w:r>
        <w:fldChar w:fldCharType="separate"/>
      </w:r>
      <w:r>
        <w:t>107</w:t>
      </w:r>
      <w:r>
        <w:fldChar w:fldCharType="end"/>
      </w:r>
    </w:p>
    <w:p w14:paraId="603C9E79" w14:textId="12D58B90" w:rsidR="00CD0678" w:rsidRDefault="00CD0678">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_Toc120199952 \h </w:instrText>
      </w:r>
      <w:r>
        <w:fldChar w:fldCharType="separate"/>
      </w:r>
      <w:r>
        <w:t>108</w:t>
      </w:r>
      <w:r>
        <w:fldChar w:fldCharType="end"/>
      </w:r>
    </w:p>
    <w:p w14:paraId="109863F9" w14:textId="7707173A" w:rsidR="00CD0678" w:rsidRDefault="00CD0678">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_Toc120199953 \h </w:instrText>
      </w:r>
      <w:r>
        <w:fldChar w:fldCharType="separate"/>
      </w:r>
      <w:r>
        <w:t>109</w:t>
      </w:r>
      <w:r>
        <w:fldChar w:fldCharType="end"/>
      </w:r>
    </w:p>
    <w:p w14:paraId="413FFD08" w14:textId="79A49B88" w:rsidR="00CD0678" w:rsidRDefault="00CD0678">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_Toc120199954 \h </w:instrText>
      </w:r>
      <w:r>
        <w:fldChar w:fldCharType="separate"/>
      </w:r>
      <w:r>
        <w:t>109</w:t>
      </w:r>
      <w:r>
        <w:fldChar w:fldCharType="end"/>
      </w:r>
    </w:p>
    <w:p w14:paraId="4EDAF0E0" w14:textId="384A3B1E" w:rsidR="00CD0678" w:rsidRDefault="00CD0678">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_Toc120199955 \h </w:instrText>
      </w:r>
      <w:r>
        <w:fldChar w:fldCharType="separate"/>
      </w:r>
      <w:r>
        <w:t>109</w:t>
      </w:r>
      <w:r>
        <w:fldChar w:fldCharType="end"/>
      </w:r>
    </w:p>
    <w:p w14:paraId="40579A77" w14:textId="34C4C65D" w:rsidR="00CD0678" w:rsidRDefault="00CD0678">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_Toc120199956 \h </w:instrText>
      </w:r>
      <w:r>
        <w:fldChar w:fldCharType="separate"/>
      </w:r>
      <w:r>
        <w:t>110</w:t>
      </w:r>
      <w:r>
        <w:fldChar w:fldCharType="end"/>
      </w:r>
    </w:p>
    <w:p w14:paraId="7BCD9FF1" w14:textId="193D0DFE" w:rsidR="00CD0678" w:rsidRDefault="00CD0678">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_Toc120199957 \h </w:instrText>
      </w:r>
      <w:r>
        <w:fldChar w:fldCharType="separate"/>
      </w:r>
      <w:r>
        <w:t>111</w:t>
      </w:r>
      <w:r>
        <w:fldChar w:fldCharType="end"/>
      </w:r>
    </w:p>
    <w:p w14:paraId="1A7DE327" w14:textId="3B7A3083" w:rsidR="00CD0678" w:rsidRDefault="00CD0678">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_Toc120199958 \h </w:instrText>
      </w:r>
      <w:r>
        <w:fldChar w:fldCharType="separate"/>
      </w:r>
      <w:r>
        <w:t>111</w:t>
      </w:r>
      <w:r>
        <w:fldChar w:fldCharType="end"/>
      </w:r>
    </w:p>
    <w:p w14:paraId="6A8019B8" w14:textId="20F7FBA7" w:rsidR="00CD0678" w:rsidRDefault="00CD0678">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_Toc120199959 \h </w:instrText>
      </w:r>
      <w:r>
        <w:fldChar w:fldCharType="separate"/>
      </w:r>
      <w:r>
        <w:t>112</w:t>
      </w:r>
      <w:r>
        <w:fldChar w:fldCharType="end"/>
      </w:r>
    </w:p>
    <w:p w14:paraId="4F679DC8" w14:textId="1045E81A" w:rsidR="00CD0678" w:rsidRDefault="00CD0678">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_Toc120199960 \h </w:instrText>
      </w:r>
      <w:r>
        <w:fldChar w:fldCharType="separate"/>
      </w:r>
      <w:r>
        <w:t>112</w:t>
      </w:r>
      <w:r>
        <w:fldChar w:fldCharType="end"/>
      </w:r>
    </w:p>
    <w:p w14:paraId="551CD7BF" w14:textId="0259A35C" w:rsidR="00CD0678" w:rsidRDefault="00CD0678">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_Toc120199961 \h </w:instrText>
      </w:r>
      <w:r>
        <w:fldChar w:fldCharType="separate"/>
      </w:r>
      <w:r>
        <w:t>114</w:t>
      </w:r>
      <w:r>
        <w:fldChar w:fldCharType="end"/>
      </w:r>
    </w:p>
    <w:p w14:paraId="4E8DAF46" w14:textId="2234A25A" w:rsidR="00CD0678" w:rsidRDefault="00CD0678">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_Toc120199962 \h </w:instrText>
      </w:r>
      <w:r>
        <w:fldChar w:fldCharType="separate"/>
      </w:r>
      <w:r>
        <w:t>115</w:t>
      </w:r>
      <w:r>
        <w:fldChar w:fldCharType="end"/>
      </w:r>
    </w:p>
    <w:p w14:paraId="2C89F80F" w14:textId="14792015" w:rsidR="00CD0678" w:rsidRDefault="00CD0678">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_Toc120199963 \h </w:instrText>
      </w:r>
      <w:r>
        <w:fldChar w:fldCharType="separate"/>
      </w:r>
      <w:r>
        <w:t>115</w:t>
      </w:r>
      <w:r>
        <w:fldChar w:fldCharType="end"/>
      </w:r>
    </w:p>
    <w:p w14:paraId="43FE12F1" w14:textId="302AAE03" w:rsidR="00CD0678" w:rsidRDefault="00CD0678">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_Toc120199964 \h </w:instrText>
      </w:r>
      <w:r>
        <w:fldChar w:fldCharType="separate"/>
      </w:r>
      <w:r>
        <w:t>116</w:t>
      </w:r>
      <w:r>
        <w:fldChar w:fldCharType="end"/>
      </w:r>
    </w:p>
    <w:p w14:paraId="052989EF" w14:textId="55447E71" w:rsidR="00CD0678" w:rsidRDefault="00CD067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_Toc120199965 \h </w:instrText>
      </w:r>
      <w:r>
        <w:fldChar w:fldCharType="separate"/>
      </w:r>
      <w:r>
        <w:t>117</w:t>
      </w:r>
      <w:r>
        <w:fldChar w:fldCharType="end"/>
      </w:r>
    </w:p>
    <w:p w14:paraId="259D5C42" w14:textId="71F4B5E2" w:rsidR="00CD0678" w:rsidRDefault="00CD067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_Toc120199966 \h </w:instrText>
      </w:r>
      <w:r>
        <w:fldChar w:fldCharType="separate"/>
      </w:r>
      <w:r>
        <w:t>117</w:t>
      </w:r>
      <w:r>
        <w:fldChar w:fldCharType="end"/>
      </w:r>
    </w:p>
    <w:p w14:paraId="20E91FED" w14:textId="2ABCD5DC" w:rsidR="00CD0678" w:rsidRDefault="00CD067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_Toc120199967 \h </w:instrText>
      </w:r>
      <w:r>
        <w:fldChar w:fldCharType="separate"/>
      </w:r>
      <w:r>
        <w:t>118</w:t>
      </w:r>
      <w:r>
        <w:fldChar w:fldCharType="end"/>
      </w:r>
    </w:p>
    <w:p w14:paraId="2A7A99AC" w14:textId="6748044E" w:rsidR="00CD0678" w:rsidRDefault="00CD067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_Toc120199968 \h </w:instrText>
      </w:r>
      <w:r>
        <w:fldChar w:fldCharType="separate"/>
      </w:r>
      <w:r>
        <w:t>118</w:t>
      </w:r>
      <w:r>
        <w:fldChar w:fldCharType="end"/>
      </w:r>
    </w:p>
    <w:p w14:paraId="3C661568" w14:textId="1DDE5CE6" w:rsidR="00CD0678" w:rsidRDefault="00CD067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_Toc120199969 \h </w:instrText>
      </w:r>
      <w:r>
        <w:fldChar w:fldCharType="separate"/>
      </w:r>
      <w:r>
        <w:t>118</w:t>
      </w:r>
      <w:r>
        <w:fldChar w:fldCharType="end"/>
      </w:r>
    </w:p>
    <w:p w14:paraId="334FF9EB" w14:textId="2323E9A2" w:rsidR="00CD0678" w:rsidRDefault="00CD067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_Toc120199970 \h </w:instrText>
      </w:r>
      <w:r>
        <w:fldChar w:fldCharType="separate"/>
      </w:r>
      <w:r>
        <w:t>118</w:t>
      </w:r>
      <w:r>
        <w:fldChar w:fldCharType="end"/>
      </w:r>
    </w:p>
    <w:p w14:paraId="1E337C9F" w14:textId="0FB98104" w:rsidR="00CD0678" w:rsidRDefault="00CD067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_Toc120199971 \h </w:instrText>
      </w:r>
      <w:r>
        <w:fldChar w:fldCharType="separate"/>
      </w:r>
      <w:r>
        <w:t>118</w:t>
      </w:r>
      <w:r>
        <w:fldChar w:fldCharType="end"/>
      </w:r>
    </w:p>
    <w:p w14:paraId="3840A7D8" w14:textId="2E25ED8F" w:rsidR="00CD0678" w:rsidRDefault="00CD0678">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_Toc120199972 \h </w:instrText>
      </w:r>
      <w:r>
        <w:fldChar w:fldCharType="separate"/>
      </w:r>
      <w:r>
        <w:t>118</w:t>
      </w:r>
      <w:r>
        <w:fldChar w:fldCharType="end"/>
      </w:r>
    </w:p>
    <w:p w14:paraId="2373D945" w14:textId="5BB0EC5F" w:rsidR="00CD0678" w:rsidRDefault="00CD0678">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_Toc120199973 \h </w:instrText>
      </w:r>
      <w:r>
        <w:fldChar w:fldCharType="separate"/>
      </w:r>
      <w:r>
        <w:t>118</w:t>
      </w:r>
      <w:r>
        <w:fldChar w:fldCharType="end"/>
      </w:r>
    </w:p>
    <w:p w14:paraId="2E62F0B4" w14:textId="20BCC7A3" w:rsidR="00CD0678" w:rsidRDefault="00CD0678">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_Toc120199974 \h </w:instrText>
      </w:r>
      <w:r>
        <w:fldChar w:fldCharType="separate"/>
      </w:r>
      <w:r>
        <w:t>118</w:t>
      </w:r>
      <w:r>
        <w:fldChar w:fldCharType="end"/>
      </w:r>
    </w:p>
    <w:p w14:paraId="24B8EB8E" w14:textId="72832D0D" w:rsidR="00CD0678" w:rsidRDefault="00CD067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_Toc120199975 \h </w:instrText>
      </w:r>
      <w:r>
        <w:fldChar w:fldCharType="separate"/>
      </w:r>
      <w:r>
        <w:t>119</w:t>
      </w:r>
      <w:r>
        <w:fldChar w:fldCharType="end"/>
      </w:r>
    </w:p>
    <w:p w14:paraId="653168F8" w14:textId="79EA17CA" w:rsidR="00CD0678" w:rsidRDefault="00CD0678">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_Toc120199976 \h </w:instrText>
      </w:r>
      <w:r>
        <w:fldChar w:fldCharType="separate"/>
      </w:r>
      <w:r>
        <w:t>119</w:t>
      </w:r>
      <w:r>
        <w:fldChar w:fldCharType="end"/>
      </w:r>
    </w:p>
    <w:p w14:paraId="3394EFC0" w14:textId="28F09454" w:rsidR="00CD0678" w:rsidRDefault="00CD0678">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_Toc120199977 \h </w:instrText>
      </w:r>
      <w:r>
        <w:fldChar w:fldCharType="separate"/>
      </w:r>
      <w:r>
        <w:t>120</w:t>
      </w:r>
      <w:r>
        <w:fldChar w:fldCharType="end"/>
      </w:r>
    </w:p>
    <w:p w14:paraId="73BE63AD" w14:textId="36826559" w:rsidR="00CD0678" w:rsidRDefault="00CD0678">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_Toc120199978 \h </w:instrText>
      </w:r>
      <w:r>
        <w:fldChar w:fldCharType="separate"/>
      </w:r>
      <w:r>
        <w:t>120</w:t>
      </w:r>
      <w:r>
        <w:fldChar w:fldCharType="end"/>
      </w:r>
    </w:p>
    <w:p w14:paraId="6A02D643" w14:textId="27F20D85" w:rsidR="00CD0678" w:rsidRDefault="00CD0678">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_Toc120199979 \h </w:instrText>
      </w:r>
      <w:r>
        <w:fldChar w:fldCharType="separate"/>
      </w:r>
      <w:r>
        <w:t>121</w:t>
      </w:r>
      <w:r>
        <w:fldChar w:fldCharType="end"/>
      </w:r>
    </w:p>
    <w:p w14:paraId="09E2B045" w14:textId="0F74D5C6" w:rsidR="00CD0678" w:rsidRDefault="00CD0678">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_Toc120199980 \h </w:instrText>
      </w:r>
      <w:r>
        <w:fldChar w:fldCharType="separate"/>
      </w:r>
      <w:r>
        <w:t>121</w:t>
      </w:r>
      <w:r>
        <w:fldChar w:fldCharType="end"/>
      </w:r>
    </w:p>
    <w:p w14:paraId="5890F811" w14:textId="399B5BFE" w:rsidR="00CD0678" w:rsidRDefault="00CD0678">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_Toc120199981 \h </w:instrText>
      </w:r>
      <w:r>
        <w:fldChar w:fldCharType="separate"/>
      </w:r>
      <w:r>
        <w:t>122</w:t>
      </w:r>
      <w:r>
        <w:fldChar w:fldCharType="end"/>
      </w:r>
    </w:p>
    <w:p w14:paraId="4C899C6F" w14:textId="4B11ABDE" w:rsidR="00CD0678" w:rsidRDefault="00CD0678">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_Toc120199982 \h </w:instrText>
      </w:r>
      <w:r>
        <w:fldChar w:fldCharType="separate"/>
      </w:r>
      <w:r>
        <w:t>122</w:t>
      </w:r>
      <w:r>
        <w:fldChar w:fldCharType="end"/>
      </w:r>
    </w:p>
    <w:p w14:paraId="56433C9E" w14:textId="2F92CF24" w:rsidR="00CD0678" w:rsidRDefault="00CD067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_Toc120199983 \h </w:instrText>
      </w:r>
      <w:r>
        <w:fldChar w:fldCharType="separate"/>
      </w:r>
      <w:r>
        <w:t>122</w:t>
      </w:r>
      <w:r>
        <w:fldChar w:fldCharType="end"/>
      </w:r>
    </w:p>
    <w:p w14:paraId="6C79619F" w14:textId="6E965264" w:rsidR="00CD0678" w:rsidRDefault="00CD067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_Toc120199984 \h </w:instrText>
      </w:r>
      <w:r>
        <w:fldChar w:fldCharType="separate"/>
      </w:r>
      <w:r>
        <w:t>122</w:t>
      </w:r>
      <w:r>
        <w:fldChar w:fldCharType="end"/>
      </w:r>
    </w:p>
    <w:p w14:paraId="07A30401" w14:textId="600D518B" w:rsidR="00CD0678" w:rsidRDefault="00CD0678">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_Toc120199985 \h </w:instrText>
      </w:r>
      <w:r>
        <w:fldChar w:fldCharType="separate"/>
      </w:r>
      <w:r>
        <w:t>122</w:t>
      </w:r>
      <w:r>
        <w:fldChar w:fldCharType="end"/>
      </w:r>
    </w:p>
    <w:p w14:paraId="13DD5BEE" w14:textId="3DE3D0AC" w:rsidR="00CD0678" w:rsidRDefault="00CD0678">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_Toc120199986 \h </w:instrText>
      </w:r>
      <w:r>
        <w:fldChar w:fldCharType="separate"/>
      </w:r>
      <w:r>
        <w:t>123</w:t>
      </w:r>
      <w:r>
        <w:fldChar w:fldCharType="end"/>
      </w:r>
    </w:p>
    <w:p w14:paraId="2E1C6A77" w14:textId="1DED2348" w:rsidR="00CD0678" w:rsidRDefault="00CD0678">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_Toc120199987 \h </w:instrText>
      </w:r>
      <w:r>
        <w:fldChar w:fldCharType="separate"/>
      </w:r>
      <w:r>
        <w:t>124</w:t>
      </w:r>
      <w:r>
        <w:fldChar w:fldCharType="end"/>
      </w:r>
    </w:p>
    <w:p w14:paraId="132D2921" w14:textId="31E13434" w:rsidR="00CD0678" w:rsidRDefault="00CD0678">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_Toc120199988 \h </w:instrText>
      </w:r>
      <w:r>
        <w:fldChar w:fldCharType="separate"/>
      </w:r>
      <w:r>
        <w:t>124</w:t>
      </w:r>
      <w:r>
        <w:fldChar w:fldCharType="end"/>
      </w:r>
    </w:p>
    <w:p w14:paraId="468F9EEB" w14:textId="0FF6EC46" w:rsidR="00CD0678" w:rsidRDefault="00CD0678">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_Toc120199989 \h </w:instrText>
      </w:r>
      <w:r>
        <w:fldChar w:fldCharType="separate"/>
      </w:r>
      <w:r>
        <w:t>124</w:t>
      </w:r>
      <w:r>
        <w:fldChar w:fldCharType="end"/>
      </w:r>
    </w:p>
    <w:p w14:paraId="0ED0859A" w14:textId="484915DF" w:rsidR="00CD0678" w:rsidRDefault="00CD0678">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_Toc120199990 \h </w:instrText>
      </w:r>
      <w:r>
        <w:fldChar w:fldCharType="separate"/>
      </w:r>
      <w:r>
        <w:t>125</w:t>
      </w:r>
      <w:r>
        <w:fldChar w:fldCharType="end"/>
      </w:r>
    </w:p>
    <w:p w14:paraId="31C72BFF" w14:textId="70A20B75"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20199736"/>
      <w:r w:rsidRPr="00760004">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20199737"/>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20199738"/>
      <w:r w:rsidRPr="00760004">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20199739"/>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20199740"/>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20199741"/>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20199742"/>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20199743"/>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20199744"/>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20199745"/>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6pt" o:ole="">
            <v:imagedata r:id="rId15" o:title=""/>
          </v:shape>
          <o:OLEObject Type="Embed" ProgID="Visio.Drawing.15" ShapeID="_x0000_i1025" DrawAspect="Content" ObjectID="_1740421767"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20199746"/>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20199747"/>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20199748"/>
      <w:r w:rsidRPr="00760004">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20199749"/>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20199750"/>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20199751"/>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20199752"/>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20199753"/>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20199754"/>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20199755"/>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20199756"/>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20199757"/>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20199758"/>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20199759"/>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20199760"/>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20199761"/>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20199762"/>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20199763"/>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20199764"/>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20199765"/>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20199766"/>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20199767"/>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20199768"/>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20199769"/>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20199770"/>
      <w:r w:rsidRPr="00760004">
        <w:t>5.4</w:t>
      </w:r>
      <w:r w:rsidRPr="00760004">
        <w:tab/>
        <w:t>Protocols for LI_HI1</w:t>
      </w:r>
      <w:bookmarkEnd w:id="46"/>
    </w:p>
    <w:p w14:paraId="6E0B9BEA" w14:textId="2BCD212C" w:rsidR="00716BA7" w:rsidRPr="00760004" w:rsidRDefault="00716BA7" w:rsidP="00716BA7">
      <w:pPr>
        <w:pStyle w:val="Heading3"/>
      </w:pPr>
      <w:bookmarkStart w:id="47" w:name="_Toc120199771"/>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20199772"/>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20199773"/>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20199774"/>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20199775"/>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20199776"/>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20199777"/>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20199778"/>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20199779"/>
      <w:r w:rsidRPr="00760004">
        <w:t>5.6</w:t>
      </w:r>
      <w:r w:rsidRPr="00760004">
        <w:tab/>
        <w:t>Protocols for LI_HI4</w:t>
      </w:r>
      <w:bookmarkEnd w:id="58"/>
    </w:p>
    <w:p w14:paraId="6C58328F" w14:textId="0D9C89CF" w:rsidR="004F49AC" w:rsidRPr="00760004" w:rsidRDefault="004F49AC" w:rsidP="004F49AC">
      <w:pPr>
        <w:pStyle w:val="Heading3"/>
      </w:pPr>
      <w:bookmarkStart w:id="59" w:name="_Toc120199780"/>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20199781"/>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1" w:name="_Toc120199782"/>
      <w:r>
        <w:t>5.7</w:t>
      </w:r>
      <w:r>
        <w:tab/>
        <w:t>Protocols for LI_HIQR</w:t>
      </w:r>
      <w:bookmarkEnd w:id="61"/>
    </w:p>
    <w:p w14:paraId="2376258A" w14:textId="77777777" w:rsidR="00180AD2" w:rsidRDefault="00180AD2" w:rsidP="00180AD2">
      <w:pPr>
        <w:pStyle w:val="Heading3"/>
      </w:pPr>
      <w:bookmarkStart w:id="62" w:name="_Toc120199783"/>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20199784"/>
      <w:r>
        <w:t>5.7.2</w:t>
      </w:r>
      <w:r>
        <w:tab/>
        <w:t>Usage for realising LI_HIQR</w:t>
      </w:r>
      <w:bookmarkEnd w:id="63"/>
    </w:p>
    <w:p w14:paraId="3E50D4AF" w14:textId="77777777" w:rsidR="00180AD2" w:rsidRPr="007356F8" w:rsidRDefault="00180AD2" w:rsidP="00180AD2">
      <w:pPr>
        <w:pStyle w:val="Heading4"/>
      </w:pPr>
      <w:bookmarkStart w:id="64" w:name="_Toc120199785"/>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120199786"/>
      <w:r>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20199787"/>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20199788"/>
      <w:bookmarkStart w:id="68" w:name="_Hlk54857791"/>
      <w:r>
        <w:t>5.8</w:t>
      </w:r>
      <w:r>
        <w:tab/>
        <w:t>Protocols for LI_XQR</w:t>
      </w:r>
      <w:bookmarkEnd w:id="67"/>
    </w:p>
    <w:p w14:paraId="4F7037A9" w14:textId="37D6E713" w:rsidR="00572D03" w:rsidRPr="009A53F9" w:rsidRDefault="00572D03" w:rsidP="00572D03">
      <w:pPr>
        <w:pStyle w:val="Heading3"/>
      </w:pPr>
      <w:bookmarkStart w:id="69" w:name="_Toc120199789"/>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20199790"/>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20199791"/>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20199792"/>
      <w:r>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20199793"/>
      <w:r>
        <w:t>5.10</w:t>
      </w:r>
      <w:r>
        <w:tab/>
        <w:t>Protocols for LI_ST interface</w:t>
      </w:r>
      <w:bookmarkEnd w:id="73"/>
    </w:p>
    <w:p w14:paraId="4804EF45" w14:textId="75B3E434" w:rsidR="001F35DC" w:rsidRDefault="001F35DC" w:rsidP="001F35DC">
      <w:pPr>
        <w:pStyle w:val="Heading3"/>
      </w:pPr>
      <w:bookmarkStart w:id="74" w:name="_Toc120199794"/>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20199795"/>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20199796"/>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20199797"/>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20199798"/>
      <w:r w:rsidRPr="00760004">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20199799"/>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20199800"/>
      <w:r w:rsidRPr="00760004">
        <w:t>6.2</w:t>
      </w:r>
      <w:r w:rsidRPr="00760004">
        <w:tab/>
        <w:t>5G</w:t>
      </w:r>
      <w:bookmarkEnd w:id="80"/>
    </w:p>
    <w:p w14:paraId="41946991" w14:textId="115DA9A5" w:rsidR="00716BA7" w:rsidRPr="00760004" w:rsidRDefault="00716BA7" w:rsidP="00716BA7">
      <w:pPr>
        <w:pStyle w:val="Heading3"/>
      </w:pPr>
      <w:bookmarkStart w:id="81" w:name="_Toc120199801"/>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20199802"/>
      <w:r w:rsidRPr="00760004">
        <w:t>6.2.2</w:t>
      </w:r>
      <w:r w:rsidRPr="00760004">
        <w:tab/>
        <w:t>LI at AMF</w:t>
      </w:r>
      <w:bookmarkEnd w:id="82"/>
    </w:p>
    <w:p w14:paraId="194AEFDD" w14:textId="290091E8" w:rsidR="00716BA7" w:rsidRPr="00760004" w:rsidRDefault="00716BA7" w:rsidP="00716BA7">
      <w:pPr>
        <w:pStyle w:val="Heading4"/>
      </w:pPr>
      <w:bookmarkStart w:id="83" w:name="_Toc120199803"/>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20199804"/>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20199805"/>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20199806"/>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20199807"/>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20199808"/>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20199809"/>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20199810"/>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20199811"/>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20199812"/>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20199813"/>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20199814"/>
      <w:r>
        <w:t>6.2.2A</w:t>
      </w:r>
      <w:r>
        <w:tab/>
        <w:t>Identifier Reporting for AMF</w:t>
      </w:r>
      <w:bookmarkEnd w:id="96"/>
    </w:p>
    <w:p w14:paraId="7FA30025" w14:textId="77777777" w:rsidR="00FE4475" w:rsidRDefault="00FE4475" w:rsidP="00FE4475">
      <w:pPr>
        <w:pStyle w:val="Heading4"/>
      </w:pPr>
      <w:bookmarkStart w:id="97" w:name="_Toc120199815"/>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20199816"/>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20199817"/>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20199818"/>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20199819"/>
      <w:r w:rsidRPr="00760004">
        <w:t>6.2.3</w:t>
      </w:r>
      <w:r w:rsidRPr="00760004">
        <w:tab/>
        <w:t>LI for SMF/UPF</w:t>
      </w:r>
      <w:bookmarkEnd w:id="102"/>
    </w:p>
    <w:p w14:paraId="3A64619E" w14:textId="77777777" w:rsidR="00905A61" w:rsidRPr="00027916" w:rsidRDefault="00905A61" w:rsidP="00905A61">
      <w:pPr>
        <w:pStyle w:val="Heading4"/>
      </w:pPr>
      <w:bookmarkStart w:id="103" w:name="_Toc120199820"/>
      <w:r>
        <w:t>6.2.3.1</w:t>
      </w:r>
      <w:r>
        <w:tab/>
        <w:t>Provisioning over LI_X1</w:t>
      </w:r>
      <w:bookmarkEnd w:id="103"/>
    </w:p>
    <w:p w14:paraId="35DDD4D3" w14:textId="31D51B3F" w:rsidR="00905A61" w:rsidRDefault="00905A61" w:rsidP="00905A61">
      <w:pPr>
        <w:pStyle w:val="Heading5"/>
      </w:pPr>
      <w:bookmarkStart w:id="104" w:name="_Toc120199821"/>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20199822"/>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20199823"/>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20199824"/>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20199825"/>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20199826"/>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2019982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2019982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20199829"/>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2019983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20199831"/>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20199832"/>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20199833"/>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20199834"/>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20199835"/>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20199836"/>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20199837"/>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20199838"/>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77777777"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20199839"/>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20199840"/>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20199841"/>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20199842"/>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20199843"/>
      <w:r w:rsidRPr="00760004">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20199844"/>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20199845"/>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20199846"/>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20199847"/>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20199848"/>
      <w:r>
        <w:t>6.2.3.10</w:t>
      </w:r>
      <w:r>
        <w:tab/>
        <w:t>Sharing LI state information over LI_ST</w:t>
      </w:r>
      <w:bookmarkEnd w:id="134"/>
    </w:p>
    <w:p w14:paraId="0655F1BA" w14:textId="5CFE8A71" w:rsidR="00B55007" w:rsidRDefault="00B55007" w:rsidP="00B55007">
      <w:pPr>
        <w:pStyle w:val="Heading5"/>
        <w:rPr>
          <w:lang w:val="en-US"/>
        </w:rPr>
      </w:pPr>
      <w:bookmarkStart w:id="135" w:name="_Toc120199849"/>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20199850"/>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20199851"/>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20199852"/>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20199853"/>
      <w:r w:rsidRPr="00760004">
        <w:t>6.2.4</w:t>
      </w:r>
      <w:r w:rsidRPr="00760004">
        <w:tab/>
        <w:t>LI at UDM for 5G</w:t>
      </w:r>
      <w:bookmarkEnd w:id="140"/>
    </w:p>
    <w:p w14:paraId="267C87E3" w14:textId="77777777" w:rsidR="00573177" w:rsidRPr="00760004" w:rsidRDefault="00573177" w:rsidP="00573177">
      <w:pPr>
        <w:pStyle w:val="Heading4"/>
      </w:pPr>
      <w:bookmarkStart w:id="141" w:name="_Toc120199854"/>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20199855"/>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20199856"/>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20199857"/>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20199858"/>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20199859"/>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20199860"/>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20199861"/>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20199862"/>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20199863"/>
      <w:r w:rsidRPr="00760004">
        <w:t>6.3.2</w:t>
      </w:r>
      <w:r w:rsidRPr="00760004">
        <w:tab/>
        <w:t>LI at MME</w:t>
      </w:r>
      <w:bookmarkEnd w:id="151"/>
    </w:p>
    <w:p w14:paraId="5B5CE071" w14:textId="69945228" w:rsidR="00DB62FE" w:rsidRPr="00760004" w:rsidRDefault="00DB62FE" w:rsidP="00DB62FE">
      <w:pPr>
        <w:pStyle w:val="Heading4"/>
      </w:pPr>
      <w:bookmarkStart w:id="152" w:name="_Toc120199864"/>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20199865"/>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20199866"/>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20199867"/>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20199868"/>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20199869"/>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20199870"/>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20199871"/>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20199872"/>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20199873"/>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20199874"/>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20199875"/>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20199876"/>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20199877"/>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20199878"/>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20199879"/>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20199880"/>
      <w:r w:rsidRPr="00760004">
        <w:t>7.2.2</w:t>
      </w:r>
      <w:r w:rsidRPr="00760004">
        <w:tab/>
        <w:t>LI at UDM</w:t>
      </w:r>
      <w:bookmarkEnd w:id="168"/>
    </w:p>
    <w:p w14:paraId="34E88B16" w14:textId="77777777" w:rsidR="00154002" w:rsidRPr="00760004" w:rsidRDefault="00154002" w:rsidP="00154002">
      <w:pPr>
        <w:pStyle w:val="Heading4"/>
      </w:pPr>
      <w:bookmarkStart w:id="169" w:name="_Toc120199881"/>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20199882"/>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20199883"/>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20199884"/>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20199885"/>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20199886"/>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20199887"/>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20199888"/>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20199889"/>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20199890"/>
      <w:r w:rsidRPr="00760004">
        <w:t>7.2.3</w:t>
      </w:r>
      <w:r w:rsidRPr="00760004">
        <w:tab/>
        <w:t>LI at HSS</w:t>
      </w:r>
      <w:bookmarkEnd w:id="179"/>
    </w:p>
    <w:p w14:paraId="715A2AA9" w14:textId="7212EC74" w:rsidR="00D661E9" w:rsidRPr="00760004" w:rsidRDefault="00D661E9" w:rsidP="00D661E9">
      <w:pPr>
        <w:pStyle w:val="Heading4"/>
      </w:pPr>
      <w:bookmarkStart w:id="180" w:name="_Toc120199891"/>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20199892"/>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20199893"/>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20199894"/>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20199895"/>
      <w:r w:rsidRPr="00760004">
        <w:t>7.3</w:t>
      </w:r>
      <w:r w:rsidRPr="00760004">
        <w:tab/>
        <w:t>Location</w:t>
      </w:r>
      <w:bookmarkEnd w:id="184"/>
    </w:p>
    <w:p w14:paraId="500C11DF" w14:textId="107E33C7" w:rsidR="00154002" w:rsidRPr="00760004" w:rsidRDefault="00154002" w:rsidP="00154002">
      <w:pPr>
        <w:pStyle w:val="Heading3"/>
      </w:pPr>
      <w:bookmarkStart w:id="185" w:name="_Toc120199896"/>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20199897"/>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20199898"/>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20199899"/>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20199900"/>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20199901"/>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20199902"/>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20199903"/>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20199904"/>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20199905"/>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20199906"/>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20199907"/>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20199908"/>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20199909"/>
      <w:r w:rsidRPr="00760004">
        <w:t>7.4</w:t>
      </w:r>
      <w:r w:rsidRPr="00760004">
        <w:tab/>
        <w:t>Messaging</w:t>
      </w:r>
      <w:bookmarkEnd w:id="198"/>
    </w:p>
    <w:p w14:paraId="04E36404" w14:textId="29BC175C" w:rsidR="00610327" w:rsidRPr="00760004" w:rsidRDefault="00241659" w:rsidP="00610327">
      <w:pPr>
        <w:pStyle w:val="Heading3"/>
      </w:pPr>
      <w:bookmarkStart w:id="199" w:name="_Toc120199910"/>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20199911"/>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20199912"/>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20199913"/>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20199914"/>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20199915"/>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20199916"/>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20199917"/>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20199918"/>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20199919"/>
      <w:r w:rsidRPr="00760004">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20199920"/>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20199921"/>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20199922"/>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20199923"/>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20199924"/>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20199925"/>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20199926"/>
      <w:r w:rsidRPr="00760004">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20199927"/>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20199928"/>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20199929"/>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20199930"/>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20199931"/>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20199932"/>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20199933"/>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20199934"/>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20199935"/>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20199936"/>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20199937"/>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20199938"/>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20199939"/>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20199940"/>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20199941"/>
      <w:r w:rsidRPr="00760004">
        <w:t>7.5</w:t>
      </w:r>
      <w:r w:rsidRPr="00760004">
        <w:tab/>
        <w:t>PTC service</w:t>
      </w:r>
      <w:bookmarkEnd w:id="230"/>
    </w:p>
    <w:p w14:paraId="4689D74E" w14:textId="77777777" w:rsidR="003A7C91" w:rsidRPr="00760004" w:rsidRDefault="003A7C91" w:rsidP="003A7C91">
      <w:pPr>
        <w:pStyle w:val="Heading3"/>
      </w:pPr>
      <w:bookmarkStart w:id="231" w:name="_Toc120199942"/>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20199943"/>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20199944"/>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20199945"/>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20199946"/>
      <w:r w:rsidRPr="00760004">
        <w:t>7.5.2</w:t>
      </w:r>
      <w:r w:rsidRPr="00760004">
        <w:tab/>
        <w:t>IRI events</w:t>
      </w:r>
      <w:bookmarkEnd w:id="235"/>
    </w:p>
    <w:p w14:paraId="6B42582F" w14:textId="77777777" w:rsidR="003A7C91" w:rsidRPr="00760004" w:rsidRDefault="003A7C91" w:rsidP="00722734">
      <w:pPr>
        <w:pStyle w:val="Heading4"/>
      </w:pPr>
      <w:bookmarkStart w:id="236" w:name="_Toc120199947"/>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20199948"/>
      <w:r w:rsidRPr="00760004">
        <w:t>7.5.2.2</w:t>
      </w:r>
      <w:r w:rsidRPr="00760004">
        <w:tab/>
        <w:t>PTC session initiation</w:t>
      </w:r>
      <w:bookmarkEnd w:id="23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20199949"/>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20199950"/>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20199951"/>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20199952"/>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20199953"/>
      <w:r w:rsidRPr="00760004">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20199954"/>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20199955"/>
      <w:r w:rsidRPr="00760004">
        <w:t>7.5.2.9</w:t>
      </w:r>
      <w:r w:rsidRPr="00760004">
        <w:tab/>
        <w:t>PTC party join</w:t>
      </w:r>
      <w:bookmarkEnd w:id="244"/>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20199956"/>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20199957"/>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20199958"/>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20199959"/>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20199960"/>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20199961"/>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20199962"/>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20199963"/>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20199964"/>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20199965"/>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20199966"/>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20199967"/>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20199968"/>
      <w:r>
        <w:t>7.6</w:t>
      </w:r>
      <w:r>
        <w:tab/>
        <w:t>Identifier Association Reporting</w:t>
      </w:r>
      <w:bookmarkEnd w:id="257"/>
    </w:p>
    <w:p w14:paraId="36FB4130" w14:textId="77777777" w:rsidR="00704F79" w:rsidRDefault="00704F79" w:rsidP="00704F79">
      <w:pPr>
        <w:pStyle w:val="Heading3"/>
      </w:pPr>
      <w:bookmarkStart w:id="258" w:name="_Toc120199969"/>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20199970"/>
      <w:r>
        <w:t>7.6.2</w:t>
      </w:r>
      <w:r>
        <w:tab/>
        <w:t>ICF</w:t>
      </w:r>
      <w:bookmarkEnd w:id="259"/>
    </w:p>
    <w:p w14:paraId="445899FD" w14:textId="77777777" w:rsidR="00704F79" w:rsidRDefault="00704F79" w:rsidP="00704F79">
      <w:pPr>
        <w:pStyle w:val="Heading4"/>
      </w:pPr>
      <w:bookmarkStart w:id="260" w:name="_Toc120199971"/>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20199972"/>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20199973"/>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20199974"/>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20199975"/>
      <w:r>
        <w:t>7.6.3</w:t>
      </w:r>
      <w:r>
        <w:tab/>
        <w:t>IQF</w:t>
      </w:r>
      <w:bookmarkEnd w:id="264"/>
    </w:p>
    <w:p w14:paraId="1729AAB9" w14:textId="77777777" w:rsidR="00704F79" w:rsidRDefault="00704F79" w:rsidP="00704F79">
      <w:pPr>
        <w:pStyle w:val="Heading4"/>
      </w:pPr>
      <w:bookmarkStart w:id="265" w:name="_Toc120199976"/>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20199977"/>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20199978"/>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20199979"/>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69" w:name="_Toc120199980"/>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0" w:name="_Toc120199981"/>
      <w:r w:rsidRPr="00760004">
        <w:t>Annex C (normative):</w:t>
      </w:r>
      <w:r w:rsidR="00C1575F">
        <w:br/>
      </w:r>
      <w:r w:rsidRPr="00760004">
        <w:t>XSD Schema for LI_X1 extensions</w:t>
      </w:r>
      <w:bookmarkEnd w:id="270"/>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1" w:name="_Toc120199982"/>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20199983"/>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74" w:name="_Toc120199984"/>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20199985"/>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20199986"/>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20199987"/>
      <w:r w:rsidRPr="004D3578">
        <w:t xml:space="preserve">Annex </w:t>
      </w:r>
      <w:r>
        <w:t>E</w:t>
      </w:r>
      <w:r w:rsidRPr="004D3578">
        <w:t xml:space="preserve"> (normative):</w:t>
      </w:r>
      <w:r w:rsidR="002F6AEA">
        <w:br/>
      </w:r>
      <w:r>
        <w:t>XSD Schema for Identity Association</w:t>
      </w:r>
      <w:bookmarkEnd w:id="277"/>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78" w:name="_Toc120199988"/>
      <w:r w:rsidRPr="004D3578">
        <w:t xml:space="preserve">Annex </w:t>
      </w:r>
      <w:r>
        <w:t xml:space="preserve">F </w:t>
      </w:r>
      <w:r w:rsidRPr="004D3578">
        <w:t>(normative):</w:t>
      </w:r>
      <w:r w:rsidR="005A240F">
        <w:br/>
      </w:r>
      <w:r>
        <w:t>ASN.1 schema for LI_XER messages</w:t>
      </w:r>
      <w:bookmarkEnd w:id="278"/>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79" w:name="_Toc120199989"/>
      <w:r w:rsidRPr="004D3578">
        <w:t xml:space="preserve">Annex </w:t>
      </w:r>
      <w:r>
        <w:t>G</w:t>
      </w:r>
      <w:r w:rsidRPr="004D3578">
        <w:t xml:space="preserve"> (normative):</w:t>
      </w:r>
      <w:r>
        <w:t xml:space="preserve"> XSD Schema for State Transfers</w:t>
      </w:r>
      <w:bookmarkEnd w:id="279"/>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0" w:name="_Toc120199990"/>
      <w:r w:rsidRPr="00760004">
        <w:t>Annex Z (informative):</w:t>
      </w:r>
      <w:r w:rsidR="00C1575F">
        <w:br/>
      </w:r>
      <w:r w:rsidR="00080512" w:rsidRPr="00760004">
        <w:t>Change history</w:t>
      </w:r>
      <w:bookmarkEnd w:id="280"/>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7A0727DF" w:rsidR="00822231" w:rsidRDefault="00822231" w:rsidP="00477AAF">
            <w:pPr>
              <w:pStyle w:val="TAL"/>
              <w:keepNext w:val="0"/>
              <w:keepLines w:val="0"/>
              <w:rPr>
                <w:sz w:val="16"/>
                <w:szCs w:val="16"/>
              </w:rPr>
            </w:pPr>
            <w:r>
              <w:rPr>
                <w:sz w:val="16"/>
                <w:szCs w:val="16"/>
              </w:rPr>
              <w:t>202</w:t>
            </w:r>
            <w:r w:rsidR="001265B1">
              <w:rPr>
                <w:sz w:val="16"/>
                <w:szCs w:val="16"/>
              </w:rPr>
              <w:t>3</w:t>
            </w:r>
            <w:r>
              <w:rPr>
                <w:sz w:val="16"/>
                <w:szCs w:val="16"/>
              </w:rPr>
              <w:t>-</w:t>
            </w:r>
            <w:r w:rsidR="001265B1">
              <w:rPr>
                <w:sz w:val="16"/>
                <w:szCs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7B6184CD" w:rsidR="00822231" w:rsidRDefault="00822231" w:rsidP="00477AAF">
            <w:pPr>
              <w:pStyle w:val="TAL"/>
              <w:keepNext w:val="0"/>
              <w:keepLines w:val="0"/>
              <w:rPr>
                <w:sz w:val="16"/>
                <w:szCs w:val="16"/>
              </w:rPr>
            </w:pPr>
            <w:r>
              <w:rPr>
                <w:sz w:val="16"/>
                <w:szCs w:val="16"/>
              </w:rPr>
              <w:t>SA#</w:t>
            </w:r>
            <w:r w:rsidR="00E26A91">
              <w:rPr>
                <w:sz w:val="16"/>
                <w:szCs w:val="16"/>
              </w:rPr>
              <w:t>9</w:t>
            </w:r>
            <w:r w:rsidR="001265B1">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1DBFCB4D" w:rsidR="00822231" w:rsidRDefault="00822231" w:rsidP="004F7BFF">
            <w:pPr>
              <w:pStyle w:val="TAL"/>
              <w:keepNext w:val="0"/>
              <w:keepLines w:val="0"/>
              <w:rPr>
                <w:sz w:val="16"/>
                <w:szCs w:val="16"/>
              </w:rPr>
            </w:pPr>
            <w:r>
              <w:rPr>
                <w:sz w:val="16"/>
                <w:szCs w:val="16"/>
              </w:rPr>
              <w:t>SP-2</w:t>
            </w:r>
            <w:r w:rsidR="001265B1">
              <w:rPr>
                <w:sz w:val="16"/>
                <w:szCs w:val="16"/>
              </w:rPr>
              <w:t>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4F373246" w:rsidR="00822231" w:rsidRDefault="009A2DDB" w:rsidP="00477AAF">
            <w:pPr>
              <w:pStyle w:val="TAL"/>
              <w:keepNext w:val="0"/>
              <w:keepLines w:val="0"/>
              <w:rPr>
                <w:sz w:val="16"/>
                <w:szCs w:val="16"/>
              </w:rPr>
            </w:pPr>
            <w:r>
              <w:rPr>
                <w:sz w:val="16"/>
                <w:szCs w:val="16"/>
              </w:rPr>
              <w:t>0</w:t>
            </w:r>
            <w:r w:rsidR="00A96E90">
              <w:rPr>
                <w:sz w:val="16"/>
                <w:szCs w:val="16"/>
              </w:rPr>
              <w:t>4</w:t>
            </w:r>
            <w:r w:rsidR="001265B1">
              <w:rPr>
                <w:sz w:val="16"/>
                <w:szCs w:val="16"/>
              </w:rPr>
              <w:t>8</w:t>
            </w:r>
            <w:r w:rsidR="0001499E">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6D114571" w:rsidR="00822231" w:rsidRDefault="0049093E"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22DF834C" w:rsidR="00822231" w:rsidRDefault="001265B1"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350B16EC" w:rsidR="00822231" w:rsidRDefault="0001499E" w:rsidP="00477AAF">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5EDF767B" w:rsidR="00822231" w:rsidRDefault="00FF3717" w:rsidP="00477AAF">
            <w:pPr>
              <w:pStyle w:val="TAL"/>
              <w:keepNext w:val="0"/>
              <w:keepLines w:val="0"/>
              <w:rPr>
                <w:sz w:val="16"/>
                <w:szCs w:val="16"/>
              </w:rPr>
            </w:pPr>
            <w:r>
              <w:rPr>
                <w:sz w:val="16"/>
                <w:szCs w:val="16"/>
              </w:rPr>
              <w:t>16.</w:t>
            </w:r>
            <w:r w:rsidR="00FF1B8D">
              <w:rPr>
                <w:sz w:val="16"/>
                <w:szCs w:val="16"/>
              </w:rPr>
              <w:t>1</w:t>
            </w:r>
            <w:r w:rsidR="001265B1">
              <w:rPr>
                <w:sz w:val="16"/>
                <w:szCs w:val="16"/>
              </w:rPr>
              <w:t>4</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18AA" w14:textId="77777777" w:rsidR="00917E21" w:rsidRDefault="00917E21">
      <w:r>
        <w:separator/>
      </w:r>
    </w:p>
  </w:endnote>
  <w:endnote w:type="continuationSeparator" w:id="0">
    <w:p w14:paraId="6B38FB5A" w14:textId="77777777" w:rsidR="00917E21" w:rsidRDefault="0091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6C0D" w14:textId="77777777" w:rsidR="00917E21" w:rsidRDefault="00917E21">
      <w:r>
        <w:separator/>
      </w:r>
    </w:p>
  </w:footnote>
  <w:footnote w:type="continuationSeparator" w:id="0">
    <w:p w14:paraId="77B7AB35" w14:textId="77777777" w:rsidR="00917E21" w:rsidRDefault="0091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1944EC2B"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3039">
      <w:rPr>
        <w:rFonts w:ascii="Arial" w:hAnsi="Arial" w:cs="Arial"/>
        <w:b/>
        <w:noProof/>
        <w:sz w:val="18"/>
        <w:szCs w:val="18"/>
      </w:rPr>
      <w:t>3GPP TS 33.128 V16.14.0 (2023-03)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74F1D13"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3039">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22B7"/>
    <w:rsid w:val="00113338"/>
    <w:rsid w:val="001136C8"/>
    <w:rsid w:val="00115337"/>
    <w:rsid w:val="00115446"/>
    <w:rsid w:val="00121925"/>
    <w:rsid w:val="0012377E"/>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849"/>
    <w:rsid w:val="005830F4"/>
    <w:rsid w:val="0058320A"/>
    <w:rsid w:val="005837B4"/>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17E21"/>
    <w:rsid w:val="00920BFA"/>
    <w:rsid w:val="00921667"/>
    <w:rsid w:val="00921B53"/>
    <w:rsid w:val="00924D95"/>
    <w:rsid w:val="00924EC7"/>
    <w:rsid w:val="0092512F"/>
    <w:rsid w:val="00927A77"/>
    <w:rsid w:val="00930918"/>
    <w:rsid w:val="009316D8"/>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5E7"/>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57453</Words>
  <Characters>327488</Characters>
  <Application>Microsoft Office Word</Application>
  <DocSecurity>0</DocSecurity>
  <Lines>2729</Lines>
  <Paragraphs>768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33</cp:revision>
  <cp:lastPrinted>2018-08-16T06:18:00Z</cp:lastPrinted>
  <dcterms:created xsi:type="dcterms:W3CDTF">2022-11-15T21:27:00Z</dcterms:created>
  <dcterms:modified xsi:type="dcterms:W3CDTF">2023-03-15T20:28:00Z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