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977B8" w14:paraId="634A0ED8" w14:textId="77777777">
        <w:trPr>
          <w:cantSplit/>
        </w:trPr>
        <w:tc>
          <w:tcPr>
            <w:tcW w:w="10423" w:type="dxa"/>
            <w:gridSpan w:val="2"/>
            <w:shd w:val="clear" w:color="auto" w:fill="auto"/>
          </w:tcPr>
          <w:p w14:paraId="299F6748" w14:textId="77777777" w:rsidR="009977B8"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700-92</w:t>
            </w:r>
            <w:r>
              <w:rPr>
                <w:sz w:val="64"/>
              </w:rPr>
              <w:t xml:space="preserve"> </w:t>
            </w:r>
            <w:r>
              <w:t>V</w:t>
            </w:r>
            <w:bookmarkStart w:id="3" w:name="specVersion"/>
            <w:r>
              <w:t>1.</w:t>
            </w:r>
            <w:r>
              <w:rPr>
                <w:rFonts w:eastAsia="SimSun" w:hint="eastAsia"/>
                <w:lang w:val="en-US" w:eastAsia="zh-CN"/>
              </w:rPr>
              <w:t>2</w:t>
            </w:r>
            <w:r>
              <w:t>.</w:t>
            </w:r>
            <w:bookmarkEnd w:id="3"/>
            <w:r>
              <w:rPr>
                <w:rFonts w:eastAsia="SimSun" w:hint="eastAsia"/>
                <w:lang w:val="en-US" w:eastAsia="zh-CN"/>
              </w:rPr>
              <w:t>0</w:t>
            </w:r>
            <w:r>
              <w:t xml:space="preserve"> </w:t>
            </w:r>
            <w:r>
              <w:rPr>
                <w:sz w:val="32"/>
              </w:rPr>
              <w:t>(</w:t>
            </w:r>
            <w:bookmarkStart w:id="4" w:name="issueDate"/>
            <w:r>
              <w:rPr>
                <w:rFonts w:eastAsia="SimSun" w:hint="eastAsia"/>
                <w:sz w:val="32"/>
                <w:lang w:val="en-US" w:eastAsia="zh-CN"/>
              </w:rPr>
              <w:t>2024</w:t>
            </w:r>
            <w:r>
              <w:rPr>
                <w:sz w:val="32"/>
              </w:rPr>
              <w:t>-</w:t>
            </w:r>
            <w:bookmarkEnd w:id="4"/>
            <w:r>
              <w:rPr>
                <w:rFonts w:eastAsia="SimSun" w:hint="eastAsia"/>
                <w:sz w:val="32"/>
                <w:lang w:val="en-US" w:eastAsia="zh-CN"/>
              </w:rPr>
              <w:t>08</w:t>
            </w:r>
            <w:r>
              <w:rPr>
                <w:sz w:val="32"/>
              </w:rPr>
              <w:t>)</w:t>
            </w:r>
          </w:p>
        </w:tc>
      </w:tr>
      <w:tr w:rsidR="009977B8" w14:paraId="6BEB1E2C" w14:textId="77777777">
        <w:trPr>
          <w:cantSplit/>
          <w:trHeight w:hRule="exact" w:val="1134"/>
        </w:trPr>
        <w:tc>
          <w:tcPr>
            <w:tcW w:w="10423" w:type="dxa"/>
            <w:gridSpan w:val="2"/>
            <w:shd w:val="clear" w:color="auto" w:fill="auto"/>
          </w:tcPr>
          <w:p w14:paraId="2B285E92" w14:textId="77777777" w:rsidR="009977B8" w:rsidRDefault="00000000">
            <w:pPr>
              <w:pStyle w:val="ZB"/>
              <w:framePr w:w="0" w:hRule="auto" w:wrap="auto" w:vAnchor="margin" w:hAnchor="text" w:yAlign="inline"/>
            </w:pPr>
            <w:r>
              <w:t xml:space="preserve">Technical </w:t>
            </w:r>
            <w:bookmarkStart w:id="5" w:name="spectype2"/>
            <w:r>
              <w:t>Report</w:t>
            </w:r>
            <w:bookmarkEnd w:id="5"/>
          </w:p>
          <w:p w14:paraId="46C0C24F" w14:textId="77777777" w:rsidR="009977B8" w:rsidRDefault="009977B8">
            <w:pPr>
              <w:pStyle w:val="Guidance"/>
            </w:pPr>
          </w:p>
        </w:tc>
      </w:tr>
      <w:tr w:rsidR="009977B8" w14:paraId="467EDF67" w14:textId="77777777">
        <w:trPr>
          <w:cantSplit/>
          <w:trHeight w:hRule="exact" w:val="3686"/>
        </w:trPr>
        <w:tc>
          <w:tcPr>
            <w:tcW w:w="10423" w:type="dxa"/>
            <w:gridSpan w:val="2"/>
            <w:tcBorders>
              <w:bottom w:val="single" w:sz="12" w:space="0" w:color="auto"/>
            </w:tcBorders>
            <w:shd w:val="clear" w:color="auto" w:fill="auto"/>
          </w:tcPr>
          <w:p w14:paraId="35F17725" w14:textId="77777777" w:rsidR="009977B8" w:rsidRDefault="00000000">
            <w:pPr>
              <w:pStyle w:val="ZT"/>
              <w:framePr w:wrap="auto" w:hAnchor="text" w:yAlign="inline"/>
            </w:pPr>
            <w:r>
              <w:t>3rd Generation Partnership Project;</w:t>
            </w:r>
          </w:p>
          <w:p w14:paraId="0B749558" w14:textId="77777777" w:rsidR="009977B8" w:rsidRDefault="00000000">
            <w:pPr>
              <w:pStyle w:val="ZT"/>
              <w:framePr w:wrap="auto" w:hAnchor="text" w:yAlign="inline"/>
            </w:pPr>
            <w:r>
              <w:t xml:space="preserve">Technical Specification Group </w:t>
            </w:r>
            <w:bookmarkStart w:id="6" w:name="specTitle"/>
            <w:r>
              <w:rPr>
                <w:lang w:val="en-IN"/>
              </w:rPr>
              <w:t>Services and System Aspects</w:t>
            </w:r>
            <w:r>
              <w:t>;</w:t>
            </w:r>
          </w:p>
          <w:p w14:paraId="12920EB6" w14:textId="77777777" w:rsidR="009977B8" w:rsidRDefault="00000000">
            <w:pPr>
              <w:pStyle w:val="ZT"/>
              <w:framePr w:wrap="auto" w:hAnchor="text" w:yAlign="inline"/>
            </w:pPr>
            <w:r>
              <w:rPr>
                <w:rFonts w:hint="eastAsia"/>
              </w:rPr>
              <w:t>Study on Service aspects for supporting the eMMTel service</w:t>
            </w:r>
            <w:bookmarkEnd w:id="6"/>
          </w:p>
          <w:p w14:paraId="084B295F" w14:textId="77777777" w:rsidR="009977B8"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977B8" w14:paraId="0CA70F53" w14:textId="77777777">
        <w:trPr>
          <w:cantSplit/>
        </w:trPr>
        <w:tc>
          <w:tcPr>
            <w:tcW w:w="10423" w:type="dxa"/>
            <w:gridSpan w:val="2"/>
            <w:tcBorders>
              <w:top w:val="single" w:sz="12" w:space="0" w:color="auto"/>
              <w:bottom w:val="dashed" w:sz="4" w:space="0" w:color="auto"/>
            </w:tcBorders>
            <w:shd w:val="clear" w:color="auto" w:fill="auto"/>
          </w:tcPr>
          <w:p w14:paraId="0C4D4D9C" w14:textId="77777777" w:rsidR="009977B8" w:rsidRDefault="00000000">
            <w:pPr>
              <w:pStyle w:val="TAR"/>
            </w:pPr>
            <w:r>
              <w:tab/>
            </w:r>
          </w:p>
        </w:tc>
      </w:tr>
      <w:bookmarkStart w:id="8" w:name="_MON_1684549432"/>
      <w:bookmarkEnd w:id="8"/>
      <w:tr w:rsidR="009977B8" w14:paraId="15AD433A" w14:textId="77777777">
        <w:trPr>
          <w:cantSplit/>
          <w:trHeight w:hRule="exact" w:val="1531"/>
        </w:trPr>
        <w:tc>
          <w:tcPr>
            <w:tcW w:w="5211" w:type="dxa"/>
            <w:tcBorders>
              <w:top w:val="dashed" w:sz="4" w:space="0" w:color="auto"/>
              <w:bottom w:val="dashed" w:sz="4" w:space="0" w:color="auto"/>
            </w:tcBorders>
            <w:shd w:val="clear" w:color="auto" w:fill="auto"/>
          </w:tcPr>
          <w:p w14:paraId="000398BB" w14:textId="77777777" w:rsidR="009977B8" w:rsidRDefault="00000000">
            <w:pPr>
              <w:pStyle w:val="TAL"/>
            </w:pPr>
            <w:r>
              <w:object w:dxaOrig="2048" w:dyaOrig="1240" w14:anchorId="2D2064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pt" o:ole="">
                  <v:imagedata r:id="rId9" o:title=""/>
                </v:shape>
                <o:OLEObject Type="Embed" ProgID="Word.Picture.8" ShapeID="_x0000_i1025" DrawAspect="Content" ObjectID="_1786272792" r:id="rId10"/>
              </w:object>
            </w:r>
          </w:p>
        </w:tc>
        <w:bookmarkStart w:id="9" w:name="_MON_1710316168"/>
        <w:bookmarkEnd w:id="9"/>
        <w:tc>
          <w:tcPr>
            <w:tcW w:w="5212" w:type="dxa"/>
            <w:tcBorders>
              <w:top w:val="dashed" w:sz="4" w:space="0" w:color="auto"/>
              <w:bottom w:val="dashed" w:sz="4" w:space="0" w:color="auto"/>
            </w:tcBorders>
            <w:shd w:val="clear" w:color="auto" w:fill="auto"/>
          </w:tcPr>
          <w:p w14:paraId="2506EC8A" w14:textId="77777777" w:rsidR="009977B8" w:rsidRDefault="00000000">
            <w:pPr>
              <w:pStyle w:val="TAR"/>
            </w:pPr>
            <w:r>
              <w:object w:dxaOrig="2572" w:dyaOrig="1502" w14:anchorId="4EC2C9FD">
                <v:shape id="_x0000_i1026" type="#_x0000_t75" style="width:128.6pt;height:75.1pt" o:ole="">
                  <v:imagedata r:id="rId11" o:title=""/>
                </v:shape>
                <o:OLEObject Type="Embed" ProgID="Word.Picture.8" ShapeID="_x0000_i1026" DrawAspect="Content" ObjectID="_1786272793" r:id="rId12"/>
              </w:object>
            </w:r>
          </w:p>
        </w:tc>
      </w:tr>
      <w:tr w:rsidR="009977B8" w14:paraId="0D26F59D"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32F8C83F" w14:textId="77777777" w:rsidR="009977B8" w:rsidRDefault="009977B8">
            <w:pPr>
              <w:pStyle w:val="TAL"/>
            </w:pPr>
            <w:bookmarkStart w:id="10" w:name="_MON_1710316271"/>
            <w:bookmarkEnd w:id="10"/>
          </w:p>
        </w:tc>
      </w:tr>
      <w:tr w:rsidR="009977B8" w14:paraId="3AF95FB4" w14:textId="77777777">
        <w:trPr>
          <w:cantSplit/>
          <w:trHeight w:hRule="exact" w:val="964"/>
        </w:trPr>
        <w:tc>
          <w:tcPr>
            <w:tcW w:w="10423" w:type="dxa"/>
            <w:gridSpan w:val="2"/>
            <w:tcBorders>
              <w:top w:val="dashed" w:sz="4" w:space="0" w:color="auto"/>
            </w:tcBorders>
            <w:shd w:val="clear" w:color="auto" w:fill="auto"/>
          </w:tcPr>
          <w:p w14:paraId="2AA94644" w14:textId="77777777" w:rsidR="009977B8"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0BD9590B" w14:textId="77777777" w:rsidR="009977B8" w:rsidRDefault="009977B8">
      <w:pPr>
        <w:sectPr w:rsidR="009977B8">
          <w:footnotePr>
            <w:numRestart w:val="eachSect"/>
          </w:footnotePr>
          <w:pgSz w:w="11907" w:h="16840"/>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9977B8" w14:paraId="3C79C309" w14:textId="77777777">
        <w:trPr>
          <w:trHeight w:hRule="exact" w:val="5670"/>
        </w:trPr>
        <w:tc>
          <w:tcPr>
            <w:tcW w:w="10423" w:type="dxa"/>
            <w:shd w:val="clear" w:color="auto" w:fill="auto"/>
          </w:tcPr>
          <w:p w14:paraId="2C39B24B" w14:textId="77777777" w:rsidR="009977B8" w:rsidRDefault="009977B8">
            <w:pPr>
              <w:pStyle w:val="Guidance"/>
            </w:pPr>
            <w:bookmarkStart w:id="12" w:name="page2"/>
          </w:p>
        </w:tc>
      </w:tr>
      <w:tr w:rsidR="009977B8" w14:paraId="24C77705" w14:textId="77777777">
        <w:trPr>
          <w:trHeight w:hRule="exact" w:val="5387"/>
        </w:trPr>
        <w:tc>
          <w:tcPr>
            <w:tcW w:w="10423" w:type="dxa"/>
            <w:shd w:val="clear" w:color="auto" w:fill="auto"/>
          </w:tcPr>
          <w:p w14:paraId="263BF74E" w14:textId="77777777" w:rsidR="009977B8" w:rsidRDefault="00000000">
            <w:pPr>
              <w:pStyle w:val="FP"/>
              <w:spacing w:after="240"/>
              <w:ind w:left="2835" w:right="2835"/>
              <w:jc w:val="center"/>
              <w:rPr>
                <w:rFonts w:ascii="Arial" w:hAnsi="Arial"/>
                <w:b/>
                <w:i/>
              </w:rPr>
            </w:pPr>
            <w:bookmarkStart w:id="13" w:name="coords3gpp"/>
            <w:r>
              <w:rPr>
                <w:rFonts w:ascii="Arial" w:hAnsi="Arial"/>
                <w:b/>
                <w:i/>
              </w:rPr>
              <w:t>3GPP</w:t>
            </w:r>
          </w:p>
          <w:p w14:paraId="658B264D" w14:textId="77777777" w:rsidR="009977B8" w:rsidRDefault="00000000">
            <w:pPr>
              <w:pStyle w:val="FP"/>
              <w:pBdr>
                <w:bottom w:val="single" w:sz="6" w:space="1" w:color="auto"/>
              </w:pBdr>
              <w:ind w:left="2835" w:right="2835"/>
              <w:jc w:val="center"/>
            </w:pPr>
            <w:r>
              <w:t>Postal address</w:t>
            </w:r>
          </w:p>
          <w:p w14:paraId="2649564E" w14:textId="77777777" w:rsidR="009977B8" w:rsidRDefault="009977B8">
            <w:pPr>
              <w:pStyle w:val="FP"/>
              <w:ind w:left="2835" w:right="2835"/>
              <w:jc w:val="center"/>
              <w:rPr>
                <w:rFonts w:ascii="Arial" w:hAnsi="Arial"/>
                <w:sz w:val="18"/>
              </w:rPr>
            </w:pPr>
          </w:p>
          <w:p w14:paraId="6680AB40" w14:textId="77777777" w:rsidR="009977B8" w:rsidRDefault="00000000">
            <w:pPr>
              <w:pStyle w:val="FP"/>
              <w:pBdr>
                <w:bottom w:val="single" w:sz="6" w:space="1" w:color="auto"/>
              </w:pBdr>
              <w:spacing w:before="240"/>
              <w:ind w:left="2835" w:right="2835"/>
              <w:jc w:val="center"/>
            </w:pPr>
            <w:r>
              <w:t>3GPP support office address</w:t>
            </w:r>
          </w:p>
          <w:p w14:paraId="7136A9F0" w14:textId="77777777" w:rsidR="009977B8"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59224769" w14:textId="77777777" w:rsidR="009977B8" w:rsidRDefault="00000000">
            <w:pPr>
              <w:pStyle w:val="FP"/>
              <w:ind w:left="2835" w:right="2835"/>
              <w:jc w:val="center"/>
              <w:rPr>
                <w:rFonts w:ascii="Arial" w:hAnsi="Arial"/>
                <w:sz w:val="18"/>
                <w:lang w:val="fr-FR"/>
              </w:rPr>
            </w:pPr>
            <w:r>
              <w:rPr>
                <w:rFonts w:ascii="Arial" w:hAnsi="Arial"/>
                <w:sz w:val="18"/>
                <w:lang w:val="fr-FR"/>
              </w:rPr>
              <w:t>Valbonne - FRANCE</w:t>
            </w:r>
          </w:p>
          <w:p w14:paraId="131A5E4A" w14:textId="77777777" w:rsidR="009977B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759FF9DF" w14:textId="77777777" w:rsidR="009977B8" w:rsidRDefault="00000000">
            <w:pPr>
              <w:pStyle w:val="FP"/>
              <w:pBdr>
                <w:bottom w:val="single" w:sz="6" w:space="1" w:color="auto"/>
              </w:pBdr>
              <w:spacing w:before="240"/>
              <w:ind w:left="2835" w:right="2835"/>
              <w:jc w:val="center"/>
            </w:pPr>
            <w:r>
              <w:t>Internet</w:t>
            </w:r>
          </w:p>
          <w:p w14:paraId="1541DAAC" w14:textId="77777777" w:rsidR="009977B8" w:rsidRDefault="00000000">
            <w:pPr>
              <w:pStyle w:val="FP"/>
              <w:ind w:left="2835" w:right="2835"/>
              <w:jc w:val="center"/>
              <w:rPr>
                <w:rFonts w:ascii="Arial" w:hAnsi="Arial"/>
                <w:sz w:val="18"/>
              </w:rPr>
            </w:pPr>
            <w:r>
              <w:rPr>
                <w:rFonts w:ascii="Arial" w:hAnsi="Arial"/>
                <w:sz w:val="18"/>
              </w:rPr>
              <w:t>http://www.3gpp.org</w:t>
            </w:r>
            <w:bookmarkEnd w:id="13"/>
          </w:p>
          <w:p w14:paraId="1A6EB94D" w14:textId="77777777" w:rsidR="009977B8" w:rsidRDefault="009977B8"/>
        </w:tc>
      </w:tr>
      <w:tr w:rsidR="009977B8" w14:paraId="2D67577A" w14:textId="77777777">
        <w:tc>
          <w:tcPr>
            <w:tcW w:w="10423" w:type="dxa"/>
            <w:shd w:val="clear" w:color="auto" w:fill="auto"/>
            <w:vAlign w:val="bottom"/>
          </w:tcPr>
          <w:p w14:paraId="132DCF90" w14:textId="77777777" w:rsidR="009977B8" w:rsidRDefault="00000000">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5F808B7F" w14:textId="77777777" w:rsidR="009977B8" w:rsidRDefault="00000000">
            <w:pPr>
              <w:pStyle w:val="FP"/>
              <w:jc w:val="center"/>
            </w:pPr>
            <w:r>
              <w:t>No part may be reproduced except as authorized by written permission.</w:t>
            </w:r>
            <w:r>
              <w:br/>
              <w:t>The copyright and the foregoing restriction extend to reproduction in all media.</w:t>
            </w:r>
          </w:p>
          <w:p w14:paraId="61746C37" w14:textId="77777777" w:rsidR="009977B8" w:rsidRDefault="009977B8">
            <w:pPr>
              <w:pStyle w:val="FP"/>
              <w:jc w:val="center"/>
            </w:pPr>
          </w:p>
          <w:p w14:paraId="4A685518" w14:textId="77777777" w:rsidR="009977B8" w:rsidRDefault="00000000">
            <w:pPr>
              <w:pStyle w:val="FP"/>
              <w:jc w:val="center"/>
              <w:rPr>
                <w:sz w:val="18"/>
              </w:rPr>
            </w:pPr>
            <w:r>
              <w:rPr>
                <w:sz w:val="18"/>
              </w:rPr>
              <w:t xml:space="preserve">© </w:t>
            </w:r>
            <w:bookmarkStart w:id="15" w:name="copyrightDate"/>
            <w:r>
              <w:rPr>
                <w:sz w:val="18"/>
              </w:rPr>
              <w:t>202</w:t>
            </w:r>
            <w:bookmarkEnd w:id="15"/>
            <w:r>
              <w:rPr>
                <w:sz w:val="18"/>
              </w:rPr>
              <w:t>4, 3GPP Organizational Partners (ARIB, ATIS, CCSA, ETSI, TSDSI, TTA, TTC).</w:t>
            </w:r>
            <w:bookmarkStart w:id="16" w:name="copyrightaddon"/>
            <w:bookmarkEnd w:id="16"/>
          </w:p>
          <w:p w14:paraId="1F954EC4" w14:textId="77777777" w:rsidR="009977B8" w:rsidRDefault="00000000">
            <w:pPr>
              <w:pStyle w:val="FP"/>
              <w:jc w:val="center"/>
              <w:rPr>
                <w:sz w:val="18"/>
              </w:rPr>
            </w:pPr>
            <w:r>
              <w:rPr>
                <w:sz w:val="18"/>
              </w:rPr>
              <w:t>All rights reserved.</w:t>
            </w:r>
          </w:p>
          <w:p w14:paraId="3DFB6EE6" w14:textId="77777777" w:rsidR="009977B8" w:rsidRDefault="009977B8">
            <w:pPr>
              <w:pStyle w:val="FP"/>
              <w:rPr>
                <w:sz w:val="18"/>
              </w:rPr>
            </w:pPr>
          </w:p>
          <w:p w14:paraId="71DA4225" w14:textId="77777777" w:rsidR="009977B8" w:rsidRDefault="00000000">
            <w:pPr>
              <w:pStyle w:val="FP"/>
              <w:rPr>
                <w:sz w:val="18"/>
              </w:rPr>
            </w:pPr>
            <w:r>
              <w:rPr>
                <w:sz w:val="18"/>
              </w:rPr>
              <w:t>UMTS™ is a Trade Mark of ETSI registered for the benefit of its members</w:t>
            </w:r>
          </w:p>
          <w:p w14:paraId="5D28886A" w14:textId="77777777" w:rsidR="009977B8"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70637D3" w14:textId="77777777" w:rsidR="009977B8" w:rsidRDefault="00000000">
            <w:pPr>
              <w:pStyle w:val="FP"/>
              <w:rPr>
                <w:sz w:val="18"/>
              </w:rPr>
            </w:pPr>
            <w:r>
              <w:rPr>
                <w:sz w:val="18"/>
              </w:rPr>
              <w:t>GSM® and the GSM logo are registered and owned by the GSM Association</w:t>
            </w:r>
            <w:bookmarkEnd w:id="14"/>
          </w:p>
          <w:p w14:paraId="44989A61" w14:textId="77777777" w:rsidR="009977B8" w:rsidRDefault="009977B8"/>
        </w:tc>
      </w:tr>
      <w:bookmarkEnd w:id="12"/>
    </w:tbl>
    <w:p w14:paraId="7093ADCC" w14:textId="77777777" w:rsidR="009977B8" w:rsidRDefault="00000000">
      <w:pPr>
        <w:pStyle w:val="TT"/>
      </w:pPr>
      <w:r>
        <w:br w:type="page"/>
      </w:r>
      <w:bookmarkStart w:id="17" w:name="tableOfContents"/>
      <w:bookmarkEnd w:id="17"/>
      <w:r>
        <w:lastRenderedPageBreak/>
        <w:t>Contents</w:t>
      </w:r>
    </w:p>
    <w:p w14:paraId="6C7F5A13" w14:textId="77777777" w:rsidR="009977B8"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_Toc13258 \h </w:instrText>
      </w:r>
      <w:r>
        <w:fldChar w:fldCharType="separate"/>
      </w:r>
      <w:r>
        <w:t>6</w:t>
      </w:r>
      <w:r>
        <w:fldChar w:fldCharType="end"/>
      </w:r>
    </w:p>
    <w:p w14:paraId="6CAF8B8D" w14:textId="77777777" w:rsidR="009977B8" w:rsidRDefault="00000000">
      <w:pPr>
        <w:pStyle w:val="TOC1"/>
        <w:tabs>
          <w:tab w:val="clear" w:pos="9639"/>
          <w:tab w:val="right" w:leader="dot" w:pos="9641"/>
        </w:tabs>
      </w:pPr>
      <w:r>
        <w:t>Introduction</w:t>
      </w:r>
      <w:r>
        <w:tab/>
      </w:r>
      <w:r>
        <w:fldChar w:fldCharType="begin"/>
      </w:r>
      <w:r>
        <w:instrText xml:space="preserve"> PAGEREF _Toc20389 \h </w:instrText>
      </w:r>
      <w:r>
        <w:fldChar w:fldCharType="separate"/>
      </w:r>
      <w:r>
        <w:t>7</w:t>
      </w:r>
      <w:r>
        <w:fldChar w:fldCharType="end"/>
      </w:r>
    </w:p>
    <w:p w14:paraId="25899BC8" w14:textId="77777777" w:rsidR="009977B8" w:rsidRDefault="00000000">
      <w:pPr>
        <w:pStyle w:val="TOC1"/>
      </w:pPr>
      <w:r>
        <w:t>1</w:t>
      </w:r>
      <w:r>
        <w:tab/>
        <w:t>Scope</w:t>
      </w:r>
      <w:r>
        <w:tab/>
      </w:r>
      <w:r>
        <w:fldChar w:fldCharType="begin"/>
      </w:r>
      <w:r>
        <w:instrText xml:space="preserve"> PAGEREF _Toc319 \h </w:instrText>
      </w:r>
      <w:r>
        <w:fldChar w:fldCharType="separate"/>
      </w:r>
      <w:r>
        <w:t>8</w:t>
      </w:r>
      <w:r>
        <w:fldChar w:fldCharType="end"/>
      </w:r>
    </w:p>
    <w:p w14:paraId="2B2A0F5D" w14:textId="77777777" w:rsidR="009977B8" w:rsidRDefault="00000000">
      <w:pPr>
        <w:pStyle w:val="TOC1"/>
      </w:pPr>
      <w:r>
        <w:t>2</w:t>
      </w:r>
      <w:r>
        <w:tab/>
        <w:t>References</w:t>
      </w:r>
      <w:r>
        <w:tab/>
      </w:r>
      <w:r>
        <w:fldChar w:fldCharType="begin"/>
      </w:r>
      <w:r>
        <w:instrText xml:space="preserve"> PAGEREF _Toc15973 \h </w:instrText>
      </w:r>
      <w:r>
        <w:fldChar w:fldCharType="separate"/>
      </w:r>
      <w:r>
        <w:t>8</w:t>
      </w:r>
      <w:r>
        <w:fldChar w:fldCharType="end"/>
      </w:r>
    </w:p>
    <w:p w14:paraId="079C361C" w14:textId="77777777" w:rsidR="009977B8"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_Toc11465 \h </w:instrText>
      </w:r>
      <w:r>
        <w:fldChar w:fldCharType="separate"/>
      </w:r>
      <w:r>
        <w:t>9</w:t>
      </w:r>
      <w:r>
        <w:fldChar w:fldCharType="end"/>
      </w:r>
    </w:p>
    <w:p w14:paraId="0ED4830D" w14:textId="77777777" w:rsidR="009977B8" w:rsidRDefault="00000000">
      <w:pPr>
        <w:pStyle w:val="TOC2"/>
      </w:pPr>
      <w:r>
        <w:t>3.1</w:t>
      </w:r>
      <w:r>
        <w:tab/>
        <w:t>Terms</w:t>
      </w:r>
      <w:r>
        <w:tab/>
      </w:r>
      <w:r>
        <w:fldChar w:fldCharType="begin"/>
      </w:r>
      <w:r>
        <w:instrText xml:space="preserve"> PAGEREF _Toc23817 \h </w:instrText>
      </w:r>
      <w:r>
        <w:fldChar w:fldCharType="separate"/>
      </w:r>
      <w:r>
        <w:t>9</w:t>
      </w:r>
      <w:r>
        <w:fldChar w:fldCharType="end"/>
      </w:r>
    </w:p>
    <w:p w14:paraId="09B44A04" w14:textId="77777777" w:rsidR="009977B8" w:rsidRDefault="00000000">
      <w:pPr>
        <w:pStyle w:val="TOC2"/>
      </w:pPr>
      <w:r>
        <w:t>3.2</w:t>
      </w:r>
      <w:r>
        <w:tab/>
        <w:t>Symbols</w:t>
      </w:r>
      <w:r>
        <w:tab/>
      </w:r>
      <w:r>
        <w:fldChar w:fldCharType="begin"/>
      </w:r>
      <w:r>
        <w:instrText xml:space="preserve"> PAGEREF _Toc21298 \h </w:instrText>
      </w:r>
      <w:r>
        <w:fldChar w:fldCharType="separate"/>
      </w:r>
      <w:r>
        <w:t>9</w:t>
      </w:r>
      <w:r>
        <w:fldChar w:fldCharType="end"/>
      </w:r>
    </w:p>
    <w:p w14:paraId="64882915" w14:textId="77777777" w:rsidR="009977B8" w:rsidRDefault="00000000">
      <w:pPr>
        <w:pStyle w:val="TOC2"/>
      </w:pPr>
      <w:r>
        <w:t>3.3</w:t>
      </w:r>
      <w:r>
        <w:tab/>
        <w:t>Abbreviations</w:t>
      </w:r>
      <w:r>
        <w:tab/>
      </w:r>
      <w:r>
        <w:fldChar w:fldCharType="begin"/>
      </w:r>
      <w:r>
        <w:instrText xml:space="preserve"> PAGEREF _Toc12393 \h </w:instrText>
      </w:r>
      <w:r>
        <w:fldChar w:fldCharType="separate"/>
      </w:r>
      <w:r>
        <w:t>9</w:t>
      </w:r>
      <w:r>
        <w:fldChar w:fldCharType="end"/>
      </w:r>
    </w:p>
    <w:p w14:paraId="569CFC38" w14:textId="77777777" w:rsidR="009977B8" w:rsidRDefault="00000000">
      <w:pPr>
        <w:pStyle w:val="TOC1"/>
        <w:tabs>
          <w:tab w:val="clear" w:pos="9639"/>
          <w:tab w:val="right" w:pos="2000"/>
          <w:tab w:val="right" w:leader="dot" w:pos="9641"/>
        </w:tabs>
      </w:pPr>
      <w:r>
        <w:rPr>
          <w:rFonts w:eastAsia="SimSun" w:hint="eastAsia"/>
          <w:lang w:val="en-US" w:eastAsia="zh-CN"/>
        </w:rPr>
        <w:t>4</w:t>
      </w:r>
      <w:r>
        <w:rPr>
          <w:rFonts w:eastAsia="SimSun" w:hint="eastAsia"/>
          <w:lang w:val="en-US" w:eastAsia="zh-CN"/>
        </w:rPr>
        <w:tab/>
      </w:r>
      <w:r>
        <w:t xml:space="preserve">Analysis of </w:t>
      </w:r>
      <w:r>
        <w:rPr>
          <w:rFonts w:hint="eastAsia"/>
          <w:lang w:val="en-US" w:eastAsia="zh-CN"/>
        </w:rPr>
        <w:t>gaps</w:t>
      </w:r>
      <w:r>
        <w:tab/>
      </w:r>
      <w:r>
        <w:fldChar w:fldCharType="begin"/>
      </w:r>
      <w:r>
        <w:instrText xml:space="preserve"> PAGEREF _Toc7264 \h </w:instrText>
      </w:r>
      <w:r>
        <w:fldChar w:fldCharType="separate"/>
      </w:r>
      <w:r>
        <w:t>10</w:t>
      </w:r>
      <w:r>
        <w:fldChar w:fldCharType="end"/>
      </w:r>
    </w:p>
    <w:p w14:paraId="5F84D845" w14:textId="77777777" w:rsidR="009977B8" w:rsidRDefault="00000000">
      <w:pPr>
        <w:pStyle w:val="TOC2"/>
      </w:pPr>
      <w:r>
        <w:rPr>
          <w:rFonts w:hint="eastAsia"/>
          <w:lang w:val="en-US" w:eastAsia="zh-CN"/>
        </w:rPr>
        <w:t>4.1</w:t>
      </w:r>
      <w:r>
        <w:rPr>
          <w:rFonts w:hint="eastAsia"/>
          <w:lang w:val="en-US" w:eastAsia="zh-CN"/>
        </w:rPr>
        <w:tab/>
      </w:r>
      <w:r>
        <w:t>Introduction</w:t>
      </w:r>
      <w:r>
        <w:tab/>
      </w:r>
      <w:r>
        <w:fldChar w:fldCharType="begin"/>
      </w:r>
      <w:r>
        <w:instrText xml:space="preserve"> PAGEREF _Toc17812 \h </w:instrText>
      </w:r>
      <w:r>
        <w:fldChar w:fldCharType="separate"/>
      </w:r>
      <w:r>
        <w:t>10</w:t>
      </w:r>
      <w:r>
        <w:fldChar w:fldCharType="end"/>
      </w:r>
    </w:p>
    <w:p w14:paraId="0669A670" w14:textId="77777777" w:rsidR="009977B8" w:rsidRDefault="00000000">
      <w:pPr>
        <w:pStyle w:val="TOC2"/>
        <w:tabs>
          <w:tab w:val="clear" w:pos="9639"/>
          <w:tab w:val="right" w:pos="2000"/>
          <w:tab w:val="right" w:leader="dot" w:pos="9641"/>
        </w:tabs>
      </w:pPr>
      <w:r>
        <w:rPr>
          <w:rFonts w:hint="eastAsia"/>
          <w:lang w:val="en-US" w:eastAsia="zh-CN"/>
        </w:rPr>
        <w:t>4.2</w:t>
      </w:r>
      <w:r>
        <w:rPr>
          <w:rFonts w:hint="eastAsia"/>
          <w:lang w:val="en-US" w:eastAsia="zh-CN"/>
        </w:rPr>
        <w:tab/>
        <w:t xml:space="preserve">Analysis of </w:t>
      </w:r>
      <w:r>
        <w:rPr>
          <w:rFonts w:eastAsia="SimSun" w:hint="eastAsia"/>
          <w:lang w:val="en-US" w:eastAsia="zh-CN"/>
        </w:rPr>
        <w:t>OMA OneAPI</w:t>
      </w:r>
      <w:r>
        <w:t xml:space="preserve"> framework</w:t>
      </w:r>
      <w:r>
        <w:tab/>
      </w:r>
      <w:r>
        <w:fldChar w:fldCharType="begin"/>
      </w:r>
      <w:r>
        <w:instrText xml:space="preserve"> PAGEREF _Toc23264 \h </w:instrText>
      </w:r>
      <w:r>
        <w:fldChar w:fldCharType="separate"/>
      </w:r>
      <w:r>
        <w:t>10</w:t>
      </w:r>
      <w:r>
        <w:fldChar w:fldCharType="end"/>
      </w:r>
    </w:p>
    <w:p w14:paraId="1E22C239" w14:textId="77777777" w:rsidR="009977B8" w:rsidRDefault="00000000">
      <w:pPr>
        <w:pStyle w:val="TOC3"/>
        <w:tabs>
          <w:tab w:val="clear" w:pos="9639"/>
          <w:tab w:val="right" w:pos="2000"/>
          <w:tab w:val="right" w:leader="dot" w:pos="9641"/>
        </w:tabs>
      </w:pPr>
      <w:r>
        <w:t>4.</w:t>
      </w:r>
      <w:r>
        <w:rPr>
          <w:rFonts w:eastAsia="SimSun" w:hint="eastAsia"/>
          <w:lang w:val="en-US" w:eastAsia="zh-CN"/>
        </w:rPr>
        <w:t>2</w:t>
      </w:r>
      <w:r>
        <w:t>.1</w:t>
      </w:r>
      <w:r>
        <w:tab/>
        <w:t>Description</w:t>
      </w:r>
      <w:r>
        <w:tab/>
      </w:r>
      <w:r>
        <w:fldChar w:fldCharType="begin"/>
      </w:r>
      <w:r>
        <w:instrText xml:space="preserve"> PAGEREF _Toc8117 \h </w:instrText>
      </w:r>
      <w:r>
        <w:fldChar w:fldCharType="separate"/>
      </w:r>
      <w:r>
        <w:t>10</w:t>
      </w:r>
      <w:r>
        <w:fldChar w:fldCharType="end"/>
      </w:r>
    </w:p>
    <w:p w14:paraId="3681CCA4" w14:textId="77777777" w:rsidR="009977B8" w:rsidRDefault="00000000">
      <w:pPr>
        <w:pStyle w:val="TOC3"/>
        <w:tabs>
          <w:tab w:val="clear" w:pos="9639"/>
          <w:tab w:val="right" w:pos="2000"/>
          <w:tab w:val="right" w:leader="dot" w:pos="9641"/>
        </w:tabs>
      </w:pPr>
      <w:r>
        <w:t>4.</w:t>
      </w:r>
      <w:r>
        <w:rPr>
          <w:rFonts w:eastAsia="SimSun" w:hint="eastAsia"/>
          <w:lang w:val="en-US" w:eastAsia="zh-CN"/>
        </w:rPr>
        <w:t>2</w:t>
      </w:r>
      <w:r>
        <w:t>.2</w:t>
      </w:r>
      <w:r>
        <w:tab/>
        <w:t>Detailed analysis</w:t>
      </w:r>
      <w:r>
        <w:tab/>
      </w:r>
      <w:r>
        <w:fldChar w:fldCharType="begin"/>
      </w:r>
      <w:r>
        <w:instrText xml:space="preserve"> PAGEREF _Toc30240 \h </w:instrText>
      </w:r>
      <w:r>
        <w:fldChar w:fldCharType="separate"/>
      </w:r>
      <w:r>
        <w:t>10</w:t>
      </w:r>
      <w:r>
        <w:fldChar w:fldCharType="end"/>
      </w:r>
    </w:p>
    <w:p w14:paraId="2C947171" w14:textId="77777777" w:rsidR="009977B8" w:rsidRDefault="00000000">
      <w:pPr>
        <w:pStyle w:val="TOC3"/>
        <w:tabs>
          <w:tab w:val="clear" w:pos="9639"/>
          <w:tab w:val="right" w:pos="2000"/>
          <w:tab w:val="right" w:leader="dot" w:pos="9641"/>
        </w:tabs>
      </w:pPr>
      <w:r>
        <w:t>4.</w:t>
      </w:r>
      <w:r>
        <w:rPr>
          <w:rFonts w:hint="eastAsia"/>
        </w:rPr>
        <w:t>2</w:t>
      </w:r>
      <w:r>
        <w:t>.3</w:t>
      </w:r>
      <w:r>
        <w:tab/>
        <w:t>Analysis result</w:t>
      </w:r>
      <w:r>
        <w:tab/>
      </w:r>
      <w:r>
        <w:fldChar w:fldCharType="begin"/>
      </w:r>
      <w:r>
        <w:instrText xml:space="preserve"> PAGEREF _Toc8133 \h </w:instrText>
      </w:r>
      <w:r>
        <w:fldChar w:fldCharType="separate"/>
      </w:r>
      <w:r>
        <w:t>11</w:t>
      </w:r>
      <w:r>
        <w:fldChar w:fldCharType="end"/>
      </w:r>
    </w:p>
    <w:p w14:paraId="55D0C8ED" w14:textId="77777777" w:rsidR="009977B8" w:rsidRDefault="00000000">
      <w:pPr>
        <w:pStyle w:val="TOC1"/>
        <w:tabs>
          <w:tab w:val="clear" w:pos="9639"/>
          <w:tab w:val="right" w:pos="2000"/>
          <w:tab w:val="right" w:leader="dot" w:pos="9641"/>
        </w:tabs>
      </w:pPr>
      <w:r>
        <w:rPr>
          <w:rFonts w:eastAsia="SimSun" w:hint="eastAsia"/>
          <w:lang w:val="en-US" w:eastAsia="zh-CN"/>
        </w:rPr>
        <w:t>5</w:t>
      </w:r>
      <w:r>
        <w:tab/>
        <w:t>Architectural Assumptions and Principles</w:t>
      </w:r>
      <w:r>
        <w:tab/>
      </w:r>
      <w:r>
        <w:fldChar w:fldCharType="begin"/>
      </w:r>
      <w:r>
        <w:instrText xml:space="preserve"> PAGEREF _Toc19366 \h </w:instrText>
      </w:r>
      <w:r>
        <w:fldChar w:fldCharType="separate"/>
      </w:r>
      <w:r>
        <w:t>11</w:t>
      </w:r>
      <w:r>
        <w:fldChar w:fldCharType="end"/>
      </w:r>
    </w:p>
    <w:p w14:paraId="45B913E0" w14:textId="77777777" w:rsidR="009977B8" w:rsidRDefault="00000000">
      <w:pPr>
        <w:pStyle w:val="TOC2"/>
        <w:tabs>
          <w:tab w:val="clear" w:pos="9639"/>
          <w:tab w:val="right" w:pos="2000"/>
          <w:tab w:val="right" w:leader="dot" w:pos="9641"/>
        </w:tabs>
      </w:pPr>
      <w:r>
        <w:rPr>
          <w:rFonts w:eastAsia="SimSun" w:hint="eastAsia"/>
          <w:lang w:val="en-US" w:eastAsia="zh-CN"/>
        </w:rPr>
        <w:t>5</w:t>
      </w:r>
      <w:r>
        <w:rPr>
          <w:lang w:eastAsia="ko-KR"/>
        </w:rPr>
        <w:t>.</w:t>
      </w:r>
      <w:r>
        <w:rPr>
          <w:rFonts w:eastAsia="SimSun"/>
          <w:lang w:eastAsia="zh-CN"/>
        </w:rPr>
        <w:t>1</w:t>
      </w:r>
      <w:r>
        <w:rPr>
          <w:lang w:eastAsia="ko-KR"/>
        </w:rPr>
        <w:tab/>
        <w:t>Architectural Assumptions</w:t>
      </w:r>
      <w:r>
        <w:tab/>
      </w:r>
      <w:r>
        <w:fldChar w:fldCharType="begin"/>
      </w:r>
      <w:r>
        <w:instrText xml:space="preserve"> PAGEREF _Toc28227 \h </w:instrText>
      </w:r>
      <w:r>
        <w:fldChar w:fldCharType="separate"/>
      </w:r>
      <w:r>
        <w:t>11</w:t>
      </w:r>
      <w:r>
        <w:fldChar w:fldCharType="end"/>
      </w:r>
    </w:p>
    <w:p w14:paraId="683C41CD" w14:textId="77777777" w:rsidR="009977B8" w:rsidRDefault="00000000">
      <w:pPr>
        <w:pStyle w:val="TOC2"/>
        <w:tabs>
          <w:tab w:val="clear" w:pos="9639"/>
          <w:tab w:val="right" w:pos="2000"/>
          <w:tab w:val="right" w:leader="dot" w:pos="9641"/>
        </w:tabs>
      </w:pPr>
      <w:r>
        <w:rPr>
          <w:rFonts w:eastAsia="SimSun" w:hint="eastAsia"/>
          <w:lang w:val="en-US" w:eastAsia="zh-CN"/>
        </w:rPr>
        <w:t>5</w:t>
      </w:r>
      <w:r>
        <w:rPr>
          <w:lang w:eastAsia="ko-KR"/>
        </w:rPr>
        <w:t>.</w:t>
      </w:r>
      <w:r>
        <w:rPr>
          <w:rFonts w:eastAsia="SimSun"/>
          <w:lang w:eastAsia="zh-CN"/>
        </w:rPr>
        <w:t>2</w:t>
      </w:r>
      <w:r>
        <w:rPr>
          <w:lang w:eastAsia="ko-KR"/>
        </w:rPr>
        <w:tab/>
        <w:t>Architectural Principles</w:t>
      </w:r>
      <w:r>
        <w:tab/>
      </w:r>
      <w:r>
        <w:fldChar w:fldCharType="begin"/>
      </w:r>
      <w:r>
        <w:instrText xml:space="preserve"> PAGEREF _Toc29088 \h </w:instrText>
      </w:r>
      <w:r>
        <w:fldChar w:fldCharType="separate"/>
      </w:r>
      <w:r>
        <w:t>11</w:t>
      </w:r>
      <w:r>
        <w:fldChar w:fldCharType="end"/>
      </w:r>
    </w:p>
    <w:p w14:paraId="6AB555F9" w14:textId="77777777" w:rsidR="009977B8" w:rsidRDefault="00000000">
      <w:pPr>
        <w:pStyle w:val="TOC1"/>
      </w:pPr>
      <w:r>
        <w:rPr>
          <w:rFonts w:hint="eastAsia"/>
          <w:lang w:val="en-US" w:eastAsia="zh-CN"/>
        </w:rPr>
        <w:t>6</w:t>
      </w:r>
      <w:r>
        <w:tab/>
      </w:r>
      <w:r>
        <w:rPr>
          <w:rFonts w:hint="eastAsia"/>
          <w:lang w:eastAsia="zh-CN"/>
        </w:rPr>
        <w:t>Key Issues</w:t>
      </w:r>
      <w:r>
        <w:tab/>
      </w:r>
      <w:r>
        <w:fldChar w:fldCharType="begin"/>
      </w:r>
      <w:r>
        <w:instrText xml:space="preserve"> PAGEREF _Toc19484 \h </w:instrText>
      </w:r>
      <w:r>
        <w:fldChar w:fldCharType="separate"/>
      </w:r>
      <w:r>
        <w:t>11</w:t>
      </w:r>
      <w:r>
        <w:fldChar w:fldCharType="end"/>
      </w:r>
    </w:p>
    <w:p w14:paraId="49B01F00" w14:textId="77777777" w:rsidR="009977B8" w:rsidRDefault="00000000">
      <w:pPr>
        <w:pStyle w:val="TOC2"/>
        <w:tabs>
          <w:tab w:val="clear" w:pos="9639"/>
          <w:tab w:val="right" w:pos="2000"/>
          <w:tab w:val="right" w:leader="dot" w:pos="9641"/>
        </w:tabs>
      </w:pPr>
      <w:r>
        <w:rPr>
          <w:rFonts w:eastAsia="SimSun" w:hint="eastAsia"/>
          <w:lang w:val="en-US" w:eastAsia="zh-CN"/>
        </w:rPr>
        <w:t>6</w:t>
      </w:r>
      <w:r>
        <w:rPr>
          <w:lang w:val="en-US"/>
        </w:rPr>
        <w:t>.1</w:t>
      </w:r>
      <w:r>
        <w:rPr>
          <w:lang w:val="en-US"/>
        </w:rPr>
        <w:tab/>
      </w:r>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r>
        <w:tab/>
      </w:r>
      <w:r>
        <w:fldChar w:fldCharType="begin"/>
      </w:r>
      <w:r>
        <w:instrText xml:space="preserve"> PAGEREF _Toc23642 \h </w:instrText>
      </w:r>
      <w:r>
        <w:fldChar w:fldCharType="separate"/>
      </w:r>
      <w:r>
        <w:t>11</w:t>
      </w:r>
      <w:r>
        <w:fldChar w:fldCharType="end"/>
      </w:r>
    </w:p>
    <w:p w14:paraId="04A23246" w14:textId="77777777" w:rsidR="009977B8" w:rsidRDefault="00000000">
      <w:pPr>
        <w:pStyle w:val="TOC3"/>
        <w:tabs>
          <w:tab w:val="clear" w:pos="9639"/>
          <w:tab w:val="right" w:pos="2000"/>
          <w:tab w:val="right" w:leader="dot" w:pos="9641"/>
        </w:tabs>
      </w:pPr>
      <w:r>
        <w:rPr>
          <w:rFonts w:hint="eastAsia"/>
          <w:lang w:val="en-US" w:eastAsia="zh-CN"/>
        </w:rPr>
        <w:t>6</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_Toc9274 \h </w:instrText>
      </w:r>
      <w:r>
        <w:fldChar w:fldCharType="separate"/>
      </w:r>
      <w:r>
        <w:t>11</w:t>
      </w:r>
      <w:r>
        <w:fldChar w:fldCharType="end"/>
      </w:r>
    </w:p>
    <w:p w14:paraId="5D6F50CA" w14:textId="77777777" w:rsidR="009977B8" w:rsidRDefault="00000000">
      <w:pPr>
        <w:pStyle w:val="TOC2"/>
        <w:tabs>
          <w:tab w:val="clear" w:pos="9639"/>
          <w:tab w:val="right" w:pos="2000"/>
          <w:tab w:val="right" w:leader="dot" w:pos="9641"/>
        </w:tabs>
      </w:pPr>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r>
        <w:tab/>
      </w:r>
      <w:r>
        <w:fldChar w:fldCharType="begin"/>
      </w:r>
      <w:r>
        <w:instrText xml:space="preserve"> PAGEREF _Toc7103 \h </w:instrText>
      </w:r>
      <w:r>
        <w:fldChar w:fldCharType="separate"/>
      </w:r>
      <w:r>
        <w:t>12</w:t>
      </w:r>
      <w:r>
        <w:fldChar w:fldCharType="end"/>
      </w:r>
    </w:p>
    <w:p w14:paraId="127B396A" w14:textId="77777777" w:rsidR="009977B8"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r>
        <w:tab/>
      </w:r>
      <w:r>
        <w:fldChar w:fldCharType="begin"/>
      </w:r>
      <w:r>
        <w:instrText xml:space="preserve"> PAGEREF _Toc23797 \h </w:instrText>
      </w:r>
      <w:r>
        <w:fldChar w:fldCharType="separate"/>
      </w:r>
      <w:r>
        <w:t>12</w:t>
      </w:r>
      <w:r>
        <w:fldChar w:fldCharType="end"/>
      </w:r>
    </w:p>
    <w:p w14:paraId="1C565DCB" w14:textId="77777777" w:rsidR="009977B8" w:rsidRDefault="00000000">
      <w:pPr>
        <w:pStyle w:val="TOC2"/>
        <w:tabs>
          <w:tab w:val="clear" w:pos="9639"/>
          <w:tab w:val="right" w:pos="2000"/>
          <w:tab w:val="right" w:leader="dot" w:pos="9641"/>
        </w:tabs>
      </w:pPr>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r>
        <w:tab/>
      </w:r>
      <w:r>
        <w:fldChar w:fldCharType="begin"/>
      </w:r>
      <w:r>
        <w:instrText xml:space="preserve"> PAGEREF _Toc8819 \h </w:instrText>
      </w:r>
      <w:r>
        <w:fldChar w:fldCharType="separate"/>
      </w:r>
      <w:r>
        <w:t>13</w:t>
      </w:r>
      <w:r>
        <w:fldChar w:fldCharType="end"/>
      </w:r>
    </w:p>
    <w:p w14:paraId="3858F6C2" w14:textId="77777777" w:rsidR="009977B8"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3</w:t>
      </w:r>
      <w:r>
        <w:t>.1</w:t>
      </w:r>
      <w:r>
        <w:rPr>
          <w:rFonts w:ascii="Calibri" w:hAnsi="Calibri"/>
          <w:szCs w:val="22"/>
          <w:lang w:eastAsia="en-GB"/>
        </w:rPr>
        <w:tab/>
      </w:r>
      <w:r>
        <w:t>Description</w:t>
      </w:r>
      <w:r>
        <w:tab/>
      </w:r>
      <w:r>
        <w:fldChar w:fldCharType="begin"/>
      </w:r>
      <w:r>
        <w:instrText xml:space="preserve"> PAGEREF _Toc30026 \h </w:instrText>
      </w:r>
      <w:r>
        <w:fldChar w:fldCharType="separate"/>
      </w:r>
      <w:r>
        <w:t>13</w:t>
      </w:r>
      <w:r>
        <w:fldChar w:fldCharType="end"/>
      </w:r>
    </w:p>
    <w:p w14:paraId="47FF4B4A" w14:textId="77777777" w:rsidR="009977B8" w:rsidRDefault="00000000">
      <w:pPr>
        <w:pStyle w:val="TOC2"/>
        <w:tabs>
          <w:tab w:val="clear" w:pos="9639"/>
          <w:tab w:val="right" w:pos="2000"/>
          <w:tab w:val="right" w:leader="dot" w:pos="9641"/>
        </w:tabs>
      </w:pPr>
      <w:r>
        <w:rPr>
          <w:rFonts w:eastAsia="SimSun" w:hint="eastAsia"/>
          <w:lang w:val="en-US" w:eastAsia="zh-CN"/>
        </w:rPr>
        <w:t>6.4</w:t>
      </w:r>
      <w:r>
        <w:rPr>
          <w:rFonts w:eastAsia="SimSun" w:hint="eastAsia"/>
          <w:lang w:val="en-US" w:eastAsia="zh-CN"/>
        </w:rPr>
        <w:tab/>
        <w:t>Key Issue #4:support of providing application layer caller information to callee</w:t>
      </w:r>
      <w:r>
        <w:tab/>
      </w:r>
      <w:r>
        <w:fldChar w:fldCharType="begin"/>
      </w:r>
      <w:r>
        <w:instrText xml:space="preserve"> PAGEREF _Toc5828 \h </w:instrText>
      </w:r>
      <w:r>
        <w:fldChar w:fldCharType="separate"/>
      </w:r>
      <w:r>
        <w:t>13</w:t>
      </w:r>
      <w:r>
        <w:fldChar w:fldCharType="end"/>
      </w:r>
    </w:p>
    <w:p w14:paraId="27F8356B" w14:textId="77777777" w:rsidR="009977B8"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4</w:t>
      </w:r>
      <w:r>
        <w:t>.1</w:t>
      </w:r>
      <w:r>
        <w:rPr>
          <w:rFonts w:ascii="Calibri" w:hAnsi="Calibri"/>
          <w:szCs w:val="22"/>
          <w:lang w:eastAsia="en-GB"/>
        </w:rPr>
        <w:tab/>
      </w:r>
      <w:r>
        <w:t>Description</w:t>
      </w:r>
      <w:r>
        <w:tab/>
      </w:r>
      <w:r>
        <w:fldChar w:fldCharType="begin"/>
      </w:r>
      <w:r>
        <w:instrText xml:space="preserve"> PAGEREF _Toc6279 \h </w:instrText>
      </w:r>
      <w:r>
        <w:fldChar w:fldCharType="separate"/>
      </w:r>
      <w:r>
        <w:t>13</w:t>
      </w:r>
      <w:r>
        <w:fldChar w:fldCharType="end"/>
      </w:r>
    </w:p>
    <w:p w14:paraId="7826140C" w14:textId="77777777" w:rsidR="009977B8" w:rsidRDefault="00000000">
      <w:pPr>
        <w:pStyle w:val="TOC2"/>
        <w:tabs>
          <w:tab w:val="clear" w:pos="9639"/>
          <w:tab w:val="right" w:pos="2000"/>
          <w:tab w:val="right" w:leader="dot" w:pos="9641"/>
        </w:tabs>
      </w:pPr>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r>
        <w:tab/>
      </w:r>
      <w:r>
        <w:fldChar w:fldCharType="begin"/>
      </w:r>
      <w:r>
        <w:instrText xml:space="preserve"> PAGEREF _Toc1047 \h </w:instrText>
      </w:r>
      <w:r>
        <w:fldChar w:fldCharType="separate"/>
      </w:r>
      <w:r>
        <w:t>14</w:t>
      </w:r>
      <w:r>
        <w:fldChar w:fldCharType="end"/>
      </w:r>
    </w:p>
    <w:p w14:paraId="67DC09D1" w14:textId="77777777" w:rsidR="009977B8"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5</w:t>
      </w:r>
      <w:r>
        <w:t>.1</w:t>
      </w:r>
      <w:r>
        <w:rPr>
          <w:rFonts w:ascii="Calibri" w:hAnsi="Calibri"/>
          <w:szCs w:val="22"/>
          <w:lang w:eastAsia="en-GB"/>
        </w:rPr>
        <w:tab/>
      </w:r>
      <w:r>
        <w:t>Description</w:t>
      </w:r>
      <w:r>
        <w:tab/>
      </w:r>
      <w:r>
        <w:fldChar w:fldCharType="begin"/>
      </w:r>
      <w:r>
        <w:instrText xml:space="preserve"> PAGEREF _Toc17546 \h </w:instrText>
      </w:r>
      <w:r>
        <w:fldChar w:fldCharType="separate"/>
      </w:r>
      <w:r>
        <w:t>14</w:t>
      </w:r>
      <w:r>
        <w:fldChar w:fldCharType="end"/>
      </w:r>
    </w:p>
    <w:p w14:paraId="7F7181B2" w14:textId="77777777" w:rsidR="009977B8" w:rsidRDefault="00000000">
      <w:pPr>
        <w:pStyle w:val="TOC2"/>
        <w:tabs>
          <w:tab w:val="clear" w:pos="9639"/>
          <w:tab w:val="right" w:pos="2000"/>
          <w:tab w:val="right" w:leader="dot" w:pos="9641"/>
        </w:tabs>
      </w:pPr>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_Toc14521 \h </w:instrText>
      </w:r>
      <w:r>
        <w:fldChar w:fldCharType="separate"/>
      </w:r>
      <w:r>
        <w:t>17</w:t>
      </w:r>
      <w:r>
        <w:fldChar w:fldCharType="end"/>
      </w:r>
    </w:p>
    <w:p w14:paraId="408983A6" w14:textId="77777777" w:rsidR="009977B8"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r>
        <w:tab/>
      </w:r>
      <w:r>
        <w:fldChar w:fldCharType="begin"/>
      </w:r>
      <w:r>
        <w:instrText xml:space="preserve"> PAGEREF _Toc16071 \h </w:instrText>
      </w:r>
      <w:r>
        <w:fldChar w:fldCharType="separate"/>
      </w:r>
      <w:r>
        <w:t>17</w:t>
      </w:r>
      <w:r>
        <w:fldChar w:fldCharType="end"/>
      </w:r>
    </w:p>
    <w:p w14:paraId="768C460D" w14:textId="77777777" w:rsidR="009977B8" w:rsidRDefault="00000000">
      <w:pPr>
        <w:pStyle w:val="TOC3"/>
        <w:tabs>
          <w:tab w:val="clear" w:pos="9639"/>
          <w:tab w:val="right" w:pos="2000"/>
          <w:tab w:val="right" w:leader="dot" w:pos="9641"/>
        </w:tabs>
      </w:pPr>
      <w:r>
        <w:rPr>
          <w:rFonts w:hint="eastAsia"/>
          <w:lang w:val="en-US" w:eastAsia="zh-CN"/>
        </w:rPr>
        <w:t>6.7.1</w:t>
      </w:r>
      <w:r>
        <w:rPr>
          <w:rFonts w:hint="eastAsia"/>
          <w:lang w:val="en-US" w:eastAsia="zh-CN"/>
        </w:rPr>
        <w:tab/>
        <w:t>Description</w:t>
      </w:r>
      <w:r>
        <w:tab/>
      </w:r>
      <w:r>
        <w:fldChar w:fldCharType="begin"/>
      </w:r>
      <w:r>
        <w:instrText xml:space="preserve"> PAGEREF _Toc15163 \h </w:instrText>
      </w:r>
      <w:r>
        <w:fldChar w:fldCharType="separate"/>
      </w:r>
      <w:r>
        <w:t>18</w:t>
      </w:r>
      <w:r>
        <w:fldChar w:fldCharType="end"/>
      </w:r>
    </w:p>
    <w:p w14:paraId="7E685D40" w14:textId="77777777" w:rsidR="009977B8" w:rsidRDefault="00000000">
      <w:pPr>
        <w:pStyle w:val="TOC3"/>
        <w:tabs>
          <w:tab w:val="clear" w:pos="9639"/>
          <w:tab w:val="right" w:pos="2000"/>
          <w:tab w:val="right" w:leader="dot" w:pos="9641"/>
        </w:tabs>
      </w:pPr>
      <w:r>
        <w:rPr>
          <w:rFonts w:hint="eastAsia"/>
          <w:lang w:val="en-US" w:eastAsia="zh-CN"/>
        </w:rPr>
        <w:t>6.8.1</w:t>
      </w:r>
      <w:r>
        <w:rPr>
          <w:rFonts w:hint="eastAsia"/>
          <w:lang w:val="en-US" w:eastAsia="zh-CN"/>
        </w:rPr>
        <w:tab/>
        <w:t>Description</w:t>
      </w:r>
      <w:r>
        <w:tab/>
      </w:r>
      <w:r>
        <w:fldChar w:fldCharType="begin"/>
      </w:r>
      <w:r>
        <w:instrText xml:space="preserve"> PAGEREF _Toc14001 \h </w:instrText>
      </w:r>
      <w:r>
        <w:fldChar w:fldCharType="separate"/>
      </w:r>
      <w:r>
        <w:t>18</w:t>
      </w:r>
      <w:r>
        <w:fldChar w:fldCharType="end"/>
      </w:r>
    </w:p>
    <w:p w14:paraId="04CE5C43" w14:textId="77777777" w:rsidR="009977B8" w:rsidRDefault="00000000">
      <w:pPr>
        <w:pStyle w:val="TOC1"/>
        <w:tabs>
          <w:tab w:val="clear" w:pos="9639"/>
          <w:tab w:val="right" w:pos="2000"/>
          <w:tab w:val="right" w:leader="dot" w:pos="9641"/>
        </w:tabs>
      </w:pPr>
      <w:r>
        <w:rPr>
          <w:rFonts w:eastAsia="SimSun" w:hint="eastAsia"/>
          <w:lang w:val="en-US" w:eastAsia="zh-CN"/>
        </w:rPr>
        <w:t>7</w:t>
      </w:r>
      <w:r>
        <w:tab/>
        <w:t>Architectural requirements</w:t>
      </w:r>
      <w:r>
        <w:tab/>
      </w:r>
      <w:r>
        <w:fldChar w:fldCharType="begin"/>
      </w:r>
      <w:r>
        <w:instrText xml:space="preserve"> PAGEREF _Toc23500 \h </w:instrText>
      </w:r>
      <w:r>
        <w:fldChar w:fldCharType="separate"/>
      </w:r>
      <w:r>
        <w:t>19</w:t>
      </w:r>
      <w:r>
        <w:fldChar w:fldCharType="end"/>
      </w:r>
    </w:p>
    <w:p w14:paraId="7BB61B20" w14:textId="77777777" w:rsidR="009977B8" w:rsidRDefault="00000000">
      <w:pPr>
        <w:pStyle w:val="TOC2"/>
      </w:pPr>
      <w:r>
        <w:rPr>
          <w:rFonts w:hint="eastAsia"/>
          <w:lang w:val="en-US" w:eastAsia="zh-CN"/>
        </w:rPr>
        <w:t>7</w:t>
      </w:r>
      <w:r>
        <w:rPr>
          <w:lang w:val="en-US" w:eastAsia="zh-CN"/>
        </w:rPr>
        <w:t>.1</w:t>
      </w:r>
      <w:r>
        <w:rPr>
          <w:lang w:val="en-US" w:eastAsia="zh-CN"/>
        </w:rPr>
        <w:tab/>
        <w:t>General</w:t>
      </w:r>
      <w:r>
        <w:tab/>
      </w:r>
      <w:r>
        <w:fldChar w:fldCharType="begin"/>
      </w:r>
      <w:r>
        <w:instrText xml:space="preserve"> PAGEREF _Toc10298 \h </w:instrText>
      </w:r>
      <w:r>
        <w:fldChar w:fldCharType="separate"/>
      </w:r>
      <w:r>
        <w:t>19</w:t>
      </w:r>
      <w:r>
        <w:fldChar w:fldCharType="end"/>
      </w:r>
    </w:p>
    <w:p w14:paraId="143BA1F3" w14:textId="77777777" w:rsidR="009977B8" w:rsidRDefault="00000000">
      <w:pPr>
        <w:pStyle w:val="TOC2"/>
        <w:tabs>
          <w:tab w:val="clear" w:pos="9639"/>
          <w:tab w:val="right" w:pos="2000"/>
          <w:tab w:val="right" w:leader="dot" w:pos="9641"/>
        </w:tabs>
      </w:pPr>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r>
        <w:tab/>
      </w:r>
      <w:r>
        <w:fldChar w:fldCharType="begin"/>
      </w:r>
      <w:r>
        <w:instrText xml:space="preserve"> PAGEREF _Toc18722 \h </w:instrText>
      </w:r>
      <w:r>
        <w:fldChar w:fldCharType="separate"/>
      </w:r>
      <w:r>
        <w:t>19</w:t>
      </w:r>
      <w:r>
        <w:fldChar w:fldCharType="end"/>
      </w:r>
    </w:p>
    <w:p w14:paraId="4EC09C8D" w14:textId="77777777" w:rsidR="009977B8" w:rsidRDefault="00000000">
      <w:pPr>
        <w:pStyle w:val="TOC3"/>
        <w:tabs>
          <w:tab w:val="clear" w:pos="9639"/>
          <w:tab w:val="right" w:pos="2000"/>
          <w:tab w:val="right" w:leader="dot" w:pos="9641"/>
        </w:tabs>
      </w:pPr>
      <w:r>
        <w:rPr>
          <w:rFonts w:eastAsia="DengXian" w:hint="eastAsia"/>
          <w:lang w:val="en-US" w:eastAsia="zh-CN"/>
        </w:rPr>
        <w:t>7</w:t>
      </w:r>
      <w:r>
        <w:rPr>
          <w:rFonts w:eastAsia="DengXian"/>
        </w:rPr>
        <w:t>.2.1</w:t>
      </w:r>
      <w:r>
        <w:rPr>
          <w:rFonts w:eastAsia="DengXian"/>
        </w:rPr>
        <w:tab/>
        <w:t>Description</w:t>
      </w:r>
      <w:r>
        <w:tab/>
      </w:r>
      <w:r>
        <w:fldChar w:fldCharType="begin"/>
      </w:r>
      <w:r>
        <w:instrText xml:space="preserve"> PAGEREF _Toc26502 \h </w:instrText>
      </w:r>
      <w:r>
        <w:fldChar w:fldCharType="separate"/>
      </w:r>
      <w:r>
        <w:t>19</w:t>
      </w:r>
      <w:r>
        <w:fldChar w:fldCharType="end"/>
      </w:r>
    </w:p>
    <w:p w14:paraId="4E42ACAE" w14:textId="77777777" w:rsidR="009977B8" w:rsidRDefault="00000000">
      <w:pPr>
        <w:pStyle w:val="TOC3"/>
        <w:tabs>
          <w:tab w:val="clear" w:pos="9639"/>
          <w:tab w:val="right" w:pos="2000"/>
          <w:tab w:val="right" w:leader="dot" w:pos="9641"/>
        </w:tabs>
      </w:pPr>
      <w:r>
        <w:rPr>
          <w:rFonts w:eastAsia="DengXian" w:hint="eastAsia"/>
          <w:lang w:val="en-US" w:eastAsia="zh-CN"/>
        </w:rPr>
        <w:t>7</w:t>
      </w:r>
      <w:r>
        <w:rPr>
          <w:rFonts w:eastAsia="DengXian"/>
        </w:rPr>
        <w:t>.2.2</w:t>
      </w:r>
      <w:r>
        <w:rPr>
          <w:rFonts w:eastAsia="DengXian"/>
        </w:rPr>
        <w:tab/>
        <w:t>Requirements</w:t>
      </w:r>
      <w:r>
        <w:tab/>
      </w:r>
      <w:r>
        <w:fldChar w:fldCharType="begin"/>
      </w:r>
      <w:r>
        <w:instrText xml:space="preserve"> PAGEREF _Toc3573 \h </w:instrText>
      </w:r>
      <w:r>
        <w:fldChar w:fldCharType="separate"/>
      </w:r>
      <w:r>
        <w:t>19</w:t>
      </w:r>
      <w:r>
        <w:fldChar w:fldCharType="end"/>
      </w:r>
    </w:p>
    <w:p w14:paraId="6EE778C8" w14:textId="77777777" w:rsidR="009977B8" w:rsidRDefault="00000000">
      <w:pPr>
        <w:pStyle w:val="TOC2"/>
        <w:tabs>
          <w:tab w:val="clear" w:pos="9639"/>
          <w:tab w:val="right" w:pos="2000"/>
          <w:tab w:val="right" w:leader="dot" w:pos="9641"/>
        </w:tabs>
      </w:pPr>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r>
        <w:tab/>
      </w:r>
      <w:r>
        <w:fldChar w:fldCharType="begin"/>
      </w:r>
      <w:r>
        <w:instrText xml:space="preserve"> PAGEREF _Toc18183 \h </w:instrText>
      </w:r>
      <w:r>
        <w:fldChar w:fldCharType="separate"/>
      </w:r>
      <w:r>
        <w:t>19</w:t>
      </w:r>
      <w:r>
        <w:fldChar w:fldCharType="end"/>
      </w:r>
    </w:p>
    <w:p w14:paraId="41118E3C" w14:textId="77777777" w:rsidR="009977B8" w:rsidRDefault="00000000">
      <w:pPr>
        <w:pStyle w:val="TOC3"/>
        <w:tabs>
          <w:tab w:val="clear" w:pos="9639"/>
          <w:tab w:val="right" w:pos="2000"/>
          <w:tab w:val="right" w:leader="dot" w:pos="9641"/>
        </w:tabs>
      </w:pPr>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r>
        <w:tab/>
      </w:r>
      <w:r>
        <w:fldChar w:fldCharType="begin"/>
      </w:r>
      <w:r>
        <w:instrText xml:space="preserve"> PAGEREF _Toc17184 \h </w:instrText>
      </w:r>
      <w:r>
        <w:fldChar w:fldCharType="separate"/>
      </w:r>
      <w:r>
        <w:t>19</w:t>
      </w:r>
      <w:r>
        <w:fldChar w:fldCharType="end"/>
      </w:r>
    </w:p>
    <w:p w14:paraId="598A7E1E" w14:textId="77777777" w:rsidR="009977B8" w:rsidRDefault="00000000">
      <w:pPr>
        <w:pStyle w:val="TOC3"/>
        <w:tabs>
          <w:tab w:val="clear" w:pos="9639"/>
          <w:tab w:val="right" w:pos="2000"/>
          <w:tab w:val="right" w:leader="dot" w:pos="9641"/>
        </w:tabs>
      </w:pPr>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r>
        <w:tab/>
      </w:r>
      <w:r>
        <w:fldChar w:fldCharType="begin"/>
      </w:r>
      <w:r>
        <w:instrText xml:space="preserve"> PAGEREF _Toc5015 \h </w:instrText>
      </w:r>
      <w:r>
        <w:fldChar w:fldCharType="separate"/>
      </w:r>
      <w:r>
        <w:t>19</w:t>
      </w:r>
      <w:r>
        <w:fldChar w:fldCharType="end"/>
      </w:r>
    </w:p>
    <w:p w14:paraId="31153B70" w14:textId="77777777" w:rsidR="009977B8" w:rsidRDefault="00000000">
      <w:pPr>
        <w:pStyle w:val="TOC1"/>
      </w:pPr>
      <w:r>
        <w:rPr>
          <w:rFonts w:hint="eastAsia"/>
          <w:lang w:eastAsia="zh-CN"/>
        </w:rPr>
        <w:t>8</w:t>
      </w:r>
      <w:r>
        <w:tab/>
        <w:t>Solutions</w:t>
      </w:r>
      <w:r>
        <w:tab/>
      </w:r>
      <w:r>
        <w:fldChar w:fldCharType="begin"/>
      </w:r>
      <w:r>
        <w:instrText xml:space="preserve"> PAGEREF _Toc25561 \h </w:instrText>
      </w:r>
      <w:r>
        <w:fldChar w:fldCharType="separate"/>
      </w:r>
      <w:r>
        <w:t>19</w:t>
      </w:r>
      <w:r>
        <w:fldChar w:fldCharType="end"/>
      </w:r>
    </w:p>
    <w:p w14:paraId="1695F8CE" w14:textId="77777777" w:rsidR="009977B8"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r>
        <w:tab/>
      </w:r>
      <w:r>
        <w:fldChar w:fldCharType="begin"/>
      </w:r>
      <w:r>
        <w:instrText xml:space="preserve"> PAGEREF _Toc15952 \h </w:instrText>
      </w:r>
      <w:r>
        <w:fldChar w:fldCharType="separate"/>
      </w:r>
      <w:r>
        <w:t>19</w:t>
      </w:r>
      <w:r>
        <w:fldChar w:fldCharType="end"/>
      </w:r>
    </w:p>
    <w:p w14:paraId="1276A465" w14:textId="77777777" w:rsidR="009977B8"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1</w:t>
      </w:r>
      <w:r>
        <w:t>.1</w:t>
      </w:r>
      <w:r>
        <w:rPr>
          <w:rFonts w:hint="eastAsia"/>
        </w:rPr>
        <w:tab/>
        <w:t>Description</w:t>
      </w:r>
      <w:r>
        <w:tab/>
      </w:r>
      <w:r>
        <w:fldChar w:fldCharType="begin"/>
      </w:r>
      <w:r>
        <w:instrText xml:space="preserve"> PAGEREF _Toc23716 \h </w:instrText>
      </w:r>
      <w:r>
        <w:fldChar w:fldCharType="separate"/>
      </w:r>
      <w:r>
        <w:t>19</w:t>
      </w:r>
      <w:r>
        <w:fldChar w:fldCharType="end"/>
      </w:r>
    </w:p>
    <w:p w14:paraId="6C8D7AF3" w14:textId="77777777" w:rsidR="009977B8"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r>
        <w:tab/>
      </w:r>
      <w:r>
        <w:fldChar w:fldCharType="begin"/>
      </w:r>
      <w:r>
        <w:instrText xml:space="preserve"> PAGEREF _Toc2606 \h </w:instrText>
      </w:r>
      <w:r>
        <w:fldChar w:fldCharType="separate"/>
      </w:r>
      <w:r>
        <w:t>20</w:t>
      </w:r>
      <w:r>
        <w:fldChar w:fldCharType="end"/>
      </w:r>
    </w:p>
    <w:p w14:paraId="0AB2A854" w14:textId="77777777" w:rsidR="009977B8" w:rsidRDefault="00000000">
      <w:pPr>
        <w:pStyle w:val="TOC4"/>
      </w:pPr>
      <w:r>
        <w:rPr>
          <w:rFonts w:hint="eastAsia"/>
          <w:lang w:val="en-US" w:eastAsia="zh-CN"/>
        </w:rPr>
        <w:t>8</w:t>
      </w:r>
      <w:r>
        <w:t>.</w:t>
      </w:r>
      <w:r>
        <w:rPr>
          <w:rFonts w:hint="eastAsia"/>
          <w:lang w:val="en-US" w:eastAsia="zh-CN"/>
        </w:rPr>
        <w:t>1</w:t>
      </w:r>
      <w:r>
        <w:t>.</w:t>
      </w:r>
      <w:r>
        <w:rPr>
          <w:rFonts w:hint="eastAsia"/>
          <w:lang w:val="en-US" w:eastAsia="zh-CN"/>
        </w:rPr>
        <w:t>2.1</w:t>
      </w:r>
      <w:r>
        <w:tab/>
      </w:r>
      <w:r>
        <w:rPr>
          <w:rFonts w:hint="eastAsia"/>
          <w:lang w:val="en-US" w:eastAsia="zh-CN"/>
        </w:rPr>
        <w:t>General</w:t>
      </w:r>
      <w:r>
        <w:tab/>
      </w:r>
      <w:r>
        <w:fldChar w:fldCharType="begin"/>
      </w:r>
      <w:r>
        <w:instrText xml:space="preserve"> PAGEREF _Toc29423 \h </w:instrText>
      </w:r>
      <w:r>
        <w:fldChar w:fldCharType="separate"/>
      </w:r>
      <w:r>
        <w:t>20</w:t>
      </w:r>
      <w:r>
        <w:fldChar w:fldCharType="end"/>
      </w:r>
    </w:p>
    <w:p w14:paraId="02F04F4C" w14:textId="77777777" w:rsidR="009977B8" w:rsidRDefault="00000000">
      <w:pPr>
        <w:pStyle w:val="TOC4"/>
        <w:tabs>
          <w:tab w:val="clear" w:pos="9639"/>
          <w:tab w:val="right" w:pos="2400"/>
          <w:tab w:val="right" w:leader="dot" w:pos="9641"/>
        </w:tabs>
      </w:pPr>
      <w:r>
        <w:rPr>
          <w:rFonts w:hint="eastAsia"/>
          <w:lang w:val="en-US" w:eastAsia="zh-CN"/>
        </w:rPr>
        <w:t>8.1.2.2</w:t>
      </w:r>
      <w:r>
        <w:rPr>
          <w:rFonts w:hint="eastAsia"/>
          <w:lang w:val="en-US" w:eastAsia="zh-CN"/>
        </w:rPr>
        <w:tab/>
        <w:t>Functional entities description</w:t>
      </w:r>
      <w:r>
        <w:tab/>
      </w:r>
      <w:r>
        <w:fldChar w:fldCharType="begin"/>
      </w:r>
      <w:r>
        <w:instrText xml:space="preserve"> PAGEREF _Toc21110 \h </w:instrText>
      </w:r>
      <w:r>
        <w:fldChar w:fldCharType="separate"/>
      </w:r>
      <w:r>
        <w:t>21</w:t>
      </w:r>
      <w:r>
        <w:fldChar w:fldCharType="end"/>
      </w:r>
    </w:p>
    <w:p w14:paraId="581ED39A" w14:textId="77777777" w:rsidR="009977B8" w:rsidRDefault="00000000">
      <w:pPr>
        <w:pStyle w:val="TOC5"/>
      </w:pPr>
      <w:r>
        <w:rPr>
          <w:rFonts w:hint="eastAsia"/>
          <w:lang w:val="en-US" w:eastAsia="zh-CN"/>
        </w:rPr>
        <w:t>8</w:t>
      </w:r>
      <w:r>
        <w:t>.</w:t>
      </w:r>
      <w:r>
        <w:rPr>
          <w:rFonts w:hint="eastAsia"/>
          <w:lang w:val="en-US" w:eastAsia="zh-CN"/>
        </w:rPr>
        <w:t>1</w:t>
      </w:r>
      <w:r>
        <w:t>.</w:t>
      </w:r>
      <w:r>
        <w:rPr>
          <w:rFonts w:hint="eastAsia"/>
          <w:lang w:val="en-US" w:eastAsia="zh-CN"/>
        </w:rPr>
        <w:t>2.2.1</w:t>
      </w:r>
      <w:r>
        <w:tab/>
        <w:t>General</w:t>
      </w:r>
      <w:r>
        <w:tab/>
      </w:r>
      <w:r>
        <w:fldChar w:fldCharType="begin"/>
      </w:r>
      <w:r>
        <w:instrText xml:space="preserve"> PAGEREF _Toc31617 \h </w:instrText>
      </w:r>
      <w:r>
        <w:fldChar w:fldCharType="separate"/>
      </w:r>
      <w:r>
        <w:t>21</w:t>
      </w:r>
      <w:r>
        <w:fldChar w:fldCharType="end"/>
      </w:r>
    </w:p>
    <w:p w14:paraId="31A88F3E" w14:textId="77777777" w:rsidR="009977B8"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r>
        <w:tab/>
      </w:r>
      <w:r>
        <w:fldChar w:fldCharType="begin"/>
      </w:r>
      <w:r>
        <w:instrText xml:space="preserve"> PAGEREF _Toc14049 \h </w:instrText>
      </w:r>
      <w:r>
        <w:fldChar w:fldCharType="separate"/>
      </w:r>
      <w:r>
        <w:t>21</w:t>
      </w:r>
      <w:r>
        <w:fldChar w:fldCharType="end"/>
      </w:r>
    </w:p>
    <w:p w14:paraId="2A8C1544" w14:textId="77777777" w:rsidR="009977B8"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r>
        <w:tab/>
      </w:r>
      <w:r>
        <w:fldChar w:fldCharType="begin"/>
      </w:r>
      <w:r>
        <w:instrText xml:space="preserve"> PAGEREF _Toc16235 \h </w:instrText>
      </w:r>
      <w:r>
        <w:fldChar w:fldCharType="separate"/>
      </w:r>
      <w:r>
        <w:t>21</w:t>
      </w:r>
      <w:r>
        <w:fldChar w:fldCharType="end"/>
      </w:r>
    </w:p>
    <w:p w14:paraId="5B18A014" w14:textId="77777777" w:rsidR="009977B8"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2.2.4</w:t>
      </w:r>
      <w:r>
        <w:rPr>
          <w:rFonts w:hint="eastAsia"/>
          <w:lang w:val="en-US" w:eastAsia="zh-CN"/>
        </w:rPr>
        <w:tab/>
        <w:t>Application Server</w:t>
      </w:r>
      <w:r>
        <w:tab/>
      </w:r>
      <w:r>
        <w:fldChar w:fldCharType="begin"/>
      </w:r>
      <w:r>
        <w:instrText xml:space="preserve"> PAGEREF _Toc6972 \h </w:instrText>
      </w:r>
      <w:r>
        <w:fldChar w:fldCharType="separate"/>
      </w:r>
      <w:r>
        <w:t>22</w:t>
      </w:r>
      <w:r>
        <w:fldChar w:fldCharType="end"/>
      </w:r>
    </w:p>
    <w:p w14:paraId="5AC1F8F4" w14:textId="77777777" w:rsidR="009977B8"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r>
        <w:tab/>
      </w:r>
      <w:r>
        <w:fldChar w:fldCharType="begin"/>
      </w:r>
      <w:r>
        <w:instrText xml:space="preserve"> PAGEREF _Toc30505 \h </w:instrText>
      </w:r>
      <w:r>
        <w:fldChar w:fldCharType="separate"/>
      </w:r>
      <w:r>
        <w:t>22</w:t>
      </w:r>
      <w:r>
        <w:fldChar w:fldCharType="end"/>
      </w:r>
    </w:p>
    <w:p w14:paraId="5E7892BD" w14:textId="77777777" w:rsidR="009977B8" w:rsidRDefault="00000000">
      <w:pPr>
        <w:pStyle w:val="TOC5"/>
        <w:tabs>
          <w:tab w:val="clear" w:pos="9639"/>
          <w:tab w:val="right" w:pos="2400"/>
          <w:tab w:val="right" w:leader="dot" w:pos="9641"/>
        </w:tabs>
      </w:pPr>
      <w:r>
        <w:rPr>
          <w:rFonts w:hint="eastAsia"/>
          <w:lang w:val="en-US" w:eastAsia="zh-CN"/>
        </w:rPr>
        <w:lastRenderedPageBreak/>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r>
        <w:tab/>
      </w:r>
      <w:r>
        <w:fldChar w:fldCharType="begin"/>
      </w:r>
      <w:r>
        <w:instrText xml:space="preserve"> PAGEREF _Toc26165 \h </w:instrText>
      </w:r>
      <w:r>
        <w:fldChar w:fldCharType="separate"/>
      </w:r>
      <w:r>
        <w:t>22</w:t>
      </w:r>
      <w:r>
        <w:fldChar w:fldCharType="end"/>
      </w:r>
    </w:p>
    <w:p w14:paraId="52A23E4A" w14:textId="77777777" w:rsidR="009977B8" w:rsidRDefault="00000000">
      <w:pPr>
        <w:pStyle w:val="TOC4"/>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r>
        <w:tab/>
      </w:r>
      <w:r>
        <w:fldChar w:fldCharType="begin"/>
      </w:r>
      <w:r>
        <w:instrText xml:space="preserve"> PAGEREF _Toc24012 \h </w:instrText>
      </w:r>
      <w:r>
        <w:fldChar w:fldCharType="separate"/>
      </w:r>
      <w:r>
        <w:t>22</w:t>
      </w:r>
      <w:r>
        <w:fldChar w:fldCharType="end"/>
      </w:r>
    </w:p>
    <w:p w14:paraId="353C90B9" w14:textId="77777777" w:rsidR="009977B8" w:rsidRDefault="00000000">
      <w:pPr>
        <w:pStyle w:val="TOC5"/>
      </w:pPr>
      <w:r>
        <w:rPr>
          <w:rFonts w:hint="eastAsia"/>
          <w:lang w:val="en-US" w:eastAsia="zh-CN"/>
        </w:rPr>
        <w:t>8</w:t>
      </w:r>
      <w:r>
        <w:t>.</w:t>
      </w:r>
      <w:r>
        <w:rPr>
          <w:rFonts w:hint="eastAsia"/>
          <w:lang w:val="en-US" w:eastAsia="zh-CN"/>
        </w:rPr>
        <w:t>1</w:t>
      </w:r>
      <w:r>
        <w:t>.</w:t>
      </w:r>
      <w:r>
        <w:rPr>
          <w:rFonts w:hint="eastAsia"/>
          <w:lang w:val="en-US" w:eastAsia="zh-CN"/>
        </w:rPr>
        <w:t>2.3.1</w:t>
      </w:r>
      <w:r>
        <w:tab/>
        <w:t>General</w:t>
      </w:r>
      <w:r>
        <w:tab/>
      </w:r>
      <w:r>
        <w:fldChar w:fldCharType="begin"/>
      </w:r>
      <w:r>
        <w:instrText xml:space="preserve"> PAGEREF _Toc323 \h </w:instrText>
      </w:r>
      <w:r>
        <w:fldChar w:fldCharType="separate"/>
      </w:r>
      <w:r>
        <w:t>22</w:t>
      </w:r>
      <w:r>
        <w:fldChar w:fldCharType="end"/>
      </w:r>
    </w:p>
    <w:p w14:paraId="6F88DC00" w14:textId="77777777" w:rsidR="009977B8"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r>
        <w:tab/>
      </w:r>
      <w:r>
        <w:fldChar w:fldCharType="begin"/>
      </w:r>
      <w:r>
        <w:instrText xml:space="preserve"> PAGEREF _Toc11989 \h </w:instrText>
      </w:r>
      <w:r>
        <w:fldChar w:fldCharType="separate"/>
      </w:r>
      <w:r>
        <w:t>22</w:t>
      </w:r>
      <w:r>
        <w:fldChar w:fldCharType="end"/>
      </w:r>
    </w:p>
    <w:p w14:paraId="706CE12F" w14:textId="77777777" w:rsidR="009977B8"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r>
        <w:tab/>
      </w:r>
      <w:r>
        <w:fldChar w:fldCharType="begin"/>
      </w:r>
      <w:r>
        <w:instrText xml:space="preserve"> PAGEREF _Toc31276 \h </w:instrText>
      </w:r>
      <w:r>
        <w:fldChar w:fldCharType="separate"/>
      </w:r>
      <w:r>
        <w:t>22</w:t>
      </w:r>
      <w:r>
        <w:fldChar w:fldCharType="end"/>
      </w:r>
    </w:p>
    <w:p w14:paraId="1C07CB93" w14:textId="77777777" w:rsidR="009977B8"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r>
        <w:tab/>
      </w:r>
      <w:r>
        <w:fldChar w:fldCharType="begin"/>
      </w:r>
      <w:r>
        <w:instrText xml:space="preserve"> PAGEREF _Toc2096 \h </w:instrText>
      </w:r>
      <w:r>
        <w:fldChar w:fldCharType="separate"/>
      </w:r>
      <w:r>
        <w:t>22</w:t>
      </w:r>
      <w:r>
        <w:fldChar w:fldCharType="end"/>
      </w:r>
    </w:p>
    <w:p w14:paraId="721997D9" w14:textId="77777777" w:rsidR="009977B8" w:rsidRDefault="00000000">
      <w:pPr>
        <w:pStyle w:val="TOC5"/>
        <w:tabs>
          <w:tab w:val="clear" w:pos="9639"/>
          <w:tab w:val="right" w:pos="2400"/>
          <w:tab w:val="right" w:leader="dot" w:pos="9641"/>
        </w:tabs>
      </w:pPr>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r>
        <w:tab/>
      </w:r>
      <w:r>
        <w:fldChar w:fldCharType="begin"/>
      </w:r>
      <w:r>
        <w:instrText xml:space="preserve"> PAGEREF _Toc2428 \h </w:instrText>
      </w:r>
      <w:r>
        <w:fldChar w:fldCharType="separate"/>
      </w:r>
      <w:r>
        <w:t>22</w:t>
      </w:r>
      <w:r>
        <w:fldChar w:fldCharType="end"/>
      </w:r>
    </w:p>
    <w:p w14:paraId="5AE34AAE" w14:textId="77777777" w:rsidR="009977B8"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r>
        <w:tab/>
      </w:r>
      <w:r>
        <w:fldChar w:fldCharType="begin"/>
      </w:r>
      <w:r>
        <w:instrText xml:space="preserve"> PAGEREF _Toc20800 \h </w:instrText>
      </w:r>
      <w:r>
        <w:fldChar w:fldCharType="separate"/>
      </w:r>
      <w:r>
        <w:t>23</w:t>
      </w:r>
      <w:r>
        <w:fldChar w:fldCharType="end"/>
      </w:r>
    </w:p>
    <w:p w14:paraId="5CB4CFF3" w14:textId="77777777" w:rsidR="009977B8"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2</w:t>
      </w:r>
      <w:r>
        <w:t>.1</w:t>
      </w:r>
      <w:r>
        <w:rPr>
          <w:rFonts w:hint="eastAsia"/>
        </w:rPr>
        <w:tab/>
        <w:t>Description</w:t>
      </w:r>
      <w:r>
        <w:tab/>
      </w:r>
      <w:r>
        <w:fldChar w:fldCharType="begin"/>
      </w:r>
      <w:r>
        <w:instrText xml:space="preserve"> PAGEREF _Toc28138 \h </w:instrText>
      </w:r>
      <w:r>
        <w:fldChar w:fldCharType="separate"/>
      </w:r>
      <w:r>
        <w:t>23</w:t>
      </w:r>
      <w:r>
        <w:fldChar w:fldCharType="end"/>
      </w:r>
    </w:p>
    <w:p w14:paraId="1F9A75D8" w14:textId="77777777" w:rsidR="009977B8"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2</w:t>
      </w:r>
      <w:r>
        <w:t>.2</w:t>
      </w:r>
      <w:r>
        <w:tab/>
        <w:t>Procedures</w:t>
      </w:r>
      <w:r>
        <w:tab/>
      </w:r>
      <w:r>
        <w:fldChar w:fldCharType="begin"/>
      </w:r>
      <w:r>
        <w:instrText xml:space="preserve"> PAGEREF _Toc19397 \h </w:instrText>
      </w:r>
      <w:r>
        <w:fldChar w:fldCharType="separate"/>
      </w:r>
      <w:r>
        <w:t>23</w:t>
      </w:r>
      <w:r>
        <w:fldChar w:fldCharType="end"/>
      </w:r>
    </w:p>
    <w:p w14:paraId="03A7ADC6" w14:textId="77777777" w:rsidR="009977B8" w:rsidRDefault="00000000">
      <w:pPr>
        <w:pStyle w:val="TOC4"/>
        <w:tabs>
          <w:tab w:val="clear" w:pos="9639"/>
          <w:tab w:val="right" w:pos="2400"/>
          <w:tab w:val="right" w:leader="dot" w:pos="9641"/>
        </w:tabs>
      </w:pPr>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r>
        <w:tab/>
      </w:r>
      <w:r>
        <w:fldChar w:fldCharType="begin"/>
      </w:r>
      <w:r>
        <w:instrText xml:space="preserve"> PAGEREF _Toc4448 \h </w:instrText>
      </w:r>
      <w:r>
        <w:fldChar w:fldCharType="separate"/>
      </w:r>
      <w:r>
        <w:t>23</w:t>
      </w:r>
      <w:r>
        <w:fldChar w:fldCharType="end"/>
      </w:r>
    </w:p>
    <w:p w14:paraId="52C23149" w14:textId="77777777" w:rsidR="009977B8"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_Toc30936 \h </w:instrText>
      </w:r>
      <w:r>
        <w:fldChar w:fldCharType="separate"/>
      </w:r>
      <w:r>
        <w:t>28</w:t>
      </w:r>
      <w:r>
        <w:fldChar w:fldCharType="end"/>
      </w:r>
    </w:p>
    <w:p w14:paraId="7EE9ABBC" w14:textId="77777777" w:rsidR="009977B8"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r>
        <w:tab/>
      </w:r>
      <w:r>
        <w:fldChar w:fldCharType="begin"/>
      </w:r>
      <w:r>
        <w:instrText xml:space="preserve"> PAGEREF _Toc21446 \h </w:instrText>
      </w:r>
      <w:r>
        <w:fldChar w:fldCharType="separate"/>
      </w:r>
      <w:r>
        <w:t>28</w:t>
      </w:r>
      <w:r>
        <w:fldChar w:fldCharType="end"/>
      </w:r>
    </w:p>
    <w:p w14:paraId="656E52EA" w14:textId="77777777" w:rsidR="009977B8"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3</w:t>
      </w:r>
      <w:r>
        <w:t>.1</w:t>
      </w:r>
      <w:r>
        <w:rPr>
          <w:rFonts w:hint="eastAsia"/>
        </w:rPr>
        <w:tab/>
        <w:t>Description</w:t>
      </w:r>
      <w:r>
        <w:tab/>
      </w:r>
      <w:r>
        <w:fldChar w:fldCharType="begin"/>
      </w:r>
      <w:r>
        <w:instrText xml:space="preserve"> PAGEREF _Toc8298 \h </w:instrText>
      </w:r>
      <w:r>
        <w:fldChar w:fldCharType="separate"/>
      </w:r>
      <w:r>
        <w:t>28</w:t>
      </w:r>
      <w:r>
        <w:fldChar w:fldCharType="end"/>
      </w:r>
    </w:p>
    <w:p w14:paraId="546FD284" w14:textId="77777777" w:rsidR="009977B8"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3</w:t>
      </w:r>
      <w:r>
        <w:t>.2</w:t>
      </w:r>
      <w:r>
        <w:tab/>
        <w:t>Procedures</w:t>
      </w:r>
      <w:r>
        <w:tab/>
      </w:r>
      <w:r>
        <w:fldChar w:fldCharType="begin"/>
      </w:r>
      <w:r>
        <w:instrText xml:space="preserve"> PAGEREF _Toc11745 \h </w:instrText>
      </w:r>
      <w:r>
        <w:fldChar w:fldCharType="separate"/>
      </w:r>
      <w:r>
        <w:t>29</w:t>
      </w:r>
      <w:r>
        <w:fldChar w:fldCharType="end"/>
      </w:r>
    </w:p>
    <w:p w14:paraId="60EC074A" w14:textId="77777777" w:rsidR="009977B8"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_Toc18503 \h </w:instrText>
      </w:r>
      <w:r>
        <w:fldChar w:fldCharType="separate"/>
      </w:r>
      <w:r>
        <w:t>33</w:t>
      </w:r>
      <w:r>
        <w:fldChar w:fldCharType="end"/>
      </w:r>
    </w:p>
    <w:p w14:paraId="59E08CF4" w14:textId="77777777" w:rsidR="009977B8"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r>
        <w:tab/>
      </w:r>
      <w:r>
        <w:fldChar w:fldCharType="begin"/>
      </w:r>
      <w:r>
        <w:instrText xml:space="preserve"> PAGEREF _Toc6635 \h </w:instrText>
      </w:r>
      <w:r>
        <w:fldChar w:fldCharType="separate"/>
      </w:r>
      <w:r>
        <w:t>33</w:t>
      </w:r>
      <w:r>
        <w:fldChar w:fldCharType="end"/>
      </w:r>
    </w:p>
    <w:p w14:paraId="168C5C23" w14:textId="77777777" w:rsidR="009977B8"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4</w:t>
      </w:r>
      <w:r>
        <w:t>.1</w:t>
      </w:r>
      <w:r>
        <w:rPr>
          <w:rFonts w:hint="eastAsia"/>
        </w:rPr>
        <w:tab/>
        <w:t>Description</w:t>
      </w:r>
      <w:r>
        <w:tab/>
      </w:r>
      <w:r>
        <w:fldChar w:fldCharType="begin"/>
      </w:r>
      <w:r>
        <w:instrText xml:space="preserve"> PAGEREF _Toc18156 \h </w:instrText>
      </w:r>
      <w:r>
        <w:fldChar w:fldCharType="separate"/>
      </w:r>
      <w:r>
        <w:t>33</w:t>
      </w:r>
      <w:r>
        <w:fldChar w:fldCharType="end"/>
      </w:r>
    </w:p>
    <w:p w14:paraId="21B768FC" w14:textId="77777777" w:rsidR="009977B8"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4</w:t>
      </w:r>
      <w:r>
        <w:t>.2</w:t>
      </w:r>
      <w:r>
        <w:tab/>
        <w:t>Procedures</w:t>
      </w:r>
      <w:r>
        <w:tab/>
      </w:r>
      <w:r>
        <w:fldChar w:fldCharType="begin"/>
      </w:r>
      <w:r>
        <w:instrText xml:space="preserve"> PAGEREF _Toc3281 \h </w:instrText>
      </w:r>
      <w:r>
        <w:fldChar w:fldCharType="separate"/>
      </w:r>
      <w:r>
        <w:t>33</w:t>
      </w:r>
      <w:r>
        <w:fldChar w:fldCharType="end"/>
      </w:r>
    </w:p>
    <w:p w14:paraId="14433CDA" w14:textId="77777777" w:rsidR="009977B8"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_Toc12891 \h </w:instrText>
      </w:r>
      <w:r>
        <w:fldChar w:fldCharType="separate"/>
      </w:r>
      <w:r>
        <w:t>36</w:t>
      </w:r>
      <w:r>
        <w:fldChar w:fldCharType="end"/>
      </w:r>
    </w:p>
    <w:p w14:paraId="72823E99" w14:textId="77777777" w:rsidR="009977B8"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r>
        <w:tab/>
      </w:r>
      <w:r>
        <w:fldChar w:fldCharType="begin"/>
      </w:r>
      <w:r>
        <w:instrText xml:space="preserve"> PAGEREF _Toc27137 \h </w:instrText>
      </w:r>
      <w:r>
        <w:fldChar w:fldCharType="separate"/>
      </w:r>
      <w:r>
        <w:t>36</w:t>
      </w:r>
      <w:r>
        <w:fldChar w:fldCharType="end"/>
      </w:r>
    </w:p>
    <w:p w14:paraId="09A877C2" w14:textId="77777777" w:rsidR="009977B8" w:rsidRDefault="00000000">
      <w:pPr>
        <w:pStyle w:val="TOC3"/>
        <w:tabs>
          <w:tab w:val="clear" w:pos="9639"/>
          <w:tab w:val="right" w:pos="2000"/>
          <w:tab w:val="right" w:leader="dot" w:pos="9641"/>
        </w:tabs>
      </w:pPr>
      <w:r>
        <w:rPr>
          <w:rFonts w:eastAsia="SimSun" w:hint="eastAsia"/>
          <w:lang w:eastAsia="zh-CN"/>
        </w:rPr>
        <w:t>8</w:t>
      </w:r>
      <w:r>
        <w:t>.</w:t>
      </w:r>
      <w:r>
        <w:rPr>
          <w:rFonts w:eastAsia="SimSun" w:hint="eastAsia"/>
          <w:lang w:val="en-US" w:eastAsia="zh-CN"/>
        </w:rPr>
        <w:t>5</w:t>
      </w:r>
      <w:r>
        <w:t>.1</w:t>
      </w:r>
      <w:r>
        <w:rPr>
          <w:rFonts w:hint="eastAsia"/>
        </w:rPr>
        <w:tab/>
        <w:t>Description</w:t>
      </w:r>
      <w:r>
        <w:tab/>
      </w:r>
      <w:r>
        <w:fldChar w:fldCharType="begin"/>
      </w:r>
      <w:r>
        <w:instrText xml:space="preserve"> PAGEREF _Toc16285 \h </w:instrText>
      </w:r>
      <w:r>
        <w:fldChar w:fldCharType="separate"/>
      </w:r>
      <w:r>
        <w:t>36</w:t>
      </w:r>
      <w:r>
        <w:fldChar w:fldCharType="end"/>
      </w:r>
    </w:p>
    <w:p w14:paraId="1F0710D7" w14:textId="77777777" w:rsidR="009977B8" w:rsidRDefault="00000000">
      <w:pPr>
        <w:pStyle w:val="TOC3"/>
        <w:tabs>
          <w:tab w:val="clear" w:pos="9639"/>
          <w:tab w:val="right" w:pos="2000"/>
          <w:tab w:val="right" w:leader="dot" w:pos="9641"/>
        </w:tabs>
      </w:pPr>
      <w:r>
        <w:rPr>
          <w:rFonts w:eastAsia="SimSun" w:hint="eastAsia"/>
          <w:lang w:val="en-US" w:eastAsia="zh-CN"/>
        </w:rPr>
        <w:t>8</w:t>
      </w:r>
      <w:r>
        <w:t>.</w:t>
      </w:r>
      <w:r>
        <w:rPr>
          <w:rFonts w:eastAsia="SimSun" w:hint="eastAsia"/>
          <w:lang w:val="en-US" w:eastAsia="zh-CN"/>
        </w:rPr>
        <w:t>5</w:t>
      </w:r>
      <w:r>
        <w:t>.2</w:t>
      </w:r>
      <w:r>
        <w:tab/>
        <w:t>Procedures</w:t>
      </w:r>
      <w:r>
        <w:tab/>
      </w:r>
      <w:r>
        <w:fldChar w:fldCharType="begin"/>
      </w:r>
      <w:r>
        <w:instrText xml:space="preserve"> PAGEREF _Toc27669 \h </w:instrText>
      </w:r>
      <w:r>
        <w:fldChar w:fldCharType="separate"/>
      </w:r>
      <w:r>
        <w:t>37</w:t>
      </w:r>
      <w:r>
        <w:fldChar w:fldCharType="end"/>
      </w:r>
    </w:p>
    <w:p w14:paraId="6D1DC6E5" w14:textId="77777777" w:rsidR="009977B8" w:rsidRDefault="00000000">
      <w:pPr>
        <w:pStyle w:val="TOC3"/>
        <w:tabs>
          <w:tab w:val="clear" w:pos="9639"/>
          <w:tab w:val="right" w:pos="2000"/>
          <w:tab w:val="right" w:leader="dot" w:pos="9641"/>
        </w:tabs>
      </w:pPr>
      <w:r>
        <w:rPr>
          <w:rFonts w:hint="eastAsia"/>
          <w:lang w:val="en-US" w:eastAsia="zh-CN"/>
        </w:rPr>
        <w:t>8</w:t>
      </w:r>
      <w:r>
        <w:rPr>
          <w:lang w:eastAsia="zh-CN"/>
        </w:rPr>
        <w:t>.</w:t>
      </w:r>
      <w:r>
        <w:rPr>
          <w:rFonts w:hint="eastAsia"/>
          <w:lang w:val="en-US" w:eastAsia="zh-CN"/>
        </w:rPr>
        <w:t>5</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_Toc13816 \h </w:instrText>
      </w:r>
      <w:r>
        <w:fldChar w:fldCharType="separate"/>
      </w:r>
      <w:r>
        <w:t>39</w:t>
      </w:r>
      <w:r>
        <w:fldChar w:fldCharType="end"/>
      </w:r>
    </w:p>
    <w:p w14:paraId="2A642146" w14:textId="77777777" w:rsidR="009977B8" w:rsidRDefault="00000000">
      <w:pPr>
        <w:pStyle w:val="TOC4"/>
        <w:tabs>
          <w:tab w:val="clear" w:pos="9639"/>
          <w:tab w:val="right" w:pos="2400"/>
          <w:tab w:val="right" w:leader="dot" w:pos="9641"/>
        </w:tabs>
      </w:pPr>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r>
        <w:tab/>
      </w:r>
      <w:r>
        <w:fldChar w:fldCharType="begin"/>
      </w:r>
      <w:r>
        <w:instrText xml:space="preserve"> PAGEREF _Toc9435 \h </w:instrText>
      </w:r>
      <w:r>
        <w:fldChar w:fldCharType="separate"/>
      </w:r>
      <w:r>
        <w:t>40</w:t>
      </w:r>
      <w:r>
        <w:fldChar w:fldCharType="end"/>
      </w:r>
    </w:p>
    <w:p w14:paraId="5E5D4B6D" w14:textId="77777777" w:rsidR="009977B8" w:rsidRDefault="00000000">
      <w:pPr>
        <w:pStyle w:val="TOC4"/>
        <w:tabs>
          <w:tab w:val="clear" w:pos="9639"/>
          <w:tab w:val="right" w:pos="2400"/>
          <w:tab w:val="right" w:leader="dot" w:pos="9641"/>
        </w:tabs>
      </w:pPr>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r>
        <w:tab/>
      </w:r>
      <w:r>
        <w:fldChar w:fldCharType="begin"/>
      </w:r>
      <w:r>
        <w:instrText xml:space="preserve"> PAGEREF _Toc828 \h </w:instrText>
      </w:r>
      <w:r>
        <w:fldChar w:fldCharType="separate"/>
      </w:r>
      <w:r>
        <w:t>42</w:t>
      </w:r>
      <w:r>
        <w:fldChar w:fldCharType="end"/>
      </w:r>
    </w:p>
    <w:p w14:paraId="3C237C00" w14:textId="77777777" w:rsidR="009977B8" w:rsidRDefault="00000000">
      <w:pPr>
        <w:pStyle w:val="TOC4"/>
        <w:tabs>
          <w:tab w:val="clear" w:pos="9639"/>
          <w:tab w:val="right" w:pos="2400"/>
          <w:tab w:val="right" w:leader="dot" w:pos="9641"/>
        </w:tabs>
      </w:pPr>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r>
        <w:tab/>
      </w:r>
      <w:r>
        <w:fldChar w:fldCharType="begin"/>
      </w:r>
      <w:r>
        <w:instrText xml:space="preserve"> PAGEREF _Toc29930 \h </w:instrText>
      </w:r>
      <w:r>
        <w:fldChar w:fldCharType="separate"/>
      </w:r>
      <w:r>
        <w:t>42</w:t>
      </w:r>
      <w:r>
        <w:fldChar w:fldCharType="end"/>
      </w:r>
    </w:p>
    <w:p w14:paraId="3858D8F4" w14:textId="77777777" w:rsidR="009977B8" w:rsidRDefault="00000000">
      <w:pPr>
        <w:pStyle w:val="TOC2"/>
        <w:tabs>
          <w:tab w:val="clear" w:pos="9639"/>
          <w:tab w:val="right" w:pos="2000"/>
          <w:tab w:val="right" w:leader="dot" w:pos="9641"/>
        </w:tabs>
      </w:pPr>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_Toc4000 \h </w:instrText>
      </w:r>
      <w:r>
        <w:fldChar w:fldCharType="separate"/>
      </w:r>
      <w:r>
        <w:t>45</w:t>
      </w:r>
      <w:r>
        <w:fldChar w:fldCharType="end"/>
      </w:r>
    </w:p>
    <w:p w14:paraId="4387D105" w14:textId="77777777" w:rsidR="009977B8"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.1</w:t>
      </w:r>
      <w:r>
        <w:rPr>
          <w:rFonts w:ascii="Calibri" w:hAnsi="Calibri"/>
          <w:szCs w:val="22"/>
          <w:lang w:eastAsia="en-GB"/>
        </w:rPr>
        <w:tab/>
      </w:r>
      <w:r>
        <w:t>Description</w:t>
      </w:r>
      <w:r>
        <w:tab/>
      </w:r>
      <w:r>
        <w:fldChar w:fldCharType="begin"/>
      </w:r>
      <w:r>
        <w:instrText xml:space="preserve"> PAGEREF _Toc28077 \h </w:instrText>
      </w:r>
      <w:r>
        <w:fldChar w:fldCharType="separate"/>
      </w:r>
      <w:r>
        <w:t>45</w:t>
      </w:r>
      <w:r>
        <w:fldChar w:fldCharType="end"/>
      </w:r>
    </w:p>
    <w:p w14:paraId="4C6A987D" w14:textId="77777777" w:rsidR="009977B8"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r>
        <w:tab/>
      </w:r>
      <w:r>
        <w:fldChar w:fldCharType="begin"/>
      </w:r>
      <w:r>
        <w:instrText xml:space="preserve"> PAGEREF _Toc4266 \h </w:instrText>
      </w:r>
      <w:r>
        <w:fldChar w:fldCharType="separate"/>
      </w:r>
      <w:r>
        <w:t>45</w:t>
      </w:r>
      <w:r>
        <w:fldChar w:fldCharType="end"/>
      </w:r>
    </w:p>
    <w:p w14:paraId="3068CDED" w14:textId="77777777" w:rsidR="009977B8" w:rsidRDefault="00000000">
      <w:pPr>
        <w:pStyle w:val="TOC3"/>
        <w:tabs>
          <w:tab w:val="clear" w:pos="9639"/>
          <w:tab w:val="right" w:pos="2000"/>
          <w:tab w:val="right" w:leader="dot" w:pos="9641"/>
        </w:tabs>
      </w:pPr>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_Toc22836 \h </w:instrText>
      </w:r>
      <w:r>
        <w:fldChar w:fldCharType="separate"/>
      </w:r>
      <w:r>
        <w:t>46</w:t>
      </w:r>
      <w:r>
        <w:fldChar w:fldCharType="end"/>
      </w:r>
    </w:p>
    <w:p w14:paraId="3FB0C0C2" w14:textId="77777777" w:rsidR="009977B8" w:rsidRDefault="00000000">
      <w:pPr>
        <w:pStyle w:val="TOC3"/>
        <w:tabs>
          <w:tab w:val="clear" w:pos="9639"/>
          <w:tab w:val="right" w:pos="2000"/>
          <w:tab w:val="right" w:leader="dot" w:pos="9641"/>
        </w:tabs>
      </w:pPr>
      <w:r>
        <w:rPr>
          <w:rFonts w:hint="eastAsia"/>
          <w:lang w:val="en-US" w:eastAsia="zh-CN"/>
        </w:rPr>
        <w:t>8</w:t>
      </w:r>
      <w:r>
        <w:t>.</w:t>
      </w:r>
      <w:r>
        <w:rPr>
          <w:rFonts w:hint="eastAsia"/>
          <w:lang w:val="en-US" w:eastAsia="zh-CN"/>
        </w:rPr>
        <w:t>9</w:t>
      </w:r>
      <w:r>
        <w:t>.2</w:t>
      </w:r>
      <w:r>
        <w:tab/>
        <w:t>Procedures</w:t>
      </w:r>
      <w:r>
        <w:tab/>
      </w:r>
      <w:r>
        <w:fldChar w:fldCharType="begin"/>
      </w:r>
      <w:r>
        <w:instrText xml:space="preserve"> PAGEREF _Toc28742 \h </w:instrText>
      </w:r>
      <w:r>
        <w:fldChar w:fldCharType="separate"/>
      </w:r>
      <w:r>
        <w:t>47</w:t>
      </w:r>
      <w:r>
        <w:fldChar w:fldCharType="end"/>
      </w:r>
    </w:p>
    <w:p w14:paraId="7ADFAD23" w14:textId="77777777" w:rsidR="009977B8" w:rsidRDefault="00000000">
      <w:pPr>
        <w:pStyle w:val="TOC4"/>
        <w:tabs>
          <w:tab w:val="clear" w:pos="9639"/>
          <w:tab w:val="right" w:pos="2400"/>
          <w:tab w:val="right" w:leader="dot" w:pos="9641"/>
        </w:tabs>
      </w:pPr>
      <w:r>
        <w:rPr>
          <w:lang w:val="en-US" w:eastAsia="zh-CN"/>
        </w:rPr>
        <w:t>8.</w:t>
      </w:r>
      <w:r>
        <w:rPr>
          <w:rFonts w:hint="eastAsia"/>
          <w:lang w:val="en-US" w:eastAsia="zh-CN"/>
        </w:rPr>
        <w:t>9</w:t>
      </w:r>
      <w:r>
        <w:rPr>
          <w:lang w:val="en-US" w:eastAsia="zh-CN"/>
        </w:rPr>
        <w:t>.2.1</w:t>
      </w:r>
      <w:r>
        <w:rPr>
          <w:lang w:val="en-US" w:eastAsia="zh-CN"/>
        </w:rPr>
        <w:tab/>
        <w:t>Service Enabler Description</w:t>
      </w:r>
      <w:r>
        <w:tab/>
      </w:r>
      <w:r>
        <w:fldChar w:fldCharType="begin"/>
      </w:r>
      <w:r>
        <w:instrText xml:space="preserve"> PAGEREF _Toc2412 \h </w:instrText>
      </w:r>
      <w:r>
        <w:fldChar w:fldCharType="separate"/>
      </w:r>
      <w:r>
        <w:t>47</w:t>
      </w:r>
      <w:r>
        <w:fldChar w:fldCharType="end"/>
      </w:r>
    </w:p>
    <w:p w14:paraId="72020FAC" w14:textId="77777777" w:rsidR="009977B8"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r>
        <w:tab/>
      </w:r>
      <w:r>
        <w:fldChar w:fldCharType="begin"/>
      </w:r>
      <w:r>
        <w:instrText xml:space="preserve"> PAGEREF _Toc20888 \h </w:instrText>
      </w:r>
      <w:r>
        <w:fldChar w:fldCharType="separate"/>
      </w:r>
      <w:r>
        <w:t>51</w:t>
      </w:r>
      <w:r>
        <w:fldChar w:fldCharType="end"/>
      </w:r>
    </w:p>
    <w:p w14:paraId="54203258" w14:textId="77777777" w:rsidR="009977B8" w:rsidRDefault="00000000">
      <w:pPr>
        <w:pStyle w:val="TOC3"/>
      </w:pPr>
      <w:r>
        <w:rPr>
          <w:rFonts w:hint="eastAsia"/>
          <w:lang w:eastAsia="zh-CN"/>
        </w:rPr>
        <w:t>8</w:t>
      </w:r>
      <w:r>
        <w:t>.</w:t>
      </w:r>
      <w:r>
        <w:rPr>
          <w:rFonts w:hint="eastAsia"/>
          <w:lang w:val="en-US" w:eastAsia="zh-CN"/>
        </w:rPr>
        <w:t>10</w:t>
      </w:r>
      <w:r>
        <w:t>.1</w:t>
      </w:r>
      <w:r>
        <w:rPr>
          <w:rFonts w:hint="eastAsia"/>
        </w:rPr>
        <w:tab/>
        <w:t>Description</w:t>
      </w:r>
      <w:r>
        <w:tab/>
      </w:r>
      <w:r>
        <w:fldChar w:fldCharType="begin"/>
      </w:r>
      <w:r>
        <w:instrText xml:space="preserve"> PAGEREF _Toc29231 \h </w:instrText>
      </w:r>
      <w:r>
        <w:fldChar w:fldCharType="separate"/>
      </w:r>
      <w:r>
        <w:t>51</w:t>
      </w:r>
      <w:r>
        <w:fldChar w:fldCharType="end"/>
      </w:r>
    </w:p>
    <w:p w14:paraId="7238335B" w14:textId="77777777" w:rsidR="009977B8" w:rsidRDefault="00000000">
      <w:pPr>
        <w:pStyle w:val="TOC3"/>
      </w:pPr>
      <w:r>
        <w:rPr>
          <w:rFonts w:hint="eastAsia"/>
          <w:lang w:val="en-US" w:eastAsia="zh-CN"/>
        </w:rPr>
        <w:t>8</w:t>
      </w:r>
      <w:r>
        <w:t>.</w:t>
      </w:r>
      <w:r>
        <w:rPr>
          <w:rFonts w:hint="eastAsia"/>
          <w:lang w:val="en-US" w:eastAsia="zh-CN"/>
        </w:rPr>
        <w:t>10</w:t>
      </w:r>
      <w:r>
        <w:t>.2</w:t>
      </w:r>
      <w:r>
        <w:tab/>
        <w:t>Procedures</w:t>
      </w:r>
      <w:r>
        <w:tab/>
      </w:r>
      <w:r>
        <w:fldChar w:fldCharType="begin"/>
      </w:r>
      <w:r>
        <w:instrText xml:space="preserve"> PAGEREF _Toc18760 \h </w:instrText>
      </w:r>
      <w:r>
        <w:fldChar w:fldCharType="separate"/>
      </w:r>
      <w:r>
        <w:t>51</w:t>
      </w:r>
      <w:r>
        <w:fldChar w:fldCharType="end"/>
      </w:r>
    </w:p>
    <w:p w14:paraId="71171EA5" w14:textId="77777777" w:rsidR="009977B8"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_Toc27859 \h </w:instrText>
      </w:r>
      <w:r>
        <w:fldChar w:fldCharType="separate"/>
      </w:r>
      <w:r>
        <w:t>52</w:t>
      </w:r>
      <w:r>
        <w:fldChar w:fldCharType="end"/>
      </w:r>
    </w:p>
    <w:p w14:paraId="1EFF920F" w14:textId="77777777" w:rsidR="009977B8"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r>
        <w:tab/>
      </w:r>
      <w:r>
        <w:fldChar w:fldCharType="begin"/>
      </w:r>
      <w:r>
        <w:instrText xml:space="preserve"> PAGEREF _Toc19810 \h </w:instrText>
      </w:r>
      <w:r>
        <w:fldChar w:fldCharType="separate"/>
      </w:r>
      <w:r>
        <w:t>53</w:t>
      </w:r>
      <w:r>
        <w:fldChar w:fldCharType="end"/>
      </w:r>
    </w:p>
    <w:p w14:paraId="4D931580" w14:textId="77777777" w:rsidR="009977B8" w:rsidRDefault="00000000">
      <w:pPr>
        <w:pStyle w:val="TOC3"/>
      </w:pPr>
      <w:r>
        <w:rPr>
          <w:rFonts w:hint="eastAsia"/>
          <w:lang w:eastAsia="zh-CN"/>
        </w:rPr>
        <w:t>8</w:t>
      </w:r>
      <w:r>
        <w:t>.</w:t>
      </w:r>
      <w:r>
        <w:rPr>
          <w:rFonts w:hint="eastAsia"/>
          <w:lang w:val="en-US" w:eastAsia="zh-CN"/>
        </w:rPr>
        <w:t>11</w:t>
      </w:r>
      <w:r>
        <w:t>.1</w:t>
      </w:r>
      <w:r>
        <w:rPr>
          <w:rFonts w:hint="eastAsia"/>
        </w:rPr>
        <w:tab/>
        <w:t>Description</w:t>
      </w:r>
      <w:r>
        <w:tab/>
      </w:r>
      <w:r>
        <w:fldChar w:fldCharType="begin"/>
      </w:r>
      <w:r>
        <w:instrText xml:space="preserve"> PAGEREF _Toc14616 \h </w:instrText>
      </w:r>
      <w:r>
        <w:fldChar w:fldCharType="separate"/>
      </w:r>
      <w:r>
        <w:t>53</w:t>
      </w:r>
      <w:r>
        <w:fldChar w:fldCharType="end"/>
      </w:r>
    </w:p>
    <w:p w14:paraId="1EACB75A" w14:textId="77777777" w:rsidR="009977B8" w:rsidRDefault="00000000">
      <w:pPr>
        <w:pStyle w:val="TOC3"/>
      </w:pPr>
      <w:r>
        <w:rPr>
          <w:rFonts w:hint="eastAsia"/>
          <w:lang w:val="en-US" w:eastAsia="zh-CN"/>
        </w:rPr>
        <w:t>8</w:t>
      </w:r>
      <w:r>
        <w:t>.</w:t>
      </w:r>
      <w:r>
        <w:rPr>
          <w:rFonts w:hint="eastAsia"/>
          <w:lang w:val="en-US" w:eastAsia="zh-CN"/>
        </w:rPr>
        <w:t>11</w:t>
      </w:r>
      <w:r>
        <w:t>.2</w:t>
      </w:r>
      <w:r>
        <w:tab/>
        <w:t>Procedures</w:t>
      </w:r>
      <w:r>
        <w:tab/>
      </w:r>
      <w:r>
        <w:fldChar w:fldCharType="begin"/>
      </w:r>
      <w:r>
        <w:instrText xml:space="preserve"> PAGEREF _Toc16636 \h </w:instrText>
      </w:r>
      <w:r>
        <w:fldChar w:fldCharType="separate"/>
      </w:r>
      <w:r>
        <w:t>53</w:t>
      </w:r>
      <w:r>
        <w:fldChar w:fldCharType="end"/>
      </w:r>
    </w:p>
    <w:p w14:paraId="6302C817" w14:textId="77777777" w:rsidR="009977B8"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_Toc11945 \h </w:instrText>
      </w:r>
      <w:r>
        <w:fldChar w:fldCharType="separate"/>
      </w:r>
      <w:r>
        <w:t>54</w:t>
      </w:r>
      <w:r>
        <w:fldChar w:fldCharType="end"/>
      </w:r>
    </w:p>
    <w:p w14:paraId="7CC316BC" w14:textId="77777777" w:rsidR="009977B8" w:rsidRDefault="00000000">
      <w:pPr>
        <w:pStyle w:val="TOC2"/>
        <w:tabs>
          <w:tab w:val="clear" w:pos="9639"/>
          <w:tab w:val="right" w:pos="2000"/>
          <w:tab w:val="right" w:leader="dot" w:pos="9641"/>
        </w:tabs>
      </w:pPr>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r>
        <w:tab/>
      </w:r>
      <w:r>
        <w:fldChar w:fldCharType="begin"/>
      </w:r>
      <w:r>
        <w:instrText xml:space="preserve"> PAGEREF _Toc25153 \h </w:instrText>
      </w:r>
      <w:r>
        <w:fldChar w:fldCharType="separate"/>
      </w:r>
      <w:r>
        <w:t>54</w:t>
      </w:r>
      <w:r>
        <w:fldChar w:fldCharType="end"/>
      </w:r>
    </w:p>
    <w:p w14:paraId="634C1837" w14:textId="77777777" w:rsidR="009977B8" w:rsidRDefault="00000000">
      <w:pPr>
        <w:pStyle w:val="TOC3"/>
      </w:pPr>
      <w:r>
        <w:rPr>
          <w:rFonts w:hint="eastAsia"/>
          <w:lang w:eastAsia="zh-CN"/>
        </w:rPr>
        <w:t>8</w:t>
      </w:r>
      <w:r>
        <w:t>.</w:t>
      </w:r>
      <w:r>
        <w:rPr>
          <w:rFonts w:hint="eastAsia"/>
          <w:lang w:val="en-US" w:eastAsia="zh-CN"/>
        </w:rPr>
        <w:t>12</w:t>
      </w:r>
      <w:r>
        <w:t>.1</w:t>
      </w:r>
      <w:r>
        <w:rPr>
          <w:rFonts w:hint="eastAsia"/>
        </w:rPr>
        <w:tab/>
        <w:t>Description</w:t>
      </w:r>
      <w:r>
        <w:tab/>
      </w:r>
      <w:r>
        <w:fldChar w:fldCharType="begin"/>
      </w:r>
      <w:r>
        <w:instrText xml:space="preserve"> PAGEREF _Toc27537 \h </w:instrText>
      </w:r>
      <w:r>
        <w:fldChar w:fldCharType="separate"/>
      </w:r>
      <w:r>
        <w:t>54</w:t>
      </w:r>
      <w:r>
        <w:fldChar w:fldCharType="end"/>
      </w:r>
    </w:p>
    <w:p w14:paraId="7949E1CD" w14:textId="77777777" w:rsidR="009977B8" w:rsidRDefault="00000000">
      <w:pPr>
        <w:pStyle w:val="TOC3"/>
      </w:pPr>
      <w:r>
        <w:rPr>
          <w:rFonts w:hint="eastAsia"/>
          <w:lang w:val="en-US" w:eastAsia="zh-CN"/>
        </w:rPr>
        <w:t>8</w:t>
      </w:r>
      <w:r>
        <w:t>.</w:t>
      </w:r>
      <w:r>
        <w:rPr>
          <w:rFonts w:hint="eastAsia"/>
          <w:lang w:val="en-US" w:eastAsia="zh-CN"/>
        </w:rPr>
        <w:t>12</w:t>
      </w:r>
      <w:r>
        <w:t>.2</w:t>
      </w:r>
      <w:r>
        <w:tab/>
        <w:t>Procedures</w:t>
      </w:r>
      <w:r>
        <w:tab/>
      </w:r>
      <w:r>
        <w:fldChar w:fldCharType="begin"/>
      </w:r>
      <w:r>
        <w:instrText xml:space="preserve"> PAGEREF _Toc21900 \h </w:instrText>
      </w:r>
      <w:r>
        <w:fldChar w:fldCharType="separate"/>
      </w:r>
      <w:r>
        <w:t>54</w:t>
      </w:r>
      <w:r>
        <w:fldChar w:fldCharType="end"/>
      </w:r>
    </w:p>
    <w:p w14:paraId="22685DED" w14:textId="77777777" w:rsidR="009977B8" w:rsidRDefault="00000000">
      <w:pPr>
        <w:pStyle w:val="TOC3"/>
        <w:tabs>
          <w:tab w:val="clear" w:pos="9639"/>
          <w:tab w:val="right" w:pos="2400"/>
          <w:tab w:val="right" w:leader="dot" w:pos="9641"/>
        </w:tabs>
      </w:pPr>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_Toc28486 \h </w:instrText>
      </w:r>
      <w:r>
        <w:fldChar w:fldCharType="separate"/>
      </w:r>
      <w:r>
        <w:t>55</w:t>
      </w:r>
      <w:r>
        <w:fldChar w:fldCharType="end"/>
      </w:r>
    </w:p>
    <w:p w14:paraId="18E808AB" w14:textId="77777777" w:rsidR="009977B8" w:rsidRDefault="00000000">
      <w:pPr>
        <w:pStyle w:val="TOC1"/>
        <w:tabs>
          <w:tab w:val="clear" w:pos="9639"/>
          <w:tab w:val="right" w:pos="2000"/>
          <w:tab w:val="right" w:leader="dot" w:pos="9641"/>
        </w:tabs>
      </w:pPr>
      <w:r>
        <w:rPr>
          <w:rFonts w:hint="eastAsia"/>
          <w:lang w:val="en-US" w:eastAsia="zh-CN"/>
        </w:rPr>
        <w:t>9</w:t>
      </w:r>
      <w:r>
        <w:rPr>
          <w:lang w:eastAsia="zh-CN"/>
        </w:rPr>
        <w:tab/>
        <w:t>Deployment Guideline</w:t>
      </w:r>
      <w:r>
        <w:tab/>
      </w:r>
      <w:r>
        <w:fldChar w:fldCharType="begin"/>
      </w:r>
      <w:r>
        <w:instrText xml:space="preserve"> PAGEREF _Toc7874 \h </w:instrText>
      </w:r>
      <w:r>
        <w:fldChar w:fldCharType="separate"/>
      </w:r>
      <w:r>
        <w:t>59</w:t>
      </w:r>
      <w:r>
        <w:fldChar w:fldCharType="end"/>
      </w:r>
    </w:p>
    <w:p w14:paraId="18A14B1C" w14:textId="77777777" w:rsidR="009977B8" w:rsidRDefault="00000000">
      <w:pPr>
        <w:pStyle w:val="TOC2"/>
      </w:pPr>
      <w:r>
        <w:rPr>
          <w:rFonts w:hint="eastAsia"/>
          <w:lang w:val="en-US" w:eastAsia="zh-CN"/>
        </w:rPr>
        <w:t>9</w:t>
      </w:r>
      <w:r>
        <w:rPr>
          <w:rFonts w:hint="eastAsia"/>
          <w:lang w:eastAsia="zh-CN"/>
        </w:rPr>
        <w:t>.1</w:t>
      </w:r>
      <w:r>
        <w:rPr>
          <w:rFonts w:hint="eastAsia"/>
          <w:lang w:eastAsia="zh-CN"/>
        </w:rPr>
        <w:tab/>
        <w:t>General</w:t>
      </w:r>
      <w:r>
        <w:tab/>
      </w:r>
      <w:r>
        <w:fldChar w:fldCharType="begin"/>
      </w:r>
      <w:r>
        <w:instrText xml:space="preserve"> PAGEREF _Toc20294 \h </w:instrText>
      </w:r>
      <w:r>
        <w:fldChar w:fldCharType="separate"/>
      </w:r>
      <w:r>
        <w:t>59</w:t>
      </w:r>
      <w:r>
        <w:fldChar w:fldCharType="end"/>
      </w:r>
    </w:p>
    <w:p w14:paraId="7ECB337B" w14:textId="77777777" w:rsidR="009977B8" w:rsidRDefault="00000000">
      <w:pPr>
        <w:pStyle w:val="TOC2"/>
        <w:tabs>
          <w:tab w:val="clear" w:pos="9639"/>
          <w:tab w:val="right" w:pos="2000"/>
          <w:tab w:val="right" w:leader="dot" w:pos="9641"/>
        </w:tabs>
      </w:pPr>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r>
        <w:rPr>
          <w:rFonts w:eastAsia="SimSun" w:hint="eastAsia"/>
          <w:lang w:val="en-US" w:eastAsia="zh-CN"/>
        </w:rPr>
        <w:t xml:space="preserve">in </w:t>
      </w:r>
      <w:r>
        <w:rPr>
          <w:lang w:val="en-US"/>
        </w:rPr>
        <w:t>PLMN operator domain</w:t>
      </w:r>
      <w:r>
        <w:tab/>
      </w:r>
      <w:r>
        <w:fldChar w:fldCharType="begin"/>
      </w:r>
      <w:r>
        <w:instrText xml:space="preserve"> PAGEREF _Toc8709 \h </w:instrText>
      </w:r>
      <w:r>
        <w:fldChar w:fldCharType="separate"/>
      </w:r>
      <w:r>
        <w:t>59</w:t>
      </w:r>
      <w:r>
        <w:fldChar w:fldCharType="end"/>
      </w:r>
    </w:p>
    <w:p w14:paraId="5482EC5E" w14:textId="77777777" w:rsidR="009977B8" w:rsidRDefault="00000000">
      <w:pPr>
        <w:pStyle w:val="TOC2"/>
        <w:tabs>
          <w:tab w:val="clear" w:pos="9639"/>
          <w:tab w:val="right" w:pos="2000"/>
          <w:tab w:val="right" w:leader="dot" w:pos="9641"/>
        </w:tabs>
      </w:pPr>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r>
        <w:tab/>
      </w:r>
      <w:r>
        <w:fldChar w:fldCharType="begin"/>
      </w:r>
      <w:r>
        <w:instrText xml:space="preserve"> PAGEREF _Toc22868 \h </w:instrText>
      </w:r>
      <w:r>
        <w:fldChar w:fldCharType="separate"/>
      </w:r>
      <w:r>
        <w:t>60</w:t>
      </w:r>
      <w:r>
        <w:fldChar w:fldCharType="end"/>
      </w:r>
    </w:p>
    <w:p w14:paraId="3DB2C790" w14:textId="77777777" w:rsidR="009977B8" w:rsidRDefault="00000000">
      <w:pPr>
        <w:pStyle w:val="TOC1"/>
        <w:tabs>
          <w:tab w:val="clear" w:pos="9639"/>
          <w:tab w:val="right" w:pos="2000"/>
          <w:tab w:val="right" w:leader="dot" w:pos="9641"/>
        </w:tabs>
      </w:pPr>
      <w:r>
        <w:rPr>
          <w:rFonts w:eastAsia="SimSun" w:hint="eastAsia"/>
          <w:lang w:val="en-US" w:eastAsia="zh-CN"/>
        </w:rPr>
        <w:t>10</w:t>
      </w:r>
      <w:r>
        <w:tab/>
        <w:t>Overall evaluation</w:t>
      </w:r>
      <w:r>
        <w:tab/>
      </w:r>
      <w:r>
        <w:fldChar w:fldCharType="begin"/>
      </w:r>
      <w:r>
        <w:instrText xml:space="preserve"> PAGEREF _Toc20342 \h </w:instrText>
      </w:r>
      <w:r>
        <w:fldChar w:fldCharType="separate"/>
      </w:r>
      <w:r>
        <w:t>61</w:t>
      </w:r>
      <w:r>
        <w:fldChar w:fldCharType="end"/>
      </w:r>
    </w:p>
    <w:p w14:paraId="0E9EAAFE" w14:textId="77777777" w:rsidR="009977B8" w:rsidRDefault="00000000">
      <w:pPr>
        <w:pStyle w:val="TOC2"/>
      </w:pPr>
      <w:r>
        <w:rPr>
          <w:rFonts w:hint="eastAsia"/>
          <w:lang w:val="en-US" w:eastAsia="zh-CN"/>
        </w:rPr>
        <w:t>10.1</w:t>
      </w:r>
      <w:r>
        <w:rPr>
          <w:rFonts w:hint="eastAsia"/>
          <w:lang w:val="en-US" w:eastAsia="zh-CN"/>
        </w:rPr>
        <w:tab/>
        <w:t>General</w:t>
      </w:r>
      <w:r>
        <w:tab/>
      </w:r>
      <w:r>
        <w:fldChar w:fldCharType="begin"/>
      </w:r>
      <w:r>
        <w:instrText xml:space="preserve"> PAGEREF _Toc22737 \h </w:instrText>
      </w:r>
      <w:r>
        <w:fldChar w:fldCharType="separate"/>
      </w:r>
      <w:r>
        <w:t>61</w:t>
      </w:r>
      <w:r>
        <w:fldChar w:fldCharType="end"/>
      </w:r>
    </w:p>
    <w:p w14:paraId="78129748" w14:textId="77777777" w:rsidR="009977B8" w:rsidRDefault="00000000">
      <w:pPr>
        <w:pStyle w:val="TOC2"/>
        <w:tabs>
          <w:tab w:val="clear" w:pos="9639"/>
          <w:tab w:val="right" w:pos="2000"/>
          <w:tab w:val="right" w:leader="dot" w:pos="9641"/>
        </w:tabs>
      </w:pPr>
      <w:r>
        <w:rPr>
          <w:rFonts w:hint="eastAsia"/>
          <w:lang w:val="en-US" w:eastAsia="zh-CN"/>
        </w:rPr>
        <w:t>10.2</w:t>
      </w:r>
      <w:r>
        <w:rPr>
          <w:rFonts w:hint="eastAsia"/>
          <w:lang w:val="en-US" w:eastAsia="zh-CN"/>
        </w:rPr>
        <w:tab/>
      </w:r>
      <w:r>
        <w:rPr>
          <w:lang w:eastAsia="zh-CN"/>
        </w:rPr>
        <w:t>Mapping of Solutions to Key Issues</w:t>
      </w:r>
      <w:r>
        <w:tab/>
      </w:r>
      <w:r>
        <w:fldChar w:fldCharType="begin"/>
      </w:r>
      <w:r>
        <w:instrText xml:space="preserve"> PAGEREF _Toc31146 \h </w:instrText>
      </w:r>
      <w:r>
        <w:fldChar w:fldCharType="separate"/>
      </w:r>
      <w:r>
        <w:t>61</w:t>
      </w:r>
      <w:r>
        <w:fldChar w:fldCharType="end"/>
      </w:r>
    </w:p>
    <w:p w14:paraId="7C428A28" w14:textId="77777777" w:rsidR="009977B8" w:rsidRDefault="00000000">
      <w:pPr>
        <w:pStyle w:val="TOC2"/>
        <w:tabs>
          <w:tab w:val="clear" w:pos="9639"/>
          <w:tab w:val="right" w:pos="2000"/>
          <w:tab w:val="right" w:leader="dot" w:pos="9641"/>
        </w:tabs>
      </w:pPr>
      <w:r>
        <w:rPr>
          <w:rFonts w:eastAsia="SimSun" w:hint="eastAsia"/>
          <w:lang w:val="en-US" w:eastAsia="zh-CN"/>
        </w:rPr>
        <w:t>10</w:t>
      </w:r>
      <w:r>
        <w:t>.</w:t>
      </w:r>
      <w:r>
        <w:rPr>
          <w:rFonts w:eastAsia="SimSun" w:hint="eastAsia"/>
          <w:lang w:val="en-US" w:eastAsia="zh-CN"/>
        </w:rPr>
        <w:t>3</w:t>
      </w:r>
      <w:r>
        <w:tab/>
        <w:t>Solution evaluation</w:t>
      </w:r>
      <w:r>
        <w:tab/>
      </w:r>
      <w:r>
        <w:fldChar w:fldCharType="begin"/>
      </w:r>
      <w:r>
        <w:instrText xml:space="preserve"> PAGEREF _Toc8147 \h </w:instrText>
      </w:r>
      <w:r>
        <w:fldChar w:fldCharType="separate"/>
      </w:r>
      <w:r>
        <w:t>61</w:t>
      </w:r>
      <w:r>
        <w:fldChar w:fldCharType="end"/>
      </w:r>
    </w:p>
    <w:p w14:paraId="1FBB1B0B" w14:textId="77777777" w:rsidR="009977B8"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1</w:t>
      </w:r>
      <w:r>
        <w:rPr>
          <w:rFonts w:eastAsia="Malgun Gothic"/>
          <w:lang w:eastAsia="ja-JP"/>
        </w:rPr>
        <w:tab/>
        <w:t xml:space="preserve">Key issue #1: </w:t>
      </w:r>
      <w:r>
        <w:t>Application calling service based on eMMTel service</w:t>
      </w:r>
      <w:r>
        <w:tab/>
      </w:r>
      <w:r>
        <w:fldChar w:fldCharType="begin"/>
      </w:r>
      <w:r>
        <w:instrText xml:space="preserve"> PAGEREF _Toc5355 \h </w:instrText>
      </w:r>
      <w:r>
        <w:fldChar w:fldCharType="separate"/>
      </w:r>
      <w:r>
        <w:t>61</w:t>
      </w:r>
      <w:r>
        <w:fldChar w:fldCharType="end"/>
      </w:r>
    </w:p>
    <w:p w14:paraId="680927DF" w14:textId="77777777" w:rsidR="009977B8"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r>
        <w:tab/>
      </w:r>
      <w:r>
        <w:fldChar w:fldCharType="begin"/>
      </w:r>
      <w:r>
        <w:instrText xml:space="preserve"> PAGEREF _Toc14811 \h </w:instrText>
      </w:r>
      <w:r>
        <w:fldChar w:fldCharType="separate"/>
      </w:r>
      <w:r>
        <w:t>62</w:t>
      </w:r>
      <w:r>
        <w:fldChar w:fldCharType="end"/>
      </w:r>
    </w:p>
    <w:p w14:paraId="424B7CAA" w14:textId="77777777" w:rsidR="009977B8" w:rsidRDefault="00000000">
      <w:pPr>
        <w:pStyle w:val="TOC3"/>
        <w:tabs>
          <w:tab w:val="clear" w:pos="9639"/>
          <w:tab w:val="right" w:pos="2400"/>
          <w:tab w:val="right" w:leader="dot" w:pos="9641"/>
        </w:tabs>
      </w:pPr>
      <w:r>
        <w:rPr>
          <w:rFonts w:ascii="Arial" w:eastAsia="Malgun Gothic" w:hAnsi="Arial"/>
          <w:lang w:eastAsia="ja-JP"/>
        </w:rPr>
        <w:t>10.3.</w:t>
      </w:r>
      <w:r>
        <w:rPr>
          <w:rFonts w:ascii="Arial" w:eastAsia="Malgun Gothic" w:hAnsi="Arial"/>
          <w:lang w:val="en-US" w:eastAsia="ja-JP"/>
        </w:rPr>
        <w:t>3</w:t>
      </w:r>
      <w:r>
        <w:rPr>
          <w:rFonts w:ascii="Arial" w:eastAsia="Malgun Gothic" w:hAnsi="Arial"/>
          <w:lang w:eastAsia="ja-JP"/>
        </w:rPr>
        <w:tab/>
        <w:t>Key issue #3: support of eMMTel call between application with IMS capability and application without IMS capability</w:t>
      </w:r>
      <w:r>
        <w:tab/>
      </w:r>
      <w:r>
        <w:fldChar w:fldCharType="begin"/>
      </w:r>
      <w:r>
        <w:instrText xml:space="preserve"> PAGEREF _Toc19854 \h </w:instrText>
      </w:r>
      <w:r>
        <w:fldChar w:fldCharType="separate"/>
      </w:r>
      <w:r>
        <w:t>62</w:t>
      </w:r>
      <w:r>
        <w:fldChar w:fldCharType="end"/>
      </w:r>
    </w:p>
    <w:p w14:paraId="64FA59C0" w14:textId="77777777" w:rsidR="009977B8" w:rsidRDefault="00000000">
      <w:pPr>
        <w:pStyle w:val="TOC3"/>
        <w:tabs>
          <w:tab w:val="clear" w:pos="9639"/>
          <w:tab w:val="right" w:pos="2400"/>
          <w:tab w:val="right" w:leader="dot" w:pos="9641"/>
        </w:tabs>
      </w:pPr>
      <w:r>
        <w:rPr>
          <w:lang w:eastAsia="ja-JP"/>
        </w:rPr>
        <w:t>10.3.</w:t>
      </w:r>
      <w:r>
        <w:rPr>
          <w:rFonts w:hint="eastAsia"/>
          <w:lang w:val="en-US" w:eastAsia="zh-CN"/>
        </w:rPr>
        <w:t>4</w:t>
      </w:r>
      <w:r>
        <w:rPr>
          <w:lang w:eastAsia="ja-JP"/>
        </w:rPr>
        <w:tab/>
        <w:t xml:space="preserve">Key issue #8: </w:t>
      </w:r>
      <w:r>
        <w:t>Supporting the multiparty service with the data channel capability</w:t>
      </w:r>
      <w:r>
        <w:tab/>
      </w:r>
      <w:r>
        <w:fldChar w:fldCharType="begin"/>
      </w:r>
      <w:r>
        <w:instrText xml:space="preserve"> PAGEREF _Toc7519 \h </w:instrText>
      </w:r>
      <w:r>
        <w:fldChar w:fldCharType="separate"/>
      </w:r>
      <w:r>
        <w:t>63</w:t>
      </w:r>
      <w:r>
        <w:fldChar w:fldCharType="end"/>
      </w:r>
    </w:p>
    <w:p w14:paraId="73520C57" w14:textId="77777777" w:rsidR="009977B8" w:rsidRDefault="00000000">
      <w:pPr>
        <w:pStyle w:val="TOC3"/>
        <w:tabs>
          <w:tab w:val="clear" w:pos="9639"/>
          <w:tab w:val="right" w:pos="2400"/>
          <w:tab w:val="right" w:leader="dot" w:pos="9641"/>
        </w:tabs>
      </w:pPr>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_Toc5596 \h </w:instrText>
      </w:r>
      <w:r>
        <w:fldChar w:fldCharType="separate"/>
      </w:r>
      <w:r>
        <w:t>63</w:t>
      </w:r>
      <w:r>
        <w:fldChar w:fldCharType="end"/>
      </w:r>
    </w:p>
    <w:p w14:paraId="2DB04D88" w14:textId="77777777" w:rsidR="009977B8" w:rsidRDefault="00000000">
      <w:pPr>
        <w:pStyle w:val="TOC1"/>
      </w:pPr>
      <w:r>
        <w:rPr>
          <w:rFonts w:hint="eastAsia"/>
          <w:lang w:val="en-US" w:eastAsia="zh-CN"/>
        </w:rPr>
        <w:lastRenderedPageBreak/>
        <w:t>11</w:t>
      </w:r>
      <w:r>
        <w:tab/>
        <w:t>Conclusions</w:t>
      </w:r>
      <w:r>
        <w:tab/>
      </w:r>
      <w:r>
        <w:fldChar w:fldCharType="begin"/>
      </w:r>
      <w:r>
        <w:instrText xml:space="preserve"> PAGEREF _Toc4194 \h </w:instrText>
      </w:r>
      <w:r>
        <w:fldChar w:fldCharType="separate"/>
      </w:r>
      <w:r>
        <w:t>64</w:t>
      </w:r>
      <w:r>
        <w:fldChar w:fldCharType="end"/>
      </w:r>
    </w:p>
    <w:p w14:paraId="5F9B31D9" w14:textId="77777777" w:rsidR="009977B8" w:rsidRDefault="00000000">
      <w:pPr>
        <w:pStyle w:val="TOC2"/>
        <w:tabs>
          <w:tab w:val="clear" w:pos="9639"/>
          <w:tab w:val="right" w:pos="2000"/>
          <w:tab w:val="right" w:leader="dot" w:pos="9641"/>
        </w:tabs>
      </w:pPr>
      <w:r>
        <w:rPr>
          <w:lang w:val="en-US" w:eastAsia="zh-CN"/>
        </w:rPr>
        <w:t>11</w:t>
      </w:r>
      <w:r>
        <w:rPr>
          <w:rFonts w:hint="eastAsia"/>
          <w:lang w:val="en-US" w:eastAsia="zh-CN"/>
        </w:rPr>
        <w:t>.1</w:t>
      </w:r>
      <w:r>
        <w:rPr>
          <w:rFonts w:hint="eastAsia"/>
          <w:lang w:val="en-US" w:eastAsia="zh-CN"/>
        </w:rPr>
        <w:tab/>
        <w:t>Interim conclusion of KI#</w:t>
      </w:r>
      <w:r>
        <w:rPr>
          <w:lang w:val="en-US" w:eastAsia="zh-CN"/>
        </w:rPr>
        <w:t>1</w:t>
      </w:r>
      <w:r>
        <w:tab/>
      </w:r>
      <w:r>
        <w:fldChar w:fldCharType="begin"/>
      </w:r>
      <w:r>
        <w:instrText xml:space="preserve"> PAGEREF _Toc30902 \h </w:instrText>
      </w:r>
      <w:r>
        <w:fldChar w:fldCharType="separate"/>
      </w:r>
      <w:r>
        <w:t>64</w:t>
      </w:r>
      <w:r>
        <w:fldChar w:fldCharType="end"/>
      </w:r>
    </w:p>
    <w:p w14:paraId="5FD42AB2" w14:textId="77777777" w:rsidR="009977B8" w:rsidRDefault="00000000">
      <w:pPr>
        <w:pStyle w:val="TOC2"/>
        <w:tabs>
          <w:tab w:val="clear" w:pos="9639"/>
          <w:tab w:val="right" w:pos="2000"/>
          <w:tab w:val="right" w:leader="dot" w:pos="9641"/>
        </w:tabs>
      </w:pPr>
      <w:r>
        <w:rPr>
          <w:lang w:val="en-US" w:eastAsia="zh-CN"/>
        </w:rPr>
        <w:t>11</w:t>
      </w:r>
      <w:r>
        <w:rPr>
          <w:rFonts w:hint="eastAsia"/>
          <w:lang w:val="en-US" w:eastAsia="zh-CN"/>
        </w:rPr>
        <w:t>.2</w:t>
      </w:r>
      <w:r>
        <w:rPr>
          <w:rFonts w:hint="eastAsia"/>
          <w:lang w:val="en-US" w:eastAsia="zh-CN"/>
        </w:rPr>
        <w:tab/>
        <w:t>Interim conclusion of KI#</w:t>
      </w:r>
      <w:r>
        <w:rPr>
          <w:lang w:val="en-US" w:eastAsia="zh-CN"/>
        </w:rPr>
        <w:t>2</w:t>
      </w:r>
      <w:r>
        <w:tab/>
      </w:r>
      <w:r>
        <w:fldChar w:fldCharType="begin"/>
      </w:r>
      <w:r>
        <w:instrText xml:space="preserve"> PAGEREF _Toc8613 \h </w:instrText>
      </w:r>
      <w:r>
        <w:fldChar w:fldCharType="separate"/>
      </w:r>
      <w:r>
        <w:t>64</w:t>
      </w:r>
      <w:r>
        <w:fldChar w:fldCharType="end"/>
      </w:r>
    </w:p>
    <w:p w14:paraId="6976D8D6" w14:textId="77777777" w:rsidR="009977B8" w:rsidRDefault="00000000">
      <w:pPr>
        <w:pStyle w:val="TOC2"/>
        <w:tabs>
          <w:tab w:val="clear" w:pos="9639"/>
          <w:tab w:val="right" w:pos="2000"/>
          <w:tab w:val="right" w:leader="dot" w:pos="9641"/>
        </w:tabs>
      </w:pPr>
      <w:r>
        <w:rPr>
          <w:lang w:val="en-US" w:eastAsia="zh-CN"/>
        </w:rPr>
        <w:t>11</w:t>
      </w:r>
      <w:r>
        <w:rPr>
          <w:rFonts w:hint="eastAsia"/>
          <w:lang w:val="en-US" w:eastAsia="zh-CN"/>
        </w:rPr>
        <w:t>.3</w:t>
      </w:r>
      <w:r>
        <w:rPr>
          <w:rFonts w:hint="eastAsia"/>
          <w:lang w:val="en-US" w:eastAsia="zh-CN"/>
        </w:rPr>
        <w:tab/>
        <w:t>Interim conclusion of KI#</w:t>
      </w:r>
      <w:r>
        <w:rPr>
          <w:lang w:val="en-US" w:eastAsia="zh-CN"/>
        </w:rPr>
        <w:t>3</w:t>
      </w:r>
      <w:r>
        <w:tab/>
      </w:r>
      <w:r>
        <w:fldChar w:fldCharType="begin"/>
      </w:r>
      <w:r>
        <w:instrText xml:space="preserve"> PAGEREF _Toc517 \h </w:instrText>
      </w:r>
      <w:r>
        <w:fldChar w:fldCharType="separate"/>
      </w:r>
      <w:r>
        <w:t>64</w:t>
      </w:r>
      <w:r>
        <w:fldChar w:fldCharType="end"/>
      </w:r>
    </w:p>
    <w:p w14:paraId="0F697258" w14:textId="77777777" w:rsidR="009977B8" w:rsidRDefault="00000000">
      <w:pPr>
        <w:pStyle w:val="TOC2"/>
        <w:tabs>
          <w:tab w:val="clear" w:pos="9639"/>
          <w:tab w:val="right" w:pos="2000"/>
          <w:tab w:val="right" w:leader="dot" w:pos="9641"/>
        </w:tabs>
      </w:pPr>
      <w:r>
        <w:rPr>
          <w:lang w:val="en-US" w:eastAsia="zh-CN"/>
        </w:rPr>
        <w:t>11</w:t>
      </w:r>
      <w:r>
        <w:rPr>
          <w:rFonts w:hint="eastAsia"/>
          <w:lang w:val="en-US" w:eastAsia="zh-CN"/>
        </w:rPr>
        <w:t>.4</w:t>
      </w:r>
      <w:r>
        <w:rPr>
          <w:rFonts w:hint="eastAsia"/>
          <w:lang w:val="en-US" w:eastAsia="zh-CN"/>
        </w:rPr>
        <w:tab/>
        <w:t>Interim conclusion of KI#</w:t>
      </w:r>
      <w:r>
        <w:rPr>
          <w:lang w:val="en-US" w:eastAsia="zh-CN"/>
        </w:rPr>
        <w:t>8</w:t>
      </w:r>
      <w:r>
        <w:tab/>
      </w:r>
      <w:r>
        <w:fldChar w:fldCharType="begin"/>
      </w:r>
      <w:r>
        <w:instrText xml:space="preserve"> PAGEREF _Toc3211 \h </w:instrText>
      </w:r>
      <w:r>
        <w:fldChar w:fldCharType="separate"/>
      </w:r>
      <w:r>
        <w:t>64</w:t>
      </w:r>
      <w:r>
        <w:fldChar w:fldCharType="end"/>
      </w:r>
    </w:p>
    <w:p w14:paraId="5B546352" w14:textId="77777777" w:rsidR="009977B8" w:rsidRDefault="00000000">
      <w:pPr>
        <w:pStyle w:val="TOC2"/>
        <w:tabs>
          <w:tab w:val="clear" w:pos="9639"/>
          <w:tab w:val="right" w:pos="2000"/>
          <w:tab w:val="right" w:leader="dot" w:pos="9641"/>
        </w:tabs>
      </w:pPr>
      <w:r>
        <w:rPr>
          <w:lang w:val="en-US" w:eastAsia="zh-CN"/>
        </w:rPr>
        <w:t>11</w:t>
      </w:r>
      <w:r>
        <w:rPr>
          <w:rFonts w:hint="eastAsia"/>
          <w:lang w:val="en-US" w:eastAsia="zh-CN"/>
        </w:rPr>
        <w:t>.5</w:t>
      </w:r>
      <w:r>
        <w:rPr>
          <w:rFonts w:hint="eastAsia"/>
          <w:lang w:val="en-US" w:eastAsia="zh-CN"/>
        </w:rPr>
        <w:tab/>
        <w:t>Interim conclusion of KI#6</w:t>
      </w:r>
      <w:r>
        <w:tab/>
      </w:r>
      <w:r>
        <w:fldChar w:fldCharType="begin"/>
      </w:r>
      <w:r>
        <w:instrText xml:space="preserve"> PAGEREF _Toc29301 \h </w:instrText>
      </w:r>
      <w:r>
        <w:fldChar w:fldCharType="separate"/>
      </w:r>
      <w:r>
        <w:t>65</w:t>
      </w:r>
      <w:r>
        <w:fldChar w:fldCharType="end"/>
      </w:r>
    </w:p>
    <w:p w14:paraId="4F733A52" w14:textId="77777777" w:rsidR="009977B8" w:rsidRDefault="00000000">
      <w:pPr>
        <w:pStyle w:val="TOC9"/>
        <w:tabs>
          <w:tab w:val="clear" w:pos="9639"/>
          <w:tab w:val="right" w:leader="dot" w:pos="9641"/>
        </w:tabs>
      </w:pPr>
      <w:r>
        <w:t xml:space="preserve">Annex </w:t>
      </w:r>
      <w:r>
        <w:rPr>
          <w:rFonts w:hint="eastAsia"/>
          <w:lang w:val="en-US" w:eastAsia="zh-CN"/>
        </w:rPr>
        <w:t>A</w:t>
      </w:r>
      <w:r>
        <w:t xml:space="preserve"> (informative): </w:t>
      </w:r>
      <w:r>
        <w:rPr>
          <w:rFonts w:hint="eastAsia"/>
          <w:lang w:val="en-US" w:eastAsia="zh-CN"/>
        </w:rPr>
        <w:t>Relationship between eMMTel Enabler architecture and the architectures specified in other specifications</w:t>
      </w:r>
      <w:r>
        <w:tab/>
      </w:r>
      <w:r>
        <w:fldChar w:fldCharType="begin"/>
      </w:r>
      <w:r>
        <w:instrText xml:space="preserve"> PAGEREF _Toc22265 \h </w:instrText>
      </w:r>
      <w:r>
        <w:fldChar w:fldCharType="separate"/>
      </w:r>
      <w:r>
        <w:t>65</w:t>
      </w:r>
      <w:r>
        <w:fldChar w:fldCharType="end"/>
      </w:r>
    </w:p>
    <w:p w14:paraId="12914D75" w14:textId="77777777" w:rsidR="009977B8" w:rsidRDefault="00000000">
      <w:pPr>
        <w:pStyle w:val="TOC1"/>
      </w:pPr>
      <w:r>
        <w:rPr>
          <w:rFonts w:hint="eastAsia"/>
          <w:lang w:val="en-US" w:eastAsia="zh-CN"/>
        </w:rPr>
        <w:t>A</w:t>
      </w:r>
      <w:r>
        <w:t>.1</w:t>
      </w:r>
      <w:r>
        <w:rPr>
          <w:rFonts w:hint="eastAsia"/>
        </w:rPr>
        <w:tab/>
      </w:r>
      <w:r>
        <w:rPr>
          <w:rFonts w:hint="eastAsia"/>
          <w:lang w:val="en-US" w:eastAsia="zh-CN"/>
        </w:rPr>
        <w:t>General</w:t>
      </w:r>
      <w:r>
        <w:tab/>
      </w:r>
      <w:r>
        <w:fldChar w:fldCharType="begin"/>
      </w:r>
      <w:r>
        <w:instrText xml:space="preserve"> PAGEREF _Toc12948 \h </w:instrText>
      </w:r>
      <w:r>
        <w:fldChar w:fldCharType="separate"/>
      </w:r>
      <w:r>
        <w:t>65</w:t>
      </w:r>
      <w:r>
        <w:fldChar w:fldCharType="end"/>
      </w:r>
    </w:p>
    <w:p w14:paraId="6B554A08" w14:textId="77777777" w:rsidR="009977B8" w:rsidRDefault="00000000">
      <w:pPr>
        <w:pStyle w:val="TOC1"/>
      </w:pPr>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tab/>
      </w:r>
      <w:r>
        <w:fldChar w:fldCharType="begin"/>
      </w:r>
      <w:r>
        <w:instrText xml:space="preserve"> PAGEREF _Toc24696 \h </w:instrText>
      </w:r>
      <w:r>
        <w:fldChar w:fldCharType="separate"/>
      </w:r>
      <w:r>
        <w:t>65</w:t>
      </w:r>
      <w:r>
        <w:fldChar w:fldCharType="end"/>
      </w:r>
    </w:p>
    <w:p w14:paraId="42060E84" w14:textId="77777777" w:rsidR="009977B8" w:rsidRDefault="00000000">
      <w:pPr>
        <w:pStyle w:val="TOC1"/>
      </w:pPr>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r>
        <w:tab/>
      </w:r>
      <w:r>
        <w:fldChar w:fldCharType="begin"/>
      </w:r>
      <w:r>
        <w:instrText xml:space="preserve"> PAGEREF _Toc16418 \h </w:instrText>
      </w:r>
      <w:r>
        <w:fldChar w:fldCharType="separate"/>
      </w:r>
      <w:r>
        <w:t>66</w:t>
      </w:r>
      <w:r>
        <w:fldChar w:fldCharType="end"/>
      </w:r>
    </w:p>
    <w:p w14:paraId="7D67B04C" w14:textId="77777777" w:rsidR="009977B8" w:rsidRDefault="00000000">
      <w:pPr>
        <w:pStyle w:val="TOC1"/>
      </w:pPr>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r>
        <w:tab/>
      </w:r>
      <w:r>
        <w:fldChar w:fldCharType="begin"/>
      </w:r>
      <w:r>
        <w:instrText xml:space="preserve"> PAGEREF _Toc8919 \h </w:instrText>
      </w:r>
      <w:r>
        <w:fldChar w:fldCharType="separate"/>
      </w:r>
      <w:r>
        <w:t>67</w:t>
      </w:r>
      <w:r>
        <w:fldChar w:fldCharType="end"/>
      </w:r>
    </w:p>
    <w:p w14:paraId="0DE3455B" w14:textId="77777777" w:rsidR="009977B8" w:rsidRDefault="00000000">
      <w:pPr>
        <w:pStyle w:val="TOC1"/>
      </w:pPr>
      <w:r>
        <w:rPr>
          <w:rFonts w:hint="eastAsia"/>
          <w:lang w:val="en-US" w:eastAsia="zh-CN"/>
        </w:rPr>
        <w:t>A.5</w:t>
      </w:r>
      <w:r>
        <w:rPr>
          <w:lang w:eastAsia="zh-CN"/>
        </w:rPr>
        <w:tab/>
      </w:r>
      <w:r>
        <w:rPr>
          <w:rFonts w:hint="eastAsia"/>
          <w:lang w:val="en-US" w:eastAsia="zh-CN"/>
        </w:rPr>
        <w:t>Relationship between eMMTel Enabler architecture and architectures specified in GSMA TS.66</w:t>
      </w:r>
      <w:r>
        <w:tab/>
      </w:r>
      <w:r>
        <w:fldChar w:fldCharType="begin"/>
      </w:r>
      <w:r>
        <w:instrText xml:space="preserve"> PAGEREF _Toc31881 \h </w:instrText>
      </w:r>
      <w:r>
        <w:fldChar w:fldCharType="separate"/>
      </w:r>
      <w:r>
        <w:t>68</w:t>
      </w:r>
      <w:r>
        <w:fldChar w:fldCharType="end"/>
      </w:r>
    </w:p>
    <w:p w14:paraId="62E85D58" w14:textId="77777777" w:rsidR="009977B8" w:rsidRDefault="00000000">
      <w:pPr>
        <w:pStyle w:val="TOC9"/>
        <w:tabs>
          <w:tab w:val="clear" w:pos="9639"/>
          <w:tab w:val="right" w:leader="dot" w:pos="9641"/>
        </w:tabs>
      </w:pPr>
      <w:r>
        <w:t xml:space="preserve">Annex </w:t>
      </w:r>
      <w:r>
        <w:rPr>
          <w:rFonts w:eastAsia="SimSun" w:hint="eastAsia"/>
          <w:lang w:val="en-US" w:eastAsia="zh-CN"/>
        </w:rPr>
        <w:t>B</w:t>
      </w:r>
      <w:r>
        <w:t>: Change history</w:t>
      </w:r>
      <w:r>
        <w:tab/>
      </w:r>
      <w:r>
        <w:fldChar w:fldCharType="begin"/>
      </w:r>
      <w:r>
        <w:instrText xml:space="preserve"> PAGEREF _Toc5426 \h </w:instrText>
      </w:r>
      <w:r>
        <w:fldChar w:fldCharType="separate"/>
      </w:r>
      <w:r>
        <w:t>69</w:t>
      </w:r>
      <w:r>
        <w:fldChar w:fldCharType="end"/>
      </w:r>
    </w:p>
    <w:p w14:paraId="0751D609" w14:textId="77777777" w:rsidR="009977B8" w:rsidRDefault="00000000">
      <w:r>
        <w:fldChar w:fldCharType="end"/>
      </w:r>
    </w:p>
    <w:p w14:paraId="698CBB4F" w14:textId="77777777" w:rsidR="009977B8" w:rsidRDefault="00000000">
      <w:pPr>
        <w:pStyle w:val="Guidance"/>
      </w:pPr>
      <w:r>
        <w:br w:type="page"/>
      </w:r>
    </w:p>
    <w:p w14:paraId="56FAADB3" w14:textId="77777777" w:rsidR="009977B8" w:rsidRDefault="00000000">
      <w:pPr>
        <w:pStyle w:val="Heading1"/>
      </w:pPr>
      <w:bookmarkStart w:id="18" w:name="foreword"/>
      <w:bookmarkStart w:id="19" w:name="_Toc18963"/>
      <w:bookmarkStart w:id="20" w:name="_Toc23139"/>
      <w:bookmarkStart w:id="21" w:name="_Toc3462"/>
      <w:bookmarkStart w:id="22" w:name="_Toc21196"/>
      <w:bookmarkStart w:id="23" w:name="_Toc444"/>
      <w:bookmarkStart w:id="24" w:name="_Toc14488"/>
      <w:bookmarkStart w:id="25" w:name="_Toc2889"/>
      <w:bookmarkStart w:id="26" w:name="_Toc12120"/>
      <w:bookmarkStart w:id="27" w:name="_Toc168957950"/>
      <w:bookmarkStart w:id="28" w:name="_Toc31097"/>
      <w:bookmarkStart w:id="29" w:name="_Toc27134"/>
      <w:bookmarkStart w:id="30" w:name="_Toc13258"/>
      <w:bookmarkEnd w:id="18"/>
      <w:r>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69E68A5C" w14:textId="77777777" w:rsidR="009977B8" w:rsidRDefault="00000000">
      <w:r>
        <w:t xml:space="preserve">This Technical </w:t>
      </w:r>
      <w:bookmarkStart w:id="31" w:name="spectype3"/>
      <w:r>
        <w:t>Report</w:t>
      </w:r>
      <w:bookmarkEnd w:id="31"/>
      <w:r>
        <w:t xml:space="preserve"> has been produced by the 3rd Generation Partnership Project (3GPP).</w:t>
      </w:r>
    </w:p>
    <w:p w14:paraId="4C56DF8F" w14:textId="77777777" w:rsidR="009977B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CB5F9E" w14:textId="77777777" w:rsidR="009977B8" w:rsidRDefault="00000000">
      <w:pPr>
        <w:pStyle w:val="B1"/>
      </w:pPr>
      <w:r>
        <w:t>Version x.y.z</w:t>
      </w:r>
    </w:p>
    <w:p w14:paraId="0420151B" w14:textId="77777777" w:rsidR="009977B8" w:rsidRDefault="00000000">
      <w:pPr>
        <w:pStyle w:val="B1"/>
      </w:pPr>
      <w:r>
        <w:t>where:</w:t>
      </w:r>
    </w:p>
    <w:p w14:paraId="5DD66514" w14:textId="77777777" w:rsidR="009977B8" w:rsidRDefault="00000000">
      <w:pPr>
        <w:pStyle w:val="B20"/>
        <w:outlineLvl w:val="0"/>
      </w:pPr>
      <w:r>
        <w:t>x</w:t>
      </w:r>
      <w:r>
        <w:tab/>
        <w:t>the first digit:</w:t>
      </w:r>
    </w:p>
    <w:p w14:paraId="04F099EB" w14:textId="77777777" w:rsidR="009977B8" w:rsidRDefault="00000000">
      <w:pPr>
        <w:pStyle w:val="B3"/>
      </w:pPr>
      <w:r>
        <w:t>1</w:t>
      </w:r>
      <w:r>
        <w:tab/>
        <w:t>presented to TSG for information;</w:t>
      </w:r>
    </w:p>
    <w:p w14:paraId="1D4D8432" w14:textId="77777777" w:rsidR="009977B8" w:rsidRDefault="00000000">
      <w:pPr>
        <w:pStyle w:val="B3"/>
      </w:pPr>
      <w:r>
        <w:t>2</w:t>
      </w:r>
      <w:r>
        <w:tab/>
        <w:t>presented to TSG for approval;</w:t>
      </w:r>
    </w:p>
    <w:p w14:paraId="41D53201" w14:textId="77777777" w:rsidR="009977B8" w:rsidRDefault="00000000">
      <w:pPr>
        <w:pStyle w:val="B3"/>
      </w:pPr>
      <w:r>
        <w:t>3</w:t>
      </w:r>
      <w:r>
        <w:tab/>
        <w:t>or greater indicates TSG approved document under change control.</w:t>
      </w:r>
    </w:p>
    <w:p w14:paraId="2AEC20EA" w14:textId="77777777" w:rsidR="009977B8" w:rsidRDefault="00000000">
      <w:pPr>
        <w:pStyle w:val="B20"/>
      </w:pPr>
      <w:r>
        <w:t>y</w:t>
      </w:r>
      <w:r>
        <w:tab/>
        <w:t>the second digit is incremented for all changes of substance, i.e. technical enhancements, corrections, updates, etc.</w:t>
      </w:r>
    </w:p>
    <w:p w14:paraId="3FB76E99" w14:textId="77777777" w:rsidR="009977B8" w:rsidRDefault="00000000">
      <w:pPr>
        <w:pStyle w:val="B20"/>
      </w:pPr>
      <w:r>
        <w:t>z</w:t>
      </w:r>
      <w:r>
        <w:tab/>
        <w:t>the third digit is incremented when editorial only changes have been incorporated in the document.</w:t>
      </w:r>
    </w:p>
    <w:p w14:paraId="7B1AC942" w14:textId="77777777" w:rsidR="009977B8" w:rsidRDefault="00000000">
      <w:r>
        <w:t>In the present document, modal verbs have the following meanings:</w:t>
      </w:r>
    </w:p>
    <w:p w14:paraId="4DA7D579" w14:textId="77777777" w:rsidR="009977B8" w:rsidRDefault="00000000">
      <w:pPr>
        <w:pStyle w:val="EX"/>
      </w:pPr>
      <w:r>
        <w:rPr>
          <w:b/>
        </w:rPr>
        <w:t>shall</w:t>
      </w:r>
      <w:r>
        <w:tab/>
        <w:t>indicates a mandatory requirement to do something</w:t>
      </w:r>
    </w:p>
    <w:p w14:paraId="3AB55D65" w14:textId="77777777" w:rsidR="009977B8" w:rsidRDefault="00000000">
      <w:pPr>
        <w:pStyle w:val="EX"/>
      </w:pPr>
      <w:r>
        <w:rPr>
          <w:b/>
        </w:rPr>
        <w:t>shall not</w:t>
      </w:r>
      <w:r>
        <w:tab/>
        <w:t>indicates an interdiction (prohibition) to do something</w:t>
      </w:r>
    </w:p>
    <w:p w14:paraId="5ACCCEBF" w14:textId="77777777" w:rsidR="009977B8" w:rsidRDefault="00000000">
      <w:r>
        <w:t>The constructions "shall" and "shall not" are confined to the context of normative provisions, and do not appear in Technical Reports.</w:t>
      </w:r>
    </w:p>
    <w:p w14:paraId="7E24542B" w14:textId="77777777" w:rsidR="009977B8"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2BDED35" w14:textId="77777777" w:rsidR="009977B8" w:rsidRDefault="00000000">
      <w:pPr>
        <w:pStyle w:val="EX"/>
      </w:pPr>
      <w:r>
        <w:rPr>
          <w:b/>
        </w:rPr>
        <w:t>should</w:t>
      </w:r>
      <w:r>
        <w:tab/>
        <w:t>indicates a recommendation to do something</w:t>
      </w:r>
    </w:p>
    <w:p w14:paraId="5B41E032" w14:textId="77777777" w:rsidR="009977B8" w:rsidRDefault="00000000">
      <w:pPr>
        <w:pStyle w:val="EX"/>
      </w:pPr>
      <w:r>
        <w:rPr>
          <w:b/>
        </w:rPr>
        <w:t>should not</w:t>
      </w:r>
      <w:r>
        <w:tab/>
        <w:t>indicates a recommendation not to do something</w:t>
      </w:r>
    </w:p>
    <w:p w14:paraId="0942C51F" w14:textId="77777777" w:rsidR="009977B8" w:rsidRDefault="00000000">
      <w:pPr>
        <w:pStyle w:val="EX"/>
      </w:pPr>
      <w:r>
        <w:rPr>
          <w:b/>
        </w:rPr>
        <w:t>may</w:t>
      </w:r>
      <w:r>
        <w:tab/>
        <w:t>indicates permission to do something</w:t>
      </w:r>
    </w:p>
    <w:p w14:paraId="6190D967" w14:textId="77777777" w:rsidR="009977B8" w:rsidRDefault="00000000">
      <w:pPr>
        <w:pStyle w:val="EX"/>
      </w:pPr>
      <w:r>
        <w:rPr>
          <w:b/>
        </w:rPr>
        <w:t>need not</w:t>
      </w:r>
      <w:r>
        <w:tab/>
        <w:t>indicates permission not to do something</w:t>
      </w:r>
    </w:p>
    <w:p w14:paraId="0CF12587" w14:textId="77777777" w:rsidR="009977B8" w:rsidRDefault="00000000">
      <w:r>
        <w:t>The construction "may not" is ambiguous and is not used in normative elements. The unambiguous constructions "might not" or "shall not" are used instead, depending upon the meaning intended.</w:t>
      </w:r>
    </w:p>
    <w:p w14:paraId="1A396F1B" w14:textId="77777777" w:rsidR="009977B8" w:rsidRDefault="00000000">
      <w:pPr>
        <w:pStyle w:val="EX"/>
      </w:pPr>
      <w:r>
        <w:rPr>
          <w:b/>
        </w:rPr>
        <w:t>can</w:t>
      </w:r>
      <w:r>
        <w:tab/>
        <w:t>indicates that something is possible</w:t>
      </w:r>
    </w:p>
    <w:p w14:paraId="28682817" w14:textId="77777777" w:rsidR="009977B8" w:rsidRDefault="00000000">
      <w:pPr>
        <w:pStyle w:val="EX"/>
      </w:pPr>
      <w:r>
        <w:rPr>
          <w:b/>
        </w:rPr>
        <w:t>cannot</w:t>
      </w:r>
      <w:r>
        <w:tab/>
        <w:t>indicates that something is impossible</w:t>
      </w:r>
    </w:p>
    <w:p w14:paraId="3ED6C68F" w14:textId="77777777" w:rsidR="009977B8" w:rsidRDefault="00000000">
      <w:r>
        <w:t>The constructions "can" and "cannot" are not substitutes for "may" and "need not".</w:t>
      </w:r>
    </w:p>
    <w:p w14:paraId="508C2B5F" w14:textId="77777777" w:rsidR="009977B8" w:rsidRDefault="00000000">
      <w:pPr>
        <w:pStyle w:val="EX"/>
      </w:pPr>
      <w:r>
        <w:rPr>
          <w:b/>
        </w:rPr>
        <w:t>will</w:t>
      </w:r>
      <w:r>
        <w:tab/>
        <w:t>indicates that something is certain or expected to happen as a result of action taken by an agency the behaviour of which is outside the scope of the present document</w:t>
      </w:r>
    </w:p>
    <w:p w14:paraId="2C68CA08" w14:textId="77777777" w:rsidR="009977B8"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4B1B6BAC" w14:textId="77777777" w:rsidR="009977B8" w:rsidRDefault="00000000">
      <w:pPr>
        <w:pStyle w:val="EX"/>
      </w:pPr>
      <w:r>
        <w:rPr>
          <w:b/>
        </w:rPr>
        <w:t>might</w:t>
      </w:r>
      <w:r>
        <w:tab/>
        <w:t>indicates a likelihood that something will happen as a result of action taken by some agency the behaviour of which is outside the scope of the present document</w:t>
      </w:r>
    </w:p>
    <w:p w14:paraId="75FE8C5C" w14:textId="77777777" w:rsidR="009977B8" w:rsidRDefault="00000000">
      <w:pPr>
        <w:pStyle w:val="EX"/>
      </w:pPr>
      <w:r>
        <w:rPr>
          <w:b/>
        </w:rPr>
        <w:t>might not</w:t>
      </w:r>
      <w:r>
        <w:tab/>
        <w:t>indicates a likelihood that something will not happen as a result of action taken by some agency the behaviour of which is outside the scope of the present document</w:t>
      </w:r>
    </w:p>
    <w:p w14:paraId="415B8E52" w14:textId="77777777" w:rsidR="009977B8" w:rsidRDefault="00000000">
      <w:r>
        <w:lastRenderedPageBreak/>
        <w:t>In addition:</w:t>
      </w:r>
    </w:p>
    <w:p w14:paraId="706FC504" w14:textId="77777777" w:rsidR="009977B8" w:rsidRDefault="00000000">
      <w:pPr>
        <w:pStyle w:val="EX"/>
      </w:pPr>
      <w:r>
        <w:rPr>
          <w:b/>
        </w:rPr>
        <w:t>is</w:t>
      </w:r>
      <w:r>
        <w:tab/>
        <w:t>(or any other verb in the indicative mood) indicates a statement of fact</w:t>
      </w:r>
    </w:p>
    <w:p w14:paraId="0AE61382" w14:textId="77777777" w:rsidR="009977B8" w:rsidRDefault="00000000">
      <w:pPr>
        <w:pStyle w:val="EX"/>
      </w:pPr>
      <w:r>
        <w:rPr>
          <w:b/>
        </w:rPr>
        <w:t>is not</w:t>
      </w:r>
      <w:r>
        <w:tab/>
        <w:t>(or any other negative verb in the indicative mood) indicates a statement of fact</w:t>
      </w:r>
    </w:p>
    <w:p w14:paraId="378708D1" w14:textId="77777777" w:rsidR="009977B8" w:rsidRDefault="00000000">
      <w:r>
        <w:t>The constructions "is" and "is not" do not indicate requirements.</w:t>
      </w:r>
    </w:p>
    <w:p w14:paraId="526A024E" w14:textId="77777777" w:rsidR="009977B8" w:rsidRDefault="00000000">
      <w:pPr>
        <w:pStyle w:val="Heading1"/>
      </w:pPr>
      <w:bookmarkStart w:id="32" w:name="introduction"/>
      <w:bookmarkStart w:id="33" w:name="_Toc32381"/>
      <w:bookmarkStart w:id="34" w:name="_Toc8403"/>
      <w:bookmarkStart w:id="35" w:name="_Toc8074"/>
      <w:bookmarkStart w:id="36" w:name="_Toc21730"/>
      <w:bookmarkStart w:id="37" w:name="_Toc14430"/>
      <w:bookmarkStart w:id="38" w:name="_Toc8149"/>
      <w:bookmarkStart w:id="39" w:name="_Toc14260"/>
      <w:bookmarkStart w:id="40" w:name="_Toc3279"/>
      <w:bookmarkStart w:id="41" w:name="_Toc19491"/>
      <w:bookmarkStart w:id="42" w:name="_Toc17445"/>
      <w:bookmarkStart w:id="43" w:name="_Toc168957951"/>
      <w:bookmarkStart w:id="44" w:name="_Toc20389"/>
      <w:bookmarkEnd w:id="32"/>
      <w:r>
        <w:t>Introduction</w:t>
      </w:r>
      <w:bookmarkEnd w:id="33"/>
      <w:bookmarkEnd w:id="34"/>
      <w:bookmarkEnd w:id="35"/>
      <w:bookmarkEnd w:id="36"/>
      <w:bookmarkEnd w:id="37"/>
      <w:bookmarkEnd w:id="38"/>
      <w:bookmarkEnd w:id="39"/>
      <w:bookmarkEnd w:id="40"/>
      <w:bookmarkEnd w:id="41"/>
      <w:bookmarkEnd w:id="42"/>
      <w:bookmarkEnd w:id="43"/>
      <w:bookmarkEnd w:id="44"/>
    </w:p>
    <w:p w14:paraId="47E75602" w14:textId="77777777" w:rsidR="009977B8" w:rsidRDefault="00000000">
      <w:pPr>
        <w:pStyle w:val="Heading1"/>
      </w:pPr>
      <w:r>
        <w:br w:type="page"/>
      </w:r>
      <w:bookmarkStart w:id="45" w:name="scope"/>
      <w:bookmarkStart w:id="46" w:name="_Toc31830"/>
      <w:bookmarkStart w:id="47" w:name="_Toc23444"/>
      <w:bookmarkStart w:id="48" w:name="_Toc24098"/>
      <w:bookmarkStart w:id="49" w:name="_Toc4315"/>
      <w:bookmarkStart w:id="50" w:name="_Toc168957952"/>
      <w:bookmarkStart w:id="51" w:name="_Toc5820"/>
      <w:bookmarkStart w:id="52" w:name="_Toc3416"/>
      <w:bookmarkStart w:id="53" w:name="_Toc17272"/>
      <w:bookmarkStart w:id="54" w:name="_Toc21123"/>
      <w:bookmarkStart w:id="55" w:name="_Toc30262"/>
      <w:bookmarkStart w:id="56" w:name="_Toc13143"/>
      <w:bookmarkStart w:id="57" w:name="_Toc319"/>
      <w:bookmarkEnd w:id="45"/>
      <w:r>
        <w:lastRenderedPageBreak/>
        <w:t>1</w:t>
      </w:r>
      <w:r>
        <w:tab/>
        <w:t>Scope</w:t>
      </w:r>
      <w:bookmarkEnd w:id="46"/>
      <w:bookmarkEnd w:id="47"/>
      <w:bookmarkEnd w:id="48"/>
      <w:bookmarkEnd w:id="49"/>
      <w:bookmarkEnd w:id="50"/>
      <w:bookmarkEnd w:id="51"/>
      <w:bookmarkEnd w:id="52"/>
      <w:bookmarkEnd w:id="53"/>
      <w:bookmarkEnd w:id="54"/>
      <w:bookmarkEnd w:id="55"/>
      <w:bookmarkEnd w:id="56"/>
      <w:bookmarkEnd w:id="57"/>
    </w:p>
    <w:p w14:paraId="10DB653E" w14:textId="77777777" w:rsidR="009977B8" w:rsidRDefault="00000000">
      <w:r>
        <w:t xml:space="preserve">The present document </w:t>
      </w:r>
      <w:r>
        <w:rPr>
          <w:rFonts w:hint="eastAsia"/>
          <w:lang w:val="en-US" w:eastAsia="zh-CN"/>
        </w:rPr>
        <w:t>studies the following aspects:</w:t>
      </w:r>
    </w:p>
    <w:p w14:paraId="4BC7BF2F" w14:textId="77777777" w:rsidR="009977B8" w:rsidRDefault="00000000">
      <w:pPr>
        <w:pStyle w:val="B1"/>
        <w:rPr>
          <w:lang w:val="en-US" w:eastAsia="zh-CN"/>
        </w:rPr>
      </w:pPr>
      <w:r>
        <w:rPr>
          <w:rFonts w:hint="eastAsia"/>
          <w:lang w:val="en-US" w:eastAsia="zh-CN"/>
        </w:rPr>
        <w:t>1)</w:t>
      </w:r>
      <w:r>
        <w:rPr>
          <w:rFonts w:hint="eastAsia"/>
          <w:lang w:val="en-US" w:eastAsia="zh-CN"/>
        </w:rPr>
        <w:tab/>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14:paraId="48FE48BD" w14:textId="77777777" w:rsidR="009977B8" w:rsidRDefault="00000000">
      <w:pPr>
        <w:pStyle w:val="B1"/>
        <w:rPr>
          <w:lang w:val="en-US" w:eastAsia="zh-CN"/>
        </w:rPr>
      </w:pPr>
      <w:r>
        <w:rPr>
          <w:rFonts w:hint="eastAsia"/>
          <w:lang w:val="en-US" w:eastAsia="zh-CN"/>
        </w:rPr>
        <w:t>2)</w:t>
      </w:r>
      <w:r>
        <w:rPr>
          <w:rFonts w:hint="eastAsia"/>
          <w:lang w:val="en-US" w:eastAsia="zh-CN"/>
        </w:rPr>
        <w:tab/>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14:paraId="5E394C41" w14:textId="77777777" w:rsidR="009977B8" w:rsidRDefault="00000000">
      <w:pPr>
        <w:pStyle w:val="B1"/>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14:paraId="572F5266" w14:textId="77777777" w:rsidR="009977B8" w:rsidRDefault="009977B8"/>
    <w:p w14:paraId="4D78E566" w14:textId="77777777" w:rsidR="009977B8" w:rsidRDefault="00000000">
      <w:pPr>
        <w:pStyle w:val="Heading1"/>
      </w:pPr>
      <w:bookmarkStart w:id="58" w:name="references"/>
      <w:bookmarkStart w:id="59" w:name="_Toc24423"/>
      <w:bookmarkStart w:id="60" w:name="_Toc8011"/>
      <w:bookmarkStart w:id="61" w:name="_Toc168957953"/>
      <w:bookmarkStart w:id="62" w:name="_Toc5485"/>
      <w:bookmarkStart w:id="63" w:name="_Toc31130"/>
      <w:bookmarkStart w:id="64" w:name="_Toc23566"/>
      <w:bookmarkStart w:id="65" w:name="_Toc18157"/>
      <w:bookmarkStart w:id="66" w:name="_Toc12922"/>
      <w:bookmarkStart w:id="67" w:name="_Toc12854"/>
      <w:bookmarkStart w:id="68" w:name="_Toc32506"/>
      <w:bookmarkStart w:id="69" w:name="_Toc990"/>
      <w:bookmarkStart w:id="70" w:name="_Toc15973"/>
      <w:bookmarkEnd w:id="58"/>
      <w:r>
        <w:t>2</w:t>
      </w:r>
      <w:r>
        <w:tab/>
        <w:t>References</w:t>
      </w:r>
      <w:bookmarkEnd w:id="59"/>
      <w:bookmarkEnd w:id="60"/>
      <w:bookmarkEnd w:id="61"/>
      <w:bookmarkEnd w:id="62"/>
      <w:bookmarkEnd w:id="63"/>
      <w:bookmarkEnd w:id="64"/>
      <w:bookmarkEnd w:id="65"/>
      <w:bookmarkEnd w:id="66"/>
      <w:bookmarkEnd w:id="67"/>
      <w:bookmarkEnd w:id="68"/>
      <w:bookmarkEnd w:id="69"/>
      <w:bookmarkEnd w:id="70"/>
    </w:p>
    <w:p w14:paraId="32056BCC" w14:textId="77777777" w:rsidR="009977B8" w:rsidRDefault="00000000">
      <w:r>
        <w:t>The following documents contain provisions which, through reference in this text, constitute provisions of the present document.</w:t>
      </w:r>
    </w:p>
    <w:p w14:paraId="1505409C" w14:textId="77777777" w:rsidR="009977B8" w:rsidRDefault="00000000">
      <w:pPr>
        <w:pStyle w:val="B1"/>
      </w:pPr>
      <w:r>
        <w:t>-</w:t>
      </w:r>
      <w:r>
        <w:tab/>
        <w:t>References are either specific (identified by date of publication, edition number, version number, etc.) or non</w:t>
      </w:r>
      <w:r>
        <w:noBreakHyphen/>
        <w:t>specific.</w:t>
      </w:r>
    </w:p>
    <w:p w14:paraId="058C6FCD" w14:textId="77777777" w:rsidR="009977B8" w:rsidRDefault="00000000">
      <w:pPr>
        <w:pStyle w:val="B1"/>
      </w:pPr>
      <w:r>
        <w:t>-</w:t>
      </w:r>
      <w:r>
        <w:tab/>
        <w:t>For a specific reference, subsequent revisions do not apply.</w:t>
      </w:r>
    </w:p>
    <w:p w14:paraId="77A9B7C1" w14:textId="77777777" w:rsidR="009977B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4FB4E5D" w14:textId="77777777" w:rsidR="009977B8" w:rsidRDefault="00000000">
      <w:pPr>
        <w:pStyle w:val="EX"/>
      </w:pPr>
      <w:r>
        <w:t>[1]</w:t>
      </w:r>
      <w:r>
        <w:tab/>
        <w:t>3GPP TR 21.905: "Vocabulary for 3GPP Specifications".</w:t>
      </w:r>
    </w:p>
    <w:p w14:paraId="77FA2B4F" w14:textId="77777777" w:rsidR="009977B8" w:rsidRDefault="00000000">
      <w:pPr>
        <w:pStyle w:val="EX"/>
      </w:pPr>
      <w:r>
        <w:t>[</w:t>
      </w:r>
      <w:r>
        <w:rPr>
          <w:rFonts w:eastAsia="SimSun" w:hint="eastAsia"/>
          <w:lang w:val="en-US" w:eastAsia="zh-CN"/>
        </w:rPr>
        <w:t>2</w:t>
      </w:r>
      <w:r>
        <w:t>]</w:t>
      </w:r>
      <w:r>
        <w:tab/>
        <w:t>3GPP TS 22.261: "Service requirements for the 5G system".</w:t>
      </w:r>
    </w:p>
    <w:p w14:paraId="535C7A9F" w14:textId="77777777" w:rsidR="009977B8" w:rsidRDefault="00000000">
      <w:pPr>
        <w:pStyle w:val="EX"/>
      </w:pPr>
      <w:r>
        <w:rPr>
          <w:rFonts w:eastAsia="SimSun" w:hint="eastAsia"/>
          <w:lang w:val="en-US" w:eastAsia="zh-CN"/>
        </w:rPr>
        <w:t>[3]</w:t>
      </w:r>
      <w:r>
        <w:rPr>
          <w:rFonts w:eastAsia="SimSun" w:hint="eastAsia"/>
          <w:lang w:val="en-US" w:eastAsia="zh-CN"/>
        </w:rPr>
        <w:tab/>
      </w:r>
      <w:r>
        <w:rPr>
          <w:rFonts w:hint="eastAsia"/>
        </w:rPr>
        <w:t>3GPP TS 23.228: "IP Multimedia Subsystem (IMS)".</w:t>
      </w:r>
    </w:p>
    <w:p w14:paraId="1DD90898" w14:textId="77777777" w:rsidR="009977B8" w:rsidRDefault="00000000">
      <w:pPr>
        <w:pStyle w:val="EX"/>
      </w:pPr>
      <w:r>
        <w:rPr>
          <w:rFonts w:eastAsia="SimSun" w:hint="eastAsia"/>
          <w:lang w:val="en-US" w:eastAsia="zh-CN"/>
        </w:rPr>
        <w:t>[4]</w:t>
      </w:r>
      <w:r>
        <w:rPr>
          <w:rFonts w:eastAsia="SimSun" w:hint="eastAsia"/>
          <w:lang w:val="en-US" w:eastAsia="zh-CN"/>
        </w:rPr>
        <w:tab/>
      </w:r>
      <w:r>
        <w:t>OMA-AD-NGSI-V1_0-20120529-A: "Next Generation Service Interfaces Architecture".</w:t>
      </w:r>
    </w:p>
    <w:p w14:paraId="2A2B791A" w14:textId="77777777" w:rsidR="009977B8" w:rsidRDefault="00000000">
      <w:pPr>
        <w:pStyle w:val="EX"/>
        <w:rPr>
          <w:rFonts w:eastAsia="SimSun"/>
          <w:lang w:val="en-US" w:eastAsia="zh-CN"/>
        </w:rPr>
      </w:pPr>
      <w:r>
        <w:rPr>
          <w:rFonts w:eastAsia="SimSun" w:hint="eastAsia"/>
          <w:lang w:val="en-US" w:eastAsia="zh-CN"/>
        </w:rPr>
        <w:t>[5]</w:t>
      </w:r>
      <w:r>
        <w:rPr>
          <w:rFonts w:eastAsia="SimSun" w:hint="eastAsia"/>
          <w:lang w:val="en-US" w:eastAsia="zh-CN"/>
        </w:rPr>
        <w:tab/>
        <w:t>OMA-TS-REST_NetAPI_ThirdPartyCall-V1_0-20130212-C: "RESTful Network API for Third Party Call".</w:t>
      </w:r>
    </w:p>
    <w:p w14:paraId="60D191AA" w14:textId="77777777" w:rsidR="009977B8" w:rsidRDefault="00000000">
      <w:pPr>
        <w:pStyle w:val="EX"/>
        <w:rPr>
          <w:rFonts w:eastAsia="SimSun"/>
          <w:lang w:val="en-US" w:eastAsia="zh-CN"/>
        </w:rPr>
      </w:pPr>
      <w:r>
        <w:rPr>
          <w:rFonts w:eastAsia="SimSun" w:hint="eastAsia"/>
          <w:lang w:val="en-US" w:eastAsia="zh-CN"/>
        </w:rPr>
        <w:t>[6]</w:t>
      </w:r>
      <w:r>
        <w:rPr>
          <w:rFonts w:eastAsia="SimSun" w:hint="eastAsia"/>
          <w:lang w:val="en-US" w:eastAsia="zh-CN"/>
        </w:rPr>
        <w:tab/>
        <w:t>OMA-TS-REST_NetAPI_CallNotification-V1_0-20200226-C: "RESTful Network API for Call Notification".</w:t>
      </w:r>
    </w:p>
    <w:p w14:paraId="62CE21F0" w14:textId="77777777" w:rsidR="009977B8" w:rsidRDefault="00000000">
      <w:pPr>
        <w:pStyle w:val="EX"/>
        <w:rPr>
          <w:rFonts w:eastAsia="SimSun"/>
          <w:lang w:val="en-US" w:eastAsia="zh-CN"/>
        </w:rPr>
      </w:pPr>
      <w:r>
        <w:rPr>
          <w:rFonts w:eastAsia="SimSun" w:hint="eastAsia"/>
          <w:lang w:val="en-US" w:eastAsia="zh-CN"/>
        </w:rPr>
        <w:t>[7]</w:t>
      </w:r>
      <w:r>
        <w:rPr>
          <w:rFonts w:eastAsia="SimSun" w:hint="eastAsia"/>
          <w:lang w:val="en-US" w:eastAsia="zh-CN"/>
        </w:rPr>
        <w:tab/>
        <w:t>OMA-TS-REST_NetAPI_AudioCall-V1_0-20200226-C: "RESTful Network API for Audio Call".</w:t>
      </w:r>
    </w:p>
    <w:p w14:paraId="18F8E5B5" w14:textId="77777777" w:rsidR="009977B8"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S</w:t>
      </w:r>
      <w:r>
        <w:t> 2</w:t>
      </w:r>
      <w:r>
        <w:rPr>
          <w:rFonts w:eastAsia="SimSun" w:hint="eastAsia"/>
          <w:lang w:val="en-US" w:eastAsia="zh-CN"/>
        </w:rPr>
        <w:t>3</w:t>
      </w:r>
      <w:r>
        <w:t>.</w:t>
      </w:r>
      <w:r>
        <w:rPr>
          <w:rFonts w:eastAsia="SimSun" w:hint="eastAsia"/>
          <w:lang w:val="en-US" w:eastAsia="zh-CN"/>
        </w:rPr>
        <w:t>198</w:t>
      </w:r>
      <w:r>
        <w:t>: "</w:t>
      </w:r>
      <w:r>
        <w:rPr>
          <w:rFonts w:hint="eastAsia"/>
        </w:rPr>
        <w:t>Open Service Access (OSA)</w:t>
      </w:r>
      <w:r>
        <w:t>".</w:t>
      </w:r>
    </w:p>
    <w:p w14:paraId="1F910B5A" w14:textId="77777777" w:rsidR="009977B8" w:rsidRDefault="00000000">
      <w:pPr>
        <w:pStyle w:val="EX"/>
      </w:pPr>
      <w:r>
        <w:rPr>
          <w:rFonts w:eastAsia="SimSun" w:hint="eastAsia"/>
          <w:lang w:val="en-US" w:eastAsia="zh-CN"/>
        </w:rPr>
        <w:t>[9]</w:t>
      </w:r>
      <w:r>
        <w:rPr>
          <w:rFonts w:eastAsia="SimSun" w:hint="eastAsia"/>
          <w:lang w:val="en-US" w:eastAsia="zh-CN"/>
        </w:rPr>
        <w:tab/>
      </w:r>
      <w:r>
        <w:rPr>
          <w:rFonts w:hint="eastAsia"/>
        </w:rPr>
        <w:t>3GPP TS 23.22</w:t>
      </w:r>
      <w:r>
        <w:rPr>
          <w:rFonts w:eastAsia="SimSun" w:hint="eastAsia"/>
          <w:lang w:val="en-US" w:eastAsia="zh-CN"/>
        </w:rPr>
        <w:t>2</w:t>
      </w:r>
      <w:r>
        <w:rPr>
          <w:rFonts w:hint="eastAsia"/>
        </w:rPr>
        <w:t xml:space="preserve">: </w:t>
      </w:r>
      <w:r>
        <w:t>"Functional architecture and information flows to support Common API Framework for 3GPP Northbound APIs; Stage 2".</w:t>
      </w:r>
    </w:p>
    <w:p w14:paraId="1A6D30D2" w14:textId="77777777" w:rsidR="009977B8" w:rsidRDefault="00000000">
      <w:pPr>
        <w:pStyle w:val="EX"/>
        <w:rPr>
          <w:rFonts w:eastAsia="SimSun"/>
          <w:lang w:val="en-US" w:eastAsia="zh-CN"/>
        </w:rPr>
      </w:pPr>
      <w:r>
        <w:rPr>
          <w:rFonts w:eastAsia="SimSun" w:hint="eastAsia"/>
          <w:lang w:val="en-US" w:eastAsia="zh-CN"/>
        </w:rPr>
        <w:t>[10]</w:t>
      </w:r>
      <w:r>
        <w:rPr>
          <w:rFonts w:eastAsia="SimSun" w:hint="eastAsia"/>
          <w:lang w:val="en-US" w:eastAsia="zh-CN"/>
        </w:rPr>
        <w:tab/>
      </w:r>
      <w:r>
        <w:t>3GPP TR </w:t>
      </w:r>
      <w:r>
        <w:rPr>
          <w:lang w:val="en-US"/>
        </w:rPr>
        <w:t>22.873</w:t>
      </w:r>
      <w:r>
        <w:t>:</w:t>
      </w:r>
      <w:r>
        <w:rPr>
          <w:rFonts w:eastAsia="SimSun" w:hint="eastAsia"/>
          <w:lang w:val="en-US" w:eastAsia="zh-CN"/>
        </w:rPr>
        <w:t xml:space="preserve"> </w:t>
      </w:r>
      <w:r>
        <w:rPr>
          <w:rFonts w:hint="eastAsia"/>
        </w:rPr>
        <w:t>"Study on evolution of the IP Multimedia Subsystem (IMS) multimedia telephony service".</w:t>
      </w:r>
    </w:p>
    <w:p w14:paraId="69F6B9CF" w14:textId="77777777" w:rsidR="009977B8" w:rsidRDefault="00000000">
      <w:pPr>
        <w:pStyle w:val="EX"/>
        <w:rPr>
          <w:rFonts w:eastAsia="SimSun"/>
          <w:lang w:val="en-US" w:eastAsia="zh-CN"/>
        </w:rPr>
      </w:pPr>
      <w:r>
        <w:rPr>
          <w:rFonts w:hint="eastAsia"/>
          <w:lang w:val="en-US" w:eastAsia="zh-CN"/>
        </w:rPr>
        <w:t>[11]</w:t>
      </w:r>
      <w:r>
        <w:rPr>
          <w:rFonts w:hint="eastAsia"/>
          <w:lang w:val="en-US" w:eastAsia="zh-CN"/>
        </w:rPr>
        <w:tab/>
        <w:t>GSMA NG.129: "IMS Data Channel White Paper v0.1".</w:t>
      </w:r>
    </w:p>
    <w:p w14:paraId="39432C04" w14:textId="77777777" w:rsidR="009977B8" w:rsidRDefault="00000000">
      <w:pPr>
        <w:pStyle w:val="EX"/>
        <w:rPr>
          <w:lang w:val="en-US" w:eastAsia="zh-CN"/>
        </w:rPr>
      </w:pPr>
      <w:r>
        <w:rPr>
          <w:rFonts w:hint="eastAsia"/>
          <w:lang w:val="en-US" w:eastAsia="zh-CN"/>
        </w:rPr>
        <w:t>[12]</w:t>
      </w:r>
      <w:r>
        <w:rPr>
          <w:rFonts w:hint="eastAsia"/>
          <w:lang w:val="en-US" w:eastAsia="zh-CN"/>
        </w:rPr>
        <w:tab/>
        <w:t>GSMA TGY.02: "Business Voice Calling".</w:t>
      </w:r>
    </w:p>
    <w:p w14:paraId="60FC6BEB" w14:textId="77777777" w:rsidR="009977B8" w:rsidRDefault="00000000">
      <w:pPr>
        <w:pStyle w:val="EX"/>
        <w:rPr>
          <w:lang w:val="en-US" w:eastAsia="zh-CN"/>
        </w:rPr>
      </w:pPr>
      <w:r>
        <w:rPr>
          <w:rFonts w:hint="eastAsia"/>
          <w:lang w:val="en-US" w:eastAsia="zh-CN"/>
        </w:rPr>
        <w:t>[13]</w:t>
      </w:r>
      <w:r>
        <w:rPr>
          <w:rFonts w:hint="eastAsia"/>
          <w:lang w:val="en-US" w:eastAsia="zh-CN"/>
        </w:rPr>
        <w:tab/>
      </w:r>
      <w:r>
        <w:rPr>
          <w:rFonts w:eastAsia="SimSun" w:hint="eastAsia"/>
          <w:lang w:val="en-US" w:eastAsia="zh-CN"/>
        </w:rPr>
        <w:t>3GPP TR 23.700-87</w:t>
      </w:r>
      <w:r>
        <w:rPr>
          <w:rFonts w:hint="eastAsia"/>
          <w:lang w:val="en-US" w:eastAsia="zh-CN"/>
        </w:rPr>
        <w:t>: "Study on system architecture enhancement for next generation real time communication".</w:t>
      </w:r>
    </w:p>
    <w:p w14:paraId="4EC507BD" w14:textId="77777777" w:rsidR="009977B8" w:rsidRDefault="00000000">
      <w:pPr>
        <w:pStyle w:val="EX"/>
        <w:rPr>
          <w:lang w:val="en-US" w:eastAsia="zh-CN"/>
        </w:rPr>
      </w:pPr>
      <w:r>
        <w:rPr>
          <w:lang w:val="en-US" w:eastAsia="zh-CN"/>
        </w:rPr>
        <w:t>[</w:t>
      </w:r>
      <w:r>
        <w:rPr>
          <w:rFonts w:hint="eastAsia"/>
          <w:lang w:val="en-US" w:eastAsia="zh-CN"/>
        </w:rPr>
        <w:t>14</w:t>
      </w:r>
      <w:r>
        <w:rPr>
          <w:lang w:val="en-US" w:eastAsia="zh-CN"/>
        </w:rPr>
        <w:t>]</w:t>
      </w:r>
      <w:r>
        <w:rPr>
          <w:lang w:val="en-US" w:eastAsia="zh-CN"/>
        </w:rPr>
        <w:tab/>
        <w:t>3GPP TS 26.114: "IP Multimedia Subsystem (IMS); Multimedia Telephony; Media handling and interaction"</w:t>
      </w:r>
    </w:p>
    <w:p w14:paraId="77C6B0AD" w14:textId="77777777" w:rsidR="009977B8" w:rsidRDefault="00000000">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14:paraId="1C74E6F1" w14:textId="77777777" w:rsidR="009977B8" w:rsidRDefault="00000000">
      <w:pPr>
        <w:pStyle w:val="EX"/>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14:paraId="4BCC7C66" w14:textId="77777777" w:rsidR="009977B8" w:rsidRDefault="00000000">
      <w:pPr>
        <w:pStyle w:val="EX"/>
        <w:rPr>
          <w:lang w:val="en-US" w:eastAsia="zh-CN"/>
        </w:rPr>
      </w:pPr>
      <w:r>
        <w:rPr>
          <w:rFonts w:hint="eastAsia"/>
          <w:lang w:val="en-US" w:eastAsia="zh-CN"/>
        </w:rPr>
        <w:lastRenderedPageBreak/>
        <w:t>[17]</w:t>
      </w:r>
      <w:r>
        <w:rPr>
          <w:rFonts w:hint="eastAsia"/>
          <w:lang w:val="en-US" w:eastAsia="zh-CN"/>
        </w:rPr>
        <w:tab/>
        <w:t>GSMA NG.110: "Multi Device".</w:t>
      </w:r>
    </w:p>
    <w:p w14:paraId="7ECD2E84" w14:textId="77777777" w:rsidR="009977B8" w:rsidRDefault="00000000">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14:paraId="207E7983" w14:textId="77777777" w:rsidR="009977B8" w:rsidRDefault="00000000">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14:paraId="2F085E4C" w14:textId="77777777" w:rsidR="009977B8" w:rsidRDefault="00000000">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14:paraId="6F165CED" w14:textId="77777777" w:rsidR="009977B8" w:rsidRDefault="00000000">
      <w:pPr>
        <w:pStyle w:val="EX"/>
        <w:rPr>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14:paraId="47F7EFB3" w14:textId="77777777" w:rsidR="009977B8" w:rsidRDefault="00000000">
      <w:pPr>
        <w:pStyle w:val="EX"/>
        <w:rPr>
          <w:lang w:val="en-US" w:eastAsia="zh-CN"/>
        </w:rPr>
      </w:pPr>
      <w:r>
        <w:rPr>
          <w:rFonts w:hint="eastAsia"/>
          <w:lang w:val="en-US" w:eastAsia="zh-CN"/>
        </w:rPr>
        <w:t xml:space="preserve">[22] </w:t>
      </w:r>
      <w:r>
        <w:rPr>
          <w:rFonts w:hint="eastAsia"/>
          <w:lang w:val="en-US" w:eastAsia="zh-CN"/>
        </w:rPr>
        <w:tab/>
        <w:t>OMA Converged Address Book (CAB) Specification, Approved Version 1.0</w:t>
      </w:r>
    </w:p>
    <w:p w14:paraId="0DB38CC2" w14:textId="77777777" w:rsidR="009977B8" w:rsidRDefault="00000000">
      <w:pPr>
        <w:pStyle w:val="EX"/>
        <w:rPr>
          <w:lang w:val="en-US" w:eastAsia="zh-CN"/>
        </w:rPr>
      </w:pPr>
      <w:r>
        <w:rPr>
          <w:rFonts w:hint="eastAsia"/>
          <w:lang w:val="en-US" w:eastAsia="zh-CN"/>
        </w:rPr>
        <w:t>[23]</w:t>
      </w:r>
      <w:r>
        <w:rPr>
          <w:rFonts w:hint="eastAsia"/>
          <w:lang w:val="en-US" w:eastAsia="zh-CN"/>
        </w:rPr>
        <w:tab/>
        <w:t>IETF draft-ietf-sipcore-callinfo-rcd-08: "SIP Call-Info Parameters for Rich Call Data".</w:t>
      </w:r>
    </w:p>
    <w:p w14:paraId="3C2BA314" w14:textId="77777777" w:rsidR="009977B8" w:rsidRDefault="00000000">
      <w:pPr>
        <w:pStyle w:val="EX"/>
        <w:rPr>
          <w:lang w:val="en-US" w:eastAsia="zh-CN"/>
        </w:rPr>
      </w:pPr>
      <w:r>
        <w:rPr>
          <w:rFonts w:hint="eastAsia"/>
          <w:lang w:val="en-US" w:eastAsia="zh-CN"/>
        </w:rPr>
        <w:t>[24]</w:t>
      </w:r>
      <w:r>
        <w:rPr>
          <w:rFonts w:hint="eastAsia"/>
          <w:lang w:val="en-US" w:eastAsia="zh-CN"/>
        </w:rPr>
        <w:tab/>
        <w:t>3GPP TS 23.501: "System Architecture for the 5G System; Stage 2".</w:t>
      </w:r>
    </w:p>
    <w:p w14:paraId="711BFD5F" w14:textId="77777777" w:rsidR="009977B8" w:rsidRDefault="009977B8">
      <w:pPr>
        <w:pStyle w:val="EX"/>
        <w:ind w:left="0" w:firstLine="0"/>
      </w:pPr>
    </w:p>
    <w:p w14:paraId="59D40DD0" w14:textId="77777777" w:rsidR="009977B8" w:rsidRDefault="00000000">
      <w:pPr>
        <w:pStyle w:val="EX"/>
      </w:pPr>
      <w:r>
        <w:t>[x]</w:t>
      </w:r>
      <w:r>
        <w:tab/>
        <w:t>&lt;doctype&gt; &lt;#&gt;[ ([up to and including]{yyyy[-mm]|V&lt;a[.b[.c]]&gt;}[onwards])]: "&lt;Title&gt;".</w:t>
      </w:r>
    </w:p>
    <w:p w14:paraId="3722B868" w14:textId="77777777" w:rsidR="009977B8" w:rsidRDefault="00000000">
      <w:pPr>
        <w:pStyle w:val="Guidance"/>
      </w:pPr>
      <w:r>
        <w:t>.</w:t>
      </w:r>
    </w:p>
    <w:p w14:paraId="4A095170" w14:textId="77777777" w:rsidR="009977B8" w:rsidRDefault="00000000">
      <w:pPr>
        <w:pStyle w:val="Heading1"/>
      </w:pPr>
      <w:bookmarkStart w:id="71" w:name="definitions"/>
      <w:bookmarkStart w:id="72" w:name="_Toc1798"/>
      <w:bookmarkStart w:id="73" w:name="_Toc32439"/>
      <w:bookmarkStart w:id="74" w:name="_Toc168957954"/>
      <w:bookmarkStart w:id="75" w:name="_Toc1043"/>
      <w:bookmarkStart w:id="76" w:name="_Toc17913"/>
      <w:bookmarkStart w:id="77" w:name="_Toc19410"/>
      <w:bookmarkStart w:id="78" w:name="_Toc3907"/>
      <w:bookmarkStart w:id="79" w:name="_Toc25345"/>
      <w:bookmarkStart w:id="80" w:name="_Toc7727"/>
      <w:bookmarkStart w:id="81" w:name="_Toc26660"/>
      <w:bookmarkStart w:id="82" w:name="_Toc339"/>
      <w:bookmarkStart w:id="83" w:name="_Toc11465"/>
      <w:bookmarkEnd w:id="71"/>
      <w:r>
        <w:t>3</w:t>
      </w:r>
      <w:r>
        <w:tab/>
        <w:t>Definitions of terms, symbols and abbreviations</w:t>
      </w:r>
      <w:bookmarkEnd w:id="72"/>
      <w:bookmarkEnd w:id="73"/>
      <w:bookmarkEnd w:id="74"/>
      <w:bookmarkEnd w:id="75"/>
      <w:bookmarkEnd w:id="76"/>
      <w:bookmarkEnd w:id="77"/>
      <w:bookmarkEnd w:id="78"/>
      <w:bookmarkEnd w:id="79"/>
      <w:bookmarkEnd w:id="80"/>
      <w:bookmarkEnd w:id="81"/>
      <w:bookmarkEnd w:id="82"/>
      <w:bookmarkEnd w:id="83"/>
    </w:p>
    <w:p w14:paraId="6285FF7D" w14:textId="77777777" w:rsidR="009977B8" w:rsidRDefault="00000000">
      <w:pPr>
        <w:pStyle w:val="Heading2"/>
      </w:pPr>
      <w:bookmarkStart w:id="84" w:name="_Toc126"/>
      <w:bookmarkStart w:id="85" w:name="_Toc17643"/>
      <w:bookmarkStart w:id="86" w:name="_Toc168957955"/>
      <w:bookmarkStart w:id="87" w:name="_Toc19495"/>
      <w:bookmarkStart w:id="88" w:name="_Toc25854"/>
      <w:bookmarkStart w:id="89" w:name="_Toc23612"/>
      <w:bookmarkStart w:id="90" w:name="_Toc6564"/>
      <w:bookmarkStart w:id="91" w:name="_Toc25830"/>
      <w:bookmarkStart w:id="92" w:name="_Toc4254"/>
      <w:bookmarkStart w:id="93" w:name="_Toc29339"/>
      <w:bookmarkStart w:id="94" w:name="_Toc7895"/>
      <w:bookmarkStart w:id="95" w:name="_Toc23817"/>
      <w:r>
        <w:t>3.1</w:t>
      </w:r>
      <w:r>
        <w:tab/>
        <w:t>Terms</w:t>
      </w:r>
      <w:bookmarkEnd w:id="84"/>
      <w:bookmarkEnd w:id="85"/>
      <w:bookmarkEnd w:id="86"/>
      <w:bookmarkEnd w:id="87"/>
      <w:bookmarkEnd w:id="88"/>
      <w:bookmarkEnd w:id="89"/>
      <w:bookmarkEnd w:id="90"/>
      <w:bookmarkEnd w:id="91"/>
      <w:bookmarkEnd w:id="92"/>
      <w:bookmarkEnd w:id="93"/>
      <w:bookmarkEnd w:id="94"/>
      <w:bookmarkEnd w:id="95"/>
    </w:p>
    <w:p w14:paraId="49A75B64" w14:textId="77777777" w:rsidR="009977B8" w:rsidRDefault="00000000">
      <w:r>
        <w:t>For the purposes of the present document, the terms given in TR 21.905 [1] and the following apply. A term defined in the present document takes precedence over the definition of the same term, if any, in TR 21.905 [1].</w:t>
      </w:r>
    </w:p>
    <w:p w14:paraId="3469E445" w14:textId="77777777" w:rsidR="009977B8" w:rsidRDefault="00000000">
      <w:r>
        <w:rPr>
          <w:b/>
        </w:rPr>
        <w:t>eMMTel service:</w:t>
      </w:r>
      <w:r>
        <w:t xml:space="preserve"> An IMS multimedia telephony service as specified in 3GPP TS 24.173 [20] with Data channel support.</w:t>
      </w:r>
    </w:p>
    <w:p w14:paraId="5D66F5D8" w14:textId="77777777" w:rsidR="009977B8" w:rsidRDefault="00000000">
      <w:pPr>
        <w:pStyle w:val="NO"/>
      </w:pPr>
      <w:r>
        <w:rPr>
          <w:lang w:val="en-US"/>
        </w:rPr>
        <w:t>NOTE:</w:t>
      </w:r>
      <w:r>
        <w:rPr>
          <w:lang w:val="en-US"/>
        </w:rPr>
        <w:tab/>
        <w:t xml:space="preserve">The term eMMTel service is used for discussion purposes during the study in this technical report. For normative purposes, MMTEL service terminology is to be used as specified in </w:t>
      </w:r>
      <w:r>
        <w:t>in 3GPP TS 24.173 [</w:t>
      </w:r>
      <w:r>
        <w:rPr>
          <w:rFonts w:eastAsia="SimSun" w:hint="eastAsia"/>
          <w:lang w:val="en-US" w:eastAsia="zh-CN"/>
        </w:rPr>
        <w:t>20</w:t>
      </w:r>
      <w:r>
        <w:t>].</w:t>
      </w:r>
    </w:p>
    <w:p w14:paraId="51F243F2" w14:textId="77777777" w:rsidR="009977B8" w:rsidRDefault="00000000">
      <w:r>
        <w:t>For the purposes of the present document, the following terms and definitions given in 3GPP TS 2</w:t>
      </w:r>
      <w:r>
        <w:rPr>
          <w:rFonts w:eastAsia="SimSun" w:hint="eastAsia"/>
          <w:lang w:val="en-US" w:eastAsia="zh-CN"/>
        </w:rPr>
        <w:t>6</w:t>
      </w:r>
      <w:r>
        <w:t>.</w:t>
      </w:r>
      <w:r>
        <w:rPr>
          <w:rFonts w:eastAsia="SimSun" w:hint="eastAsia"/>
          <w:lang w:val="en-US" w:eastAsia="zh-CN"/>
        </w:rPr>
        <w:t>114</w:t>
      </w:r>
      <w:r>
        <w:t> [</w:t>
      </w:r>
      <w:r>
        <w:rPr>
          <w:rFonts w:eastAsia="SimSun" w:hint="eastAsia"/>
          <w:lang w:val="en-US" w:eastAsia="zh-CN"/>
        </w:rPr>
        <w:t>14</w:t>
      </w:r>
      <w:r>
        <w:t>] apply:</w:t>
      </w:r>
    </w:p>
    <w:p w14:paraId="56258B01" w14:textId="77777777" w:rsidR="009977B8" w:rsidRDefault="00000000">
      <w:pPr>
        <w:pStyle w:val="EW"/>
        <w:rPr>
          <w:b/>
          <w:bCs/>
          <w:lang w:eastAsia="zh-CN"/>
        </w:rPr>
      </w:pPr>
      <w:r>
        <w:rPr>
          <w:b/>
        </w:rPr>
        <w:t>DCMTSI client</w:t>
      </w:r>
    </w:p>
    <w:p w14:paraId="79529B5F" w14:textId="77777777" w:rsidR="009977B8" w:rsidRDefault="00000000">
      <w:pPr>
        <w:pStyle w:val="EW"/>
        <w:rPr>
          <w:b/>
          <w:bCs/>
          <w:lang w:eastAsia="zh-CN"/>
        </w:rPr>
      </w:pPr>
      <w:r>
        <w:rPr>
          <w:b/>
        </w:rPr>
        <w:t>DCMTSI client in terminal</w:t>
      </w:r>
    </w:p>
    <w:p w14:paraId="711F8EEF" w14:textId="77777777" w:rsidR="009977B8" w:rsidRDefault="00000000">
      <w:r>
        <w:t>For the purposes of the present document, the following terms and definitions given in 3GPP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 apply:</w:t>
      </w:r>
    </w:p>
    <w:p w14:paraId="62BB57BD" w14:textId="77777777" w:rsidR="009977B8" w:rsidRDefault="00000000">
      <w:pPr>
        <w:pStyle w:val="EW"/>
        <w:rPr>
          <w:b/>
          <w:bCs/>
          <w:lang w:eastAsia="zh-CN"/>
        </w:rPr>
      </w:pPr>
      <w:r>
        <w:rPr>
          <w:b/>
          <w:bCs/>
        </w:rPr>
        <w:t>Application data channel</w:t>
      </w:r>
    </w:p>
    <w:p w14:paraId="4821E3AC" w14:textId="77777777" w:rsidR="009977B8" w:rsidRDefault="00000000">
      <w:pPr>
        <w:pStyle w:val="EW"/>
        <w:rPr>
          <w:b/>
          <w:bCs/>
        </w:rPr>
      </w:pPr>
      <w:r>
        <w:rPr>
          <w:b/>
          <w:bCs/>
        </w:rPr>
        <w:t>Bootstrap data channel</w:t>
      </w:r>
    </w:p>
    <w:p w14:paraId="57281A8B" w14:textId="77777777" w:rsidR="009977B8" w:rsidRDefault="00000000">
      <w:pPr>
        <w:pStyle w:val="EW"/>
        <w:rPr>
          <w:b/>
          <w:bCs/>
          <w:lang w:eastAsia="zh-CN"/>
        </w:rPr>
      </w:pPr>
      <w:r>
        <w:rPr>
          <w:b/>
          <w:bCs/>
        </w:rPr>
        <w:t>Data channel application</w:t>
      </w:r>
    </w:p>
    <w:p w14:paraId="388F3744" w14:textId="77777777" w:rsidR="009977B8" w:rsidRDefault="00000000">
      <w:pPr>
        <w:pStyle w:val="Heading2"/>
      </w:pPr>
      <w:bookmarkStart w:id="96" w:name="_Toc15892"/>
      <w:bookmarkStart w:id="97" w:name="_Toc22489"/>
      <w:bookmarkStart w:id="98" w:name="_Toc15908"/>
      <w:bookmarkStart w:id="99" w:name="_Toc31249"/>
      <w:bookmarkStart w:id="100" w:name="_Toc29581"/>
      <w:bookmarkStart w:id="101" w:name="_Toc14680"/>
      <w:bookmarkStart w:id="102" w:name="_Toc6895"/>
      <w:bookmarkStart w:id="103" w:name="_Toc6579"/>
      <w:bookmarkStart w:id="104" w:name="_Toc24770"/>
      <w:bookmarkStart w:id="105" w:name="_Toc19665"/>
      <w:bookmarkStart w:id="106" w:name="_Toc168957956"/>
      <w:bookmarkStart w:id="107" w:name="_Toc21298"/>
      <w:r>
        <w:t>3.2</w:t>
      </w:r>
      <w:r>
        <w:tab/>
        <w:t>Symbols</w:t>
      </w:r>
      <w:bookmarkEnd w:id="96"/>
      <w:bookmarkEnd w:id="97"/>
      <w:bookmarkEnd w:id="98"/>
      <w:bookmarkEnd w:id="99"/>
      <w:bookmarkEnd w:id="100"/>
      <w:bookmarkEnd w:id="101"/>
      <w:bookmarkEnd w:id="102"/>
      <w:bookmarkEnd w:id="103"/>
      <w:bookmarkEnd w:id="104"/>
      <w:bookmarkEnd w:id="105"/>
      <w:bookmarkEnd w:id="106"/>
      <w:bookmarkEnd w:id="107"/>
    </w:p>
    <w:p w14:paraId="6947ED57" w14:textId="77777777" w:rsidR="009977B8" w:rsidRDefault="00000000">
      <w:pPr>
        <w:keepNext/>
      </w:pPr>
      <w:r>
        <w:t>For the purposes of the present document, the following symbols apply:</w:t>
      </w:r>
    </w:p>
    <w:p w14:paraId="076900F2" w14:textId="77777777" w:rsidR="009977B8" w:rsidRDefault="00000000">
      <w:pPr>
        <w:pStyle w:val="EW"/>
      </w:pPr>
      <w:r>
        <w:t>&lt;symbol&gt;</w:t>
      </w:r>
      <w:r>
        <w:tab/>
        <w:t>&lt;Explanation&gt;</w:t>
      </w:r>
    </w:p>
    <w:p w14:paraId="6255EB53" w14:textId="77777777" w:rsidR="009977B8" w:rsidRDefault="009977B8">
      <w:pPr>
        <w:pStyle w:val="EW"/>
      </w:pPr>
    </w:p>
    <w:p w14:paraId="1531BDD3" w14:textId="77777777" w:rsidR="009977B8" w:rsidRDefault="00000000">
      <w:pPr>
        <w:pStyle w:val="Heading2"/>
      </w:pPr>
      <w:bookmarkStart w:id="108" w:name="_Toc6808"/>
      <w:bookmarkStart w:id="109" w:name="_Toc15275"/>
      <w:bookmarkStart w:id="110" w:name="_Toc168957957"/>
      <w:bookmarkStart w:id="111" w:name="_Toc11387"/>
      <w:bookmarkStart w:id="112" w:name="_Toc12936"/>
      <w:bookmarkStart w:id="113" w:name="_Toc23777"/>
      <w:bookmarkStart w:id="114" w:name="_Toc4300"/>
      <w:bookmarkStart w:id="115" w:name="_Toc16766"/>
      <w:bookmarkStart w:id="116" w:name="_Toc2177"/>
      <w:bookmarkStart w:id="117" w:name="_Toc32606"/>
      <w:bookmarkStart w:id="118" w:name="_Toc6944"/>
      <w:bookmarkStart w:id="119" w:name="_Toc12393"/>
      <w:r>
        <w:t>3.3</w:t>
      </w:r>
      <w:r>
        <w:tab/>
        <w:t>Abbreviations</w:t>
      </w:r>
      <w:bookmarkEnd w:id="108"/>
      <w:bookmarkEnd w:id="109"/>
      <w:bookmarkEnd w:id="110"/>
      <w:bookmarkEnd w:id="111"/>
      <w:bookmarkEnd w:id="112"/>
      <w:bookmarkEnd w:id="113"/>
      <w:bookmarkEnd w:id="114"/>
      <w:bookmarkEnd w:id="115"/>
      <w:bookmarkEnd w:id="116"/>
      <w:bookmarkEnd w:id="117"/>
      <w:bookmarkEnd w:id="118"/>
      <w:bookmarkEnd w:id="119"/>
    </w:p>
    <w:p w14:paraId="304C05FE" w14:textId="77777777" w:rsidR="009977B8"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6F8EBFE8" w14:textId="77777777" w:rsidR="009977B8" w:rsidRDefault="00000000">
      <w:pPr>
        <w:pStyle w:val="EW"/>
      </w:pPr>
      <w:r>
        <w:t>DC</w:t>
      </w:r>
      <w:r>
        <w:tab/>
        <w:t>Data Channel</w:t>
      </w:r>
    </w:p>
    <w:p w14:paraId="526510EE" w14:textId="77777777" w:rsidR="009977B8" w:rsidRDefault="00000000">
      <w:pPr>
        <w:pStyle w:val="EW"/>
      </w:pPr>
      <w:r>
        <w:lastRenderedPageBreak/>
        <w:t>DCMF</w:t>
      </w:r>
      <w:r>
        <w:tab/>
        <w:t>Data Channel Media Function</w:t>
      </w:r>
    </w:p>
    <w:p w14:paraId="0A4758CD" w14:textId="77777777" w:rsidR="009977B8" w:rsidRDefault="00000000">
      <w:pPr>
        <w:pStyle w:val="EW"/>
      </w:pPr>
      <w:r>
        <w:t>DCMTSI</w:t>
      </w:r>
      <w:r>
        <w:tab/>
        <w:t>Data Channel Multimedia Telephony Service for IMS</w:t>
      </w:r>
    </w:p>
    <w:p w14:paraId="6E2657E2" w14:textId="77777777" w:rsidR="009977B8" w:rsidRDefault="00000000">
      <w:pPr>
        <w:pStyle w:val="EW"/>
      </w:pPr>
      <w:r>
        <w:t>IMS</w:t>
      </w:r>
      <w:r>
        <w:tab/>
        <w:t>IP Multimedia Core Network Subsystem</w:t>
      </w:r>
    </w:p>
    <w:p w14:paraId="500667C5" w14:textId="77777777" w:rsidR="009977B8" w:rsidRDefault="00000000">
      <w:pPr>
        <w:pStyle w:val="EW"/>
      </w:pPr>
      <w:r>
        <w:t>OMA</w:t>
      </w:r>
      <w:r>
        <w:tab/>
        <w:t>Open Mobile Alliance</w:t>
      </w:r>
    </w:p>
    <w:p w14:paraId="20C7D559" w14:textId="77777777" w:rsidR="009977B8" w:rsidRDefault="00000000">
      <w:pPr>
        <w:pStyle w:val="EW"/>
      </w:pPr>
      <w:r>
        <w:t>SIP</w:t>
      </w:r>
      <w:r>
        <w:tab/>
        <w:t>Session Initiation Protocol</w:t>
      </w:r>
    </w:p>
    <w:p w14:paraId="2D507693" w14:textId="77777777" w:rsidR="009977B8" w:rsidRDefault="009977B8">
      <w:pPr>
        <w:pStyle w:val="EW"/>
      </w:pPr>
    </w:p>
    <w:p w14:paraId="02E1A492" w14:textId="77777777" w:rsidR="009977B8" w:rsidRDefault="00000000">
      <w:pPr>
        <w:pStyle w:val="Heading1"/>
        <w:rPr>
          <w:lang w:val="en-US" w:eastAsia="zh-CN"/>
        </w:rPr>
      </w:pPr>
      <w:bookmarkStart w:id="120" w:name="clause4"/>
      <w:bookmarkStart w:id="121" w:name="_Toc510562437"/>
      <w:bookmarkStart w:id="122" w:name="_Toc22257"/>
      <w:bookmarkStart w:id="123" w:name="_Toc32431"/>
      <w:bookmarkStart w:id="124" w:name="_Toc168957958"/>
      <w:bookmarkStart w:id="125" w:name="_Toc12356"/>
      <w:bookmarkStart w:id="126" w:name="_Toc13264"/>
      <w:bookmarkStart w:id="127" w:name="_Toc21136"/>
      <w:bookmarkStart w:id="128" w:name="_Toc26740"/>
      <w:bookmarkStart w:id="129" w:name="_Toc17565"/>
      <w:bookmarkStart w:id="130" w:name="_Toc16492"/>
      <w:bookmarkStart w:id="131" w:name="_Toc18750"/>
      <w:bookmarkStart w:id="132" w:name="_Toc14398"/>
      <w:bookmarkStart w:id="133" w:name="_Toc7264"/>
      <w:bookmarkStart w:id="134" w:name="_Toc128752444"/>
      <w:bookmarkStart w:id="135" w:name="_Toc22214902"/>
      <w:bookmarkStart w:id="136" w:name="_Toc104216335"/>
      <w:bookmarkStart w:id="137" w:name="_Toc125909168"/>
      <w:bookmarkStart w:id="138" w:name="_Toc23254035"/>
      <w:bookmarkStart w:id="139" w:name="_Toc8221707"/>
      <w:bookmarkEnd w:id="120"/>
      <w:r>
        <w:rPr>
          <w:rFonts w:eastAsia="SimSun" w:hint="eastAsia"/>
          <w:lang w:val="en-US" w:eastAsia="zh-CN"/>
        </w:rPr>
        <w:t>4</w:t>
      </w:r>
      <w:r>
        <w:rPr>
          <w:rFonts w:eastAsia="SimSun" w:hint="eastAsia"/>
          <w:lang w:val="en-US" w:eastAsia="zh-CN"/>
        </w:rPr>
        <w:tab/>
      </w:r>
      <w:r>
        <w:t xml:space="preserve">Analysis of </w:t>
      </w:r>
      <w:bookmarkEnd w:id="121"/>
      <w:r>
        <w:rPr>
          <w:rFonts w:hint="eastAsia"/>
          <w:lang w:val="en-US" w:eastAsia="zh-CN"/>
        </w:rPr>
        <w:t>gaps</w:t>
      </w:r>
      <w:bookmarkEnd w:id="122"/>
      <w:bookmarkEnd w:id="123"/>
      <w:bookmarkEnd w:id="124"/>
      <w:bookmarkEnd w:id="125"/>
      <w:bookmarkEnd w:id="126"/>
      <w:bookmarkEnd w:id="127"/>
      <w:bookmarkEnd w:id="128"/>
      <w:bookmarkEnd w:id="129"/>
      <w:bookmarkEnd w:id="130"/>
      <w:bookmarkEnd w:id="131"/>
      <w:bookmarkEnd w:id="132"/>
      <w:bookmarkEnd w:id="133"/>
    </w:p>
    <w:p w14:paraId="25732D3D" w14:textId="77777777" w:rsidR="009977B8" w:rsidRDefault="00000000">
      <w:pPr>
        <w:pStyle w:val="Heading2"/>
        <w:rPr>
          <w:lang w:val="en-US" w:eastAsia="zh-CN"/>
        </w:rPr>
      </w:pPr>
      <w:bookmarkStart w:id="140" w:name="_Toc24877"/>
      <w:bookmarkStart w:id="141" w:name="_Toc21584"/>
      <w:bookmarkStart w:id="142" w:name="_Toc2142"/>
      <w:bookmarkStart w:id="143" w:name="_Toc168957959"/>
      <w:bookmarkStart w:id="144" w:name="_Toc16069"/>
      <w:bookmarkStart w:id="145" w:name="_Toc7838"/>
      <w:bookmarkStart w:id="146" w:name="_Toc12426"/>
      <w:bookmarkStart w:id="147" w:name="_Toc24227"/>
      <w:bookmarkStart w:id="148" w:name="_Toc29217"/>
      <w:bookmarkStart w:id="149" w:name="_Toc18158"/>
      <w:bookmarkStart w:id="150" w:name="_Toc17812"/>
      <w:bookmarkStart w:id="151" w:name="_Toc14072"/>
      <w:r>
        <w:rPr>
          <w:rFonts w:hint="eastAsia"/>
          <w:lang w:val="en-US" w:eastAsia="zh-CN"/>
        </w:rPr>
        <w:t>4.1</w:t>
      </w:r>
      <w:r>
        <w:rPr>
          <w:rFonts w:hint="eastAsia"/>
          <w:lang w:val="en-US" w:eastAsia="zh-CN"/>
        </w:rPr>
        <w:tab/>
      </w:r>
      <w:r>
        <w:t>Introduction</w:t>
      </w:r>
      <w:bookmarkEnd w:id="140"/>
      <w:bookmarkEnd w:id="141"/>
      <w:bookmarkEnd w:id="142"/>
      <w:bookmarkEnd w:id="143"/>
      <w:bookmarkEnd w:id="144"/>
      <w:bookmarkEnd w:id="145"/>
      <w:bookmarkEnd w:id="146"/>
      <w:bookmarkEnd w:id="147"/>
      <w:bookmarkEnd w:id="148"/>
      <w:bookmarkEnd w:id="149"/>
      <w:bookmarkEnd w:id="150"/>
    </w:p>
    <w:p w14:paraId="4E9B397B" w14:textId="77777777" w:rsidR="009977B8" w:rsidRDefault="00000000">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14:paraId="33F8F6A1" w14:textId="77777777" w:rsidR="009977B8" w:rsidRDefault="00000000">
      <w:pPr>
        <w:pStyle w:val="Heading2"/>
        <w:rPr>
          <w:lang w:val="en-US" w:eastAsia="zh-CN"/>
        </w:rPr>
      </w:pPr>
      <w:bookmarkStart w:id="152" w:name="_Toc21187"/>
      <w:bookmarkStart w:id="153" w:name="_Toc28503"/>
      <w:bookmarkStart w:id="154" w:name="_Toc30508"/>
      <w:bookmarkStart w:id="155" w:name="_Toc8221"/>
      <w:bookmarkStart w:id="156" w:name="_Toc2329"/>
      <w:bookmarkStart w:id="157" w:name="_Toc21997"/>
      <w:bookmarkStart w:id="158" w:name="_Toc11777"/>
      <w:bookmarkStart w:id="159" w:name="_Toc31084"/>
      <w:bookmarkStart w:id="160" w:name="_Toc168957960"/>
      <w:bookmarkStart w:id="161" w:name="_Toc13873"/>
      <w:bookmarkStart w:id="162" w:name="_Toc23264"/>
      <w:r>
        <w:rPr>
          <w:rFonts w:hint="eastAsia"/>
          <w:lang w:val="en-US" w:eastAsia="zh-CN"/>
        </w:rPr>
        <w:t>4.2</w:t>
      </w:r>
      <w:r>
        <w:rPr>
          <w:rFonts w:hint="eastAsia"/>
          <w:lang w:val="en-US" w:eastAsia="zh-CN"/>
        </w:rPr>
        <w:tab/>
        <w:t xml:space="preserve">Analysis of </w:t>
      </w:r>
      <w:bookmarkEnd w:id="151"/>
      <w:r>
        <w:rPr>
          <w:rFonts w:eastAsia="SimSun" w:hint="eastAsia"/>
          <w:lang w:val="en-US" w:eastAsia="zh-CN"/>
        </w:rPr>
        <w:t>OMA OneAPI</w:t>
      </w:r>
      <w:r>
        <w:t xml:space="preserve"> framework</w:t>
      </w:r>
      <w:bookmarkEnd w:id="152"/>
      <w:bookmarkEnd w:id="153"/>
      <w:bookmarkEnd w:id="154"/>
      <w:bookmarkEnd w:id="155"/>
      <w:bookmarkEnd w:id="156"/>
      <w:bookmarkEnd w:id="157"/>
      <w:bookmarkEnd w:id="158"/>
      <w:bookmarkEnd w:id="159"/>
      <w:bookmarkEnd w:id="160"/>
      <w:bookmarkEnd w:id="161"/>
      <w:bookmarkEnd w:id="162"/>
    </w:p>
    <w:p w14:paraId="711A5B3F" w14:textId="77777777" w:rsidR="009977B8" w:rsidRDefault="00000000">
      <w:pPr>
        <w:pStyle w:val="Heading3"/>
      </w:pPr>
      <w:bookmarkStart w:id="163" w:name="_Toc31391"/>
      <w:bookmarkStart w:id="164" w:name="_Toc168957961"/>
      <w:bookmarkStart w:id="165" w:name="_Toc26792"/>
      <w:bookmarkStart w:id="166" w:name="_Toc9241"/>
      <w:bookmarkStart w:id="167" w:name="_Toc24609"/>
      <w:bookmarkStart w:id="168" w:name="_Toc474"/>
      <w:bookmarkStart w:id="169" w:name="_Toc10835"/>
      <w:bookmarkStart w:id="170" w:name="_Toc16659"/>
      <w:bookmarkStart w:id="171" w:name="_Toc510562440"/>
      <w:bookmarkStart w:id="172" w:name="_Toc7886"/>
      <w:bookmarkStart w:id="173" w:name="_Toc8117"/>
      <w:r>
        <w:t>4.</w:t>
      </w:r>
      <w:r>
        <w:rPr>
          <w:rFonts w:eastAsia="SimSun" w:hint="eastAsia"/>
          <w:lang w:val="en-US" w:eastAsia="zh-CN"/>
        </w:rPr>
        <w:t>2</w:t>
      </w:r>
      <w:r>
        <w:t>.1</w:t>
      </w:r>
      <w:r>
        <w:tab/>
        <w:t>Description</w:t>
      </w:r>
      <w:bookmarkEnd w:id="163"/>
      <w:bookmarkEnd w:id="164"/>
      <w:bookmarkEnd w:id="165"/>
      <w:bookmarkEnd w:id="166"/>
      <w:bookmarkEnd w:id="167"/>
      <w:bookmarkEnd w:id="168"/>
      <w:bookmarkEnd w:id="169"/>
      <w:bookmarkEnd w:id="170"/>
      <w:bookmarkEnd w:id="171"/>
      <w:bookmarkEnd w:id="172"/>
      <w:bookmarkEnd w:id="173"/>
    </w:p>
    <w:p w14:paraId="1B2B7B25" w14:textId="77777777" w:rsidR="009977B8" w:rsidRDefault="00000000">
      <w:pPr>
        <w:rPr>
          <w:lang w:val="en-US" w:eastAsia="zh-CN"/>
        </w:rPr>
      </w:pPr>
      <w:r>
        <w:rPr>
          <w:rFonts w:hint="eastAsia"/>
          <w:lang w:val="en-US" w:eastAsia="zh-CN"/>
        </w:rPr>
        <w:t xml:space="preserve">OMA OneAPI framework provides Call Control and Configuration capabilities via NGSI-4, NGSI-5, NGSI-6 and NGSI-7 interfaces </w:t>
      </w:r>
      <w:r>
        <w:t>(see OMA</w:t>
      </w:r>
      <w:r>
        <w:rPr>
          <w:rFonts w:eastAsia="SimSun" w:hint="eastAsia"/>
          <w:lang w:val="en-US" w:eastAsia="zh-CN"/>
        </w:rPr>
        <w:t>-</w:t>
      </w:r>
      <w:r>
        <w:t>AD</w:t>
      </w:r>
      <w:r>
        <w:rPr>
          <w:rFonts w:eastAsia="SimSun" w:hint="eastAsia"/>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The OneAPI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r>
        <w:rPr>
          <w:rFonts w:hint="eastAsia"/>
          <w:lang w:val="en-US" w:eastAsia="zh-CN"/>
        </w:rPr>
        <w:t>REST_NetAPI_CallNotif</w:t>
      </w:r>
      <w:r>
        <w:t> </w:t>
      </w:r>
      <w:r>
        <w:rPr>
          <w:rFonts w:hint="eastAsia"/>
          <w:lang w:val="en-US" w:eastAsia="zh-CN"/>
        </w:rPr>
        <w:t>[6] and OMA</w:t>
      </w:r>
      <w:r>
        <w:t> </w:t>
      </w:r>
      <w:r>
        <w:rPr>
          <w:rFonts w:hint="eastAsia"/>
          <w:lang w:val="en-US" w:eastAsia="zh-CN"/>
        </w:rPr>
        <w:t>REST_NetAPI_AudioCall</w:t>
      </w:r>
      <w:r>
        <w:t> </w:t>
      </w:r>
      <w:r>
        <w:rPr>
          <w:rFonts w:hint="eastAsia"/>
          <w:lang w:val="en-US" w:eastAsia="zh-CN"/>
        </w:rPr>
        <w:t xml:space="preserve">[7]. </w:t>
      </w:r>
      <w:r>
        <w:rPr>
          <w:rFonts w:eastAsia="SimSun" w:hint="eastAsia"/>
          <w:lang w:val="en-US" w:eastAsia="zh-CN"/>
        </w:rPr>
        <w:t xml:space="preserve"> </w:t>
      </w:r>
      <w:r>
        <w:rPr>
          <w:lang w:val="en-US" w:eastAsia="zh-CN"/>
        </w:rPr>
        <w:t>T</w:t>
      </w:r>
      <w:r>
        <w:rPr>
          <w:rFonts w:hint="eastAsia"/>
          <w:lang w:val="en-US" w:eastAsia="zh-CN"/>
        </w:rPr>
        <w:t xml:space="preserve">he architecture of OMA OneAPI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14:paraId="6E200CA3" w14:textId="77777777" w:rsidR="009977B8" w:rsidRDefault="00000000">
      <w:pPr>
        <w:pStyle w:val="Heading3"/>
      </w:pPr>
      <w:bookmarkStart w:id="174" w:name="_Toc2107"/>
      <w:bookmarkStart w:id="175" w:name="_Toc11273"/>
      <w:bookmarkStart w:id="176" w:name="_Toc13037"/>
      <w:bookmarkStart w:id="177" w:name="_Toc12447"/>
      <w:bookmarkStart w:id="178" w:name="_Toc510562441"/>
      <w:bookmarkStart w:id="179" w:name="_Toc30383"/>
      <w:bookmarkStart w:id="180" w:name="_Toc16312"/>
      <w:bookmarkStart w:id="181" w:name="_Toc22944"/>
      <w:bookmarkStart w:id="182" w:name="_Toc168957962"/>
      <w:bookmarkStart w:id="183" w:name="_Toc13114"/>
      <w:bookmarkStart w:id="184" w:name="_Toc30240"/>
      <w:r>
        <w:t>4.</w:t>
      </w:r>
      <w:r>
        <w:rPr>
          <w:rFonts w:eastAsia="SimSun" w:hint="eastAsia"/>
          <w:lang w:val="en-US" w:eastAsia="zh-CN"/>
        </w:rPr>
        <w:t>2</w:t>
      </w:r>
      <w:r>
        <w:t>.2</w:t>
      </w:r>
      <w:r>
        <w:tab/>
        <w:t>Detailed analysis</w:t>
      </w:r>
      <w:bookmarkEnd w:id="174"/>
      <w:bookmarkEnd w:id="175"/>
      <w:bookmarkEnd w:id="176"/>
      <w:bookmarkEnd w:id="177"/>
      <w:bookmarkEnd w:id="178"/>
      <w:bookmarkEnd w:id="179"/>
      <w:bookmarkEnd w:id="180"/>
      <w:bookmarkEnd w:id="181"/>
      <w:bookmarkEnd w:id="182"/>
      <w:bookmarkEnd w:id="183"/>
      <w:bookmarkEnd w:id="184"/>
    </w:p>
    <w:p w14:paraId="5E91AD05" w14:textId="77777777" w:rsidR="009977B8" w:rsidRDefault="00000000">
      <w:pPr>
        <w:rPr>
          <w:rFonts w:eastAsia="SimSun"/>
          <w:lang w:val="en-US" w:eastAsia="zh-CN"/>
        </w:rPr>
      </w:pPr>
      <w:bookmarkStart w:id="185"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14:paraId="15A7708F" w14:textId="77777777" w:rsidR="009977B8" w:rsidRDefault="00000000">
      <w:pPr>
        <w:pStyle w:val="TH"/>
      </w:pPr>
      <w:r>
        <w:t>Table 4.</w:t>
      </w:r>
      <w:r>
        <w:rPr>
          <w:rFonts w:eastAsia="SimSun" w:hint="eastAsia"/>
          <w:lang w:val="en-US" w:eastAsia="zh-CN"/>
        </w:rPr>
        <w:t>2</w:t>
      </w:r>
      <w:r>
        <w:t>.</w:t>
      </w:r>
      <w:r>
        <w:rPr>
          <w:rFonts w:eastAsia="SimSun" w:hint="eastAsia"/>
          <w:lang w:val="en-US" w:eastAsia="zh-CN"/>
        </w:rPr>
        <w:t>2</w:t>
      </w:r>
      <w:r>
        <w:t>-1</w:t>
      </w:r>
      <w:bookmarkEnd w:id="185"/>
      <w:r>
        <w:t xml:space="preserve">: </w:t>
      </w:r>
      <w:r>
        <w:rPr>
          <w:rFonts w:eastAsia="SimSun"/>
        </w:rPr>
        <w:t xml:space="preserve">OMA </w:t>
      </w:r>
      <w:r>
        <w:rPr>
          <w:rFonts w:eastAsia="SimSun" w:hint="eastAsia"/>
          <w:lang w:val="en-US" w:eastAsia="zh-CN"/>
        </w:rPr>
        <w:t>One</w:t>
      </w:r>
      <w:r>
        <w:rPr>
          <w:rFonts w:eastAsia="SimSun"/>
        </w:rPr>
        <w:t>API</w:t>
      </w:r>
      <w:r>
        <w:t xml:space="preserve"> framework analysis results</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2900"/>
        <w:gridCol w:w="1340"/>
        <w:gridCol w:w="2754"/>
      </w:tblGrid>
      <w:tr w:rsidR="009977B8" w14:paraId="0C952929" w14:textId="77777777">
        <w:trPr>
          <w:jc w:val="center"/>
        </w:trPr>
        <w:tc>
          <w:tcPr>
            <w:tcW w:w="1762" w:type="dxa"/>
            <w:shd w:val="clear" w:color="auto" w:fill="auto"/>
            <w:vAlign w:val="bottom"/>
          </w:tcPr>
          <w:p w14:paraId="5395EC53" w14:textId="77777777" w:rsidR="009977B8" w:rsidRDefault="00000000">
            <w:pPr>
              <w:pStyle w:val="TAH"/>
              <w:rPr>
                <w:rFonts w:eastAsia="SimSun"/>
                <w:lang w:val="en-US" w:eastAsia="zh-CN"/>
              </w:rPr>
            </w:pPr>
            <w:r>
              <w:rPr>
                <w:rFonts w:eastAsia="SimSun" w:hint="eastAsia"/>
                <w:lang w:val="en-US" w:eastAsia="zh-CN"/>
              </w:rPr>
              <w:t>Capabilities needed to enable eMMTel service</w:t>
            </w:r>
          </w:p>
        </w:tc>
        <w:tc>
          <w:tcPr>
            <w:tcW w:w="2900" w:type="dxa"/>
            <w:shd w:val="clear" w:color="auto" w:fill="auto"/>
            <w:vAlign w:val="bottom"/>
          </w:tcPr>
          <w:p w14:paraId="399805D8" w14:textId="77777777" w:rsidR="009977B8" w:rsidRDefault="00000000">
            <w:pPr>
              <w:pStyle w:val="TAH"/>
              <w:rPr>
                <w:rFonts w:eastAsia="SimSun"/>
                <w:lang w:val="en-US" w:eastAsia="zh-CN"/>
              </w:rPr>
            </w:pPr>
            <w:r>
              <w:rPr>
                <w:rFonts w:eastAsia="SimSun"/>
              </w:rPr>
              <w:t xml:space="preserve">OMA </w:t>
            </w:r>
            <w:r>
              <w:rPr>
                <w:rFonts w:eastAsia="SimSun" w:hint="eastAsia"/>
                <w:lang w:val="en-US" w:eastAsia="zh-CN"/>
              </w:rPr>
              <w:t>One</w:t>
            </w:r>
            <w:r>
              <w:rPr>
                <w:rFonts w:eastAsia="SimSun"/>
              </w:rPr>
              <w:t>API</w:t>
            </w:r>
            <w:r>
              <w:t xml:space="preserve"> </w:t>
            </w:r>
            <w:r>
              <w:rPr>
                <w:rFonts w:eastAsia="SimSun" w:hint="eastAsia"/>
                <w:lang w:val="en-US" w:eastAsia="zh-CN"/>
              </w:rPr>
              <w:t>supported capabilities</w:t>
            </w:r>
          </w:p>
        </w:tc>
        <w:tc>
          <w:tcPr>
            <w:tcW w:w="1340" w:type="dxa"/>
            <w:shd w:val="clear" w:color="auto" w:fill="auto"/>
            <w:vAlign w:val="bottom"/>
          </w:tcPr>
          <w:p w14:paraId="1824F335" w14:textId="77777777" w:rsidR="009977B8" w:rsidRDefault="00000000">
            <w:pPr>
              <w:pStyle w:val="TAH"/>
            </w:pPr>
            <w:r>
              <w:t>OMA specification</w:t>
            </w:r>
          </w:p>
        </w:tc>
        <w:tc>
          <w:tcPr>
            <w:tcW w:w="2754" w:type="dxa"/>
            <w:shd w:val="clear" w:color="auto" w:fill="auto"/>
            <w:vAlign w:val="bottom"/>
          </w:tcPr>
          <w:p w14:paraId="5C92F385" w14:textId="77777777" w:rsidR="009977B8" w:rsidRDefault="00000000">
            <w:pPr>
              <w:pStyle w:val="TAH"/>
              <w:rPr>
                <w:rFonts w:eastAsia="SimSun"/>
                <w:lang w:val="en-US" w:eastAsia="zh-CN"/>
              </w:rPr>
            </w:pPr>
            <w:r>
              <w:rPr>
                <w:rFonts w:eastAsia="SimSun" w:hint="eastAsia"/>
                <w:lang w:val="en-US" w:eastAsia="zh-CN"/>
              </w:rPr>
              <w:t>Gap</w:t>
            </w:r>
          </w:p>
        </w:tc>
      </w:tr>
      <w:tr w:rsidR="009977B8" w14:paraId="5B8CA42C" w14:textId="77777777">
        <w:trPr>
          <w:trHeight w:val="80"/>
          <w:jc w:val="center"/>
        </w:trPr>
        <w:tc>
          <w:tcPr>
            <w:tcW w:w="1762" w:type="dxa"/>
            <w:shd w:val="clear" w:color="auto" w:fill="auto"/>
            <w:vAlign w:val="bottom"/>
          </w:tcPr>
          <w:p w14:paraId="5158B654" w14:textId="77777777" w:rsidR="009977B8" w:rsidRDefault="00000000">
            <w:pPr>
              <w:rPr>
                <w:rFonts w:eastAsia="SimSun"/>
                <w:b/>
                <w:bCs/>
                <w:lang w:val="en-US" w:eastAsia="zh-CN"/>
              </w:rPr>
            </w:pPr>
            <w:r>
              <w:rPr>
                <w:rFonts w:ascii="Arial" w:hAnsi="Arial"/>
                <w:sz w:val="18"/>
              </w:rPr>
              <w:t>Call control</w:t>
            </w:r>
          </w:p>
        </w:tc>
        <w:tc>
          <w:tcPr>
            <w:tcW w:w="2900" w:type="dxa"/>
            <w:shd w:val="clear" w:color="auto" w:fill="auto"/>
            <w:vAlign w:val="bottom"/>
          </w:tcPr>
          <w:p w14:paraId="53578357" w14:textId="77777777" w:rsidR="009977B8" w:rsidRDefault="00000000">
            <w:pPr>
              <w:pStyle w:val="TAL"/>
              <w:rPr>
                <w:rFonts w:eastAsia="SimSun"/>
                <w:lang w:val="en-US" w:eastAsia="zh-CN"/>
              </w:rPr>
            </w:pPr>
            <w:r>
              <w:t xml:space="preserve">OMA </w:t>
            </w:r>
            <w:r>
              <w:rPr>
                <w:lang w:val="en-US"/>
              </w:rPr>
              <w:t>One</w:t>
            </w:r>
            <w:r>
              <w:t>API</w:t>
            </w:r>
            <w:r>
              <w:rPr>
                <w:lang w:val="en-US"/>
              </w:rPr>
              <w:t xml:space="preserve"> provide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p>
          <w:p w14:paraId="5F567DBD" w14:textId="77777777" w:rsidR="009977B8" w:rsidRDefault="009977B8">
            <w:pPr>
              <w:pStyle w:val="TAL"/>
              <w:rPr>
                <w:rFonts w:eastAsia="SimSun"/>
                <w:lang w:val="en-US" w:eastAsia="zh-CN"/>
              </w:rPr>
            </w:pPr>
          </w:p>
          <w:p w14:paraId="1422B366" w14:textId="77777777" w:rsidR="009977B8" w:rsidRDefault="00000000">
            <w:pPr>
              <w:pStyle w:val="TAL"/>
              <w:rPr>
                <w:rFonts w:eastAsia="SimSun"/>
                <w:lang w:val="en-US" w:eastAsia="zh-CN"/>
              </w:rPr>
            </w:pPr>
            <w:r>
              <w:rPr>
                <w:rFonts w:eastAsia="SimSun" w:hint="eastAsia"/>
                <w:lang w:val="en-US" w:eastAsia="zh-CN"/>
              </w:rPr>
              <w:t xml:space="preserve">The operations include Create new call session, Terminate call </w:t>
            </w:r>
          </w:p>
          <w:p w14:paraId="12490D93" w14:textId="77777777" w:rsidR="009977B8" w:rsidRDefault="00000000">
            <w:pPr>
              <w:pStyle w:val="TAL"/>
              <w:rPr>
                <w:rFonts w:eastAsia="SimSun"/>
                <w:lang w:val="en-US" w:eastAsia="zh-CN"/>
              </w:rPr>
            </w:pPr>
            <w:r>
              <w:rPr>
                <w:rFonts w:eastAsia="SimSun" w:hint="eastAsia"/>
                <w:lang w:val="en-US" w:eastAsia="zh-CN"/>
              </w:rPr>
              <w:t xml:space="preserve">Session, Get information of call session, Get a list of participants of a call session, Get information </w:t>
            </w:r>
          </w:p>
          <w:p w14:paraId="179A78C0" w14:textId="77777777" w:rsidR="009977B8" w:rsidRDefault="00000000">
            <w:pPr>
              <w:pStyle w:val="TAL"/>
              <w:rPr>
                <w:rFonts w:eastAsia="SimSun"/>
                <w:b/>
                <w:bCs/>
                <w:lang w:val="en-US" w:eastAsia="zh-CN"/>
              </w:rPr>
            </w:pPr>
            <w:r>
              <w:rPr>
                <w:rFonts w:eastAsia="SimSun" w:hint="eastAsia"/>
                <w:lang w:val="en-US" w:eastAsia="zh-CN"/>
              </w:rPr>
              <w:t>of an individual call session participant, add/remove/move participant etc.</w:t>
            </w:r>
          </w:p>
        </w:tc>
        <w:tc>
          <w:tcPr>
            <w:tcW w:w="1340" w:type="dxa"/>
            <w:shd w:val="clear" w:color="auto" w:fill="auto"/>
            <w:vAlign w:val="bottom"/>
          </w:tcPr>
          <w:p w14:paraId="1C172802" w14:textId="77777777" w:rsidR="009977B8" w:rsidRDefault="00000000">
            <w:pPr>
              <w:pStyle w:val="TAL"/>
              <w:rPr>
                <w:lang w:val="en-US"/>
              </w:rPr>
            </w:pPr>
            <w:r>
              <w:rPr>
                <w:rFonts w:eastAsia="SimSun" w:hint="eastAsia"/>
                <w:lang w:val="en-US" w:eastAsia="zh-CN"/>
              </w:rPr>
              <w:t>OMA REST_NetAPI_3PC</w:t>
            </w:r>
            <w:r>
              <w:t> </w:t>
            </w:r>
            <w:r>
              <w:rPr>
                <w:rFonts w:eastAsia="SimSun" w:hint="eastAsia"/>
                <w:lang w:val="en-US" w:eastAsia="zh-CN"/>
              </w:rPr>
              <w:t>[5]</w:t>
            </w:r>
          </w:p>
        </w:tc>
        <w:tc>
          <w:tcPr>
            <w:tcW w:w="2754" w:type="dxa"/>
            <w:shd w:val="clear" w:color="auto" w:fill="auto"/>
            <w:vAlign w:val="bottom"/>
          </w:tcPr>
          <w:p w14:paraId="3F66886D" w14:textId="77777777" w:rsidR="009977B8" w:rsidRDefault="00000000">
            <w:pPr>
              <w:pStyle w:val="TAL"/>
              <w:rPr>
                <w:rFonts w:eastAsia="SimSun"/>
                <w:lang w:val="en-US" w:eastAsia="zh-CN"/>
              </w:rPr>
            </w:pPr>
            <w:r>
              <w:rPr>
                <w:rFonts w:eastAsia="SimSun" w:hint="eastAsia"/>
                <w:lang w:val="en-US" w:eastAsia="zh-CN"/>
              </w:rPr>
              <w:t>IMS data channel is not supported for call control.</w:t>
            </w:r>
          </w:p>
        </w:tc>
      </w:tr>
      <w:tr w:rsidR="009977B8" w14:paraId="04DD1B7F" w14:textId="77777777">
        <w:trPr>
          <w:trHeight w:val="161"/>
          <w:jc w:val="center"/>
        </w:trPr>
        <w:tc>
          <w:tcPr>
            <w:tcW w:w="1762" w:type="dxa"/>
            <w:shd w:val="clear" w:color="auto" w:fill="auto"/>
            <w:vAlign w:val="bottom"/>
          </w:tcPr>
          <w:p w14:paraId="3D831F60" w14:textId="77777777" w:rsidR="009977B8" w:rsidRDefault="00000000">
            <w:pPr>
              <w:pStyle w:val="TAL"/>
            </w:pPr>
            <w:r>
              <w:rPr>
                <w:rFonts w:hint="eastAsia"/>
              </w:rPr>
              <w:t>Call Notification</w:t>
            </w:r>
          </w:p>
        </w:tc>
        <w:tc>
          <w:tcPr>
            <w:tcW w:w="2900" w:type="dxa"/>
            <w:shd w:val="clear" w:color="auto" w:fill="auto"/>
            <w:vAlign w:val="bottom"/>
          </w:tcPr>
          <w:p w14:paraId="6A577539" w14:textId="77777777" w:rsidR="009977B8" w:rsidRDefault="00000000">
            <w:pPr>
              <w:pStyle w:val="TAL"/>
              <w:rPr>
                <w:rFonts w:eastAsia="SimSun"/>
                <w:lang w:val="en-US" w:eastAsia="zh-CN"/>
              </w:rPr>
            </w:pPr>
            <w:r>
              <w:t xml:space="preserve">OMA </w:t>
            </w:r>
            <w:r>
              <w:rPr>
                <w:lang w:val="en-US"/>
              </w:rPr>
              <w:t>One</w:t>
            </w:r>
            <w:r>
              <w:t>API</w:t>
            </w:r>
            <w:r>
              <w:rPr>
                <w:lang w:val="en-US"/>
              </w:rPr>
              <w:t xml:space="preserve"> provide Call Notification capabilities.</w:t>
            </w:r>
            <w:r>
              <w:rPr>
                <w:rFonts w:eastAsia="SimSun" w:hint="eastAsia"/>
                <w:lang w:val="en-US" w:eastAsia="zh-CN"/>
              </w:rPr>
              <w:t xml:space="preserve"> </w:t>
            </w:r>
          </w:p>
          <w:p w14:paraId="3838F342" w14:textId="77777777" w:rsidR="009977B8" w:rsidRDefault="009977B8">
            <w:pPr>
              <w:pStyle w:val="TAL"/>
              <w:rPr>
                <w:rFonts w:eastAsia="SimSun"/>
                <w:lang w:val="en-US" w:eastAsia="zh-CN"/>
              </w:rPr>
            </w:pPr>
          </w:p>
          <w:p w14:paraId="7BD905DC" w14:textId="77777777" w:rsidR="009977B8" w:rsidRDefault="00000000">
            <w:pPr>
              <w:pStyle w:val="TAL"/>
              <w:rPr>
                <w:lang w:val="en-US"/>
              </w:rPr>
            </w:pPr>
            <w:r>
              <w:rPr>
                <w:rFonts w:eastAsia="SimSun" w:hint="eastAsia"/>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14:paraId="4FC2D5C9" w14:textId="77777777" w:rsidR="009977B8" w:rsidRDefault="00000000">
            <w:pPr>
              <w:pStyle w:val="TAL"/>
            </w:pPr>
            <w:r>
              <w:rPr>
                <w:rFonts w:eastAsia="SimSun" w:hint="eastAsia"/>
                <w:lang w:val="en-US" w:eastAsia="zh-CN"/>
              </w:rPr>
              <w:t>OMA REST_NetAPI_CallNotif</w:t>
            </w:r>
            <w:r>
              <w:t> </w:t>
            </w:r>
            <w:r>
              <w:rPr>
                <w:rFonts w:eastAsia="SimSun" w:hint="eastAsia"/>
                <w:lang w:val="en-US" w:eastAsia="zh-CN"/>
              </w:rPr>
              <w:t>[6]</w:t>
            </w:r>
          </w:p>
        </w:tc>
        <w:tc>
          <w:tcPr>
            <w:tcW w:w="2754" w:type="dxa"/>
            <w:shd w:val="clear" w:color="auto" w:fill="auto"/>
            <w:vAlign w:val="bottom"/>
          </w:tcPr>
          <w:p w14:paraId="00906C72" w14:textId="77777777" w:rsidR="009977B8" w:rsidRDefault="00000000">
            <w:pPr>
              <w:pStyle w:val="TAL"/>
            </w:pPr>
            <w:r>
              <w:rPr>
                <w:rFonts w:eastAsia="SimSun" w:hint="eastAsia"/>
                <w:lang w:val="en-US" w:eastAsia="zh-CN"/>
              </w:rPr>
              <w:t xml:space="preserve">IMS data channel is not supported </w:t>
            </w:r>
            <w:r>
              <w:rPr>
                <w:rFonts w:eastAsia="SimSun"/>
                <w:lang w:val="en-US" w:eastAsia="zh-CN"/>
              </w:rPr>
              <w:t xml:space="preserve"> for Call notification</w:t>
            </w:r>
            <w:r>
              <w:rPr>
                <w:rFonts w:eastAsia="SimSun" w:hint="eastAsia"/>
                <w:lang w:val="en-US" w:eastAsia="zh-CN"/>
              </w:rPr>
              <w:t>.</w:t>
            </w:r>
          </w:p>
          <w:p w14:paraId="3F9CFE85" w14:textId="77777777" w:rsidR="009977B8" w:rsidRDefault="009977B8">
            <w:pPr>
              <w:pStyle w:val="TAL"/>
            </w:pPr>
          </w:p>
        </w:tc>
      </w:tr>
      <w:tr w:rsidR="009977B8" w14:paraId="48D2ACD7" w14:textId="77777777">
        <w:trPr>
          <w:trHeight w:val="89"/>
          <w:jc w:val="center"/>
        </w:trPr>
        <w:tc>
          <w:tcPr>
            <w:tcW w:w="1762" w:type="dxa"/>
            <w:shd w:val="clear" w:color="auto" w:fill="auto"/>
            <w:vAlign w:val="bottom"/>
          </w:tcPr>
          <w:p w14:paraId="31749AA6" w14:textId="77777777" w:rsidR="009977B8" w:rsidRDefault="00000000">
            <w:pPr>
              <w:pStyle w:val="TAL"/>
              <w:rPr>
                <w:rFonts w:eastAsia="SimSun"/>
                <w:lang w:val="en-US" w:eastAsia="zh-CN"/>
              </w:rPr>
            </w:pPr>
            <w:r>
              <w:rPr>
                <w:rFonts w:eastAsia="SimSun"/>
                <w:lang w:val="en-US" w:eastAsia="zh-CN"/>
              </w:rPr>
              <w:t xml:space="preserve">Support for </w:t>
            </w:r>
            <w:r>
              <w:t xml:space="preserve">IMS Data Channel </w:t>
            </w:r>
          </w:p>
        </w:tc>
        <w:tc>
          <w:tcPr>
            <w:tcW w:w="2900" w:type="dxa"/>
            <w:shd w:val="clear" w:color="auto" w:fill="auto"/>
            <w:vAlign w:val="bottom"/>
          </w:tcPr>
          <w:p w14:paraId="615D9F08" w14:textId="77777777" w:rsidR="009977B8" w:rsidRDefault="00000000">
            <w:pPr>
              <w:pStyle w:val="TAL"/>
              <w:rPr>
                <w:rFonts w:eastAsia="SimSun"/>
                <w:lang w:val="en-US" w:eastAsia="zh-CN"/>
              </w:rPr>
            </w:pPr>
            <w:r>
              <w:rPr>
                <w:rFonts w:eastAsia="SimSun" w:hint="eastAsia"/>
                <w:lang w:val="en-US" w:eastAsia="zh-CN"/>
              </w:rPr>
              <w:t>Not available</w:t>
            </w:r>
          </w:p>
        </w:tc>
        <w:tc>
          <w:tcPr>
            <w:tcW w:w="1340" w:type="dxa"/>
            <w:shd w:val="clear" w:color="auto" w:fill="auto"/>
            <w:vAlign w:val="bottom"/>
          </w:tcPr>
          <w:p w14:paraId="5FAACFBE" w14:textId="77777777" w:rsidR="009977B8" w:rsidRDefault="00000000">
            <w:pPr>
              <w:pStyle w:val="TAL"/>
            </w:pPr>
            <w:r>
              <w:rPr>
                <w:rFonts w:eastAsia="SimSun" w:hint="eastAsia"/>
                <w:lang w:val="en-US" w:eastAsia="zh-CN"/>
              </w:rPr>
              <w:t>Not available</w:t>
            </w:r>
          </w:p>
        </w:tc>
        <w:tc>
          <w:tcPr>
            <w:tcW w:w="2754" w:type="dxa"/>
            <w:shd w:val="clear" w:color="auto" w:fill="auto"/>
            <w:vAlign w:val="bottom"/>
          </w:tcPr>
          <w:p w14:paraId="36F0A40F" w14:textId="77777777" w:rsidR="009977B8" w:rsidRDefault="00000000">
            <w:pPr>
              <w:pStyle w:val="TAL"/>
              <w:rPr>
                <w:lang w:val="en-US"/>
              </w:rPr>
            </w:pPr>
            <w:r>
              <w:rPr>
                <w:rFonts w:eastAsia="SimSun"/>
                <w:lang w:val="en-US" w:eastAsia="zh-CN"/>
              </w:rPr>
              <w:t>IMS Data Channel is not a supported media type in OMA oneAPI.</w:t>
            </w:r>
          </w:p>
        </w:tc>
      </w:tr>
    </w:tbl>
    <w:p w14:paraId="553D8254" w14:textId="77777777" w:rsidR="009977B8" w:rsidRDefault="009977B8">
      <w:pPr>
        <w:rPr>
          <w:rFonts w:eastAsia="SimSun"/>
          <w:lang w:val="en-US" w:eastAsia="zh-CN"/>
        </w:rPr>
      </w:pPr>
    </w:p>
    <w:p w14:paraId="33BDC2A2" w14:textId="77777777" w:rsidR="009977B8" w:rsidRDefault="00000000">
      <w:pPr>
        <w:rPr>
          <w:lang w:val="en-US" w:eastAsia="zh-CN"/>
        </w:rPr>
      </w:pPr>
      <w:r>
        <w:rPr>
          <w:rFonts w:hint="eastAsia"/>
          <w:lang w:val="en-US" w:eastAsia="zh-CN"/>
        </w:rPr>
        <w:lastRenderedPageBreak/>
        <w:t xml:space="preserve">OMA OneAPI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14:paraId="11E08CD5" w14:textId="77777777" w:rsidR="009977B8" w:rsidRDefault="00000000">
      <w:pPr>
        <w:pStyle w:val="Heading3"/>
      </w:pPr>
      <w:bookmarkStart w:id="186" w:name="_Toc168957963"/>
      <w:bookmarkStart w:id="187" w:name="_Toc4214"/>
      <w:bookmarkStart w:id="188" w:name="_Toc19882"/>
      <w:bookmarkStart w:id="189" w:name="_Toc31016"/>
      <w:bookmarkStart w:id="190" w:name="_Toc14578"/>
      <w:bookmarkStart w:id="191" w:name="_Toc19856"/>
      <w:bookmarkStart w:id="192" w:name="_Toc11371"/>
      <w:bookmarkStart w:id="193" w:name="_Toc16607"/>
      <w:bookmarkStart w:id="194" w:name="_Toc32601"/>
      <w:bookmarkStart w:id="195" w:name="_Toc8133"/>
      <w:r>
        <w:t>4.</w:t>
      </w:r>
      <w:r>
        <w:rPr>
          <w:rFonts w:hint="eastAsia"/>
        </w:rPr>
        <w:t>2</w:t>
      </w:r>
      <w:r>
        <w:t>.3</w:t>
      </w:r>
      <w:r>
        <w:tab/>
        <w:t>Analysis result</w:t>
      </w:r>
      <w:bookmarkEnd w:id="186"/>
      <w:bookmarkEnd w:id="187"/>
      <w:bookmarkEnd w:id="188"/>
      <w:bookmarkEnd w:id="189"/>
      <w:bookmarkEnd w:id="190"/>
      <w:bookmarkEnd w:id="191"/>
      <w:bookmarkEnd w:id="192"/>
      <w:bookmarkEnd w:id="193"/>
      <w:bookmarkEnd w:id="194"/>
      <w:bookmarkEnd w:id="195"/>
    </w:p>
    <w:p w14:paraId="6E8781E5" w14:textId="77777777" w:rsidR="009977B8" w:rsidRDefault="00000000">
      <w:pPr>
        <w:rPr>
          <w:lang w:val="en-US" w:eastAsia="zh-CN"/>
        </w:rPr>
      </w:pPr>
      <w:r>
        <w:rPr>
          <w:lang w:val="en-US" w:eastAsia="zh-CN"/>
        </w:rPr>
        <w:t>OMA oneAPI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OneAPI can be considered to be used for reference of this study. </w:t>
      </w:r>
    </w:p>
    <w:p w14:paraId="5F8F2912" w14:textId="77777777" w:rsidR="009977B8" w:rsidRDefault="009977B8"/>
    <w:p w14:paraId="1227938C" w14:textId="77777777" w:rsidR="009977B8" w:rsidRDefault="00000000">
      <w:pPr>
        <w:pStyle w:val="Heading1"/>
      </w:pPr>
      <w:bookmarkStart w:id="196" w:name="_Toc7043"/>
      <w:bookmarkStart w:id="197" w:name="_Toc5604"/>
      <w:bookmarkStart w:id="198" w:name="_Toc26395"/>
      <w:bookmarkStart w:id="199" w:name="_Toc32216"/>
      <w:bookmarkStart w:id="200" w:name="_Toc17698"/>
      <w:bookmarkStart w:id="201" w:name="_Toc168957964"/>
      <w:bookmarkStart w:id="202" w:name="_Toc13761"/>
      <w:bookmarkStart w:id="203" w:name="_Toc25531"/>
      <w:bookmarkStart w:id="204" w:name="_Toc31817"/>
      <w:bookmarkStart w:id="205" w:name="_Toc13961"/>
      <w:bookmarkStart w:id="206" w:name="_Toc15168"/>
      <w:bookmarkStart w:id="207" w:name="_Toc19366"/>
      <w:r>
        <w:rPr>
          <w:rFonts w:eastAsia="SimSun" w:hint="eastAsia"/>
          <w:lang w:val="en-US" w:eastAsia="zh-CN"/>
        </w:rPr>
        <w:t>5</w:t>
      </w:r>
      <w:r>
        <w:tab/>
        <w:t>Architectural Assumptions and Principles</w:t>
      </w:r>
      <w:bookmarkEnd w:id="134"/>
      <w:bookmarkEnd w:id="135"/>
      <w:bookmarkEnd w:id="136"/>
      <w:bookmarkEnd w:id="137"/>
      <w:bookmarkEnd w:id="138"/>
      <w:bookmarkEnd w:id="196"/>
      <w:bookmarkEnd w:id="197"/>
      <w:bookmarkEnd w:id="198"/>
      <w:bookmarkEnd w:id="199"/>
      <w:bookmarkEnd w:id="200"/>
      <w:bookmarkEnd w:id="201"/>
      <w:bookmarkEnd w:id="202"/>
      <w:bookmarkEnd w:id="203"/>
      <w:bookmarkEnd w:id="204"/>
      <w:bookmarkEnd w:id="205"/>
      <w:bookmarkEnd w:id="206"/>
      <w:bookmarkEnd w:id="207"/>
    </w:p>
    <w:p w14:paraId="13542CF1" w14:textId="77777777" w:rsidR="009977B8" w:rsidRDefault="00000000">
      <w:pPr>
        <w:pStyle w:val="Heading2"/>
        <w:rPr>
          <w:rFonts w:eastAsia="SimSun"/>
          <w:lang w:eastAsia="zh-CN"/>
        </w:rPr>
      </w:pPr>
      <w:bookmarkStart w:id="208" w:name="_Toc20961"/>
      <w:bookmarkStart w:id="209" w:name="_Toc128752445"/>
      <w:bookmarkStart w:id="210" w:name="_Toc20449"/>
      <w:bookmarkStart w:id="211" w:name="_Toc104216336"/>
      <w:bookmarkStart w:id="212" w:name="_Toc11594"/>
      <w:bookmarkStart w:id="213" w:name="_Toc23479"/>
      <w:bookmarkStart w:id="214" w:name="_Toc9265"/>
      <w:bookmarkStart w:id="215" w:name="_Toc13888"/>
      <w:bookmarkStart w:id="216" w:name="_Toc20818"/>
      <w:bookmarkStart w:id="217" w:name="_Toc168957965"/>
      <w:bookmarkStart w:id="218" w:name="_Toc1464"/>
      <w:bookmarkStart w:id="219" w:name="_Toc30712"/>
      <w:bookmarkStart w:id="220" w:name="_Toc125909169"/>
      <w:bookmarkStart w:id="221" w:name="_Toc9641"/>
      <w:bookmarkStart w:id="222" w:name="_Toc28227"/>
      <w:r>
        <w:rPr>
          <w:rFonts w:eastAsia="SimSun" w:hint="eastAsia"/>
          <w:lang w:val="en-US" w:eastAsia="zh-CN"/>
        </w:rPr>
        <w:t>5</w:t>
      </w:r>
      <w:r>
        <w:rPr>
          <w:lang w:eastAsia="ko-KR"/>
        </w:rPr>
        <w:t>.</w:t>
      </w:r>
      <w:r>
        <w:rPr>
          <w:rFonts w:eastAsia="SimSun"/>
          <w:lang w:eastAsia="zh-CN"/>
        </w:rPr>
        <w:t>1</w:t>
      </w:r>
      <w:r>
        <w:rPr>
          <w:lang w:eastAsia="ko-KR"/>
        </w:rPr>
        <w:tab/>
        <w:t>Architectural Assumptions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1F4CCD2E" w14:textId="77777777" w:rsidR="009977B8" w:rsidRDefault="00000000">
      <w:pPr>
        <w:rPr>
          <w:lang w:val="en-US" w:eastAsia="zh-CN"/>
        </w:rPr>
      </w:pPr>
      <w:r>
        <w:rPr>
          <w:rFonts w:hint="eastAsia"/>
          <w:lang w:val="en-US" w:eastAsia="zh-CN"/>
        </w:rPr>
        <w:t>The following architecture assumptions are applied to all KIs in the study:</w:t>
      </w:r>
    </w:p>
    <w:p w14:paraId="606816F4" w14:textId="77777777" w:rsidR="009977B8" w:rsidRDefault="00000000">
      <w:pPr>
        <w:pStyle w:val="B1"/>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14:paraId="14458627" w14:textId="77777777" w:rsidR="009977B8" w:rsidRDefault="00000000">
      <w:pPr>
        <w:pStyle w:val="B1"/>
      </w:pPr>
      <w:r>
        <w:rPr>
          <w:rFonts w:hint="eastAsia"/>
          <w:lang w:val="en-US" w:eastAsia="zh-CN"/>
        </w:rPr>
        <w:t>-</w:t>
      </w:r>
      <w:r>
        <w:rPr>
          <w:rFonts w:hint="eastAsia"/>
          <w:lang w:val="en-US" w:eastAsia="zh-CN"/>
        </w:rPr>
        <w:tab/>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14:paraId="4A385524" w14:textId="77777777" w:rsidR="009977B8" w:rsidRDefault="00000000">
      <w:pPr>
        <w:pStyle w:val="EditorsNote"/>
        <w:rPr>
          <w:rFonts w:eastAsia="SimSun"/>
          <w:lang w:val="en-US" w:eastAsia="zh-CN"/>
        </w:rPr>
      </w:pPr>
      <w:r>
        <w:t>Editor's Note:</w:t>
      </w:r>
      <w:r>
        <w:rPr>
          <w:rFonts w:hint="eastAsia"/>
          <w:lang w:eastAsia="zh-CN"/>
        </w:rPr>
        <w:t xml:space="preserve"> </w:t>
      </w:r>
      <w:r>
        <w:t>This clause</w:t>
      </w:r>
      <w:r>
        <w:rPr>
          <w:lang w:val="en-US"/>
        </w:rPr>
        <w:t xml:space="preserve"> will </w:t>
      </w:r>
      <w:r>
        <w:rPr>
          <w:rFonts w:hint="eastAsia"/>
          <w:lang w:val="en-US" w:eastAsia="zh-CN"/>
        </w:rPr>
        <w:t xml:space="preserve">document </w:t>
      </w:r>
      <w:r>
        <w:rPr>
          <w:lang w:val="en-US" w:eastAsia="zh-CN"/>
        </w:rPr>
        <w:t>any</w:t>
      </w:r>
      <w:r>
        <w:rPr>
          <w:rFonts w:hint="eastAsia"/>
          <w:lang w:val="en-US" w:eastAsia="zh-CN"/>
        </w:rPr>
        <w:t xml:space="preserve"> </w:t>
      </w:r>
      <w:r>
        <w:rPr>
          <w:lang w:val="en-US"/>
        </w:rPr>
        <w:t>architectural</w:t>
      </w:r>
      <w:r>
        <w:rPr>
          <w:rFonts w:hint="eastAsia"/>
          <w:lang w:val="en-US" w:eastAsia="zh-CN"/>
        </w:rPr>
        <w:t xml:space="preserve"> </w:t>
      </w:r>
      <w:r>
        <w:rPr>
          <w:lang w:val="en-US" w:eastAsia="zh-CN"/>
        </w:rPr>
        <w:t>assumptions</w:t>
      </w:r>
      <w:r>
        <w:rPr>
          <w:lang w:val="en-US"/>
        </w:rPr>
        <w:t xml:space="preserve"> and principles </w:t>
      </w:r>
      <w:r>
        <w:rPr>
          <w:rFonts w:hint="eastAsia"/>
          <w:lang w:val="en-US" w:eastAsia="zh-CN"/>
        </w:rPr>
        <w:t xml:space="preserve">for </w:t>
      </w:r>
      <w:r>
        <w:t>the study</w:t>
      </w:r>
    </w:p>
    <w:p w14:paraId="6E273126" w14:textId="77777777" w:rsidR="009977B8" w:rsidRDefault="00000000">
      <w:pPr>
        <w:pStyle w:val="Heading2"/>
      </w:pPr>
      <w:bookmarkStart w:id="223" w:name="_Toc22346"/>
      <w:bookmarkStart w:id="224" w:name="_Toc18561"/>
      <w:bookmarkStart w:id="225" w:name="_Toc24100"/>
      <w:bookmarkStart w:id="226" w:name="_Toc168957966"/>
      <w:bookmarkStart w:id="227" w:name="_Toc31920"/>
      <w:bookmarkStart w:id="228" w:name="_Toc28386"/>
      <w:bookmarkStart w:id="229" w:name="_Toc125909170"/>
      <w:bookmarkStart w:id="230" w:name="_Toc13197"/>
      <w:bookmarkStart w:id="231" w:name="_Toc11162"/>
      <w:bookmarkStart w:id="232" w:name="_Toc6872"/>
      <w:bookmarkStart w:id="233" w:name="_Toc104216337"/>
      <w:bookmarkStart w:id="234" w:name="_Toc32219"/>
      <w:bookmarkStart w:id="235" w:name="_Toc11943"/>
      <w:bookmarkStart w:id="236" w:name="_Toc128752446"/>
      <w:bookmarkStart w:id="237" w:name="_Toc29088"/>
      <w:r>
        <w:rPr>
          <w:rFonts w:eastAsia="SimSun" w:hint="eastAsia"/>
          <w:lang w:val="en-US" w:eastAsia="zh-CN"/>
        </w:rPr>
        <w:t>5</w:t>
      </w:r>
      <w:r>
        <w:rPr>
          <w:lang w:eastAsia="ko-KR"/>
        </w:rPr>
        <w:t>.</w:t>
      </w:r>
      <w:r>
        <w:rPr>
          <w:rFonts w:eastAsia="SimSun"/>
          <w:lang w:eastAsia="zh-CN"/>
        </w:rPr>
        <w:t>2</w:t>
      </w:r>
      <w:r>
        <w:rPr>
          <w:lang w:eastAsia="ko-KR"/>
        </w:rPr>
        <w:tab/>
        <w:t>Architectural Principles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70956E4C" w14:textId="77777777" w:rsidR="009977B8" w:rsidRDefault="009977B8">
      <w:pPr>
        <w:pStyle w:val="PlainText"/>
        <w:rPr>
          <w:lang w:val="en-US" w:eastAsia="zh-CN"/>
        </w:rPr>
      </w:pPr>
    </w:p>
    <w:p w14:paraId="2FB53E3D" w14:textId="77777777" w:rsidR="009977B8" w:rsidRDefault="00000000">
      <w:r>
        <w:t>The following architectural principles apply for all KIs in the study:</w:t>
      </w:r>
    </w:p>
    <w:p w14:paraId="572181E6" w14:textId="77777777" w:rsidR="009977B8" w:rsidRDefault="00000000">
      <w:pPr>
        <w:pStyle w:val="B1"/>
        <w:rPr>
          <w:lang w:val="en-US" w:eastAsia="zh-CN"/>
        </w:rPr>
      </w:pPr>
      <w:r>
        <w:t>-</w:t>
      </w:r>
      <w:r>
        <w:tab/>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14:paraId="3B81494B" w14:textId="77777777" w:rsidR="009977B8" w:rsidRDefault="009977B8">
      <w:pPr>
        <w:pStyle w:val="PlainText"/>
        <w:rPr>
          <w:lang w:val="en-US" w:eastAsia="zh-CN"/>
        </w:rPr>
      </w:pPr>
    </w:p>
    <w:p w14:paraId="69E59BEF" w14:textId="77777777" w:rsidR="009977B8" w:rsidRDefault="00000000">
      <w:pPr>
        <w:pStyle w:val="Heading1"/>
        <w:rPr>
          <w:lang w:eastAsia="zh-CN"/>
        </w:rPr>
      </w:pPr>
      <w:bookmarkStart w:id="238" w:name="_Toc15445"/>
      <w:bookmarkStart w:id="239" w:name="_Toc10171"/>
      <w:bookmarkStart w:id="240" w:name="_Toc10501"/>
      <w:bookmarkStart w:id="241" w:name="_Toc29132"/>
      <w:bookmarkStart w:id="242" w:name="_Toc30590"/>
      <w:bookmarkStart w:id="243" w:name="_Toc3144"/>
      <w:bookmarkStart w:id="244" w:name="_Toc23005"/>
      <w:bookmarkStart w:id="245" w:name="_Toc30560"/>
      <w:bookmarkStart w:id="246" w:name="_Toc24977"/>
      <w:bookmarkStart w:id="247" w:name="_Toc168957967"/>
      <w:bookmarkStart w:id="248" w:name="_Toc11490"/>
      <w:bookmarkStart w:id="249" w:name="_Toc19484"/>
      <w:r>
        <w:rPr>
          <w:rFonts w:eastAsia="SimSun" w:hint="eastAsia"/>
          <w:lang w:val="en-US" w:eastAsia="zh-CN"/>
        </w:rPr>
        <w:t>6</w:t>
      </w:r>
      <w:r>
        <w:tab/>
      </w:r>
      <w:r>
        <w:rPr>
          <w:rFonts w:hint="eastAsia"/>
          <w:lang w:eastAsia="zh-CN"/>
        </w:rPr>
        <w:t>Key Issues</w:t>
      </w:r>
      <w:bookmarkEnd w:id="139"/>
      <w:bookmarkEnd w:id="238"/>
      <w:bookmarkEnd w:id="239"/>
      <w:bookmarkEnd w:id="240"/>
      <w:bookmarkEnd w:id="241"/>
      <w:bookmarkEnd w:id="242"/>
      <w:bookmarkEnd w:id="243"/>
      <w:bookmarkEnd w:id="244"/>
      <w:bookmarkEnd w:id="245"/>
      <w:bookmarkEnd w:id="246"/>
      <w:bookmarkEnd w:id="247"/>
      <w:bookmarkEnd w:id="248"/>
      <w:bookmarkEnd w:id="249"/>
    </w:p>
    <w:p w14:paraId="289C09ED" w14:textId="77777777" w:rsidR="009977B8" w:rsidRDefault="00000000">
      <w:pPr>
        <w:pStyle w:val="Heading2"/>
        <w:rPr>
          <w:lang w:val="en-US" w:eastAsia="zh-CN"/>
        </w:rPr>
      </w:pPr>
      <w:bookmarkStart w:id="250" w:name="_Toc8221708"/>
      <w:bookmarkStart w:id="251" w:name="_Toc1391"/>
      <w:bookmarkStart w:id="252" w:name="_Toc16076"/>
      <w:bookmarkStart w:id="253" w:name="_Toc1411"/>
      <w:bookmarkStart w:id="254" w:name="_Toc25866"/>
      <w:bookmarkStart w:id="255" w:name="_Toc5667"/>
      <w:bookmarkStart w:id="256" w:name="_Toc19793"/>
      <w:bookmarkStart w:id="257" w:name="_Toc24723"/>
      <w:bookmarkStart w:id="258" w:name="_Toc8857"/>
      <w:bookmarkStart w:id="259" w:name="_Toc20052"/>
      <w:bookmarkStart w:id="260" w:name="_Toc23424"/>
      <w:bookmarkStart w:id="261" w:name="_Toc168957968"/>
      <w:bookmarkStart w:id="262" w:name="_Toc23642"/>
      <w:r>
        <w:rPr>
          <w:rFonts w:eastAsia="SimSun" w:hint="eastAsia"/>
          <w:lang w:val="en-US" w:eastAsia="zh-CN"/>
        </w:rPr>
        <w:t>6</w:t>
      </w:r>
      <w:r>
        <w:rPr>
          <w:lang w:val="en-US"/>
        </w:rPr>
        <w:t>.1</w:t>
      </w:r>
      <w:r>
        <w:rPr>
          <w:lang w:val="en-US"/>
        </w:rPr>
        <w:tab/>
      </w:r>
      <w:bookmarkEnd w:id="250"/>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251"/>
      <w:bookmarkEnd w:id="252"/>
      <w:bookmarkEnd w:id="253"/>
      <w:bookmarkEnd w:id="254"/>
      <w:bookmarkEnd w:id="255"/>
      <w:bookmarkEnd w:id="256"/>
      <w:bookmarkEnd w:id="257"/>
      <w:bookmarkEnd w:id="258"/>
      <w:bookmarkEnd w:id="259"/>
      <w:bookmarkEnd w:id="260"/>
      <w:bookmarkEnd w:id="261"/>
      <w:bookmarkEnd w:id="262"/>
    </w:p>
    <w:p w14:paraId="0535845F" w14:textId="77777777" w:rsidR="009977B8" w:rsidRDefault="00000000">
      <w:pPr>
        <w:pStyle w:val="Heading3"/>
      </w:pPr>
      <w:bookmarkStart w:id="263" w:name="_Toc25025"/>
      <w:bookmarkStart w:id="264" w:name="_Toc8221709"/>
      <w:bookmarkStart w:id="265" w:name="_Toc168957969"/>
      <w:bookmarkStart w:id="266" w:name="_Toc27540"/>
      <w:bookmarkStart w:id="267" w:name="_Toc3051"/>
      <w:bookmarkStart w:id="268" w:name="_Toc26458"/>
      <w:bookmarkStart w:id="269" w:name="_Toc31871"/>
      <w:bookmarkStart w:id="270" w:name="_Toc8017"/>
      <w:bookmarkStart w:id="271" w:name="_Toc27011"/>
      <w:bookmarkStart w:id="272" w:name="_Toc29649"/>
      <w:bookmarkStart w:id="273" w:name="_Toc6327898"/>
      <w:bookmarkStart w:id="274" w:name="_Toc5709"/>
      <w:bookmarkStart w:id="275" w:name="_Toc9477"/>
      <w:bookmarkStart w:id="276" w:name="_Toc9274"/>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123D79F" w14:textId="77777777" w:rsidR="009977B8" w:rsidRDefault="00000000">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eastAsia="SimSun" w:hint="eastAsia"/>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eastAsia="SimSun" w:hint="eastAsia"/>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14:paraId="0713E7ED" w14:textId="77777777" w:rsidR="009977B8" w:rsidRDefault="00000000">
      <w:r>
        <w:t xml:space="preserve">In </w:t>
      </w:r>
      <w:r>
        <w:rPr>
          <w:rFonts w:eastAsia="SimSun" w:hint="eastAsia"/>
          <w:lang w:val="en-US" w:eastAsia="zh-CN"/>
        </w:rPr>
        <w:t>3GPP</w:t>
      </w:r>
      <w:r>
        <w:t> TS 23.228 [</w:t>
      </w:r>
      <w:r>
        <w:rPr>
          <w:rFonts w:eastAsia="SimSun" w:hint="eastAsia"/>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14:paraId="21B517A3" w14:textId="77777777" w:rsidR="009977B8" w:rsidRDefault="00000000">
      <w:pPr>
        <w:pStyle w:val="B1"/>
        <w:overflowPunct w:val="0"/>
        <w:autoSpaceDE w:val="0"/>
        <w:autoSpaceDN w:val="0"/>
        <w:adjustRightInd w:val="0"/>
        <w:textAlignment w:val="baseline"/>
        <w:rPr>
          <w:lang w:eastAsia="zh-CN"/>
        </w:rPr>
      </w:pPr>
      <w:r>
        <w:rPr>
          <w:lang w:eastAsia="zh-CN"/>
        </w:rPr>
        <w:t>-</w:t>
      </w:r>
      <w:r>
        <w:rPr>
          <w:lang w:eastAsia="zh-CN"/>
        </w:rPr>
        <w:tab/>
        <w:t>Take the Contact Center as an example, the Contact Center can establish a call based on eMMTel service;</w:t>
      </w:r>
    </w:p>
    <w:p w14:paraId="3B5885F5" w14:textId="77777777" w:rsidR="009977B8" w:rsidRDefault="00000000">
      <w:pPr>
        <w:pStyle w:val="B1"/>
        <w:overflowPunct w:val="0"/>
        <w:autoSpaceDE w:val="0"/>
        <w:autoSpaceDN w:val="0"/>
        <w:adjustRightInd w:val="0"/>
        <w:textAlignment w:val="baseline"/>
        <w:rPr>
          <w:lang w:eastAsia="zh-CN"/>
        </w:rPr>
      </w:pPr>
      <w:r>
        <w:rPr>
          <w:lang w:eastAsia="zh-CN"/>
        </w:rPr>
        <w:lastRenderedPageBreak/>
        <w:t>-</w:t>
      </w:r>
      <w:r>
        <w:rPr>
          <w:lang w:eastAsia="zh-CN"/>
        </w:rPr>
        <w:tab/>
        <w:t xml:space="preserve">The customer </w:t>
      </w:r>
      <w:r>
        <w:rPr>
          <w:rFonts w:hint="eastAsia"/>
          <w:lang w:eastAsia="zh-CN"/>
        </w:rPr>
        <w:t>has</w:t>
      </w:r>
      <w:r>
        <w:rPr>
          <w:lang w:eastAsia="zh-CN"/>
        </w:rPr>
        <w:t xml:space="preserve"> established a call without Data Channel based on eMMTel service, during the call, Contact Center needs to use Data Channel capabilities, then the Contact Center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14:paraId="4E17D541" w14:textId="77777777" w:rsidR="009977B8" w:rsidRDefault="00000000">
      <w:pPr>
        <w:rPr>
          <w:lang w:val="en-US" w:eastAsia="zh-CN"/>
        </w:rPr>
      </w:pPr>
      <w:r>
        <w:rPr>
          <w:rFonts w:hint="eastAsia"/>
          <w:lang w:val="en-US" w:eastAsia="zh-CN"/>
        </w:rPr>
        <w:t>The requirements for</w:t>
      </w:r>
      <w:r>
        <w:rPr>
          <w:rFonts w:hint="eastAsia"/>
          <w:lang w:eastAsia="zh-CN"/>
        </w:rPr>
        <w:t xml:space="preserve"> the </w:t>
      </w:r>
      <w:r>
        <w:rPr>
          <w:lang w:eastAsia="zh-CN"/>
        </w:rPr>
        <w:t>application calling service</w:t>
      </w:r>
      <w:r>
        <w:rPr>
          <w:rFonts w:hint="eastAsia"/>
          <w:lang w:eastAsia="zh-CN"/>
        </w:rPr>
        <w:t xml:space="preserve"> may inclu</w:t>
      </w:r>
      <w:r>
        <w:rPr>
          <w:rFonts w:hint="eastAsia"/>
          <w:lang w:val="en-US" w:eastAsia="zh-CN"/>
        </w:rPr>
        <w:t>de but not limited to:</w:t>
      </w:r>
    </w:p>
    <w:p w14:paraId="035D02DF" w14:textId="77777777" w:rsidR="009977B8" w:rsidRDefault="00000000">
      <w:pPr>
        <w:pStyle w:val="B1"/>
      </w:pPr>
      <w:r>
        <w:t>-</w:t>
      </w:r>
      <w:r>
        <w:tab/>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14:paraId="2243D9D7" w14:textId="77777777" w:rsidR="009977B8" w:rsidRDefault="00000000">
      <w:r>
        <w:t>So, the Key Issue is to study the application calling service enhanced including:</w:t>
      </w:r>
    </w:p>
    <w:p w14:paraId="2008C2C2" w14:textId="77777777" w:rsidR="009977B8" w:rsidRDefault="00000000">
      <w:pPr>
        <w:pStyle w:val="B1"/>
        <w:overflowPunct w:val="0"/>
        <w:autoSpaceDE w:val="0"/>
        <w:autoSpaceDN w:val="0"/>
        <w:adjustRightInd w:val="0"/>
        <w:textAlignment w:val="baseline"/>
      </w:pPr>
      <w:r>
        <w:rPr>
          <w:lang w:eastAsia="zh-CN"/>
        </w:rPr>
        <w:t>-</w:t>
      </w:r>
      <w:r>
        <w:rPr>
          <w:lang w:eastAsia="zh-CN"/>
        </w:rPr>
        <w:tab/>
        <w:t>Identify whether and</w:t>
      </w:r>
      <w:r>
        <w:t xml:space="preserve"> how to provide API based Call control capabilities utilizing architecture and procedure provide by IMS subsystem.</w:t>
      </w:r>
    </w:p>
    <w:p w14:paraId="0B24420E" w14:textId="77777777" w:rsidR="009977B8" w:rsidRDefault="00000000">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14:paraId="0906C1B2" w14:textId="77777777" w:rsidR="009977B8"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14:paraId="63417C64" w14:textId="77777777" w:rsidR="009977B8" w:rsidRDefault="00000000">
      <w:pPr>
        <w:pStyle w:val="B20"/>
      </w:pPr>
      <w:r>
        <w:rPr>
          <w:rFonts w:hint="eastAsia"/>
        </w:rPr>
        <w:t>-</w:t>
      </w:r>
      <w:r>
        <w:rPr>
          <w:rFonts w:hint="eastAsia"/>
        </w:rPr>
        <w:tab/>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14:paraId="624DE10B" w14:textId="77777777" w:rsidR="009977B8" w:rsidRDefault="00000000">
      <w:pPr>
        <w:rPr>
          <w:lang w:val="en-US" w:eastAsia="zh-CN"/>
        </w:rPr>
      </w:pPr>
      <w:r>
        <w:rPr>
          <w:lang w:val="en-US" w:eastAsia="zh-CN"/>
        </w:rPr>
        <w:t>The above work tasks are related to study on framework for exposure of IMS capabilities and services.</w:t>
      </w:r>
    </w:p>
    <w:p w14:paraId="60BF3F3B" w14:textId="77777777" w:rsidR="009977B8" w:rsidRDefault="00000000">
      <w:pPr>
        <w:pStyle w:val="NO"/>
        <w:rPr>
          <w:lang w:eastAsia="zh-CN"/>
        </w:rPr>
      </w:pPr>
      <w:r>
        <w:rPr>
          <w:lang w:val="en-US" w:eastAsia="zh-CN"/>
        </w:rPr>
        <w:t>NOTE:</w:t>
      </w:r>
      <w:r>
        <w:rPr>
          <w:lang w:val="en-US" w:eastAsia="zh-CN"/>
        </w:rPr>
        <w:tab/>
        <w:t>Coordination with SA2 is required on API exposure aspects of eMMTel service architecture.</w:t>
      </w:r>
    </w:p>
    <w:p w14:paraId="23E9AB47" w14:textId="77777777" w:rsidR="009977B8" w:rsidRDefault="00000000">
      <w:pPr>
        <w:pStyle w:val="Heading2"/>
        <w:rPr>
          <w:lang w:val="en-US" w:eastAsia="zh-CN"/>
        </w:rPr>
      </w:pPr>
      <w:bookmarkStart w:id="277" w:name="_Toc11344"/>
      <w:bookmarkStart w:id="278" w:name="_Toc168957970"/>
      <w:bookmarkStart w:id="279" w:name="_Toc725"/>
      <w:bookmarkStart w:id="280" w:name="_Toc21538"/>
      <w:bookmarkStart w:id="281" w:name="_Toc32610"/>
      <w:bookmarkStart w:id="282" w:name="_Toc4086"/>
      <w:bookmarkStart w:id="283" w:name="_Toc24694"/>
      <w:bookmarkStart w:id="284" w:name="_Toc25707"/>
      <w:bookmarkStart w:id="285" w:name="_Toc31779"/>
      <w:bookmarkStart w:id="286" w:name="_Toc7103"/>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bookmarkEnd w:id="277"/>
      <w:bookmarkEnd w:id="278"/>
      <w:bookmarkEnd w:id="279"/>
      <w:bookmarkEnd w:id="280"/>
      <w:bookmarkEnd w:id="281"/>
      <w:bookmarkEnd w:id="282"/>
      <w:bookmarkEnd w:id="283"/>
      <w:bookmarkEnd w:id="284"/>
      <w:bookmarkEnd w:id="285"/>
      <w:bookmarkEnd w:id="286"/>
    </w:p>
    <w:p w14:paraId="565C8B66" w14:textId="77777777" w:rsidR="009977B8" w:rsidRDefault="00000000">
      <w:pPr>
        <w:pStyle w:val="Heading3"/>
      </w:pPr>
      <w:bookmarkStart w:id="287" w:name="_Toc9520"/>
      <w:bookmarkStart w:id="288" w:name="_Toc13508"/>
      <w:bookmarkStart w:id="289" w:name="_Toc11637"/>
      <w:bookmarkStart w:id="290" w:name="_Toc27037"/>
      <w:bookmarkStart w:id="291" w:name="_Toc5474"/>
      <w:bookmarkStart w:id="292" w:name="_Toc168957971"/>
      <w:bookmarkStart w:id="293" w:name="_Toc23333"/>
      <w:bookmarkStart w:id="294" w:name="_Toc24513"/>
      <w:bookmarkStart w:id="295" w:name="_Toc3793"/>
      <w:bookmarkStart w:id="296" w:name="_Toc23797"/>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287"/>
      <w:bookmarkEnd w:id="288"/>
      <w:bookmarkEnd w:id="289"/>
      <w:bookmarkEnd w:id="290"/>
      <w:bookmarkEnd w:id="291"/>
      <w:bookmarkEnd w:id="292"/>
      <w:bookmarkEnd w:id="293"/>
      <w:bookmarkEnd w:id="294"/>
      <w:bookmarkEnd w:id="295"/>
      <w:bookmarkEnd w:id="296"/>
    </w:p>
    <w:p w14:paraId="375CA245" w14:textId="77777777" w:rsidR="009977B8" w:rsidRDefault="00000000">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14:paraId="77C9FF37" w14:textId="77777777" w:rsidR="009977B8" w:rsidRDefault="00000000">
      <w:pPr>
        <w:rPr>
          <w:lang w:val="en-US" w:eastAsia="zh-CN"/>
        </w:rPr>
      </w:pPr>
      <w:r>
        <w:rPr>
          <w:rFonts w:hint="eastAsia"/>
          <w:lang w:val="en-US" w:eastAsia="zh-CN"/>
        </w:rPr>
        <w:t xml:space="preserve">In additional, the downloading and processing of data channel application is </w:t>
      </w:r>
      <w:r>
        <w:rPr>
          <w:lang w:eastAsia="zh-CN"/>
        </w:rPr>
        <w:t>associated with an IMS audio/video sessio</w:t>
      </w:r>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14:paraId="1B50CC21" w14:textId="77777777" w:rsidR="009977B8" w:rsidRDefault="00000000">
      <w:pPr>
        <w:rPr>
          <w:lang w:val="en-US" w:eastAsia="zh-CN"/>
        </w:rPr>
      </w:pPr>
      <w:r>
        <w:rPr>
          <w:lang w:val="en-US" w:eastAsia="zh-CN"/>
        </w:rPr>
        <w:t xml:space="preserve">Besides as </w:t>
      </w:r>
      <w:r>
        <w:rPr>
          <w:rFonts w:hint="eastAsia"/>
          <w:lang w:val="en-US" w:eastAsia="zh-CN"/>
        </w:rPr>
        <w:t xml:space="preserve">described in </w:t>
      </w:r>
      <w:r>
        <w:rPr>
          <w:rFonts w:eastAsia="SimSun" w:hint="eastAsia"/>
          <w:lang w:val="en-US" w:eastAsia="zh-CN"/>
        </w:rPr>
        <w:t>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then UE can select DC Application(s) from the list and download them. For some call cases, dedicated DC Application(s) are expected to be included in the DC Application list with proper sequence based on the policy of service provider and MNO (e.g. based on dialled number, location, time, etc.). For example, during the call from UE to call center of customer service, the DC application of the call center is proposed to be offered to UE at the beginning of list and launched in the UE automatically to facilitate user experiences.</w:t>
      </w:r>
    </w:p>
    <w:p w14:paraId="05B3DE3E" w14:textId="77777777" w:rsidR="009977B8" w:rsidRDefault="00000000">
      <w:pPr>
        <w:rPr>
          <w:lang w:val="en-US" w:eastAsia="zh-CN"/>
        </w:rPr>
      </w:pPr>
      <w:r>
        <w:rPr>
          <w:rFonts w:hint="eastAsia"/>
          <w:lang w:val="en-US" w:eastAsia="zh-CN"/>
        </w:rPr>
        <w:t xml:space="preserve">The requirements for the data channel application may include but not limited to: </w:t>
      </w:r>
    </w:p>
    <w:p w14:paraId="6061923D" w14:textId="77777777" w:rsidR="009977B8" w:rsidRDefault="00000000">
      <w:pPr>
        <w:pStyle w:val="B1"/>
        <w:rPr>
          <w:lang w:val="en-US" w:eastAsia="zh-CN"/>
        </w:rPr>
      </w:pPr>
      <w:r>
        <w:rPr>
          <w:rFonts w:hint="eastAsia"/>
          <w:lang w:val="en-US" w:eastAsia="zh-CN"/>
        </w:rPr>
        <w:t>1.</w:t>
      </w:r>
      <w:r>
        <w:rPr>
          <w:rFonts w:hint="eastAsia"/>
          <w:lang w:val="en-US" w:eastAsia="zh-CN"/>
        </w:rPr>
        <w:tab/>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14:paraId="1A342453" w14:textId="77777777" w:rsidR="009977B8" w:rsidRDefault="00000000">
      <w:pPr>
        <w:pStyle w:val="B1"/>
        <w:rPr>
          <w:lang w:val="en-US" w:eastAsia="zh-CN"/>
        </w:rPr>
      </w:pPr>
      <w:r>
        <w:rPr>
          <w:rFonts w:hint="eastAsia"/>
          <w:lang w:val="en-US" w:eastAsia="zh-CN"/>
        </w:rPr>
        <w:t>2.</w:t>
      </w:r>
      <w:r>
        <w:rPr>
          <w:rFonts w:hint="eastAsia"/>
          <w:lang w:val="en-US" w:eastAsia="zh-CN"/>
        </w:rPr>
        <w:tab/>
        <w:t>whether download and launched to the UE automatically;</w:t>
      </w:r>
    </w:p>
    <w:p w14:paraId="5D6248C9" w14:textId="77777777" w:rsidR="009977B8" w:rsidRDefault="00000000">
      <w:pPr>
        <w:pStyle w:val="B1"/>
        <w:rPr>
          <w:lang w:val="en-US" w:eastAsia="zh-CN"/>
        </w:rPr>
      </w:pPr>
      <w:r>
        <w:rPr>
          <w:rFonts w:hint="eastAsia"/>
          <w:lang w:val="en-US" w:eastAsia="zh-CN"/>
        </w:rPr>
        <w:t>3.</w:t>
      </w:r>
      <w:r>
        <w:rPr>
          <w:rFonts w:hint="eastAsia"/>
          <w:lang w:val="en-US" w:eastAsia="zh-CN"/>
        </w:rPr>
        <w:tab/>
        <w:t>whether loaded to the native dialler automatically; and</w:t>
      </w:r>
    </w:p>
    <w:p w14:paraId="1E8F2F8C" w14:textId="77777777" w:rsidR="009977B8" w:rsidRDefault="00000000">
      <w:pPr>
        <w:pStyle w:val="B1"/>
        <w:rPr>
          <w:lang w:val="en-US" w:eastAsia="zh-CN"/>
        </w:rPr>
      </w:pPr>
      <w:r>
        <w:rPr>
          <w:lang w:val="en-US" w:eastAsia="zh-CN"/>
        </w:rPr>
        <w:t>4.  what should be included in the DC Application list.</w:t>
      </w:r>
    </w:p>
    <w:p w14:paraId="761FD03E" w14:textId="77777777" w:rsidR="009977B8" w:rsidRDefault="00000000">
      <w:pPr>
        <w:rPr>
          <w:lang w:val="en-US" w:eastAsia="zh-CN"/>
        </w:rPr>
      </w:pPr>
      <w:r>
        <w:rPr>
          <w:rFonts w:eastAsia="SimSun" w:hint="eastAsia"/>
          <w:lang w:val="en-US" w:eastAsia="zh-CN"/>
        </w:rPr>
        <w:lastRenderedPageBreak/>
        <w:t xml:space="preserve">Based on the architecture and procedures specified in 3GPP TS 23.228 [3], </w:t>
      </w:r>
      <w:r>
        <w:t>data channel applications (</w:t>
      </w:r>
      <w:r>
        <w:rPr>
          <w:rFonts w:eastAsia="SimSun" w:hint="eastAsia"/>
          <w:lang w:val="en-US" w:eastAsia="zh-CN"/>
        </w:rPr>
        <w:t xml:space="preserve">via </w:t>
      </w:r>
      <w:r>
        <w:t>bootstrap</w:t>
      </w:r>
      <w:r>
        <w:rPr>
          <w:rFonts w:eastAsia="SimSun" w:hint="eastAsia"/>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r>
        <w:rPr>
          <w:rFonts w:hint="eastAsia"/>
          <w:lang w:val="en-US" w:eastAsia="zh-CN"/>
        </w:rPr>
        <w:t>ing</w:t>
      </w:r>
      <w:r>
        <w:rPr>
          <w:rFonts w:hint="eastAsia"/>
        </w:rPr>
        <w:t xml:space="preserve"> data channel application</w:t>
      </w:r>
      <w:r>
        <w:rPr>
          <w:rFonts w:hint="eastAsia"/>
          <w:lang w:val="en-US" w:eastAsia="zh-CN"/>
        </w:rPr>
        <w:t xml:space="preserve"> to UE may also be 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14:paraId="3D84D82E" w14:textId="77777777" w:rsidR="009977B8" w:rsidRDefault="00000000">
      <w:pPr>
        <w:rPr>
          <w:lang w:val="en-US" w:eastAsia="zh-CN"/>
        </w:rPr>
      </w:pPr>
      <w:r>
        <w:rPr>
          <w:lang w:val="en-US" w:eastAsia="zh-CN"/>
        </w:rPr>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14:paraId="2C6627B7" w14:textId="77777777" w:rsidR="009977B8" w:rsidRDefault="00000000">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14:paraId="660E6A80" w14:textId="77777777" w:rsidR="009977B8" w:rsidRDefault="00000000">
      <w:pPr>
        <w:pStyle w:val="B1"/>
      </w:pPr>
      <w:r>
        <w:rPr>
          <w:rFonts w:hint="eastAsia"/>
          <w:lang w:val="en-US" w:eastAsia="zh-CN"/>
        </w:rPr>
        <w:t>1.</w:t>
      </w:r>
      <w:r>
        <w:rPr>
          <w:rFonts w:hint="eastAsia"/>
          <w:lang w:val="en-US" w:eastAsia="zh-CN"/>
        </w:rPr>
        <w:tab/>
        <w:t>The application layer should support to provide the capability of indicating how to handle the downloading and processing of a specific data channel application on UE based on the service requirement of the specific data channel application and MNO.</w:t>
      </w:r>
    </w:p>
    <w:p w14:paraId="5218943B" w14:textId="77777777" w:rsidR="009977B8" w:rsidRDefault="00000000">
      <w:pPr>
        <w:pStyle w:val="B1"/>
      </w:pPr>
      <w:r>
        <w:rPr>
          <w:rFonts w:hint="eastAsia"/>
          <w:lang w:val="en-US" w:eastAsia="zh-CN"/>
        </w:rPr>
        <w:t>2.</w:t>
      </w:r>
      <w:r>
        <w:rPr>
          <w:rFonts w:hint="eastAsia"/>
          <w:lang w:val="en-US" w:eastAsia="zh-CN"/>
        </w:rPr>
        <w:tab/>
        <w:t xml:space="preserve">The application layer should support to provide and control the capability to data channel application provider to set this indicator.  </w:t>
      </w:r>
    </w:p>
    <w:p w14:paraId="13FB6C36" w14:textId="77777777" w:rsidR="009977B8" w:rsidRDefault="00000000">
      <w:pPr>
        <w:pStyle w:val="Heading2"/>
        <w:rPr>
          <w:lang w:val="en-US" w:eastAsia="zh-CN"/>
        </w:rPr>
      </w:pPr>
      <w:bookmarkStart w:id="297" w:name="_Toc2580"/>
      <w:bookmarkStart w:id="298" w:name="_Toc29520"/>
      <w:bookmarkStart w:id="299" w:name="_Toc22684"/>
      <w:bookmarkStart w:id="300" w:name="_Toc168957972"/>
      <w:bookmarkStart w:id="301" w:name="_Toc11258"/>
      <w:bookmarkStart w:id="302" w:name="_Toc31405"/>
      <w:bookmarkStart w:id="303" w:name="_Toc4371"/>
      <w:bookmarkStart w:id="304" w:name="_Toc8608"/>
      <w:bookmarkStart w:id="305" w:name="_Toc8819"/>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bookmarkEnd w:id="297"/>
      <w:bookmarkEnd w:id="298"/>
      <w:bookmarkEnd w:id="299"/>
      <w:bookmarkEnd w:id="300"/>
      <w:bookmarkEnd w:id="301"/>
      <w:bookmarkEnd w:id="302"/>
      <w:bookmarkEnd w:id="303"/>
      <w:bookmarkEnd w:id="304"/>
      <w:bookmarkEnd w:id="305"/>
    </w:p>
    <w:p w14:paraId="2F72FFC0" w14:textId="77777777" w:rsidR="009977B8" w:rsidRDefault="00000000">
      <w:pPr>
        <w:pStyle w:val="Heading3"/>
      </w:pPr>
      <w:bookmarkStart w:id="306" w:name="_Toc22063"/>
      <w:bookmarkStart w:id="307" w:name="_Toc15842"/>
      <w:bookmarkStart w:id="308" w:name="_Toc29737"/>
      <w:bookmarkStart w:id="309" w:name="_Toc24075"/>
      <w:bookmarkStart w:id="310" w:name="_Toc168957973"/>
      <w:bookmarkStart w:id="311" w:name="_Toc6186"/>
      <w:bookmarkStart w:id="312" w:name="_Toc1516"/>
      <w:bookmarkStart w:id="313" w:name="_Toc4060"/>
      <w:bookmarkStart w:id="314" w:name="_Toc30026"/>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306"/>
      <w:bookmarkEnd w:id="307"/>
      <w:bookmarkEnd w:id="308"/>
      <w:bookmarkEnd w:id="309"/>
      <w:bookmarkEnd w:id="310"/>
      <w:bookmarkEnd w:id="311"/>
      <w:bookmarkEnd w:id="312"/>
      <w:bookmarkEnd w:id="313"/>
      <w:bookmarkEnd w:id="314"/>
    </w:p>
    <w:p w14:paraId="69CA4210" w14:textId="77777777" w:rsidR="009977B8" w:rsidRDefault="00000000">
      <w:pPr>
        <w:rPr>
          <w:rFonts w:eastAsia="SimSun"/>
          <w:lang w:val="en-US" w:eastAsia="zh-CN"/>
        </w:rPr>
      </w:pPr>
      <w:r>
        <w:t>The</w:t>
      </w:r>
      <w:r>
        <w:rPr>
          <w:rFonts w:eastAsia="SimSun" w:hint="eastAsia"/>
          <w:lang w:val="en-US" w:eastAsia="zh-CN"/>
        </w:rPr>
        <w:t xml:space="preserve"> architecture and</w:t>
      </w:r>
      <w:r>
        <w:t xml:space="preserve"> workflow </w:t>
      </w:r>
      <w:r>
        <w:rPr>
          <w:rFonts w:eastAsia="SimSun" w:hint="eastAsia"/>
          <w:lang w:val="en-US" w:eastAsia="zh-CN"/>
        </w:rPr>
        <w:t>of supporting Data Channel services in IMS are specified in the 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DC Application Server is introduced in the architecture and it is used to handle the application logic of DC applications transferred in the Data Channel, i.e. DC Application Server is not related to a 3</w:t>
      </w:r>
      <w:r>
        <w:rPr>
          <w:rFonts w:eastAsia="SimSun" w:hint="eastAsia"/>
          <w:vertAlign w:val="superscript"/>
          <w:lang w:val="en-US" w:eastAsia="zh-CN"/>
        </w:rPr>
        <w:t>rd</w:t>
      </w:r>
      <w:r>
        <w:rPr>
          <w:rFonts w:eastAsia="SimSun" w:hint="eastAsia"/>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xml:space="preserve"> and it is a main use case of the eMMTel Enabler. In this use case, the eMMTel Enabler re-use the architecture and procedures specified by SA2 and provides capability to a 3</w:t>
      </w:r>
      <w:r>
        <w:rPr>
          <w:rFonts w:eastAsia="SimSun" w:hint="eastAsia"/>
          <w:vertAlign w:val="superscript"/>
          <w:lang w:val="en-US" w:eastAsia="zh-CN"/>
        </w:rPr>
        <w:t>rd</w:t>
      </w:r>
      <w:r>
        <w:rPr>
          <w:rFonts w:eastAsia="SimSun" w:hint="eastAsia"/>
          <w:lang w:val="en-US" w:eastAsia="zh-CN"/>
        </w:rPr>
        <w:t xml:space="preserve"> party user</w:t>
      </w:r>
      <w:r>
        <w:rPr>
          <w:rFonts w:hint="eastAsia"/>
          <w:lang w:val="en-US" w:eastAsia="zh-CN"/>
        </w:rPr>
        <w:t xml:space="preserve"> without IMS capability</w:t>
      </w:r>
      <w:r>
        <w:rPr>
          <w:rFonts w:eastAsia="SimSun" w:hint="eastAsia"/>
          <w:lang w:val="en-US" w:eastAsia="zh-CN"/>
        </w:rPr>
        <w:t xml:space="preserve"> to </w:t>
      </w:r>
      <w:r>
        <w:rPr>
          <w:rFonts w:hint="eastAsia"/>
          <w:lang w:val="en-US" w:eastAsia="zh-CN"/>
        </w:rPr>
        <w:t xml:space="preserve">initiate, terminate and update, etc, an </w:t>
      </w:r>
      <w:r>
        <w:rPr>
          <w:rFonts w:eastAsia="SimSun" w:hint="eastAsia"/>
          <w:lang w:val="en-US" w:eastAsia="zh-CN"/>
        </w:rPr>
        <w:t xml:space="preserve">eMMTel call. </w:t>
      </w:r>
    </w:p>
    <w:p w14:paraId="0F554D70" w14:textId="77777777" w:rsidR="009977B8"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14:paraId="56886B32" w14:textId="77777777" w:rsidR="009977B8" w:rsidRDefault="00000000">
      <w:pPr>
        <w:pStyle w:val="B1"/>
        <w:rPr>
          <w:lang w:val="en-US" w:eastAsia="zh-CN"/>
        </w:rPr>
      </w:pPr>
      <w:r>
        <w:rPr>
          <w:rFonts w:hint="eastAsia"/>
          <w:lang w:val="en-US" w:eastAsia="zh-CN"/>
        </w:rPr>
        <w:t>1.</w:t>
      </w:r>
      <w:r>
        <w:rPr>
          <w:rFonts w:hint="eastAsia"/>
          <w:lang w:val="en-US" w:eastAsia="zh-CN"/>
        </w:rPr>
        <w:tab/>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4A854F21" w14:textId="77777777" w:rsidR="009977B8" w:rsidRDefault="00000000">
      <w:pPr>
        <w:pStyle w:val="B1"/>
        <w:rPr>
          <w:lang w:val="en-US"/>
        </w:rPr>
      </w:pPr>
      <w:r>
        <w:rPr>
          <w:rFonts w:hint="eastAsia"/>
          <w:lang w:val="en-US" w:eastAsia="zh-CN"/>
        </w:rPr>
        <w:t>2.</w:t>
      </w:r>
      <w:r>
        <w:rPr>
          <w:rFonts w:hint="eastAsia"/>
          <w:lang w:val="en-US" w:eastAsia="zh-CN"/>
        </w:rPr>
        <w:tab/>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 the </w:t>
      </w:r>
      <w:r>
        <w:rPr>
          <w:rFonts w:eastAsia="SimSun" w:hint="eastAsia"/>
          <w:lang w:val="en-US" w:eastAsia="zh-CN"/>
        </w:rPr>
        <w:t>eMMTel call with an application with IMS capability</w:t>
      </w:r>
      <w:r>
        <w:rPr>
          <w:rFonts w:hint="eastAsia"/>
          <w:lang w:val="en-US" w:eastAsia="zh-CN"/>
        </w:rPr>
        <w:t>.</w:t>
      </w:r>
    </w:p>
    <w:p w14:paraId="77398964" w14:textId="77777777" w:rsidR="009977B8" w:rsidRDefault="00000000">
      <w:pPr>
        <w:pStyle w:val="Heading2"/>
        <w:rPr>
          <w:lang w:val="en-US" w:eastAsia="zh-CN"/>
        </w:rPr>
      </w:pPr>
      <w:bookmarkStart w:id="315" w:name="_Toc6039"/>
      <w:bookmarkStart w:id="316" w:name="_Toc6106"/>
      <w:bookmarkStart w:id="317" w:name="_Toc23315"/>
      <w:bookmarkStart w:id="318" w:name="_Toc9196"/>
      <w:bookmarkStart w:id="319" w:name="_Toc168957974"/>
      <w:bookmarkStart w:id="320" w:name="_Toc23972"/>
      <w:bookmarkStart w:id="321" w:name="_Toc26616"/>
      <w:bookmarkStart w:id="322" w:name="_Toc31647"/>
      <w:bookmarkStart w:id="323" w:name="_Toc5828"/>
      <w:r>
        <w:rPr>
          <w:rFonts w:eastAsia="SimSun" w:hint="eastAsia"/>
          <w:lang w:val="en-US" w:eastAsia="zh-CN"/>
        </w:rPr>
        <w:t>6.4</w:t>
      </w:r>
      <w:r>
        <w:rPr>
          <w:rFonts w:eastAsia="SimSun" w:hint="eastAsia"/>
          <w:lang w:val="en-US" w:eastAsia="zh-CN"/>
        </w:rPr>
        <w:tab/>
        <w:t>Key Issue #4:support of providing application layer caller information to callee</w:t>
      </w:r>
      <w:bookmarkEnd w:id="315"/>
      <w:bookmarkEnd w:id="316"/>
      <w:bookmarkEnd w:id="317"/>
      <w:bookmarkEnd w:id="318"/>
      <w:bookmarkEnd w:id="319"/>
      <w:bookmarkEnd w:id="320"/>
      <w:bookmarkEnd w:id="321"/>
      <w:bookmarkEnd w:id="322"/>
      <w:bookmarkEnd w:id="323"/>
    </w:p>
    <w:p w14:paraId="7558AA73" w14:textId="77777777" w:rsidR="009977B8" w:rsidRDefault="00000000">
      <w:pPr>
        <w:pStyle w:val="Heading3"/>
      </w:pPr>
      <w:bookmarkStart w:id="324" w:name="_Toc26532"/>
      <w:bookmarkStart w:id="325" w:name="_Toc168957975"/>
      <w:bookmarkStart w:id="326" w:name="_Toc19921"/>
      <w:bookmarkStart w:id="327" w:name="_Toc21577"/>
      <w:bookmarkStart w:id="328" w:name="_Toc872"/>
      <w:bookmarkStart w:id="329" w:name="_Toc22947"/>
      <w:bookmarkStart w:id="330" w:name="_Toc16987"/>
      <w:bookmarkStart w:id="331" w:name="_Toc21917"/>
      <w:bookmarkStart w:id="332" w:name="_Toc6279"/>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324"/>
      <w:bookmarkEnd w:id="325"/>
      <w:bookmarkEnd w:id="326"/>
      <w:bookmarkEnd w:id="327"/>
      <w:bookmarkEnd w:id="328"/>
      <w:bookmarkEnd w:id="329"/>
      <w:bookmarkEnd w:id="330"/>
      <w:bookmarkEnd w:id="331"/>
      <w:bookmarkEnd w:id="332"/>
    </w:p>
    <w:p w14:paraId="658FF7FC" w14:textId="77777777" w:rsidR="009977B8" w:rsidRDefault="00000000">
      <w:pPr>
        <w:rPr>
          <w:rFonts w:eastAsia="SimSun"/>
          <w:szCs w:val="24"/>
          <w:lang w:val="en-US" w:eastAsia="zh-CN"/>
        </w:rPr>
      </w:pPr>
      <w:r>
        <w:t>There are several primary business functions that organizations use MMTEL services for, including internal communication</w:t>
      </w:r>
      <w:r>
        <w:rPr>
          <w:rFonts w:eastAsia="SimSun" w:hint="eastAsia"/>
          <w:lang w:val="en-US" w:eastAsia="zh-CN"/>
        </w:rPr>
        <w:t xml:space="preserve"> in a </w:t>
      </w:r>
      <w:r>
        <w:rPr>
          <w:rFonts w:eastAsia="SimSun" w:hint="eastAsia"/>
          <w:szCs w:val="24"/>
          <w:lang w:val="en-US" w:eastAsia="zh-CN"/>
        </w:rPr>
        <w:t>organization</w:t>
      </w:r>
      <w:r>
        <w:t>, talking with prospects (sales call), contacting current customers and clients, customer support, and contact centre (or call centre) activities.</w:t>
      </w:r>
      <w:r>
        <w:rPr>
          <w:rFonts w:eastAsia="SimSun" w:hint="eastAsia"/>
          <w:lang w:val="en-US" w:eastAsia="zh-CN"/>
        </w:rPr>
        <w:t xml:space="preserve"> (Detailed use cases see 3GPP TR 22.873 [10])</w:t>
      </w:r>
      <w:r>
        <w:t xml:space="preserve"> </w:t>
      </w:r>
      <w:r>
        <w:rPr>
          <w:rFonts w:eastAsia="SimSun" w:hint="eastAsia"/>
          <w:lang w:val="en-US" w:eastAsia="zh-CN"/>
        </w:rPr>
        <w:t xml:space="preserve">In these use cases, </w:t>
      </w:r>
      <w:r>
        <w:rPr>
          <w:szCs w:val="24"/>
        </w:rPr>
        <w:t xml:space="preserve">the individual </w:t>
      </w:r>
      <w:r>
        <w:rPr>
          <w:rFonts w:eastAsia="SimSun" w:hint="eastAsia"/>
          <w:szCs w:val="24"/>
          <w:lang w:val="en-US" w:eastAsia="zh-CN"/>
        </w:rPr>
        <w:t xml:space="preserve">caller belongs to a organization may make a call with other party on behalf of his/her organization but </w:t>
      </w:r>
      <w:r>
        <w:rPr>
          <w:rFonts w:eastAsia="SimSun" w:hint="eastAsia"/>
          <w:szCs w:val="24"/>
          <w:lang w:val="en-US" w:eastAsia="zh-CN"/>
        </w:rPr>
        <w:lastRenderedPageBreak/>
        <w:t xml:space="preserve">uses his/her own caller ID. Add some additional </w:t>
      </w:r>
      <w:r>
        <w:rPr>
          <w:rFonts w:eastAsia="SimSun" w:hint="eastAsia"/>
          <w:lang w:val="en-US" w:eastAsia="zh-CN"/>
        </w:rPr>
        <w:t>application layer caller information</w:t>
      </w:r>
      <w:r>
        <w:rPr>
          <w:rFonts w:eastAsia="SimSun" w:hint="eastAsia"/>
          <w:szCs w:val="24"/>
          <w:lang w:val="en-US" w:eastAsia="zh-CN"/>
        </w:rPr>
        <w:t xml:space="preserve"> to the caller, e.g. the caller is verified by MNO and belonged to a specific organization, the verified business card of the organization, location of the organization, etc,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eastAsia="SimSun" w:hint="eastAsia"/>
          <w:szCs w:val="24"/>
          <w:lang w:val="en-US" w:eastAsia="zh-CN"/>
        </w:rPr>
        <w:t xml:space="preserve">use case is also captured in the use story </w:t>
      </w:r>
      <w:r>
        <w:t>"</w:t>
      </w:r>
      <w:r>
        <w:rPr>
          <w:rFonts w:eastAsia="SimSun" w:hint="eastAsia"/>
          <w:szCs w:val="24"/>
          <w:lang w:val="en-US" w:eastAsia="zh-CN"/>
        </w:rPr>
        <w:t>Pre-call Multimedia Information Presentation</w:t>
      </w:r>
      <w:r>
        <w:t>"</w:t>
      </w:r>
      <w:r>
        <w:rPr>
          <w:rFonts w:eastAsia="SimSun" w:hint="eastAsia"/>
          <w:lang w:val="en-US" w:eastAsia="zh-CN"/>
        </w:rPr>
        <w:t xml:space="preserve"> in</w:t>
      </w:r>
      <w:r>
        <w:rPr>
          <w:rFonts w:eastAsia="SimSun" w:hint="eastAsia"/>
          <w:szCs w:val="24"/>
          <w:lang w:val="en-US" w:eastAsia="zh-CN"/>
        </w:rPr>
        <w:t xml:space="preserve"> GSMA write paper NG 129</w:t>
      </w:r>
      <w:r>
        <w:rPr>
          <w:rFonts w:eastAsia="SimSun" w:hint="eastAsia"/>
          <w:lang w:val="en-US" w:eastAsia="zh-CN"/>
        </w:rPr>
        <w:t> [11] and</w:t>
      </w:r>
      <w:r>
        <w:rPr>
          <w:rFonts w:eastAsia="SimSun" w:hint="eastAsia"/>
          <w:szCs w:val="24"/>
          <w:lang w:val="en-US" w:eastAsia="zh-CN"/>
        </w:rPr>
        <w:t xml:space="preserve"> </w:t>
      </w:r>
      <w:r>
        <w:rPr>
          <w:rFonts w:hint="eastAsia"/>
          <w:lang w:val="en-US" w:eastAsia="zh-CN"/>
        </w:rPr>
        <w:t>highly recommended by GSMA in their white paper GSMA TGY.02[12]</w:t>
      </w:r>
      <w:r>
        <w:rPr>
          <w:rFonts w:eastAsia="SimSun" w:hint="eastAsia"/>
          <w:szCs w:val="24"/>
          <w:lang w:val="en-US" w:eastAsia="zh-CN"/>
        </w:rPr>
        <w:t xml:space="preserve"> addressing the call for business usages.</w:t>
      </w:r>
      <w:r>
        <w:rPr>
          <w:rFonts w:hint="eastAsia"/>
          <w:lang w:val="en-US" w:eastAsia="zh-CN"/>
        </w:rPr>
        <w:t xml:space="preserve"> </w:t>
      </w:r>
    </w:p>
    <w:p w14:paraId="5F296246" w14:textId="77777777" w:rsidR="009977B8" w:rsidRDefault="00000000">
      <w:pPr>
        <w:rPr>
          <w:lang w:val="en-US" w:eastAsia="zh-CN"/>
        </w:rPr>
      </w:pPr>
      <w:r>
        <w:rPr>
          <w:rFonts w:hint="eastAsia"/>
          <w:lang w:val="en-US" w:eastAsia="zh-CN"/>
        </w:rPr>
        <w:t xml:space="preserve">The service of </w:t>
      </w:r>
      <w:r>
        <w:rPr>
          <w:rFonts w:eastAsia="SimSun" w:hint="eastAsia"/>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14:paraId="51AC0E91" w14:textId="77777777" w:rsidR="009977B8" w:rsidRDefault="00000000">
      <w:pPr>
        <w:pStyle w:val="B1"/>
      </w:pPr>
      <w:r>
        <w:t>-</w:t>
      </w:r>
      <w:r>
        <w:tab/>
        <w:t>The 5G network shall provide a means to verify the authenticity of any stored identity information referenced by the call setup to be presented to the called party.</w:t>
      </w:r>
    </w:p>
    <w:p w14:paraId="50B7A32C" w14:textId="77777777" w:rsidR="009977B8" w:rsidRDefault="00000000">
      <w:pPr>
        <w:rPr>
          <w:rFonts w:eastAsia="SimSun"/>
          <w:lang w:val="en-US" w:eastAsia="zh-CN"/>
        </w:rPr>
      </w:pPr>
      <w:r>
        <w:rPr>
          <w:rFonts w:eastAsia="SimSun" w:hint="eastAsia"/>
          <w:lang w:val="en-US" w:eastAsia="zh-CN"/>
        </w:rPr>
        <w:t>How to support 3rd party ID has been studied by SA WG2 in FS_NG_RTC WID and the result is captured in 3GPP TR 23.700-87 [13]. There are f</w:t>
      </w:r>
      <w:r>
        <w:rPr>
          <w:rFonts w:eastAsia="Malgun Gothic"/>
        </w:rPr>
        <w:t xml:space="preserve">ive solutions were proposed for </w:t>
      </w:r>
      <w:r>
        <w:rPr>
          <w:rFonts w:eastAsia="SimSun" w:hint="eastAsia"/>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eastAsia="SimSun" w:hint="eastAsia"/>
          <w:lang w:val="en-US" w:eastAsia="zh-CN"/>
        </w:rPr>
        <w:t xml:space="preserve"> The conclusion of that KI#3</w:t>
      </w:r>
      <w:r>
        <w:t xml:space="preserve"> </w:t>
      </w:r>
      <w:r>
        <w:rPr>
          <w:rFonts w:eastAsia="SimSun" w:hint="eastAsia"/>
          <w:lang w:val="en-US" w:eastAsia="zh-CN"/>
        </w:rPr>
        <w:t xml:space="preserve">is </w:t>
      </w:r>
      <w:r>
        <w:t>that KI#3 will not progress for normative work in Rel-18.</w:t>
      </w:r>
      <w:r>
        <w:rPr>
          <w:rFonts w:eastAsia="SimSun" w:hint="eastAsia"/>
          <w:lang w:val="en-US" w:eastAsia="zh-CN"/>
        </w:rPr>
        <w:t xml:space="preserve"> In SA WG2 Rel-19 WID FS_NG_RTC_Ph2, there is a WT#3 addressing the 3rd party ID issue:</w:t>
      </w:r>
    </w:p>
    <w:p w14:paraId="2FFBA84D" w14:textId="77777777" w:rsidR="009977B8" w:rsidRDefault="00000000">
      <w:pPr>
        <w:pStyle w:val="B1"/>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14:paraId="6474593A" w14:textId="77777777" w:rsidR="009977B8" w:rsidRDefault="00000000">
      <w:pPr>
        <w:rPr>
          <w:rFonts w:eastAsia="SimSun"/>
          <w:lang w:val="en-US" w:eastAsia="zh-CN"/>
        </w:rPr>
      </w:pPr>
      <w:r>
        <w:rPr>
          <w:rFonts w:eastAsia="SimSun" w:hint="eastAsia"/>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eastAsia="SimSun" w:hint="eastAsia"/>
          <w:szCs w:val="24"/>
          <w:lang w:val="en-US" w:eastAsia="zh-CN"/>
        </w:rPr>
        <w:t>captured in the GSMA write paper NG 129</w:t>
      </w:r>
      <w:r>
        <w:rPr>
          <w:rFonts w:eastAsia="SimSun" w:hint="eastAsia"/>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eastAsia="SimSun" w:hint="eastAsia"/>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14:paraId="5E8FFC4E" w14:textId="77777777" w:rsidR="009977B8"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providing application layer caller information to callee in the eMMTel Enabler layer:</w:t>
      </w:r>
    </w:p>
    <w:p w14:paraId="54CF2E4D" w14:textId="77777777" w:rsidR="009977B8" w:rsidRDefault="00000000">
      <w:pPr>
        <w:pStyle w:val="B1"/>
        <w:rPr>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2B302461" w14:textId="77777777" w:rsidR="009977B8" w:rsidRDefault="00000000">
      <w:pPr>
        <w:pStyle w:val="NO"/>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SimSun"/>
        </w:rPr>
        <w:t>should</w:t>
      </w:r>
      <w:r>
        <w:rPr>
          <w:rFonts w:eastAsia="Malgun Gothic"/>
        </w:rPr>
        <w:t xml:space="preserve"> be studied by SA WG3.</w:t>
      </w:r>
    </w:p>
    <w:p w14:paraId="70F05FFF" w14:textId="77777777" w:rsidR="009977B8"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509FB3C5" w14:textId="77777777" w:rsidR="009977B8"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r>
      <w:r>
        <w:rPr>
          <w:lang w:val="en-US" w:eastAsia="zh-CN"/>
        </w:rPr>
        <w:t>W</w:t>
      </w:r>
      <w:r>
        <w:rPr>
          <w:rFonts w:hint="eastAsia"/>
          <w:lang w:val="en-US" w:eastAsia="zh-CN"/>
        </w:rPr>
        <w:t>hether providing application layer caller information to callee is recommended to be provided by enabler layer is FFS.</w:t>
      </w:r>
    </w:p>
    <w:p w14:paraId="19C06968" w14:textId="77777777" w:rsidR="009977B8" w:rsidRDefault="00000000">
      <w:pPr>
        <w:pStyle w:val="Heading2"/>
        <w:rPr>
          <w:lang w:val="en-US" w:eastAsia="zh-CN"/>
        </w:rPr>
      </w:pPr>
      <w:bookmarkStart w:id="333" w:name="_Toc168957976"/>
      <w:bookmarkStart w:id="334" w:name="_Toc17051"/>
      <w:bookmarkStart w:id="335" w:name="_Toc17288"/>
      <w:bookmarkStart w:id="336" w:name="_Toc5573"/>
      <w:bookmarkStart w:id="337" w:name="_Toc28094"/>
      <w:bookmarkStart w:id="338" w:name="_Toc1047"/>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bookmarkEnd w:id="333"/>
      <w:bookmarkEnd w:id="334"/>
      <w:bookmarkEnd w:id="335"/>
      <w:bookmarkEnd w:id="336"/>
      <w:bookmarkEnd w:id="337"/>
      <w:bookmarkEnd w:id="338"/>
    </w:p>
    <w:p w14:paraId="05987049" w14:textId="77777777" w:rsidR="009977B8" w:rsidRDefault="00000000">
      <w:pPr>
        <w:pStyle w:val="Heading3"/>
      </w:pPr>
      <w:bookmarkStart w:id="339" w:name="_Toc16095"/>
      <w:bookmarkStart w:id="340" w:name="_Toc25658"/>
      <w:bookmarkStart w:id="341" w:name="_Toc168957977"/>
      <w:bookmarkStart w:id="342" w:name="_Toc24852"/>
      <w:bookmarkStart w:id="343" w:name="_Toc31033"/>
      <w:bookmarkStart w:id="344" w:name="_Toc17546"/>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339"/>
      <w:bookmarkEnd w:id="340"/>
      <w:bookmarkEnd w:id="341"/>
      <w:bookmarkEnd w:id="342"/>
      <w:bookmarkEnd w:id="343"/>
      <w:bookmarkEnd w:id="344"/>
    </w:p>
    <w:p w14:paraId="44184828" w14:textId="77777777" w:rsidR="009977B8" w:rsidRDefault="00000000">
      <w:pPr>
        <w:rPr>
          <w:rFonts w:eastAsia="SimSun"/>
          <w:lang w:val="en-US" w:eastAsia="zh-CN"/>
        </w:rPr>
      </w:pPr>
      <w:r>
        <w:rPr>
          <w:rFonts w:hint="eastAsia"/>
        </w:rPr>
        <w:t>Virtual number is a widely used value added calling service</w:t>
      </w:r>
      <w:r>
        <w:rPr>
          <w:rFonts w:eastAsia="SimSun" w:hint="eastAsia"/>
          <w:lang w:val="en-US" w:eastAsia="zh-CN"/>
        </w:rPr>
        <w:t xml:space="preserve"> which the real number of user is hid by the service provider to protect the privacy of user</w:t>
      </w:r>
      <w:r>
        <w:rPr>
          <w:rFonts w:hint="eastAsia"/>
        </w:rPr>
        <w:t>.</w:t>
      </w:r>
      <w:r>
        <w:rPr>
          <w:rFonts w:eastAsia="SimSun" w:hint="eastAsia"/>
          <w:lang w:val="en-US" w:eastAsia="zh-CN"/>
        </w:rPr>
        <w:t xml:space="preserve"> This virtual number is used by one or both parties in a call and is not used in multi-device scenario, i.e. virtual number is not used by the secondary devices, as specified in GSMA</w:t>
      </w:r>
      <w:r>
        <w:rPr>
          <w:rFonts w:eastAsia="SimSun"/>
          <w:lang w:val="en-US" w:eastAsia="zh-CN"/>
        </w:rPr>
        <w:t> </w:t>
      </w:r>
      <w:r>
        <w:rPr>
          <w:rFonts w:eastAsia="SimSun" w:hint="eastAsia"/>
          <w:lang w:val="en-US" w:eastAsia="zh-CN"/>
        </w:rPr>
        <w:t>PRD</w:t>
      </w:r>
      <w:r>
        <w:rPr>
          <w:rFonts w:eastAsia="SimSun"/>
          <w:lang w:val="en-US" w:eastAsia="zh-CN"/>
        </w:rPr>
        <w:t> </w:t>
      </w:r>
      <w:r>
        <w:rPr>
          <w:rFonts w:eastAsia="SimSun" w:hint="eastAsia"/>
          <w:lang w:val="en-US" w:eastAsia="zh-CN"/>
        </w:rPr>
        <w:t>NG.110</w:t>
      </w:r>
      <w:r>
        <w:rPr>
          <w:rFonts w:eastAsia="SimSun"/>
          <w:lang w:val="en-US" w:eastAsia="zh-CN"/>
        </w:rPr>
        <w:t> </w:t>
      </w:r>
      <w:r>
        <w:rPr>
          <w:rFonts w:eastAsia="SimSun" w:hint="eastAsia"/>
          <w:lang w:val="en-US" w:eastAsia="zh-CN"/>
        </w:rPr>
        <w:t>[17]. This feature is also different with the third-party identities in IMS sessions described in KI#4 in 3GPP</w:t>
      </w:r>
      <w:r>
        <w:rPr>
          <w:rFonts w:eastAsia="SimSun"/>
          <w:lang w:val="en-US" w:eastAsia="zh-CN"/>
        </w:rPr>
        <w:t> </w:t>
      </w:r>
      <w:r>
        <w:rPr>
          <w:rFonts w:eastAsia="SimSun" w:hint="eastAsia"/>
          <w:lang w:val="en-US" w:eastAsia="zh-CN"/>
        </w:rPr>
        <w:t>TR</w:t>
      </w:r>
      <w:r>
        <w:rPr>
          <w:rFonts w:eastAsia="SimSun"/>
          <w:lang w:val="en-US" w:eastAsia="zh-CN"/>
        </w:rPr>
        <w:t> </w:t>
      </w:r>
      <w:r>
        <w:rPr>
          <w:rFonts w:eastAsia="SimSun" w:hint="eastAsia"/>
          <w:lang w:val="en-US" w:eastAsia="zh-CN"/>
        </w:rPr>
        <w:t xml:space="preserve">23.700-77 [19] which allows the </w:t>
      </w:r>
      <w:r>
        <w:t>called party</w:t>
      </w:r>
      <w:r>
        <w:rPr>
          <w:rFonts w:eastAsia="SimSun" w:hint="eastAsia"/>
          <w:lang w:val="en-US" w:eastAsia="zh-CN"/>
        </w:rPr>
        <w:t xml:space="preserve"> using a </w:t>
      </w:r>
      <w:r>
        <w:t>third-party specific identities in a</w:t>
      </w:r>
      <w:r>
        <w:rPr>
          <w:rFonts w:eastAsia="SimSun" w:hint="eastAsia"/>
          <w:lang w:val="en-US" w:eastAsia="zh-CN"/>
        </w:rPr>
        <w:t xml:space="preserve"> IMS</w:t>
      </w:r>
      <w:r>
        <w:t xml:space="preserve"> session</w:t>
      </w:r>
      <w:r>
        <w:rPr>
          <w:rFonts w:eastAsia="SimSun" w:hint="eastAsia"/>
          <w:lang w:val="en-US" w:eastAsia="zh-CN"/>
        </w:rPr>
        <w:t>.</w:t>
      </w:r>
    </w:p>
    <w:p w14:paraId="729503BD" w14:textId="77777777" w:rsidR="009977B8" w:rsidRDefault="00000000">
      <w:pPr>
        <w:rPr>
          <w:rFonts w:eastAsia="SimSun"/>
          <w:lang w:val="en-US" w:eastAsia="zh-CN"/>
        </w:rPr>
      </w:pPr>
      <w:r>
        <w:rPr>
          <w:rFonts w:eastAsia="SimSun" w:hint="eastAsia"/>
          <w:lang w:val="en-US" w:eastAsia="zh-CN"/>
        </w:rPr>
        <w:t>This feature is different from the existing Terminating Identification Restriction (TIR) service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22.173 [21]. The v</w:t>
      </w:r>
      <w:r>
        <w:rPr>
          <w:rFonts w:hint="eastAsia"/>
        </w:rPr>
        <w:t>irtual number</w:t>
      </w:r>
      <w:r>
        <w:rPr>
          <w:rFonts w:eastAsia="SimSun" w:hint="eastAsia"/>
          <w:lang w:val="en-US" w:eastAsia="zh-CN"/>
        </w:rPr>
        <w:t xml:space="preserve"> looks like a real phone number rather than an a</w:t>
      </w:r>
      <w:r>
        <w:t>nonymous</w:t>
      </w:r>
      <w:r>
        <w:rPr>
          <w:rFonts w:eastAsia="SimSun" w:hint="eastAsia"/>
          <w:lang w:val="en-US" w:eastAsia="zh-CN"/>
        </w:rPr>
        <w:t xml:space="preserve"> number. A </w:t>
      </w:r>
      <w:r>
        <w:rPr>
          <w:rFonts w:hint="eastAsia"/>
        </w:rPr>
        <w:t>Virtual number</w:t>
      </w:r>
      <w:r>
        <w:rPr>
          <w:rFonts w:eastAsia="SimSun" w:hint="eastAsia"/>
          <w:lang w:val="en-US" w:eastAsia="zh-CN"/>
        </w:rPr>
        <w:t xml:space="preserve"> may either pre-configured to the caller or assigned to the caller dynamically on demand of a user. There may be one or multiple v</w:t>
      </w:r>
      <w:r>
        <w:rPr>
          <w:rFonts w:hint="eastAsia"/>
        </w:rPr>
        <w:t>irtual number</w:t>
      </w:r>
      <w:r>
        <w:rPr>
          <w:rFonts w:eastAsia="SimSun" w:hint="eastAsia"/>
          <w:lang w:val="en-US" w:eastAsia="zh-CN"/>
        </w:rPr>
        <w:t>s for the same caller/callee in different calls or some caller may share a same virtual number. In addition, in some cases the callee can use the v</w:t>
      </w:r>
      <w:r>
        <w:rPr>
          <w:rFonts w:hint="eastAsia"/>
        </w:rPr>
        <w:t>irtual number</w:t>
      </w:r>
      <w:r>
        <w:rPr>
          <w:rFonts w:eastAsia="SimSun" w:hint="eastAsia"/>
          <w:lang w:val="en-US" w:eastAsia="zh-CN"/>
        </w:rPr>
        <w:t xml:space="preserve"> to call the caller back after their call is finished </w:t>
      </w:r>
      <w:r>
        <w:rPr>
          <w:rFonts w:eastAsia="SimSun" w:hint="eastAsia"/>
          <w:lang w:val="en-US" w:eastAsia="zh-CN"/>
        </w:rPr>
        <w:lastRenderedPageBreak/>
        <w:t xml:space="preserve">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eastAsia="SimSun" w:hint="eastAsia"/>
          <w:lang w:val="en-US" w:eastAsia="zh-CN"/>
        </w:rPr>
        <w:t>):</w:t>
      </w:r>
    </w:p>
    <w:p w14:paraId="59BD685D" w14:textId="77777777" w:rsidR="009977B8" w:rsidRDefault="00000000">
      <w:pPr>
        <w:pStyle w:val="TH"/>
        <w:rPr>
          <w:lang w:val="en-US" w:eastAsia="zh-CN"/>
        </w:rPr>
      </w:pPr>
      <w:r>
        <w:rPr>
          <w:rFonts w:hint="eastAsia"/>
          <w:lang w:val="en-US" w:eastAsia="zh-CN"/>
        </w:rPr>
        <w:object w:dxaOrig="7893" w:dyaOrig="2341" w14:anchorId="21CBCEE5">
          <v:shape id="_x0000_i1027" type="#_x0000_t75" style="width:394.65pt;height:117.05pt" o:ole="">
            <v:imagedata r:id="rId13" o:title=""/>
            <o:lock v:ext="edit" aspectratio="f"/>
          </v:shape>
          <o:OLEObject Type="Embed" ProgID="Visio.Drawing.11" ShapeID="_x0000_i1027" DrawAspect="Content" ObjectID="_1786272794" r:id="rId14"/>
        </w:object>
      </w:r>
    </w:p>
    <w:p w14:paraId="5259979E" w14:textId="77777777" w:rsidR="009977B8"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-1</w:t>
      </w:r>
      <w:r>
        <w:rPr>
          <w:rFonts w:eastAsia="SimSun" w:hint="eastAsia"/>
          <w:lang w:val="en-US" w:eastAsia="zh-CN"/>
        </w:rPr>
        <w:t xml:space="preserve"> AX mode of virtual number</w:t>
      </w:r>
    </w:p>
    <w:p w14:paraId="521A6E73" w14:textId="77777777" w:rsidR="009977B8" w:rsidRDefault="00000000">
      <w:pPr>
        <w:pStyle w:val="B1"/>
        <w:rPr>
          <w:lang w:val="en-US" w:eastAsia="zh-CN"/>
        </w:rPr>
      </w:pPr>
      <w:r>
        <w:rPr>
          <w:rFonts w:hint="eastAsia"/>
          <w:lang w:val="en-US" w:eastAsia="zh-CN"/>
        </w:rPr>
        <w:t>a)</w:t>
      </w:r>
      <w:r>
        <w:rPr>
          <w:rFonts w:hint="eastAsia"/>
          <w:lang w:val="en-US" w:eastAsia="zh-CN"/>
        </w:rPr>
        <w:tab/>
        <w:t xml:space="preserve">AX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14:paraId="5B0C1AC0" w14:textId="77777777" w:rsidR="009977B8" w:rsidRDefault="00000000">
      <w:pPr>
        <w:pStyle w:val="B20"/>
        <w:rPr>
          <w:lang w:val="en-US" w:eastAsia="zh-CN"/>
        </w:rPr>
      </w:pPr>
      <w:r>
        <w:rPr>
          <w:rFonts w:hint="eastAsia"/>
          <w:lang w:val="en-US" w:eastAsia="zh-CN"/>
        </w:rPr>
        <w:t>-</w:t>
      </w:r>
      <w:r>
        <w:rPr>
          <w:rFonts w:hint="eastAsia"/>
          <w:lang w:val="en-US" w:eastAsia="zh-CN"/>
        </w:rPr>
        <w:tab/>
        <w:t xml:space="preserve">outgoing calls: when A1 calls other users, other users, e.g. B1, B2 and B3, will see the caller number is x1 and number of A1 will be hid; </w:t>
      </w:r>
    </w:p>
    <w:p w14:paraId="7A6B23F1" w14:textId="77777777" w:rsidR="009977B8" w:rsidRDefault="00000000">
      <w:pPr>
        <w:pStyle w:val="B20"/>
        <w:rPr>
          <w:lang w:val="en-US" w:eastAsia="zh-CN"/>
        </w:rPr>
      </w:pPr>
      <w:r>
        <w:rPr>
          <w:rFonts w:hint="eastAsia"/>
          <w:lang w:val="en-US" w:eastAsia="zh-CN"/>
        </w:rPr>
        <w:t>-</w:t>
      </w:r>
      <w:r>
        <w:rPr>
          <w:rFonts w:hint="eastAsia"/>
          <w:lang w:val="en-US" w:eastAsia="zh-CN"/>
        </w:rPr>
        <w:tab/>
        <w:t xml:space="preserve">incoming calls: when other users call the virtual number x1, the call will go to A1. </w:t>
      </w:r>
    </w:p>
    <w:p w14:paraId="7B4EDFD7" w14:textId="77777777" w:rsidR="009977B8" w:rsidRDefault="00000000">
      <w:pPr>
        <w:pStyle w:val="TH"/>
        <w:rPr>
          <w:lang w:val="en-US" w:eastAsia="zh-CN"/>
        </w:rPr>
      </w:pPr>
      <w:r>
        <w:rPr>
          <w:rFonts w:hint="eastAsia"/>
          <w:lang w:val="en-US" w:eastAsia="zh-CN"/>
        </w:rPr>
        <w:object w:dxaOrig="7893" w:dyaOrig="2341" w14:anchorId="22CCF4D2">
          <v:shape id="_x0000_i1028" type="#_x0000_t75" style="width:394.65pt;height:117.05pt" o:ole="">
            <v:imagedata r:id="rId15" o:title=""/>
            <o:lock v:ext="edit" aspectratio="f"/>
          </v:shape>
          <o:OLEObject Type="Embed" ProgID="Visio.Drawing.11" ShapeID="_x0000_i1028" DrawAspect="Content" ObjectID="_1786272795" r:id="rId16"/>
        </w:object>
      </w:r>
    </w:p>
    <w:p w14:paraId="1BEE2EB9" w14:textId="77777777" w:rsidR="009977B8"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 AXB mode of virtual number</w:t>
      </w:r>
    </w:p>
    <w:p w14:paraId="1B832D2D" w14:textId="77777777" w:rsidR="009977B8" w:rsidRDefault="00000000">
      <w:pPr>
        <w:pStyle w:val="B1"/>
        <w:rPr>
          <w:lang w:val="en-US" w:eastAsia="zh-CN"/>
        </w:rPr>
      </w:pPr>
      <w:r>
        <w:rPr>
          <w:rFonts w:hint="eastAsia"/>
          <w:lang w:val="en-US" w:eastAsia="zh-CN"/>
        </w:rPr>
        <w:t>b)</w:t>
      </w:r>
      <w:r>
        <w:rPr>
          <w:rFonts w:hint="eastAsia"/>
          <w:lang w:val="en-US" w:eastAsia="zh-CN"/>
        </w:rPr>
        <w:tab/>
        <w:t xml:space="preserve">AXB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eastAsia="SimSun" w:hint="eastAsia"/>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14:paraId="1268D325" w14:textId="77777777" w:rsidR="009977B8" w:rsidRDefault="00000000">
      <w:pPr>
        <w:pStyle w:val="B20"/>
        <w:rPr>
          <w:lang w:val="en-US" w:eastAsia="zh-CN"/>
        </w:rPr>
      </w:pPr>
      <w:r>
        <w:rPr>
          <w:rFonts w:hint="eastAsia"/>
          <w:lang w:val="en-US" w:eastAsia="zh-CN"/>
        </w:rPr>
        <w:t>-</w:t>
      </w:r>
      <w:r>
        <w:rPr>
          <w:rFonts w:hint="eastAsia"/>
          <w:lang w:val="en-US" w:eastAsia="zh-CN"/>
        </w:rPr>
        <w:tab/>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14:paraId="5A78E3F8" w14:textId="77777777" w:rsidR="009977B8" w:rsidRDefault="00000000">
      <w:pPr>
        <w:pStyle w:val="B20"/>
        <w:rPr>
          <w:lang w:val="en-US" w:eastAsia="zh-CN"/>
        </w:rPr>
      </w:pPr>
      <w:r>
        <w:rPr>
          <w:rFonts w:hint="eastAsia"/>
          <w:lang w:val="en-US" w:eastAsia="zh-CN"/>
        </w:rPr>
        <w:t>-</w:t>
      </w:r>
      <w:r>
        <w:rPr>
          <w:rFonts w:hint="eastAsia"/>
          <w:lang w:val="en-US" w:eastAsia="zh-CN"/>
        </w:rPr>
        <w:tab/>
        <w:t>incoming calls: when B1 calls the virtual number x1, the call will go to A1. Similarly, when B2 calls the virtual number x1, the call will go to A2. If users other than B1 and B2 call the virtual number x1, the call will be rejected by the MMTel service provider, i.e. MNO.</w:t>
      </w:r>
    </w:p>
    <w:p w14:paraId="6ACE7D67" w14:textId="77777777" w:rsidR="009977B8" w:rsidRDefault="00000000">
      <w:pPr>
        <w:pStyle w:val="B20"/>
        <w:rPr>
          <w:lang w:val="en-US" w:eastAsia="zh-CN"/>
        </w:rPr>
      </w:pPr>
      <w:r>
        <w:rPr>
          <w:rFonts w:hint="eastAsia"/>
          <w:lang w:val="en-US" w:eastAsia="zh-CN"/>
        </w:rPr>
        <w:t>-</w:t>
      </w:r>
      <w:r>
        <w:rPr>
          <w:rFonts w:hint="eastAsia"/>
          <w:lang w:val="en-US" w:eastAsia="zh-CN"/>
        </w:rPr>
        <w:tab/>
        <w:t>When A1 wants to use virtual number in the call with different users, e.g. B1, B2 or B3, different virtual number x1, x2 and x3 are needed to be requested from the MMTel service provider.</w:t>
      </w:r>
    </w:p>
    <w:p w14:paraId="0EADD03B" w14:textId="77777777" w:rsidR="009977B8" w:rsidRDefault="00000000">
      <w:pPr>
        <w:pStyle w:val="TH"/>
        <w:rPr>
          <w:lang w:val="en-US" w:eastAsia="zh-CN"/>
        </w:rPr>
      </w:pPr>
      <w:r>
        <w:rPr>
          <w:rFonts w:hint="eastAsia"/>
          <w:lang w:val="en-US" w:eastAsia="zh-CN"/>
        </w:rPr>
        <w:object w:dxaOrig="4482" w:dyaOrig="2279" w14:anchorId="2BD8D6A9">
          <v:shape id="_x0000_i1029" type="#_x0000_t75" style="width:224.1pt;height:113.95pt" o:ole="">
            <v:imagedata r:id="rId17" o:title=""/>
            <o:lock v:ext="edit" aspectratio="f"/>
          </v:shape>
          <o:OLEObject Type="Embed" ProgID="Visio.Drawing.11" ShapeID="_x0000_i1029" DrawAspect="Content" ObjectID="_1786272796" r:id="rId18"/>
        </w:object>
      </w:r>
    </w:p>
    <w:p w14:paraId="3D1A2BFE" w14:textId="77777777" w:rsidR="009977B8"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3 XB mode of virtual number</w:t>
      </w:r>
    </w:p>
    <w:p w14:paraId="301690D5" w14:textId="77777777" w:rsidR="009977B8" w:rsidRDefault="00000000">
      <w:pPr>
        <w:pStyle w:val="B1"/>
        <w:rPr>
          <w:lang w:val="en-US" w:eastAsia="zh-CN"/>
        </w:rPr>
      </w:pPr>
      <w:r>
        <w:rPr>
          <w:rFonts w:hint="eastAsia"/>
          <w:lang w:val="en-US" w:eastAsia="zh-CN"/>
        </w:rPr>
        <w:t>c)</w:t>
      </w:r>
      <w:r>
        <w:rPr>
          <w:rFonts w:hint="eastAsia"/>
          <w:lang w:val="en-US" w:eastAsia="zh-CN"/>
        </w:rPr>
        <w:tab/>
        <w:t xml:space="preserve">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14:paraId="6CBF01E2" w14:textId="77777777" w:rsidR="009977B8" w:rsidRDefault="00000000">
      <w:pPr>
        <w:pStyle w:val="B20"/>
        <w:rPr>
          <w:lang w:val="en-US" w:eastAsia="zh-CN"/>
        </w:rPr>
      </w:pPr>
      <w:r>
        <w:rPr>
          <w:rFonts w:hint="eastAsia"/>
          <w:lang w:val="en-US" w:eastAsia="zh-CN"/>
        </w:rPr>
        <w:t>-</w:t>
      </w:r>
      <w:r>
        <w:rPr>
          <w:rFonts w:hint="eastAsia"/>
          <w:lang w:val="en-US" w:eastAsia="zh-CN"/>
        </w:rPr>
        <w:tab/>
        <w:t>outgoing calls: XB mode can not apply.</w:t>
      </w:r>
    </w:p>
    <w:p w14:paraId="76B83861" w14:textId="77777777" w:rsidR="009977B8"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the call will go to A1, A2 or A3 respectively in different time.</w:t>
      </w:r>
    </w:p>
    <w:p w14:paraId="1457D60E" w14:textId="77777777" w:rsidR="009977B8" w:rsidRDefault="00000000">
      <w:pPr>
        <w:pStyle w:val="TH"/>
        <w:rPr>
          <w:lang w:val="en-US" w:eastAsia="zh-CN"/>
        </w:rPr>
      </w:pPr>
      <w:r>
        <w:rPr>
          <w:rFonts w:hint="eastAsia"/>
          <w:lang w:val="en-US" w:eastAsia="zh-CN"/>
        </w:rPr>
        <w:object w:dxaOrig="3434" w:dyaOrig="2249" w14:anchorId="38AFD7FA">
          <v:shape id="_x0000_i1030" type="#_x0000_t75" style="width:171.7pt;height:112.45pt" o:ole="">
            <v:imagedata r:id="rId19" o:title=""/>
            <o:lock v:ext="edit" aspectratio="f"/>
          </v:shape>
          <o:OLEObject Type="Embed" ProgID="Visio.Drawing.11" ShapeID="_x0000_i1030" DrawAspect="Content" ObjectID="_1786272797" r:id="rId20"/>
        </w:object>
      </w:r>
    </w:p>
    <w:p w14:paraId="08BB9175" w14:textId="77777777" w:rsidR="009977B8"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4 AXE mode of virtual number</w:t>
      </w:r>
    </w:p>
    <w:p w14:paraId="1EC7FC17" w14:textId="77777777" w:rsidR="009977B8" w:rsidRDefault="00000000">
      <w:pPr>
        <w:pStyle w:val="B1"/>
        <w:rPr>
          <w:lang w:val="en-US" w:eastAsia="zh-CN"/>
        </w:rPr>
      </w:pPr>
      <w:r>
        <w:rPr>
          <w:rFonts w:hint="eastAsia"/>
          <w:lang w:val="en-US" w:eastAsia="zh-CN"/>
        </w:rPr>
        <w:t>d)</w:t>
      </w:r>
      <w:r>
        <w:rPr>
          <w:rFonts w:hint="eastAsia"/>
          <w:lang w:val="en-US" w:eastAsia="zh-CN"/>
        </w:rPr>
        <w:tab/>
        <w:t xml:space="preserve">AXE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This virtual number plus the extensions applies to the group of users in the enterprise until the enterprise cancels this service from MMTel service provider. If AXE mode virtual number applies, the following characteristics apply to the call:</w:t>
      </w:r>
    </w:p>
    <w:p w14:paraId="791EB5E0" w14:textId="77777777" w:rsidR="009977B8" w:rsidRDefault="00000000">
      <w:pPr>
        <w:pStyle w:val="B20"/>
        <w:rPr>
          <w:lang w:val="en-US" w:eastAsia="zh-CN"/>
        </w:rPr>
      </w:pPr>
      <w:r>
        <w:rPr>
          <w:rFonts w:hint="eastAsia"/>
          <w:lang w:val="en-US" w:eastAsia="zh-CN"/>
        </w:rPr>
        <w:t>-</w:t>
      </w:r>
      <w:r>
        <w:rPr>
          <w:rFonts w:hint="eastAsia"/>
          <w:lang w:val="en-US" w:eastAsia="zh-CN"/>
        </w:rPr>
        <w:tab/>
        <w:t>outgoing calls: AXE mode can not apply.</w:t>
      </w:r>
    </w:p>
    <w:p w14:paraId="2A344312" w14:textId="77777777" w:rsidR="009977B8"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plus extension 101, 102 or 103, the call will go to A1, A2 or A3 respectively.</w:t>
      </w:r>
    </w:p>
    <w:p w14:paraId="31FDC436" w14:textId="77777777" w:rsidR="009977B8" w:rsidRDefault="00000000">
      <w:pPr>
        <w:pStyle w:val="TH"/>
        <w:rPr>
          <w:lang w:val="en-US" w:eastAsia="zh-CN"/>
        </w:rPr>
      </w:pPr>
      <w:r>
        <w:rPr>
          <w:rFonts w:hint="eastAsia"/>
          <w:lang w:val="en-US" w:eastAsia="zh-CN"/>
        </w:rPr>
        <w:object w:dxaOrig="3866" w:dyaOrig="2133" w14:anchorId="4CFD6FB4">
          <v:shape id="_x0000_i1031" type="#_x0000_t75" style="width:193.3pt;height:106.65pt" o:ole="">
            <v:imagedata r:id="rId21" o:title=""/>
            <o:lock v:ext="edit" aspectratio="f"/>
          </v:shape>
          <o:OLEObject Type="Embed" ProgID="Visio.Drawing.11" ShapeID="_x0000_i1031" DrawAspect="Content" ObjectID="_1786272798" r:id="rId22"/>
        </w:object>
      </w:r>
    </w:p>
    <w:p w14:paraId="6F5D07B5" w14:textId="77777777" w:rsidR="009977B8"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5 AXYB mode of virtual number</w:t>
      </w:r>
    </w:p>
    <w:p w14:paraId="5EFD9E84" w14:textId="77777777" w:rsidR="009977B8" w:rsidRDefault="00000000">
      <w:pPr>
        <w:pStyle w:val="B1"/>
        <w:rPr>
          <w:lang w:val="en-US" w:eastAsia="zh-CN"/>
        </w:rPr>
      </w:pPr>
      <w:r>
        <w:rPr>
          <w:rFonts w:hint="eastAsia"/>
          <w:lang w:val="en-US" w:eastAsia="zh-CN"/>
        </w:rPr>
        <w:t>e)</w:t>
      </w:r>
      <w:r>
        <w:rPr>
          <w:rFonts w:hint="eastAsia"/>
          <w:lang w:val="en-US" w:eastAsia="zh-CN"/>
        </w:rPr>
        <w:tab/>
        <w:t xml:space="preserve">AXYB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w:t>
      </w:r>
      <w:r>
        <w:rPr>
          <w:rFonts w:hint="eastAsia"/>
          <w:lang w:val="en-US" w:eastAsia="zh-CN"/>
        </w:rPr>
        <w:lastRenderedPageBreak/>
        <w:t xml:space="preserve">do not know the real number of the other party. If AXYB mode virtual number applies, the following characteristics apply to the call: </w:t>
      </w:r>
    </w:p>
    <w:p w14:paraId="42B72038" w14:textId="77777777" w:rsidR="009977B8" w:rsidRDefault="00000000">
      <w:pPr>
        <w:pStyle w:val="B20"/>
        <w:rPr>
          <w:lang w:val="en-US" w:eastAsia="zh-CN"/>
        </w:rPr>
      </w:pPr>
      <w:r>
        <w:rPr>
          <w:rFonts w:hint="eastAsia"/>
          <w:lang w:val="en-US" w:eastAsia="zh-CN"/>
        </w:rPr>
        <w:t>-</w:t>
      </w:r>
      <w:r>
        <w:rPr>
          <w:rFonts w:hint="eastAsia"/>
          <w:lang w:val="en-US" w:eastAsia="zh-CN"/>
        </w:rPr>
        <w:tab/>
        <w:t xml:space="preserve">outgoing calls: when A1 wants to call B1 or B2, A1 should call the number y1 or y2 respectively. B1 and B2 will see the caller number is x1 and number of A1 will be hid; </w:t>
      </w:r>
    </w:p>
    <w:p w14:paraId="065BDE43" w14:textId="77777777" w:rsidR="009977B8" w:rsidRDefault="00000000">
      <w:pPr>
        <w:pStyle w:val="B20"/>
        <w:rPr>
          <w:lang w:val="en-US" w:eastAsia="zh-CN"/>
        </w:rPr>
      </w:pPr>
      <w:r>
        <w:rPr>
          <w:rFonts w:hint="eastAsia"/>
          <w:lang w:val="en-US" w:eastAsia="zh-CN"/>
        </w:rPr>
        <w:t>-</w:t>
      </w:r>
      <w:r>
        <w:rPr>
          <w:rFonts w:hint="eastAsia"/>
          <w:lang w:val="en-US" w:eastAsia="zh-CN"/>
        </w:rPr>
        <w:tab/>
        <w:t xml:space="preserve">incoming calls: when B1 or B2 wants to call A1, B1 or B2 should call the number x1.A1 will see virtual number y1 or y2 respectively and number of B1 and B2 will be hid. </w:t>
      </w:r>
    </w:p>
    <w:p w14:paraId="0D6A629F" w14:textId="77777777" w:rsidR="009977B8" w:rsidRDefault="009977B8">
      <w:pPr>
        <w:pStyle w:val="B1"/>
        <w:rPr>
          <w:lang w:val="en-US" w:eastAsia="zh-CN"/>
        </w:rPr>
      </w:pPr>
    </w:p>
    <w:p w14:paraId="45561CAB" w14:textId="77777777" w:rsidR="009977B8" w:rsidRDefault="00000000">
      <w:pPr>
        <w:rPr>
          <w:rFonts w:eastAsia="SimSun"/>
          <w:lang w:val="en-US" w:eastAsia="zh-CN"/>
        </w:rPr>
      </w:pPr>
      <w:r>
        <w:rPr>
          <w:rFonts w:eastAsia="SimSun" w:hint="eastAsia"/>
          <w:lang w:val="en-US" w:eastAsia="zh-CN"/>
        </w:rPr>
        <w:t xml:space="preserve">The user may request the network to assign </w:t>
      </w:r>
      <w:r>
        <w:rPr>
          <w:rFonts w:hint="eastAsia"/>
        </w:rPr>
        <w:t>virtual number</w:t>
      </w:r>
      <w:r>
        <w:rPr>
          <w:rFonts w:eastAsia="SimSun" w:hint="eastAsia"/>
          <w:lang w:val="en-US" w:eastAsia="zh-CN"/>
        </w:rPr>
        <w:t xml:space="preserve">(s), and the enterprise may request the network to assign a </w:t>
      </w:r>
      <w:r>
        <w:rPr>
          <w:rFonts w:hint="eastAsia"/>
        </w:rPr>
        <w:t>virtual number</w:t>
      </w:r>
      <w:r>
        <w:rPr>
          <w:rFonts w:eastAsia="SimSun" w:hint="eastAsia"/>
          <w:lang w:val="en-US" w:eastAsia="zh-CN"/>
        </w:rPr>
        <w:t xml:space="preserve">(s) for its employee(s). The </w:t>
      </w:r>
      <w:r>
        <w:rPr>
          <w:rFonts w:hint="eastAsia"/>
        </w:rPr>
        <w:t>virtual number</w:t>
      </w:r>
      <w:r>
        <w:rPr>
          <w:rFonts w:eastAsia="SimSun" w:hint="eastAsia"/>
          <w:lang w:val="en-US" w:eastAsia="zh-CN"/>
        </w:rPr>
        <w:t xml:space="preserve">(s) will be assigned in one or multiple modes listed above. The network may assign a </w:t>
      </w:r>
      <w:r>
        <w:rPr>
          <w:rFonts w:hint="eastAsia"/>
        </w:rPr>
        <w:t>virtual number</w:t>
      </w:r>
      <w:r>
        <w:rPr>
          <w:rFonts w:eastAsia="SimSun" w:hint="eastAsia"/>
          <w:lang w:val="en-US" w:eastAsia="zh-CN"/>
        </w:rPr>
        <w:t xml:space="preserve"> to the user on demand, and maintains the mapping between the user</w:t>
      </w:r>
      <w:r>
        <w:rPr>
          <w:rFonts w:eastAsia="SimSun"/>
          <w:lang w:val="en-US" w:eastAsia="zh-CN"/>
        </w:rPr>
        <w:t>’</w:t>
      </w:r>
      <w:r>
        <w:rPr>
          <w:rFonts w:eastAsia="SimSun" w:hint="eastAsia"/>
          <w:lang w:val="en-US" w:eastAsia="zh-CN"/>
        </w:rPr>
        <w:t xml:space="preserve">s real number and the </w:t>
      </w:r>
      <w:r>
        <w:rPr>
          <w:rFonts w:hint="eastAsia"/>
        </w:rPr>
        <w:t>virtual number</w:t>
      </w:r>
      <w:r>
        <w:rPr>
          <w:rFonts w:eastAsia="SimSun" w:hint="eastAsia"/>
          <w:lang w:val="en-US" w:eastAsia="zh-CN"/>
        </w:rPr>
        <w:t xml:space="preserve"> according to the requested mode(s). Considering the high flexibility requirement of the </w:t>
      </w:r>
      <w:r>
        <w:rPr>
          <w:rFonts w:hint="eastAsia"/>
        </w:rPr>
        <w:t>virtual number</w:t>
      </w:r>
      <w:r>
        <w:rPr>
          <w:rFonts w:eastAsia="SimSun" w:hint="eastAsia"/>
          <w:lang w:val="en-US" w:eastAsia="zh-CN"/>
        </w:rPr>
        <w:t xml:space="preserve"> assignment and maintaining, this feature is not suitable to be handled in IMS. Therefore, the </w:t>
      </w:r>
      <w:r>
        <w:rPr>
          <w:rFonts w:hint="eastAsia"/>
        </w:rPr>
        <w:t>virtual number</w:t>
      </w:r>
      <w:r>
        <w:rPr>
          <w:rFonts w:eastAsia="SimSun" w:hint="eastAsia"/>
          <w:lang w:val="en-US" w:eastAsia="zh-CN"/>
        </w:rPr>
        <w:t xml:space="preserve"> is expected to have no impact on IMS.</w:t>
      </w:r>
    </w:p>
    <w:p w14:paraId="13969AB9" w14:textId="77777777" w:rsidR="009977B8" w:rsidRDefault="00000000">
      <w:pPr>
        <w:rPr>
          <w:rFonts w:eastAsia="SimSun"/>
          <w:lang w:val="en-US" w:eastAsia="zh-CN"/>
        </w:rPr>
      </w:pPr>
      <w:r>
        <w:rPr>
          <w:rFonts w:eastAsia="SimSun" w:hint="eastAsia"/>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eastAsia="SimSun" w:hint="eastAsia"/>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eastAsia="SimSun" w:hint="eastAsia"/>
          <w:lang w:val="en-US" w:eastAsia="zh-CN"/>
        </w:rPr>
        <w:t xml:space="preserve"> service for the end user is needed to be considered as a necessary value added service, i.e. </w:t>
      </w:r>
      <w:r>
        <w:rPr>
          <w:rFonts w:hint="eastAsia"/>
        </w:rPr>
        <w:t>virtual number</w:t>
      </w:r>
      <w:r>
        <w:rPr>
          <w:rFonts w:eastAsia="SimSun" w:hint="eastAsia"/>
          <w:lang w:val="en-US" w:eastAsia="zh-CN"/>
        </w:rPr>
        <w:t xml:space="preserve"> is needed to be supported by eMMTel Enabler layer. </w:t>
      </w:r>
    </w:p>
    <w:p w14:paraId="13BA7371" w14:textId="77777777" w:rsidR="009977B8"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rPr>
          <w:rFonts w:hint="eastAsia"/>
        </w:rPr>
        <w:t>virtual number</w:t>
      </w:r>
      <w:r>
        <w:rPr>
          <w:rFonts w:eastAsia="SimSun" w:hint="eastAsia"/>
          <w:lang w:val="en-US" w:eastAsia="zh-CN"/>
        </w:rPr>
        <w:t xml:space="preserve"> service in the eMMTel Enabler layer:</w:t>
      </w:r>
    </w:p>
    <w:p w14:paraId="72EB6D6C" w14:textId="77777777" w:rsidR="009977B8"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4CD1AAFD" w14:textId="77777777" w:rsidR="009977B8"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22999556" w14:textId="77777777" w:rsidR="009977B8" w:rsidRDefault="00000000">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 1:</w:t>
      </w:r>
      <w:r>
        <w:rPr>
          <w:rFonts w:hint="eastAsia"/>
          <w:lang w:val="en-US" w:eastAsia="zh-CN"/>
        </w:rPr>
        <w:tab/>
      </w:r>
      <w:r>
        <w:rPr>
          <w:lang w:val="en-US" w:eastAsia="zh-CN"/>
        </w:rPr>
        <w:t>W</w:t>
      </w:r>
      <w:r>
        <w:rPr>
          <w:rFonts w:hint="eastAsia"/>
          <w:lang w:val="en-US" w:eastAsia="zh-CN"/>
        </w:rPr>
        <w:t xml:space="preserve">hether the capabilities provided by SA2, i.e. the capabilities provided </w:t>
      </w:r>
      <w:r>
        <w:rPr>
          <w:rFonts w:eastAsia="SimSun" w:hint="eastAsia"/>
          <w:lang w:val="en-US" w:eastAsia="zh-CN"/>
        </w:rPr>
        <w:t xml:space="preserve">the solutions regarding KI#2 and KI#4 in </w:t>
      </w:r>
      <w:r>
        <w:rPr>
          <w:rFonts w:hint="eastAsia"/>
          <w:lang w:val="en-US" w:eastAsia="zh-CN"/>
        </w:rPr>
        <w:t>the ongoing SA2 work of FS_NG_RTC_Ph2</w:t>
      </w:r>
      <w:r>
        <w:rPr>
          <w:rFonts w:eastAsia="SimSun" w:hint="eastAsia"/>
          <w:lang w:val="en-US" w:eastAsia="zh-CN"/>
        </w:rPr>
        <w:t xml:space="preserve">, can support the </w:t>
      </w:r>
      <w:r>
        <w:rPr>
          <w:rFonts w:hint="eastAsia"/>
        </w:rPr>
        <w:t>virtual number</w:t>
      </w:r>
      <w:r>
        <w:rPr>
          <w:rFonts w:eastAsia="SimSun" w:hint="eastAsia"/>
          <w:lang w:val="en-US" w:eastAsia="zh-CN"/>
        </w:rPr>
        <w:t xml:space="preserve"> studied by SA6 is FFS. Coordination with SA2 is needed.</w:t>
      </w:r>
    </w:p>
    <w:p w14:paraId="7902CD85" w14:textId="77777777" w:rsidR="009977B8"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2</w:t>
      </w:r>
      <w:r>
        <w:rPr>
          <w:rFonts w:eastAsia="SimSun" w:hint="eastAsia"/>
          <w:lang w:val="en-US" w:eastAsia="zh-CN"/>
        </w:rPr>
        <w:tab/>
      </w:r>
      <w:r>
        <w:rPr>
          <w:lang w:val="en-US" w:eastAsia="zh-CN"/>
        </w:rPr>
        <w:t>W</w:t>
      </w:r>
      <w:r>
        <w:rPr>
          <w:rFonts w:hint="eastAsia"/>
          <w:lang w:val="en-US" w:eastAsia="zh-CN"/>
        </w:rPr>
        <w:t xml:space="preserve">hether the </w:t>
      </w:r>
      <w:r>
        <w:rPr>
          <w:rFonts w:hint="eastAsia"/>
        </w:rPr>
        <w:t>virtual number</w:t>
      </w:r>
      <w:r>
        <w:rPr>
          <w:rFonts w:eastAsia="SimSun" w:hint="eastAsia"/>
          <w:lang w:val="en-US" w:eastAsia="zh-CN"/>
        </w:rPr>
        <w:t xml:space="preserve"> related </w:t>
      </w:r>
      <w:r>
        <w:rPr>
          <w:rFonts w:hint="eastAsia"/>
          <w:lang w:val="en-US" w:eastAsia="zh-CN"/>
        </w:rPr>
        <w:t xml:space="preserve">procedures have impact on the procedures in 5GC/IMS is FFS and </w:t>
      </w:r>
      <w:r>
        <w:rPr>
          <w:rFonts w:eastAsia="SimSun" w:hint="eastAsia"/>
          <w:lang w:val="en-US" w:eastAsia="zh-CN"/>
        </w:rPr>
        <w:t>coordination with SA2 is needed</w:t>
      </w:r>
      <w:r>
        <w:rPr>
          <w:rFonts w:hint="eastAsia"/>
          <w:lang w:val="en-US" w:eastAsia="zh-CN"/>
        </w:rPr>
        <w:t>.</w:t>
      </w:r>
    </w:p>
    <w:p w14:paraId="7B9359E1" w14:textId="77777777" w:rsidR="009977B8"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3</w:t>
      </w:r>
      <w:r>
        <w:rPr>
          <w:rFonts w:eastAsia="SimSun" w:hint="eastAsia"/>
          <w:lang w:val="en-US" w:eastAsia="zh-CN"/>
        </w:rPr>
        <w:tab/>
      </w:r>
      <w:r>
        <w:rPr>
          <w:rFonts w:eastAsia="SimSun"/>
          <w:lang w:val="en-US" w:eastAsia="zh-CN"/>
        </w:rPr>
        <w:t>W</w:t>
      </w:r>
      <w:r>
        <w:rPr>
          <w:rFonts w:eastAsia="SimSun" w:hint="eastAsia"/>
          <w:lang w:val="en-US" w:eastAsia="zh-CN"/>
        </w:rPr>
        <w:t>hen the solution of virtual number is proposed, the charging aspect is needed to be studied by SA5</w:t>
      </w:r>
    </w:p>
    <w:p w14:paraId="5EEC0299" w14:textId="77777777" w:rsidR="009977B8" w:rsidRDefault="00000000">
      <w:pPr>
        <w:pStyle w:val="Heading2"/>
        <w:rPr>
          <w:rFonts w:eastAsia="SimSun"/>
          <w:lang w:val="en-US" w:eastAsia="zh-CN"/>
        </w:rPr>
      </w:pPr>
      <w:bookmarkStart w:id="345" w:name="_Toc13596"/>
      <w:bookmarkStart w:id="346" w:name="_Toc168957978"/>
      <w:bookmarkStart w:id="347" w:name="_Toc24634"/>
      <w:bookmarkStart w:id="348" w:name="_Toc28407"/>
      <w:bookmarkStart w:id="349" w:name="_Toc18595"/>
      <w:bookmarkStart w:id="350" w:name="_Toc14521"/>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345"/>
      <w:bookmarkEnd w:id="346"/>
      <w:bookmarkEnd w:id="347"/>
      <w:bookmarkEnd w:id="348"/>
      <w:bookmarkEnd w:id="349"/>
      <w:bookmarkEnd w:id="350"/>
    </w:p>
    <w:p w14:paraId="1F2C9D26" w14:textId="77777777" w:rsidR="009977B8" w:rsidRDefault="00000000">
      <w:pPr>
        <w:pStyle w:val="Heading3"/>
        <w:rPr>
          <w:rFonts w:eastAsia="SimSun"/>
          <w:lang w:eastAsia="zh-CN"/>
        </w:rPr>
      </w:pPr>
      <w:bookmarkStart w:id="351" w:name="_Toc25387"/>
      <w:bookmarkStart w:id="352" w:name="_Toc9807"/>
      <w:bookmarkStart w:id="353" w:name="_Toc1699"/>
      <w:bookmarkStart w:id="354" w:name="_Toc168957979"/>
      <w:bookmarkStart w:id="355" w:name="_Toc31877"/>
      <w:bookmarkStart w:id="356" w:name="_Toc16071"/>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351"/>
      <w:bookmarkEnd w:id="352"/>
      <w:bookmarkEnd w:id="353"/>
      <w:bookmarkEnd w:id="354"/>
      <w:bookmarkEnd w:id="355"/>
      <w:bookmarkEnd w:id="356"/>
    </w:p>
    <w:p w14:paraId="0D956E0F" w14:textId="77777777" w:rsidR="009977B8" w:rsidRDefault="00000000">
      <w:pPr>
        <w:rPr>
          <w:rFonts w:eastAsia="SimSun"/>
          <w:lang w:val="en-US" w:eastAsia="zh-CN"/>
        </w:rPr>
      </w:pPr>
      <w:r>
        <w:t xml:space="preserve">OMA </w:t>
      </w:r>
      <w:r>
        <w:rPr>
          <w:lang w:val="en-US"/>
        </w:rPr>
        <w:t>One</w:t>
      </w:r>
      <w:r>
        <w:t>API</w:t>
      </w:r>
      <w:r>
        <w:rPr>
          <w:lang w:val="en-US"/>
        </w:rPr>
        <w:t xml:space="preserve"> provides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r>
        <w:rPr>
          <w:rFonts w:eastAsia="SimSun"/>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Application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SimSun"/>
          <w:lang w:val="en-US"/>
        </w:rPr>
        <w:t xml:space="preserve"> Considering that call</w:t>
      </w:r>
      <w:r>
        <w:rPr>
          <w:rFonts w:eastAsia="SimSun"/>
          <w:lang w:val="en-US" w:eastAsia="zh-CN"/>
        </w:rPr>
        <w:t xml:space="preserve"> control handling </w:t>
      </w:r>
      <w:r>
        <w:rPr>
          <w:rFonts w:eastAsia="SimSun"/>
          <w:lang w:val="en-US"/>
        </w:rPr>
        <w:t xml:space="preserve">among different Application Servers is service logic related, it is recommended to realize call control </w:t>
      </w:r>
      <w:r>
        <w:rPr>
          <w:rFonts w:eastAsia="SimSun"/>
          <w:lang w:val="en-US" w:eastAsia="zh-CN"/>
        </w:rPr>
        <w:t>handling</w:t>
      </w:r>
      <w:r>
        <w:rPr>
          <w:rFonts w:eastAsia="SimSun"/>
          <w:lang w:val="en-US"/>
        </w:rPr>
        <w:t xml:space="preserve"> in application enabler layer without impacting the </w:t>
      </w:r>
      <w:r>
        <w:rPr>
          <w:lang w:eastAsia="ko-KR"/>
        </w:rPr>
        <w:t>underlying</w:t>
      </w:r>
      <w:r>
        <w:rPr>
          <w:rFonts w:eastAsia="SimSun"/>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SimSun"/>
          <w:lang w:val="en-US"/>
        </w:rPr>
        <w:t xml:space="preserve">    </w:t>
      </w:r>
    </w:p>
    <w:p w14:paraId="38ABF238" w14:textId="77777777" w:rsidR="009977B8"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w:t>
      </w:r>
      <w:r>
        <w:rPr>
          <w:lang w:val="en-US"/>
        </w:rPr>
        <w:t>call control</w:t>
      </w:r>
      <w:r>
        <w:rPr>
          <w:rFonts w:eastAsia="SimSun"/>
          <w:lang w:val="en-US" w:eastAsia="zh-CN"/>
        </w:rPr>
        <w:t xml:space="preserve"> handling </w:t>
      </w:r>
      <w:r>
        <w:rPr>
          <w:lang w:val="en-US"/>
        </w:rPr>
        <w:t>amo</w:t>
      </w:r>
      <w:r>
        <w:rPr>
          <w:rFonts w:eastAsia="SimSun" w:hint="eastAsia"/>
          <w:lang w:val="en-US" w:eastAsia="zh-CN"/>
        </w:rPr>
        <w:t xml:space="preserve">ng different Application Servers </w:t>
      </w:r>
      <w:r>
        <w:rPr>
          <w:rFonts w:eastAsia="SimSun"/>
          <w:lang w:val="en-US" w:eastAsia="zh-CN"/>
        </w:rPr>
        <w:t>in eMMTel Enabler layer:</w:t>
      </w:r>
    </w:p>
    <w:p w14:paraId="37780DBC" w14:textId="77777777" w:rsidR="009977B8" w:rsidRDefault="00000000">
      <w:pPr>
        <w:rPr>
          <w:rFonts w:eastAsia="SimSun"/>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eastAsia="SimSun" w:hint="eastAsia"/>
          <w:lang w:val="en-US" w:eastAsia="zh-CN"/>
        </w:rPr>
        <w:t>eMMTel Enabler layer</w:t>
      </w:r>
      <w:r>
        <w:rPr>
          <w:rFonts w:eastAsia="SimSun"/>
          <w:lang w:val="en-US" w:eastAsia="zh-CN"/>
        </w:rPr>
        <w:t xml:space="preserve"> can be enhanced</w:t>
      </w:r>
      <w:r>
        <w:rPr>
          <w:rFonts w:eastAsia="SimSun" w:hint="eastAsia"/>
          <w:lang w:val="en-US" w:eastAsia="zh-CN"/>
        </w:rPr>
        <w:t xml:space="preserve"> to support </w:t>
      </w:r>
      <w:r>
        <w:rPr>
          <w:rFonts w:eastAsia="SimSun"/>
          <w:lang w:val="en-US" w:eastAsia="zh-CN"/>
        </w:rPr>
        <w:t>call control handling.</w:t>
      </w:r>
    </w:p>
    <w:p w14:paraId="13B3B267" w14:textId="77777777" w:rsidR="009977B8"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lastRenderedPageBreak/>
        <w:t>6.7</w:t>
      </w:r>
      <w:r>
        <w:rPr>
          <w:rFonts w:ascii="Arial" w:eastAsia="SimSun" w:hAnsi="Arial" w:hint="eastAsia"/>
          <w:sz w:val="32"/>
          <w:lang w:val="en-US" w:eastAsia="zh-CN"/>
        </w:rPr>
        <w:tab/>
        <w:t>Key Issue #7:</w:t>
      </w:r>
      <w:r>
        <w:rPr>
          <w:rFonts w:ascii="Arial" w:hAnsi="Arial"/>
          <w:sz w:val="32"/>
        </w:rPr>
        <w:t xml:space="preserve"> data channel application related capability exposure</w:t>
      </w:r>
    </w:p>
    <w:p w14:paraId="6FCFC95F" w14:textId="77777777" w:rsidR="009977B8" w:rsidRDefault="00000000">
      <w:pPr>
        <w:pStyle w:val="Heading3"/>
        <w:rPr>
          <w:lang w:val="en-US" w:eastAsia="zh-CN"/>
        </w:rPr>
      </w:pPr>
      <w:bookmarkStart w:id="357" w:name="_Toc30882"/>
      <w:bookmarkStart w:id="358" w:name="_Toc25631"/>
      <w:bookmarkStart w:id="359" w:name="_Toc168957980"/>
      <w:bookmarkStart w:id="360" w:name="_Toc5440"/>
      <w:bookmarkStart w:id="361" w:name="_Toc21357"/>
      <w:bookmarkStart w:id="362" w:name="_Toc15163"/>
      <w:r>
        <w:rPr>
          <w:rFonts w:hint="eastAsia"/>
          <w:lang w:val="en-US" w:eastAsia="zh-CN"/>
        </w:rPr>
        <w:t>6.7.1</w:t>
      </w:r>
      <w:r>
        <w:rPr>
          <w:rFonts w:hint="eastAsia"/>
          <w:lang w:val="en-US" w:eastAsia="zh-CN"/>
        </w:rPr>
        <w:tab/>
        <w:t>Description</w:t>
      </w:r>
      <w:bookmarkEnd w:id="357"/>
      <w:bookmarkEnd w:id="358"/>
      <w:bookmarkEnd w:id="359"/>
      <w:bookmarkEnd w:id="360"/>
      <w:bookmarkEnd w:id="361"/>
      <w:bookmarkEnd w:id="362"/>
    </w:p>
    <w:p w14:paraId="116D24F2" w14:textId="77777777" w:rsidR="009977B8" w:rsidRDefault="00000000">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eastAsia="SimSun" w:hint="eastAsia"/>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14:paraId="232F0CE4" w14:textId="77777777" w:rsidR="009977B8" w:rsidRDefault="00000000">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14:paraId="5F0E4A69" w14:textId="77777777" w:rsidR="009977B8" w:rsidRDefault="00000000">
      <w:pPr>
        <w:rPr>
          <w:lang w:eastAsia="zh-CN"/>
        </w:rPr>
      </w:pPr>
      <w:r>
        <w:rPr>
          <w:lang w:eastAsia="zh-CN"/>
        </w:rPr>
        <w:t>Open issue:</w:t>
      </w:r>
    </w:p>
    <w:p w14:paraId="42499834" w14:textId="77777777" w:rsidR="009977B8" w:rsidRDefault="00000000">
      <w:pPr>
        <w:pStyle w:val="B1"/>
        <w:overflowPunct w:val="0"/>
        <w:autoSpaceDE w:val="0"/>
        <w:autoSpaceDN w:val="0"/>
        <w:adjustRightInd w:val="0"/>
        <w:textAlignment w:val="baseline"/>
      </w:pPr>
      <w:r>
        <w:t>-</w:t>
      </w:r>
      <w:r>
        <w:tab/>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1C60D89C" w14:textId="77777777" w:rsidR="009977B8" w:rsidRDefault="00000000">
      <w:pPr>
        <w:pStyle w:val="EditorsNote"/>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t>Whether and how cooperation with SA2 and SA5 is FFS.</w:t>
      </w:r>
    </w:p>
    <w:p w14:paraId="4A62AAB8" w14:textId="77777777" w:rsidR="009977B8" w:rsidRDefault="00000000">
      <w:pPr>
        <w:pStyle w:val="EditorsNote"/>
        <w:rPr>
          <w:lang w:eastAsia="en-GB"/>
        </w:rPr>
      </w:pPr>
      <w:r>
        <w:rPr>
          <w:lang w:eastAsia="en-GB"/>
        </w:rPr>
        <w:t>Editor's note:</w:t>
      </w:r>
      <w:r>
        <w:rPr>
          <w:lang w:eastAsia="en-GB"/>
        </w:rPr>
        <w:tab/>
        <w:t>The solution of this key issue based on the reply of the LS which asked SA2 whether they have a plan to define an interface for application providers to manage the applications to DCAR.</w:t>
      </w:r>
    </w:p>
    <w:p w14:paraId="463C2AB6" w14:textId="77777777" w:rsidR="009977B8"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t>6.8</w:t>
      </w:r>
      <w:r>
        <w:rPr>
          <w:rFonts w:ascii="Arial" w:eastAsia="SimSun" w:hAnsi="Arial" w:hint="eastAsia"/>
          <w:sz w:val="32"/>
          <w:lang w:val="en-US" w:eastAsia="zh-CN"/>
        </w:rPr>
        <w:tab/>
        <w:t>Key Issue #8:</w:t>
      </w:r>
      <w:r>
        <w:rPr>
          <w:rFonts w:ascii="Arial" w:hAnsi="Arial"/>
          <w:sz w:val="32"/>
        </w:rPr>
        <w:t xml:space="preserve"> Supporting the multiparty service with the data channel capability</w:t>
      </w:r>
    </w:p>
    <w:p w14:paraId="0D3F681B" w14:textId="77777777" w:rsidR="009977B8" w:rsidRDefault="00000000">
      <w:pPr>
        <w:pStyle w:val="Heading3"/>
        <w:rPr>
          <w:lang w:val="en-US" w:eastAsia="zh-CN"/>
        </w:rPr>
      </w:pPr>
      <w:bookmarkStart w:id="363" w:name="_Toc168957981"/>
      <w:bookmarkStart w:id="364" w:name="_Toc30348"/>
      <w:bookmarkStart w:id="365" w:name="_Toc16119"/>
      <w:bookmarkStart w:id="366" w:name="_Toc16792"/>
      <w:bookmarkStart w:id="367" w:name="_Toc11330"/>
      <w:bookmarkStart w:id="368" w:name="_Toc14001"/>
      <w:r>
        <w:rPr>
          <w:rFonts w:hint="eastAsia"/>
          <w:lang w:val="en-US" w:eastAsia="zh-CN"/>
        </w:rPr>
        <w:t>6.8.1</w:t>
      </w:r>
      <w:r>
        <w:rPr>
          <w:rFonts w:hint="eastAsia"/>
          <w:lang w:val="en-US" w:eastAsia="zh-CN"/>
        </w:rPr>
        <w:tab/>
        <w:t>Description</w:t>
      </w:r>
      <w:bookmarkEnd w:id="363"/>
      <w:bookmarkEnd w:id="364"/>
      <w:bookmarkEnd w:id="365"/>
      <w:bookmarkEnd w:id="366"/>
      <w:bookmarkEnd w:id="367"/>
      <w:bookmarkEnd w:id="368"/>
    </w:p>
    <w:p w14:paraId="54897B12" w14:textId="77777777" w:rsidR="009977B8" w:rsidRDefault="00000000">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14:paraId="39434246" w14:textId="77777777" w:rsidR="009977B8" w:rsidRDefault="00000000">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inclu</w:t>
      </w:r>
      <w:r>
        <w:rPr>
          <w:rFonts w:hint="eastAsia"/>
          <w:lang w:val="en-US" w:eastAsia="zh-CN"/>
        </w:rPr>
        <w:t>de but not limited to:</w:t>
      </w:r>
    </w:p>
    <w:p w14:paraId="64523E03" w14:textId="77777777" w:rsidR="009977B8" w:rsidRDefault="00000000">
      <w:pPr>
        <w:pStyle w:val="B1"/>
      </w:pPr>
      <w:r>
        <w:t>-</w:t>
      </w:r>
      <w:r>
        <w:tab/>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eastAsia="SimSun" w:hint="eastAsia"/>
          <w:lang w:val="en-US" w:eastAsia="zh-CN"/>
        </w:rPr>
        <w:t>, updating an one-to-one call to multiparty call, and also include the management of participates, e.g. adding/removing participate(s) to/from the call</w:t>
      </w:r>
      <w:r>
        <w:t>.</w:t>
      </w:r>
    </w:p>
    <w:p w14:paraId="4221D6FA" w14:textId="77777777" w:rsidR="009977B8" w:rsidRDefault="00000000">
      <w:pPr>
        <w:rPr>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t>multiparty service</w:t>
      </w:r>
      <w:r>
        <w:rPr>
          <w:rFonts w:eastAsia="SimSun" w:hint="eastAsia"/>
          <w:lang w:val="en-US" w:eastAsia="zh-CN"/>
        </w:rPr>
        <w:t xml:space="preserve"> with </w:t>
      </w:r>
      <w:r>
        <w:t>data channel</w:t>
      </w:r>
      <w:r>
        <w:rPr>
          <w:rFonts w:eastAsia="SimSun" w:hint="eastAsia"/>
          <w:lang w:val="en-US" w:eastAsia="zh-CN"/>
        </w:rPr>
        <w:t xml:space="preserve"> capability</w:t>
      </w:r>
      <w:r>
        <w:rPr>
          <w:rFonts w:hint="eastAsia"/>
          <w:lang w:val="en-US" w:eastAsia="zh-CN"/>
        </w:rPr>
        <w:t xml:space="preserve">, including the following aspects: </w:t>
      </w:r>
    </w:p>
    <w:p w14:paraId="2740FF27" w14:textId="77777777" w:rsidR="009977B8" w:rsidRDefault="00000000">
      <w:pPr>
        <w:pStyle w:val="B1"/>
        <w:overflowPunct w:val="0"/>
        <w:autoSpaceDE w:val="0"/>
        <w:autoSpaceDN w:val="0"/>
        <w:adjustRightInd w:val="0"/>
        <w:textAlignment w:val="baseline"/>
      </w:pPr>
      <w:r>
        <w:rPr>
          <w:lang w:eastAsia="zh-CN"/>
        </w:rPr>
        <w:t>-</w:t>
      </w:r>
      <w:r>
        <w:rPr>
          <w:lang w:eastAsia="zh-CN"/>
        </w:rPr>
        <w:tab/>
        <w:t xml:space="preserve">Analyze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14:paraId="038935D7" w14:textId="77777777" w:rsidR="009977B8" w:rsidRDefault="00000000">
      <w:pPr>
        <w:pStyle w:val="NO"/>
      </w:pPr>
      <w:r>
        <w:rPr>
          <w:lang w:eastAsia="zh-CN"/>
        </w:rPr>
        <w:t>-</w:t>
      </w:r>
      <w:r>
        <w:rPr>
          <w:lang w:eastAsia="zh-CN"/>
        </w:rPr>
        <w:tab/>
        <w:t>H</w:t>
      </w:r>
      <w:r>
        <w:t xml:space="preserve">ow to provide API based </w:t>
      </w:r>
      <w:r>
        <w:rPr>
          <w:lang w:eastAsia="zh-CN"/>
        </w:rPr>
        <w:t>multiparty service</w:t>
      </w:r>
      <w:r>
        <w:t xml:space="preserve"> capabilities utilizing architecture and procedure provide by IMS subsystem.</w:t>
      </w:r>
    </w:p>
    <w:p w14:paraId="41E33533" w14:textId="77777777" w:rsidR="009977B8" w:rsidRDefault="00000000">
      <w:pPr>
        <w:pStyle w:val="NO"/>
        <w:rPr>
          <w:lang w:val="en-US" w:eastAsia="zh-CN"/>
        </w:rPr>
      </w:pPr>
      <w:r>
        <w:rPr>
          <w:rFonts w:hint="eastAsia"/>
          <w:lang w:val="en-US" w:eastAsia="zh-CN"/>
        </w:rPr>
        <w:t>NOTE:</w:t>
      </w:r>
      <w:r>
        <w:rPr>
          <w:rFonts w:hint="eastAsia"/>
          <w:lang w:val="en-US" w:eastAsia="zh-CN"/>
        </w:rPr>
        <w:tab/>
      </w:r>
      <w:r>
        <w:rPr>
          <w:lang w:val="en-US" w:eastAsia="zh-CN"/>
        </w:rPr>
        <w:t>H</w:t>
      </w:r>
      <w:r>
        <w:rPr>
          <w:rFonts w:hint="eastAsia"/>
          <w:lang w:val="en-US" w:eastAsia="zh-CN"/>
        </w:rPr>
        <w:t xml:space="preserve">ow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eastAsia="SimSun" w:hint="eastAsia"/>
          <w:lang w:val="en-US" w:eastAsia="zh-CN"/>
        </w:rPr>
        <w:t xml:space="preserve">gaps and </w:t>
      </w:r>
      <w:r>
        <w:t xml:space="preserve">solution </w:t>
      </w:r>
      <w:r>
        <w:rPr>
          <w:rFonts w:hint="eastAsia"/>
          <w:lang w:val="en-US" w:eastAsia="zh-CN"/>
        </w:rPr>
        <w:t>need to</w:t>
      </w:r>
      <w:r>
        <w:t xml:space="preserve"> take SA2’s study into consideration</w:t>
      </w:r>
      <w:r>
        <w:rPr>
          <w:rFonts w:hint="eastAsia"/>
          <w:lang w:val="en-US" w:eastAsia="zh-CN"/>
        </w:rPr>
        <w:t xml:space="preserve"> and coordination with SA2 is needed.</w:t>
      </w:r>
    </w:p>
    <w:p w14:paraId="447CB2EE" w14:textId="77777777" w:rsidR="009977B8" w:rsidRDefault="009977B8">
      <w:pPr>
        <w:rPr>
          <w:rFonts w:eastAsia="Malgun Gothic"/>
          <w:lang w:val="en-US" w:eastAsia="zh-CN"/>
        </w:rPr>
      </w:pPr>
    </w:p>
    <w:p w14:paraId="7EE92049" w14:textId="77777777" w:rsidR="009977B8" w:rsidRDefault="00000000">
      <w:pPr>
        <w:pStyle w:val="Heading1"/>
      </w:pPr>
      <w:bookmarkStart w:id="369" w:name="_Toc510562460"/>
      <w:bookmarkStart w:id="370" w:name="_Toc13118"/>
      <w:bookmarkStart w:id="371" w:name="_Toc29201"/>
      <w:bookmarkStart w:id="372" w:name="_Toc30852"/>
      <w:bookmarkStart w:id="373" w:name="_Toc253"/>
      <w:bookmarkStart w:id="374" w:name="_Toc3979"/>
      <w:bookmarkStart w:id="375" w:name="_Toc19662"/>
      <w:bookmarkStart w:id="376" w:name="_Toc7924"/>
      <w:bookmarkStart w:id="377" w:name="_Toc21907"/>
      <w:bookmarkStart w:id="378" w:name="_Toc168957982"/>
      <w:bookmarkStart w:id="379" w:name="_Toc8070"/>
      <w:bookmarkStart w:id="380" w:name="_Toc10633"/>
      <w:bookmarkStart w:id="381" w:name="_Toc23500"/>
      <w:r>
        <w:rPr>
          <w:rFonts w:eastAsia="SimSun" w:hint="eastAsia"/>
          <w:lang w:val="en-US" w:eastAsia="zh-CN"/>
        </w:rPr>
        <w:lastRenderedPageBreak/>
        <w:t>7</w:t>
      </w:r>
      <w:r>
        <w:tab/>
        <w:t>Architectural requirements</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508889D4" w14:textId="77777777" w:rsidR="009977B8" w:rsidRDefault="00000000">
      <w:pPr>
        <w:pStyle w:val="EditorsNote"/>
        <w:rPr>
          <w:rFonts w:eastAsia="SimSun"/>
          <w:lang w:val="en-US" w:eastAsia="zh-CN"/>
        </w:rPr>
      </w:pPr>
      <w:r>
        <w:t>Editor's Note</w:t>
      </w:r>
      <w:r>
        <w:rPr>
          <w:rFonts w:eastAsia="SimSun" w:hint="eastAsia"/>
          <w:lang w:val="en-US" w:eastAsia="zh-CN"/>
        </w:rPr>
        <w:t xml:space="preserve"> 1</w:t>
      </w:r>
      <w:r>
        <w:t>:</w:t>
      </w:r>
      <w:r>
        <w:rPr>
          <w:rFonts w:hint="eastAsia"/>
          <w:lang w:eastAsia="zh-CN"/>
        </w:rPr>
        <w:t xml:space="preserve"> </w:t>
      </w:r>
      <w:r>
        <w:rPr>
          <w:lang w:eastAsia="ko-KR"/>
        </w:rPr>
        <w:t xml:space="preserve">This clause provides </w:t>
      </w:r>
      <w:r>
        <w:rPr>
          <w:rFonts w:eastAsia="SimSun" w:hint="eastAsia"/>
          <w:lang w:val="en-US" w:eastAsia="zh-CN"/>
        </w:rPr>
        <w:t>the all a</w:t>
      </w:r>
      <w:r>
        <w:t>rchitectural requirements</w:t>
      </w:r>
      <w:r>
        <w:rPr>
          <w:rFonts w:eastAsia="SimSun" w:hint="eastAsia"/>
          <w:lang w:val="en-US" w:eastAsia="zh-CN"/>
        </w:rPr>
        <w:t xml:space="preserve"> i</w:t>
      </w:r>
      <w:r>
        <w:rPr>
          <w:rFonts w:hint="eastAsia"/>
          <w:lang w:eastAsia="ko-KR"/>
        </w:rPr>
        <w:t>dentified</w:t>
      </w:r>
      <w:r>
        <w:rPr>
          <w:rFonts w:eastAsia="SimSun" w:hint="eastAsia"/>
          <w:lang w:val="en-US" w:eastAsia="zh-CN"/>
        </w:rPr>
        <w:t>.</w:t>
      </w:r>
    </w:p>
    <w:p w14:paraId="211C66DB" w14:textId="77777777" w:rsidR="009977B8" w:rsidRDefault="00000000">
      <w:pPr>
        <w:pStyle w:val="EditorsNote"/>
        <w:rPr>
          <w:rFonts w:eastAsia="SimSun"/>
          <w:lang w:val="en-US" w:eastAsia="zh-CN"/>
        </w:rPr>
      </w:pPr>
      <w:r>
        <w:t>Editor's Note</w:t>
      </w:r>
      <w:r>
        <w:rPr>
          <w:rFonts w:eastAsia="SimSun" w:hint="eastAsia"/>
          <w:lang w:val="en-US" w:eastAsia="zh-CN"/>
        </w:rPr>
        <w:t xml:space="preserve"> 2</w:t>
      </w:r>
      <w:r>
        <w:t>:</w:t>
      </w:r>
      <w:r>
        <w:rPr>
          <w:rFonts w:hint="eastAsia"/>
          <w:lang w:eastAsia="zh-CN"/>
        </w:rPr>
        <w:t xml:space="preserve"> </w:t>
      </w:r>
      <w:r>
        <w:rPr>
          <w:rFonts w:eastAsia="SimSun" w:hint="eastAsia"/>
          <w:lang w:val="en-US" w:eastAsia="zh-CN"/>
        </w:rPr>
        <w:t>Whether more a</w:t>
      </w:r>
      <w:r>
        <w:t>rchitectural requirements</w:t>
      </w:r>
      <w:r>
        <w:rPr>
          <w:rFonts w:eastAsia="SimSun" w:hint="eastAsia"/>
          <w:lang w:val="en-US" w:eastAsia="zh-CN"/>
        </w:rPr>
        <w:t xml:space="preserve">.are needed is FFS and this clause </w:t>
      </w:r>
      <w:r>
        <w:rPr>
          <w:rFonts w:hint="eastAsia"/>
          <w:lang w:eastAsia="en-GB"/>
        </w:rPr>
        <w:t xml:space="preserve">may be </w:t>
      </w:r>
      <w:r>
        <w:rPr>
          <w:rFonts w:eastAsia="SimSun" w:hint="eastAsia"/>
          <w:lang w:val="en-US" w:eastAsia="zh-CN"/>
        </w:rPr>
        <w:t xml:space="preserve">updated </w:t>
      </w:r>
      <w:r>
        <w:rPr>
          <w:rFonts w:hint="eastAsia"/>
          <w:lang w:val="en-US" w:eastAsia="zh-CN"/>
        </w:rPr>
        <w:t>based on the solutions and conclusion of the present document.</w:t>
      </w:r>
    </w:p>
    <w:p w14:paraId="59A2950E" w14:textId="77777777" w:rsidR="009977B8" w:rsidRDefault="00000000">
      <w:pPr>
        <w:pStyle w:val="Heading2"/>
        <w:rPr>
          <w:rFonts w:eastAsia="SimSun"/>
          <w:lang w:val="en-US" w:eastAsia="zh-CN"/>
        </w:rPr>
      </w:pPr>
      <w:bookmarkStart w:id="382" w:name="_Toc106116324"/>
      <w:bookmarkStart w:id="383" w:name="_Toc24826"/>
      <w:bookmarkStart w:id="384" w:name="_Toc133484009"/>
      <w:bookmarkStart w:id="385" w:name="_Toc117364399"/>
      <w:bookmarkStart w:id="386" w:name="_Toc146273127"/>
      <w:bookmarkStart w:id="387" w:name="_Toc30988"/>
      <w:bookmarkStart w:id="388" w:name="_Toc10298"/>
      <w:r>
        <w:rPr>
          <w:rFonts w:eastAsia="SimSun" w:hint="eastAsia"/>
          <w:lang w:val="en-US" w:eastAsia="zh-CN"/>
        </w:rPr>
        <w:t>7</w:t>
      </w:r>
      <w:r>
        <w:rPr>
          <w:rFonts w:eastAsia="SimSun"/>
          <w:lang w:val="en-US" w:eastAsia="zh-CN"/>
        </w:rPr>
        <w:t>.1</w:t>
      </w:r>
      <w:r>
        <w:rPr>
          <w:rFonts w:eastAsia="SimSun"/>
          <w:lang w:val="en-US" w:eastAsia="zh-CN"/>
        </w:rPr>
        <w:tab/>
        <w:t>Genera</w:t>
      </w:r>
      <w:bookmarkEnd w:id="382"/>
      <w:bookmarkEnd w:id="383"/>
      <w:r>
        <w:rPr>
          <w:rFonts w:eastAsia="SimSun"/>
          <w:lang w:val="en-US" w:eastAsia="zh-CN"/>
        </w:rPr>
        <w:t>l</w:t>
      </w:r>
      <w:bookmarkEnd w:id="384"/>
      <w:bookmarkEnd w:id="385"/>
      <w:bookmarkEnd w:id="386"/>
      <w:bookmarkEnd w:id="387"/>
      <w:bookmarkEnd w:id="388"/>
    </w:p>
    <w:p w14:paraId="4D3D2E73" w14:textId="77777777" w:rsidR="009977B8" w:rsidRDefault="00000000">
      <w:pPr>
        <w:pStyle w:val="EditorsNote"/>
        <w:rPr>
          <w:rFonts w:eastAsia="SimSun"/>
          <w:lang w:val="en-US" w:eastAsia="zh-CN"/>
        </w:rPr>
      </w:pPr>
      <w:bookmarkStart w:id="389" w:name="_Toc133484010"/>
      <w:bookmarkStart w:id="390" w:name="_Toc146273128"/>
      <w:r>
        <w:t>Editor's Note:</w:t>
      </w:r>
      <w:r>
        <w:rPr>
          <w:rFonts w:hint="eastAsia"/>
          <w:lang w:eastAsia="zh-CN"/>
        </w:rPr>
        <w:t xml:space="preserve"> </w:t>
      </w:r>
      <w:r>
        <w:rPr>
          <w:lang w:eastAsia="ko-KR"/>
        </w:rPr>
        <w:t xml:space="preserve">This clause provides </w:t>
      </w:r>
      <w:r>
        <w:rPr>
          <w:rFonts w:eastAsia="SimSun" w:hint="eastAsia"/>
          <w:lang w:val="en-US" w:eastAsia="zh-CN"/>
        </w:rPr>
        <w:t>the generic a</w:t>
      </w:r>
      <w:r>
        <w:t>rchitectural requirements</w:t>
      </w:r>
      <w:r>
        <w:rPr>
          <w:rFonts w:eastAsia="SimSun" w:hint="eastAsia"/>
          <w:lang w:val="en-US" w:eastAsia="zh-CN"/>
        </w:rPr>
        <w:t xml:space="preserve"> i</w:t>
      </w:r>
      <w:r>
        <w:rPr>
          <w:rFonts w:hint="eastAsia"/>
          <w:lang w:eastAsia="ko-KR"/>
        </w:rPr>
        <w:t>dentified</w:t>
      </w:r>
      <w:r>
        <w:rPr>
          <w:rFonts w:eastAsia="SimSun" w:hint="eastAsia"/>
          <w:lang w:val="en-US" w:eastAsia="zh-CN"/>
        </w:rPr>
        <w:t>.</w:t>
      </w:r>
    </w:p>
    <w:bookmarkEnd w:id="389"/>
    <w:bookmarkEnd w:id="390"/>
    <w:p w14:paraId="3F2BCEFD" w14:textId="77777777" w:rsidR="009977B8" w:rsidRDefault="009977B8">
      <w:pPr>
        <w:rPr>
          <w:lang w:val="en-US" w:eastAsia="zh-CN"/>
        </w:rPr>
      </w:pPr>
    </w:p>
    <w:p w14:paraId="0EB09841" w14:textId="77777777" w:rsidR="009977B8" w:rsidRDefault="00000000">
      <w:pPr>
        <w:pStyle w:val="Heading2"/>
        <w:rPr>
          <w:rFonts w:eastAsia="SimSun"/>
          <w:lang w:val="en-US" w:eastAsia="zh-CN"/>
        </w:rPr>
      </w:pPr>
      <w:bookmarkStart w:id="391" w:name="_Toc146273130"/>
      <w:bookmarkStart w:id="392" w:name="_Toc133484012"/>
      <w:bookmarkStart w:id="393" w:name="_Toc22635"/>
      <w:bookmarkStart w:id="394" w:name="_Toc18722"/>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bookmarkEnd w:id="391"/>
      <w:bookmarkEnd w:id="392"/>
      <w:bookmarkEnd w:id="393"/>
      <w:bookmarkEnd w:id="394"/>
    </w:p>
    <w:p w14:paraId="27CDAF03" w14:textId="77777777" w:rsidR="009977B8" w:rsidRDefault="00000000">
      <w:pPr>
        <w:pStyle w:val="Heading3"/>
        <w:rPr>
          <w:rFonts w:eastAsia="DengXian"/>
        </w:rPr>
      </w:pPr>
      <w:bookmarkStart w:id="395" w:name="_Toc146273131"/>
      <w:bookmarkStart w:id="396" w:name="_Toc122611770"/>
      <w:bookmarkStart w:id="397" w:name="_Toc133484013"/>
      <w:bookmarkStart w:id="398" w:name="_Toc9417"/>
      <w:bookmarkStart w:id="399" w:name="_Toc26502"/>
      <w:r>
        <w:rPr>
          <w:rFonts w:eastAsia="DengXian" w:hint="eastAsia"/>
          <w:lang w:val="en-US" w:eastAsia="zh-CN"/>
        </w:rPr>
        <w:t>7</w:t>
      </w:r>
      <w:r>
        <w:rPr>
          <w:rFonts w:eastAsia="DengXian"/>
        </w:rPr>
        <w:t>.2.1</w:t>
      </w:r>
      <w:r>
        <w:rPr>
          <w:rFonts w:eastAsia="DengXian"/>
        </w:rPr>
        <w:tab/>
        <w:t>Description</w:t>
      </w:r>
      <w:bookmarkEnd w:id="395"/>
      <w:bookmarkEnd w:id="396"/>
      <w:bookmarkEnd w:id="397"/>
      <w:bookmarkEnd w:id="398"/>
      <w:bookmarkEnd w:id="399"/>
    </w:p>
    <w:p w14:paraId="18BFBED0" w14:textId="77777777" w:rsidR="009977B8" w:rsidRDefault="00000000">
      <w:pPr>
        <w:rPr>
          <w:rFonts w:eastAsia="DengXian"/>
        </w:rPr>
      </w:pPr>
      <w:r>
        <w:t xml:space="preserve">This clause specifies the </w:t>
      </w:r>
      <w:r>
        <w:rPr>
          <w:rFonts w:hint="eastAsia"/>
          <w:lang w:val="en-US" w:eastAsia="zh-CN"/>
        </w:rPr>
        <w:t>service configuration</w:t>
      </w:r>
      <w:r>
        <w:rPr>
          <w:rFonts w:eastAsia="SimSun"/>
          <w:lang w:val="en-US" w:eastAsia="zh-CN"/>
        </w:rPr>
        <w:t xml:space="preserve"> </w:t>
      </w:r>
      <w:r>
        <w:t xml:space="preserve">requirements for </w:t>
      </w:r>
      <w:r>
        <w:rPr>
          <w:rFonts w:eastAsia="SimSun" w:hint="eastAsia"/>
          <w:lang w:val="en-US" w:eastAsia="zh-CN"/>
        </w:rPr>
        <w:t>MMTel Enablement</w:t>
      </w:r>
      <w:r>
        <w:t xml:space="preserve"> service.</w:t>
      </w:r>
    </w:p>
    <w:p w14:paraId="0F07F84C" w14:textId="77777777" w:rsidR="009977B8" w:rsidRDefault="00000000">
      <w:pPr>
        <w:pStyle w:val="Heading3"/>
        <w:rPr>
          <w:rFonts w:eastAsia="DengXian"/>
        </w:rPr>
      </w:pPr>
      <w:bookmarkStart w:id="400" w:name="_Toc133484014"/>
      <w:bookmarkStart w:id="401" w:name="_Toc146273132"/>
      <w:bookmarkStart w:id="402" w:name="_Toc122611771"/>
      <w:bookmarkStart w:id="403" w:name="_Toc17329"/>
      <w:bookmarkStart w:id="404" w:name="_Toc3573"/>
      <w:r>
        <w:rPr>
          <w:rFonts w:eastAsia="DengXian" w:hint="eastAsia"/>
          <w:lang w:val="en-US" w:eastAsia="zh-CN"/>
        </w:rPr>
        <w:t>7</w:t>
      </w:r>
      <w:r>
        <w:rPr>
          <w:rFonts w:eastAsia="DengXian"/>
        </w:rPr>
        <w:t>.2.2</w:t>
      </w:r>
      <w:r>
        <w:rPr>
          <w:rFonts w:eastAsia="DengXian"/>
        </w:rPr>
        <w:tab/>
        <w:t>Requirements</w:t>
      </w:r>
      <w:bookmarkEnd w:id="400"/>
      <w:bookmarkEnd w:id="401"/>
      <w:bookmarkEnd w:id="402"/>
      <w:bookmarkEnd w:id="403"/>
      <w:bookmarkEnd w:id="404"/>
    </w:p>
    <w:p w14:paraId="3FCD4111" w14:textId="77777777" w:rsidR="009977B8" w:rsidRDefault="00000000">
      <w:pPr>
        <w:rPr>
          <w:lang w:val="en-US" w:eastAsia="zh-CN"/>
        </w:rPr>
      </w:pPr>
      <w:r>
        <w:t>[AR-</w:t>
      </w:r>
      <w:r>
        <w:rPr>
          <w:rFonts w:eastAsia="SimSun" w:hint="eastAsia"/>
          <w:lang w:val="en-US" w:eastAsia="zh-CN"/>
        </w:rPr>
        <w:t>7</w:t>
      </w:r>
      <w:r>
        <w:t>.</w:t>
      </w:r>
      <w:r>
        <w:rPr>
          <w:rFonts w:eastAsia="SimSun" w:hint="eastAsia"/>
          <w:lang w:val="en-US" w:eastAsia="zh-CN"/>
        </w:rPr>
        <w:t>2</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p>
    <w:p w14:paraId="404611A0" w14:textId="77777777" w:rsidR="009977B8" w:rsidRDefault="00000000">
      <w:pPr>
        <w:rPr>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b</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eastAsia="SimSun" w:hint="eastAsia"/>
          <w:lang w:val="en-US" w:eastAsia="zh-CN"/>
        </w:rPr>
        <w:t>MMTel Enabler server</w:t>
      </w:r>
      <w:r>
        <w:rPr>
          <w:rFonts w:hint="eastAsia"/>
          <w:lang w:val="en-US" w:eastAsia="zh-CN"/>
        </w:rPr>
        <w:t>.</w:t>
      </w:r>
    </w:p>
    <w:p w14:paraId="5B1F08E8" w14:textId="77777777" w:rsidR="009977B8" w:rsidRDefault="00000000">
      <w:pPr>
        <w:rPr>
          <w:rFonts w:eastAsia="SimSun"/>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c</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 configure the policy of handling the service confliction </w:t>
      </w:r>
      <w:r>
        <w:rPr>
          <w:lang w:val="en-US"/>
        </w:rPr>
        <w:t>among different Application Servers</w:t>
      </w:r>
      <w:r>
        <w:rPr>
          <w:rFonts w:eastAsia="SimSun" w:hint="eastAsia"/>
          <w:lang w:val="en-US" w:eastAsia="zh-CN"/>
        </w:rPr>
        <w:t xml:space="preserve"> when the Application Servers have different processing requirements or have different service priorities on a same call event. And the MMTel Enablement</w:t>
      </w:r>
      <w:r>
        <w:t xml:space="preserve"> service</w:t>
      </w:r>
      <w:r>
        <w:rPr>
          <w:rFonts w:eastAsia="SimSun" w:hint="eastAsia"/>
          <w:lang w:val="en-US" w:eastAsia="zh-CN"/>
        </w:rPr>
        <w:t xml:space="preserve"> shall handled this call event based on the policy configured by the MMTel service provider.</w:t>
      </w:r>
    </w:p>
    <w:p w14:paraId="50A587B1" w14:textId="77777777" w:rsidR="009977B8" w:rsidRDefault="00000000">
      <w:pPr>
        <w:pStyle w:val="Heading2"/>
        <w:rPr>
          <w:rFonts w:eastAsia="SimSun"/>
          <w:lang w:val="en-US" w:eastAsia="zh-CN"/>
        </w:rPr>
      </w:pPr>
      <w:bookmarkStart w:id="405" w:name="_Toc20644"/>
      <w:bookmarkStart w:id="406" w:name="_Toc18183"/>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bookmarkEnd w:id="405"/>
      <w:bookmarkEnd w:id="406"/>
    </w:p>
    <w:p w14:paraId="79538237" w14:textId="77777777" w:rsidR="009977B8" w:rsidRDefault="00000000">
      <w:pPr>
        <w:pStyle w:val="Heading3"/>
        <w:rPr>
          <w:rFonts w:eastAsia="DengXian"/>
        </w:rPr>
      </w:pPr>
      <w:bookmarkStart w:id="407" w:name="_Toc19386"/>
      <w:bookmarkStart w:id="408" w:name="_Toc17184"/>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bookmarkEnd w:id="407"/>
      <w:bookmarkEnd w:id="408"/>
    </w:p>
    <w:p w14:paraId="13B76DEC" w14:textId="77777777" w:rsidR="009977B8" w:rsidRDefault="00000000">
      <w:pPr>
        <w:rPr>
          <w:rFonts w:eastAsia="DengXian"/>
        </w:rPr>
      </w:pPr>
      <w:r>
        <w:t xml:space="preserve">This clause specifies the </w:t>
      </w:r>
      <w:r>
        <w:rPr>
          <w:rFonts w:hint="eastAsia"/>
          <w:lang w:val="en-US" w:eastAsia="zh-CN"/>
        </w:rPr>
        <w:t xml:space="preserve">service </w:t>
      </w:r>
      <w:r>
        <w:rPr>
          <w:rFonts w:hint="eastAsia"/>
        </w:rPr>
        <w:t>enablement</w:t>
      </w:r>
      <w:r>
        <w:rPr>
          <w:rFonts w:eastAsia="SimSun"/>
          <w:lang w:val="en-US" w:eastAsia="zh-CN"/>
        </w:rPr>
        <w:t xml:space="preserve"> requirements</w:t>
      </w:r>
      <w:r>
        <w:t xml:space="preserve"> for </w:t>
      </w:r>
      <w:r>
        <w:rPr>
          <w:rFonts w:eastAsia="SimSun" w:hint="eastAsia"/>
          <w:lang w:val="en-US" w:eastAsia="zh-CN"/>
        </w:rPr>
        <w:t>MMTel Enablement</w:t>
      </w:r>
      <w:r>
        <w:t xml:space="preserve"> service.</w:t>
      </w:r>
    </w:p>
    <w:p w14:paraId="7F00A69C" w14:textId="77777777" w:rsidR="009977B8" w:rsidRDefault="00000000">
      <w:pPr>
        <w:pStyle w:val="Heading3"/>
        <w:rPr>
          <w:rFonts w:eastAsia="DengXian"/>
        </w:rPr>
      </w:pPr>
      <w:bookmarkStart w:id="409" w:name="_Toc6105"/>
      <w:bookmarkStart w:id="410" w:name="_Toc5015"/>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bookmarkEnd w:id="409"/>
      <w:bookmarkEnd w:id="410"/>
    </w:p>
    <w:p w14:paraId="5704B17F" w14:textId="77777777" w:rsidR="009977B8" w:rsidRDefault="00000000">
      <w:pPr>
        <w:rPr>
          <w:lang w:val="en-US" w:eastAsia="zh-CN"/>
        </w:rPr>
      </w:pPr>
      <w:r>
        <w:t>[AR-</w:t>
      </w:r>
      <w:r>
        <w:rPr>
          <w:rFonts w:eastAsia="SimSun" w:hint="eastAsia"/>
          <w:lang w:val="en-US" w:eastAsia="zh-CN"/>
        </w:rPr>
        <w:t>7</w:t>
      </w:r>
      <w:r>
        <w:t>.</w:t>
      </w:r>
      <w:r>
        <w:rPr>
          <w:rFonts w:eastAsia="SimSun" w:hint="eastAsia"/>
          <w:lang w:val="en-US" w:eastAsia="zh-CN"/>
        </w:rPr>
        <w:t>3</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w:t>
      </w:r>
      <w:r>
        <w:rPr>
          <w:rFonts w:hint="eastAsia"/>
          <w:lang w:val="en-US" w:eastAsia="zh-CN"/>
        </w:rPr>
        <w:t>for application without IMS capabilities to establish, modify or terminate a call with an Application supporting MMTel service.</w:t>
      </w:r>
    </w:p>
    <w:p w14:paraId="6A1A34AB" w14:textId="77777777" w:rsidR="009977B8" w:rsidRDefault="009977B8">
      <w:pPr>
        <w:rPr>
          <w:lang w:eastAsia="zh-CN"/>
        </w:rPr>
      </w:pPr>
    </w:p>
    <w:p w14:paraId="0A6374AB" w14:textId="77777777" w:rsidR="009977B8" w:rsidRDefault="00000000">
      <w:pPr>
        <w:pStyle w:val="Heading1"/>
      </w:pPr>
      <w:bookmarkStart w:id="411" w:name="_Toc23254039"/>
      <w:bookmarkStart w:id="412" w:name="_Toc22214906"/>
      <w:bookmarkStart w:id="413" w:name="_Toc20933"/>
      <w:bookmarkStart w:id="414" w:name="_Toc23403"/>
      <w:bookmarkStart w:id="415" w:name="_Toc28542"/>
      <w:bookmarkStart w:id="416" w:name="_Toc23191"/>
      <w:bookmarkStart w:id="417" w:name="_Toc22496"/>
      <w:bookmarkStart w:id="418" w:name="_Toc17091"/>
      <w:bookmarkStart w:id="419" w:name="_Toc9669"/>
      <w:bookmarkStart w:id="420" w:name="_Toc168957983"/>
      <w:bookmarkStart w:id="421" w:name="_Toc16456"/>
      <w:bookmarkStart w:id="422" w:name="_Toc29102"/>
      <w:bookmarkStart w:id="423" w:name="_Toc10719"/>
      <w:bookmarkStart w:id="424" w:name="_Toc25561"/>
      <w:r>
        <w:rPr>
          <w:rFonts w:eastAsia="SimSun" w:hint="eastAsia"/>
          <w:lang w:eastAsia="zh-CN"/>
        </w:rPr>
        <w:t>8</w:t>
      </w:r>
      <w:r>
        <w:tab/>
        <w:t>Solutions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47F70DB" w14:textId="77777777" w:rsidR="009977B8" w:rsidRDefault="00000000">
      <w:pPr>
        <w:pStyle w:val="Heading2"/>
      </w:pPr>
      <w:bookmarkStart w:id="425" w:name="_Toc1497"/>
      <w:bookmarkStart w:id="426" w:name="_Toc168957984"/>
      <w:bookmarkStart w:id="427" w:name="_Toc25856"/>
      <w:bookmarkStart w:id="428" w:name="_Toc30752"/>
      <w:bookmarkStart w:id="429" w:name="_Toc3761"/>
      <w:bookmarkStart w:id="430" w:name="_Toc31734"/>
      <w:bookmarkStart w:id="431" w:name="_Toc15952"/>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425"/>
      <w:bookmarkEnd w:id="426"/>
      <w:bookmarkEnd w:id="427"/>
      <w:bookmarkEnd w:id="428"/>
      <w:bookmarkEnd w:id="429"/>
      <w:bookmarkEnd w:id="430"/>
      <w:bookmarkEnd w:id="431"/>
    </w:p>
    <w:p w14:paraId="481945E5" w14:textId="77777777" w:rsidR="009977B8" w:rsidRDefault="00000000">
      <w:pPr>
        <w:pStyle w:val="Heading3"/>
      </w:pPr>
      <w:bookmarkStart w:id="432" w:name="_Toc19970"/>
      <w:bookmarkStart w:id="433" w:name="_Toc23734"/>
      <w:bookmarkStart w:id="434" w:name="_Toc27809"/>
      <w:bookmarkStart w:id="435" w:name="_Toc22959"/>
      <w:bookmarkStart w:id="436" w:name="_Toc14076"/>
      <w:bookmarkStart w:id="437" w:name="_Toc168957985"/>
      <w:bookmarkStart w:id="438" w:name="_Toc23716"/>
      <w:r>
        <w:rPr>
          <w:rFonts w:eastAsia="SimSun" w:hint="eastAsia"/>
          <w:lang w:eastAsia="zh-CN"/>
        </w:rPr>
        <w:t>8</w:t>
      </w:r>
      <w:r>
        <w:t>.</w:t>
      </w:r>
      <w:r>
        <w:rPr>
          <w:rFonts w:eastAsia="SimSun" w:hint="eastAsia"/>
          <w:lang w:val="en-US" w:eastAsia="zh-CN"/>
        </w:rPr>
        <w:t>1</w:t>
      </w:r>
      <w:r>
        <w:t>.1</w:t>
      </w:r>
      <w:r>
        <w:rPr>
          <w:rFonts w:hint="eastAsia"/>
        </w:rPr>
        <w:tab/>
        <w:t>Description</w:t>
      </w:r>
      <w:bookmarkEnd w:id="432"/>
      <w:bookmarkEnd w:id="433"/>
      <w:bookmarkEnd w:id="434"/>
      <w:bookmarkEnd w:id="435"/>
      <w:bookmarkEnd w:id="436"/>
      <w:bookmarkEnd w:id="437"/>
      <w:bookmarkEnd w:id="438"/>
    </w:p>
    <w:p w14:paraId="0C9B2ED9" w14:textId="77777777" w:rsidR="009977B8" w:rsidRDefault="00000000">
      <w:r>
        <w:rPr>
          <w:lang w:eastAsia="zh-CN"/>
        </w:rPr>
        <w:t xml:space="preserve">This solution resolves </w:t>
      </w:r>
      <w:r>
        <w:rPr>
          <w:rFonts w:hint="eastAsia"/>
          <w:lang w:val="en-US" w:eastAsia="zh-CN"/>
        </w:rPr>
        <w:t>the architecture of eMMTel Enabler</w:t>
      </w:r>
      <w:r>
        <w:rPr>
          <w:rFonts w:eastAsia="SimSun" w:hint="eastAsia"/>
          <w:lang w:val="en-US" w:eastAsia="zh-CN"/>
        </w:rPr>
        <w:t>.</w:t>
      </w:r>
    </w:p>
    <w:p w14:paraId="3860E757" w14:textId="77777777" w:rsidR="009977B8" w:rsidRDefault="00000000">
      <w:pPr>
        <w:pStyle w:val="Heading3"/>
        <w:rPr>
          <w:rFonts w:eastAsia="SimSun"/>
          <w:lang w:val="en-US" w:eastAsia="zh-CN"/>
        </w:rPr>
      </w:pPr>
      <w:bookmarkStart w:id="439" w:name="_Toc168957986"/>
      <w:bookmarkStart w:id="440" w:name="_Toc2253"/>
      <w:bookmarkStart w:id="441" w:name="_Toc16828"/>
      <w:bookmarkStart w:id="442" w:name="_Toc15136"/>
      <w:bookmarkStart w:id="443" w:name="_Toc27278"/>
      <w:bookmarkStart w:id="444" w:name="_Toc14859"/>
      <w:bookmarkStart w:id="445" w:name="_Toc2606"/>
      <w:r>
        <w:rPr>
          <w:rFonts w:eastAsia="SimSun" w:hint="eastAsia"/>
          <w:lang w:val="en-US" w:eastAsia="zh-CN"/>
        </w:rPr>
        <w:lastRenderedPageBreak/>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bookmarkEnd w:id="439"/>
      <w:bookmarkEnd w:id="440"/>
      <w:bookmarkEnd w:id="441"/>
      <w:bookmarkEnd w:id="442"/>
      <w:bookmarkEnd w:id="443"/>
      <w:bookmarkEnd w:id="444"/>
      <w:bookmarkEnd w:id="445"/>
    </w:p>
    <w:p w14:paraId="7897CA65" w14:textId="77777777" w:rsidR="009977B8" w:rsidRDefault="00000000">
      <w:pPr>
        <w:pStyle w:val="Heading4"/>
        <w:rPr>
          <w:lang w:val="en-US" w:eastAsia="zh-CN"/>
        </w:rPr>
      </w:pPr>
      <w:bookmarkStart w:id="446" w:name="_Toc24463"/>
      <w:bookmarkStart w:id="447" w:name="_Toc23120"/>
      <w:bookmarkStart w:id="448" w:name="_Toc25473"/>
      <w:bookmarkStart w:id="449" w:name="_Toc20063"/>
      <w:bookmarkStart w:id="450" w:name="_Toc168957987"/>
      <w:bookmarkStart w:id="451" w:name="_Toc3906"/>
      <w:bookmarkStart w:id="452" w:name="_Toc29423"/>
      <w:r>
        <w:rPr>
          <w:rFonts w:hint="eastAsia"/>
          <w:lang w:val="en-US" w:eastAsia="zh-CN"/>
        </w:rPr>
        <w:t>8</w:t>
      </w:r>
      <w:r>
        <w:t>.</w:t>
      </w:r>
      <w:r>
        <w:rPr>
          <w:rFonts w:eastAsia="SimSun" w:hint="eastAsia"/>
          <w:lang w:val="en-US" w:eastAsia="zh-CN"/>
        </w:rPr>
        <w:t>1</w:t>
      </w:r>
      <w:r>
        <w:t>.</w:t>
      </w:r>
      <w:r>
        <w:rPr>
          <w:rFonts w:hint="eastAsia"/>
          <w:lang w:val="en-US" w:eastAsia="zh-CN"/>
        </w:rPr>
        <w:t>2.1</w:t>
      </w:r>
      <w:r>
        <w:tab/>
      </w:r>
      <w:r>
        <w:rPr>
          <w:rFonts w:hint="eastAsia"/>
          <w:lang w:val="en-US" w:eastAsia="zh-CN"/>
        </w:rPr>
        <w:t>General</w:t>
      </w:r>
      <w:bookmarkEnd w:id="446"/>
      <w:bookmarkEnd w:id="447"/>
      <w:bookmarkEnd w:id="448"/>
      <w:bookmarkEnd w:id="449"/>
      <w:bookmarkEnd w:id="450"/>
      <w:bookmarkEnd w:id="451"/>
      <w:bookmarkEnd w:id="452"/>
    </w:p>
    <w:p w14:paraId="723C8411" w14:textId="77777777" w:rsidR="009977B8" w:rsidRDefault="00000000">
      <w:pPr>
        <w:rPr>
          <w:rFonts w:eastAsia="SimSun"/>
          <w:lang w:val="en-US" w:eastAsia="zh-CN"/>
        </w:rPr>
      </w:pPr>
      <w:r>
        <w:rPr>
          <w:lang w:val="en-US"/>
        </w:rPr>
        <w:t>Figure </w:t>
      </w:r>
      <w:r>
        <w:rPr>
          <w:rFonts w:eastAsia="SimSun" w:hint="eastAsia"/>
          <w:lang w:val="en-US" w:eastAsia="zh-CN"/>
        </w:rPr>
        <w:t>8.1.2.1</w:t>
      </w:r>
      <w:r>
        <w:rPr>
          <w:lang w:val="en-US"/>
        </w:rPr>
        <w:t xml:space="preserve">-1 shows the architectural model for the </w:t>
      </w:r>
      <w:r>
        <w:rPr>
          <w:rFonts w:eastAsia="SimSun" w:hint="eastAsia"/>
          <w:lang w:val="en-US" w:eastAsia="zh-CN"/>
        </w:rPr>
        <w:t xml:space="preserve">eMMTel Enabler. </w:t>
      </w:r>
    </w:p>
    <w:p w14:paraId="16A3784A" w14:textId="77777777" w:rsidR="009977B8" w:rsidRDefault="00000000">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eastAsia="SimSun" w:hint="eastAsia"/>
          <w:lang w:val="en-US" w:eastAsia="zh-CN"/>
        </w:rPr>
        <w:t xml:space="preserve"> which supports the MMTel/eMMTel services capabilities exposure</w:t>
      </w:r>
      <w:r>
        <w:rPr>
          <w:lang w:val="en-US"/>
        </w:rPr>
        <w:t xml:space="preserve">. </w:t>
      </w:r>
    </w:p>
    <w:p w14:paraId="184A68F4" w14:textId="77777777" w:rsidR="009977B8" w:rsidRDefault="00000000">
      <w:pPr>
        <w:pStyle w:val="TH"/>
        <w:rPr>
          <w:lang w:val="en-US" w:eastAsia="zh-CN"/>
        </w:rPr>
      </w:pPr>
      <w:r>
        <w:rPr>
          <w:rFonts w:hint="eastAsia"/>
          <w:lang w:val="en-US" w:eastAsia="zh-CN"/>
        </w:rPr>
        <w:object w:dxaOrig="9641" w:dyaOrig="6160" w14:anchorId="31B33D15">
          <v:shape id="_x0000_i1032" type="#_x0000_t75" style="width:482.05pt;height:308pt" o:ole="">
            <v:imagedata r:id="rId23" o:title=""/>
            <o:lock v:ext="edit" aspectratio="f"/>
          </v:shape>
          <o:OLEObject Type="Embed" ProgID="Visio.Drawing.11" ShapeID="_x0000_i1032" DrawAspect="Content" ObjectID="_1786272799" r:id="rId24"/>
        </w:object>
      </w:r>
    </w:p>
    <w:p w14:paraId="79A929B6" w14:textId="77777777" w:rsidR="009977B8" w:rsidRDefault="00000000">
      <w:pPr>
        <w:pStyle w:val="TF"/>
        <w:rPr>
          <w:lang w:val="en-US"/>
        </w:rPr>
      </w:pPr>
      <w:r>
        <w:t>Figure 8.</w:t>
      </w:r>
      <w:r>
        <w:rPr>
          <w:rFonts w:eastAsia="SimSun" w:hint="eastAsia"/>
          <w:lang w:val="en-US" w:eastAsia="zh-CN"/>
        </w:rPr>
        <w:t>1</w:t>
      </w:r>
      <w:r>
        <w:t>.</w:t>
      </w:r>
      <w:r>
        <w:rPr>
          <w:rFonts w:eastAsia="SimSun" w:hint="eastAsia"/>
          <w:lang w:val="en-US" w:eastAsia="zh-CN"/>
        </w:rPr>
        <w:t>2.1</w:t>
      </w:r>
      <w:r>
        <w:t>-</w:t>
      </w:r>
      <w:r>
        <w:rPr>
          <w:rFonts w:eastAsia="SimSun" w:hint="eastAsia"/>
          <w:lang w:val="en-US" w:eastAsia="zh-CN"/>
        </w:rPr>
        <w:t>1</w:t>
      </w:r>
      <w:r>
        <w:t xml:space="preserve">: </w:t>
      </w:r>
      <w:r>
        <w:rPr>
          <w:rFonts w:eastAsia="DengXian" w:hint="eastAsia"/>
          <w:lang w:val="en-US" w:eastAsia="zh-CN"/>
        </w:rPr>
        <w:t>eMMTel Enabler architecture</w:t>
      </w:r>
    </w:p>
    <w:p w14:paraId="69B2197C" w14:textId="77777777" w:rsidR="009977B8" w:rsidRDefault="00000000">
      <w:r>
        <w:t xml:space="preserve">The </w:t>
      </w:r>
      <w:r>
        <w:rPr>
          <w:rFonts w:eastAsia="SimSun" w:hint="eastAsia"/>
          <w:lang w:val="en-US" w:eastAsia="zh-CN"/>
        </w:rPr>
        <w:t>eMMTel</w:t>
      </w:r>
      <w:r>
        <w:t xml:space="preserve"> functional entities on the UE and the server</w:t>
      </w:r>
      <w:r>
        <w:rPr>
          <w:rFonts w:eastAsia="SimSun" w:hint="eastAsia"/>
          <w:lang w:val="en-US" w:eastAsia="zh-CN"/>
        </w:rPr>
        <w:t xml:space="preserve"> sides</w:t>
      </w:r>
      <w:r>
        <w:t xml:space="preserve"> are </w:t>
      </w:r>
      <w:r>
        <w:rPr>
          <w:rFonts w:eastAsia="SimSun" w:hint="eastAsia"/>
          <w:lang w:val="en-US" w:eastAsia="zh-CN"/>
        </w:rPr>
        <w:t>eMMTel</w:t>
      </w:r>
      <w:r>
        <w:t xml:space="preserve"> client and </w:t>
      </w:r>
      <w:r>
        <w:rPr>
          <w:rFonts w:eastAsia="SimSun" w:hint="eastAsia"/>
          <w:lang w:val="en-US" w:eastAsia="zh-CN"/>
        </w:rPr>
        <w:t>eMMTel Enabler</w:t>
      </w:r>
      <w:r>
        <w:t xml:space="preserve"> serve</w:t>
      </w:r>
      <w:r>
        <w:rPr>
          <w:rFonts w:eastAsia="SimSun" w:hint="eastAsia"/>
          <w:lang w:val="en-US" w:eastAsia="zh-CN"/>
        </w:rPr>
        <w:t>r</w:t>
      </w:r>
      <w:r>
        <w:t xml:space="preserve"> respectively. </w:t>
      </w:r>
    </w:p>
    <w:p w14:paraId="70889950" w14:textId="77777777" w:rsidR="009977B8" w:rsidRDefault="00000000">
      <w:r>
        <w:t xml:space="preserve">The </w:t>
      </w:r>
      <w:r>
        <w:rPr>
          <w:rFonts w:eastAsia="SimSun" w:hint="eastAsia"/>
          <w:lang w:val="en-US" w:eastAsia="zh-CN"/>
        </w:rPr>
        <w:t>eMMTel</w:t>
      </w:r>
      <w:r>
        <w:t xml:space="preserve"> client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eMMTel-1</w:t>
      </w:r>
      <w:r>
        <w:t xml:space="preserve"> reference point</w:t>
      </w:r>
      <w:r>
        <w:rPr>
          <w:rFonts w:eastAsia="SimSun" w:hint="eastAsia"/>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14:paraId="436E8826" w14:textId="77777777" w:rsidR="009977B8" w:rsidRDefault="00000000">
      <w:pPr>
        <w:pStyle w:val="NO"/>
      </w:pPr>
      <w:r>
        <w:rPr>
          <w:rFonts w:hint="eastAsia"/>
          <w:lang w:val="en-US" w:eastAsia="zh-CN"/>
        </w:rPr>
        <w:t>NOTE 1</w:t>
      </w:r>
      <w:r>
        <w:rPr>
          <w:rFonts w:hint="eastAsia"/>
          <w:lang w:val="en-US" w:eastAsia="zh-CN"/>
        </w:rPr>
        <w:tab/>
        <w:t xml:space="preserve">The interaction between eMMTel Client and DCMTSI Client.is internal interaction in the dialler application on the UE and implementation specific. </w:t>
      </w:r>
    </w:p>
    <w:p w14:paraId="0269FDD7" w14:textId="77777777" w:rsidR="009977B8" w:rsidRDefault="00000000">
      <w:pPr>
        <w:rPr>
          <w:rFonts w:eastAsia="SimSun"/>
          <w:lang w:val="en-US" w:eastAsia="zh-CN"/>
        </w:rPr>
      </w:pPr>
      <w:r>
        <w:t xml:space="preserve">The </w:t>
      </w:r>
      <w:r>
        <w:rPr>
          <w:rFonts w:eastAsia="SimSun" w:hint="eastAsia"/>
          <w:lang w:val="en-US" w:eastAsia="zh-CN"/>
        </w:rPr>
        <w:t>eMMTel</w:t>
      </w:r>
      <w:r>
        <w:t xml:space="preserve"> client </w:t>
      </w:r>
      <w:r>
        <w:rPr>
          <w:rFonts w:eastAsia="SimSun" w:hint="eastAsia"/>
          <w:lang w:val="en-US" w:eastAsia="zh-CN"/>
        </w:rPr>
        <w:t>also communicates with the DCMTSI client specified in 3GPP</w:t>
      </w:r>
      <w:r>
        <w:t> </w:t>
      </w:r>
      <w:r>
        <w:rPr>
          <w:rFonts w:eastAsia="SimSun" w:hint="eastAsia"/>
          <w:lang w:val="en-US" w:eastAsia="zh-CN"/>
        </w:rPr>
        <w:t>TS</w:t>
      </w:r>
      <w:r>
        <w:t> </w:t>
      </w:r>
      <w:r>
        <w:rPr>
          <w:rFonts w:eastAsia="SimSun" w:hint="eastAsia"/>
          <w:lang w:val="en-US" w:eastAsia="zh-CN"/>
        </w:rPr>
        <w:t>26.114</w:t>
      </w:r>
      <w:r>
        <w:t> </w:t>
      </w:r>
      <w:r>
        <w:rPr>
          <w:rFonts w:eastAsia="SimSun" w:hint="eastAsia"/>
          <w:lang w:val="en-US" w:eastAsia="zh-CN"/>
        </w:rPr>
        <w:t>[14]</w:t>
      </w:r>
      <w:r>
        <w:t xml:space="preserve"> over the </w:t>
      </w:r>
      <w:r>
        <w:rPr>
          <w:rFonts w:eastAsia="SimSun" w:hint="eastAsia"/>
          <w:lang w:val="en-US" w:eastAsia="zh-CN"/>
        </w:rPr>
        <w:t>eMMTel-4</w:t>
      </w:r>
      <w:r>
        <w:t xml:space="preserve"> reference point</w:t>
      </w:r>
      <w:r>
        <w:rPr>
          <w:rFonts w:eastAsia="SimSun" w:hint="eastAsia"/>
          <w:lang w:val="en-US" w:eastAsia="zh-CN"/>
        </w:rPr>
        <w:t xml:space="preserve"> to downloading behavior on DCMTSI Client based on the application policy provided by the eMMTel Enabler Server.</w:t>
      </w:r>
    </w:p>
    <w:p w14:paraId="373BC107" w14:textId="77777777" w:rsidR="009977B8"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provided by eMMTel Enabler</w:t>
      </w:r>
      <w:r>
        <w:t xml:space="preserve"> serve</w:t>
      </w:r>
      <w:r>
        <w:rPr>
          <w:rFonts w:eastAsia="SimSun" w:hint="eastAsia"/>
          <w:lang w:val="en-US" w:eastAsia="zh-CN"/>
        </w:rPr>
        <w:t>r,</w:t>
      </w:r>
    </w:p>
    <w:p w14:paraId="0A68EB90" w14:textId="77777777" w:rsidR="009977B8" w:rsidRDefault="00000000">
      <w:pPr>
        <w:rPr>
          <w:rFonts w:eastAsia="SimSun"/>
          <w:lang w:val="en-US" w:eastAsia="zh-CN"/>
        </w:rPr>
      </w:pPr>
      <w:r>
        <w:rPr>
          <w:rFonts w:eastAsia="SimSun" w:hint="eastAsia"/>
          <w:lang w:val="en-US" w:eastAsia="zh-CN"/>
        </w:rPr>
        <w:t xml:space="preserve">The Controlling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eMMTel-3</w:t>
      </w:r>
      <w:r>
        <w:t xml:space="preserve"> reference point</w:t>
      </w:r>
      <w:r>
        <w:rPr>
          <w:rFonts w:eastAsia="SimSun" w:hint="eastAsia"/>
          <w:lang w:val="en-US" w:eastAsia="zh-CN"/>
        </w:rPr>
        <w:t xml:space="preserve"> to manage the necessary information needed in eMMTel service</w:t>
      </w:r>
      <w:r>
        <w:rPr>
          <w:rFonts w:hint="eastAsia"/>
          <w:lang w:val="en-US" w:eastAsia="zh-CN"/>
        </w:rPr>
        <w:t>.</w:t>
      </w:r>
    </w:p>
    <w:p w14:paraId="76219866" w14:textId="77777777" w:rsidR="009977B8"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 xml:space="preserve">Application Client on the UE </w:t>
      </w:r>
      <w:r>
        <w:t xml:space="preserve">over the </w:t>
      </w:r>
      <w:r>
        <w:rPr>
          <w:rFonts w:eastAsia="SimSun" w:hint="eastAsia"/>
          <w:lang w:val="en-US" w:eastAsia="zh-CN"/>
        </w:rPr>
        <w:t>App-1</w:t>
      </w:r>
      <w:r>
        <w:t xml:space="preserve"> reference point</w:t>
      </w:r>
      <w:r>
        <w:rPr>
          <w:rFonts w:eastAsia="SimSun" w:hint="eastAsia"/>
          <w:lang w:val="en-US" w:eastAsia="zh-CN"/>
        </w:rPr>
        <w:t xml:space="preserve"> to provide the Data Channel Application specific logic.</w:t>
      </w:r>
    </w:p>
    <w:p w14:paraId="01E07DE4" w14:textId="77777777" w:rsidR="009977B8" w:rsidRDefault="00000000">
      <w:pPr>
        <w:pStyle w:val="NO"/>
      </w:pPr>
      <w:r>
        <w:t>NOTE </w:t>
      </w:r>
      <w:r>
        <w:rPr>
          <w:rFonts w:eastAsia="SimSun" w:hint="eastAsia"/>
          <w:lang w:val="en-US" w:eastAsia="zh-CN"/>
        </w:rPr>
        <w:t>2</w:t>
      </w:r>
      <w:r>
        <w:t>:</w:t>
      </w:r>
      <w:r>
        <w:tab/>
        <w:t xml:space="preserve">The functionalities </w:t>
      </w:r>
      <w:r>
        <w:rPr>
          <w:rFonts w:eastAsia="SimSun" w:hint="eastAsia"/>
          <w:lang w:val="en-US" w:eastAsia="zh-CN"/>
        </w:rPr>
        <w:t>of</w:t>
      </w:r>
      <w:r>
        <w:t xml:space="preserve"> the </w:t>
      </w:r>
      <w:r>
        <w:rPr>
          <w:rFonts w:eastAsia="SimSun" w:hint="eastAsia"/>
          <w:lang w:val="en-US" w:eastAsia="zh-CN"/>
        </w:rPr>
        <w:t xml:space="preserve">Application Server, Application Client and the App-1 </w:t>
      </w:r>
      <w:r>
        <w:t>reference point are out of scope of the present document.</w:t>
      </w:r>
    </w:p>
    <w:p w14:paraId="1C4A389F" w14:textId="77777777" w:rsidR="009977B8" w:rsidRDefault="009977B8">
      <w:pPr>
        <w:rPr>
          <w:rFonts w:eastAsia="SimSun"/>
          <w:lang w:val="en-US" w:eastAsia="zh-CN"/>
        </w:rPr>
      </w:pPr>
    </w:p>
    <w:p w14:paraId="666AE65B" w14:textId="77777777" w:rsidR="009977B8" w:rsidRDefault="00000000">
      <w:pPr>
        <w:pStyle w:val="Heading4"/>
        <w:rPr>
          <w:lang w:val="en-US" w:eastAsia="zh-CN"/>
        </w:rPr>
      </w:pPr>
      <w:bookmarkStart w:id="453" w:name="_Toc18089"/>
      <w:bookmarkStart w:id="454" w:name="_Toc25959"/>
      <w:bookmarkStart w:id="455" w:name="_Toc146235912"/>
      <w:bookmarkStart w:id="456" w:name="_Toc11423"/>
      <w:bookmarkStart w:id="457" w:name="_Toc16584"/>
      <w:bookmarkStart w:id="458" w:name="_Toc168957988"/>
      <w:bookmarkStart w:id="459" w:name="_Toc26060"/>
      <w:bookmarkStart w:id="460" w:name="_Toc21110"/>
      <w:r>
        <w:rPr>
          <w:rFonts w:hint="eastAsia"/>
          <w:lang w:val="en-US" w:eastAsia="zh-CN"/>
        </w:rPr>
        <w:t>8.1.2.2</w:t>
      </w:r>
      <w:r>
        <w:rPr>
          <w:rFonts w:hint="eastAsia"/>
          <w:lang w:val="en-US" w:eastAsia="zh-CN"/>
        </w:rPr>
        <w:tab/>
        <w:t>Functional entities description</w:t>
      </w:r>
      <w:bookmarkEnd w:id="453"/>
      <w:bookmarkEnd w:id="454"/>
      <w:bookmarkEnd w:id="455"/>
      <w:bookmarkEnd w:id="456"/>
      <w:bookmarkEnd w:id="457"/>
      <w:bookmarkEnd w:id="458"/>
      <w:bookmarkEnd w:id="459"/>
      <w:bookmarkEnd w:id="460"/>
    </w:p>
    <w:p w14:paraId="2E14238D" w14:textId="77777777" w:rsidR="009977B8" w:rsidRDefault="00000000">
      <w:pPr>
        <w:pStyle w:val="Heading5"/>
      </w:pPr>
      <w:bookmarkStart w:id="461" w:name="_Toc168957989"/>
      <w:bookmarkStart w:id="462" w:name="_Toc12313"/>
      <w:bookmarkStart w:id="463" w:name="_Toc10370"/>
      <w:bookmarkStart w:id="464" w:name="_Toc11398"/>
      <w:bookmarkStart w:id="465" w:name="_Toc6619"/>
      <w:bookmarkStart w:id="466" w:name="_Toc14641"/>
      <w:bookmarkStart w:id="467" w:name="_Toc31617"/>
      <w:r>
        <w:rPr>
          <w:rFonts w:hint="eastAsia"/>
          <w:lang w:val="en-US" w:eastAsia="zh-CN"/>
        </w:rPr>
        <w:t>8</w:t>
      </w:r>
      <w:r>
        <w:t>.</w:t>
      </w:r>
      <w:r>
        <w:rPr>
          <w:rFonts w:eastAsia="SimSun" w:hint="eastAsia"/>
          <w:lang w:val="en-US" w:eastAsia="zh-CN"/>
        </w:rPr>
        <w:t>1</w:t>
      </w:r>
      <w:r>
        <w:t>.</w:t>
      </w:r>
      <w:r>
        <w:rPr>
          <w:rFonts w:hint="eastAsia"/>
          <w:lang w:val="en-US" w:eastAsia="zh-CN"/>
        </w:rPr>
        <w:t>2.2.1</w:t>
      </w:r>
      <w:r>
        <w:tab/>
        <w:t>General</w:t>
      </w:r>
      <w:bookmarkEnd w:id="461"/>
      <w:bookmarkEnd w:id="462"/>
      <w:bookmarkEnd w:id="463"/>
      <w:bookmarkEnd w:id="464"/>
      <w:bookmarkEnd w:id="465"/>
      <w:bookmarkEnd w:id="466"/>
      <w:bookmarkEnd w:id="467"/>
    </w:p>
    <w:p w14:paraId="55A4A0AD" w14:textId="77777777" w:rsidR="009977B8" w:rsidRDefault="00000000">
      <w:pPr>
        <w:rPr>
          <w:rFonts w:eastAsia="SimSun"/>
          <w:lang w:eastAsia="zh-CN"/>
        </w:rPr>
      </w:pPr>
      <w:r>
        <w:t xml:space="preserve">The </w:t>
      </w:r>
      <w:r>
        <w:rPr>
          <w:rFonts w:hint="eastAsia"/>
          <w:lang w:val="en-US" w:eastAsia="zh-CN"/>
        </w:rPr>
        <w:t>functional entities</w:t>
      </w:r>
      <w:r>
        <w:t xml:space="preserve"> for </w:t>
      </w:r>
      <w:r>
        <w:rPr>
          <w:rFonts w:eastAsia="SimSun" w:hint="eastAsia"/>
          <w:lang w:val="en-US" w:eastAsia="zh-CN"/>
        </w:rPr>
        <w:t>eMMTel Enabler</w:t>
      </w:r>
      <w:r>
        <w:t xml:space="preserve"> are described in the following subclauses.</w:t>
      </w:r>
    </w:p>
    <w:p w14:paraId="27B4FF7D" w14:textId="77777777" w:rsidR="009977B8"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he functionalities of the eMMTel client and the eMMTel Enabler server are FFS and to be updated per solution.</w:t>
      </w:r>
    </w:p>
    <w:p w14:paraId="65BA34CD" w14:textId="77777777" w:rsidR="009977B8" w:rsidRDefault="00000000">
      <w:pPr>
        <w:pStyle w:val="Heading5"/>
        <w:rPr>
          <w:lang w:val="en-US"/>
        </w:rPr>
      </w:pPr>
      <w:bookmarkStart w:id="468" w:name="_Toc15503"/>
      <w:bookmarkStart w:id="469" w:name="_Toc18005"/>
      <w:bookmarkStart w:id="470" w:name="_Toc13752"/>
      <w:bookmarkStart w:id="471" w:name="_Toc168957990"/>
      <w:bookmarkStart w:id="472" w:name="_Toc15629"/>
      <w:bookmarkStart w:id="473" w:name="_Toc2858"/>
      <w:bookmarkStart w:id="474" w:name="_Toc14049"/>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bookmarkEnd w:id="468"/>
      <w:bookmarkEnd w:id="469"/>
      <w:bookmarkEnd w:id="470"/>
      <w:bookmarkEnd w:id="471"/>
      <w:bookmarkEnd w:id="472"/>
      <w:bookmarkEnd w:id="473"/>
      <w:bookmarkEnd w:id="474"/>
    </w:p>
    <w:p w14:paraId="338886DF" w14:textId="77777777" w:rsidR="009977B8" w:rsidRDefault="00000000">
      <w:r>
        <w:t xml:space="preserve">The </w:t>
      </w:r>
      <w:r>
        <w:rPr>
          <w:rFonts w:eastAsia="SimSun" w:hint="eastAsia"/>
          <w:lang w:val="en-US" w:eastAsia="zh-CN"/>
        </w:rPr>
        <w:t>eMMTel Enabler Server</w:t>
      </w:r>
      <w:r>
        <w:t xml:space="preserve"> provides the server side functionalities corresponding to the </w:t>
      </w:r>
      <w:r>
        <w:rPr>
          <w:rFonts w:eastAsia="SimSun" w:hint="eastAsia"/>
          <w:lang w:val="en-US" w:eastAsia="zh-CN"/>
        </w:rPr>
        <w:t>eMMTel</w:t>
      </w:r>
      <w:r>
        <w:t xml:space="preserve"> service. </w:t>
      </w:r>
    </w:p>
    <w:p w14:paraId="17AAF028" w14:textId="77777777" w:rsidR="009977B8" w:rsidRDefault="00000000">
      <w:pPr>
        <w:rPr>
          <w:rFonts w:eastAsia="SimSun"/>
          <w:lang w:val="en-US" w:eastAsia="zh-CN"/>
        </w:rPr>
      </w:pPr>
      <w:r>
        <w:rPr>
          <w:rFonts w:eastAsia="SimSun" w:hint="eastAsia"/>
          <w:lang w:val="en-US" w:eastAsia="zh-CN"/>
        </w:rPr>
        <w:t>The eMMTel Enabler Server supports:</w:t>
      </w:r>
    </w:p>
    <w:p w14:paraId="13CBEB87" w14:textId="77777777" w:rsidR="009977B8" w:rsidRDefault="00000000">
      <w:pPr>
        <w:pStyle w:val="B1"/>
        <w:rPr>
          <w:lang w:val="en-US" w:eastAsia="zh-CN"/>
        </w:rPr>
      </w:pPr>
      <w:r>
        <w:rPr>
          <w:rFonts w:hint="eastAsia"/>
          <w:lang w:val="en-US" w:eastAsia="zh-CN"/>
        </w:rPr>
        <w:t>-</w:t>
      </w:r>
      <w:r>
        <w:rPr>
          <w:rFonts w:hint="eastAsia"/>
          <w:lang w:val="en-US" w:eastAsia="zh-CN"/>
        </w:rPr>
        <w:tab/>
        <w:t xml:space="preserve">the Application Server and Controlling Application Server to discover, to authenticate and to get authorization the MMTel/eMMTel service APIs provided by the eMMTel Enabler server; </w:t>
      </w:r>
    </w:p>
    <w:p w14:paraId="111747FA" w14:textId="77777777" w:rsidR="009977B8" w:rsidRDefault="00000000">
      <w:pPr>
        <w:pStyle w:val="B1"/>
        <w:rPr>
          <w:lang w:val="en-US" w:eastAsia="zh-CN"/>
        </w:rPr>
      </w:pPr>
      <w:r>
        <w:rPr>
          <w:rFonts w:hint="eastAsia"/>
          <w:lang w:val="en-US" w:eastAsia="zh-CN"/>
        </w:rPr>
        <w:t>-</w:t>
      </w:r>
      <w:r>
        <w:rPr>
          <w:rFonts w:hint="eastAsia"/>
          <w:lang w:val="en-US" w:eastAsia="zh-CN"/>
        </w:rPr>
        <w:tab/>
        <w:t>the interaction with Controlling Application Server to configure the data channel application profile;</w:t>
      </w:r>
    </w:p>
    <w:p w14:paraId="4531028F" w14:textId="77777777" w:rsidR="009977B8" w:rsidRDefault="00000000">
      <w:pPr>
        <w:pStyle w:val="B1"/>
        <w:rPr>
          <w:lang w:val="en-US" w:eastAsia="zh-CN"/>
        </w:rPr>
      </w:pPr>
      <w:r>
        <w:rPr>
          <w:rFonts w:eastAsia="SimSun" w:hint="eastAsia"/>
          <w:lang w:val="en-US" w:eastAsia="zh-CN"/>
        </w:rPr>
        <w:t>-</w:t>
      </w:r>
      <w:r>
        <w:rPr>
          <w:rFonts w:eastAsia="SimSun" w:hint="eastAsia"/>
          <w:lang w:val="en-US" w:eastAsia="zh-CN"/>
        </w:rPr>
        <w:tab/>
        <w:t>the i</w:t>
      </w:r>
      <w:r>
        <w:rPr>
          <w:lang w:eastAsia="ko-KR"/>
        </w:rPr>
        <w:t>ntegrat</w:t>
      </w:r>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eastAsia="SimSun" w:hint="eastAsia"/>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eastAsia="SimSun" w:hint="eastAsia"/>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14:paraId="043BFF65" w14:textId="77777777" w:rsidR="009977B8" w:rsidRDefault="00000000">
      <w:pPr>
        <w:pStyle w:val="B20"/>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0CC17832" w14:textId="77777777" w:rsidR="009977B8" w:rsidRDefault="00000000">
      <w:pPr>
        <w:pStyle w:val="B20"/>
        <w:rPr>
          <w:lang w:val="en-US" w:eastAsia="zh-CN"/>
        </w:rPr>
      </w:pPr>
      <w:r>
        <w:rPr>
          <w:rFonts w:hint="eastAsia"/>
          <w:lang w:val="en-US" w:eastAsia="zh-CN"/>
        </w:rPr>
        <w:t>b)</w:t>
      </w:r>
      <w:r>
        <w:rPr>
          <w:rFonts w:hint="eastAsia"/>
          <w:lang w:val="en-US" w:eastAsia="zh-CN"/>
        </w:rPr>
        <w:tab/>
        <w:t>the APIs provided by DCSF via DC4 reference point; and</w:t>
      </w:r>
    </w:p>
    <w:p w14:paraId="752CD9F9" w14:textId="77777777" w:rsidR="009977B8" w:rsidRDefault="00000000">
      <w:pPr>
        <w:pStyle w:val="B20"/>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54B30E0E" w14:textId="77777777" w:rsidR="009977B8"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communication with the corresponding functions in the </w:t>
      </w:r>
      <w:r>
        <w:rPr>
          <w:rFonts w:eastAsia="DengXian"/>
          <w:lang w:eastAsia="ko-KR"/>
        </w:rPr>
        <w:t>underlying network</w:t>
      </w:r>
      <w:r>
        <w:rPr>
          <w:rFonts w:eastAsia="DengXian" w:hint="eastAsia"/>
          <w:lang w:val="en-US" w:eastAsia="zh-CN"/>
        </w:rPr>
        <w:t xml:space="preserve"> on behalf of the </w:t>
      </w:r>
      <w:r>
        <w:rPr>
          <w:rFonts w:hint="eastAsia"/>
          <w:lang w:val="en-US" w:eastAsia="zh-CN"/>
        </w:rPr>
        <w:t xml:space="preserve">Application Server and Controlling Application Server </w:t>
      </w:r>
      <w:r>
        <w:rPr>
          <w:rFonts w:eastAsia="SimSun" w:hint="eastAsia"/>
          <w:lang w:val="en-US" w:eastAsia="zh-CN"/>
        </w:rPr>
        <w:t>when the capabilities provided by the underlying network are needed to be</w:t>
      </w:r>
      <w:r>
        <w:rPr>
          <w:lang w:val="en-US"/>
        </w:rPr>
        <w:t xml:space="preserve"> invoke</w:t>
      </w:r>
      <w:r>
        <w:rPr>
          <w:rFonts w:eastAsia="SimSun" w:hint="eastAsia"/>
          <w:lang w:val="en-US" w:eastAsia="zh-CN"/>
        </w:rPr>
        <w:t>d;</w:t>
      </w:r>
    </w:p>
    <w:p w14:paraId="742F1ECD" w14:textId="77777777" w:rsidR="009977B8" w:rsidRDefault="00000000">
      <w:pPr>
        <w:pStyle w:val="B1"/>
        <w:rPr>
          <w:lang w:eastAsia="zh-CN"/>
        </w:rPr>
      </w:pPr>
      <w:r>
        <w:rPr>
          <w:rFonts w:eastAsia="SimSun" w:hint="eastAsia"/>
          <w:lang w:val="en-US" w:eastAsia="zh-CN"/>
        </w:rPr>
        <w:t>-</w:t>
      </w:r>
      <w:r>
        <w:rPr>
          <w:rFonts w:eastAsia="SimSun" w:hint="eastAsia"/>
          <w:lang w:val="en-US" w:eastAsia="zh-CN"/>
        </w:rPr>
        <w:tab/>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14:paraId="4EBD9801" w14:textId="77777777" w:rsidR="009977B8" w:rsidRDefault="00000000">
      <w:pPr>
        <w:pStyle w:val="B1"/>
        <w:rPr>
          <w:rFonts w:eastAsia="SimSun"/>
          <w:lang w:val="en-US" w:eastAsia="zh-CN"/>
        </w:rPr>
      </w:pPr>
      <w:r>
        <w:rPr>
          <w:rFonts w:hint="eastAsia"/>
          <w:lang w:val="en-US" w:eastAsia="zh-CN"/>
        </w:rPr>
        <w:t>-</w:t>
      </w:r>
      <w:r>
        <w:rPr>
          <w:rFonts w:hint="eastAsia"/>
          <w:lang w:val="en-US" w:eastAsia="zh-CN"/>
        </w:rPr>
        <w:tab/>
      </w:r>
      <w:r>
        <w:rPr>
          <w:rFonts w:eastAsia="SimSun" w:hint="eastAsia"/>
          <w:lang w:val="en-US" w:eastAsia="zh-CN"/>
        </w:rPr>
        <w:t xml:space="preserve">providing MMTel/eMMTel specific value added services which can be used by the </w:t>
      </w:r>
      <w:r>
        <w:rPr>
          <w:rFonts w:hint="eastAsia"/>
          <w:lang w:val="en-US" w:eastAsia="zh-CN"/>
        </w:rPr>
        <w:t>Application Server</w:t>
      </w:r>
      <w:r>
        <w:rPr>
          <w:rFonts w:eastAsia="SimSun" w:hint="eastAsia"/>
          <w:lang w:val="en-US" w:eastAsia="zh-CN"/>
        </w:rPr>
        <w:t xml:space="preserve"> in the mmtel communication between UE and </w:t>
      </w:r>
      <w:r>
        <w:rPr>
          <w:rFonts w:hint="eastAsia"/>
          <w:lang w:val="en-US" w:eastAsia="zh-CN"/>
        </w:rPr>
        <w:t>Application Server</w:t>
      </w:r>
      <w:r>
        <w:rPr>
          <w:rFonts w:eastAsia="SimSun" w:hint="eastAsia"/>
          <w:lang w:val="en-US" w:eastAsia="zh-CN"/>
        </w:rPr>
        <w:t>;</w:t>
      </w:r>
    </w:p>
    <w:p w14:paraId="5A7D502E" w14:textId="77777777" w:rsidR="009977B8"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eastAsia="SimSun" w:hint="eastAsia"/>
          <w:lang w:val="en-US" w:eastAsia="zh-CN"/>
        </w:rPr>
        <w:t xml:space="preserve"> to </w:t>
      </w:r>
      <w:r>
        <w:t>updat</w:t>
      </w:r>
      <w:r>
        <w:rPr>
          <w:rFonts w:eastAsia="SimSun" w:hint="eastAsia"/>
          <w:lang w:val="en-US" w:eastAsia="zh-CN"/>
        </w:rPr>
        <w:t>e</w:t>
      </w:r>
      <w:r>
        <w:rPr>
          <w:rFonts w:hint="eastAsia"/>
        </w:rPr>
        <w:t xml:space="preserve"> of data channel application profiles to UE</w:t>
      </w:r>
      <w:r>
        <w:rPr>
          <w:rFonts w:eastAsia="SimSun" w:hint="eastAsia"/>
          <w:lang w:val="en-US" w:eastAsia="zh-CN"/>
        </w:rPr>
        <w:t>;</w:t>
      </w:r>
    </w:p>
    <w:p w14:paraId="1479CB2E" w14:textId="77777777" w:rsidR="009977B8"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t>stor</w:t>
      </w:r>
      <w:r>
        <w:rPr>
          <w:rFonts w:eastAsia="SimSun" w:hint="eastAsia"/>
          <w:lang w:val="en-US" w:eastAsia="zh-CN"/>
        </w:rPr>
        <w:t>age of</w:t>
      </w:r>
      <w:r>
        <w:t xml:space="preserve"> the </w:t>
      </w:r>
      <w:r>
        <w:rPr>
          <w:rFonts w:eastAsia="SimSun" w:hint="eastAsia"/>
          <w:lang w:val="en-US" w:eastAsia="zh-CN"/>
        </w:rPr>
        <w:t xml:space="preserve">application layer </w:t>
      </w:r>
      <w:r>
        <w:t xml:space="preserve">information associated with </w:t>
      </w:r>
      <w:r>
        <w:rPr>
          <w:rFonts w:eastAsia="SimSun" w:hint="eastAsia"/>
          <w:lang w:val="en-US" w:eastAsia="zh-CN"/>
        </w:rPr>
        <w:t>the eMMTel services;</w:t>
      </w:r>
    </w:p>
    <w:p w14:paraId="1F746EB7" w14:textId="77777777" w:rsidR="009977B8"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media function to support the necessary media </w:t>
      </w:r>
      <w:r>
        <w:rPr>
          <w:rFonts w:hint="eastAsia"/>
          <w:lang w:val="en-US" w:eastAsia="zh-CN"/>
        </w:rPr>
        <w:t xml:space="preserve">handling/translation, e.g. acts as a media gateway of </w:t>
      </w:r>
      <w:r>
        <w:t>WebRTC</w:t>
      </w:r>
      <w:r>
        <w:rPr>
          <w:rFonts w:eastAsia="SimSun" w:hint="eastAsia"/>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eastAsia="SimSun" w:hint="eastAsia"/>
          <w:lang w:val="en-US" w:eastAsia="zh-CN"/>
        </w:rPr>
        <w:t>; and</w:t>
      </w:r>
    </w:p>
    <w:p w14:paraId="50C83580" w14:textId="77777777" w:rsidR="009977B8"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HTTP Proxy </w:t>
      </w:r>
      <w:r>
        <w:rPr>
          <w:rFonts w:hint="eastAsia"/>
          <w:lang w:val="en-US" w:eastAsia="zh-CN"/>
        </w:rPr>
        <w:t xml:space="preserve">to support the </w:t>
      </w:r>
      <w:r>
        <w:t>establishes a Bootstrap data channel and application data channel</w:t>
      </w:r>
      <w:r>
        <w:rPr>
          <w:rFonts w:eastAsia="SimSun" w:hint="eastAsia"/>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2BB9533B" w14:textId="77777777" w:rsidR="009977B8"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Whether other functionalities, e.g. function to handle eMMTel service related Signalling, are needed in the eMMTel Enabler Server is FFS.</w:t>
      </w:r>
    </w:p>
    <w:p w14:paraId="7FBACF34" w14:textId="77777777" w:rsidR="009977B8" w:rsidRDefault="00000000">
      <w:pPr>
        <w:pStyle w:val="Heading5"/>
        <w:rPr>
          <w:lang w:val="en-US"/>
        </w:rPr>
      </w:pPr>
      <w:bookmarkStart w:id="475" w:name="_Toc21750"/>
      <w:bookmarkStart w:id="476" w:name="_Toc31812"/>
      <w:bookmarkStart w:id="477" w:name="_Toc13017"/>
      <w:bookmarkStart w:id="478" w:name="_Toc32280"/>
      <w:bookmarkStart w:id="479" w:name="_Toc168957991"/>
      <w:bookmarkStart w:id="480" w:name="_Toc32052"/>
      <w:bookmarkStart w:id="481" w:name="_Toc16235"/>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bookmarkEnd w:id="475"/>
      <w:bookmarkEnd w:id="476"/>
      <w:bookmarkEnd w:id="477"/>
      <w:bookmarkEnd w:id="478"/>
      <w:bookmarkEnd w:id="479"/>
      <w:bookmarkEnd w:id="480"/>
      <w:bookmarkEnd w:id="481"/>
    </w:p>
    <w:p w14:paraId="3CABF6C0" w14:textId="77777777" w:rsidR="009977B8" w:rsidRDefault="00000000">
      <w:pPr>
        <w:rPr>
          <w:lang w:val="en-US" w:eastAsia="zh-CN"/>
        </w:rPr>
      </w:pPr>
      <w:r>
        <w:rPr>
          <w:rFonts w:eastAsia="SimSun" w:hint="eastAsia"/>
          <w:lang w:val="en-US" w:eastAsia="zh-CN"/>
        </w:rPr>
        <w:t xml:space="preserve">The eMMTel Client provide the client side functionality needed </w:t>
      </w:r>
      <w:r>
        <w:rPr>
          <w:rFonts w:hint="eastAsia"/>
          <w:lang w:val="en-US" w:eastAsia="zh-CN"/>
        </w:rPr>
        <w:t>in eMMTel service.</w:t>
      </w:r>
    </w:p>
    <w:p w14:paraId="2C25FD24" w14:textId="77777777" w:rsidR="009977B8" w:rsidRDefault="00000000">
      <w:pPr>
        <w:rPr>
          <w:rFonts w:eastAsia="SimSun"/>
          <w:lang w:val="en-US" w:eastAsia="zh-CN"/>
        </w:rPr>
      </w:pPr>
      <w:r>
        <w:rPr>
          <w:rFonts w:eastAsia="SimSun" w:hint="eastAsia"/>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eastAsia="SimSun" w:hint="eastAsia"/>
          <w:lang w:val="en-US" w:eastAsia="zh-CN"/>
        </w:rPr>
        <w:t xml:space="preserve"> provided by the eMMTel Enabler Server.</w:t>
      </w:r>
    </w:p>
    <w:p w14:paraId="486D1C4E" w14:textId="77777777" w:rsidR="009977B8"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1CE3A817" w14:textId="77777777" w:rsidR="009977B8"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64B44655" w14:textId="77777777" w:rsidR="009977B8" w:rsidRDefault="00000000">
      <w:pPr>
        <w:pStyle w:val="Heading5"/>
        <w:rPr>
          <w:lang w:val="en-US" w:eastAsia="zh-CN"/>
        </w:rPr>
      </w:pPr>
      <w:bookmarkStart w:id="482" w:name="_Toc146235916"/>
      <w:bookmarkStart w:id="483" w:name="_Toc168957992"/>
      <w:bookmarkStart w:id="484" w:name="_Toc17704"/>
      <w:bookmarkStart w:id="485" w:name="_Toc25154"/>
      <w:bookmarkStart w:id="486" w:name="_Toc17623"/>
      <w:bookmarkStart w:id="487" w:name="_Toc27654"/>
      <w:bookmarkStart w:id="488" w:name="_Toc18915"/>
      <w:bookmarkStart w:id="489" w:name="_Toc6972"/>
      <w:r>
        <w:rPr>
          <w:rFonts w:hint="eastAsia"/>
          <w:lang w:val="en-US" w:eastAsia="zh-CN"/>
        </w:rPr>
        <w:lastRenderedPageBreak/>
        <w:t>8</w:t>
      </w:r>
      <w:r>
        <w:t>.</w:t>
      </w:r>
      <w:r>
        <w:rPr>
          <w:rFonts w:eastAsia="SimSun" w:hint="eastAsia"/>
          <w:lang w:val="en-US" w:eastAsia="zh-CN"/>
        </w:rPr>
        <w:t>1</w:t>
      </w:r>
      <w:r>
        <w:t>.</w:t>
      </w:r>
      <w:r>
        <w:rPr>
          <w:rFonts w:hint="eastAsia"/>
          <w:lang w:val="en-US" w:eastAsia="zh-CN"/>
        </w:rPr>
        <w:t>2.2.4</w:t>
      </w:r>
      <w:r>
        <w:rPr>
          <w:rFonts w:hint="eastAsia"/>
          <w:lang w:val="en-US" w:eastAsia="zh-CN"/>
        </w:rPr>
        <w:tab/>
      </w:r>
      <w:bookmarkEnd w:id="482"/>
      <w:r>
        <w:rPr>
          <w:rFonts w:hint="eastAsia"/>
          <w:lang w:val="en-US" w:eastAsia="zh-CN"/>
        </w:rPr>
        <w:t>Application Server</w:t>
      </w:r>
      <w:bookmarkEnd w:id="483"/>
      <w:bookmarkEnd w:id="484"/>
      <w:bookmarkEnd w:id="485"/>
      <w:bookmarkEnd w:id="486"/>
      <w:bookmarkEnd w:id="487"/>
      <w:bookmarkEnd w:id="488"/>
      <w:bookmarkEnd w:id="489"/>
    </w:p>
    <w:p w14:paraId="72FB0BC2" w14:textId="77777777" w:rsidR="009977B8" w:rsidRDefault="00000000">
      <w:pPr>
        <w:rPr>
          <w:rFonts w:eastAsia="SimSun"/>
          <w:lang w:val="en-US" w:eastAsia="zh-CN"/>
        </w:rPr>
      </w:pPr>
      <w:r>
        <w:t xml:space="preserve">The </w:t>
      </w:r>
      <w:r>
        <w:rPr>
          <w:rFonts w:hint="eastAsia"/>
        </w:rPr>
        <w:t>Application Server</w:t>
      </w:r>
      <w:r>
        <w:t xml:space="preserve">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to communicate with the UE</w:t>
      </w:r>
      <w:r>
        <w:t>.</w:t>
      </w:r>
      <w:r>
        <w:rPr>
          <w:rFonts w:eastAsia="SimSun" w:hint="eastAsia"/>
          <w:lang w:val="en-US" w:eastAsia="zh-CN"/>
        </w:rPr>
        <w:t xml:space="preserve"> It may also communicate with Application Client to provide Application specific logic.</w:t>
      </w:r>
    </w:p>
    <w:p w14:paraId="23FF0C5C" w14:textId="77777777" w:rsidR="009977B8" w:rsidRDefault="00000000">
      <w:pPr>
        <w:pStyle w:val="NO"/>
      </w:pPr>
      <w:r>
        <w:t>NOTE:</w:t>
      </w:r>
      <w:r>
        <w:tab/>
        <w:t xml:space="preserve">The functionalities </w:t>
      </w:r>
      <w:r>
        <w:rPr>
          <w:rFonts w:eastAsia="SimSun" w:hint="eastAsia"/>
          <w:lang w:val="en-US" w:eastAsia="zh-CN"/>
        </w:rPr>
        <w:t>of</w:t>
      </w:r>
      <w:r>
        <w:t xml:space="preserve"> the </w:t>
      </w:r>
      <w:r>
        <w:rPr>
          <w:rFonts w:hint="eastAsia"/>
          <w:lang w:val="en-US" w:eastAsia="zh-CN"/>
        </w:rPr>
        <w:t>Application Server</w:t>
      </w:r>
      <w:r>
        <w:rPr>
          <w:rFonts w:eastAsia="SimSun" w:hint="eastAsia"/>
          <w:lang w:val="en-US" w:eastAsia="zh-CN"/>
        </w:rPr>
        <w:t xml:space="preserve"> is</w:t>
      </w:r>
      <w:r>
        <w:t xml:space="preserve"> out of scope of the present document.</w:t>
      </w:r>
    </w:p>
    <w:p w14:paraId="0A89FB12" w14:textId="77777777" w:rsidR="009977B8" w:rsidRDefault="00000000">
      <w:pPr>
        <w:pStyle w:val="Heading5"/>
        <w:rPr>
          <w:lang w:val="en-US" w:eastAsia="zh-CN"/>
        </w:rPr>
      </w:pPr>
      <w:bookmarkStart w:id="490" w:name="_Toc168957993"/>
      <w:bookmarkStart w:id="491" w:name="_Toc22400"/>
      <w:bookmarkStart w:id="492" w:name="_Toc614"/>
      <w:bookmarkStart w:id="493" w:name="_Toc4671"/>
      <w:bookmarkStart w:id="494" w:name="_Toc28460"/>
      <w:bookmarkStart w:id="495" w:name="_Toc11108"/>
      <w:bookmarkStart w:id="496" w:name="_Toc30505"/>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bookmarkEnd w:id="490"/>
      <w:bookmarkEnd w:id="491"/>
      <w:bookmarkEnd w:id="492"/>
      <w:bookmarkEnd w:id="493"/>
      <w:bookmarkEnd w:id="494"/>
      <w:bookmarkEnd w:id="495"/>
      <w:bookmarkEnd w:id="496"/>
    </w:p>
    <w:p w14:paraId="6A718640" w14:textId="77777777" w:rsidR="009977B8" w:rsidRDefault="00000000">
      <w:r>
        <w:t xml:space="preserve">The </w:t>
      </w:r>
      <w:r>
        <w:rPr>
          <w:rFonts w:eastAsia="SimSun" w:hint="eastAsia"/>
          <w:lang w:val="en-US" w:eastAsia="zh-CN"/>
        </w:rPr>
        <w:t>Controlling Application Server</w:t>
      </w:r>
      <w:r>
        <w:t xml:space="preserve"> </w:t>
      </w:r>
      <w:r>
        <w:rPr>
          <w:rFonts w:eastAsia="SimSun" w:hint="eastAsia"/>
          <w:lang w:val="en-US" w:eastAsia="zh-CN"/>
        </w:rPr>
        <w:t xml:space="preserve">is a specific </w:t>
      </w:r>
      <w:r>
        <w:rPr>
          <w:rFonts w:hint="eastAsia"/>
          <w:lang w:val="en-US" w:eastAsia="zh-CN"/>
        </w:rPr>
        <w:t xml:space="preserve">Application Server that only used by the eMMTel service provider, i.,e. MNO, to </w:t>
      </w:r>
      <w:r>
        <w:rPr>
          <w:rFonts w:eastAsia="SimSun" w:hint="eastAsia"/>
          <w:lang w:val="en-US" w:eastAsia="zh-CN"/>
        </w:rPr>
        <w:t xml:space="preserve">manage the necessary information, e.g. </w:t>
      </w:r>
      <w:r>
        <w:rPr>
          <w:rFonts w:hint="eastAsia"/>
        </w:rPr>
        <w:t>data channel application profiles</w:t>
      </w:r>
      <w:r>
        <w:rPr>
          <w:rFonts w:eastAsia="SimSun" w:hint="eastAsia"/>
          <w:lang w:val="en-US" w:eastAsia="zh-CN"/>
        </w:rPr>
        <w:t xml:space="preserve">, needed in eMMTel service. It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 xml:space="preserve">eMMTel-3 </w:t>
      </w:r>
      <w:r>
        <w:t>reference point</w:t>
      </w:r>
      <w:r>
        <w:rPr>
          <w:rFonts w:eastAsia="SimSun" w:hint="eastAsia"/>
          <w:lang w:val="en-US" w:eastAsia="zh-CN"/>
        </w:rPr>
        <w:t xml:space="preserve"> to invoke the eMMTel service related capabilities and does not interacts with Application Client on the UE directly</w:t>
      </w:r>
      <w:r>
        <w:t>.</w:t>
      </w:r>
    </w:p>
    <w:p w14:paraId="2038459B" w14:textId="77777777" w:rsidR="009977B8" w:rsidRDefault="00000000">
      <w:pPr>
        <w:pStyle w:val="NO"/>
      </w:pPr>
      <w:r>
        <w:t>NOTE:</w:t>
      </w:r>
      <w:r>
        <w:tab/>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14:paraId="29D3048E" w14:textId="77777777" w:rsidR="009977B8"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1F628CBC" w14:textId="77777777" w:rsidR="009977B8" w:rsidRDefault="00000000">
      <w:pPr>
        <w:pStyle w:val="Heading5"/>
        <w:rPr>
          <w:lang w:val="en-US" w:eastAsia="zh-CN"/>
        </w:rPr>
      </w:pPr>
      <w:bookmarkStart w:id="497" w:name="_Toc133"/>
      <w:bookmarkStart w:id="498" w:name="_Toc10055"/>
      <w:bookmarkStart w:id="499" w:name="_Toc24561"/>
      <w:bookmarkStart w:id="500" w:name="_Toc20896"/>
      <w:bookmarkStart w:id="501" w:name="_Toc168957994"/>
      <w:bookmarkStart w:id="502" w:name="_Toc24678"/>
      <w:bookmarkStart w:id="503" w:name="_Toc26165"/>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bookmarkEnd w:id="497"/>
      <w:bookmarkEnd w:id="498"/>
      <w:bookmarkEnd w:id="499"/>
      <w:bookmarkEnd w:id="500"/>
      <w:bookmarkEnd w:id="501"/>
      <w:bookmarkEnd w:id="502"/>
      <w:bookmarkEnd w:id="503"/>
    </w:p>
    <w:p w14:paraId="22BDD746" w14:textId="77777777" w:rsidR="009977B8" w:rsidRDefault="00000000">
      <w:pPr>
        <w:rPr>
          <w:rFonts w:eastAsia="SimSun"/>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14:paraId="67F85D23" w14:textId="77777777" w:rsidR="009977B8" w:rsidRDefault="00000000">
      <w:pPr>
        <w:pStyle w:val="NO"/>
      </w:pPr>
      <w:r>
        <w:t>NOTE:</w:t>
      </w:r>
      <w:r>
        <w:tab/>
      </w:r>
      <w:r>
        <w:rPr>
          <w:rFonts w:eastAsia="SimSun" w:hint="eastAsia"/>
          <w:lang w:val="en-US" w:eastAsia="zh-CN"/>
        </w:rPr>
        <w:t xml:space="preserve">The Application Client can be the data channel application client. </w:t>
      </w:r>
      <w:r>
        <w:t xml:space="preserve">The functionalities </w:t>
      </w:r>
      <w:r>
        <w:rPr>
          <w:rFonts w:eastAsia="SimSun" w:hint="eastAsia"/>
          <w:lang w:val="en-US" w:eastAsia="zh-CN"/>
        </w:rPr>
        <w:t>of</w:t>
      </w:r>
      <w:r>
        <w:t xml:space="preserve"> the </w:t>
      </w:r>
      <w:r>
        <w:rPr>
          <w:rFonts w:eastAsia="SimSun" w:hint="eastAsia"/>
          <w:lang w:val="en-US" w:eastAsia="zh-CN"/>
        </w:rPr>
        <w:t>Application Client is</w:t>
      </w:r>
      <w:r>
        <w:t xml:space="preserve"> out of scope of the present document.</w:t>
      </w:r>
    </w:p>
    <w:p w14:paraId="3E19F735" w14:textId="77777777" w:rsidR="009977B8" w:rsidRDefault="00000000">
      <w:pPr>
        <w:pStyle w:val="Heading4"/>
        <w:rPr>
          <w:lang w:val="en-US" w:eastAsia="zh-CN"/>
        </w:rPr>
      </w:pPr>
      <w:bookmarkStart w:id="504" w:name="_Toc168957995"/>
      <w:bookmarkStart w:id="505" w:name="_Toc10028"/>
      <w:bookmarkStart w:id="506" w:name="_Toc2692"/>
      <w:bookmarkStart w:id="507" w:name="_Toc508"/>
      <w:bookmarkStart w:id="508" w:name="_Toc20562"/>
      <w:bookmarkStart w:id="509" w:name="_Toc25665"/>
      <w:bookmarkStart w:id="510" w:name="_Toc24012"/>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bookmarkEnd w:id="504"/>
      <w:bookmarkEnd w:id="505"/>
      <w:bookmarkEnd w:id="506"/>
      <w:bookmarkEnd w:id="507"/>
      <w:bookmarkEnd w:id="508"/>
      <w:bookmarkEnd w:id="509"/>
      <w:bookmarkEnd w:id="510"/>
    </w:p>
    <w:p w14:paraId="052D90E3" w14:textId="77777777" w:rsidR="009977B8" w:rsidRDefault="00000000">
      <w:pPr>
        <w:pStyle w:val="Heading5"/>
      </w:pPr>
      <w:bookmarkStart w:id="511" w:name="_Toc122605791"/>
      <w:bookmarkStart w:id="512" w:name="_Toc8336"/>
      <w:bookmarkStart w:id="513" w:name="_Toc15909"/>
      <w:bookmarkStart w:id="514" w:name="_Toc168957996"/>
      <w:bookmarkStart w:id="515" w:name="_Toc6337"/>
      <w:bookmarkStart w:id="516" w:name="_Toc28569"/>
      <w:bookmarkStart w:id="517" w:name="_Toc8639"/>
      <w:bookmarkStart w:id="518" w:name="_Toc323"/>
      <w:r>
        <w:rPr>
          <w:rFonts w:hint="eastAsia"/>
          <w:lang w:val="en-US" w:eastAsia="zh-CN"/>
        </w:rPr>
        <w:t>8</w:t>
      </w:r>
      <w:r>
        <w:t>.</w:t>
      </w:r>
      <w:r>
        <w:rPr>
          <w:rFonts w:eastAsia="SimSun" w:hint="eastAsia"/>
          <w:lang w:val="en-US" w:eastAsia="zh-CN"/>
        </w:rPr>
        <w:t>1</w:t>
      </w:r>
      <w:r>
        <w:t>.</w:t>
      </w:r>
      <w:r>
        <w:rPr>
          <w:rFonts w:hint="eastAsia"/>
          <w:lang w:val="en-US" w:eastAsia="zh-CN"/>
        </w:rPr>
        <w:t>2.3.1</w:t>
      </w:r>
      <w:r>
        <w:tab/>
        <w:t>General</w:t>
      </w:r>
      <w:bookmarkEnd w:id="511"/>
      <w:bookmarkEnd w:id="512"/>
      <w:bookmarkEnd w:id="513"/>
      <w:bookmarkEnd w:id="514"/>
      <w:bookmarkEnd w:id="515"/>
      <w:bookmarkEnd w:id="516"/>
      <w:bookmarkEnd w:id="517"/>
      <w:bookmarkEnd w:id="518"/>
    </w:p>
    <w:p w14:paraId="401C05C5" w14:textId="77777777" w:rsidR="009977B8" w:rsidRDefault="00000000">
      <w:r>
        <w:t xml:space="preserve">The reference points for </w:t>
      </w:r>
      <w:r>
        <w:rPr>
          <w:rFonts w:eastAsia="SimSun" w:hint="eastAsia"/>
          <w:lang w:val="en-US" w:eastAsia="zh-CN"/>
        </w:rPr>
        <w:t>eMMTel Enabler</w:t>
      </w:r>
      <w:r>
        <w:t xml:space="preserve"> are described in the following subclauses.</w:t>
      </w:r>
    </w:p>
    <w:p w14:paraId="0E161DFA" w14:textId="77777777" w:rsidR="009977B8" w:rsidRDefault="00000000">
      <w:pPr>
        <w:pStyle w:val="EditorsNote"/>
        <w:rPr>
          <w:lang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14:paraId="0188B745" w14:textId="77777777" w:rsidR="009977B8" w:rsidRDefault="00000000">
      <w:pPr>
        <w:pStyle w:val="Heading5"/>
        <w:rPr>
          <w:lang w:val="en-US" w:eastAsia="zh-CN"/>
        </w:rPr>
      </w:pPr>
      <w:bookmarkStart w:id="519" w:name="_Toc122605792"/>
      <w:bookmarkStart w:id="520" w:name="_Toc16610"/>
      <w:bookmarkStart w:id="521" w:name="_Toc26017"/>
      <w:bookmarkStart w:id="522" w:name="_Toc16284"/>
      <w:bookmarkStart w:id="523" w:name="_Toc168957997"/>
      <w:bookmarkStart w:id="524" w:name="_Toc15130"/>
      <w:bookmarkStart w:id="525" w:name="_Toc14602"/>
      <w:bookmarkStart w:id="526" w:name="_Toc11989"/>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bookmarkEnd w:id="519"/>
      <w:bookmarkEnd w:id="520"/>
      <w:bookmarkEnd w:id="521"/>
      <w:bookmarkEnd w:id="522"/>
      <w:bookmarkEnd w:id="523"/>
      <w:bookmarkEnd w:id="524"/>
      <w:bookmarkEnd w:id="525"/>
      <w:bookmarkEnd w:id="526"/>
    </w:p>
    <w:p w14:paraId="74EB956D" w14:textId="77777777" w:rsidR="009977B8" w:rsidRDefault="00000000">
      <w:pPr>
        <w:pStyle w:val="BodyText"/>
        <w:rPr>
          <w:rFonts w:eastAsia="SimSun"/>
          <w:lang w:val="en-US" w:eastAsia="zh-CN"/>
        </w:rPr>
      </w:pPr>
      <w:r>
        <w:rPr>
          <w:rFonts w:eastAsia="SimSun" w:hint="eastAsia"/>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14:paraId="0CD05BC1" w14:textId="77777777" w:rsidR="009977B8" w:rsidRDefault="00000000">
      <w:pPr>
        <w:pStyle w:val="Heading5"/>
        <w:rPr>
          <w:lang w:val="en-US" w:eastAsia="zh-CN"/>
        </w:rPr>
      </w:pPr>
      <w:bookmarkStart w:id="527" w:name="_Toc168957998"/>
      <w:bookmarkStart w:id="528" w:name="_Toc20530"/>
      <w:bookmarkStart w:id="529" w:name="_Toc16782"/>
      <w:bookmarkStart w:id="530" w:name="_Toc2401"/>
      <w:bookmarkStart w:id="531" w:name="_Toc2239"/>
      <w:bookmarkStart w:id="532" w:name="_Toc17158"/>
      <w:bookmarkStart w:id="533" w:name="_Toc31276"/>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bookmarkEnd w:id="527"/>
      <w:bookmarkEnd w:id="528"/>
      <w:bookmarkEnd w:id="529"/>
      <w:bookmarkEnd w:id="530"/>
      <w:bookmarkEnd w:id="531"/>
      <w:bookmarkEnd w:id="532"/>
      <w:bookmarkEnd w:id="533"/>
    </w:p>
    <w:p w14:paraId="305CC25F" w14:textId="77777777" w:rsidR="009977B8"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Application Server</w:t>
      </w:r>
      <w:r>
        <w:rPr>
          <w:rFonts w:eastAsia="SimSun" w:hint="eastAsia"/>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eastAsia="SimSun" w:hint="eastAsia"/>
          <w:lang w:val="en-US" w:eastAsia="zh-CN"/>
        </w:rPr>
        <w:t>,</w:t>
      </w:r>
      <w:r>
        <w:rPr>
          <w:lang w:val="en-US"/>
        </w:rPr>
        <w:t xml:space="preserve"> to get authorization</w:t>
      </w:r>
      <w:r>
        <w:rPr>
          <w:rFonts w:eastAsia="SimSun" w:hint="eastAsia"/>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eastAsia="SimSun" w:hint="eastAsia"/>
          <w:lang w:val="en-US" w:eastAsia="zh-CN"/>
        </w:rPr>
        <w:t>.</w:t>
      </w:r>
    </w:p>
    <w:p w14:paraId="71998662" w14:textId="77777777" w:rsidR="009977B8" w:rsidRDefault="00000000">
      <w:pPr>
        <w:pStyle w:val="Heading5"/>
        <w:rPr>
          <w:lang w:val="en-US" w:eastAsia="zh-CN"/>
        </w:rPr>
      </w:pPr>
      <w:bookmarkStart w:id="534" w:name="_Toc7424"/>
      <w:bookmarkStart w:id="535" w:name="_Toc168957999"/>
      <w:bookmarkStart w:id="536" w:name="_Toc20124"/>
      <w:bookmarkStart w:id="537" w:name="_Toc23983"/>
      <w:bookmarkStart w:id="538" w:name="_Toc11628"/>
      <w:bookmarkStart w:id="539" w:name="_Toc14312"/>
      <w:bookmarkStart w:id="540" w:name="_Toc2096"/>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bookmarkEnd w:id="534"/>
      <w:bookmarkEnd w:id="535"/>
      <w:bookmarkEnd w:id="536"/>
      <w:bookmarkEnd w:id="537"/>
      <w:bookmarkEnd w:id="538"/>
      <w:bookmarkEnd w:id="539"/>
      <w:bookmarkEnd w:id="540"/>
    </w:p>
    <w:p w14:paraId="29C54F92" w14:textId="77777777" w:rsidR="009977B8"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 xml:space="preserve">eMMTel Enabler server and the </w:t>
      </w:r>
      <w:r>
        <w:rPr>
          <w:rFonts w:eastAsia="SimSun" w:hint="eastAsia"/>
          <w:lang w:val="en-US" w:eastAsia="zh-CN"/>
        </w:rPr>
        <w:t>Controlling Application Server</w:t>
      </w:r>
      <w:r>
        <w:rPr>
          <w:rFonts w:hint="eastAsia"/>
          <w:lang w:val="en-US" w:eastAsia="zh-CN"/>
        </w:rPr>
        <w:t xml:space="preserve"> </w:t>
      </w:r>
      <w:r>
        <w:rPr>
          <w:rFonts w:eastAsia="SimSun" w:hint="eastAsia"/>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14:paraId="118A5228" w14:textId="77777777" w:rsidR="009977B8" w:rsidRDefault="009977B8">
      <w:pPr>
        <w:pStyle w:val="BodyText"/>
        <w:rPr>
          <w:rFonts w:eastAsia="SimSun"/>
          <w:lang w:val="en-US" w:eastAsia="zh-CN"/>
        </w:rPr>
      </w:pPr>
    </w:p>
    <w:p w14:paraId="027E9244" w14:textId="77777777" w:rsidR="009977B8" w:rsidRDefault="00000000">
      <w:pPr>
        <w:pStyle w:val="Heading5"/>
        <w:rPr>
          <w:lang w:val="en-US" w:eastAsia="zh-CN"/>
        </w:rPr>
      </w:pPr>
      <w:bookmarkStart w:id="541" w:name="_Toc10192"/>
      <w:bookmarkStart w:id="542" w:name="_Toc13689"/>
      <w:bookmarkStart w:id="543" w:name="_Toc32691"/>
      <w:bookmarkStart w:id="544" w:name="_Toc168958000"/>
      <w:bookmarkStart w:id="545" w:name="_Toc17937"/>
      <w:bookmarkStart w:id="546" w:name="_Toc22894"/>
      <w:bookmarkStart w:id="547" w:name="_Toc2428"/>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bookmarkEnd w:id="541"/>
      <w:bookmarkEnd w:id="542"/>
      <w:bookmarkEnd w:id="543"/>
      <w:bookmarkEnd w:id="544"/>
      <w:bookmarkEnd w:id="545"/>
      <w:bookmarkEnd w:id="546"/>
      <w:bookmarkEnd w:id="547"/>
    </w:p>
    <w:p w14:paraId="4CBDE3FD" w14:textId="77777777" w:rsidR="009977B8" w:rsidRDefault="00000000">
      <w:pPr>
        <w:pStyle w:val="BodyText"/>
        <w:rPr>
          <w:rFonts w:eastAsia="SimSun"/>
          <w:lang w:val="en-US" w:eastAsia="zh-CN"/>
        </w:rPr>
      </w:pPr>
      <w:r>
        <w:rPr>
          <w:rFonts w:eastAsia="SimSun" w:hint="eastAsia"/>
          <w:lang w:val="en-US" w:eastAsia="zh-CN"/>
        </w:rPr>
        <w:t xml:space="preserve">The App-1reference point supports the communication between </w:t>
      </w:r>
      <w:r>
        <w:rPr>
          <w:rFonts w:hint="eastAsia"/>
          <w:lang w:val="en-US" w:eastAsia="zh-CN"/>
        </w:rPr>
        <w:t xml:space="preserve"> Application Client and </w:t>
      </w:r>
      <w:r>
        <w:rPr>
          <w:rFonts w:eastAsia="SimSun" w:hint="eastAsia"/>
          <w:lang w:val="en-US" w:eastAsia="zh-CN"/>
        </w:rPr>
        <w:t>Application Server to provide the Data Channel Application specific logic.</w:t>
      </w:r>
    </w:p>
    <w:p w14:paraId="2BE03DFA" w14:textId="77777777" w:rsidR="009977B8" w:rsidRDefault="00000000">
      <w:pPr>
        <w:pStyle w:val="NO"/>
      </w:pPr>
      <w:r>
        <w:t>NOTE:</w:t>
      </w:r>
      <w:r>
        <w:tab/>
        <w:t xml:space="preserve">The functionalities </w:t>
      </w:r>
      <w:r>
        <w:rPr>
          <w:rFonts w:eastAsia="SimSun" w:hint="eastAsia"/>
          <w:lang w:val="en-US" w:eastAsia="zh-CN"/>
        </w:rPr>
        <w:t>of</w:t>
      </w:r>
      <w:r>
        <w:t xml:space="preserve"> the</w:t>
      </w:r>
      <w:r>
        <w:rPr>
          <w:rFonts w:eastAsia="SimSun" w:hint="eastAsia"/>
          <w:lang w:val="en-US" w:eastAsia="zh-CN"/>
        </w:rPr>
        <w:t xml:space="preserve"> App-1 reference point is</w:t>
      </w:r>
      <w:r>
        <w:t xml:space="preserve"> out of scope of the present document.</w:t>
      </w:r>
    </w:p>
    <w:p w14:paraId="54B65ADD" w14:textId="77777777" w:rsidR="009977B8" w:rsidRDefault="009977B8">
      <w:pPr>
        <w:pStyle w:val="BodyText"/>
        <w:rPr>
          <w:rFonts w:eastAsia="SimSun"/>
          <w:lang w:val="en-US" w:eastAsia="zh-CN"/>
        </w:rPr>
      </w:pPr>
    </w:p>
    <w:p w14:paraId="72C8AF37" w14:textId="77777777" w:rsidR="009977B8" w:rsidRDefault="00000000">
      <w:pPr>
        <w:pStyle w:val="Heading2"/>
      </w:pPr>
      <w:bookmarkStart w:id="548" w:name="_Toc17730"/>
      <w:bookmarkStart w:id="549" w:name="_Toc20726"/>
      <w:bookmarkStart w:id="550" w:name="_Toc2968"/>
      <w:bookmarkStart w:id="551" w:name="_Toc168958001"/>
      <w:bookmarkStart w:id="552" w:name="_Toc28136"/>
      <w:bookmarkStart w:id="553" w:name="_Toc2630"/>
      <w:bookmarkStart w:id="554" w:name="_Toc20800"/>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548"/>
      <w:bookmarkEnd w:id="549"/>
      <w:bookmarkEnd w:id="550"/>
      <w:bookmarkEnd w:id="551"/>
      <w:bookmarkEnd w:id="552"/>
      <w:bookmarkEnd w:id="553"/>
      <w:bookmarkEnd w:id="554"/>
      <w:r>
        <w:t xml:space="preserve"> </w:t>
      </w:r>
    </w:p>
    <w:p w14:paraId="17F6D681" w14:textId="77777777" w:rsidR="009977B8" w:rsidRDefault="00000000">
      <w:pPr>
        <w:pStyle w:val="Heading3"/>
      </w:pPr>
      <w:bookmarkStart w:id="555" w:name="_Toc18517"/>
      <w:bookmarkStart w:id="556" w:name="_Toc18617"/>
      <w:bookmarkStart w:id="557" w:name="_Toc168958002"/>
      <w:bookmarkStart w:id="558" w:name="_Toc16969"/>
      <w:bookmarkStart w:id="559" w:name="_Toc147"/>
      <w:bookmarkStart w:id="560" w:name="_Toc13744"/>
      <w:bookmarkStart w:id="561" w:name="_Toc28138"/>
      <w:r>
        <w:rPr>
          <w:rFonts w:eastAsia="SimSun" w:hint="eastAsia"/>
          <w:lang w:eastAsia="zh-CN"/>
        </w:rPr>
        <w:t>8</w:t>
      </w:r>
      <w:r>
        <w:t>.</w:t>
      </w:r>
      <w:r>
        <w:rPr>
          <w:rFonts w:eastAsia="SimSun" w:hint="eastAsia"/>
          <w:lang w:val="en-US" w:eastAsia="zh-CN"/>
        </w:rPr>
        <w:t>2</w:t>
      </w:r>
      <w:r>
        <w:t>.1</w:t>
      </w:r>
      <w:r>
        <w:rPr>
          <w:rFonts w:hint="eastAsia"/>
        </w:rPr>
        <w:tab/>
        <w:t>Description</w:t>
      </w:r>
      <w:bookmarkEnd w:id="555"/>
      <w:bookmarkEnd w:id="556"/>
      <w:bookmarkEnd w:id="557"/>
      <w:bookmarkEnd w:id="558"/>
      <w:bookmarkEnd w:id="559"/>
      <w:bookmarkEnd w:id="560"/>
      <w:bookmarkEnd w:id="561"/>
    </w:p>
    <w:p w14:paraId="738FE0B6" w14:textId="77777777" w:rsidR="009977B8" w:rsidRDefault="00000000">
      <w:pPr>
        <w:rPr>
          <w:lang w:val="en-US" w:eastAsia="zh-CN"/>
        </w:rPr>
      </w:pPr>
      <w:r>
        <w:rPr>
          <w:lang w:eastAsia="zh-CN"/>
        </w:rPr>
        <w:t>This solution resolves Key Issue #</w:t>
      </w:r>
      <w:r>
        <w:rPr>
          <w:lang w:val="en-US" w:eastAsia="zh-CN"/>
        </w:rPr>
        <w:t>1</w:t>
      </w:r>
      <w:r>
        <w:rPr>
          <w:lang w:eastAsia="zh-CN"/>
        </w:rPr>
        <w:t xml:space="preserve"> and Key Issue #3 about </w:t>
      </w:r>
      <w:r>
        <w:t>Application calling service between application and DCMTSI client via eMMtel enabler</w:t>
      </w:r>
      <w:r>
        <w:rPr>
          <w:rFonts w:hint="eastAsia"/>
          <w:lang w:val="en-US" w:eastAsia="zh-CN"/>
        </w:rPr>
        <w:t>.</w:t>
      </w:r>
    </w:p>
    <w:p w14:paraId="71AC9BC0" w14:textId="77777777" w:rsidR="009977B8"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r>
        <w:rPr>
          <w:lang w:eastAsia="zh-CN"/>
        </w:rPr>
        <w:t>eMM</w:t>
      </w:r>
      <w:r>
        <w:rPr>
          <w:rFonts w:hint="eastAsia"/>
          <w:lang w:val="en-US" w:eastAsia="zh-CN"/>
        </w:rPr>
        <w:t>T</w:t>
      </w:r>
      <w:r>
        <w:rPr>
          <w:lang w:eastAsia="zh-CN"/>
        </w:rPr>
        <w:t xml:space="preserve">el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14:paraId="05E01BD9" w14:textId="77777777" w:rsidR="009977B8" w:rsidRDefault="00000000">
      <w:pPr>
        <w:pStyle w:val="Heading3"/>
      </w:pPr>
      <w:bookmarkStart w:id="562" w:name="_Toc168958003"/>
      <w:bookmarkStart w:id="563" w:name="_Toc11646"/>
      <w:bookmarkStart w:id="564" w:name="_Toc13595"/>
      <w:bookmarkStart w:id="565" w:name="_Toc26125"/>
      <w:bookmarkStart w:id="566" w:name="_Toc596"/>
      <w:bookmarkStart w:id="567" w:name="_Toc16139"/>
      <w:bookmarkStart w:id="568" w:name="_Toc19397"/>
      <w:r>
        <w:rPr>
          <w:rFonts w:eastAsia="SimSun" w:hint="eastAsia"/>
          <w:lang w:val="en-US" w:eastAsia="zh-CN"/>
        </w:rPr>
        <w:t>8</w:t>
      </w:r>
      <w:r>
        <w:t>.</w:t>
      </w:r>
      <w:r>
        <w:rPr>
          <w:rFonts w:eastAsia="SimSun" w:hint="eastAsia"/>
          <w:lang w:val="en-US" w:eastAsia="zh-CN"/>
        </w:rPr>
        <w:t>2</w:t>
      </w:r>
      <w:r>
        <w:t>.2</w:t>
      </w:r>
      <w:r>
        <w:tab/>
        <w:t>Procedures</w:t>
      </w:r>
      <w:bookmarkEnd w:id="562"/>
      <w:bookmarkEnd w:id="563"/>
      <w:bookmarkEnd w:id="564"/>
      <w:bookmarkEnd w:id="565"/>
      <w:bookmarkEnd w:id="566"/>
      <w:bookmarkEnd w:id="567"/>
      <w:bookmarkEnd w:id="568"/>
    </w:p>
    <w:p w14:paraId="01991A7E" w14:textId="77777777" w:rsidR="009977B8"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2</w:t>
      </w:r>
      <w:r>
        <w:rPr>
          <w:rFonts w:ascii="Arial" w:hAnsi="Arial"/>
          <w:sz w:val="24"/>
          <w:lang w:val="en-US" w:eastAsia="zh-CN"/>
        </w:rPr>
        <w:t>.2.1</w:t>
      </w:r>
      <w:r>
        <w:rPr>
          <w:rFonts w:ascii="Arial" w:hAnsi="Arial"/>
          <w:sz w:val="24"/>
          <w:lang w:val="en-US" w:eastAsia="zh-CN"/>
        </w:rPr>
        <w:tab/>
        <w:t>Service Enabler Description</w:t>
      </w:r>
    </w:p>
    <w:p w14:paraId="699A1243" w14:textId="77777777" w:rsidR="009977B8" w:rsidRDefault="00000000">
      <w:pPr>
        <w:pStyle w:val="TH"/>
        <w:rPr>
          <w:rFonts w:eastAsia="SimSun"/>
          <w:color w:val="000000"/>
          <w:lang w:eastAsia="zh-CN"/>
        </w:rPr>
      </w:pPr>
      <w:r>
        <w:rPr>
          <w:lang w:val="en-US" w:eastAsia="zh-CN"/>
        </w:rPr>
        <w:object w:dxaOrig="4982" w:dyaOrig="2965" w14:anchorId="443B2FA9">
          <v:shape id="_x0000_i1033" type="#_x0000_t75" style="width:249.5pt;height:148.25pt" o:ole="">
            <v:imagedata r:id="rId25" o:title=""/>
            <o:lock v:ext="edit" aspectratio="f"/>
          </v:shape>
          <o:OLEObject Type="Embed" ProgID="Visio.Drawing.11" ShapeID="_x0000_i1033" DrawAspect="Content" ObjectID="_1786272800" r:id="rId26"/>
        </w:object>
      </w:r>
    </w:p>
    <w:p w14:paraId="56BB80E9" w14:textId="77777777" w:rsidR="009977B8" w:rsidRDefault="00000000">
      <w:pPr>
        <w:pStyle w:val="TF"/>
        <w:rPr>
          <w:lang w:eastAsia="ja-JP"/>
        </w:rPr>
      </w:pPr>
      <w:r>
        <w:rPr>
          <w:rFonts w:hint="eastAsia"/>
          <w:lang w:eastAsia="ja-JP"/>
        </w:rPr>
        <w:t>F</w:t>
      </w:r>
      <w:r>
        <w:rPr>
          <w:lang w:eastAsia="ja-JP"/>
        </w:rPr>
        <w:t>igure</w:t>
      </w:r>
      <w:r>
        <w:rPr>
          <w:rFonts w:hint="eastAsia"/>
          <w:lang w:val="zh-CN" w:eastAsia="zh-CN"/>
        </w:rPr>
        <w:t> </w:t>
      </w:r>
      <w:r>
        <w:rPr>
          <w:lang w:eastAsia="ja-JP"/>
        </w:rPr>
        <w:t>8.</w:t>
      </w:r>
      <w:r>
        <w:rPr>
          <w:rFonts w:eastAsia="SimSun" w:hint="eastAsia"/>
          <w:lang w:val="en-US" w:eastAsia="zh-CN"/>
        </w:rPr>
        <w:t>2</w:t>
      </w:r>
      <w:r>
        <w:rPr>
          <w:lang w:eastAsia="ja-JP"/>
        </w:rPr>
        <w:t>.2.1-1: Reference Architecture for the Nemes Services</w:t>
      </w:r>
    </w:p>
    <w:p w14:paraId="724D5783" w14:textId="77777777" w:rsidR="009977B8"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1C2339DF" w14:textId="77777777" w:rsidR="009977B8" w:rsidRDefault="00000000">
      <w:pPr>
        <w:pStyle w:val="B1"/>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14:paraId="0E6FEE77" w14:textId="77777777" w:rsidR="009977B8"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14:paraId="771C0586" w14:textId="77777777" w:rsidR="009977B8" w:rsidRDefault="00000000">
      <w:pPr>
        <w:overflowPunct w:val="0"/>
        <w:autoSpaceDE w:val="0"/>
        <w:autoSpaceDN w:val="0"/>
        <w:adjustRightInd w:val="0"/>
        <w:textAlignment w:val="baseline"/>
        <w:rPr>
          <w:rFonts w:eastAsia="SimSun"/>
          <w:color w:val="000000"/>
          <w:lang w:eastAsia="zh-CN"/>
        </w:rPr>
      </w:pPr>
      <w:r>
        <w:rPr>
          <w:rFonts w:eastAsia="SimSun"/>
          <w:color w:val="000000"/>
          <w:lang w:eastAsia="zh-CN"/>
        </w:rPr>
        <w:t>Other functionalities of eMMTel Enabler Server:</w:t>
      </w:r>
    </w:p>
    <w:p w14:paraId="090CCBA9" w14:textId="77777777" w:rsidR="009977B8" w:rsidRDefault="00000000">
      <w:pPr>
        <w:pStyle w:val="B1"/>
      </w:pPr>
      <w:r>
        <w:t>-</w:t>
      </w:r>
      <w:r>
        <w:tab/>
        <w:t>Media gateway, e.g. WebRTC, and</w:t>
      </w:r>
    </w:p>
    <w:p w14:paraId="4AEDCE1D" w14:textId="77777777" w:rsidR="009977B8" w:rsidRDefault="00000000">
      <w:pPr>
        <w:pStyle w:val="B1"/>
      </w:pPr>
      <w:r>
        <w:t>-</w:t>
      </w:r>
      <w:r>
        <w:tab/>
        <w:t>HTTP Proxy when establishes a Bootstrap data channel and application data channel.</w:t>
      </w:r>
    </w:p>
    <w:p w14:paraId="2008FF76" w14:textId="77777777" w:rsidR="009977B8" w:rsidRDefault="00000000">
      <w:pPr>
        <w:pStyle w:val="Heading4"/>
        <w:rPr>
          <w:lang w:val="en-US" w:eastAsia="zh-CN"/>
        </w:rPr>
      </w:pPr>
      <w:bookmarkStart w:id="569" w:name="_Toc5718"/>
      <w:bookmarkStart w:id="570" w:name="_Toc31770"/>
      <w:bookmarkStart w:id="571" w:name="_Toc168958004"/>
      <w:bookmarkStart w:id="572" w:name="_Toc8674"/>
      <w:bookmarkStart w:id="573" w:name="_Toc16327"/>
      <w:bookmarkStart w:id="574" w:name="_Toc28642"/>
      <w:bookmarkStart w:id="575" w:name="_Toc4448"/>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bookmarkEnd w:id="569"/>
      <w:bookmarkEnd w:id="570"/>
      <w:bookmarkEnd w:id="571"/>
      <w:bookmarkEnd w:id="572"/>
      <w:bookmarkEnd w:id="573"/>
      <w:bookmarkEnd w:id="574"/>
      <w:bookmarkEnd w:id="575"/>
      <w:r>
        <w:rPr>
          <w:rFonts w:eastAsia="SimSun"/>
          <w:lang w:val="en-US" w:eastAsia="zh-CN"/>
        </w:rPr>
        <w:t xml:space="preserve"> </w:t>
      </w:r>
    </w:p>
    <w:p w14:paraId="143D0BF1" w14:textId="77777777" w:rsidR="009977B8" w:rsidRDefault="00000000">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04FFC744" w14:textId="77777777" w:rsidR="009977B8" w:rsidRDefault="009977B8">
      <w:pPr>
        <w:spacing w:after="120"/>
        <w:rPr>
          <w:lang w:val="en-US" w:eastAsia="zh-CN"/>
        </w:rPr>
      </w:pPr>
    </w:p>
    <w:p w14:paraId="638C1D58" w14:textId="77777777" w:rsidR="009977B8" w:rsidRDefault="00000000">
      <w:pPr>
        <w:pStyle w:val="TH"/>
        <w:rPr>
          <w:lang w:val="en-US" w:eastAsia="zh-CN"/>
        </w:rPr>
      </w:pPr>
      <w:r>
        <w:rPr>
          <w:lang w:val="en-US" w:eastAsia="zh-CN"/>
        </w:rPr>
        <w:object w:dxaOrig="8702" w:dyaOrig="3665" w14:anchorId="2DA048DA">
          <v:shape id="_x0000_i1034" type="#_x0000_t75" style="width:435.1pt;height:183.25pt" o:ole="">
            <v:imagedata r:id="rId27" o:title=""/>
            <o:lock v:ext="edit" aspectratio="f"/>
          </v:shape>
          <o:OLEObject Type="Embed" ProgID="Visio.Drawing.11" ShapeID="_x0000_i1034" DrawAspect="Content" ObjectID="_1786272801" r:id="rId28"/>
        </w:object>
      </w:r>
    </w:p>
    <w:p w14:paraId="114EA82A" w14:textId="77777777" w:rsidR="009977B8" w:rsidRDefault="00000000">
      <w:pPr>
        <w:pStyle w:val="TF"/>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14:paraId="11961C04" w14:textId="77777777" w:rsidR="009977B8" w:rsidRDefault="00000000">
      <w:pPr>
        <w:pStyle w:val="B1"/>
        <w:rPr>
          <w:lang w:eastAsia="zh-CN"/>
        </w:rPr>
      </w:pPr>
      <w:r>
        <w:rPr>
          <w:lang w:eastAsia="zh-CN"/>
        </w:rPr>
        <w:t>1.</w:t>
      </w:r>
      <w:r>
        <w:rPr>
          <w:lang w:eastAsia="zh-CN"/>
        </w:rPr>
        <w:tab/>
        <w:t>The application</w:t>
      </w:r>
      <w:r>
        <w:rPr>
          <w:rFonts w:hint="eastAsia"/>
          <w:lang w:val="en-US" w:eastAsia="zh-CN"/>
        </w:rPr>
        <w:t xml:space="preserve">, </w:t>
      </w:r>
      <w:r>
        <w:rPr>
          <w:lang w:eastAsia="zh-CN"/>
        </w:rPr>
        <w:t>may be a network telephony application or website</w:t>
      </w:r>
      <w:r>
        <w:rPr>
          <w:rFonts w:hint="eastAsia"/>
          <w:lang w:val="en-US" w:eastAsia="zh-CN"/>
        </w:rPr>
        <w:t>, etc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14:paraId="46BD873D" w14:textId="77777777" w:rsidR="009977B8" w:rsidRDefault="00000000">
      <w:pPr>
        <w:pStyle w:val="TH"/>
      </w:pPr>
      <w:r>
        <w:t>Table 8.</w:t>
      </w:r>
      <w:r>
        <w:rPr>
          <w:rFonts w:eastAsia="SimSun" w:hint="eastAsia"/>
          <w:lang w:val="en-US" w:eastAsia="zh-CN"/>
        </w:rPr>
        <w:t>2</w:t>
      </w:r>
      <w:r>
        <w:t>.</w:t>
      </w:r>
      <w:r>
        <w:rPr>
          <w:rFonts w:eastAsia="SimSun" w:hint="eastAsia"/>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W w:w="8640" w:type="dxa"/>
        <w:jc w:val="center"/>
        <w:tblLayout w:type="fixed"/>
        <w:tblLook w:val="04A0" w:firstRow="1" w:lastRow="0" w:firstColumn="1" w:lastColumn="0" w:noHBand="0" w:noVBand="1"/>
      </w:tblPr>
      <w:tblGrid>
        <w:gridCol w:w="2880"/>
        <w:gridCol w:w="1440"/>
        <w:gridCol w:w="4320"/>
      </w:tblGrid>
      <w:tr w:rsidR="009977B8" w14:paraId="736C7A7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FA1B6E"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8FB36DB"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45EFB" w14:textId="77777777" w:rsidR="009977B8" w:rsidRDefault="00000000">
            <w:pPr>
              <w:pStyle w:val="TAH"/>
            </w:pPr>
            <w:r>
              <w:t>Description</w:t>
            </w:r>
          </w:p>
        </w:tc>
      </w:tr>
      <w:tr w:rsidR="009977B8" w14:paraId="41907F6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A39C79" w14:textId="77777777" w:rsidR="009977B8" w:rsidRDefault="00000000">
            <w:pPr>
              <w:pStyle w:val="TAL"/>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6B69510"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816F1D" w14:textId="77777777" w:rsidR="009977B8"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9977B8" w14:paraId="16B7848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738FE4" w14:textId="77777777" w:rsidR="009977B8" w:rsidRDefault="00000000">
            <w:pPr>
              <w:pStyle w:val="TAL"/>
              <w:rPr>
                <w:lang w:val="en-US"/>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F640DFE" w14:textId="77777777" w:rsidR="009977B8"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9C640" w14:textId="77777777" w:rsidR="009977B8"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9977B8" w14:paraId="7F1C262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9650671" w14:textId="77777777" w:rsidR="009977B8"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53B4E222"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41E52" w14:textId="77777777" w:rsidR="009977B8" w:rsidRDefault="00000000">
            <w:pPr>
              <w:pStyle w:val="TAL"/>
              <w:rPr>
                <w:lang w:val="en-US" w:eastAsia="zh-CN"/>
              </w:rPr>
            </w:pPr>
            <w:r>
              <w:rPr>
                <w:rFonts w:hint="eastAsia"/>
                <w:lang w:val="en-US" w:eastAsia="zh-CN"/>
              </w:rPr>
              <w:t>The audio and video media related information of the call  originator</w:t>
            </w:r>
          </w:p>
        </w:tc>
      </w:tr>
      <w:tr w:rsidR="009977B8" w14:paraId="1661C37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F165E2" w14:textId="77777777" w:rsidR="009977B8"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48DE91B4"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870F2" w14:textId="77777777" w:rsidR="009977B8" w:rsidRDefault="00000000">
            <w:pPr>
              <w:pStyle w:val="TAL"/>
              <w:rPr>
                <w:lang w:val="en-US" w:eastAsia="zh-CN"/>
              </w:rPr>
            </w:pPr>
            <w:r>
              <w:rPr>
                <w:rFonts w:hint="eastAsia"/>
                <w:lang w:val="en-US" w:eastAsia="zh-CN"/>
              </w:rPr>
              <w:t>The DC media related information of the call  originator</w:t>
            </w:r>
          </w:p>
        </w:tc>
      </w:tr>
      <w:tr w:rsidR="009977B8" w14:paraId="6482AEB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956881" w14:textId="77777777" w:rsidR="009977B8"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61D6EB63"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111C98" w14:textId="77777777" w:rsidR="009977B8"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9977B8" w14:paraId="648A088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755E81" w14:textId="77777777" w:rsidR="009977B8"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25B71AEF"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112C5" w14:textId="77777777" w:rsidR="009977B8" w:rsidRDefault="00000000">
            <w:pPr>
              <w:pStyle w:val="TAL"/>
              <w:rPr>
                <w:lang w:val="en-US" w:eastAsia="zh-CN"/>
              </w:rPr>
            </w:pPr>
            <w:r>
              <w:rPr>
                <w:rFonts w:hint="eastAsia"/>
                <w:lang w:val="en-US" w:eastAsia="zh-CN"/>
              </w:rPr>
              <w:t>The address where the call related notification is sent to.</w:t>
            </w:r>
          </w:p>
        </w:tc>
      </w:tr>
      <w:tr w:rsidR="009977B8" w14:paraId="0831FFE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74F6EF" w14:textId="77777777" w:rsidR="009977B8" w:rsidRDefault="00000000">
            <w:pPr>
              <w:pStyle w:val="TAN"/>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0132E291" w14:textId="77777777" w:rsidR="009977B8" w:rsidRDefault="009977B8">
      <w:pPr>
        <w:pStyle w:val="B1"/>
        <w:rPr>
          <w:lang w:eastAsia="zh-CN"/>
        </w:rPr>
      </w:pPr>
    </w:p>
    <w:p w14:paraId="182A7725" w14:textId="77777777" w:rsidR="009977B8" w:rsidRDefault="00000000">
      <w:pPr>
        <w:pStyle w:val="B1"/>
        <w:rPr>
          <w:lang w:eastAsia="zh-CN"/>
        </w:rPr>
      </w:pPr>
      <w:r>
        <w:rPr>
          <w:lang w:eastAsia="zh-CN"/>
        </w:rPr>
        <w:t>2.</w:t>
      </w:r>
      <w:r>
        <w:rPr>
          <w:lang w:eastAsia="zh-CN"/>
        </w:rPr>
        <w:tab/>
        <w:t>The eMMTel Enabler Server verifies that the sender is authorized to establish a call with</w:t>
      </w:r>
      <w:r>
        <w:rPr>
          <w:rFonts w:hint="eastAsia"/>
          <w:lang w:val="en-US" w:eastAsia="zh-CN"/>
        </w:rPr>
        <w:t>/without</w:t>
      </w:r>
      <w:r>
        <w:rPr>
          <w:lang w:eastAsia="zh-CN"/>
        </w:rPr>
        <w:t xml:space="preserve"> data channel media.</w:t>
      </w:r>
    </w:p>
    <w:p w14:paraId="30298F33" w14:textId="77777777" w:rsidR="009977B8"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14:paraId="456764D1" w14:textId="77777777" w:rsidR="009977B8"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14:paraId="2A937A7C" w14:textId="77777777" w:rsidR="009977B8" w:rsidRDefault="00000000">
      <w:pPr>
        <w:pStyle w:val="TH"/>
        <w:rPr>
          <w:lang w:val="en-US"/>
        </w:rPr>
      </w:pPr>
      <w:r>
        <w:lastRenderedPageBreak/>
        <w:t>Table 8.</w:t>
      </w:r>
      <w:r>
        <w:rPr>
          <w:rFonts w:eastAsia="SimSun" w:hint="eastAsia"/>
          <w:lang w:val="en-US" w:eastAsia="zh-CN"/>
        </w:rPr>
        <w:t>2</w:t>
      </w:r>
      <w:r>
        <w:t>.</w:t>
      </w:r>
      <w:r>
        <w:rPr>
          <w:rFonts w:eastAsia="SimSun" w:hint="eastAsia"/>
          <w:lang w:val="en-US" w:eastAsia="zh-CN"/>
        </w:rPr>
        <w:t>2.2</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W w:w="8640" w:type="dxa"/>
        <w:jc w:val="center"/>
        <w:tblLayout w:type="fixed"/>
        <w:tblLook w:val="04A0" w:firstRow="1" w:lastRow="0" w:firstColumn="1" w:lastColumn="0" w:noHBand="0" w:noVBand="1"/>
      </w:tblPr>
      <w:tblGrid>
        <w:gridCol w:w="2880"/>
        <w:gridCol w:w="1440"/>
        <w:gridCol w:w="4320"/>
      </w:tblGrid>
      <w:tr w:rsidR="009977B8" w14:paraId="6405323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CEAD07"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1D0D868"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AF927" w14:textId="77777777" w:rsidR="009977B8" w:rsidRDefault="00000000">
            <w:pPr>
              <w:pStyle w:val="TAH"/>
            </w:pPr>
            <w:r>
              <w:t>Description</w:t>
            </w:r>
          </w:p>
        </w:tc>
      </w:tr>
      <w:tr w:rsidR="009977B8" w14:paraId="520576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657613" w14:textId="77777777" w:rsidR="009977B8" w:rsidRDefault="00000000">
            <w:pPr>
              <w:pStyle w:val="TAL"/>
              <w:rPr>
                <w:lang w:val="en-US" w:eastAsia="zh-CN"/>
              </w:rPr>
            </w:pPr>
            <w:r>
              <w:rPr>
                <w:rFonts w:hint="eastAsia"/>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6D6F92E9"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3F6F1" w14:textId="77777777" w:rsidR="009977B8" w:rsidRDefault="00000000">
            <w:pPr>
              <w:pStyle w:val="TAL"/>
              <w:rPr>
                <w:lang w:val="en-US" w:eastAsia="zh-CN"/>
              </w:rPr>
            </w:pPr>
            <w:r>
              <w:t xml:space="preserve">Indication if the </w:t>
            </w:r>
            <w:r>
              <w:rPr>
                <w:rFonts w:hint="eastAsia"/>
                <w:lang w:val="en-US" w:eastAsia="zh-CN"/>
              </w:rPr>
              <w:t>Call establishment</w:t>
            </w:r>
            <w:r>
              <w:t xml:space="preserve"> is success or failure</w:t>
            </w:r>
            <w:r>
              <w:rPr>
                <w:rFonts w:eastAsia="SimSun" w:hint="eastAsia"/>
                <w:lang w:val="en-US" w:eastAsia="zh-CN"/>
              </w:rPr>
              <w:t>.</w:t>
            </w:r>
          </w:p>
        </w:tc>
      </w:tr>
      <w:tr w:rsidR="009977B8" w14:paraId="174F76D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B17523" w14:textId="77777777" w:rsidR="009977B8"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50E79B47"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B48" w14:textId="77777777" w:rsidR="009977B8" w:rsidRDefault="00000000">
            <w:pPr>
              <w:pStyle w:val="TAL"/>
              <w:rPr>
                <w:lang w:val="en-US" w:eastAsia="zh-CN"/>
              </w:rPr>
            </w:pPr>
            <w:r>
              <w:t>The reason for failure</w:t>
            </w:r>
          </w:p>
        </w:tc>
      </w:tr>
      <w:tr w:rsidR="009977B8" w14:paraId="3CD7AAAA"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E8F6009" w14:textId="77777777" w:rsidR="009977B8" w:rsidRDefault="00000000">
            <w:pPr>
              <w:pStyle w:val="TAL"/>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3D64271D"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D6850" w14:textId="77777777" w:rsidR="009977B8"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9977B8" w14:paraId="16500F4C" w14:textId="77777777">
        <w:trPr>
          <w:trHeight w:val="184"/>
          <w:jc w:val="center"/>
        </w:trPr>
        <w:tc>
          <w:tcPr>
            <w:tcW w:w="2880" w:type="dxa"/>
            <w:tcBorders>
              <w:top w:val="single" w:sz="4" w:space="0" w:color="000000"/>
              <w:left w:val="single" w:sz="4" w:space="0" w:color="000000"/>
              <w:bottom w:val="single" w:sz="4" w:space="0" w:color="000000"/>
            </w:tcBorders>
            <w:shd w:val="clear" w:color="auto" w:fill="auto"/>
          </w:tcPr>
          <w:p w14:paraId="38BB2149" w14:textId="77777777" w:rsidR="009977B8" w:rsidRDefault="00000000">
            <w:pPr>
              <w:pStyle w:val="TAL"/>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7DF8CC13" w14:textId="77777777" w:rsidR="009977B8"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9FDF2" w14:textId="77777777" w:rsidR="009977B8"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9977B8" w14:paraId="4EA161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679D0B" w14:textId="77777777" w:rsidR="009977B8"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5A007EF1"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2DC7C" w14:textId="77777777" w:rsidR="009977B8" w:rsidRDefault="00000000">
            <w:pPr>
              <w:pStyle w:val="TAL"/>
              <w:rPr>
                <w:lang w:val="en-US" w:eastAsia="zh-CN"/>
              </w:rPr>
            </w:pPr>
            <w:r>
              <w:rPr>
                <w:rFonts w:hint="eastAsia"/>
                <w:lang w:val="en-US" w:eastAsia="zh-CN"/>
              </w:rPr>
              <w:t>The audio and video media related information of the call  terminator</w:t>
            </w:r>
          </w:p>
        </w:tc>
      </w:tr>
      <w:tr w:rsidR="009977B8" w14:paraId="0D8930E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1FBD04" w14:textId="77777777" w:rsidR="009977B8"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7CA312B3"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14B79" w14:textId="77777777" w:rsidR="009977B8" w:rsidRDefault="00000000">
            <w:pPr>
              <w:pStyle w:val="TAL"/>
              <w:rPr>
                <w:lang w:val="en-US" w:eastAsia="zh-CN"/>
              </w:rPr>
            </w:pPr>
            <w:r>
              <w:rPr>
                <w:rFonts w:hint="eastAsia"/>
                <w:lang w:val="en-US" w:eastAsia="zh-CN"/>
              </w:rPr>
              <w:t>The DC media related information of the call  terminator</w:t>
            </w:r>
          </w:p>
        </w:tc>
      </w:tr>
      <w:tr w:rsidR="009977B8" w14:paraId="5896568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2606DA" w14:textId="77777777" w:rsidR="009977B8"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44E1B97A"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566D2" w14:textId="77777777" w:rsidR="009977B8" w:rsidRDefault="00000000">
            <w:pPr>
              <w:pStyle w:val="TAL"/>
              <w:rPr>
                <w:lang w:val="en-US" w:eastAsia="zh-CN"/>
              </w:rPr>
            </w:pPr>
            <w:r>
              <w:rPr>
                <w:rFonts w:hint="eastAsia"/>
                <w:lang w:val="en-US" w:eastAsia="zh-CN"/>
              </w:rPr>
              <w:t>The identifier of the call session. This ID is as same as the Session ID in IMS.</w:t>
            </w:r>
          </w:p>
        </w:tc>
      </w:tr>
      <w:tr w:rsidR="009977B8" w14:paraId="4FFA61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82B437" w14:textId="77777777" w:rsidR="009977B8"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234871C8"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1CA4B" w14:textId="77777777" w:rsidR="009977B8"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9977B8" w14:paraId="5799C8F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77BB88" w14:textId="77777777" w:rsidR="009977B8"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p w14:paraId="336227B3" w14:textId="77777777" w:rsidR="009977B8" w:rsidRDefault="00000000">
            <w:pPr>
              <w:pStyle w:val="TAN"/>
            </w:pPr>
            <w:r>
              <w:t>NOTE</w:t>
            </w:r>
            <w:r>
              <w:rPr>
                <w:rFonts w:eastAsia="SimSun" w:hint="eastAsia"/>
                <w:lang w:val="en-US" w:eastAsia="zh-CN"/>
              </w:rPr>
              <w:t> 2</w:t>
            </w:r>
            <w:r>
              <w:t>:</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41BF2B0E" w14:textId="77777777" w:rsidR="009977B8" w:rsidRDefault="009977B8">
      <w:pPr>
        <w:pStyle w:val="B1"/>
        <w:rPr>
          <w:lang w:val="en-US" w:eastAsia="zh-CN"/>
        </w:rPr>
      </w:pPr>
    </w:p>
    <w:p w14:paraId="5DE39FEF" w14:textId="77777777" w:rsidR="009977B8" w:rsidRDefault="00000000">
      <w:pPr>
        <w:pStyle w:val="B1"/>
        <w:rPr>
          <w:lang w:eastAsia="zh-CN"/>
        </w:rPr>
      </w:pPr>
      <w:r>
        <w:rPr>
          <w:lang w:eastAsia="zh-CN"/>
        </w:rPr>
        <w:t>5.</w:t>
      </w:r>
      <w:r>
        <w:rPr>
          <w:lang w:eastAsia="zh-CN"/>
        </w:rPr>
        <w:tab/>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007B8A97" w14:textId="77777777" w:rsidR="009977B8"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Call with data channel media</w:t>
      </w:r>
      <w:r>
        <w:rPr>
          <w:rFonts w:ascii="Arial" w:eastAsia="SimSun" w:hAnsi="Arial"/>
          <w:sz w:val="24"/>
          <w:lang w:val="en-US" w:eastAsia="zh-CN"/>
        </w:rPr>
        <w:t xml:space="preserve"> </w:t>
      </w:r>
    </w:p>
    <w:p w14:paraId="1E807283" w14:textId="77777777" w:rsidR="009977B8"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40B5D326" w14:textId="77777777" w:rsidR="009977B8" w:rsidRDefault="009977B8">
      <w:pPr>
        <w:jc w:val="center"/>
        <w:rPr>
          <w:lang w:val="en-US" w:eastAsia="zh-CN"/>
        </w:rPr>
      </w:pPr>
    </w:p>
    <w:p w14:paraId="1A7229B1" w14:textId="77777777" w:rsidR="009977B8" w:rsidRDefault="00000000">
      <w:pPr>
        <w:pStyle w:val="TH"/>
        <w:rPr>
          <w:lang w:val="en-US" w:eastAsia="zh-CN"/>
        </w:rPr>
      </w:pPr>
      <w:r>
        <w:rPr>
          <w:lang w:val="en-US" w:eastAsia="zh-CN"/>
        </w:rPr>
        <w:object w:dxaOrig="8702" w:dyaOrig="2849" w14:anchorId="7917A098">
          <v:shape id="_x0000_i1035" type="#_x0000_t75" style="width:435.1pt;height:142.45pt" o:ole="">
            <v:imagedata r:id="rId29" o:title=""/>
            <o:lock v:ext="edit" aspectratio="f"/>
          </v:shape>
          <o:OLEObject Type="Embed" ProgID="Visio.Drawing.11" ShapeID="_x0000_i1035" DrawAspect="Content" ObjectID="_1786272802" r:id="rId30"/>
        </w:object>
      </w:r>
    </w:p>
    <w:p w14:paraId="28B63508" w14:textId="77777777" w:rsidR="009977B8"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 xml:space="preserve">-1: Terminating a Call with data channel media by UE </w:t>
      </w:r>
    </w:p>
    <w:p w14:paraId="711D438D" w14:textId="77777777" w:rsidR="009977B8" w:rsidRDefault="00000000">
      <w:pPr>
        <w:pStyle w:val="B1"/>
        <w:rPr>
          <w:lang w:eastAsia="zh-CN"/>
        </w:rPr>
      </w:pPr>
      <w:r>
        <w:rPr>
          <w:rFonts w:hint="eastAsia"/>
          <w:lang w:eastAsia="zh-CN"/>
        </w:rPr>
        <w:t>1</w:t>
      </w:r>
      <w:r>
        <w:rPr>
          <w:lang w:eastAsia="zh-CN"/>
        </w:rPr>
        <w:t>.</w:t>
      </w:r>
      <w:r>
        <w:rPr>
          <w:lang w:eastAsia="zh-CN"/>
        </w:rPr>
        <w:tab/>
        <w:t>UE sends a BYE request to the IMS Core, after IMS Core release all the call and DC resource, the IMS Core notifies the eMMTel Enabler Server.</w:t>
      </w:r>
    </w:p>
    <w:p w14:paraId="0AB57BA7" w14:textId="77777777" w:rsidR="009977B8" w:rsidRDefault="00000000">
      <w:pPr>
        <w:pStyle w:val="B1"/>
        <w:rPr>
          <w:lang w:val="en-US" w:eastAsia="zh-CN"/>
        </w:rPr>
      </w:pPr>
      <w:r>
        <w:rPr>
          <w:rFonts w:hint="eastAsia"/>
          <w:lang w:eastAsia="zh-CN"/>
        </w:rPr>
        <w:t>2</w:t>
      </w:r>
      <w:r>
        <w:rPr>
          <w:lang w:eastAsia="zh-CN"/>
        </w:rPr>
        <w:t>.</w:t>
      </w:r>
      <w:r>
        <w:rPr>
          <w:lang w:eastAsia="zh-CN"/>
        </w:rPr>
        <w:tab/>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6F5559DB" w14:textId="77777777" w:rsidR="009977B8"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W w:w="8640" w:type="dxa"/>
        <w:jc w:val="center"/>
        <w:tblLayout w:type="fixed"/>
        <w:tblLook w:val="04A0" w:firstRow="1" w:lastRow="0" w:firstColumn="1" w:lastColumn="0" w:noHBand="0" w:noVBand="1"/>
      </w:tblPr>
      <w:tblGrid>
        <w:gridCol w:w="2880"/>
        <w:gridCol w:w="1440"/>
        <w:gridCol w:w="4320"/>
      </w:tblGrid>
      <w:tr w:rsidR="009977B8" w14:paraId="25DE3D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651C7F"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A030A62"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07B4" w14:textId="77777777" w:rsidR="009977B8" w:rsidRDefault="00000000">
            <w:pPr>
              <w:pStyle w:val="TAH"/>
            </w:pPr>
            <w:r>
              <w:t>Description</w:t>
            </w:r>
          </w:p>
        </w:tc>
      </w:tr>
      <w:tr w:rsidR="009977B8" w14:paraId="56E97A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E6C7C0" w14:textId="77777777" w:rsidR="009977B8"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058A0318"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56A3E" w14:textId="77777777" w:rsidR="009977B8" w:rsidRDefault="00000000">
            <w:pPr>
              <w:pStyle w:val="TAL"/>
              <w:rPr>
                <w:lang w:val="en-US" w:eastAsia="zh-CN"/>
              </w:rPr>
            </w:pPr>
            <w:r>
              <w:rPr>
                <w:rFonts w:hint="eastAsia"/>
                <w:lang w:val="en-US" w:eastAsia="zh-CN"/>
              </w:rPr>
              <w:t>The identifier of the call session. This ID is as same as the Session ID in IMS.</w:t>
            </w:r>
          </w:p>
        </w:tc>
      </w:tr>
      <w:tr w:rsidR="009977B8" w14:paraId="30DA138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143ADA" w14:textId="77777777" w:rsidR="009977B8"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6122AEA3"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7D35" w14:textId="77777777" w:rsidR="009977B8"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392AE6A6" w14:textId="77777777" w:rsidR="009977B8" w:rsidRDefault="009977B8">
      <w:pPr>
        <w:pStyle w:val="B1"/>
        <w:rPr>
          <w:lang w:eastAsia="zh-CN"/>
        </w:rPr>
      </w:pPr>
    </w:p>
    <w:p w14:paraId="3DDF3D48" w14:textId="77777777" w:rsidR="009977B8" w:rsidRDefault="00000000">
      <w:pPr>
        <w:pStyle w:val="B1"/>
        <w:rPr>
          <w:lang w:val="en-US" w:eastAsia="zh-CN"/>
        </w:rPr>
      </w:pPr>
      <w:r>
        <w:rPr>
          <w:lang w:eastAsia="zh-CN"/>
        </w:rPr>
        <w:lastRenderedPageBreak/>
        <w:t>3.</w:t>
      </w:r>
      <w:r>
        <w:rPr>
          <w:lang w:eastAsia="zh-CN"/>
        </w:rPr>
        <w:tab/>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14:paraId="383EB7DE" w14:textId="77777777" w:rsidR="009977B8"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W w:w="8640" w:type="dxa"/>
        <w:jc w:val="center"/>
        <w:tblLayout w:type="fixed"/>
        <w:tblLook w:val="04A0" w:firstRow="1" w:lastRow="0" w:firstColumn="1" w:lastColumn="0" w:noHBand="0" w:noVBand="1"/>
      </w:tblPr>
      <w:tblGrid>
        <w:gridCol w:w="2880"/>
        <w:gridCol w:w="1440"/>
        <w:gridCol w:w="4320"/>
      </w:tblGrid>
      <w:tr w:rsidR="009977B8" w14:paraId="0A4705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2088C7"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02C1EEC"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B1B66" w14:textId="77777777" w:rsidR="009977B8" w:rsidRDefault="00000000">
            <w:pPr>
              <w:pStyle w:val="TAH"/>
            </w:pPr>
            <w:r>
              <w:t>Description</w:t>
            </w:r>
          </w:p>
        </w:tc>
      </w:tr>
      <w:tr w:rsidR="009977B8" w14:paraId="19D2B5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B74D76" w14:textId="77777777" w:rsidR="009977B8"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0239197"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53301" w14:textId="77777777" w:rsidR="009977B8"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9977B8" w14:paraId="683233D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959732" w14:textId="77777777" w:rsidR="009977B8"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5CD64090"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7C7A1" w14:textId="77777777" w:rsidR="009977B8" w:rsidRDefault="00000000">
            <w:pPr>
              <w:pStyle w:val="TAL"/>
              <w:rPr>
                <w:lang w:val="en-US" w:eastAsia="zh-CN"/>
              </w:rPr>
            </w:pPr>
            <w:r>
              <w:t>The reason for failure</w:t>
            </w:r>
          </w:p>
        </w:tc>
      </w:tr>
    </w:tbl>
    <w:p w14:paraId="68FCB751" w14:textId="77777777" w:rsidR="009977B8" w:rsidRDefault="009977B8">
      <w:pPr>
        <w:pStyle w:val="B1"/>
        <w:rPr>
          <w:lang w:val="en-US" w:eastAsia="zh-CN"/>
        </w:rPr>
      </w:pPr>
    </w:p>
    <w:p w14:paraId="42119F4D" w14:textId="77777777" w:rsidR="009977B8" w:rsidRDefault="009977B8"/>
    <w:p w14:paraId="391936FF" w14:textId="77777777" w:rsidR="009977B8" w:rsidRDefault="00000000">
      <w:pPr>
        <w:pStyle w:val="TH"/>
        <w:rPr>
          <w:rFonts w:eastAsia="SimSun"/>
          <w:lang w:val="en-US" w:eastAsia="zh-CN"/>
        </w:rPr>
      </w:pPr>
      <w:r>
        <w:rPr>
          <w:lang w:val="en-US" w:eastAsia="zh-CN"/>
        </w:rPr>
        <w:object w:dxaOrig="8702" w:dyaOrig="2672" w14:anchorId="1A78D969">
          <v:shape id="_x0000_i1036" type="#_x0000_t75" style="width:435.1pt;height:133.6pt" o:ole="">
            <v:imagedata r:id="rId31" o:title=""/>
            <o:lock v:ext="edit" aspectratio="f"/>
          </v:shape>
          <o:OLEObject Type="Embed" ProgID="Visio.Drawing.11" ShapeID="_x0000_i1036" DrawAspect="Content" ObjectID="_1786272803" r:id="rId32"/>
        </w:object>
      </w:r>
    </w:p>
    <w:p w14:paraId="175FAF4E" w14:textId="77777777" w:rsidR="009977B8"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-2: Terminating a C</w:t>
      </w:r>
      <w:r>
        <w:rPr>
          <w:rFonts w:hint="eastAsia"/>
        </w:rPr>
        <w:t>all</w:t>
      </w:r>
      <w:r>
        <w:t xml:space="preserve"> with data channel media by application </w:t>
      </w:r>
    </w:p>
    <w:p w14:paraId="4CD4EE92" w14:textId="77777777" w:rsidR="009977B8" w:rsidRDefault="00000000">
      <w:pPr>
        <w:pStyle w:val="B1"/>
        <w:rPr>
          <w:lang w:val="en-US" w:eastAsia="zh-CN"/>
        </w:rPr>
      </w:pPr>
      <w:r>
        <w:rPr>
          <w:rFonts w:hint="eastAsia"/>
          <w:lang w:eastAsia="zh-CN"/>
        </w:rPr>
        <w:t>1</w:t>
      </w:r>
      <w:r>
        <w:rPr>
          <w:lang w:eastAsia="zh-CN"/>
        </w:rPr>
        <w:t>.</w:t>
      </w:r>
      <w:r>
        <w:rPr>
          <w:lang w:eastAsia="zh-CN"/>
        </w:rPr>
        <w:tab/>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14:paraId="1FD12976" w14:textId="77777777" w:rsidR="009977B8"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9977B8" w14:paraId="593473E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306637"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9CE175B"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2F3EB" w14:textId="77777777" w:rsidR="009977B8" w:rsidRDefault="00000000">
            <w:pPr>
              <w:pStyle w:val="TAH"/>
            </w:pPr>
            <w:r>
              <w:t>Description</w:t>
            </w:r>
          </w:p>
        </w:tc>
      </w:tr>
      <w:tr w:rsidR="009977B8" w14:paraId="4D11A38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507183" w14:textId="77777777" w:rsidR="009977B8"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451F98B0"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17991" w14:textId="77777777" w:rsidR="009977B8" w:rsidRDefault="00000000">
            <w:pPr>
              <w:pStyle w:val="TAL"/>
              <w:rPr>
                <w:lang w:val="en-US" w:eastAsia="zh-CN"/>
              </w:rPr>
            </w:pPr>
            <w:r>
              <w:rPr>
                <w:rFonts w:hint="eastAsia"/>
                <w:lang w:val="en-US" w:eastAsia="zh-CN"/>
              </w:rPr>
              <w:t>The identifier of the call session. This ID is as same as the Session ID in IMS.</w:t>
            </w:r>
          </w:p>
        </w:tc>
      </w:tr>
      <w:tr w:rsidR="009977B8" w14:paraId="687D9C9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BAD1C0" w14:textId="77777777" w:rsidR="009977B8"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20D8192"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0C18B" w14:textId="77777777" w:rsidR="009977B8"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35ECC49D" w14:textId="77777777" w:rsidR="009977B8" w:rsidRDefault="009977B8">
      <w:pPr>
        <w:pStyle w:val="B1"/>
        <w:rPr>
          <w:lang w:val="en-US" w:eastAsia="zh-CN"/>
        </w:rPr>
      </w:pPr>
    </w:p>
    <w:p w14:paraId="573F959F" w14:textId="77777777" w:rsidR="009977B8" w:rsidRDefault="00000000">
      <w:pPr>
        <w:pStyle w:val="B1"/>
        <w:rPr>
          <w:lang w:eastAsia="zh-CN"/>
        </w:rPr>
      </w:pPr>
      <w:r>
        <w:rPr>
          <w:rFonts w:hint="eastAsia"/>
          <w:lang w:eastAsia="zh-CN"/>
        </w:rPr>
        <w:t>2</w:t>
      </w:r>
      <w:r>
        <w:rPr>
          <w:lang w:eastAsia="zh-CN"/>
        </w:rPr>
        <w:t>.</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14:paraId="3D5BE5C1" w14:textId="77777777" w:rsidR="009977B8" w:rsidRDefault="00000000">
      <w:pPr>
        <w:pStyle w:val="B1"/>
        <w:rPr>
          <w:lang w:val="en-US" w:eastAsia="zh-CN"/>
        </w:rPr>
      </w:pPr>
      <w:r>
        <w:rPr>
          <w:lang w:eastAsia="zh-CN"/>
        </w:rPr>
        <w:t>3.</w:t>
      </w:r>
      <w:r>
        <w:rPr>
          <w:lang w:eastAsia="zh-CN"/>
        </w:rPr>
        <w:tab/>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14:paraId="0989F3A9" w14:textId="77777777" w:rsidR="009977B8"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W w:w="8640" w:type="dxa"/>
        <w:jc w:val="center"/>
        <w:tblLayout w:type="fixed"/>
        <w:tblLook w:val="04A0" w:firstRow="1" w:lastRow="0" w:firstColumn="1" w:lastColumn="0" w:noHBand="0" w:noVBand="1"/>
      </w:tblPr>
      <w:tblGrid>
        <w:gridCol w:w="2880"/>
        <w:gridCol w:w="1440"/>
        <w:gridCol w:w="4320"/>
      </w:tblGrid>
      <w:tr w:rsidR="009977B8" w14:paraId="012E13A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554602"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E6B6343"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E572" w14:textId="77777777" w:rsidR="009977B8" w:rsidRDefault="00000000">
            <w:pPr>
              <w:pStyle w:val="TAH"/>
            </w:pPr>
            <w:r>
              <w:t>Description</w:t>
            </w:r>
          </w:p>
        </w:tc>
      </w:tr>
      <w:tr w:rsidR="009977B8" w14:paraId="0EC140F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B54503" w14:textId="77777777" w:rsidR="009977B8"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8255F47"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50E44" w14:textId="77777777" w:rsidR="009977B8"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9977B8" w14:paraId="750413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6E6EE2C" w14:textId="77777777" w:rsidR="009977B8"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044BD3AC"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041E1C" w14:textId="77777777" w:rsidR="009977B8" w:rsidRDefault="00000000">
            <w:pPr>
              <w:pStyle w:val="TAL"/>
              <w:rPr>
                <w:lang w:val="en-US" w:eastAsia="zh-CN"/>
              </w:rPr>
            </w:pPr>
            <w:r>
              <w:t>The reason for failure</w:t>
            </w:r>
          </w:p>
        </w:tc>
      </w:tr>
    </w:tbl>
    <w:p w14:paraId="387E542E" w14:textId="77777777" w:rsidR="009977B8" w:rsidRDefault="009977B8">
      <w:pPr>
        <w:pStyle w:val="B1"/>
        <w:rPr>
          <w:lang w:eastAsia="zh-CN"/>
        </w:rPr>
      </w:pPr>
    </w:p>
    <w:p w14:paraId="617028C6" w14:textId="77777777" w:rsidR="009977B8" w:rsidRDefault="009977B8"/>
    <w:p w14:paraId="26D91962" w14:textId="77777777" w:rsidR="009977B8"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a Call to add data channel media</w:t>
      </w:r>
    </w:p>
    <w:p w14:paraId="71AF9C31" w14:textId="77777777" w:rsidR="009977B8"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xml:space="preserve">. It’s assumed that a Call with audio and video media has established between </w:t>
      </w:r>
      <w:r>
        <w:t>application and DCMTSI client</w:t>
      </w:r>
      <w:r>
        <w:rPr>
          <w:lang w:eastAsia="zh-CN"/>
        </w:rPr>
        <w:t>.</w:t>
      </w:r>
    </w:p>
    <w:p w14:paraId="7907EA99" w14:textId="77777777" w:rsidR="009977B8" w:rsidRDefault="009977B8">
      <w:pPr>
        <w:rPr>
          <w:lang w:val="en-US" w:eastAsia="zh-CN"/>
        </w:rPr>
      </w:pPr>
    </w:p>
    <w:p w14:paraId="3FBFF7E0" w14:textId="77777777" w:rsidR="009977B8" w:rsidRDefault="00000000">
      <w:pPr>
        <w:pStyle w:val="TH"/>
        <w:rPr>
          <w:rFonts w:eastAsia="SimSun"/>
          <w:lang w:val="en-US" w:eastAsia="zh-CN"/>
        </w:rPr>
      </w:pPr>
      <w:r>
        <w:rPr>
          <w:lang w:val="en-US" w:eastAsia="zh-CN"/>
        </w:rPr>
        <w:object w:dxaOrig="8702" w:dyaOrig="3973" w14:anchorId="29396418">
          <v:shape id="_x0000_i1037" type="#_x0000_t75" style="width:435.1pt;height:198.65pt" o:ole="">
            <v:imagedata r:id="rId33" o:title=""/>
            <o:lock v:ext="edit" aspectratio="f"/>
          </v:shape>
          <o:OLEObject Type="Embed" ProgID="Visio.Drawing.11" ShapeID="_x0000_i1037" DrawAspect="Content" ObjectID="_1786272804" r:id="rId34"/>
        </w:object>
      </w:r>
    </w:p>
    <w:p w14:paraId="429535CD" w14:textId="77777777" w:rsidR="009977B8" w:rsidRDefault="00000000">
      <w:pPr>
        <w:pStyle w:val="TF"/>
      </w:pPr>
      <w:r>
        <w:rPr>
          <w:rFonts w:hint="eastAsia"/>
        </w:rPr>
        <w:t>F</w:t>
      </w:r>
      <w:r>
        <w:t>igure</w:t>
      </w:r>
      <w:r>
        <w:rPr>
          <w:rFonts w:hint="eastAsia"/>
          <w:lang w:eastAsia="zh-CN"/>
        </w:rPr>
        <w:t> </w:t>
      </w:r>
      <w:r>
        <w:t>8.</w:t>
      </w:r>
      <w:r>
        <w:rPr>
          <w:rFonts w:eastAsia="SimSun" w:hint="eastAsia"/>
          <w:lang w:val="en-US" w:eastAsia="zh-CN"/>
        </w:rPr>
        <w:t>2</w:t>
      </w:r>
      <w:r>
        <w:t>.2.4-1: Modifying a Call to add data channel media by application</w:t>
      </w:r>
    </w:p>
    <w:p w14:paraId="713DC2C0" w14:textId="77777777" w:rsidR="009977B8" w:rsidRDefault="00000000">
      <w:pPr>
        <w:pStyle w:val="B1"/>
        <w:rPr>
          <w:lang w:val="en-US" w:eastAsia="zh-CN"/>
        </w:rPr>
      </w:pPr>
      <w:r>
        <w:rPr>
          <w:lang w:eastAsia="zh-CN"/>
        </w:rPr>
        <w:t>1.</w:t>
      </w:r>
      <w:r>
        <w:rPr>
          <w:lang w:eastAsia="zh-CN"/>
        </w:rPr>
        <w:tab/>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14:paraId="69653250" w14:textId="77777777" w:rsidR="009977B8" w:rsidRDefault="00000000">
      <w:pPr>
        <w:pStyle w:val="TH"/>
      </w:pPr>
      <w:r>
        <w:t>Table 8.</w:t>
      </w:r>
      <w:r>
        <w:rPr>
          <w:rFonts w:eastAsia="SimSun" w:hint="eastAsia"/>
          <w:lang w:val="en-US" w:eastAsia="zh-CN"/>
        </w:rPr>
        <w:t>2</w:t>
      </w:r>
      <w:r>
        <w:t>.</w:t>
      </w:r>
      <w:r>
        <w:rPr>
          <w:rFonts w:eastAsia="SimSun" w:hint="eastAsia"/>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977B8" w14:paraId="0E2BE4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481CEC"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B8A7F38"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3F805B" w14:textId="77777777" w:rsidR="009977B8" w:rsidRDefault="00000000">
            <w:pPr>
              <w:pStyle w:val="TAH"/>
            </w:pPr>
            <w:r>
              <w:t>Description</w:t>
            </w:r>
          </w:p>
        </w:tc>
      </w:tr>
      <w:tr w:rsidR="009977B8" w14:paraId="6C2701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D7802A" w14:textId="77777777" w:rsidR="009977B8" w:rsidRDefault="00000000">
            <w:pPr>
              <w:pStyle w:val="TAL"/>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A5C97C3"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36D8C5" w14:textId="77777777" w:rsidR="009977B8" w:rsidRDefault="00000000">
            <w:pPr>
              <w:pStyle w:val="TAL"/>
              <w:rPr>
                <w:lang w:val="en-US"/>
              </w:rPr>
            </w:pPr>
            <w:r>
              <w:rPr>
                <w:rFonts w:hint="eastAsia"/>
                <w:lang w:val="en-US" w:eastAsia="zh-CN"/>
              </w:rPr>
              <w:t>The identifier of the call session. This ID is as same as the Session ID in IMS.</w:t>
            </w:r>
          </w:p>
        </w:tc>
      </w:tr>
      <w:tr w:rsidR="009977B8" w14:paraId="1425964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833912" w14:textId="77777777" w:rsidR="009977B8"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5831475F"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BED90" w14:textId="77777777" w:rsidR="009977B8" w:rsidRDefault="00000000">
            <w:pPr>
              <w:pStyle w:val="TAL"/>
              <w:rPr>
                <w:lang w:val="en-US" w:eastAsia="zh-CN"/>
              </w:rPr>
            </w:pPr>
            <w:r>
              <w:rPr>
                <w:rFonts w:hint="eastAsia"/>
                <w:lang w:val="en-US" w:eastAsia="zh-CN"/>
              </w:rPr>
              <w:t>The audio and video media related information of the call  originator</w:t>
            </w:r>
          </w:p>
        </w:tc>
      </w:tr>
      <w:tr w:rsidR="009977B8" w14:paraId="0AEEA2E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035ACC" w14:textId="77777777" w:rsidR="009977B8"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78BEE347"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20A36" w14:textId="77777777" w:rsidR="009977B8" w:rsidRDefault="00000000">
            <w:pPr>
              <w:pStyle w:val="TAL"/>
              <w:rPr>
                <w:lang w:val="en-US" w:eastAsia="zh-CN"/>
              </w:rPr>
            </w:pPr>
            <w:r>
              <w:rPr>
                <w:rFonts w:hint="eastAsia"/>
                <w:lang w:val="en-US" w:eastAsia="zh-CN"/>
              </w:rPr>
              <w:t>The DC media related information of the call  originator</w:t>
            </w:r>
          </w:p>
        </w:tc>
      </w:tr>
      <w:tr w:rsidR="009977B8" w14:paraId="00FEF21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EBE688" w14:textId="77777777" w:rsidR="009977B8"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17F7EA37"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10EBC" w14:textId="77777777" w:rsidR="009977B8"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9977B8" w14:paraId="6E0C327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9AA4F0" w14:textId="77777777" w:rsidR="009977B8"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7AB66EB1"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169FF" w14:textId="77777777" w:rsidR="009977B8" w:rsidRDefault="00000000">
            <w:pPr>
              <w:pStyle w:val="TAL"/>
              <w:rPr>
                <w:lang w:val="en-US" w:eastAsia="zh-CN"/>
              </w:rPr>
            </w:pPr>
            <w:r>
              <w:rPr>
                <w:rFonts w:hint="eastAsia"/>
                <w:lang w:val="en-US" w:eastAsia="zh-CN"/>
              </w:rPr>
              <w:t>The address where the call related notification is sent to.</w:t>
            </w:r>
          </w:p>
        </w:tc>
      </w:tr>
    </w:tbl>
    <w:p w14:paraId="64F9602A" w14:textId="77777777" w:rsidR="009977B8" w:rsidRDefault="009977B8">
      <w:pPr>
        <w:pStyle w:val="B1"/>
        <w:rPr>
          <w:lang w:eastAsia="zh-CN"/>
        </w:rPr>
      </w:pPr>
    </w:p>
    <w:p w14:paraId="4DEB1030" w14:textId="77777777" w:rsidR="009977B8" w:rsidRDefault="00000000">
      <w:pPr>
        <w:pStyle w:val="B1"/>
        <w:rPr>
          <w:lang w:eastAsia="zh-CN"/>
        </w:rPr>
      </w:pPr>
      <w:r>
        <w:rPr>
          <w:lang w:eastAsia="zh-CN"/>
        </w:rPr>
        <w:t>2.</w:t>
      </w:r>
      <w:r>
        <w:rPr>
          <w:lang w:eastAsia="zh-CN"/>
        </w:rPr>
        <w:tab/>
        <w:t>The eMMTel Enabler Server verifies that the sender is authorized to modify a call with data channel media.</w:t>
      </w:r>
    </w:p>
    <w:p w14:paraId="4DD8CE9D" w14:textId="77777777" w:rsidR="009977B8"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14:paraId="117B3A53" w14:textId="77777777" w:rsidR="009977B8"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3F793B19" w14:textId="77777777" w:rsidR="009977B8" w:rsidRDefault="00000000">
      <w:pPr>
        <w:pStyle w:val="TH"/>
        <w:rPr>
          <w:lang w:val="en-US"/>
        </w:rPr>
      </w:pPr>
      <w:r>
        <w:t>Table 8.</w:t>
      </w:r>
      <w:r>
        <w:rPr>
          <w:rFonts w:eastAsia="SimSun" w:hint="eastAsia"/>
          <w:lang w:val="en-US" w:eastAsia="zh-CN"/>
        </w:rPr>
        <w:t>2</w:t>
      </w:r>
      <w:r>
        <w:t>.</w:t>
      </w:r>
      <w:r>
        <w:rPr>
          <w:rFonts w:eastAsia="SimSun" w:hint="eastAsia"/>
          <w:lang w:val="en-US" w:eastAsia="zh-CN"/>
        </w:rPr>
        <w:t>2.4</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9977B8" w14:paraId="375A481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DD09B9"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2CAB74D"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6EE8B" w14:textId="77777777" w:rsidR="009977B8" w:rsidRDefault="00000000">
            <w:pPr>
              <w:pStyle w:val="TAH"/>
            </w:pPr>
            <w:r>
              <w:t>Description</w:t>
            </w:r>
          </w:p>
        </w:tc>
      </w:tr>
      <w:tr w:rsidR="009977B8" w14:paraId="34FBDD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8BEB3A" w14:textId="77777777" w:rsidR="009977B8" w:rsidRDefault="00000000">
            <w:pPr>
              <w:pStyle w:val="TAL"/>
              <w:rPr>
                <w:lang w:val="en-US" w:eastAsia="zh-CN"/>
              </w:rPr>
            </w:pPr>
            <w:r>
              <w:rPr>
                <w:rFonts w:hint="eastAsia"/>
                <w:lang w:val="en-US" w:eastAsia="zh-CN"/>
              </w:rPr>
              <w:t>Call session modification result</w:t>
            </w:r>
          </w:p>
        </w:tc>
        <w:tc>
          <w:tcPr>
            <w:tcW w:w="1440" w:type="dxa"/>
            <w:tcBorders>
              <w:top w:val="single" w:sz="4" w:space="0" w:color="000000"/>
              <w:left w:val="single" w:sz="4" w:space="0" w:color="000000"/>
              <w:bottom w:val="single" w:sz="4" w:space="0" w:color="000000"/>
            </w:tcBorders>
            <w:shd w:val="clear" w:color="auto" w:fill="auto"/>
          </w:tcPr>
          <w:p w14:paraId="1BCBE03F"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691FF" w14:textId="77777777" w:rsidR="009977B8" w:rsidRDefault="00000000">
            <w:pPr>
              <w:pStyle w:val="TAL"/>
              <w:rPr>
                <w:lang w:val="en-US" w:eastAsia="zh-CN"/>
              </w:rPr>
            </w:pPr>
            <w:r>
              <w:t xml:space="preserve">Indication if the </w:t>
            </w:r>
            <w:r>
              <w:rPr>
                <w:rFonts w:hint="eastAsia"/>
                <w:lang w:val="en-US" w:eastAsia="zh-CN"/>
              </w:rPr>
              <w:t>Call session modification</w:t>
            </w:r>
            <w:r>
              <w:t xml:space="preserve"> is success or failure</w:t>
            </w:r>
            <w:r>
              <w:rPr>
                <w:rFonts w:eastAsia="SimSun" w:hint="eastAsia"/>
                <w:lang w:val="en-US" w:eastAsia="zh-CN"/>
              </w:rPr>
              <w:t>.</w:t>
            </w:r>
          </w:p>
        </w:tc>
      </w:tr>
      <w:tr w:rsidR="009977B8" w14:paraId="3D625C1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D7D6AFF" w14:textId="77777777" w:rsidR="009977B8" w:rsidRDefault="00000000">
            <w:pPr>
              <w:pStyle w:val="TAL"/>
              <w:rPr>
                <w:lang w:val="en-US" w:eastAsia="zh-CN"/>
              </w:rPr>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tcBorders>
            <w:shd w:val="clear" w:color="auto" w:fill="auto"/>
          </w:tcPr>
          <w:p w14:paraId="0F7E7E53"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C0E6C9" w14:textId="77777777" w:rsidR="009977B8" w:rsidRDefault="00000000">
            <w:pPr>
              <w:pStyle w:val="TAL"/>
              <w:rPr>
                <w:lang w:val="en-US" w:eastAsia="zh-CN"/>
              </w:rPr>
            </w:pPr>
            <w:r>
              <w:t>The reason for failure</w:t>
            </w:r>
          </w:p>
        </w:tc>
      </w:tr>
      <w:tr w:rsidR="009977B8" w14:paraId="413794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732172" w14:textId="77777777" w:rsidR="009977B8"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8D6C30B"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526B" w14:textId="77777777" w:rsidR="009977B8" w:rsidRDefault="00000000">
            <w:pPr>
              <w:pStyle w:val="TAL"/>
              <w:rPr>
                <w:lang w:val="en-US" w:eastAsia="zh-CN"/>
              </w:rPr>
            </w:pPr>
            <w:r>
              <w:rPr>
                <w:rFonts w:hint="eastAsia"/>
                <w:lang w:val="en-US" w:eastAsia="zh-CN"/>
              </w:rPr>
              <w:t>The audio and video media related information of the call  terminator</w:t>
            </w:r>
          </w:p>
        </w:tc>
      </w:tr>
      <w:tr w:rsidR="009977B8" w14:paraId="6A15CD2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491D91" w14:textId="77777777" w:rsidR="009977B8"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6BFFEB16"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A99A9" w14:textId="77777777" w:rsidR="009977B8" w:rsidRDefault="00000000">
            <w:pPr>
              <w:pStyle w:val="TAL"/>
              <w:rPr>
                <w:lang w:val="en-US" w:eastAsia="zh-CN"/>
              </w:rPr>
            </w:pPr>
            <w:r>
              <w:rPr>
                <w:rFonts w:hint="eastAsia"/>
                <w:lang w:val="en-US" w:eastAsia="zh-CN"/>
              </w:rPr>
              <w:t>The DC media related information of the call  terminator</w:t>
            </w:r>
          </w:p>
        </w:tc>
      </w:tr>
      <w:tr w:rsidR="009977B8" w14:paraId="4A78D98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16CF696" w14:textId="77777777" w:rsidR="009977B8"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2C3CBE06"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2A461" w14:textId="77777777" w:rsidR="009977B8"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9977B8" w14:paraId="20C556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3EFEE5" w14:textId="77777777" w:rsidR="009977B8" w:rsidRDefault="00000000">
            <w:pPr>
              <w:pStyle w:val="TAN"/>
            </w:pPr>
            <w:r>
              <w:t>NOTE</w:t>
            </w:r>
            <w:r>
              <w:rPr>
                <w:rFonts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tc>
      </w:tr>
    </w:tbl>
    <w:p w14:paraId="4D9A3F1A" w14:textId="77777777" w:rsidR="009977B8" w:rsidRDefault="009977B8">
      <w:pPr>
        <w:pStyle w:val="B1"/>
        <w:rPr>
          <w:lang w:eastAsia="zh-CN"/>
        </w:rPr>
      </w:pPr>
    </w:p>
    <w:p w14:paraId="31739AA5" w14:textId="77777777" w:rsidR="009977B8" w:rsidRDefault="00000000">
      <w:pPr>
        <w:pStyle w:val="B1"/>
        <w:rPr>
          <w:lang w:eastAsia="zh-CN"/>
        </w:rPr>
      </w:pPr>
      <w:r>
        <w:rPr>
          <w:lang w:eastAsia="zh-CN"/>
        </w:rPr>
        <w:t>5.</w:t>
      </w:r>
      <w:r>
        <w:rPr>
          <w:lang w:eastAsia="zh-CN"/>
        </w:rPr>
        <w:tab/>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14:paraId="3B006962" w14:textId="77777777" w:rsidR="009977B8" w:rsidRDefault="00000000">
      <w:pPr>
        <w:pStyle w:val="EditorsNote"/>
      </w:pPr>
      <w:r>
        <w:t>Editor's note:</w:t>
      </w:r>
      <w:r>
        <w:tab/>
        <w:t xml:space="preserve">The solution should take SA2’s study into consideration. </w:t>
      </w:r>
    </w:p>
    <w:p w14:paraId="19D7AC58" w14:textId="77777777" w:rsidR="009977B8" w:rsidRDefault="00000000">
      <w:pPr>
        <w:pStyle w:val="EditorsNote"/>
        <w:rPr>
          <w:lang w:eastAsia="zh-CN"/>
        </w:rPr>
      </w:pPr>
      <w:r>
        <w:lastRenderedPageBreak/>
        <w:t>Editor's note:</w:t>
      </w:r>
      <w:r>
        <w:tab/>
        <w:t xml:space="preserve">The value-added functionality of eMMTel Enabler server for the above procedures is FFS. </w:t>
      </w:r>
    </w:p>
    <w:p w14:paraId="01FB7A59" w14:textId="77777777" w:rsidR="009977B8" w:rsidRDefault="00000000">
      <w:pPr>
        <w:pStyle w:val="Heading3"/>
        <w:rPr>
          <w:lang w:eastAsia="zh-CN"/>
        </w:rPr>
      </w:pPr>
      <w:bookmarkStart w:id="576" w:name="_Toc19651"/>
      <w:bookmarkStart w:id="577" w:name="_Toc168958005"/>
      <w:bookmarkStart w:id="578" w:name="_Toc16100"/>
      <w:bookmarkStart w:id="579" w:name="_Toc11870"/>
      <w:bookmarkStart w:id="580" w:name="_Toc2058"/>
      <w:bookmarkStart w:id="581" w:name="_Toc26518"/>
      <w:bookmarkStart w:id="582" w:name="_Toc30936"/>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76"/>
      <w:bookmarkEnd w:id="577"/>
      <w:bookmarkEnd w:id="578"/>
      <w:bookmarkEnd w:id="579"/>
      <w:bookmarkEnd w:id="580"/>
      <w:bookmarkEnd w:id="581"/>
      <w:bookmarkEnd w:id="582"/>
    </w:p>
    <w:p w14:paraId="27915BA9" w14:textId="77777777" w:rsidR="009977B8"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p w14:paraId="0E762623" w14:textId="77777777" w:rsidR="009977B8" w:rsidRDefault="00000000">
      <w:pPr>
        <w:pStyle w:val="Heading2"/>
      </w:pPr>
      <w:bookmarkStart w:id="583" w:name="_Toc23645"/>
      <w:bookmarkStart w:id="584" w:name="_Toc168958006"/>
      <w:bookmarkStart w:id="585" w:name="_Toc7625"/>
      <w:bookmarkStart w:id="586" w:name="_Toc26255"/>
      <w:bookmarkStart w:id="587" w:name="_Toc16073"/>
      <w:bookmarkStart w:id="588" w:name="_Toc20222"/>
      <w:bookmarkStart w:id="589" w:name="_Toc21446"/>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bookmarkEnd w:id="583"/>
      <w:bookmarkEnd w:id="584"/>
      <w:bookmarkEnd w:id="585"/>
      <w:bookmarkEnd w:id="586"/>
      <w:bookmarkEnd w:id="587"/>
      <w:bookmarkEnd w:id="588"/>
      <w:bookmarkEnd w:id="589"/>
    </w:p>
    <w:p w14:paraId="65A1B89F" w14:textId="77777777" w:rsidR="009977B8" w:rsidRDefault="00000000">
      <w:pPr>
        <w:pStyle w:val="Heading3"/>
      </w:pPr>
      <w:bookmarkStart w:id="590" w:name="_Toc10981"/>
      <w:bookmarkStart w:id="591" w:name="_Toc168958007"/>
      <w:bookmarkStart w:id="592" w:name="_Toc1366"/>
      <w:bookmarkStart w:id="593" w:name="_Toc3151"/>
      <w:bookmarkStart w:id="594" w:name="_Toc2805"/>
      <w:bookmarkStart w:id="595" w:name="_Toc9643"/>
      <w:bookmarkStart w:id="596" w:name="_Toc8298"/>
      <w:r>
        <w:rPr>
          <w:rFonts w:eastAsia="SimSun" w:hint="eastAsia"/>
          <w:lang w:eastAsia="zh-CN"/>
        </w:rPr>
        <w:t>8</w:t>
      </w:r>
      <w:r>
        <w:t>.</w:t>
      </w:r>
      <w:r>
        <w:rPr>
          <w:rFonts w:eastAsia="SimSun" w:hint="eastAsia"/>
          <w:lang w:val="en-US" w:eastAsia="zh-CN"/>
        </w:rPr>
        <w:t>3</w:t>
      </w:r>
      <w:r>
        <w:t>.1</w:t>
      </w:r>
      <w:r>
        <w:rPr>
          <w:rFonts w:hint="eastAsia"/>
        </w:rPr>
        <w:tab/>
        <w:t>Description</w:t>
      </w:r>
      <w:bookmarkEnd w:id="590"/>
      <w:bookmarkEnd w:id="591"/>
      <w:bookmarkEnd w:id="592"/>
      <w:bookmarkEnd w:id="593"/>
      <w:bookmarkEnd w:id="594"/>
      <w:bookmarkEnd w:id="595"/>
      <w:bookmarkEnd w:id="596"/>
    </w:p>
    <w:p w14:paraId="0834968A" w14:textId="77777777" w:rsidR="009977B8" w:rsidRDefault="00000000">
      <w:pPr>
        <w:rPr>
          <w:rFonts w:eastAsia="SimSun"/>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SimSun"/>
          <w:lang w:eastAsia="zh-CN"/>
        </w:rPr>
        <w:t>ing</w:t>
      </w:r>
      <w:r>
        <w:rPr>
          <w:rFonts w:hint="eastAsia"/>
        </w:rPr>
        <w:t xml:space="preserve"> data channel application to UE</w:t>
      </w:r>
      <w:r>
        <w:rPr>
          <w:rFonts w:eastAsia="SimSun" w:hint="eastAsia"/>
          <w:lang w:val="en-US" w:eastAsia="zh-CN"/>
        </w:rPr>
        <w:t>.</w:t>
      </w:r>
    </w:p>
    <w:p w14:paraId="647FD963" w14:textId="77777777" w:rsidR="009977B8" w:rsidRDefault="00000000">
      <w:pPr>
        <w:rPr>
          <w:lang w:val="en-US" w:eastAsia="zh-CN"/>
        </w:rPr>
      </w:pPr>
      <w:r>
        <w:rPr>
          <w:rFonts w:hint="eastAsia"/>
          <w:lang w:val="en-US" w:eastAsia="zh-CN"/>
        </w:rPr>
        <w:t xml:space="preserve">In this procedure, the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14:paraId="17C3A015" w14:textId="77777777" w:rsidR="009977B8" w:rsidRDefault="00000000">
      <w:pPr>
        <w:rPr>
          <w:rFonts w:eastAsia="SimSun"/>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eastAsia="SimSun" w:hint="eastAsia"/>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eastAsia="SimSun" w:hint="eastAsia"/>
          <w:lang w:val="en-US" w:eastAsia="zh-CN"/>
        </w:rPr>
        <w:t>.</w:t>
      </w:r>
      <w:r>
        <w:rPr>
          <w:rFonts w:eastAsia="SimSun"/>
          <w:lang w:val="en-US" w:eastAsia="zh-CN"/>
        </w:rPr>
        <w:t xml:space="preserve"> </w:t>
      </w:r>
      <w:r>
        <w:rPr>
          <w:rFonts w:eastAsia="SimSun" w:hint="eastAsia"/>
          <w:lang w:val="en-US" w:eastAsia="zh-CN"/>
        </w:rPr>
        <w:t xml:space="preserve">The detailed procedure </w:t>
      </w:r>
      <w:r>
        <w:rPr>
          <w:rFonts w:hint="eastAsia"/>
          <w:lang w:val="en-US" w:eastAsia="zh-CN"/>
        </w:rPr>
        <w:t xml:space="preserve">to download data channel application profiles to the UE </w:t>
      </w:r>
      <w:r>
        <w:rPr>
          <w:rFonts w:eastAsia="SimSun" w:hint="eastAsia"/>
          <w:lang w:val="en-US" w:eastAsia="zh-CN"/>
        </w:rPr>
        <w:t>and the related information flow are specified in this solution.</w:t>
      </w:r>
    </w:p>
    <w:p w14:paraId="46E0F56F" w14:textId="77777777" w:rsidR="009977B8" w:rsidRDefault="00000000">
      <w:pPr>
        <w:pStyle w:val="NO"/>
        <w:rPr>
          <w:lang w:val="en-US" w:eastAsia="zh-CN"/>
        </w:rPr>
      </w:pPr>
      <w:r>
        <w:rPr>
          <w:rFonts w:hint="eastAsia"/>
          <w:lang w:val="en-US" w:eastAsia="zh-CN"/>
        </w:rPr>
        <w:t>NOTE:</w:t>
      </w:r>
      <w:r>
        <w:rPr>
          <w:rFonts w:hint="eastAsia"/>
          <w:lang w:val="en-US" w:eastAsia="zh-CN"/>
        </w:rPr>
        <w:tab/>
        <w:t>The downloading procedures may goes over the top of DCSF. The detailed procedures to download data channel applications to the UE are out of scope of 3GPP TS 23.228 [3].</w:t>
      </w:r>
    </w:p>
    <w:p w14:paraId="3F3478D1" w14:textId="77777777" w:rsidR="009977B8" w:rsidRDefault="00000000">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eastAsia="SimSun" w:hint="eastAsia"/>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14:paraId="5B0BCD6E" w14:textId="77777777" w:rsidR="009977B8" w:rsidRDefault="00000000">
      <w:pPr>
        <w:pStyle w:val="TH"/>
        <w:rPr>
          <w:lang w:val="en-US" w:eastAsia="zh-CN"/>
        </w:rPr>
      </w:pPr>
      <w:r>
        <w:rPr>
          <w:rFonts w:hint="eastAsia"/>
          <w:lang w:val="en-US" w:eastAsia="zh-CN"/>
        </w:rPr>
        <w:object w:dxaOrig="9641" w:dyaOrig="6160" w14:anchorId="19C1A31F">
          <v:shape id="_x0000_i1038" type="#_x0000_t75" style="width:482.05pt;height:308pt" o:ole="">
            <v:imagedata r:id="rId23" o:title=""/>
            <o:lock v:ext="edit" aspectratio="f"/>
          </v:shape>
          <o:OLEObject Type="Embed" ProgID="Visio.Drawing.11" ShapeID="_x0000_i1038" DrawAspect="Content" ObjectID="_1786272805" r:id="rId35"/>
        </w:object>
      </w:r>
    </w:p>
    <w:p w14:paraId="6ED4D730" w14:textId="77777777" w:rsidR="009977B8" w:rsidRDefault="00000000">
      <w:pPr>
        <w:pStyle w:val="TF"/>
        <w:rPr>
          <w:lang w:val="en-US" w:eastAsia="zh-CN"/>
        </w:rPr>
      </w:pPr>
      <w:r>
        <w:t>Figure 8.</w:t>
      </w:r>
      <w:r>
        <w:rPr>
          <w:rFonts w:eastAsia="SimSun" w:hint="eastAsia"/>
          <w:lang w:val="en-US" w:eastAsia="zh-CN"/>
        </w:rPr>
        <w:t>3</w:t>
      </w:r>
      <w:r>
        <w:t>.</w:t>
      </w:r>
      <w:r>
        <w:rPr>
          <w:rFonts w:eastAsia="SimSun" w:hint="eastAsia"/>
          <w:lang w:val="en-US" w:eastAsia="zh-CN"/>
        </w:rPr>
        <w:t>1</w:t>
      </w:r>
      <w:r>
        <w:t xml:space="preserve">-1: </w:t>
      </w:r>
      <w:r>
        <w:rPr>
          <w:lang w:val="en-US"/>
        </w:rPr>
        <w:t xml:space="preserve">functional model for </w:t>
      </w:r>
      <w:r>
        <w:rPr>
          <w:rFonts w:hint="eastAsia"/>
        </w:rPr>
        <w:t>downloading data channel application to UE</w:t>
      </w:r>
      <w:r>
        <w:t xml:space="preserve"> </w:t>
      </w:r>
    </w:p>
    <w:p w14:paraId="765051A8" w14:textId="77777777" w:rsidR="009977B8" w:rsidRDefault="00000000">
      <w:pPr>
        <w:rPr>
          <w:lang w:val="en-US" w:eastAsia="zh-CN"/>
        </w:rPr>
      </w:pPr>
      <w:r>
        <w:rPr>
          <w:rFonts w:hint="eastAsia"/>
          <w:lang w:val="en-US" w:eastAsia="zh-CN"/>
        </w:rPr>
        <w:t xml:space="preserve">The </w:t>
      </w:r>
      <w:r>
        <w:t>application request messages</w:t>
      </w:r>
      <w:r>
        <w:rPr>
          <w:rFonts w:eastAsia="SimSun" w:hint="eastAsia"/>
          <w:lang w:val="en-US" w:eastAsia="zh-CN"/>
        </w:rPr>
        <w:t xml:space="preserve"> sent by </w:t>
      </w:r>
      <w:r>
        <w:rPr>
          <w:rFonts w:hint="eastAsia"/>
          <w:lang w:val="en-US" w:eastAsia="zh-CN"/>
        </w:rPr>
        <w:t xml:space="preserve">eMMTel Client in the </w:t>
      </w:r>
      <w:r>
        <w:rPr>
          <w:rFonts w:eastAsia="SimSun" w:hint="eastAsia"/>
          <w:lang w:val="en-US" w:eastAsia="zh-CN"/>
        </w:rPr>
        <w:t>UE</w:t>
      </w:r>
      <w:r>
        <w:rPr>
          <w:rFonts w:hint="eastAsia"/>
          <w:lang w:val="en-US" w:eastAsia="zh-CN"/>
        </w:rPr>
        <w:t xml:space="preserve"> to eMMTel Enabler Server via eMMTel-1 reference point. </w:t>
      </w:r>
    </w:p>
    <w:p w14:paraId="025998BD" w14:textId="77777777" w:rsidR="009977B8" w:rsidRDefault="00000000">
      <w:pPr>
        <w:pStyle w:val="Heading3"/>
      </w:pPr>
      <w:bookmarkStart w:id="597" w:name="_Toc647"/>
      <w:bookmarkStart w:id="598" w:name="_Toc15869"/>
      <w:bookmarkStart w:id="599" w:name="_Toc26486"/>
      <w:bookmarkStart w:id="600" w:name="_Toc168958008"/>
      <w:bookmarkStart w:id="601" w:name="_Toc9171"/>
      <w:bookmarkStart w:id="602" w:name="_Toc20898"/>
      <w:bookmarkStart w:id="603" w:name="_Toc11745"/>
      <w:r>
        <w:rPr>
          <w:rFonts w:eastAsia="SimSun" w:hint="eastAsia"/>
          <w:lang w:val="en-US" w:eastAsia="zh-CN"/>
        </w:rPr>
        <w:lastRenderedPageBreak/>
        <w:t>8</w:t>
      </w:r>
      <w:r>
        <w:t>.</w:t>
      </w:r>
      <w:r>
        <w:rPr>
          <w:rFonts w:eastAsia="SimSun" w:hint="eastAsia"/>
          <w:lang w:val="en-US" w:eastAsia="zh-CN"/>
        </w:rPr>
        <w:t>3</w:t>
      </w:r>
      <w:r>
        <w:t>.2</w:t>
      </w:r>
      <w:r>
        <w:tab/>
        <w:t>Procedures</w:t>
      </w:r>
      <w:bookmarkEnd w:id="597"/>
      <w:bookmarkEnd w:id="598"/>
      <w:bookmarkEnd w:id="599"/>
      <w:bookmarkEnd w:id="600"/>
      <w:bookmarkEnd w:id="601"/>
      <w:bookmarkEnd w:id="602"/>
      <w:bookmarkEnd w:id="603"/>
    </w:p>
    <w:p w14:paraId="42454421" w14:textId="77777777" w:rsidR="009977B8" w:rsidRDefault="00000000">
      <w:pPr>
        <w:rPr>
          <w:lang w:eastAsia="ko-KR"/>
        </w:rPr>
      </w:pPr>
      <w:r>
        <w:rPr>
          <w:rFonts w:eastAsia="SimSun" w:hint="eastAsia"/>
          <w:lang w:val="en-US" w:eastAsia="zh-CN"/>
        </w:rPr>
        <w:t xml:space="preserve">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3</w:t>
      </w:r>
      <w:r>
        <w:rPr>
          <w:lang w:eastAsia="ko-KR"/>
        </w:rPr>
        <w:t>.</w:t>
      </w:r>
      <w:r>
        <w:rPr>
          <w:rFonts w:eastAsia="SimSun" w:hint="eastAsia"/>
          <w:lang w:val="en-US" w:eastAsia="zh-CN"/>
        </w:rPr>
        <w:t>2.1</w:t>
      </w:r>
      <w:r>
        <w:rPr>
          <w:lang w:eastAsia="ko-KR"/>
        </w:rPr>
        <w:t>-</w:t>
      </w:r>
      <w:r>
        <w:rPr>
          <w:rFonts w:eastAsia="SimSun" w:hint="eastAsia"/>
          <w:lang w:val="en-US" w:eastAsia="zh-CN"/>
        </w:rPr>
        <w:t>2</w:t>
      </w:r>
      <w:r>
        <w:rPr>
          <w:lang w:eastAsia="ko-KR"/>
        </w:rPr>
        <w:t>.</w:t>
      </w:r>
    </w:p>
    <w:p w14:paraId="76538C0A" w14:textId="77777777" w:rsidR="009977B8" w:rsidRDefault="00000000">
      <w:pPr>
        <w:pStyle w:val="NO"/>
        <w:rPr>
          <w:lang w:val="en-US" w:eastAsia="zh-CN"/>
        </w:rPr>
      </w:pPr>
      <w:r>
        <w:rPr>
          <w:rFonts w:hint="eastAsia"/>
          <w:lang w:val="en-US" w:eastAsia="zh-CN"/>
        </w:rPr>
        <w:t>NOTE 1:</w:t>
      </w:r>
      <w:r>
        <w:rPr>
          <w:rFonts w:hint="eastAsia"/>
          <w:lang w:val="en-US" w:eastAsia="zh-CN"/>
        </w:rPr>
        <w:tab/>
      </w:r>
      <w:r>
        <w:rPr>
          <w:rFonts w:eastAsia="SimSun" w:hint="eastAsia"/>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dialler application on the UE and implementation specific. </w:t>
      </w:r>
    </w:p>
    <w:p w14:paraId="7E305B9B" w14:textId="77777777" w:rsidR="009977B8" w:rsidRDefault="00000000">
      <w:pPr>
        <w:pStyle w:val="NO"/>
        <w:rPr>
          <w:lang w:val="en-US" w:eastAsia="zh-CN"/>
        </w:rPr>
      </w:pPr>
      <w:r>
        <w:rPr>
          <w:rFonts w:hint="eastAsia"/>
          <w:lang w:val="en-US" w:eastAsia="zh-CN"/>
        </w:rPr>
        <w:t>NOTE 2:</w:t>
      </w:r>
      <w:r>
        <w:rPr>
          <w:rFonts w:hint="eastAsia"/>
          <w:lang w:val="en-US" w:eastAsia="zh-CN"/>
        </w:rPr>
        <w:tab/>
      </w:r>
      <w:r>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14:paraId="203752CE" w14:textId="77777777" w:rsidR="009977B8" w:rsidRDefault="00000000">
      <w:r>
        <w:t>Pre-condition:</w:t>
      </w:r>
    </w:p>
    <w:p w14:paraId="0570684E" w14:textId="77777777" w:rsidR="009977B8" w:rsidRDefault="00000000">
      <w:pPr>
        <w:pStyle w:val="B1"/>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445E260B" w14:textId="77777777" w:rsidR="009977B8" w:rsidRDefault="00000000">
      <w:pPr>
        <w:pStyle w:val="TH"/>
        <w:rPr>
          <w:lang w:val="en-US" w:eastAsia="zh-CN"/>
        </w:rPr>
      </w:pPr>
      <w:r>
        <w:rPr>
          <w:lang w:val="en-US" w:eastAsia="zh-CN"/>
        </w:rPr>
        <w:object w:dxaOrig="7547" w:dyaOrig="4289" w14:anchorId="349B8ACB">
          <v:shape id="_x0000_i1039" type="#_x0000_t75" style="width:377.35pt;height:214.85pt" o:ole="">
            <v:imagedata r:id="rId36" o:title=""/>
            <o:lock v:ext="edit" aspectratio="f"/>
          </v:shape>
          <o:OLEObject Type="Embed" ProgID="Visio.Drawing.11" ShapeID="_x0000_i1039" DrawAspect="Content" ObjectID="_1786272806" r:id="rId37"/>
        </w:object>
      </w:r>
    </w:p>
    <w:p w14:paraId="6AE64631" w14:textId="77777777" w:rsidR="009977B8" w:rsidRDefault="00000000">
      <w:pPr>
        <w:pStyle w:val="TF"/>
        <w:rPr>
          <w:rFonts w:eastAsia="SimSun"/>
          <w:lang w:val="en-US" w:eastAsia="zh-CN"/>
        </w:rPr>
      </w:pPr>
      <w:r>
        <w:t>Figure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xml:space="preserve">: </w:t>
      </w:r>
      <w:r>
        <w:rPr>
          <w:rFonts w:hint="eastAsia"/>
          <w:lang w:val="en-US" w:eastAsia="zh-CN"/>
        </w:rPr>
        <w:t xml:space="preserve">eMMTel Client in the </w:t>
      </w:r>
      <w:r>
        <w:rPr>
          <w:rFonts w:eastAsia="SimSun" w:hint="eastAsia"/>
          <w:lang w:val="en-US" w:eastAsia="zh-CN"/>
        </w:rPr>
        <w:t>UE requests the Data Channel A</w:t>
      </w:r>
      <w:r>
        <w:rPr>
          <w:rFonts w:hint="eastAsia"/>
          <w:lang w:val="en-US" w:eastAsia="zh-CN"/>
        </w:rPr>
        <w:t>pplication profile list</w:t>
      </w:r>
    </w:p>
    <w:p w14:paraId="1F1FA99C" w14:textId="77777777" w:rsidR="009977B8" w:rsidRDefault="00000000">
      <w:pPr>
        <w:rPr>
          <w:rFonts w:eastAsia="SimSun"/>
          <w:lang w:val="en-US" w:eastAsia="zh-CN"/>
        </w:rPr>
      </w:pPr>
      <w:r>
        <w:rPr>
          <w:rFonts w:eastAsia="SimSun" w:hint="eastAsia"/>
          <w:lang w:val="en-US" w:eastAsia="zh-CN"/>
        </w:rPr>
        <w:t>When the eMMTel service provider provides a Root application which specified in GSMA NG.134 [15], containing layout, and/or home page etc. of the Data Channel Application profile list, step 1, step 2 and step 3 apply</w:t>
      </w:r>
      <w:r>
        <w:t>:</w:t>
      </w:r>
      <w:r>
        <w:rPr>
          <w:rFonts w:eastAsia="SimSun" w:hint="eastAsia"/>
          <w:lang w:val="en-US" w:eastAsia="zh-CN"/>
        </w:rPr>
        <w:t xml:space="preserve"> Otherwise the step 1, step 2 and step 3 are skipped. </w:t>
      </w:r>
      <w:r>
        <w:rPr>
          <w:rFonts w:eastAsia="SimSun"/>
          <w:lang w:val="en-US" w:eastAsia="zh-CN"/>
        </w:rPr>
        <w:t>Further, if root application is locally stored in the eMMTel Client and if root application validity is not expired then step 1, step 2 and step 3 are skipped.</w:t>
      </w:r>
    </w:p>
    <w:p w14:paraId="1CBA770D" w14:textId="77777777" w:rsidR="009977B8" w:rsidRDefault="00000000">
      <w:pPr>
        <w:pStyle w:val="NO"/>
        <w:rPr>
          <w:rFonts w:eastAsia="SimSun"/>
          <w:lang w:val="en-US" w:eastAsia="zh-CN"/>
        </w:rPr>
      </w:pPr>
      <w:r>
        <w:rPr>
          <w:rFonts w:hint="eastAsia"/>
          <w:lang w:val="en-US" w:eastAsia="zh-CN"/>
        </w:rPr>
        <w:t>NOTE 1:</w:t>
      </w:r>
      <w:r>
        <w:rPr>
          <w:rFonts w:hint="eastAsia"/>
          <w:lang w:val="en-US" w:eastAsia="zh-CN"/>
        </w:rPr>
        <w:tab/>
        <w:t xml:space="preserve">The user experience of using the eMMTel service may significantly different in devices provided by different vendors if the </w:t>
      </w:r>
      <w:r>
        <w:rPr>
          <w:rFonts w:eastAsia="SimSun" w:hint="eastAsia"/>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eastAsia="SimSun" w:hint="eastAsia"/>
          <w:lang w:val="en-US" w:eastAsia="zh-CN"/>
        </w:rPr>
        <w:t xml:space="preserve">ayout, and/or home page etc. of the Data Channel Application list </w:t>
      </w:r>
      <w:r>
        <w:rPr>
          <w:rFonts w:hint="eastAsia"/>
          <w:lang w:val="en-US" w:eastAsia="zh-CN"/>
        </w:rPr>
        <w:t xml:space="preserve">provided by </w:t>
      </w:r>
      <w:r>
        <w:rPr>
          <w:rFonts w:eastAsia="SimSun" w:hint="eastAsia"/>
          <w:lang w:val="en-US" w:eastAsia="zh-CN"/>
        </w:rPr>
        <w:t>eMMTel service provider may reduce the difference of user experience</w:t>
      </w:r>
      <w:r>
        <w:rPr>
          <w:rFonts w:hint="eastAsia"/>
          <w:lang w:val="en-US" w:eastAsia="zh-CN"/>
        </w:rPr>
        <w:t>.</w:t>
      </w:r>
    </w:p>
    <w:p w14:paraId="3875FC19" w14:textId="77777777" w:rsidR="009977B8" w:rsidRDefault="00000000">
      <w:pPr>
        <w:pStyle w:val="B1"/>
        <w:rPr>
          <w:lang w:val="en-US" w:eastAsia="zh-CN"/>
        </w:rPr>
      </w:pPr>
      <w:r>
        <w:rPr>
          <w:rFonts w:hint="eastAsia"/>
          <w:lang w:val="en-US" w:eastAsia="zh-CN"/>
        </w:rPr>
        <w:t>1.</w:t>
      </w:r>
      <w:r>
        <w:rPr>
          <w:rFonts w:hint="eastAsia"/>
          <w:lang w:val="en-US" w:eastAsia="zh-CN"/>
        </w:rPr>
        <w:tab/>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r>
        <w:rPr>
          <w:rFonts w:hint="eastAsia"/>
          <w:lang w:val="en-US" w:eastAsia="zh-CN"/>
        </w:rPr>
        <w:t xml:space="preserve"> </w:t>
      </w:r>
      <w:r>
        <w:rPr>
          <w:lang w:val="en-US" w:eastAsia="zh-CN"/>
        </w:rPr>
        <w:t>The application type is used by eMMTel enabler server to suggest DC applications for download.</w:t>
      </w:r>
    </w:p>
    <w:p w14:paraId="215524C6" w14:textId="77777777" w:rsidR="009977B8"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W w:w="8640" w:type="dxa"/>
        <w:jc w:val="center"/>
        <w:tblLayout w:type="fixed"/>
        <w:tblLook w:val="04A0" w:firstRow="1" w:lastRow="0" w:firstColumn="1" w:lastColumn="0" w:noHBand="0" w:noVBand="1"/>
      </w:tblPr>
      <w:tblGrid>
        <w:gridCol w:w="2880"/>
        <w:gridCol w:w="1440"/>
        <w:gridCol w:w="4320"/>
      </w:tblGrid>
      <w:tr w:rsidR="009977B8" w14:paraId="3EF0B8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A7083AA"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977F264"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AB3CD" w14:textId="77777777" w:rsidR="009977B8" w:rsidRDefault="00000000">
            <w:pPr>
              <w:pStyle w:val="TAH"/>
            </w:pPr>
            <w:r>
              <w:t>Description</w:t>
            </w:r>
          </w:p>
        </w:tc>
      </w:tr>
      <w:tr w:rsidR="009977B8" w14:paraId="785CA17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3E7EDC1" w14:textId="77777777" w:rsidR="009977B8" w:rsidRDefault="00000000">
            <w:pPr>
              <w:pStyle w:val="TAL"/>
            </w:pPr>
            <w:r>
              <w:rPr>
                <w:rFonts w:hint="eastAsia"/>
                <w:lang w:val="en-US" w:eastAsia="zh-CN"/>
              </w:rPr>
              <w:t>UE</w:t>
            </w:r>
            <w:r>
              <w:rPr>
                <w:lang w:eastAsia="zh-CN"/>
              </w:rPr>
              <w:t xml:space="preserve"> Information (see NOTE)</w:t>
            </w:r>
          </w:p>
        </w:tc>
        <w:tc>
          <w:tcPr>
            <w:tcW w:w="1440" w:type="dxa"/>
            <w:tcBorders>
              <w:top w:val="single" w:sz="4" w:space="0" w:color="000000"/>
              <w:left w:val="single" w:sz="4" w:space="0" w:color="000000"/>
              <w:bottom w:val="single" w:sz="4" w:space="0" w:color="000000"/>
            </w:tcBorders>
            <w:shd w:val="clear" w:color="auto" w:fill="auto"/>
          </w:tcPr>
          <w:p w14:paraId="6398C2DA"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818CF" w14:textId="77777777" w:rsidR="009977B8" w:rsidRDefault="00000000">
            <w:pPr>
              <w:pStyle w:val="TAL"/>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rsidR="009977B8" w14:paraId="5CE533F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AABA7B" w14:textId="77777777" w:rsidR="009977B8"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74C0C457" w14:textId="77777777" w:rsidR="009977B8"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93EA2" w14:textId="77777777" w:rsidR="009977B8"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Root application stored in the eMMTel Client in the UE.</w:t>
            </w:r>
          </w:p>
          <w:p w14:paraId="09249E9A" w14:textId="77777777" w:rsidR="009977B8" w:rsidRDefault="00000000">
            <w:pPr>
              <w:pStyle w:val="TAL"/>
              <w:rPr>
                <w:lang w:val="en-US" w:eastAsia="zh-CN"/>
              </w:rPr>
            </w:pPr>
            <w:r>
              <w:rPr>
                <w:rFonts w:hint="eastAsia"/>
                <w:lang w:val="en-US" w:eastAsia="zh-CN"/>
              </w:rPr>
              <w:t>This IE presents if Root application is locally stored in the eMMTel Client.</w:t>
            </w:r>
          </w:p>
        </w:tc>
      </w:tr>
      <w:tr w:rsidR="009977B8" w14:paraId="70DE09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066EA7" w14:textId="77777777" w:rsidR="009977B8"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71CFEF28"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6C059" w14:textId="77777777" w:rsidR="009977B8" w:rsidRDefault="00000000">
            <w:pPr>
              <w:pStyle w:val="TAL"/>
              <w:rPr>
                <w:lang w:val="en-US" w:eastAsia="zh-CN"/>
              </w:rPr>
            </w:pPr>
            <w:r>
              <w:t>Type of application (e.g. emergency, conference, XR, etc.)</w:t>
            </w:r>
          </w:p>
        </w:tc>
      </w:tr>
      <w:tr w:rsidR="009977B8" w14:paraId="5E8BEF4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0DEEB9" w14:textId="77777777" w:rsidR="009977B8"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Root application </w:t>
            </w:r>
            <w:r>
              <w:t>based on this IE.</w:t>
            </w:r>
          </w:p>
        </w:tc>
      </w:tr>
    </w:tbl>
    <w:p w14:paraId="39670F85" w14:textId="77777777" w:rsidR="009977B8" w:rsidRDefault="009977B8">
      <w:pPr>
        <w:rPr>
          <w:lang w:val="en-US" w:eastAsia="zh-CN"/>
        </w:rPr>
      </w:pPr>
    </w:p>
    <w:p w14:paraId="41CB38E8" w14:textId="77777777" w:rsidR="009977B8" w:rsidRDefault="00000000">
      <w:pPr>
        <w:pStyle w:val="B1"/>
        <w:rPr>
          <w:lang w:val="en-US" w:eastAsia="zh-CN"/>
        </w:rPr>
      </w:pPr>
      <w:r>
        <w:rPr>
          <w:rFonts w:hint="eastAsia"/>
          <w:lang w:val="en-US" w:eastAsia="zh-CN"/>
        </w:rPr>
        <w:t>2.</w:t>
      </w:r>
      <w:r>
        <w:rPr>
          <w:rFonts w:hint="eastAsia"/>
          <w:lang w:val="en-US" w:eastAsia="zh-CN"/>
        </w:rPr>
        <w:tab/>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14:paraId="2C530316" w14:textId="77777777" w:rsidR="009977B8" w:rsidRDefault="00000000">
      <w:pPr>
        <w:pStyle w:val="B1"/>
        <w:rPr>
          <w:lang w:val="en-US" w:eastAsia="zh-CN"/>
        </w:rPr>
      </w:pPr>
      <w:r>
        <w:rPr>
          <w:rFonts w:hint="eastAsia"/>
          <w:lang w:val="en-US" w:eastAsia="zh-CN"/>
        </w:rPr>
        <w:t>3.</w:t>
      </w:r>
      <w:r>
        <w:rPr>
          <w:rFonts w:hint="eastAsia"/>
          <w:lang w:val="en-US" w:eastAsia="zh-CN"/>
        </w:rPr>
        <w:tab/>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07AA1E90" w14:textId="77777777" w:rsidR="009977B8"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W w:w="8640" w:type="dxa"/>
        <w:jc w:val="center"/>
        <w:tblLayout w:type="fixed"/>
        <w:tblLook w:val="04A0" w:firstRow="1" w:lastRow="0" w:firstColumn="1" w:lastColumn="0" w:noHBand="0" w:noVBand="1"/>
      </w:tblPr>
      <w:tblGrid>
        <w:gridCol w:w="2880"/>
        <w:gridCol w:w="1440"/>
        <w:gridCol w:w="4320"/>
      </w:tblGrid>
      <w:tr w:rsidR="009977B8" w14:paraId="6815CA8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633D4D"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E33754A"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741D7" w14:textId="77777777" w:rsidR="009977B8" w:rsidRDefault="00000000">
            <w:pPr>
              <w:pStyle w:val="TAH"/>
            </w:pPr>
            <w:r>
              <w:t>Description</w:t>
            </w:r>
          </w:p>
        </w:tc>
      </w:tr>
      <w:tr w:rsidR="009977B8" w14:paraId="61E118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071BFF" w14:textId="77777777" w:rsidR="009977B8"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56C9CAA5" w14:textId="77777777" w:rsidR="009977B8"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00F3" w14:textId="77777777" w:rsidR="009977B8" w:rsidRDefault="00000000">
            <w:pPr>
              <w:pStyle w:val="TAL"/>
              <w:rPr>
                <w:lang w:val="en-US"/>
              </w:rPr>
            </w:pPr>
            <w:r>
              <w:rPr>
                <w:lang w:eastAsia="zh-CN"/>
              </w:rPr>
              <w:t xml:space="preserve">Indicates the success or failure of </w:t>
            </w:r>
            <w:r>
              <w:rPr>
                <w:rFonts w:hint="eastAsia"/>
                <w:lang w:val="en-US" w:eastAsia="zh-CN"/>
              </w:rPr>
              <w:t>Get Root application request.</w:t>
            </w:r>
          </w:p>
        </w:tc>
      </w:tr>
      <w:tr w:rsidR="009977B8" w14:paraId="54F65038"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364D09E" w14:textId="77777777" w:rsidR="009977B8" w:rsidRDefault="00000000">
            <w:pPr>
              <w:pStyle w:val="TAL"/>
              <w:rPr>
                <w:lang w:val="en-US" w:eastAsia="zh-CN"/>
              </w:rPr>
            </w:pPr>
            <w:r>
              <w:rPr>
                <w:rFonts w:hint="eastAsia"/>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1DA3F6B9"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CC8F6" w14:textId="77777777" w:rsidR="009977B8" w:rsidRDefault="00000000">
            <w:pPr>
              <w:pStyle w:val="TAL"/>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rsidR="009977B8" w14:paraId="0E7EBFC9"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08705FCB" w14:textId="77777777" w:rsidR="009977B8"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5A17B45A" w14:textId="77777777" w:rsidR="009977B8"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ED715" w14:textId="77777777" w:rsidR="009977B8"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 xml:space="preserve">Root application. </w:t>
            </w:r>
          </w:p>
          <w:p w14:paraId="693E1A2B" w14:textId="77777777" w:rsidR="009977B8" w:rsidRDefault="00000000">
            <w:pPr>
              <w:pStyle w:val="TAL"/>
              <w:rPr>
                <w:rFonts w:eastAsia="SimSun"/>
                <w:lang w:val="en-US" w:eastAsia="zh-CN"/>
              </w:rPr>
            </w:pPr>
            <w:r>
              <w:rPr>
                <w:rFonts w:hint="eastAsia"/>
                <w:lang w:val="en-US" w:eastAsia="zh-CN"/>
              </w:rPr>
              <w:t>This IE presents only if the Root application is needed to be downloaded or  updated by the eMMTel Client in the UE.</w:t>
            </w:r>
          </w:p>
        </w:tc>
      </w:tr>
      <w:tr w:rsidR="009977B8" w14:paraId="3B418A79"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F904588" w14:textId="77777777" w:rsidR="009977B8" w:rsidRDefault="00000000">
            <w:pPr>
              <w:pStyle w:val="TAL"/>
              <w:rPr>
                <w:lang w:val="en-US" w:eastAsia="zh-CN"/>
              </w:rPr>
            </w:pPr>
            <w:r>
              <w:rPr>
                <w:lang w:val="en-US" w:eastAsia="zh-CN"/>
              </w:rPr>
              <w:t>Root application validity</w:t>
            </w:r>
          </w:p>
        </w:tc>
        <w:tc>
          <w:tcPr>
            <w:tcW w:w="1440" w:type="dxa"/>
            <w:tcBorders>
              <w:top w:val="single" w:sz="4" w:space="0" w:color="000000"/>
              <w:left w:val="single" w:sz="4" w:space="0" w:color="000000"/>
              <w:bottom w:val="single" w:sz="4" w:space="0" w:color="000000"/>
            </w:tcBorders>
            <w:shd w:val="clear" w:color="auto" w:fill="auto"/>
          </w:tcPr>
          <w:p w14:paraId="4CC83F22"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AD531" w14:textId="77777777" w:rsidR="009977B8" w:rsidRDefault="00000000">
            <w:pPr>
              <w:pStyle w:val="TAL"/>
              <w:rPr>
                <w:lang w:val="en-US" w:eastAsia="zh-CN"/>
              </w:rPr>
            </w:pPr>
            <w:r>
              <w:rPr>
                <w:rFonts w:eastAsia="SimSun"/>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p>
        </w:tc>
      </w:tr>
      <w:tr w:rsidR="009977B8" w14:paraId="5CB189E6"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5C6A1D58" w14:textId="77777777" w:rsidR="009977B8" w:rsidRDefault="00000000">
            <w:pPr>
              <w:pStyle w:val="TAL"/>
              <w:rPr>
                <w:lang w:val="en-US" w:eastAsia="zh-CN"/>
              </w:rPr>
            </w:pPr>
            <w:r>
              <w:rPr>
                <w:rFonts w:hint="eastAsia"/>
                <w:lang w:val="en-US" w:eastAsia="zh-CN"/>
              </w:rPr>
              <w:t>Root application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DF4AD8E"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312B3" w14:textId="77777777" w:rsidR="009977B8" w:rsidRDefault="00000000">
            <w:pPr>
              <w:pStyle w:val="TAL"/>
              <w:rPr>
                <w:rFonts w:eastAsia="SimSun"/>
                <w:lang w:val="en-US" w:eastAsia="zh-CN"/>
              </w:rPr>
            </w:pPr>
            <w:r>
              <w:rPr>
                <w:rFonts w:eastAsia="SimSun" w:hint="eastAsia"/>
                <w:lang w:val="en-US" w:eastAsia="zh-CN"/>
              </w:rPr>
              <w:t xml:space="preserve">The </w:t>
            </w:r>
            <w:r>
              <w:rPr>
                <w:rFonts w:hint="eastAsia"/>
                <w:lang w:val="en-US" w:eastAsia="zh-CN"/>
              </w:rPr>
              <w:t xml:space="preserve">Root application provided by the eMMTel service provider, e.g. </w:t>
            </w:r>
            <w:r>
              <w:rPr>
                <w:rFonts w:eastAsia="SimSun" w:hint="eastAsia"/>
                <w:lang w:val="en-US" w:eastAsia="zh-CN"/>
              </w:rPr>
              <w:t>layout, and/or home page etc of the Data Channel Application list.</w:t>
            </w:r>
          </w:p>
          <w:p w14:paraId="16E14F72" w14:textId="77777777" w:rsidR="009977B8" w:rsidRDefault="00000000">
            <w:pPr>
              <w:pStyle w:val="TAL"/>
              <w:rPr>
                <w:rFonts w:eastAsia="SimSun"/>
                <w:lang w:val="en-US" w:eastAsia="zh-CN"/>
              </w:rPr>
            </w:pPr>
            <w:r>
              <w:rPr>
                <w:rFonts w:eastAsia="SimSun" w:hint="eastAsia"/>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rsidR="009977B8" w14:paraId="1631807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043351" w14:textId="77777777" w:rsidR="009977B8"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document.</w:t>
            </w:r>
          </w:p>
        </w:tc>
      </w:tr>
    </w:tbl>
    <w:p w14:paraId="04195CF9" w14:textId="77777777" w:rsidR="009977B8" w:rsidRDefault="009977B8">
      <w:pPr>
        <w:rPr>
          <w:lang w:val="en-US" w:eastAsia="zh-CN"/>
        </w:rPr>
      </w:pPr>
    </w:p>
    <w:p w14:paraId="5C1081D7" w14:textId="77777777" w:rsidR="009977B8" w:rsidRDefault="00000000">
      <w:pPr>
        <w:rPr>
          <w:rFonts w:eastAsia="SimSun"/>
          <w:lang w:val="en-US" w:eastAsia="zh-CN"/>
        </w:rPr>
      </w:pPr>
      <w:r>
        <w:rPr>
          <w:rFonts w:eastAsia="SimSun" w:hint="eastAsia"/>
          <w:lang w:val="en-US" w:eastAsia="zh-CN"/>
        </w:rPr>
        <w:t>If root application is locally stored in the eMMTel Client, validity of the application will be updated to the value received in Root application validity IE.</w:t>
      </w:r>
    </w:p>
    <w:p w14:paraId="0051F697" w14:textId="77777777" w:rsidR="009977B8" w:rsidRDefault="00000000">
      <w:pPr>
        <w:pStyle w:val="NO"/>
        <w:rPr>
          <w:lang w:val="en-US" w:eastAsia="zh-CN"/>
        </w:rPr>
      </w:pPr>
      <w:r>
        <w:rPr>
          <w:lang w:val="en-US" w:eastAsia="zh-CN"/>
        </w:rPr>
        <w:t>NOTE:</w:t>
      </w:r>
      <w:r>
        <w:rPr>
          <w:lang w:val="en-US" w:eastAsia="zh-CN"/>
        </w:rPr>
        <w:tab/>
        <w:t>When service provider wants the UE to delete the stored root application, the response message includes negative value in the Root application validity IE.</w:t>
      </w:r>
    </w:p>
    <w:p w14:paraId="636DBE65" w14:textId="77777777" w:rsidR="009977B8"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14:paraId="042E03BC" w14:textId="77777777" w:rsidR="009977B8"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W w:w="8640" w:type="dxa"/>
        <w:jc w:val="center"/>
        <w:tblLayout w:type="fixed"/>
        <w:tblLook w:val="04A0" w:firstRow="1" w:lastRow="0" w:firstColumn="1" w:lastColumn="0" w:noHBand="0" w:noVBand="1"/>
      </w:tblPr>
      <w:tblGrid>
        <w:gridCol w:w="2880"/>
        <w:gridCol w:w="1440"/>
        <w:gridCol w:w="4320"/>
      </w:tblGrid>
      <w:tr w:rsidR="009977B8" w14:paraId="4535946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51F964"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7D97714"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9F695" w14:textId="77777777" w:rsidR="009977B8" w:rsidRDefault="00000000">
            <w:pPr>
              <w:pStyle w:val="TAH"/>
            </w:pPr>
            <w:r>
              <w:t>Description</w:t>
            </w:r>
          </w:p>
        </w:tc>
      </w:tr>
      <w:tr w:rsidR="009977B8" w14:paraId="545B6CD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38C4C27" w14:textId="77777777" w:rsidR="009977B8" w:rsidRDefault="00000000">
            <w:pPr>
              <w:pStyle w:val="TAL"/>
            </w:pPr>
            <w:r>
              <w:rPr>
                <w:rFonts w:hint="eastAsia"/>
                <w:lang w:val="en-US" w:eastAsia="zh-CN"/>
              </w:rPr>
              <w:t>eMMTel Client version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852483D" w14:textId="77777777" w:rsidR="009977B8"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A1E5A" w14:textId="77777777" w:rsidR="009977B8" w:rsidRDefault="00000000">
            <w:pPr>
              <w:pStyle w:val="TAL"/>
              <w:rPr>
                <w:lang w:val="en-US"/>
              </w:rPr>
            </w:pPr>
            <w:r>
              <w:rPr>
                <w:rFonts w:hint="eastAsia"/>
                <w:lang w:val="en-US" w:eastAsia="zh-CN"/>
              </w:rPr>
              <w:t xml:space="preserve">The version of eMMTel Client </w:t>
            </w:r>
          </w:p>
        </w:tc>
      </w:tr>
      <w:tr w:rsidR="009977B8" w14:paraId="150A7A8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6C3206" w14:textId="77777777" w:rsidR="009977B8"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1BC804EC"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1850F" w14:textId="77777777" w:rsidR="009977B8" w:rsidRDefault="00000000">
            <w:pPr>
              <w:pStyle w:val="TAL"/>
              <w:rPr>
                <w:lang w:val="en-US" w:eastAsia="zh-CN"/>
              </w:rPr>
            </w:pPr>
            <w:r>
              <w:t>type of application (e.g. emergency, conference, XR, etc.)</w:t>
            </w:r>
          </w:p>
        </w:tc>
      </w:tr>
      <w:tr w:rsidR="009977B8" w14:paraId="353C6B11"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E0C2E7E" w14:textId="77777777" w:rsidR="009977B8" w:rsidRDefault="00000000">
            <w:pPr>
              <w:pStyle w:val="TAL"/>
              <w:rPr>
                <w:lang w:val="en-US" w:eastAsia="zh-CN"/>
              </w:rPr>
            </w:pPr>
            <w:r>
              <w:rPr>
                <w:rFonts w:hint="eastAsia"/>
                <w:lang w:val="en-US" w:eastAsia="zh-CN"/>
              </w:rPr>
              <w:t>Begin index</w:t>
            </w:r>
          </w:p>
        </w:tc>
        <w:tc>
          <w:tcPr>
            <w:tcW w:w="1440" w:type="dxa"/>
            <w:tcBorders>
              <w:top w:val="single" w:sz="4" w:space="0" w:color="000000"/>
              <w:left w:val="single" w:sz="4" w:space="0" w:color="000000"/>
              <w:bottom w:val="single" w:sz="4" w:space="0" w:color="000000"/>
            </w:tcBorders>
            <w:shd w:val="clear" w:color="auto" w:fill="auto"/>
          </w:tcPr>
          <w:p w14:paraId="44606540" w14:textId="77777777" w:rsidR="009977B8"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191B0C" w14:textId="77777777" w:rsidR="009977B8" w:rsidRDefault="00000000">
            <w:pPr>
              <w:pStyle w:val="TAL"/>
              <w:rPr>
                <w:lang w:val="en-US" w:eastAsia="zh-CN"/>
              </w:rPr>
            </w:pPr>
            <w:r>
              <w:rPr>
                <w:rFonts w:eastAsia="SimSun" w:hint="eastAsia"/>
                <w:lang w:val="en-US" w:eastAsia="zh-CN"/>
              </w:rPr>
              <w:t xml:space="preserve">The starting index of the first </w:t>
            </w:r>
            <w:r>
              <w:rPr>
                <w:rFonts w:hint="eastAsia"/>
                <w:lang w:val="en-US" w:eastAsia="zh-CN"/>
              </w:rPr>
              <w:t xml:space="preserve">Data Channel Application required in the Data Channel Application list. </w:t>
            </w:r>
          </w:p>
          <w:p w14:paraId="7B2F6A2E" w14:textId="77777777" w:rsidR="009977B8" w:rsidRDefault="00000000">
            <w:pPr>
              <w:pStyle w:val="TAL"/>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14:paraId="65096A35" w14:textId="77777777" w:rsidR="009977B8" w:rsidRDefault="00000000">
            <w:pPr>
              <w:pStyle w:val="TAL"/>
              <w:rPr>
                <w:lang w:val="en-US" w:eastAsia="zh-CN"/>
              </w:rPr>
            </w:pPr>
            <w:r>
              <w:rPr>
                <w:rFonts w:hint="eastAsia"/>
                <w:lang w:val="en-US" w:eastAsia="zh-CN"/>
              </w:rPr>
              <w:t xml:space="preserve">The default value of this IE is 0 if this IE is absent. </w:t>
            </w:r>
          </w:p>
        </w:tc>
      </w:tr>
      <w:tr w:rsidR="009977B8" w14:paraId="23E46A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E42FA8" w14:textId="77777777" w:rsidR="009977B8" w:rsidRDefault="00000000">
            <w:pPr>
              <w:pStyle w:val="TAL"/>
              <w:rPr>
                <w:lang w:val="en-US" w:eastAsia="zh-CN"/>
              </w:rPr>
            </w:pPr>
            <w:r>
              <w:rPr>
                <w:rFonts w:hint="eastAsia"/>
                <w:lang w:val="en-US" w:eastAsia="zh-CN"/>
              </w:rPr>
              <w:t>Number of application profile required</w:t>
            </w:r>
          </w:p>
        </w:tc>
        <w:tc>
          <w:tcPr>
            <w:tcW w:w="1440" w:type="dxa"/>
            <w:tcBorders>
              <w:top w:val="single" w:sz="4" w:space="0" w:color="000000"/>
              <w:left w:val="single" w:sz="4" w:space="0" w:color="000000"/>
              <w:bottom w:val="single" w:sz="4" w:space="0" w:color="000000"/>
            </w:tcBorders>
            <w:shd w:val="clear" w:color="auto" w:fill="auto"/>
          </w:tcPr>
          <w:p w14:paraId="720540FB"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ACE2D" w14:textId="77777777" w:rsidR="009977B8" w:rsidRDefault="00000000">
            <w:pPr>
              <w:pStyle w:val="TAL"/>
              <w:rPr>
                <w:rFonts w:eastAsia="SimSun"/>
                <w:lang w:val="en-US" w:eastAsia="zh-CN"/>
              </w:rPr>
            </w:pPr>
            <w:r>
              <w:rPr>
                <w:rFonts w:eastAsia="SimSun" w:hint="eastAsia"/>
                <w:lang w:val="en-US" w:eastAsia="zh-CN"/>
              </w:rPr>
              <w:t xml:space="preserve">The total number of </w:t>
            </w:r>
            <w:r>
              <w:rPr>
                <w:rFonts w:hint="eastAsia"/>
                <w:lang w:val="en-US" w:eastAsia="zh-CN"/>
              </w:rPr>
              <w:t>Data Channel Application profiles required in this request</w:t>
            </w:r>
          </w:p>
        </w:tc>
      </w:tr>
      <w:tr w:rsidR="009977B8" w14:paraId="5B3E4D5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E57ECE" w14:textId="77777777" w:rsidR="009977B8"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Data Channel Application profile list </w:t>
            </w:r>
            <w:r>
              <w:t>based on this IE.</w:t>
            </w:r>
          </w:p>
        </w:tc>
      </w:tr>
    </w:tbl>
    <w:p w14:paraId="002B199F" w14:textId="77777777" w:rsidR="009977B8" w:rsidRDefault="009977B8">
      <w:pPr>
        <w:pStyle w:val="B1"/>
        <w:ind w:left="0" w:firstLine="0"/>
        <w:rPr>
          <w:lang w:val="en-US" w:eastAsia="zh-CN"/>
        </w:rPr>
      </w:pPr>
    </w:p>
    <w:p w14:paraId="10828FA7" w14:textId="77777777" w:rsidR="009977B8" w:rsidRDefault="00000000">
      <w:pPr>
        <w:pStyle w:val="B1"/>
        <w:rPr>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 The response message includes list of Data Channel Application filtered based on the application contact group.</w:t>
      </w:r>
    </w:p>
    <w:p w14:paraId="7BCDB78F" w14:textId="77777777" w:rsidR="009977B8" w:rsidRDefault="00000000">
      <w:pPr>
        <w:pStyle w:val="B1"/>
        <w:ind w:firstLine="0"/>
        <w:rPr>
          <w:lang w:val="en-US" w:eastAsia="zh-CN"/>
        </w:rPr>
      </w:pPr>
      <w:r>
        <w:rPr>
          <w:lang w:val="en-US" w:eastAsia="zh-CN"/>
        </w:rPr>
        <w:t>The eMMTel Client locally stores the downloaded applications until the validity is expired or update available for application or notification received to update the root application.</w:t>
      </w:r>
    </w:p>
    <w:p w14:paraId="1E07D282" w14:textId="77777777" w:rsidR="009977B8"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W w:w="8640" w:type="dxa"/>
        <w:jc w:val="center"/>
        <w:tblLayout w:type="fixed"/>
        <w:tblLook w:val="04A0" w:firstRow="1" w:lastRow="0" w:firstColumn="1" w:lastColumn="0" w:noHBand="0" w:noVBand="1"/>
      </w:tblPr>
      <w:tblGrid>
        <w:gridCol w:w="2880"/>
        <w:gridCol w:w="1440"/>
        <w:gridCol w:w="4320"/>
      </w:tblGrid>
      <w:tr w:rsidR="009977B8" w14:paraId="416525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237DF3"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5A39A02"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82A8D" w14:textId="77777777" w:rsidR="009977B8" w:rsidRDefault="00000000">
            <w:pPr>
              <w:pStyle w:val="TAH"/>
            </w:pPr>
            <w:r>
              <w:t>Description</w:t>
            </w:r>
          </w:p>
        </w:tc>
      </w:tr>
      <w:tr w:rsidR="009977B8" w14:paraId="2B2C637A" w14:textId="77777777">
        <w:trPr>
          <w:trHeight w:val="1229"/>
          <w:jc w:val="center"/>
        </w:trPr>
        <w:tc>
          <w:tcPr>
            <w:tcW w:w="2880" w:type="dxa"/>
            <w:tcBorders>
              <w:top w:val="single" w:sz="4" w:space="0" w:color="000000"/>
              <w:left w:val="single" w:sz="4" w:space="0" w:color="000000"/>
              <w:bottom w:val="single" w:sz="4" w:space="0" w:color="000000"/>
            </w:tcBorders>
            <w:shd w:val="clear" w:color="auto" w:fill="auto"/>
          </w:tcPr>
          <w:p w14:paraId="6055297B" w14:textId="77777777" w:rsidR="009977B8" w:rsidRDefault="00000000">
            <w:pPr>
              <w:pStyle w:val="TAL"/>
              <w:rPr>
                <w:lang w:val="en-US"/>
              </w:rPr>
            </w:pPr>
            <w:r>
              <w:rPr>
                <w:rFonts w:hint="eastAsia"/>
                <w:lang w:val="en-US" w:eastAsia="zh-CN"/>
              </w:rPr>
              <w:t>Data Channel Application profile list</w:t>
            </w:r>
          </w:p>
        </w:tc>
        <w:tc>
          <w:tcPr>
            <w:tcW w:w="1440" w:type="dxa"/>
            <w:tcBorders>
              <w:top w:val="single" w:sz="4" w:space="0" w:color="000000"/>
              <w:left w:val="single" w:sz="4" w:space="0" w:color="000000"/>
              <w:bottom w:val="single" w:sz="4" w:space="0" w:color="000000"/>
            </w:tcBorders>
            <w:shd w:val="clear" w:color="auto" w:fill="auto"/>
          </w:tcPr>
          <w:p w14:paraId="3E252F19" w14:textId="77777777" w:rsidR="009977B8"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C9CA3" w14:textId="77777777" w:rsidR="009977B8" w:rsidRDefault="00000000">
            <w:pPr>
              <w:pStyle w:val="TAL"/>
              <w:rPr>
                <w:rFonts w:eastAsia="SimSun"/>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3461E8CA" w14:textId="77777777" w:rsidR="009977B8" w:rsidRDefault="00000000">
            <w:pPr>
              <w:pStyle w:val="TAL"/>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rPr>
                <w:rFonts w:hint="eastAsia"/>
                <w:lang w:val="en-US" w:eastAsia="zh-CN"/>
              </w:rPr>
              <w:t>.</w:t>
            </w:r>
          </w:p>
        </w:tc>
      </w:tr>
    </w:tbl>
    <w:p w14:paraId="60F10DD8" w14:textId="77777777" w:rsidR="009977B8" w:rsidRDefault="009977B8">
      <w:pPr>
        <w:pStyle w:val="B1"/>
        <w:numPr>
          <w:ilvl w:val="255"/>
          <w:numId w:val="0"/>
        </w:numPr>
        <w:rPr>
          <w:lang w:val="en-US" w:eastAsia="zh-CN"/>
        </w:rPr>
      </w:pPr>
    </w:p>
    <w:p w14:paraId="1AACFF19" w14:textId="77777777" w:rsidR="009977B8" w:rsidRDefault="00000000">
      <w:pPr>
        <w:pStyle w:val="TH"/>
        <w:rPr>
          <w:lang w:val="en-US"/>
        </w:rPr>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9977B8" w14:paraId="7999C4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C31D92"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D5272C8"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A4F86" w14:textId="77777777" w:rsidR="009977B8" w:rsidRDefault="00000000">
            <w:pPr>
              <w:pStyle w:val="TAH"/>
            </w:pPr>
            <w:r>
              <w:t>Description</w:t>
            </w:r>
          </w:p>
        </w:tc>
      </w:tr>
      <w:tr w:rsidR="009977B8" w14:paraId="4F5206B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25DFD2" w14:textId="77777777" w:rsidR="009977B8"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170835A9"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F5AFA" w14:textId="77777777" w:rsidR="009977B8" w:rsidRDefault="00000000">
            <w:pPr>
              <w:pStyle w:val="TAL"/>
              <w:rPr>
                <w:lang w:val="en-US" w:eastAsia="zh-CN"/>
              </w:rPr>
            </w:pPr>
            <w:r>
              <w:rPr>
                <w:rFonts w:hint="eastAsia"/>
                <w:lang w:val="en-US" w:eastAsia="zh-CN"/>
              </w:rPr>
              <w:t>Identifier of the Data Channel Application</w:t>
            </w:r>
          </w:p>
        </w:tc>
      </w:tr>
      <w:tr w:rsidR="009977B8" w14:paraId="48E7E79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D81816" w14:textId="77777777" w:rsidR="009977B8"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3520BEA9" w14:textId="77777777" w:rsidR="009977B8"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F3BDA" w14:textId="77777777" w:rsidR="009977B8" w:rsidRDefault="00000000">
            <w:pPr>
              <w:pStyle w:val="TAL"/>
              <w:rPr>
                <w:rFonts w:eastAsia="SimSun"/>
                <w:lang w:val="en-US" w:eastAsia="zh-CN"/>
              </w:rPr>
            </w:pPr>
            <w:r>
              <w:rPr>
                <w:rFonts w:hint="eastAsia"/>
                <w:lang w:val="en-US" w:eastAsia="zh-CN"/>
              </w:rPr>
              <w:t>Name of the Data Channel Application</w:t>
            </w:r>
          </w:p>
        </w:tc>
      </w:tr>
      <w:tr w:rsidR="009977B8" w14:paraId="0A3681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ACA46A" w14:textId="77777777" w:rsidR="009977B8" w:rsidRDefault="00000000">
            <w:pPr>
              <w:pStyle w:val="TAL"/>
              <w:rPr>
                <w:lang w:val="en-US" w:eastAsia="zh-CN"/>
              </w:rPr>
            </w:pPr>
            <w:r>
              <w:rPr>
                <w:lang w:val="en-US" w:eastAsia="zh-CN"/>
              </w:rPr>
              <w:t>Service Type</w:t>
            </w:r>
          </w:p>
        </w:tc>
        <w:tc>
          <w:tcPr>
            <w:tcW w:w="1440" w:type="dxa"/>
            <w:tcBorders>
              <w:top w:val="single" w:sz="4" w:space="0" w:color="000000"/>
              <w:left w:val="single" w:sz="4" w:space="0" w:color="000000"/>
              <w:bottom w:val="single" w:sz="4" w:space="0" w:color="000000"/>
            </w:tcBorders>
            <w:shd w:val="clear" w:color="auto" w:fill="auto"/>
          </w:tcPr>
          <w:p w14:paraId="112C2318"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B061D" w14:textId="77777777" w:rsidR="009977B8" w:rsidRDefault="00000000">
            <w:pPr>
              <w:pStyle w:val="TAL"/>
              <w:rPr>
                <w:lang w:val="en-US" w:eastAsia="zh-CN"/>
              </w:rPr>
            </w:pPr>
            <w:r>
              <w:rPr>
                <w:lang w:val="en-US" w:eastAsia="zh-CN"/>
              </w:rPr>
              <w:t>Service type of the Data Channel Application, used to help the user understand the type of services provided by the application</w:t>
            </w:r>
          </w:p>
        </w:tc>
      </w:tr>
      <w:tr w:rsidR="009977B8" w14:paraId="1FB6D3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1E1ADE" w14:textId="77777777" w:rsidR="009977B8"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65F9937C"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BD7E9" w14:textId="77777777" w:rsidR="009977B8" w:rsidRDefault="00000000">
            <w:pPr>
              <w:pStyle w:val="TAL"/>
              <w:rPr>
                <w:rFonts w:eastAsia="SimSun"/>
                <w:lang w:val="en-US" w:eastAsia="zh-CN"/>
              </w:rPr>
            </w:pPr>
            <w:r>
              <w:rPr>
                <w:rFonts w:hint="eastAsia"/>
                <w:lang w:val="en-US" w:eastAsia="zh-CN"/>
              </w:rPr>
              <w:t>Icon of the Data Channel Application</w:t>
            </w:r>
          </w:p>
        </w:tc>
      </w:tr>
      <w:tr w:rsidR="009977B8" w14:paraId="4EC6BA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E23E27" w14:textId="77777777" w:rsidR="009977B8" w:rsidRDefault="00000000">
            <w:pPr>
              <w:pStyle w:val="TAL"/>
              <w:rPr>
                <w:lang w:val="en-US" w:eastAsia="zh-CN"/>
              </w:rPr>
            </w:pPr>
            <w:r>
              <w:rPr>
                <w:lang w:val="en-US" w:eastAsia="zh-CN"/>
              </w:rPr>
              <w:t>Application Version</w:t>
            </w:r>
          </w:p>
        </w:tc>
        <w:tc>
          <w:tcPr>
            <w:tcW w:w="1440" w:type="dxa"/>
            <w:tcBorders>
              <w:top w:val="single" w:sz="4" w:space="0" w:color="000000"/>
              <w:left w:val="single" w:sz="4" w:space="0" w:color="000000"/>
              <w:bottom w:val="single" w:sz="4" w:space="0" w:color="000000"/>
            </w:tcBorders>
            <w:shd w:val="clear" w:color="auto" w:fill="auto"/>
          </w:tcPr>
          <w:p w14:paraId="59773682"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2F8FC" w14:textId="77777777" w:rsidR="009977B8" w:rsidRDefault="00000000">
            <w:pPr>
              <w:pStyle w:val="TAL"/>
              <w:rPr>
                <w:lang w:val="en-US" w:eastAsia="zh-CN"/>
              </w:rPr>
            </w:pPr>
            <w:r>
              <w:rPr>
                <w:rFonts w:eastAsia="SimSun" w:hint="eastAsia"/>
                <w:lang w:val="en-US" w:eastAsia="zh-CN"/>
              </w:rPr>
              <w:t>The newest version of the</w:t>
            </w:r>
            <w:r>
              <w:rPr>
                <w:rFonts w:eastAsia="SimSun"/>
                <w:lang w:val="en-US" w:eastAsia="zh-CN"/>
              </w:rPr>
              <w:t xml:space="preserve"> application.</w:t>
            </w:r>
          </w:p>
        </w:tc>
      </w:tr>
      <w:tr w:rsidR="009977B8" w14:paraId="59641D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F29F96" w14:textId="77777777" w:rsidR="009977B8" w:rsidRDefault="00000000">
            <w:pPr>
              <w:pStyle w:val="TAL"/>
              <w:rPr>
                <w:lang w:val="en-US" w:eastAsia="zh-CN"/>
              </w:rPr>
            </w:pPr>
            <w:r>
              <w:rPr>
                <w:lang w:val="en-US" w:eastAsia="zh-CN"/>
              </w:rPr>
              <w:t>Application Validity</w:t>
            </w:r>
          </w:p>
        </w:tc>
        <w:tc>
          <w:tcPr>
            <w:tcW w:w="1440" w:type="dxa"/>
            <w:tcBorders>
              <w:top w:val="single" w:sz="4" w:space="0" w:color="000000"/>
              <w:left w:val="single" w:sz="4" w:space="0" w:color="000000"/>
              <w:bottom w:val="single" w:sz="4" w:space="0" w:color="000000"/>
            </w:tcBorders>
            <w:shd w:val="clear" w:color="auto" w:fill="auto"/>
          </w:tcPr>
          <w:p w14:paraId="4EE102F3"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B0CBB" w14:textId="77777777" w:rsidR="009977B8" w:rsidRDefault="00000000">
            <w:pPr>
              <w:pStyle w:val="TAL"/>
              <w:rPr>
                <w:lang w:val="en-US" w:eastAsia="zh-CN"/>
              </w:rPr>
            </w:pPr>
            <w:r>
              <w:rPr>
                <w:lang w:val="en-US" w:eastAsia="zh-CN"/>
              </w:rPr>
              <w:t>The latest validity of the application.</w:t>
            </w:r>
          </w:p>
        </w:tc>
      </w:tr>
      <w:tr w:rsidR="009977B8" w14:paraId="7D6F501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0C6E11B" w14:textId="77777777" w:rsidR="009977B8"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18B6B9BA"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FE438" w14:textId="77777777" w:rsidR="009977B8"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57E31567" w14:textId="77777777" w:rsidR="009977B8" w:rsidRDefault="00000000">
            <w:pPr>
              <w:pStyle w:val="TAL"/>
              <w:numPr>
                <w:ilvl w:val="0"/>
                <w:numId w:val="12"/>
              </w:numPr>
              <w:rPr>
                <w:rFonts w:eastAsia="SimSun"/>
                <w:lang w:val="en-US" w:eastAsia="zh-CN"/>
              </w:rPr>
            </w:pPr>
            <w:r>
              <w:rPr>
                <w:rFonts w:hint="eastAsia"/>
              </w:rPr>
              <w:t>Precall</w:t>
            </w:r>
            <w:r>
              <w:rPr>
                <w:rFonts w:eastAsia="SimSun" w:hint="eastAsia"/>
                <w:lang w:val="en-US" w:eastAsia="zh-CN"/>
              </w:rPr>
              <w:t xml:space="preserve"> </w:t>
            </w:r>
            <w:r>
              <w:t>only</w:t>
            </w:r>
            <w:r>
              <w:rPr>
                <w:rFonts w:eastAsia="SimSun" w:hint="eastAsia"/>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14:paraId="3DB9012F" w14:textId="77777777" w:rsidR="009977B8" w:rsidRDefault="00000000">
            <w:pPr>
              <w:pStyle w:val="TAL"/>
              <w:numPr>
                <w:ilvl w:val="0"/>
                <w:numId w:val="12"/>
              </w:numPr>
              <w:rPr>
                <w:rFonts w:eastAsia="SimSun"/>
                <w:lang w:val="en-US" w:eastAsia="zh-CN"/>
              </w:rPr>
            </w:pPr>
            <w:r>
              <w:rPr>
                <w:rFonts w:eastAsia="SimSun" w:hint="eastAsia"/>
                <w:lang w:val="en-US" w:eastAsia="zh-CN"/>
              </w:rPr>
              <w:t>In</w:t>
            </w:r>
            <w:r>
              <w:rPr>
                <w:rFonts w:hint="eastAsia"/>
              </w:rPr>
              <w:t>call</w:t>
            </w:r>
            <w:r>
              <w:rPr>
                <w:rFonts w:eastAsia="SimSun" w:hint="eastAsia"/>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rsidR="009977B8" w14:paraId="40F3AF5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5FC73D" w14:textId="77777777" w:rsidR="009977B8" w:rsidRDefault="00000000">
            <w:pPr>
              <w:pStyle w:val="TAL"/>
              <w:rPr>
                <w:lang w:val="en-US" w:eastAsia="zh-CN"/>
              </w:rPr>
            </w:pPr>
            <w:r>
              <w:rPr>
                <w:rFonts w:eastAsia="SimSun" w:hint="eastAsia"/>
                <w:lang w:val="en-US" w:eastAsia="zh-CN"/>
              </w:rPr>
              <w:t>A</w:t>
            </w:r>
            <w:r>
              <w:rPr>
                <w:rFonts w:hint="eastAsia"/>
              </w:rPr>
              <w:t>utoload</w:t>
            </w:r>
            <w:r>
              <w:rPr>
                <w:rFonts w:hint="eastAsia"/>
                <w:lang w:val="en-US" w:eastAsia="zh-CN"/>
              </w:rPr>
              <w:t xml:space="preserve"> (</w:t>
            </w:r>
            <w:r>
              <w:rPr>
                <w:lang w:eastAsia="zh-CN"/>
              </w:rPr>
              <w:t>see NOTE</w:t>
            </w:r>
            <w:r>
              <w:rPr>
                <w:rFonts w:hint="eastAsia"/>
                <w:lang w:val="en-US" w:eastAsia="zh-CN"/>
              </w:rPr>
              <w:t xml:space="preserve"> 1)</w:t>
            </w:r>
          </w:p>
        </w:tc>
        <w:tc>
          <w:tcPr>
            <w:tcW w:w="1440" w:type="dxa"/>
            <w:tcBorders>
              <w:top w:val="single" w:sz="4" w:space="0" w:color="000000"/>
              <w:left w:val="single" w:sz="4" w:space="0" w:color="000000"/>
              <w:bottom w:val="single" w:sz="4" w:space="0" w:color="000000"/>
            </w:tcBorders>
            <w:shd w:val="clear" w:color="auto" w:fill="auto"/>
          </w:tcPr>
          <w:p w14:paraId="1F6B3D03"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06B5D" w14:textId="77777777" w:rsidR="009977B8"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9977B8" w14:paraId="6BF160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9B883B" w14:textId="77777777" w:rsidR="009977B8" w:rsidRDefault="00000000">
            <w:pPr>
              <w:pStyle w:val="TAL"/>
              <w:rPr>
                <w:lang w:val="en-US" w:eastAsia="zh-CN"/>
              </w:rPr>
            </w:pPr>
            <w:r>
              <w:rPr>
                <w:rFonts w:hint="eastAsia"/>
                <w:lang w:val="en-US" w:eastAsia="zh-CN"/>
              </w:rPr>
              <w:t>Autolaunch (</w:t>
            </w:r>
            <w:r>
              <w:rPr>
                <w:lang w:eastAsia="zh-CN"/>
              </w:rPr>
              <w:t>see NOTE</w:t>
            </w:r>
            <w:r>
              <w:rPr>
                <w:rFonts w:hint="eastAsia"/>
                <w:lang w:val="en-US" w:eastAsia="zh-CN"/>
              </w:rPr>
              <w:t xml:space="preserve"> 1)</w:t>
            </w:r>
          </w:p>
        </w:tc>
        <w:tc>
          <w:tcPr>
            <w:tcW w:w="1440" w:type="dxa"/>
            <w:tcBorders>
              <w:top w:val="single" w:sz="4" w:space="0" w:color="000000"/>
              <w:left w:val="single" w:sz="4" w:space="0" w:color="000000"/>
              <w:bottom w:val="single" w:sz="4" w:space="0" w:color="000000"/>
            </w:tcBorders>
            <w:shd w:val="clear" w:color="auto" w:fill="auto"/>
          </w:tcPr>
          <w:p w14:paraId="6CC62C87"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722DE" w14:textId="77777777" w:rsidR="009977B8"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9977B8" w14:paraId="1C14F2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61BCDF3" w14:textId="77777777" w:rsidR="009977B8" w:rsidRDefault="00000000">
            <w:pPr>
              <w:pStyle w:val="TAL"/>
              <w:rPr>
                <w:lang w:val="en-US" w:eastAsia="zh-CN"/>
              </w:rPr>
            </w:pPr>
            <w:r>
              <w:rPr>
                <w:rFonts w:hint="eastAsia"/>
                <w:lang w:val="en-US" w:eastAsia="zh-CN"/>
              </w:rPr>
              <w:t>If Work Without Peer DC</w:t>
            </w:r>
          </w:p>
        </w:tc>
        <w:tc>
          <w:tcPr>
            <w:tcW w:w="1440" w:type="dxa"/>
            <w:tcBorders>
              <w:top w:val="single" w:sz="4" w:space="0" w:color="000000"/>
              <w:left w:val="single" w:sz="4" w:space="0" w:color="000000"/>
              <w:bottom w:val="single" w:sz="4" w:space="0" w:color="000000"/>
            </w:tcBorders>
            <w:shd w:val="clear" w:color="auto" w:fill="auto"/>
          </w:tcPr>
          <w:p w14:paraId="13B8BAB9"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FFDB6" w14:textId="77777777" w:rsidR="009977B8"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9977B8" w14:paraId="28ECED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B856B2" w14:textId="77777777" w:rsidR="009977B8"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3CE2DA62"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0B4C5" w14:textId="77777777" w:rsidR="009977B8" w:rsidRDefault="00000000">
            <w:pPr>
              <w:pStyle w:val="TAL"/>
              <w:rPr>
                <w:lang w:val="en-US" w:eastAsia="zh-CN"/>
              </w:rPr>
            </w:pPr>
            <w:r>
              <w:rPr>
                <w:rFonts w:eastAsia="SimSun" w:hint="eastAsia"/>
                <w:lang w:val="en-US" w:eastAsia="zh-CN"/>
              </w:rPr>
              <w:t xml:space="preserve">Indicates supported media type required for this </w:t>
            </w:r>
            <w:r>
              <w:rPr>
                <w:rFonts w:hint="eastAsia"/>
                <w:lang w:val="en-US" w:eastAsia="zh-CN"/>
              </w:rPr>
              <w:t>Data Channel Application. The values of this IE include:</w:t>
            </w:r>
          </w:p>
          <w:p w14:paraId="7883DB3B" w14:textId="77777777" w:rsidR="009977B8" w:rsidRDefault="00000000">
            <w:pPr>
              <w:pStyle w:val="TAL"/>
              <w:numPr>
                <w:ilvl w:val="0"/>
                <w:numId w:val="13"/>
              </w:numPr>
              <w:rPr>
                <w:lang w:val="en-US" w:eastAsia="zh-CN"/>
              </w:rPr>
            </w:pPr>
            <w:r>
              <w:rPr>
                <w:rFonts w:hint="eastAsia"/>
                <w:lang w:val="en-US" w:eastAsia="zh-CN"/>
              </w:rPr>
              <w:t>Voice call only: this Data Channel Application can be used if and only if the corresponding call is a voice call.</w:t>
            </w:r>
          </w:p>
          <w:p w14:paraId="757E5553" w14:textId="77777777" w:rsidR="009977B8" w:rsidRDefault="00000000">
            <w:pPr>
              <w:pStyle w:val="TAL"/>
              <w:numPr>
                <w:ilvl w:val="0"/>
                <w:numId w:val="13"/>
              </w:numPr>
              <w:rPr>
                <w:lang w:val="en-US" w:eastAsia="zh-CN"/>
              </w:rPr>
            </w:pPr>
            <w:r>
              <w:rPr>
                <w:rFonts w:hint="eastAsia"/>
                <w:lang w:val="en-US" w:eastAsia="zh-CN"/>
              </w:rPr>
              <w:t>Video call only: this Data Channel Application can be used if and only if the corresponding call is a video call.</w:t>
            </w:r>
          </w:p>
          <w:p w14:paraId="0A9C4AC4" w14:textId="77777777" w:rsidR="009977B8" w:rsidRDefault="00000000">
            <w:pPr>
              <w:pStyle w:val="TAL"/>
              <w:numPr>
                <w:ilvl w:val="0"/>
                <w:numId w:val="13"/>
              </w:numPr>
              <w:rPr>
                <w:lang w:val="en-US" w:eastAsia="zh-CN"/>
              </w:rPr>
            </w:pPr>
            <w:r>
              <w:rPr>
                <w:rFonts w:hint="eastAsia"/>
                <w:lang w:val="en-US" w:eastAsia="zh-CN"/>
              </w:rPr>
              <w:t>Voice and video call: this Data Channel Application can be used in both voice call and video call.</w:t>
            </w:r>
          </w:p>
        </w:tc>
      </w:tr>
      <w:tr w:rsidR="009977B8" w14:paraId="640F3DC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5415D1" w14:textId="77777777" w:rsidR="009977B8"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48D5C26D"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9EB9" w14:textId="77777777" w:rsidR="009977B8"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Indicates whether this Data Channel Application can be used if </w:t>
            </w:r>
            <w:r>
              <w:rPr>
                <w:rFonts w:ascii="Arial" w:eastAsia="SimSun" w:hAnsi="Arial"/>
                <w:sz w:val="18"/>
                <w:lang w:val="en-US" w:eastAsia="zh-CN"/>
              </w:rPr>
              <w:t xml:space="preserve">under this condition. </w:t>
            </w:r>
            <w:r>
              <w:rPr>
                <w:rFonts w:ascii="Arial" w:hAnsi="Arial" w:cs="Arial"/>
                <w:sz w:val="18"/>
                <w:szCs w:val="18"/>
              </w:rPr>
              <w:t>The values of this IE include but not limited:</w:t>
            </w:r>
          </w:p>
          <w:p w14:paraId="0625F1DB" w14:textId="77777777" w:rsidR="009977B8" w:rsidRDefault="00000000">
            <w:pPr>
              <w:keepNext/>
              <w:keepLines/>
              <w:numPr>
                <w:ilvl w:val="0"/>
                <w:numId w:val="14"/>
              </w:numPr>
              <w:spacing w:after="0"/>
              <w:rPr>
                <w:rFonts w:ascii="Arial" w:hAnsi="Arial"/>
                <w:sz w:val="18"/>
                <w:lang w:val="en-US" w:eastAsia="zh-CN"/>
              </w:rPr>
            </w:pPr>
            <w:r>
              <w:rPr>
                <w:rFonts w:ascii="Arial" w:hAnsi="Arial"/>
                <w:sz w:val="18"/>
                <w:lang w:val="en-US" w:eastAsia="zh-CN"/>
              </w:rPr>
              <w:t>Service area: the application is allowed to be used in a certain area.</w:t>
            </w:r>
          </w:p>
          <w:p w14:paraId="78BC1F72" w14:textId="77777777" w:rsidR="009977B8" w:rsidRDefault="00000000">
            <w:pPr>
              <w:pStyle w:val="TAL"/>
              <w:rPr>
                <w:lang w:val="en-US" w:eastAsia="zh-CN"/>
              </w:rPr>
            </w:pPr>
            <w:r>
              <w:rPr>
                <w:lang w:val="en-US" w:eastAsia="zh-CN"/>
              </w:rPr>
              <w:t>Time period: the application is allowed to be used for a certain period of time.</w:t>
            </w:r>
          </w:p>
        </w:tc>
      </w:tr>
      <w:tr w:rsidR="009977B8" w14:paraId="6EA25BC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C26572" w14:textId="77777777" w:rsidR="009977B8"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37BA91F1"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DA7FD" w14:textId="77777777" w:rsidR="009977B8"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9977B8" w14:paraId="66D18A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A84E24" w14:textId="77777777" w:rsidR="009977B8" w:rsidRDefault="00000000">
            <w:pPr>
              <w:pStyle w:val="TAL"/>
            </w:pPr>
            <w:r>
              <w:rPr>
                <w:rFonts w:hint="eastAsia"/>
                <w:lang w:eastAsia="zh-CN"/>
              </w:rPr>
              <w:t>Pe</w:t>
            </w:r>
            <w:r>
              <w:t>rsonalDataCollection (see NOTE 2)</w:t>
            </w:r>
          </w:p>
        </w:tc>
        <w:tc>
          <w:tcPr>
            <w:tcW w:w="1440" w:type="dxa"/>
            <w:tcBorders>
              <w:top w:val="single" w:sz="4" w:space="0" w:color="000000"/>
              <w:left w:val="single" w:sz="4" w:space="0" w:color="000000"/>
              <w:bottom w:val="single" w:sz="4" w:space="0" w:color="000000"/>
            </w:tcBorders>
            <w:shd w:val="clear" w:color="auto" w:fill="auto"/>
          </w:tcPr>
          <w:p w14:paraId="04CA9B5D"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701EB" w14:textId="77777777" w:rsidR="009977B8" w:rsidRDefault="00000000">
            <w:pPr>
              <w:pStyle w:val="TAL"/>
              <w:rPr>
                <w:rFonts w:eastAsia="SimSun"/>
                <w:lang w:val="en-US" w:eastAsia="zh-CN"/>
              </w:rPr>
            </w:pPr>
            <w:r>
              <w:rPr>
                <w:rFonts w:eastAsia="SimSun"/>
                <w:lang w:val="en-US" w:eastAsia="zh-CN"/>
              </w:rPr>
              <w:t>Indicates whether this Data Channel Application will collect the user personal data.</w:t>
            </w:r>
          </w:p>
        </w:tc>
      </w:tr>
      <w:tr w:rsidR="009977B8" w14:paraId="3AF660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CDADB5" w14:textId="77777777" w:rsidR="009977B8" w:rsidRDefault="00000000">
            <w:pPr>
              <w:pStyle w:val="TAL"/>
              <w:rPr>
                <w:lang w:eastAsia="zh-CN"/>
              </w:rPr>
            </w:pPr>
            <w:r>
              <w:rPr>
                <w:rFonts w:eastAsia="SimSun"/>
                <w:lang w:val="en-US" w:eastAsia="zh-CN"/>
              </w:rPr>
              <w:t>PersonalDataCollectionInfoURL (see NOTE 2)</w:t>
            </w:r>
          </w:p>
        </w:tc>
        <w:tc>
          <w:tcPr>
            <w:tcW w:w="1440" w:type="dxa"/>
            <w:tcBorders>
              <w:top w:val="single" w:sz="4" w:space="0" w:color="000000"/>
              <w:left w:val="single" w:sz="4" w:space="0" w:color="000000"/>
              <w:bottom w:val="single" w:sz="4" w:space="0" w:color="000000"/>
            </w:tcBorders>
            <w:shd w:val="clear" w:color="auto" w:fill="auto"/>
          </w:tcPr>
          <w:p w14:paraId="608DA928"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F4A69" w14:textId="77777777" w:rsidR="009977B8" w:rsidRDefault="00000000">
            <w:pPr>
              <w:pStyle w:val="TAL"/>
              <w:rPr>
                <w:rFonts w:eastAsia="SimSun"/>
                <w:lang w:val="en-US" w:eastAsia="zh-CN"/>
              </w:rPr>
            </w:pPr>
            <w:r>
              <w:rPr>
                <w:rFonts w:eastAsia="SimSun"/>
                <w:lang w:val="en-US" w:eastAsia="zh-CN"/>
              </w:rPr>
              <w:t>URL to retrieve the description of the purpose of mandatory and optional personal data to be collected (along with related consent opt-in/opt-out procedures), their processing their protection etc.</w:t>
            </w:r>
          </w:p>
        </w:tc>
      </w:tr>
      <w:tr w:rsidR="009977B8" w14:paraId="3DB9047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8E7D871" w14:textId="77777777" w:rsidR="009977B8" w:rsidRDefault="00000000">
            <w:pPr>
              <w:pStyle w:val="TAN"/>
            </w:pPr>
            <w:r>
              <w:t>NOTE</w:t>
            </w:r>
            <w:r>
              <w:rPr>
                <w:rFonts w:eastAsia="SimSun" w:hint="eastAsia"/>
                <w:lang w:val="en-US" w:eastAsia="zh-CN"/>
              </w:rPr>
              <w:t xml:space="preserve"> 1</w:t>
            </w:r>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p w14:paraId="116729BD" w14:textId="77777777" w:rsidR="009977B8" w:rsidRDefault="00000000">
            <w:pPr>
              <w:pStyle w:val="TAN"/>
              <w:rPr>
                <w:lang w:val="en-US" w:eastAsia="zh-CN"/>
              </w:rPr>
            </w:pPr>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p>
        </w:tc>
      </w:tr>
    </w:tbl>
    <w:p w14:paraId="7DED03AC" w14:textId="77777777" w:rsidR="009977B8" w:rsidRDefault="009977B8">
      <w:pPr>
        <w:pStyle w:val="B1"/>
        <w:numPr>
          <w:ilvl w:val="255"/>
          <w:numId w:val="0"/>
        </w:numPr>
        <w:rPr>
          <w:lang w:val="en-US" w:eastAsia="zh-CN"/>
        </w:rPr>
      </w:pPr>
    </w:p>
    <w:p w14:paraId="08B2D167" w14:textId="77777777" w:rsidR="009977B8" w:rsidRDefault="00000000">
      <w:pPr>
        <w:pStyle w:val="Heading3"/>
        <w:rPr>
          <w:lang w:eastAsia="zh-CN"/>
        </w:rPr>
      </w:pPr>
      <w:bookmarkStart w:id="604" w:name="_Toc32306"/>
      <w:bookmarkStart w:id="605" w:name="_Toc12833"/>
      <w:bookmarkStart w:id="606" w:name="_Toc18703"/>
      <w:bookmarkStart w:id="607" w:name="_Toc168958009"/>
      <w:bookmarkStart w:id="608" w:name="_Toc6340"/>
      <w:bookmarkStart w:id="609" w:name="_Toc31155"/>
      <w:bookmarkStart w:id="610" w:name="_Toc18503"/>
      <w:r>
        <w:rPr>
          <w:rFonts w:hint="eastAsia"/>
          <w:lang w:val="en-US" w:eastAsia="zh-CN"/>
        </w:rPr>
        <w:lastRenderedPageBreak/>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04"/>
      <w:bookmarkEnd w:id="605"/>
      <w:bookmarkEnd w:id="606"/>
      <w:bookmarkEnd w:id="607"/>
      <w:bookmarkEnd w:id="608"/>
      <w:bookmarkEnd w:id="609"/>
      <w:bookmarkEnd w:id="610"/>
    </w:p>
    <w:p w14:paraId="4F180FE5" w14:textId="77777777" w:rsidR="009977B8" w:rsidRDefault="00000000">
      <w:pPr>
        <w:pStyle w:val="BodyText"/>
        <w:rPr>
          <w:lang w:val="en-US" w:eastAsia="zh-CN"/>
        </w:rPr>
      </w:pPr>
      <w:r>
        <w:rPr>
          <w:rFonts w:hint="eastAsia"/>
          <w:lang w:val="en-US" w:eastAsia="zh-CN"/>
        </w:rPr>
        <w:t>This solution detailed specifies the procedures of downloadi</w:t>
      </w:r>
      <w:r>
        <w:rPr>
          <w:lang w:eastAsia="zh-CN"/>
        </w:rPr>
        <w:t xml:space="preserve">ng Data Channel Application profile list to UE. </w:t>
      </w:r>
    </w:p>
    <w:p w14:paraId="692695DC" w14:textId="77777777" w:rsidR="009977B8" w:rsidRDefault="00000000">
      <w:pPr>
        <w:pStyle w:val="BodyText"/>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085018AE" w14:textId="77777777" w:rsidR="009977B8" w:rsidRDefault="00000000">
      <w:pPr>
        <w:pStyle w:val="Heading2"/>
      </w:pPr>
      <w:bookmarkStart w:id="611" w:name="_Toc22470"/>
      <w:bookmarkStart w:id="612" w:name="_Toc1887"/>
      <w:bookmarkStart w:id="613" w:name="_Toc168958010"/>
      <w:bookmarkStart w:id="614" w:name="_Toc15094"/>
      <w:bookmarkStart w:id="615" w:name="_Toc21122"/>
      <w:bookmarkStart w:id="616" w:name="_Toc2514"/>
      <w:bookmarkStart w:id="617" w:name="_Toc6635"/>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611"/>
      <w:bookmarkEnd w:id="612"/>
      <w:bookmarkEnd w:id="613"/>
      <w:bookmarkEnd w:id="614"/>
      <w:bookmarkEnd w:id="615"/>
      <w:bookmarkEnd w:id="616"/>
      <w:bookmarkEnd w:id="617"/>
    </w:p>
    <w:p w14:paraId="03CF7314" w14:textId="77777777" w:rsidR="009977B8" w:rsidRDefault="00000000">
      <w:pPr>
        <w:pStyle w:val="Heading3"/>
      </w:pPr>
      <w:bookmarkStart w:id="618" w:name="_Toc18989"/>
      <w:bookmarkStart w:id="619" w:name="_Toc29189"/>
      <w:bookmarkStart w:id="620" w:name="_Toc21854"/>
      <w:bookmarkStart w:id="621" w:name="_Toc168958011"/>
      <w:bookmarkStart w:id="622" w:name="_Toc19824"/>
      <w:bookmarkStart w:id="623" w:name="_Toc23540"/>
      <w:bookmarkStart w:id="624" w:name="_Toc18156"/>
      <w:r>
        <w:rPr>
          <w:rFonts w:eastAsia="SimSun" w:hint="eastAsia"/>
          <w:lang w:eastAsia="zh-CN"/>
        </w:rPr>
        <w:t>8</w:t>
      </w:r>
      <w:r>
        <w:t>.</w:t>
      </w:r>
      <w:r>
        <w:rPr>
          <w:rFonts w:eastAsia="SimSun" w:hint="eastAsia"/>
          <w:lang w:val="en-US" w:eastAsia="zh-CN"/>
        </w:rPr>
        <w:t>4</w:t>
      </w:r>
      <w:r>
        <w:t>.1</w:t>
      </w:r>
      <w:r>
        <w:rPr>
          <w:rFonts w:hint="eastAsia"/>
        </w:rPr>
        <w:tab/>
        <w:t>Description</w:t>
      </w:r>
      <w:bookmarkEnd w:id="618"/>
      <w:bookmarkEnd w:id="619"/>
      <w:bookmarkEnd w:id="620"/>
      <w:bookmarkEnd w:id="621"/>
      <w:bookmarkEnd w:id="622"/>
      <w:bookmarkEnd w:id="623"/>
      <w:bookmarkEnd w:id="624"/>
    </w:p>
    <w:p w14:paraId="487E6BA8" w14:textId="77777777" w:rsidR="009977B8" w:rsidRDefault="00000000">
      <w:pPr>
        <w:rPr>
          <w:rFonts w:eastAsia="SimSun"/>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r>
        <w:rPr>
          <w:rFonts w:eastAsia="SimSun" w:hint="eastAsia"/>
          <w:lang w:val="en-US" w:eastAsia="zh-CN"/>
        </w:rPr>
        <w:t>ing</w:t>
      </w:r>
      <w:r>
        <w:rPr>
          <w:rFonts w:hint="eastAsia"/>
        </w:rPr>
        <w:t xml:space="preserve"> data channel application to UE</w:t>
      </w:r>
      <w:r>
        <w:rPr>
          <w:rFonts w:eastAsia="SimSun" w:hint="eastAsia"/>
          <w:lang w:val="en-US" w:eastAsia="zh-CN"/>
        </w:rPr>
        <w:t>, i.e. the application layer should support to provide and control the capability to data channel application provider to set this indicator.</w:t>
      </w:r>
    </w:p>
    <w:p w14:paraId="34F4D802" w14:textId="77777777" w:rsidR="009977B8" w:rsidRDefault="00000000">
      <w:pPr>
        <w:rPr>
          <w:rFonts w:eastAsia="SimSun"/>
          <w:lang w:val="en-US" w:eastAsia="zh-CN"/>
        </w:rPr>
      </w:pPr>
      <w:r>
        <w:rPr>
          <w:rFonts w:eastAsia="SimSun" w:hint="eastAsia"/>
          <w:lang w:val="en-US" w:eastAsia="zh-CN"/>
        </w:rPr>
        <w:t>In this solution, the eMMTel Enabler Server provides APIs to the Controlling Application Server to manage the necessary information needed in eMMTel service, i.e. the DC Application Profile.</w:t>
      </w:r>
    </w:p>
    <w:p w14:paraId="300FA59C" w14:textId="77777777" w:rsidR="009977B8"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63512630" w14:textId="77777777" w:rsidR="009977B8" w:rsidRDefault="00000000">
      <w:pPr>
        <w:pStyle w:val="Heading3"/>
      </w:pPr>
      <w:bookmarkStart w:id="625" w:name="_Toc5921"/>
      <w:bookmarkStart w:id="626" w:name="_Toc31103"/>
      <w:bookmarkStart w:id="627" w:name="_Toc9977"/>
      <w:bookmarkStart w:id="628" w:name="_Toc168958012"/>
      <w:bookmarkStart w:id="629" w:name="_Toc11302"/>
      <w:bookmarkStart w:id="630" w:name="_Toc19392"/>
      <w:bookmarkStart w:id="631" w:name="_Toc3281"/>
      <w:r>
        <w:rPr>
          <w:rFonts w:eastAsia="SimSun" w:hint="eastAsia"/>
          <w:lang w:val="en-US" w:eastAsia="zh-CN"/>
        </w:rPr>
        <w:t>8</w:t>
      </w:r>
      <w:r>
        <w:t>.</w:t>
      </w:r>
      <w:r>
        <w:rPr>
          <w:rFonts w:eastAsia="SimSun" w:hint="eastAsia"/>
          <w:lang w:val="en-US" w:eastAsia="zh-CN"/>
        </w:rPr>
        <w:t>4</w:t>
      </w:r>
      <w:r>
        <w:t>.2</w:t>
      </w:r>
      <w:r>
        <w:tab/>
        <w:t>Procedures</w:t>
      </w:r>
      <w:bookmarkEnd w:id="625"/>
      <w:bookmarkEnd w:id="626"/>
      <w:bookmarkEnd w:id="627"/>
      <w:bookmarkEnd w:id="628"/>
      <w:bookmarkEnd w:id="629"/>
      <w:bookmarkEnd w:id="630"/>
      <w:bookmarkEnd w:id="631"/>
    </w:p>
    <w:p w14:paraId="3B32FB72" w14:textId="77777777" w:rsidR="009977B8" w:rsidRDefault="00000000">
      <w:pPr>
        <w:rPr>
          <w:rFonts w:eastAsia="SimSun"/>
          <w:lang w:val="en-US" w:eastAsia="zh-CN"/>
        </w:rPr>
      </w:pPr>
      <w:r>
        <w:rPr>
          <w:rFonts w:eastAsia="SimSun" w:hint="eastAsia"/>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eastAsia="SimSun" w:hint="eastAsia"/>
          <w:lang w:val="en-US" w:eastAsia="zh-CN"/>
        </w:rPr>
        <w:t>4</w:t>
      </w:r>
      <w:r>
        <w:rPr>
          <w:lang w:eastAsia="ko-KR"/>
        </w:rPr>
        <w:t>.</w:t>
      </w:r>
      <w:r>
        <w:rPr>
          <w:rFonts w:eastAsia="SimSun" w:hint="eastAsia"/>
          <w:lang w:val="en-US" w:eastAsia="zh-CN"/>
        </w:rPr>
        <w:t>2</w:t>
      </w:r>
      <w:r>
        <w:rPr>
          <w:lang w:eastAsia="ko-KR"/>
        </w:rPr>
        <w:t>-1.</w:t>
      </w:r>
    </w:p>
    <w:p w14:paraId="2DE50F7E" w14:textId="77777777" w:rsidR="009977B8" w:rsidRDefault="00000000">
      <w:r>
        <w:t>Pre-conditions:</w:t>
      </w:r>
    </w:p>
    <w:p w14:paraId="47902EC3" w14:textId="77777777" w:rsidR="009977B8" w:rsidRDefault="00000000">
      <w:pPr>
        <w:pStyle w:val="B1"/>
      </w:pPr>
      <w:r>
        <w:t>1</w:t>
      </w:r>
      <w:r>
        <w:rPr>
          <w:rFonts w:eastAsia="SimSun" w:hint="eastAsia"/>
          <w:lang w:val="en-US" w:eastAsia="zh-CN"/>
        </w:rPr>
        <w:t>)</w:t>
      </w:r>
      <w:r>
        <w:tab/>
        <w:t xml:space="preserve">The </w:t>
      </w:r>
      <w:r>
        <w:rPr>
          <w:rFonts w:eastAsia="SimSun" w:hint="eastAsia"/>
          <w:lang w:val="en-US" w:eastAsia="zh-CN"/>
        </w:rPr>
        <w:t>Controlling Application Server</w:t>
      </w:r>
      <w:r>
        <w:t xml:space="preserve"> has connected to the serving network successfully.</w:t>
      </w:r>
    </w:p>
    <w:p w14:paraId="015ECE74" w14:textId="77777777" w:rsidR="009977B8" w:rsidRDefault="00000000">
      <w:pPr>
        <w:pStyle w:val="B1"/>
      </w:pPr>
      <w:r>
        <w:rPr>
          <w:rFonts w:eastAsia="SimSun" w:hint="eastAsia"/>
          <w:lang w:val="en-US" w:eastAsia="zh-CN"/>
        </w:rPr>
        <w:t>2)</w:t>
      </w:r>
      <w:r>
        <w:t>.</w:t>
      </w:r>
      <w:r>
        <w:tab/>
        <w:t xml:space="preserve">Both the </w:t>
      </w:r>
      <w:r>
        <w:rPr>
          <w:rFonts w:eastAsia="SimSun" w:hint="eastAsia"/>
          <w:lang w:val="en-US" w:eastAsia="zh-CN"/>
        </w:rPr>
        <w:t>Controlling Application Server</w:t>
      </w:r>
      <w:r>
        <w:t xml:space="preserve">and </w:t>
      </w:r>
      <w:r>
        <w:rPr>
          <w:rFonts w:eastAsia="SimSun" w:hint="eastAsia"/>
          <w:lang w:val="en-US" w:eastAsia="zh-CN"/>
        </w:rPr>
        <w:t>eMMTel Enabler</w:t>
      </w:r>
      <w:r>
        <w:t xml:space="preserve"> Server have been configured with the necessary credentials to enable authenticating one another.</w:t>
      </w:r>
    </w:p>
    <w:p w14:paraId="2D22E2ED" w14:textId="77777777" w:rsidR="009977B8" w:rsidRDefault="00000000">
      <w:pPr>
        <w:pStyle w:val="TH"/>
        <w:rPr>
          <w:lang w:val="en-US" w:eastAsia="zh-CN"/>
        </w:rPr>
      </w:pPr>
      <w:r>
        <w:rPr>
          <w:lang w:val="en-US" w:eastAsia="zh-CN"/>
        </w:rPr>
        <w:object w:dxaOrig="5660" w:dyaOrig="2996" w14:anchorId="4E285FDE">
          <v:shape id="_x0000_i1040" type="#_x0000_t75" style="width:283pt;height:149.8pt" o:ole="">
            <v:imagedata r:id="rId38" o:title=""/>
            <o:lock v:ext="edit" aspectratio="f"/>
          </v:shape>
          <o:OLEObject Type="Embed" ProgID="Visio.Drawing.11" ShapeID="_x0000_i1040" DrawAspect="Content" ObjectID="_1786272807" r:id="rId39"/>
        </w:object>
      </w:r>
    </w:p>
    <w:p w14:paraId="2E686D13" w14:textId="77777777" w:rsidR="009977B8" w:rsidRDefault="00000000">
      <w:pPr>
        <w:pStyle w:val="TF"/>
        <w:rPr>
          <w:rFonts w:eastAsia="SimSun"/>
          <w:lang w:val="en-US" w:eastAsia="zh-CN"/>
        </w:rPr>
      </w:pPr>
      <w:r>
        <w:t>Figure 8.</w:t>
      </w:r>
      <w:r>
        <w:rPr>
          <w:rFonts w:eastAsia="SimSun" w:hint="eastAsia"/>
          <w:lang w:val="en-US" w:eastAsia="zh-CN"/>
        </w:rPr>
        <w:t>4</w:t>
      </w:r>
      <w:r>
        <w:t>.</w:t>
      </w:r>
      <w:r>
        <w:rPr>
          <w:rFonts w:eastAsia="SimSun" w:hint="eastAsia"/>
          <w:lang w:val="en-US" w:eastAsia="zh-CN"/>
        </w:rPr>
        <w:t>2</w:t>
      </w:r>
      <w:r>
        <w:t xml:space="preserve">-1: </w:t>
      </w:r>
      <w:r>
        <w:rPr>
          <w:rFonts w:eastAsia="SimSun" w:hint="eastAsia"/>
          <w:lang w:val="en-US" w:eastAsia="zh-CN"/>
        </w:rPr>
        <w:t>configuration of DC application profile</w:t>
      </w:r>
      <w:r>
        <w:t xml:space="preserve"> </w:t>
      </w:r>
    </w:p>
    <w:p w14:paraId="772D421C" w14:textId="77777777" w:rsidR="009977B8"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14:paraId="1E4E2A51" w14:textId="77777777" w:rsidR="009977B8"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W w:w="8640" w:type="dxa"/>
        <w:jc w:val="center"/>
        <w:tblLayout w:type="fixed"/>
        <w:tblLook w:val="04A0" w:firstRow="1" w:lastRow="0" w:firstColumn="1" w:lastColumn="0" w:noHBand="0" w:noVBand="1"/>
      </w:tblPr>
      <w:tblGrid>
        <w:gridCol w:w="2880"/>
        <w:gridCol w:w="1440"/>
        <w:gridCol w:w="4320"/>
      </w:tblGrid>
      <w:tr w:rsidR="009977B8" w14:paraId="19602E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BA2424"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B095430"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FB0D9" w14:textId="77777777" w:rsidR="009977B8" w:rsidRDefault="00000000">
            <w:pPr>
              <w:pStyle w:val="TAH"/>
            </w:pPr>
            <w:r>
              <w:t>Description</w:t>
            </w:r>
          </w:p>
        </w:tc>
      </w:tr>
      <w:tr w:rsidR="009977B8" w14:paraId="2F3B3E5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9E8A583" w14:textId="77777777" w:rsidR="009977B8"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0D2244B8"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30E2C" w14:textId="77777777" w:rsidR="009977B8" w:rsidRDefault="00000000">
            <w:pPr>
              <w:pStyle w:val="TAL"/>
            </w:pPr>
            <w:r>
              <w:rPr>
                <w:lang w:eastAsia="zh-CN"/>
              </w:rPr>
              <w:t>The identity of the</w:t>
            </w:r>
            <w:r>
              <w:t xml:space="preserve"> </w:t>
            </w:r>
            <w:r>
              <w:rPr>
                <w:rFonts w:hint="eastAsia"/>
              </w:rPr>
              <w:t xml:space="preserve">DC Application provider </w:t>
            </w:r>
          </w:p>
          <w:p w14:paraId="4E33AB30" w14:textId="77777777" w:rsidR="009977B8" w:rsidRDefault="00000000">
            <w:pPr>
              <w:pStyle w:val="TAL"/>
            </w:pPr>
            <w:r>
              <w:rPr>
                <w:rFonts w:hint="eastAsia"/>
              </w:rPr>
              <w:t>(VAL service provider)</w:t>
            </w:r>
            <w:r>
              <w:t xml:space="preserve"> performing the request.</w:t>
            </w:r>
          </w:p>
        </w:tc>
      </w:tr>
      <w:tr w:rsidR="009977B8" w14:paraId="0265DA8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0ED414CF" w14:textId="77777777" w:rsidR="009977B8"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792F0451" w14:textId="77777777" w:rsidR="009977B8"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57D55" w14:textId="77777777" w:rsidR="009977B8"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9977B8" w14:paraId="5E4E4D3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7E47AA" w14:textId="77777777" w:rsidR="009977B8" w:rsidRDefault="00000000">
            <w:pPr>
              <w:pStyle w:val="TAL"/>
              <w:rPr>
                <w:rFonts w:eastAsia="SimSun"/>
                <w:lang w:val="en-US" w:eastAsia="zh-CN"/>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3F900294"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FACA1" w14:textId="77777777" w:rsidR="009977B8"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9977B8" w14:paraId="48AFB5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F42D2F" w14:textId="77777777" w:rsidR="009977B8" w:rsidRDefault="00000000">
            <w:pPr>
              <w:pStyle w:val="TAL"/>
              <w:rPr>
                <w:lang w:val="en-US" w:eastAsia="zh-CN"/>
              </w:rPr>
            </w:pPr>
            <w:r>
              <w:rPr>
                <w:rFonts w:hint="eastAsia"/>
                <w:lang w:val="en-US" w:eastAsia="zh-CN"/>
              </w:rPr>
              <w:t>Data Channel Application list</w:t>
            </w:r>
          </w:p>
        </w:tc>
        <w:tc>
          <w:tcPr>
            <w:tcW w:w="1440" w:type="dxa"/>
            <w:tcBorders>
              <w:top w:val="single" w:sz="4" w:space="0" w:color="000000"/>
              <w:left w:val="single" w:sz="4" w:space="0" w:color="000000"/>
              <w:bottom w:val="single" w:sz="4" w:space="0" w:color="000000"/>
            </w:tcBorders>
            <w:shd w:val="clear" w:color="auto" w:fill="auto"/>
          </w:tcPr>
          <w:p w14:paraId="3E7662DA"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B2BEC" w14:textId="77777777" w:rsidR="009977B8" w:rsidRDefault="00000000">
            <w:pPr>
              <w:pStyle w:val="TAL"/>
              <w:rPr>
                <w:rFonts w:eastAsia="SimSun"/>
                <w:lang w:val="en-US" w:eastAsia="zh-CN"/>
              </w:rPr>
            </w:pPr>
            <w:r>
              <w:rPr>
                <w:rFonts w:hint="eastAsia"/>
                <w:lang w:val="en-US" w:eastAsia="zh-CN"/>
              </w:rPr>
              <w:t xml:space="preserve">A list of </w:t>
            </w:r>
            <w:r>
              <w:rPr>
                <w:rFonts w:hint="eastAsia"/>
              </w:rPr>
              <w:t xml:space="preserve"> DC application profile</w:t>
            </w:r>
            <w:r>
              <w:rPr>
                <w:rFonts w:eastAsia="SimSun" w:hint="eastAsia"/>
                <w:lang w:val="en-US" w:eastAsia="zh-CN"/>
              </w:rPr>
              <w:t>s</w:t>
            </w:r>
            <w:r>
              <w:rPr>
                <w:rFonts w:hint="eastAsia"/>
                <w:lang w:val="en-US" w:eastAsia="zh-CN"/>
              </w:rPr>
              <w:t xml:space="preserve"> configured in this request.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4D90D7B2" w14:textId="77777777" w:rsidR="009977B8" w:rsidRDefault="00000000">
            <w:pPr>
              <w:pStyle w:val="TAL"/>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2</w:t>
            </w:r>
            <w:r>
              <w:rPr>
                <w:rFonts w:hint="eastAsia"/>
                <w:lang w:val="en-US" w:eastAsia="zh-CN"/>
              </w:rPr>
              <w:t>.</w:t>
            </w:r>
          </w:p>
        </w:tc>
      </w:tr>
    </w:tbl>
    <w:p w14:paraId="17C4C1A8" w14:textId="77777777" w:rsidR="009977B8" w:rsidRDefault="009977B8">
      <w:pPr>
        <w:rPr>
          <w:lang w:val="en-US" w:eastAsia="zh-CN"/>
        </w:rPr>
      </w:pPr>
    </w:p>
    <w:p w14:paraId="7245F783" w14:textId="77777777" w:rsidR="009977B8"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9977B8" w14:paraId="000125A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354040"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2EE7AD7"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B6EA9" w14:textId="77777777" w:rsidR="009977B8" w:rsidRDefault="00000000">
            <w:pPr>
              <w:pStyle w:val="TAH"/>
            </w:pPr>
            <w:r>
              <w:t>Description</w:t>
            </w:r>
          </w:p>
        </w:tc>
      </w:tr>
      <w:tr w:rsidR="009977B8" w14:paraId="121DEAA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0D8255" w14:textId="77777777" w:rsidR="009977B8"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6C4DBF7C"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E01E" w14:textId="77777777" w:rsidR="009977B8" w:rsidRDefault="00000000">
            <w:pPr>
              <w:pStyle w:val="TAL"/>
              <w:rPr>
                <w:lang w:val="en-US" w:eastAsia="zh-CN"/>
              </w:rPr>
            </w:pPr>
            <w:r>
              <w:rPr>
                <w:rFonts w:hint="eastAsia"/>
                <w:lang w:val="en-US" w:eastAsia="zh-CN"/>
              </w:rPr>
              <w:t>Identifier of the Data Channel Application</w:t>
            </w:r>
          </w:p>
        </w:tc>
      </w:tr>
      <w:tr w:rsidR="009977B8" w14:paraId="4FC8C7F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BF6647" w14:textId="77777777" w:rsidR="009977B8"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69C37D52" w14:textId="77777777" w:rsidR="009977B8"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B903A" w14:textId="77777777" w:rsidR="009977B8" w:rsidRDefault="00000000">
            <w:pPr>
              <w:pStyle w:val="TAL"/>
              <w:rPr>
                <w:rFonts w:eastAsia="SimSun"/>
                <w:lang w:val="en-US" w:eastAsia="zh-CN"/>
              </w:rPr>
            </w:pPr>
            <w:r>
              <w:rPr>
                <w:rFonts w:hint="eastAsia"/>
                <w:lang w:val="en-US" w:eastAsia="zh-CN"/>
              </w:rPr>
              <w:t>Name of the Data Channel Application</w:t>
            </w:r>
          </w:p>
        </w:tc>
      </w:tr>
      <w:tr w:rsidR="009977B8" w14:paraId="300DED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ABAF09" w14:textId="77777777" w:rsidR="009977B8" w:rsidRDefault="00000000">
            <w:pPr>
              <w:pStyle w:val="TAL"/>
              <w:rPr>
                <w:lang w:val="en-US" w:eastAsia="zh-CN"/>
              </w:rPr>
            </w:pPr>
            <w:r>
              <w:rPr>
                <w:lang w:val="en-US" w:eastAsia="zh-CN"/>
              </w:rPr>
              <w:t>Service Type</w:t>
            </w:r>
          </w:p>
        </w:tc>
        <w:tc>
          <w:tcPr>
            <w:tcW w:w="1440" w:type="dxa"/>
            <w:tcBorders>
              <w:top w:val="single" w:sz="4" w:space="0" w:color="000000"/>
              <w:left w:val="single" w:sz="4" w:space="0" w:color="000000"/>
              <w:bottom w:val="single" w:sz="4" w:space="0" w:color="000000"/>
            </w:tcBorders>
            <w:shd w:val="clear" w:color="auto" w:fill="auto"/>
          </w:tcPr>
          <w:p w14:paraId="2966CC7B"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F46D9" w14:textId="77777777" w:rsidR="009977B8" w:rsidRDefault="00000000">
            <w:pPr>
              <w:pStyle w:val="TAL"/>
              <w:rPr>
                <w:lang w:val="en-US" w:eastAsia="zh-CN"/>
              </w:rPr>
            </w:pPr>
            <w:r>
              <w:rPr>
                <w:lang w:val="en-US" w:eastAsia="zh-CN"/>
              </w:rPr>
              <w:t>Service type of the Data Channel Application, used to help the user understand the type of services provided by the application</w:t>
            </w:r>
          </w:p>
        </w:tc>
      </w:tr>
      <w:tr w:rsidR="009977B8" w14:paraId="5242EE2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5F9B62" w14:textId="77777777" w:rsidR="009977B8"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6BD8D1EB"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A23F9" w14:textId="77777777" w:rsidR="009977B8" w:rsidRDefault="00000000">
            <w:pPr>
              <w:pStyle w:val="TAL"/>
              <w:rPr>
                <w:rFonts w:eastAsia="SimSun"/>
                <w:lang w:val="en-US" w:eastAsia="zh-CN"/>
              </w:rPr>
            </w:pPr>
            <w:r>
              <w:rPr>
                <w:rFonts w:hint="eastAsia"/>
                <w:lang w:val="en-US" w:eastAsia="zh-CN"/>
              </w:rPr>
              <w:t>Icon of the Data Channel Application</w:t>
            </w:r>
          </w:p>
        </w:tc>
      </w:tr>
      <w:tr w:rsidR="009977B8" w14:paraId="091E0A8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B85C1C" w14:textId="77777777" w:rsidR="009977B8"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77B2929B"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F4F01" w14:textId="77777777" w:rsidR="009977B8"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1876953C" w14:textId="77777777" w:rsidR="009977B8" w:rsidRDefault="00000000">
            <w:pPr>
              <w:pStyle w:val="TAL"/>
              <w:numPr>
                <w:ilvl w:val="255"/>
                <w:numId w:val="0"/>
              </w:numPr>
              <w:rPr>
                <w:lang w:val="en-US" w:eastAsia="zh-CN"/>
              </w:rPr>
            </w:pPr>
            <w:r>
              <w:rPr>
                <w:rFonts w:hint="eastAsia"/>
                <w:lang w:val="en-US" w:eastAsia="zh-CN"/>
              </w:rPr>
              <w:t>a) Precall only: the Data Channel Application is allowed to be used before the eMMTel call session is established, i.e. after the 18x response is sent/received and before the 200 OK of the initial SIP INVITE request is sent/received.</w:t>
            </w:r>
          </w:p>
          <w:p w14:paraId="1847D74C" w14:textId="77777777" w:rsidR="009977B8" w:rsidRDefault="00000000">
            <w:pPr>
              <w:pStyle w:val="TAL"/>
              <w:numPr>
                <w:ilvl w:val="255"/>
                <w:numId w:val="0"/>
              </w:numPr>
              <w:rPr>
                <w:lang w:val="en-US" w:eastAsia="zh-CN"/>
              </w:rPr>
            </w:pPr>
            <w:r>
              <w:rPr>
                <w:rFonts w:hint="eastAsia"/>
                <w:lang w:val="en-US" w:eastAsia="zh-CN"/>
              </w:rPr>
              <w:t>b) Incall only: the Data Channel Application is allowed to be used after the eMMTel call session is established, i.e. after the 200 OK of the initial SIP INVITE request is sent/received.</w:t>
            </w:r>
          </w:p>
          <w:p w14:paraId="171B3071" w14:textId="77777777" w:rsidR="009977B8" w:rsidRDefault="00000000">
            <w:pPr>
              <w:pStyle w:val="TAL"/>
              <w:numPr>
                <w:ilvl w:val="255"/>
                <w:numId w:val="0"/>
              </w:numPr>
              <w:rPr>
                <w:rFonts w:eastAsia="SimSun"/>
                <w:lang w:val="en-US" w:eastAsia="zh-CN"/>
              </w:rPr>
            </w:pPr>
            <w:r>
              <w:rPr>
                <w:rFonts w:hint="eastAsia"/>
                <w:lang w:val="en-US" w:eastAsia="zh-CN"/>
              </w:rPr>
              <w:t xml:space="preserve">c) Precall+Incall: the Data Channel Application is allowed to be used during the entire Precall and incall. </w:t>
            </w:r>
          </w:p>
        </w:tc>
      </w:tr>
      <w:tr w:rsidR="009977B8" w14:paraId="227BBB6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86048D" w14:textId="77777777" w:rsidR="009977B8" w:rsidRDefault="00000000">
            <w:pPr>
              <w:pStyle w:val="TAL"/>
              <w:rPr>
                <w:lang w:eastAsia="zh-CN"/>
              </w:rPr>
            </w:pPr>
            <w:r>
              <w:rPr>
                <w:rFonts w:eastAsia="SimSun"/>
                <w:lang w:eastAsia="zh-CN"/>
              </w:rPr>
              <w:t>A</w:t>
            </w:r>
            <w:r>
              <w:t>utoload</w:t>
            </w:r>
            <w:r>
              <w:rPr>
                <w:lang w:eastAsia="zh-CN"/>
              </w:rPr>
              <w:t xml:space="preserve"> (see NOTE</w:t>
            </w:r>
            <w:r>
              <w:rPr>
                <w:rFonts w:hint="eastAsia"/>
                <w:lang w:val="en-US" w:eastAsia="zh-CN"/>
              </w:rPr>
              <w:t xml:space="preserve"> 1</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10698192"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C8A8B" w14:textId="77777777" w:rsidR="009977B8"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9977B8" w14:paraId="24B706B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D248FE" w14:textId="77777777" w:rsidR="009977B8" w:rsidRDefault="00000000">
            <w:pPr>
              <w:pStyle w:val="TAL"/>
              <w:rPr>
                <w:lang w:eastAsia="zh-CN"/>
              </w:rPr>
            </w:pPr>
            <w:r>
              <w:rPr>
                <w:lang w:eastAsia="zh-CN"/>
              </w:rPr>
              <w:t>Autolaunch (see NOTE</w:t>
            </w:r>
            <w:r>
              <w:rPr>
                <w:rFonts w:hint="eastAsia"/>
                <w:lang w:val="en-US" w:eastAsia="zh-CN"/>
              </w:rPr>
              <w:t xml:space="preserve"> 1</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14736E7"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14DB" w14:textId="77777777" w:rsidR="009977B8"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9977B8" w14:paraId="71256EB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88E582" w14:textId="77777777" w:rsidR="009977B8" w:rsidRDefault="00000000">
            <w:pPr>
              <w:pStyle w:val="TAL"/>
              <w:rPr>
                <w:lang w:eastAsia="zh-CN"/>
              </w:rPr>
            </w:pPr>
            <w:r>
              <w:rPr>
                <w:lang w:eastAsia="zh-CN"/>
              </w:rPr>
              <w:t>If Work Without Peeer DC</w:t>
            </w:r>
          </w:p>
        </w:tc>
        <w:tc>
          <w:tcPr>
            <w:tcW w:w="1440" w:type="dxa"/>
            <w:tcBorders>
              <w:top w:val="single" w:sz="4" w:space="0" w:color="000000"/>
              <w:left w:val="single" w:sz="4" w:space="0" w:color="000000"/>
              <w:bottom w:val="single" w:sz="4" w:space="0" w:color="000000"/>
            </w:tcBorders>
            <w:shd w:val="clear" w:color="auto" w:fill="auto"/>
          </w:tcPr>
          <w:p w14:paraId="4AD975F5"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F07A8" w14:textId="77777777" w:rsidR="009977B8"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9977B8" w14:paraId="253D2B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15C656" w14:textId="77777777" w:rsidR="009977B8"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1266B952"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03DBC" w14:textId="77777777" w:rsidR="009977B8" w:rsidRDefault="00000000">
            <w:pPr>
              <w:pStyle w:val="TAL"/>
              <w:rPr>
                <w:rFonts w:eastAsia="SimSun"/>
                <w:lang w:val="en-US" w:eastAsia="zh-CN"/>
              </w:rPr>
            </w:pPr>
            <w:r>
              <w:rPr>
                <w:rFonts w:eastAsia="SimSun" w:hint="eastAsia"/>
                <w:lang w:val="en-US" w:eastAsia="zh-CN"/>
              </w:rPr>
              <w:t>Indicates supported media type required for this Data Channel Application. The values of this IE include:</w:t>
            </w:r>
          </w:p>
          <w:p w14:paraId="7AACF896" w14:textId="77777777" w:rsidR="009977B8" w:rsidRDefault="00000000">
            <w:pPr>
              <w:pStyle w:val="TAL"/>
              <w:numPr>
                <w:ilvl w:val="255"/>
                <w:numId w:val="0"/>
              </w:numPr>
              <w:rPr>
                <w:rFonts w:eastAsia="SimSun"/>
                <w:lang w:val="en-US" w:eastAsia="zh-CN"/>
              </w:rPr>
            </w:pPr>
            <w:r>
              <w:rPr>
                <w:rFonts w:eastAsia="SimSun" w:hint="eastAsia"/>
                <w:lang w:val="en-US" w:eastAsia="zh-CN"/>
              </w:rPr>
              <w:t>d) Voice call only: this Data Channel Application can be used if and only if the corresponding call is a voice call.</w:t>
            </w:r>
          </w:p>
          <w:p w14:paraId="58C98189" w14:textId="77777777" w:rsidR="009977B8" w:rsidRDefault="00000000">
            <w:pPr>
              <w:pStyle w:val="TAL"/>
              <w:numPr>
                <w:ilvl w:val="255"/>
                <w:numId w:val="0"/>
              </w:numPr>
              <w:rPr>
                <w:rFonts w:eastAsia="SimSun"/>
                <w:lang w:val="en-US" w:eastAsia="zh-CN"/>
              </w:rPr>
            </w:pPr>
            <w:r>
              <w:rPr>
                <w:rFonts w:eastAsia="SimSun" w:hint="eastAsia"/>
                <w:lang w:val="en-US" w:eastAsia="zh-CN"/>
              </w:rPr>
              <w:t>e) Video call only: this Data Channel Application can be used if and only if the corresponding call is a video call.</w:t>
            </w:r>
          </w:p>
          <w:p w14:paraId="457B461A" w14:textId="77777777" w:rsidR="009977B8" w:rsidRDefault="00000000">
            <w:pPr>
              <w:pStyle w:val="TAL"/>
              <w:numPr>
                <w:ilvl w:val="255"/>
                <w:numId w:val="0"/>
              </w:numPr>
              <w:rPr>
                <w:lang w:val="en-US" w:eastAsia="zh-CN"/>
              </w:rPr>
            </w:pPr>
            <w:r>
              <w:rPr>
                <w:rFonts w:eastAsia="SimSun" w:hint="eastAsia"/>
                <w:lang w:val="en-US" w:eastAsia="zh-CN"/>
              </w:rPr>
              <w:t>f) Voice and video call: this Data Channel Application can be used in both voice call and video call.</w:t>
            </w:r>
          </w:p>
        </w:tc>
      </w:tr>
      <w:tr w:rsidR="009977B8" w14:paraId="317E008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B73E6D" w14:textId="77777777" w:rsidR="009977B8"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2EE2A8ED"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750F5" w14:textId="77777777" w:rsidR="009977B8" w:rsidRDefault="00000000">
            <w:pPr>
              <w:keepNext/>
              <w:keepLines/>
              <w:numPr>
                <w:ilvl w:val="255"/>
                <w:numId w:val="0"/>
              </w:numPr>
              <w:spacing w:after="0"/>
              <w:rPr>
                <w:rFonts w:ascii="Arial" w:eastAsia="SimSun" w:hAnsi="Arial"/>
                <w:sz w:val="18"/>
                <w:lang w:val="en-US" w:eastAsia="zh-CN"/>
              </w:rPr>
            </w:pPr>
            <w:r>
              <w:rPr>
                <w:rFonts w:eastAsia="SimSun" w:hint="eastAsia"/>
                <w:lang w:val="en-US" w:eastAsia="zh-CN"/>
              </w:rPr>
              <w:t xml:space="preserve">Indicates whether this Data Channel Application can be used if </w:t>
            </w:r>
            <w:r>
              <w:rPr>
                <w:rFonts w:eastAsia="SimSun"/>
                <w:lang w:val="en-US" w:eastAsia="zh-CN"/>
              </w:rPr>
              <w:t>under this condition, e.g. the application cannot be used beyond a certain area.</w:t>
            </w:r>
            <w:r>
              <w:rPr>
                <w:rFonts w:eastAsia="SimSun" w:hint="eastAsia"/>
                <w:lang w:val="en-US" w:eastAsia="zh-CN"/>
              </w:rPr>
              <w:t xml:space="preserve"> </w:t>
            </w:r>
            <w:r>
              <w:rPr>
                <w:rFonts w:ascii="Arial" w:eastAsia="SimSun" w:hAnsi="Arial"/>
                <w:sz w:val="18"/>
                <w:lang w:val="en-US" w:eastAsia="zh-CN"/>
              </w:rPr>
              <w:t xml:space="preserve"> </w:t>
            </w:r>
            <w:r>
              <w:rPr>
                <w:rFonts w:ascii="Arial" w:eastAsia="SimSun" w:hAnsi="Arial" w:hint="eastAsia"/>
                <w:sz w:val="18"/>
                <w:lang w:val="en-US" w:eastAsia="zh-CN"/>
              </w:rPr>
              <w:t>The values of this IE include but not limited:</w:t>
            </w:r>
          </w:p>
          <w:p w14:paraId="24699E13" w14:textId="77777777" w:rsidR="009977B8" w:rsidRDefault="00000000">
            <w:pPr>
              <w:keepNext/>
              <w:keepLines/>
              <w:numPr>
                <w:ilvl w:val="0"/>
                <w:numId w:val="15"/>
              </w:numPr>
              <w:spacing w:after="0"/>
              <w:rPr>
                <w:rFonts w:ascii="Arial" w:eastAsia="SimSun" w:hAnsi="Arial"/>
                <w:sz w:val="18"/>
                <w:lang w:val="en-US" w:eastAsia="zh-CN"/>
              </w:rPr>
            </w:pPr>
            <w:r>
              <w:rPr>
                <w:rFonts w:ascii="Arial" w:eastAsia="SimSun" w:hAnsi="Arial" w:hint="eastAsia"/>
                <w:sz w:val="18"/>
                <w:lang w:val="en-US" w:eastAsia="zh-CN"/>
              </w:rPr>
              <w:t>Service area: the application is allowed to be used in a certain area.</w:t>
            </w:r>
          </w:p>
          <w:p w14:paraId="02E1F4EE" w14:textId="77777777" w:rsidR="009977B8" w:rsidRDefault="00000000">
            <w:pPr>
              <w:pStyle w:val="TAL"/>
              <w:numPr>
                <w:ilvl w:val="255"/>
                <w:numId w:val="0"/>
              </w:numPr>
              <w:rPr>
                <w:lang w:val="en-US" w:eastAsia="zh-CN"/>
              </w:rPr>
            </w:pPr>
            <w:r>
              <w:rPr>
                <w:rFonts w:eastAsia="SimSun" w:hint="eastAsia"/>
                <w:lang w:val="en-US" w:eastAsia="zh-CN"/>
              </w:rPr>
              <w:t>Time period: the application is allowed to be used for a certain period of time.</w:t>
            </w:r>
          </w:p>
        </w:tc>
      </w:tr>
      <w:tr w:rsidR="009977B8" w14:paraId="317C740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E68852" w14:textId="77777777" w:rsidR="009977B8"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2C087D65"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BF49BB" w14:textId="77777777" w:rsidR="009977B8"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9977B8" w14:paraId="6759DD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7D3739" w14:textId="77777777" w:rsidR="009977B8" w:rsidRDefault="00000000">
            <w:pPr>
              <w:pStyle w:val="TAL"/>
            </w:pPr>
            <w:r>
              <w:rPr>
                <w:rFonts w:hint="eastAsia"/>
                <w:lang w:eastAsia="zh-CN"/>
              </w:rPr>
              <w:t>Pe</w:t>
            </w:r>
            <w:r>
              <w:t>rsonalDataCollection (see NOTE 2)</w:t>
            </w:r>
          </w:p>
        </w:tc>
        <w:tc>
          <w:tcPr>
            <w:tcW w:w="1440" w:type="dxa"/>
            <w:tcBorders>
              <w:top w:val="single" w:sz="4" w:space="0" w:color="000000"/>
              <w:left w:val="single" w:sz="4" w:space="0" w:color="000000"/>
              <w:bottom w:val="single" w:sz="4" w:space="0" w:color="000000"/>
            </w:tcBorders>
            <w:shd w:val="clear" w:color="auto" w:fill="auto"/>
          </w:tcPr>
          <w:p w14:paraId="74BC3C07"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7CCD4" w14:textId="77777777" w:rsidR="009977B8" w:rsidRDefault="00000000">
            <w:pPr>
              <w:pStyle w:val="TAL"/>
              <w:rPr>
                <w:rFonts w:eastAsia="SimSun"/>
                <w:lang w:val="en-US" w:eastAsia="zh-CN"/>
              </w:rPr>
            </w:pPr>
            <w:r>
              <w:rPr>
                <w:rFonts w:eastAsia="SimSun"/>
                <w:lang w:val="en-US" w:eastAsia="zh-CN"/>
              </w:rPr>
              <w:t>Indicates whether this Data Channel Application will collect the user personal data.</w:t>
            </w:r>
          </w:p>
        </w:tc>
      </w:tr>
      <w:tr w:rsidR="009977B8" w14:paraId="727C63A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97F94B" w14:textId="77777777" w:rsidR="009977B8" w:rsidRDefault="00000000">
            <w:pPr>
              <w:pStyle w:val="TAL"/>
              <w:rPr>
                <w:lang w:eastAsia="zh-CN"/>
              </w:rPr>
            </w:pPr>
            <w:r>
              <w:rPr>
                <w:rFonts w:eastAsia="SimSun"/>
                <w:lang w:val="en-US" w:eastAsia="zh-CN"/>
              </w:rPr>
              <w:t>PersonalDataCollectionInfoURL (see NOTE 2)</w:t>
            </w:r>
          </w:p>
        </w:tc>
        <w:tc>
          <w:tcPr>
            <w:tcW w:w="1440" w:type="dxa"/>
            <w:tcBorders>
              <w:top w:val="single" w:sz="4" w:space="0" w:color="000000"/>
              <w:left w:val="single" w:sz="4" w:space="0" w:color="000000"/>
              <w:bottom w:val="single" w:sz="4" w:space="0" w:color="000000"/>
            </w:tcBorders>
            <w:shd w:val="clear" w:color="auto" w:fill="auto"/>
          </w:tcPr>
          <w:p w14:paraId="4A43BEF6"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1C201" w14:textId="77777777" w:rsidR="009977B8" w:rsidRDefault="00000000">
            <w:pPr>
              <w:pStyle w:val="TAL"/>
              <w:rPr>
                <w:rFonts w:eastAsia="SimSun"/>
                <w:lang w:val="en-US" w:eastAsia="zh-CN"/>
              </w:rPr>
            </w:pPr>
            <w:r>
              <w:rPr>
                <w:rFonts w:eastAsia="SimSun"/>
                <w:lang w:val="en-US" w:eastAsia="zh-CN"/>
              </w:rPr>
              <w:t>URL to retrieve the description of the purpose of mandatory and optional personal data to be collected (along with related consent opt-in/opt-out procedures), their processing their protection etc.</w:t>
            </w:r>
          </w:p>
        </w:tc>
      </w:tr>
      <w:tr w:rsidR="009977B8" w14:paraId="1A38D17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07B57E" w14:textId="77777777" w:rsidR="009977B8" w:rsidRDefault="00000000">
            <w:pPr>
              <w:pStyle w:val="TAN"/>
              <w:rPr>
                <w:lang w:val="en-US" w:eastAsia="zh-CN"/>
              </w:rPr>
            </w:pPr>
            <w:r>
              <w:t>NOTE</w:t>
            </w:r>
            <w:r>
              <w:rPr>
                <w:rFonts w:eastAsia="SimSun" w:hint="eastAsia"/>
                <w:lang w:val="en-US" w:eastAsia="zh-CN"/>
              </w:rPr>
              <w:t xml:space="preserve"> 1</w:t>
            </w:r>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eastAsia="SimSun" w:hint="eastAsia"/>
                <w:lang w:val="en-US" w:eastAsia="zh-CN"/>
              </w:rPr>
              <w:t xml:space="preserve"> </w:t>
            </w:r>
            <w:r>
              <w:rPr>
                <w:rFonts w:eastAsia="SimSun"/>
                <w:lang w:val="en-US" w:eastAsia="zh-CN"/>
              </w:rPr>
              <w:t>It</w:t>
            </w:r>
            <w:r>
              <w:rPr>
                <w:lang w:val="en-US" w:eastAsia="zh-CN"/>
              </w:rPr>
              <w:t xml:space="preserve"> also can be used in conjunction with condition fields.</w:t>
            </w:r>
          </w:p>
          <w:p w14:paraId="27CA62B0" w14:textId="77777777" w:rsidR="009977B8" w:rsidRDefault="00000000">
            <w:pPr>
              <w:pStyle w:val="TAN"/>
              <w:rPr>
                <w:lang w:val="en-US" w:eastAsia="zh-CN"/>
              </w:rPr>
            </w:pPr>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p>
        </w:tc>
      </w:tr>
    </w:tbl>
    <w:p w14:paraId="10C82EFA" w14:textId="77777777" w:rsidR="009977B8" w:rsidRDefault="009977B8">
      <w:pPr>
        <w:rPr>
          <w:lang w:val="en-US" w:eastAsia="zh-CN"/>
        </w:rPr>
      </w:pPr>
    </w:p>
    <w:p w14:paraId="6ABEEC82" w14:textId="77777777" w:rsidR="009977B8" w:rsidRDefault="00000000">
      <w:pPr>
        <w:pStyle w:val="B1"/>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eastAsia="SimSun" w:hint="eastAsia"/>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14:paraId="39842034" w14:textId="77777777" w:rsidR="009977B8" w:rsidRDefault="00000000">
      <w:pPr>
        <w:pStyle w:val="B1"/>
        <w:rPr>
          <w:lang w:val="en-US" w:eastAsia="zh-CN"/>
        </w:rPr>
      </w:pPr>
      <w:r>
        <w:rPr>
          <w:rFonts w:hint="eastAsia"/>
          <w:lang w:val="en-US" w:eastAsia="zh-CN"/>
        </w:rPr>
        <w:t>3.</w:t>
      </w:r>
      <w:r>
        <w:rPr>
          <w:rFonts w:hint="eastAsia"/>
          <w:lang w:val="en-US" w:eastAsia="zh-CN"/>
        </w:rPr>
        <w:tab/>
        <w:t>The eMMTel Enabler</w:t>
      </w:r>
      <w:r>
        <w:rPr>
          <w:lang w:eastAsia="zh-CN"/>
        </w:rPr>
        <w:t xml:space="preserve"> Server</w:t>
      </w:r>
      <w:r>
        <w:rPr>
          <w:rFonts w:hint="eastAsia"/>
          <w:lang w:val="en-US" w:eastAsia="zh-CN"/>
        </w:rPr>
        <w:t xml:space="preserve"> sends a DC Application Profile configuration response to the </w:t>
      </w:r>
      <w:r>
        <w:rPr>
          <w:rFonts w:eastAsia="SimSun" w:hint="eastAsia"/>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14:paraId="1CD430BA" w14:textId="77777777" w:rsidR="009977B8"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W w:w="8640" w:type="dxa"/>
        <w:jc w:val="center"/>
        <w:tblLayout w:type="fixed"/>
        <w:tblLook w:val="04A0" w:firstRow="1" w:lastRow="0" w:firstColumn="1" w:lastColumn="0" w:noHBand="0" w:noVBand="1"/>
      </w:tblPr>
      <w:tblGrid>
        <w:gridCol w:w="2880"/>
        <w:gridCol w:w="1440"/>
        <w:gridCol w:w="4320"/>
      </w:tblGrid>
      <w:tr w:rsidR="009977B8" w14:paraId="246708D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35E0E23"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A5121E5"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8E051D" w14:textId="77777777" w:rsidR="009977B8" w:rsidRDefault="00000000">
            <w:pPr>
              <w:pStyle w:val="TAH"/>
            </w:pPr>
            <w:r>
              <w:t>Description</w:t>
            </w:r>
          </w:p>
        </w:tc>
      </w:tr>
      <w:tr w:rsidR="009977B8" w14:paraId="4AA71A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CB221C" w14:textId="77777777" w:rsidR="009977B8" w:rsidRDefault="00000000">
            <w:pPr>
              <w:pStyle w:val="TAL"/>
              <w:rPr>
                <w:lang w:val="en-US"/>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4EE84544" w14:textId="77777777" w:rsidR="009977B8"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62B47" w14:textId="77777777" w:rsidR="009977B8"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9977B8" w14:paraId="65394941"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079DA90E" w14:textId="77777777" w:rsidR="009977B8" w:rsidRDefault="00000000">
            <w:pPr>
              <w:pStyle w:val="TAL"/>
              <w:rPr>
                <w:lang w:val="en-US" w:eastAsia="zh-CN"/>
              </w:rPr>
            </w:pPr>
            <w:r>
              <w:rPr>
                <w:rFonts w:hint="eastAsia"/>
                <w:lang w:val="en-US" w:eastAsia="zh-CN"/>
              </w:rPr>
              <w:t>DC Application configuration response list</w:t>
            </w:r>
          </w:p>
        </w:tc>
        <w:tc>
          <w:tcPr>
            <w:tcW w:w="1440" w:type="dxa"/>
            <w:tcBorders>
              <w:top w:val="single" w:sz="4" w:space="0" w:color="000000"/>
              <w:left w:val="single" w:sz="4" w:space="0" w:color="000000"/>
              <w:bottom w:val="single" w:sz="4" w:space="0" w:color="000000"/>
            </w:tcBorders>
            <w:shd w:val="clear" w:color="auto" w:fill="auto"/>
          </w:tcPr>
          <w:p w14:paraId="466B27E5"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663AC" w14:textId="77777777" w:rsidR="009977B8" w:rsidRDefault="00000000">
            <w:pPr>
              <w:pStyle w:val="TAL"/>
              <w:rPr>
                <w:lang w:val="en-US" w:eastAsia="zh-CN"/>
              </w:rPr>
            </w:pPr>
            <w:r>
              <w:rPr>
                <w:rFonts w:hint="eastAsia"/>
                <w:lang w:val="en-US" w:eastAsia="zh-CN"/>
              </w:rPr>
              <w:t xml:space="preserve">A list of Application configuration response. </w:t>
            </w:r>
          </w:p>
          <w:p w14:paraId="7C8A6B0A" w14:textId="77777777" w:rsidR="009977B8" w:rsidRDefault="00000000">
            <w:pPr>
              <w:pStyle w:val="TAL"/>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rPr>
                <w:rFonts w:hint="eastAsia"/>
                <w:lang w:val="en-US" w:eastAsia="zh-CN"/>
              </w:rPr>
              <w:t>.</w:t>
            </w:r>
          </w:p>
        </w:tc>
      </w:tr>
    </w:tbl>
    <w:p w14:paraId="61BC2EBC" w14:textId="77777777" w:rsidR="009977B8" w:rsidRDefault="009977B8">
      <w:pPr>
        <w:rPr>
          <w:lang w:val="en-US" w:eastAsia="zh-CN"/>
        </w:rPr>
      </w:pPr>
    </w:p>
    <w:p w14:paraId="0B59C043" w14:textId="77777777" w:rsidR="009977B8"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W w:w="8640" w:type="dxa"/>
        <w:jc w:val="center"/>
        <w:tblLayout w:type="fixed"/>
        <w:tblLook w:val="04A0" w:firstRow="1" w:lastRow="0" w:firstColumn="1" w:lastColumn="0" w:noHBand="0" w:noVBand="1"/>
      </w:tblPr>
      <w:tblGrid>
        <w:gridCol w:w="2880"/>
        <w:gridCol w:w="1440"/>
        <w:gridCol w:w="4320"/>
      </w:tblGrid>
      <w:tr w:rsidR="009977B8" w14:paraId="49B741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317547"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D6CDB57"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77B70" w14:textId="77777777" w:rsidR="009977B8" w:rsidRDefault="00000000">
            <w:pPr>
              <w:pStyle w:val="TAH"/>
            </w:pPr>
            <w:r>
              <w:t>Description</w:t>
            </w:r>
          </w:p>
        </w:tc>
      </w:tr>
      <w:tr w:rsidR="009977B8" w14:paraId="2957FD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5B3544" w14:textId="77777777" w:rsidR="009977B8"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44172029" w14:textId="77777777" w:rsidR="009977B8"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9900C" w14:textId="77777777" w:rsidR="009977B8" w:rsidRDefault="00000000">
            <w:pPr>
              <w:pStyle w:val="TAL"/>
              <w:rPr>
                <w:lang w:val="en-US"/>
              </w:rPr>
            </w:pPr>
            <w:r>
              <w:rPr>
                <w:lang w:eastAsia="zh-CN"/>
              </w:rPr>
              <w:t xml:space="preserve">Indicates the success or failure of </w:t>
            </w:r>
            <w:r>
              <w:rPr>
                <w:rFonts w:hint="eastAsia"/>
                <w:lang w:val="en-US" w:eastAsia="zh-CN"/>
              </w:rPr>
              <w:t>the configuration of this DC Application Profile.</w:t>
            </w:r>
          </w:p>
        </w:tc>
      </w:tr>
      <w:tr w:rsidR="009977B8" w14:paraId="62C2BF6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F9DE7EA" w14:textId="77777777" w:rsidR="009977B8"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57D6CD87"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7A5DB" w14:textId="77777777" w:rsidR="009977B8"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64352A54" w14:textId="77777777" w:rsidR="009977B8" w:rsidRDefault="009977B8">
      <w:pPr>
        <w:rPr>
          <w:lang w:val="en-US" w:eastAsia="zh-CN"/>
        </w:rPr>
      </w:pPr>
    </w:p>
    <w:p w14:paraId="66A5D1E6" w14:textId="77777777" w:rsidR="009977B8" w:rsidRDefault="00000000">
      <w:pPr>
        <w:pStyle w:val="Heading3"/>
        <w:rPr>
          <w:lang w:eastAsia="zh-CN"/>
        </w:rPr>
      </w:pPr>
      <w:bookmarkStart w:id="632" w:name="_Toc17503"/>
      <w:bookmarkStart w:id="633" w:name="_Toc19799"/>
      <w:bookmarkStart w:id="634" w:name="_Toc10241"/>
      <w:bookmarkStart w:id="635" w:name="_Toc25675"/>
      <w:bookmarkStart w:id="636" w:name="_Toc168958013"/>
      <w:bookmarkStart w:id="637" w:name="_Toc16568"/>
      <w:bookmarkStart w:id="638" w:name="_Toc12891"/>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32"/>
      <w:bookmarkEnd w:id="633"/>
      <w:bookmarkEnd w:id="634"/>
      <w:bookmarkEnd w:id="635"/>
      <w:bookmarkEnd w:id="636"/>
      <w:bookmarkEnd w:id="637"/>
      <w:bookmarkEnd w:id="638"/>
    </w:p>
    <w:p w14:paraId="0272484A" w14:textId="77777777" w:rsidR="009977B8" w:rsidRDefault="00000000">
      <w:pPr>
        <w:pStyle w:val="BodyText"/>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14:paraId="754BE94A" w14:textId="77777777" w:rsidR="009977B8" w:rsidRDefault="00000000">
      <w:pPr>
        <w:pStyle w:val="BodyText"/>
        <w:rPr>
          <w:rFonts w:eastAsia="SimSun"/>
          <w:lang w:eastAsia="zh-CN"/>
        </w:rPr>
      </w:pPr>
      <w:r>
        <w:rPr>
          <w:lang w:eastAsia="zh-CN"/>
        </w:rPr>
        <w:t>T</w:t>
      </w:r>
      <w:r>
        <w:rPr>
          <w:rFonts w:eastAsia="SimSun"/>
          <w:lang w:eastAsia="zh-CN"/>
        </w:rPr>
        <w:t xml:space="preserve">he DC Application Profiles are also handled by eMMTel Enabler Server therefore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p>
    <w:p w14:paraId="7C41B4BE" w14:textId="77777777" w:rsidR="009977B8" w:rsidRDefault="00000000">
      <w:pPr>
        <w:pStyle w:val="Heading2"/>
      </w:pPr>
      <w:bookmarkStart w:id="639" w:name="_Toc500949097"/>
      <w:bookmarkStart w:id="640" w:name="_Toc30938"/>
      <w:bookmarkStart w:id="641" w:name="_Toc83"/>
      <w:bookmarkStart w:id="642" w:name="_Toc1792"/>
      <w:bookmarkStart w:id="643" w:name="_Toc18720"/>
      <w:bookmarkStart w:id="644" w:name="_Toc24960"/>
      <w:bookmarkStart w:id="645" w:name="_Toc23254041"/>
      <w:bookmarkStart w:id="646" w:name="_Toc22214908"/>
      <w:bookmarkStart w:id="647" w:name="_Toc19324"/>
      <w:bookmarkStart w:id="648" w:name="_Toc11512"/>
      <w:bookmarkStart w:id="649" w:name="_Toc17484"/>
      <w:bookmarkStart w:id="650" w:name="_Toc17463"/>
      <w:bookmarkStart w:id="651" w:name="_Toc168958014"/>
      <w:bookmarkStart w:id="652" w:name="_Toc28650"/>
      <w:bookmarkStart w:id="653" w:name="_Toc27137"/>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FBFCD56" w14:textId="77777777" w:rsidR="009977B8" w:rsidRDefault="00000000">
      <w:pPr>
        <w:pStyle w:val="Heading3"/>
      </w:pPr>
      <w:bookmarkStart w:id="654" w:name="_Toc23254042"/>
      <w:bookmarkStart w:id="655" w:name="_Toc23299"/>
      <w:bookmarkStart w:id="656" w:name="_Toc22214909"/>
      <w:bookmarkStart w:id="657" w:name="_Toc15175"/>
      <w:bookmarkStart w:id="658" w:name="_Toc13567"/>
      <w:bookmarkStart w:id="659" w:name="_Toc26094"/>
      <w:bookmarkStart w:id="660" w:name="_Toc500949099"/>
      <w:bookmarkStart w:id="661" w:name="_Toc23735"/>
      <w:bookmarkStart w:id="662" w:name="_Toc31362"/>
      <w:bookmarkStart w:id="663" w:name="_Toc2318"/>
      <w:bookmarkStart w:id="664" w:name="_Toc15170"/>
      <w:bookmarkStart w:id="665" w:name="_Toc8787"/>
      <w:bookmarkStart w:id="666" w:name="_Toc168958015"/>
      <w:bookmarkStart w:id="667" w:name="_Toc26233"/>
      <w:bookmarkStart w:id="668" w:name="_Toc16285"/>
      <w:r>
        <w:rPr>
          <w:rFonts w:eastAsia="SimSun" w:hint="eastAsia"/>
          <w:lang w:eastAsia="zh-CN"/>
        </w:rPr>
        <w:t>8</w:t>
      </w:r>
      <w:r>
        <w:t>.</w:t>
      </w:r>
      <w:r>
        <w:rPr>
          <w:rFonts w:eastAsia="SimSun" w:hint="eastAsia"/>
          <w:lang w:val="en-US" w:eastAsia="zh-CN"/>
        </w:rPr>
        <w:t>5</w:t>
      </w:r>
      <w:r>
        <w:t>.1</w:t>
      </w:r>
      <w:r>
        <w:rPr>
          <w:rFonts w:hint="eastAsia"/>
        </w:rPr>
        <w:tab/>
        <w:t>Description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C35673B" w14:textId="77777777" w:rsidR="009977B8" w:rsidRDefault="00000000">
      <w:pPr>
        <w:rPr>
          <w:rFonts w:eastAsia="SimSun"/>
          <w:lang w:val="en-US" w:eastAsia="zh-CN"/>
        </w:rPr>
      </w:pPr>
      <w:bookmarkStart w:id="669"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eastAsia="SimSun" w:hint="eastAsia"/>
          <w:lang w:val="en-US" w:eastAsia="zh-CN"/>
        </w:rPr>
        <w:t>.</w:t>
      </w:r>
    </w:p>
    <w:p w14:paraId="27C6408A" w14:textId="77777777" w:rsidR="009977B8" w:rsidRDefault="00000000">
      <w:pPr>
        <w:rPr>
          <w:rFonts w:eastAsia="SimSun"/>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SimSun"/>
          <w:lang w:val="en-US" w:eastAsia="zh-CN"/>
        </w:rPr>
        <w:t xml:space="preserve"> </w:t>
      </w:r>
      <w:r>
        <w:rPr>
          <w:rFonts w:eastAsia="SimSun" w:hint="eastAsia"/>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eastAsia="SimSun" w:hint="eastAsia"/>
          <w:lang w:val="en-US" w:eastAsia="zh-CN"/>
        </w:rPr>
        <w:t xml:space="preserve">and the related information flow </w:t>
      </w:r>
      <w:r>
        <w:rPr>
          <w:rFonts w:eastAsia="SimSun"/>
          <w:lang w:val="en-US" w:eastAsia="zh-CN"/>
        </w:rPr>
        <w:t>are</w:t>
      </w:r>
      <w:r>
        <w:rPr>
          <w:rFonts w:eastAsia="SimSun" w:hint="eastAsia"/>
          <w:lang w:val="en-US" w:eastAsia="zh-CN"/>
        </w:rPr>
        <w:t xml:space="preserve"> specified in this solution</w:t>
      </w:r>
      <w:r>
        <w:rPr>
          <w:rFonts w:eastAsia="SimSun"/>
          <w:lang w:val="en-US" w:eastAsia="zh-CN"/>
        </w:rPr>
        <w:t xml:space="preserve"> below</w:t>
      </w:r>
      <w:r>
        <w:rPr>
          <w:rFonts w:eastAsia="SimSun" w:hint="eastAsia"/>
          <w:lang w:val="en-US" w:eastAsia="zh-CN"/>
        </w:rPr>
        <w:t>.</w:t>
      </w:r>
    </w:p>
    <w:p w14:paraId="7BA6BC94" w14:textId="77777777" w:rsidR="009977B8" w:rsidRDefault="00000000">
      <w:pPr>
        <w:pStyle w:val="NO"/>
        <w:rPr>
          <w:lang w:val="en-US" w:eastAsia="zh-CN"/>
        </w:rPr>
      </w:pPr>
      <w:r>
        <w:rPr>
          <w:rFonts w:hint="eastAsia"/>
          <w:lang w:val="en-US" w:eastAsia="zh-CN"/>
        </w:rPr>
        <w:t>NOTE :</w:t>
      </w:r>
      <w:r>
        <w:rPr>
          <w:rFonts w:hint="eastAsia"/>
          <w:lang w:val="en-US" w:eastAsia="zh-CN"/>
        </w:rPr>
        <w:tab/>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14:paraId="469D80C9" w14:textId="77777777" w:rsidR="009977B8" w:rsidRDefault="00000000">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eastAsia="SimSun" w:hint="eastAsia"/>
          <w:lang w:val="en-US" w:eastAsia="zh-CN"/>
        </w:rPr>
        <w:t>profile</w:t>
      </w:r>
      <w:r>
        <w:rPr>
          <w:rFonts w:eastAsia="SimSun"/>
          <w:lang w:val="en-US" w:eastAsia="zh-CN"/>
        </w:rPr>
        <w:t>s</w:t>
      </w:r>
      <w:r>
        <w:rPr>
          <w:rFonts w:eastAsia="SimSun" w:hint="eastAsia"/>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r>
        <w:rPr>
          <w:lang w:eastAsia="ko-KR"/>
        </w:rPr>
        <w:t>igure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14:paraId="23628526" w14:textId="77777777" w:rsidR="009977B8" w:rsidRDefault="00000000">
      <w:pPr>
        <w:pStyle w:val="TH"/>
        <w:rPr>
          <w:lang w:val="en-US" w:eastAsia="zh-CN"/>
        </w:rPr>
      </w:pPr>
      <w:r>
        <w:rPr>
          <w:lang w:val="en-US" w:eastAsia="zh-CN"/>
        </w:rPr>
        <w:object w:dxaOrig="9633" w:dyaOrig="7246" w14:anchorId="7DF2A47B">
          <v:shape id="_x0000_i1041" type="#_x0000_t75" style="width:481.65pt;height:362.3pt" o:ole="">
            <v:imagedata r:id="rId40" o:title=""/>
            <o:lock v:ext="edit" aspectratio="f"/>
          </v:shape>
          <o:OLEObject Type="Embed" ProgID="Visio.Drawing.11" ShapeID="_x0000_i1041" DrawAspect="Content" ObjectID="_1786272808" r:id="rId41"/>
        </w:object>
      </w:r>
    </w:p>
    <w:p w14:paraId="159ACC63" w14:textId="77777777" w:rsidR="009977B8" w:rsidRDefault="00000000">
      <w:pPr>
        <w:pStyle w:val="TF"/>
      </w:pPr>
      <w:r>
        <w:t>Figure 8.</w:t>
      </w:r>
      <w:r>
        <w:rPr>
          <w:rFonts w:eastAsia="SimSun" w:hint="eastAsia"/>
          <w:lang w:val="en-US" w:eastAsia="zh-CN"/>
        </w:rPr>
        <w:t>5</w:t>
      </w:r>
      <w:r>
        <w:t>.</w:t>
      </w:r>
      <w:r>
        <w:rPr>
          <w:rFonts w:hint="eastAsia"/>
        </w:rPr>
        <w:t>1</w:t>
      </w:r>
      <w:r>
        <w:t>-1: functional model for updat</w:t>
      </w:r>
      <w:r>
        <w:rPr>
          <w:rFonts w:hint="eastAsia"/>
        </w:rPr>
        <w:t>ing data channel application to UE</w:t>
      </w:r>
      <w:r>
        <w:t xml:space="preserve"> </w:t>
      </w:r>
    </w:p>
    <w:p w14:paraId="6E9FB3AD" w14:textId="77777777" w:rsidR="009977B8" w:rsidRDefault="00000000">
      <w:bookmarkStart w:id="670"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eastAsia="SimSun" w:hint="eastAsia"/>
          <w:lang w:val="en-US" w:eastAsia="zh-CN"/>
        </w:rPr>
        <w:t>18</w:t>
      </w:r>
      <w:r>
        <w:rPr>
          <w:rFonts w:hint="eastAsia"/>
        </w:rPr>
        <w:t>]. The notification messages sent by the eMMTel Enabler Server to the eMMTel Client via NM-UU reference point.</w:t>
      </w:r>
    </w:p>
    <w:p w14:paraId="7FBCD926" w14:textId="77777777" w:rsidR="009977B8" w:rsidRDefault="00000000">
      <w:pPr>
        <w:pStyle w:val="Heading3"/>
      </w:pPr>
      <w:bookmarkStart w:id="671" w:name="_Toc20111"/>
      <w:bookmarkStart w:id="672" w:name="_Toc4096"/>
      <w:bookmarkStart w:id="673" w:name="_Toc28555"/>
      <w:bookmarkStart w:id="674" w:name="_Toc9673"/>
      <w:bookmarkStart w:id="675" w:name="_Toc23254043"/>
      <w:bookmarkStart w:id="676" w:name="_Toc6412"/>
      <w:bookmarkStart w:id="677" w:name="_Toc14715"/>
      <w:bookmarkStart w:id="678" w:name="_Toc7818"/>
      <w:bookmarkStart w:id="679" w:name="_Toc2336"/>
      <w:bookmarkStart w:id="680" w:name="_Toc2436"/>
      <w:bookmarkStart w:id="681" w:name="_Toc168958016"/>
      <w:bookmarkStart w:id="682" w:name="_Toc11019"/>
      <w:bookmarkStart w:id="683" w:name="_Toc27669"/>
      <w:r>
        <w:rPr>
          <w:rFonts w:eastAsia="SimSun" w:hint="eastAsia"/>
          <w:lang w:val="en-US" w:eastAsia="zh-CN"/>
        </w:rPr>
        <w:t>8</w:t>
      </w:r>
      <w:r>
        <w:t>.</w:t>
      </w:r>
      <w:r>
        <w:rPr>
          <w:rFonts w:eastAsia="SimSun" w:hint="eastAsia"/>
          <w:lang w:val="en-US" w:eastAsia="zh-CN"/>
        </w:rPr>
        <w:t>5</w:t>
      </w:r>
      <w:r>
        <w:t>.2</w:t>
      </w:r>
      <w:r>
        <w:tab/>
        <w:t>Procedures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AE376D3" w14:textId="77777777" w:rsidR="009977B8" w:rsidRDefault="00000000">
      <w:pPr>
        <w:keepNext/>
        <w:keepLines/>
        <w:spacing w:before="120"/>
        <w:ind w:left="1418" w:hanging="1418"/>
        <w:outlineLvl w:val="3"/>
        <w:rPr>
          <w:rFonts w:ascii="Arial" w:hAnsi="Arial"/>
          <w:sz w:val="24"/>
          <w:lang w:val="en-US" w:eastAsia="zh-CN"/>
        </w:rPr>
      </w:pPr>
      <w:bookmarkStart w:id="684" w:name="_Toc326248711"/>
      <w:bookmarkStart w:id="685" w:name="_Toc22214911"/>
      <w:bookmarkStart w:id="686" w:name="_Toc510604409"/>
      <w:r>
        <w:rPr>
          <w:rFonts w:ascii="Arial" w:hAnsi="Arial" w:hint="eastAsia"/>
          <w:sz w:val="24"/>
          <w:lang w:val="en-US" w:eastAsia="zh-CN"/>
        </w:rPr>
        <w:t>8.5.2.</w:t>
      </w:r>
      <w:r>
        <w:rPr>
          <w:rFonts w:ascii="Arial" w:hAnsi="Arial"/>
          <w:sz w:val="24"/>
          <w:lang w:val="en-US" w:eastAsia="zh-CN"/>
        </w:rPr>
        <w:t>1</w:t>
      </w:r>
      <w:r>
        <w:rPr>
          <w:rFonts w:ascii="Arial" w:hAnsi="Arial" w:hint="eastAsia"/>
          <w:sz w:val="24"/>
          <w:lang w:val="en-US" w:eastAsia="zh-CN"/>
        </w:rPr>
        <w:tab/>
      </w:r>
      <w:r>
        <w:rPr>
          <w:rFonts w:ascii="Arial" w:eastAsia="SimSun" w:hAnsi="Arial"/>
          <w:sz w:val="24"/>
          <w:lang w:val="en-US" w:eastAsia="zh-CN"/>
        </w:rPr>
        <w:t>The eMMTel Client request profiles based on notification from the eMMTel Enabler Server</w:t>
      </w:r>
    </w:p>
    <w:p w14:paraId="53524568" w14:textId="77777777" w:rsidR="009977B8" w:rsidRDefault="00000000">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SimSun"/>
          <w:lang w:val="en-US" w:eastAsia="zh-CN"/>
        </w:rPr>
        <w:t>, the</w:t>
      </w:r>
      <w:r>
        <w:rPr>
          <w:rFonts w:eastAsia="SimSun" w:hint="eastAsia"/>
          <w:lang w:val="en-US" w:eastAsia="zh-CN"/>
        </w:rPr>
        <w:t xml:space="preserve"> </w:t>
      </w:r>
      <w:r>
        <w:rPr>
          <w:lang w:val="en-US" w:eastAsia="zh-CN"/>
        </w:rPr>
        <w:t>detailed procedure is</w:t>
      </w:r>
      <w:r>
        <w:t xml:space="preserve">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2.1</w:t>
      </w:r>
      <w:r>
        <w:rPr>
          <w:lang w:eastAsia="ko-KR"/>
        </w:rPr>
        <w:t>-</w:t>
      </w:r>
      <w:r>
        <w:rPr>
          <w:rFonts w:eastAsia="SimSun"/>
          <w:lang w:val="en-US" w:eastAsia="zh-CN"/>
        </w:rPr>
        <w:t>1</w:t>
      </w:r>
      <w:r>
        <w:rPr>
          <w:lang w:eastAsia="ko-KR"/>
        </w:rPr>
        <w:t>.</w:t>
      </w:r>
    </w:p>
    <w:p w14:paraId="163D8EEF" w14:textId="77777777" w:rsidR="009977B8" w:rsidRDefault="00000000">
      <w:pPr>
        <w:pStyle w:val="NO"/>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14:paraId="52A12CBB" w14:textId="77777777" w:rsidR="009977B8" w:rsidRDefault="00000000">
      <w:r>
        <w:t>Pre-condition:</w:t>
      </w:r>
    </w:p>
    <w:p w14:paraId="0C3DEDD5" w14:textId="77777777" w:rsidR="009977B8"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3ED9CD6F" w14:textId="77777777" w:rsidR="009977B8" w:rsidRDefault="009977B8">
      <w:pPr>
        <w:jc w:val="center"/>
        <w:rPr>
          <w:lang w:val="en-US" w:eastAsia="zh-CN"/>
        </w:rPr>
      </w:pPr>
    </w:p>
    <w:p w14:paraId="44AAF8FC" w14:textId="77777777" w:rsidR="009977B8" w:rsidRDefault="00000000">
      <w:pPr>
        <w:pStyle w:val="TH"/>
        <w:rPr>
          <w:lang w:val="en-US" w:eastAsia="zh-CN"/>
        </w:rPr>
      </w:pPr>
      <w:r>
        <w:rPr>
          <w:lang w:val="en-US" w:eastAsia="zh-CN"/>
        </w:rPr>
        <w:object w:dxaOrig="7531" w:dyaOrig="5614" w14:anchorId="609D04E8">
          <v:shape id="_x0000_i1042" type="#_x0000_t75" style="width:376.55pt;height:280.7pt" o:ole="">
            <v:imagedata r:id="rId42" o:title=""/>
            <o:lock v:ext="edit" aspectratio="f"/>
          </v:shape>
          <o:OLEObject Type="Embed" ProgID="Visio.Drawing.11" ShapeID="_x0000_i1042" DrawAspect="Content" ObjectID="_1786272809" r:id="rId43"/>
        </w:object>
      </w:r>
    </w:p>
    <w:p w14:paraId="6E1EB755" w14:textId="77777777" w:rsidR="009977B8" w:rsidRDefault="00000000">
      <w:pPr>
        <w:pStyle w:val="TF"/>
      </w:pPr>
      <w:r>
        <w:t>Figure 8.</w:t>
      </w:r>
      <w:r>
        <w:rPr>
          <w:rFonts w:eastAsia="SimSun" w:hint="eastAsia"/>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14:paraId="2B6C2547" w14:textId="77777777" w:rsidR="009977B8" w:rsidRDefault="00000000">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eastAsia="SimSun" w:hint="eastAsia"/>
          <w:lang w:val="en-US" w:eastAsia="zh-CN"/>
        </w:rPr>
        <w:t>18</w:t>
      </w:r>
      <w:r>
        <w:t>]</w:t>
      </w:r>
      <w:r>
        <w:rPr>
          <w:rFonts w:hint="eastAsia"/>
          <w:lang w:val="en-US" w:eastAsia="zh-CN"/>
        </w:rPr>
        <w:t>.</w:t>
      </w:r>
    </w:p>
    <w:p w14:paraId="6EDECFC2" w14:textId="77777777" w:rsidR="009977B8"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14:paraId="74D543CE" w14:textId="77777777" w:rsidR="009977B8" w:rsidRDefault="00000000">
      <w:pPr>
        <w:pStyle w:val="B1"/>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14:paraId="34971944" w14:textId="77777777" w:rsidR="009977B8" w:rsidRDefault="00000000">
      <w:pPr>
        <w:pStyle w:val="TH"/>
      </w:pPr>
      <w:r>
        <w:t>Table 8.</w:t>
      </w:r>
      <w:r>
        <w:rPr>
          <w:rFonts w:eastAsia="SimSun" w:hint="eastAsia"/>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W w:w="8640" w:type="dxa"/>
        <w:jc w:val="center"/>
        <w:tblLayout w:type="fixed"/>
        <w:tblLook w:val="04A0" w:firstRow="1" w:lastRow="0" w:firstColumn="1" w:lastColumn="0" w:noHBand="0" w:noVBand="1"/>
      </w:tblPr>
      <w:tblGrid>
        <w:gridCol w:w="2880"/>
        <w:gridCol w:w="1440"/>
        <w:gridCol w:w="4320"/>
      </w:tblGrid>
      <w:tr w:rsidR="009977B8" w14:paraId="2ECEB55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B1210B"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4D6694"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535D2"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55ED2B4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10CF8F" w14:textId="77777777" w:rsidR="009977B8" w:rsidRDefault="00000000">
            <w:pPr>
              <w:keepNext/>
              <w:keepLines/>
              <w:spacing w:after="0"/>
              <w:rPr>
                <w:rFonts w:ascii="Arial" w:hAnsi="Arial"/>
                <w:sz w:val="18"/>
              </w:rPr>
            </w:pPr>
            <w:r>
              <w:rPr>
                <w:rFonts w:ascii="Arial" w:hAnsi="Arial"/>
                <w:sz w:val="18"/>
                <w:lang w:val="en-US" w:eastAsia="zh-CN"/>
              </w:rPr>
              <w:t>Urgent</w:t>
            </w:r>
          </w:p>
        </w:tc>
        <w:tc>
          <w:tcPr>
            <w:tcW w:w="1440" w:type="dxa"/>
            <w:tcBorders>
              <w:top w:val="single" w:sz="4" w:space="0" w:color="000000"/>
              <w:left w:val="single" w:sz="4" w:space="0" w:color="000000"/>
              <w:bottom w:val="single" w:sz="4" w:space="0" w:color="000000"/>
            </w:tcBorders>
            <w:shd w:val="clear" w:color="auto" w:fill="auto"/>
          </w:tcPr>
          <w:p w14:paraId="5EF776D1"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60FE8" w14:textId="77777777" w:rsidR="009977B8" w:rsidRDefault="00000000">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14:paraId="06A1D6CD" w14:textId="77777777" w:rsidR="009977B8" w:rsidRDefault="009977B8">
      <w:pPr>
        <w:rPr>
          <w:lang w:eastAsia="zh-CN"/>
        </w:rPr>
      </w:pPr>
    </w:p>
    <w:p w14:paraId="09BA3D0F" w14:textId="77777777" w:rsidR="009977B8"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8.5.2.</w:t>
      </w:r>
      <w:r>
        <w:rPr>
          <w:rFonts w:ascii="Arial" w:hAnsi="Arial"/>
          <w:sz w:val="24"/>
          <w:lang w:val="en-US" w:eastAsia="zh-CN"/>
        </w:rPr>
        <w:t>2</w:t>
      </w:r>
      <w:r>
        <w:rPr>
          <w:rFonts w:ascii="Arial" w:hAnsi="Arial" w:hint="eastAsia"/>
          <w:sz w:val="24"/>
          <w:lang w:val="en-US" w:eastAsia="zh-CN"/>
        </w:rPr>
        <w:tab/>
      </w:r>
      <w:r>
        <w:rPr>
          <w:rFonts w:ascii="Arial" w:eastAsia="SimSun" w:hAnsi="Arial"/>
          <w:sz w:val="24"/>
          <w:lang w:val="en-US" w:eastAsia="zh-CN"/>
        </w:rPr>
        <w:t xml:space="preserve">The eMMTel Enabler Server notifies the DC application profile to the eMMTel Client directly </w:t>
      </w:r>
    </w:p>
    <w:p w14:paraId="48C51FF9" w14:textId="77777777" w:rsidR="009977B8" w:rsidRDefault="00000000">
      <w:pPr>
        <w:rPr>
          <w:lang w:eastAsia="ko-KR"/>
        </w:rPr>
      </w:pPr>
      <w:r>
        <w:rPr>
          <w:rFonts w:eastAsia="SimSun" w:hint="eastAsia"/>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w:t>
      </w:r>
      <w:r>
        <w:rPr>
          <w:rFonts w:eastAsia="SimSun"/>
          <w:lang w:val="en-US" w:eastAsia="zh-CN"/>
        </w:rPr>
        <w:t>2</w:t>
      </w:r>
      <w:r>
        <w:rPr>
          <w:lang w:eastAsia="ko-KR"/>
        </w:rPr>
        <w:t>-</w:t>
      </w:r>
      <w:r>
        <w:rPr>
          <w:rFonts w:eastAsia="SimSun"/>
          <w:lang w:val="en-US" w:eastAsia="zh-CN"/>
        </w:rPr>
        <w:t>1</w:t>
      </w:r>
      <w:r>
        <w:rPr>
          <w:lang w:eastAsia="ko-KR"/>
        </w:rPr>
        <w:t>.</w:t>
      </w:r>
    </w:p>
    <w:p w14:paraId="4D685DC9" w14:textId="77777777" w:rsidR="009977B8" w:rsidRDefault="00000000">
      <w:r>
        <w:t>Pre-condition:</w:t>
      </w:r>
    </w:p>
    <w:p w14:paraId="37E2C90D" w14:textId="77777777" w:rsidR="009977B8"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1247DA2E" w14:textId="77777777" w:rsidR="009977B8" w:rsidRDefault="009977B8">
      <w:pPr>
        <w:jc w:val="center"/>
        <w:rPr>
          <w:lang w:val="en-US" w:eastAsia="zh-CN"/>
        </w:rPr>
      </w:pPr>
    </w:p>
    <w:p w14:paraId="6989E41C" w14:textId="77777777" w:rsidR="009977B8" w:rsidRDefault="00000000">
      <w:pPr>
        <w:pStyle w:val="TH"/>
        <w:rPr>
          <w:lang w:eastAsia="zh-CN"/>
        </w:rPr>
      </w:pPr>
      <w:r>
        <w:rPr>
          <w:lang w:val="en-US" w:eastAsia="zh-CN"/>
        </w:rPr>
        <w:object w:dxaOrig="7531" w:dyaOrig="4466" w14:anchorId="02D22CCC">
          <v:shape id="_x0000_i1043" type="#_x0000_t75" style="width:376.55pt;height:223.3pt" o:ole="">
            <v:imagedata r:id="rId44" o:title=""/>
            <o:lock v:ext="edit" aspectratio="f"/>
          </v:shape>
          <o:OLEObject Type="Embed" ProgID="Visio.Drawing.11" ShapeID="_x0000_i1043" DrawAspect="Content" ObjectID="_1786272810" r:id="rId45"/>
        </w:object>
      </w:r>
    </w:p>
    <w:p w14:paraId="6A00F85C" w14:textId="77777777" w:rsidR="009977B8" w:rsidRDefault="00000000">
      <w:pPr>
        <w:pStyle w:val="TF"/>
      </w:pPr>
      <w:r>
        <w:t>Figure 8.</w:t>
      </w:r>
      <w:r>
        <w:rPr>
          <w:rFonts w:eastAsia="SimSun" w:hint="eastAsia"/>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14:paraId="4244DABB" w14:textId="77777777" w:rsidR="009977B8" w:rsidRDefault="00000000">
      <w:pPr>
        <w:pStyle w:val="B1"/>
        <w:rPr>
          <w:lang w:val="en-US" w:eastAsia="zh-CN"/>
        </w:rPr>
      </w:pPr>
      <w:r>
        <w:rPr>
          <w:lang w:val="en-US" w:eastAsia="zh-CN"/>
        </w:rPr>
        <w:t>1.</w:t>
      </w:r>
      <w:r>
        <w:rPr>
          <w:lang w:val="en-US" w:eastAsia="zh-CN"/>
        </w:rPr>
        <w:tab/>
      </w:r>
      <w:bookmarkStart w:id="687"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687"/>
      <w:r>
        <w:rPr>
          <w:lang w:val="en-US" w:eastAsia="zh-CN"/>
        </w:rPr>
        <w:t xml:space="preserve"> </w:t>
      </w:r>
    </w:p>
    <w:p w14:paraId="668814B1" w14:textId="77777777" w:rsidR="009977B8"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14:paraId="0D8EC590" w14:textId="77777777" w:rsidR="009977B8" w:rsidRDefault="00000000">
      <w:pPr>
        <w:pStyle w:val="B1"/>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14:paraId="393DD112" w14:textId="77777777" w:rsidR="009977B8" w:rsidRDefault="00000000">
      <w:pPr>
        <w:pStyle w:val="NO"/>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14:paraId="138A7C61" w14:textId="77777777" w:rsidR="009977B8"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14:paraId="42D24ABD" w14:textId="77777777" w:rsidR="009977B8" w:rsidRDefault="00000000">
      <w:pPr>
        <w:pStyle w:val="TH"/>
        <w:rPr>
          <w:lang w:val="en-US"/>
        </w:rPr>
      </w:pPr>
      <w:r>
        <w:t>Table 8.</w:t>
      </w:r>
      <w:r>
        <w:rPr>
          <w:rFonts w:eastAsia="SimSun" w:hint="eastAsia"/>
          <w:lang w:val="en-US" w:eastAsia="zh-CN"/>
        </w:rPr>
        <w:t>5</w:t>
      </w:r>
      <w:r>
        <w:t>.</w:t>
      </w:r>
      <w:r>
        <w:rPr>
          <w:rFonts w:eastAsia="SimSun" w:hint="eastAsia"/>
          <w:lang w:val="en-US" w:eastAsia="zh-CN"/>
        </w:rPr>
        <w:t>2.</w:t>
      </w:r>
      <w:r>
        <w:rPr>
          <w:rFonts w:eastAsia="SimSun"/>
          <w:lang w:val="en-US" w:eastAsia="zh-CN"/>
        </w:rPr>
        <w:t>2</w:t>
      </w:r>
      <w:r>
        <w:t>-</w:t>
      </w:r>
      <w:r>
        <w:rPr>
          <w:rFonts w:eastAsia="SimSun"/>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9977B8" w14:paraId="169A041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88A02AA"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94EA9C"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914A6"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5CAC1314"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D9AC45D"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256BE281"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D239D" w14:textId="77777777" w:rsidR="009977B8" w:rsidRDefault="00000000">
            <w:pPr>
              <w:keepNext/>
              <w:keepLines/>
              <w:spacing w:after="0"/>
              <w:rPr>
                <w:rFonts w:ascii="Arial" w:hAnsi="Arial"/>
                <w:sz w:val="18"/>
                <w:lang w:val="en-US" w:eastAsia="zh-CN"/>
              </w:rPr>
            </w:pPr>
            <w:r>
              <w:rPr>
                <w:rFonts w:ascii="Arial" w:hAnsi="Arial"/>
                <w:sz w:val="18"/>
                <w:lang w:eastAsia="zh-CN"/>
              </w:rPr>
              <w:t xml:space="preserve">Indicates </w:t>
            </w:r>
            <w:r>
              <w:rPr>
                <w:rFonts w:ascii="Arial" w:hAnsi="Arial" w:hint="eastAsia"/>
                <w:sz w:val="18"/>
                <w:lang w:val="en-US" w:eastAsia="zh-CN"/>
              </w:rPr>
              <w:t>whether the Root application is needed to be updated by the eMMTel Client in the UE</w:t>
            </w:r>
          </w:p>
        </w:tc>
      </w:tr>
      <w:tr w:rsidR="009977B8" w14:paraId="0AE5D572"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5064C653" w14:textId="77777777" w:rsidR="009977B8" w:rsidRDefault="00000000">
            <w:pPr>
              <w:keepNext/>
              <w:keepLines/>
              <w:spacing w:after="0"/>
              <w:rPr>
                <w:rFonts w:ascii="Arial" w:hAnsi="Arial"/>
                <w:sz w:val="18"/>
                <w:lang w:val="en-US"/>
              </w:rPr>
            </w:pPr>
            <w:r>
              <w:rPr>
                <w:rFonts w:ascii="Arial" w:hAnsi="Arial" w:hint="eastAsia"/>
                <w:sz w:val="18"/>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451932BF" w14:textId="77777777" w:rsidR="009977B8"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CA5FF" w14:textId="77777777" w:rsidR="009977B8" w:rsidRDefault="00000000">
            <w:pPr>
              <w:keepNext/>
              <w:keepLines/>
              <w:spacing w:after="0"/>
              <w:rPr>
                <w:rFonts w:ascii="Arial" w:hAnsi="Arial"/>
                <w:sz w:val="18"/>
                <w:lang w:val="en-US" w:eastAsia="zh-CN"/>
              </w:rPr>
            </w:pPr>
            <w:r>
              <w:rPr>
                <w:rFonts w:ascii="Arial" w:eastAsia="SimSun" w:hAnsi="Arial" w:hint="eastAsia"/>
                <w:sz w:val="18"/>
                <w:lang w:val="en-US" w:eastAsia="zh-CN"/>
              </w:rPr>
              <w:t xml:space="preserve">The newest version of the </w:t>
            </w:r>
            <w:r>
              <w:rPr>
                <w:rFonts w:ascii="Arial" w:hAnsi="Arial" w:hint="eastAsia"/>
                <w:sz w:val="18"/>
                <w:lang w:val="en-US" w:eastAsia="zh-CN"/>
              </w:rPr>
              <w:t xml:space="preserve">Root application. </w:t>
            </w:r>
          </w:p>
          <w:p w14:paraId="4A3914F5" w14:textId="77777777" w:rsidR="009977B8" w:rsidRDefault="00000000">
            <w:pPr>
              <w:keepNext/>
              <w:keepLines/>
              <w:spacing w:after="0"/>
              <w:rPr>
                <w:rFonts w:ascii="Arial" w:eastAsia="SimSun" w:hAnsi="Arial"/>
                <w:sz w:val="18"/>
                <w:lang w:val="en-US" w:eastAsia="zh-CN"/>
              </w:rPr>
            </w:pPr>
            <w:r>
              <w:rPr>
                <w:rFonts w:ascii="Arial" w:hAnsi="Arial" w:hint="eastAsia"/>
                <w:sz w:val="18"/>
                <w:lang w:val="en-US" w:eastAsia="zh-CN"/>
              </w:rPr>
              <w:t xml:space="preserve">This IE presents only if the Root application is needed to be </w:t>
            </w:r>
            <w:r>
              <w:rPr>
                <w:rFonts w:ascii="Arial" w:hAnsi="Arial"/>
                <w:sz w:val="18"/>
                <w:lang w:val="en-US" w:eastAsia="zh-CN"/>
              </w:rPr>
              <w:t>updated</w:t>
            </w:r>
            <w:r>
              <w:rPr>
                <w:rFonts w:ascii="Arial" w:hAnsi="Arial" w:hint="eastAsia"/>
                <w:sz w:val="18"/>
                <w:lang w:val="en-US" w:eastAsia="zh-CN"/>
              </w:rPr>
              <w:t xml:space="preserve"> by the eMMTel Client in the UE.</w:t>
            </w:r>
          </w:p>
        </w:tc>
      </w:tr>
      <w:tr w:rsidR="009977B8" w14:paraId="0272B83B"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2E3A331B"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Root application</w:t>
            </w:r>
            <w:r>
              <w:rPr>
                <w:rFonts w:ascii="Arial" w:hAnsi="Arial"/>
                <w:sz w:val="18"/>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9C77199"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DA571" w14:textId="77777777" w:rsidR="009977B8"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The </w:t>
            </w:r>
            <w:r>
              <w:rPr>
                <w:rFonts w:ascii="Arial" w:hAnsi="Arial" w:hint="eastAsia"/>
                <w:sz w:val="18"/>
                <w:lang w:val="en-US" w:eastAsia="zh-CN"/>
              </w:rPr>
              <w:t xml:space="preserve">Root application provided by the eMMTel service provider, e.g. </w:t>
            </w:r>
            <w:r>
              <w:rPr>
                <w:rFonts w:ascii="Arial" w:eastAsia="SimSun" w:hAnsi="Arial" w:hint="eastAsia"/>
                <w:sz w:val="18"/>
                <w:lang w:val="en-US" w:eastAsia="zh-CN"/>
              </w:rPr>
              <w:t>layout, and/or home page etc</w:t>
            </w:r>
            <w:r>
              <w:rPr>
                <w:rFonts w:ascii="Arial" w:eastAsia="SimSun" w:hAnsi="Arial"/>
                <w:sz w:val="18"/>
                <w:lang w:val="en-US" w:eastAsia="zh-CN"/>
              </w:rPr>
              <w:t>.</w:t>
            </w:r>
            <w:r>
              <w:rPr>
                <w:rFonts w:ascii="Arial" w:eastAsia="SimSun" w:hAnsi="Arial" w:hint="eastAsia"/>
                <w:sz w:val="18"/>
                <w:lang w:val="en-US" w:eastAsia="zh-CN"/>
              </w:rPr>
              <w:t xml:space="preserve"> of the Data Channel Application list.</w:t>
            </w:r>
          </w:p>
          <w:p w14:paraId="7AA0B5FE" w14:textId="77777777" w:rsidR="009977B8"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This IE presents if the update of the </w:t>
            </w:r>
            <w:r>
              <w:rPr>
                <w:rFonts w:ascii="Arial" w:hAnsi="Arial" w:hint="eastAsia"/>
                <w:sz w:val="18"/>
                <w:lang w:val="en-US" w:eastAsia="zh-CN"/>
              </w:rPr>
              <w:t>Root application in the UE is needed, i.e. the Root application version included in the Get Root application request is not equal to the newest version on the eMMTel Enabler Server.</w:t>
            </w:r>
          </w:p>
        </w:tc>
      </w:tr>
      <w:tr w:rsidR="009977B8" w14:paraId="07FC72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252BB" w14:textId="77777777" w:rsidR="009977B8"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w:t>
            </w:r>
            <w:r>
              <w:rPr>
                <w:rFonts w:eastAsia="SimSun"/>
                <w:lang w:val="en-US" w:eastAsia="zh-CN"/>
              </w:rPr>
              <w:t>document.</w:t>
            </w:r>
          </w:p>
        </w:tc>
      </w:tr>
    </w:tbl>
    <w:p w14:paraId="7AB7F96C" w14:textId="77777777" w:rsidR="009977B8" w:rsidRDefault="009977B8">
      <w:pPr>
        <w:rPr>
          <w:lang w:val="en-US" w:eastAsia="zh-CN"/>
        </w:rPr>
      </w:pPr>
    </w:p>
    <w:p w14:paraId="7EE8A2AA" w14:textId="77777777" w:rsidR="009977B8" w:rsidRDefault="00000000">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14:paraId="3DB5456D" w14:textId="77777777" w:rsidR="009977B8" w:rsidRDefault="00000000">
      <w:pPr>
        <w:pStyle w:val="Heading3"/>
        <w:rPr>
          <w:lang w:eastAsia="zh-CN"/>
        </w:rPr>
      </w:pPr>
      <w:bookmarkStart w:id="688" w:name="_Toc13582"/>
      <w:bookmarkStart w:id="689" w:name="_Toc3411"/>
      <w:bookmarkStart w:id="690" w:name="_Toc15589"/>
      <w:bookmarkStart w:id="691" w:name="_Toc23254044"/>
      <w:bookmarkStart w:id="692" w:name="_Toc8131"/>
      <w:bookmarkStart w:id="693" w:name="_Toc28712"/>
      <w:bookmarkStart w:id="694" w:name="_Toc32547"/>
      <w:bookmarkStart w:id="695" w:name="_Toc24778"/>
      <w:bookmarkStart w:id="696" w:name="_Toc24625"/>
      <w:bookmarkStart w:id="697" w:name="_Toc16404"/>
      <w:bookmarkStart w:id="698" w:name="_Toc168958017"/>
      <w:bookmarkStart w:id="699" w:name="_Toc1669"/>
      <w:bookmarkStart w:id="700" w:name="_Toc13816"/>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684"/>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85"/>
      <w:bookmarkEnd w:id="686"/>
      <w:bookmarkEnd w:id="688"/>
      <w:bookmarkEnd w:id="689"/>
      <w:bookmarkEnd w:id="690"/>
      <w:bookmarkEnd w:id="691"/>
      <w:bookmarkEnd w:id="692"/>
      <w:bookmarkEnd w:id="693"/>
      <w:bookmarkEnd w:id="694"/>
      <w:bookmarkEnd w:id="695"/>
      <w:bookmarkEnd w:id="696"/>
      <w:bookmarkEnd w:id="697"/>
      <w:bookmarkEnd w:id="698"/>
      <w:bookmarkEnd w:id="699"/>
      <w:bookmarkEnd w:id="700"/>
    </w:p>
    <w:p w14:paraId="6E352F33" w14:textId="77777777" w:rsidR="009977B8" w:rsidRDefault="00000000">
      <w:pPr>
        <w:rPr>
          <w:lang w:val="en-US" w:eastAsia="zh-CN"/>
        </w:rPr>
      </w:pPr>
      <w:bookmarkStart w:id="701" w:name="_Toc22214912"/>
      <w:bookmarkStart w:id="702" w:name="_Toc250980595"/>
      <w:bookmarkStart w:id="703" w:name="_Toc326037266"/>
      <w:bookmarkStart w:id="704" w:name="_Toc510604411"/>
      <w:bookmarkStart w:id="705" w:name="_Toc310438366"/>
      <w:bookmarkStart w:id="706" w:name="_Toc510604412"/>
      <w:bookmarkStart w:id="707" w:name="_Toc326248735"/>
      <w:bookmarkStart w:id="708" w:name="_Toc324232216"/>
      <w:bookmarkStart w:id="709"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0960B81C" w14:textId="77777777" w:rsidR="009977B8"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6</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6</w:t>
      </w:r>
      <w:r>
        <w:rPr>
          <w:rFonts w:ascii="Arial" w:hAnsi="Arial"/>
          <w:sz w:val="32"/>
        </w:rPr>
        <w:t xml:space="preserve">: </w:t>
      </w:r>
      <w:r>
        <w:rPr>
          <w:rFonts w:ascii="Arial" w:eastAsia="SimSun" w:hAnsi="Arial" w:hint="eastAsia"/>
          <w:sz w:val="32"/>
          <w:lang w:eastAsia="zh-CN"/>
        </w:rPr>
        <w:t>Third-Party</w:t>
      </w:r>
      <w:r>
        <w:rPr>
          <w:rFonts w:ascii="Arial" w:hAnsi="Arial"/>
          <w:sz w:val="32"/>
        </w:rPr>
        <w:t xml:space="preserve"> Call </w:t>
      </w:r>
      <w:r>
        <w:rPr>
          <w:rFonts w:ascii="Arial" w:eastAsia="SimSun" w:hAnsi="Arial" w:hint="eastAsia"/>
          <w:sz w:val="32"/>
          <w:lang w:val="en-US" w:eastAsia="zh-CN"/>
        </w:rPr>
        <w:t>s</w:t>
      </w:r>
      <w:r>
        <w:rPr>
          <w:rFonts w:ascii="Arial" w:hAnsi="Arial"/>
          <w:sz w:val="32"/>
        </w:rPr>
        <w:t>ervice</w:t>
      </w:r>
    </w:p>
    <w:p w14:paraId="5E83B1F5" w14:textId="77777777" w:rsidR="009977B8"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6</w:t>
      </w:r>
      <w:r>
        <w:rPr>
          <w:rFonts w:ascii="Arial" w:hAnsi="Arial"/>
          <w:sz w:val="28"/>
        </w:rPr>
        <w:t>.1</w:t>
      </w:r>
      <w:r>
        <w:rPr>
          <w:rFonts w:ascii="Arial" w:hAnsi="Arial" w:hint="eastAsia"/>
          <w:sz w:val="28"/>
        </w:rPr>
        <w:tab/>
        <w:t>Description</w:t>
      </w:r>
    </w:p>
    <w:p w14:paraId="7D4EEF26" w14:textId="77777777" w:rsidR="009977B8" w:rsidRDefault="00000000">
      <w:pPr>
        <w:rPr>
          <w:rFonts w:eastAsia="SimSun"/>
          <w:lang w:val="en-US" w:eastAsia="zh-CN"/>
        </w:rPr>
      </w:pPr>
      <w:r>
        <w:rPr>
          <w:lang w:eastAsia="zh-CN"/>
        </w:rPr>
        <w:t>This solution resolves Key Issue #</w:t>
      </w:r>
      <w:r>
        <w:rPr>
          <w:lang w:val="en-US" w:eastAsia="zh-CN"/>
        </w:rPr>
        <w:t>1</w:t>
      </w:r>
      <w:r>
        <w:rPr>
          <w:lang w:eastAsia="zh-CN"/>
        </w:rPr>
        <w:t xml:space="preserve"> about </w:t>
      </w:r>
      <w:r>
        <w:rPr>
          <w:rFonts w:eastAsia="SimSun" w:hint="eastAsia"/>
          <w:lang w:eastAsia="zh-CN"/>
        </w:rPr>
        <w:t>Third-Party</w:t>
      </w:r>
      <w:r>
        <w:t xml:space="preserve"> Call service via eMM</w:t>
      </w:r>
      <w:r>
        <w:rPr>
          <w:rFonts w:eastAsia="SimSun" w:hint="eastAsia"/>
          <w:lang w:val="en-US" w:eastAsia="zh-CN"/>
        </w:rPr>
        <w:t>T</w:t>
      </w:r>
      <w:r>
        <w:t xml:space="preserve">el </w:t>
      </w:r>
      <w:r>
        <w:rPr>
          <w:rFonts w:eastAsia="SimSun" w:hint="eastAsia"/>
          <w:lang w:val="en-US" w:eastAsia="zh-CN"/>
        </w:rPr>
        <w:t>E</w:t>
      </w:r>
      <w:r>
        <w:t>nabler Server</w:t>
      </w:r>
      <w:r>
        <w:rPr>
          <w:rFonts w:eastAsia="SimSun" w:hint="eastAsia"/>
          <w:lang w:val="en-US" w:eastAsia="zh-CN"/>
        </w:rPr>
        <w:t>.</w:t>
      </w:r>
    </w:p>
    <w:p w14:paraId="58397B44" w14:textId="77777777" w:rsidR="009977B8" w:rsidRDefault="00000000">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14:paraId="303AC049" w14:textId="77777777" w:rsidR="009977B8"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eastAsia="SimSun" w:hint="eastAsia"/>
          <w:lang w:eastAsia="zh-CN"/>
        </w:rPr>
        <w:t>Third-Party</w:t>
      </w:r>
      <w:r>
        <w:t xml:space="preserve"> Call</w:t>
      </w:r>
      <w:r>
        <w:rPr>
          <w:lang w:val="en-US" w:eastAsia="zh-CN"/>
        </w:rPr>
        <w:t xml:space="preserve">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eastAsia="SimSun" w:hint="eastAsia"/>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14:paraId="58EF8F87" w14:textId="77777777" w:rsidR="009977B8" w:rsidRDefault="009977B8"/>
    <w:p w14:paraId="7962142B" w14:textId="77777777" w:rsidR="009977B8"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6</w:t>
      </w:r>
      <w:r>
        <w:rPr>
          <w:rFonts w:ascii="Arial" w:hAnsi="Arial"/>
          <w:sz w:val="28"/>
        </w:rPr>
        <w:t>.2</w:t>
      </w:r>
      <w:r>
        <w:rPr>
          <w:rFonts w:ascii="Arial" w:hAnsi="Arial"/>
          <w:sz w:val="28"/>
        </w:rPr>
        <w:tab/>
        <w:t>Procedures</w:t>
      </w:r>
    </w:p>
    <w:p w14:paraId="42ACA590" w14:textId="77777777" w:rsidR="009977B8"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6</w:t>
      </w:r>
      <w:r>
        <w:rPr>
          <w:rFonts w:ascii="Arial" w:hAnsi="Arial"/>
          <w:sz w:val="24"/>
          <w:lang w:val="en-US" w:eastAsia="zh-CN"/>
        </w:rPr>
        <w:t>.2.1</w:t>
      </w:r>
      <w:r>
        <w:rPr>
          <w:rFonts w:ascii="Arial" w:hAnsi="Arial"/>
          <w:sz w:val="24"/>
          <w:lang w:val="en-US" w:eastAsia="zh-CN"/>
        </w:rPr>
        <w:tab/>
        <w:t>Service Enabler Description</w:t>
      </w:r>
    </w:p>
    <w:p w14:paraId="74586D89" w14:textId="77777777" w:rsidR="009977B8" w:rsidRDefault="00000000">
      <w:pPr>
        <w:pStyle w:val="TH"/>
        <w:rPr>
          <w:rFonts w:eastAsia="SimSun"/>
          <w:color w:val="000000"/>
          <w:lang w:eastAsia="zh-CN"/>
        </w:rPr>
      </w:pPr>
      <w:r>
        <w:rPr>
          <w:lang w:val="en-US" w:eastAsia="zh-CN"/>
        </w:rPr>
        <w:object w:dxaOrig="4982" w:dyaOrig="2965" w14:anchorId="540D52E5">
          <v:shape id="_x0000_i1044" type="#_x0000_t75" style="width:249.5pt;height:148.25pt" o:ole="">
            <v:imagedata r:id="rId25" o:title=""/>
            <o:lock v:ext="edit" aspectratio="f"/>
          </v:shape>
          <o:OLEObject Type="Embed" ProgID="Visio.Drawing.11" ShapeID="_x0000_i1044" DrawAspect="Content" ObjectID="_1786272811" r:id="rId46"/>
        </w:object>
      </w:r>
    </w:p>
    <w:p w14:paraId="7F6F1401" w14:textId="77777777" w:rsidR="009977B8"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6</w:t>
      </w:r>
      <w:r>
        <w:rPr>
          <w:lang w:eastAsia="ja-JP"/>
        </w:rPr>
        <w:t>.2.1-1: Reference Architecture for the Nemes Services</w:t>
      </w:r>
    </w:p>
    <w:p w14:paraId="635F78A6" w14:textId="77777777" w:rsidR="009977B8"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60A4761C" w14:textId="77777777" w:rsidR="009977B8" w:rsidRDefault="00000000">
      <w:pPr>
        <w:pStyle w:val="B1"/>
        <w:rPr>
          <w:lang w:eastAsia="zh-CN"/>
        </w:rPr>
      </w:pPr>
      <w:r>
        <w:rPr>
          <w:rFonts w:hint="eastAsia"/>
          <w:lang w:val="en-US" w:eastAsia="zh-CN"/>
        </w:rPr>
        <w:t>-</w:t>
      </w:r>
      <w:r>
        <w:rPr>
          <w:rFonts w:hint="eastAsia"/>
          <w:lang w:val="en-US" w:eastAsia="zh-CN"/>
        </w:rPr>
        <w:tab/>
      </w:r>
      <w:r>
        <w:rPr>
          <w:lang w:eastAsia="zh-CN"/>
        </w:rPr>
        <w:t xml:space="preserve">Control operations of </w:t>
      </w:r>
      <w:r>
        <w:rPr>
          <w:rFonts w:eastAsia="SimSun" w:hint="eastAsia"/>
          <w:lang w:eastAsia="zh-CN"/>
        </w:rPr>
        <w:t>Third-Party</w:t>
      </w:r>
      <w:r>
        <w:rPr>
          <w:lang w:eastAsia="zh-CN"/>
        </w:rPr>
        <w:t xml:space="preserve"> Call with data channel media, such as initiating, modifying, terminating.</w:t>
      </w:r>
    </w:p>
    <w:p w14:paraId="2053E90A" w14:textId="77777777" w:rsidR="009977B8"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eastAsia="SimSun" w:hint="eastAsia"/>
          <w:lang w:eastAsia="zh-CN"/>
        </w:rPr>
        <w:t>Third-Party</w:t>
      </w:r>
      <w:r>
        <w:rPr>
          <w:lang w:eastAsia="zh-CN"/>
        </w:rPr>
        <w:t xml:space="preserve"> Call events of the specific subscriber, and</w:t>
      </w:r>
    </w:p>
    <w:p w14:paraId="4E1FE871" w14:textId="77777777" w:rsidR="009977B8" w:rsidRDefault="00000000">
      <w:pPr>
        <w:pStyle w:val="B1"/>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14:paraId="39251FA7" w14:textId="77777777" w:rsidR="009977B8" w:rsidRDefault="00000000">
      <w:pPr>
        <w:pStyle w:val="Heading4"/>
        <w:rPr>
          <w:lang w:val="en-US" w:eastAsia="zh-CN"/>
        </w:rPr>
      </w:pPr>
      <w:bookmarkStart w:id="710" w:name="_Toc21028"/>
      <w:bookmarkStart w:id="711" w:name="_Toc20012"/>
      <w:bookmarkStart w:id="712" w:name="_Toc17899"/>
      <w:bookmarkStart w:id="713" w:name="_Toc168958018"/>
      <w:bookmarkStart w:id="714" w:name="_Toc21172"/>
      <w:bookmarkStart w:id="715" w:name="_Toc9435"/>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bookmarkEnd w:id="710"/>
      <w:bookmarkEnd w:id="711"/>
      <w:bookmarkEnd w:id="712"/>
      <w:bookmarkEnd w:id="713"/>
      <w:bookmarkEnd w:id="714"/>
      <w:bookmarkEnd w:id="715"/>
      <w:r>
        <w:rPr>
          <w:rFonts w:eastAsia="SimSun"/>
          <w:lang w:val="en-US" w:eastAsia="zh-CN"/>
        </w:rPr>
        <w:t xml:space="preserve"> </w:t>
      </w:r>
    </w:p>
    <w:p w14:paraId="603C1305" w14:textId="77777777" w:rsidR="009977B8"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eastAsia="SimSun" w:hint="eastAsia"/>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between the </w:t>
      </w:r>
      <w:r>
        <w:rPr>
          <w:rFonts w:eastAsia="SimSun" w:hint="eastAsia"/>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7BB2A059" w14:textId="77777777" w:rsidR="009977B8" w:rsidRDefault="00000000">
      <w:pPr>
        <w:pStyle w:val="TH"/>
        <w:rPr>
          <w:lang w:val="en-US" w:eastAsia="zh-CN"/>
        </w:rPr>
      </w:pPr>
      <w:r>
        <w:rPr>
          <w:lang w:val="en-US" w:eastAsia="zh-CN"/>
        </w:rPr>
        <w:object w:dxaOrig="9102" w:dyaOrig="3573" w14:anchorId="1E31EB4B">
          <v:shape id="_x0000_i1045" type="#_x0000_t75" style="width:455.1pt;height:178.65pt" o:ole="">
            <v:imagedata r:id="rId47" o:title=""/>
            <o:lock v:ext="edit" aspectratio="f"/>
          </v:shape>
          <o:OLEObject Type="Embed" ProgID="Visio.Drawing.11" ShapeID="_x0000_i1045" DrawAspect="Content" ObjectID="_1786272812" r:id="rId48"/>
        </w:object>
      </w:r>
    </w:p>
    <w:p w14:paraId="0EBE6800" w14:textId="77777777" w:rsidR="009977B8" w:rsidRDefault="00000000">
      <w:pPr>
        <w:pStyle w:val="TF"/>
      </w:pPr>
      <w:r>
        <w:t>Figure 8.</w:t>
      </w:r>
      <w:r>
        <w:rPr>
          <w:rFonts w:eastAsia="SimSun" w:hint="eastAsia"/>
          <w:lang w:val="en-US" w:eastAsia="zh-CN"/>
        </w:rPr>
        <w:t>6</w:t>
      </w:r>
      <w:r>
        <w:t>.</w:t>
      </w:r>
      <w:r>
        <w:rPr>
          <w:rFonts w:hint="eastAsia"/>
        </w:rPr>
        <w:t>2.</w:t>
      </w:r>
      <w:r>
        <w:t xml:space="preserve">2-1: Establishing a </w:t>
      </w:r>
      <w:r>
        <w:rPr>
          <w:rFonts w:eastAsia="SimSun" w:hint="eastAsia"/>
          <w:lang w:val="en-US" w:eastAsia="zh-CN"/>
        </w:rPr>
        <w:t xml:space="preserve">Third-Party </w:t>
      </w:r>
      <w:r>
        <w:t>Call</w:t>
      </w:r>
    </w:p>
    <w:p w14:paraId="39A8909B" w14:textId="77777777" w:rsidR="009977B8" w:rsidRDefault="00000000">
      <w:pPr>
        <w:pStyle w:val="B1"/>
        <w:rPr>
          <w:lang w:val="en-US" w:eastAsia="zh-CN"/>
        </w:rPr>
      </w:pPr>
      <w:r>
        <w:rPr>
          <w:lang w:val="en-US" w:eastAsia="zh-CN"/>
        </w:rPr>
        <w:t>1.</w:t>
      </w:r>
      <w:r>
        <w:rPr>
          <w:lang w:val="en-US" w:eastAsia="zh-CN"/>
        </w:rPr>
        <w:tab/>
        <w:t xml:space="preserve">The </w:t>
      </w:r>
      <w:r>
        <w:rPr>
          <w:rFonts w:eastAsia="SimSun" w:hint="eastAsia"/>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14:paraId="12C06486" w14:textId="77777777" w:rsidR="009977B8" w:rsidRDefault="00000000">
      <w:pPr>
        <w:pStyle w:val="TH"/>
      </w:pPr>
      <w:r>
        <w:t>Table 8.</w:t>
      </w:r>
      <w:r>
        <w:rPr>
          <w:rFonts w:eastAsia="SimSun" w:hint="eastAsia"/>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9977B8" w14:paraId="209B50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DD36D4"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8D4E2A"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7181"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035CDE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64B681" w14:textId="77777777" w:rsidR="009977B8"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0FBA1123"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02DE0" w14:textId="77777777" w:rsidR="009977B8"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rsidR="009977B8" w14:paraId="5E81564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D5861B" w14:textId="77777777" w:rsidR="009977B8" w:rsidRDefault="00000000">
            <w:pPr>
              <w:pStyle w:val="TAL"/>
              <w:rPr>
                <w:lang w:val="en-US" w:eastAsia="zh-CN"/>
              </w:rPr>
            </w:pPr>
            <w:r>
              <w:rPr>
                <w:rFonts w:hint="eastAsia"/>
                <w:lang w:val="en-US" w:eastAsia="zh-CN"/>
              </w:rPr>
              <w:t>Terminating ID</w:t>
            </w:r>
          </w:p>
        </w:tc>
        <w:tc>
          <w:tcPr>
            <w:tcW w:w="1440" w:type="dxa"/>
            <w:tcBorders>
              <w:top w:val="single" w:sz="4" w:space="0" w:color="000000"/>
              <w:left w:val="single" w:sz="4" w:space="0" w:color="000000"/>
              <w:bottom w:val="single" w:sz="4" w:space="0" w:color="000000"/>
            </w:tcBorders>
            <w:shd w:val="clear" w:color="auto" w:fill="auto"/>
          </w:tcPr>
          <w:p w14:paraId="46867574"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4AD19" w14:textId="77777777" w:rsidR="009977B8"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rsidR="009977B8" w14:paraId="55FABD5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D78C21" w14:textId="77777777" w:rsidR="009977B8"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42279984"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93A65" w14:textId="77777777" w:rsidR="009977B8" w:rsidRDefault="00000000">
            <w:pPr>
              <w:pStyle w:val="TAL"/>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14:paraId="2281D536" w14:textId="77777777" w:rsidR="009977B8" w:rsidRDefault="00000000">
            <w:pPr>
              <w:pStyle w:val="TAL"/>
              <w:rPr>
                <w:lang w:val="en-US" w:eastAsia="zh-CN"/>
              </w:rPr>
            </w:pPr>
            <w:r>
              <w:rPr>
                <w:rFonts w:hint="eastAsia"/>
                <w:lang w:val="en-US" w:eastAsia="zh-CN"/>
              </w:rPr>
              <w:t xml:space="preserve">a) audio; </w:t>
            </w:r>
          </w:p>
          <w:p w14:paraId="69DD4C03" w14:textId="77777777" w:rsidR="009977B8" w:rsidRDefault="00000000">
            <w:pPr>
              <w:pStyle w:val="TAL"/>
              <w:rPr>
                <w:lang w:val="en-US" w:eastAsia="zh-CN"/>
              </w:rPr>
            </w:pPr>
            <w:r>
              <w:rPr>
                <w:rFonts w:hint="eastAsia"/>
                <w:lang w:val="en-US" w:eastAsia="zh-CN"/>
              </w:rPr>
              <w:t>b) video;</w:t>
            </w:r>
          </w:p>
          <w:p w14:paraId="69B9EF4C" w14:textId="77777777" w:rsidR="009977B8" w:rsidRDefault="00000000">
            <w:pPr>
              <w:pStyle w:val="TAL"/>
              <w:rPr>
                <w:lang w:val="en-US" w:eastAsia="zh-CN"/>
              </w:rPr>
            </w:pPr>
            <w:r>
              <w:rPr>
                <w:rFonts w:hint="eastAsia"/>
                <w:lang w:val="en-US" w:eastAsia="zh-CN"/>
              </w:rPr>
              <w:t>c) audio and video.</w:t>
            </w:r>
          </w:p>
          <w:p w14:paraId="1D1E1924" w14:textId="77777777" w:rsidR="009977B8" w:rsidRDefault="00000000">
            <w:pPr>
              <w:pStyle w:val="TAL"/>
              <w:rPr>
                <w:lang w:val="en-US" w:eastAsia="zh-CN"/>
              </w:rPr>
            </w:pPr>
            <w:r>
              <w:rPr>
                <w:rFonts w:hint="eastAsia"/>
                <w:lang w:val="en-US" w:eastAsia="zh-CN"/>
              </w:rPr>
              <w:t>The detailed media information, e.g. the information included in the SDP of mmtel call session is negotiated by the underlying network.</w:t>
            </w:r>
          </w:p>
          <w:p w14:paraId="26B74E73" w14:textId="77777777" w:rsidR="009977B8" w:rsidRDefault="009977B8">
            <w:pPr>
              <w:pStyle w:val="TAL"/>
              <w:rPr>
                <w:lang w:val="en-US" w:eastAsia="zh-CN"/>
              </w:rPr>
            </w:pPr>
          </w:p>
          <w:p w14:paraId="6149597B" w14:textId="77777777" w:rsidR="009977B8" w:rsidRDefault="00000000">
            <w:pPr>
              <w:pStyle w:val="TAL"/>
              <w:rPr>
                <w:lang w:val="en-US" w:eastAsia="zh-CN"/>
              </w:rPr>
            </w:pPr>
            <w:r>
              <w:rPr>
                <w:rFonts w:hint="eastAsia"/>
                <w:lang w:val="en-US" w:eastAsia="zh-CN"/>
              </w:rPr>
              <w:t>If the parameter is absent, the media type(s) and detailed media information are all negotiated by the underlying network.</w:t>
            </w:r>
          </w:p>
        </w:tc>
      </w:tr>
      <w:tr w:rsidR="009977B8" w14:paraId="2C155E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3F9864" w14:textId="77777777" w:rsidR="009977B8"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15C5F49F"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2564" w14:textId="77777777" w:rsidR="009977B8" w:rsidRDefault="00000000">
            <w:pPr>
              <w:pStyle w:val="TAL"/>
              <w:rPr>
                <w:lang w:val="en-US" w:eastAsia="zh-CN"/>
              </w:rPr>
            </w:pPr>
            <w:r>
              <w:rPr>
                <w:rFonts w:hint="eastAsia"/>
                <w:lang w:val="en-US" w:eastAsia="zh-CN"/>
              </w:rPr>
              <w:t xml:space="preserve">Identifier of whether DC media is </w:t>
            </w:r>
            <w:r>
              <w:rPr>
                <w:rFonts w:eastAsia="SimSun" w:hint="eastAsia"/>
                <w:lang w:val="en-US" w:eastAsia="zh-CN"/>
              </w:rPr>
              <w:t>expected to be used in this call</w:t>
            </w:r>
          </w:p>
        </w:tc>
      </w:tr>
      <w:tr w:rsidR="009977B8" w14:paraId="656065C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E7454C" w14:textId="77777777" w:rsidR="009977B8"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255A4BFA"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187B8" w14:textId="77777777" w:rsidR="009977B8" w:rsidRDefault="00000000">
            <w:pPr>
              <w:pStyle w:val="TAL"/>
              <w:rPr>
                <w:lang w:val="en-US" w:eastAsia="zh-CN"/>
              </w:rPr>
            </w:pPr>
            <w:r>
              <w:rPr>
                <w:rFonts w:hint="eastAsia"/>
                <w:lang w:val="en-US" w:eastAsia="zh-CN"/>
              </w:rPr>
              <w:t>The DC application profile expected to be used in this call</w:t>
            </w:r>
          </w:p>
        </w:tc>
      </w:tr>
      <w:tr w:rsidR="009977B8" w14:paraId="39745C6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E2D4528" w14:textId="77777777" w:rsidR="009977B8"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69C2DC68"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E698E" w14:textId="77777777" w:rsidR="009977B8" w:rsidRDefault="00000000">
            <w:pPr>
              <w:pStyle w:val="TAL"/>
              <w:rPr>
                <w:lang w:val="en-US" w:eastAsia="zh-CN"/>
              </w:rPr>
            </w:pPr>
            <w:r>
              <w:rPr>
                <w:rFonts w:hint="eastAsia"/>
                <w:lang w:val="en-US" w:eastAsia="zh-CN"/>
              </w:rPr>
              <w:t>The address where the call related notification, e.g. whether the call between UE A and UE B is established successfully or not, is sent to.</w:t>
            </w:r>
          </w:p>
        </w:tc>
      </w:tr>
    </w:tbl>
    <w:p w14:paraId="4008CF61" w14:textId="77777777" w:rsidR="009977B8" w:rsidRDefault="009977B8"/>
    <w:p w14:paraId="2D08836C" w14:textId="77777777" w:rsidR="009977B8" w:rsidRDefault="00000000">
      <w:pPr>
        <w:pStyle w:val="B1"/>
        <w:rPr>
          <w:lang w:eastAsia="zh-CN"/>
        </w:rPr>
      </w:pPr>
      <w:r>
        <w:rPr>
          <w:lang w:eastAsia="zh-CN"/>
        </w:rPr>
        <w:t>2.</w:t>
      </w:r>
      <w:r>
        <w:rPr>
          <w:lang w:eastAsia="zh-CN"/>
        </w:rPr>
        <w:tab/>
        <w:t xml:space="preserve">The eMMTel Enabler Server verifies that the sender is authorized to establish </w:t>
      </w:r>
      <w:r>
        <w:rPr>
          <w:rFonts w:hint="eastAsia"/>
          <w:lang w:val="en-US" w:eastAsia="zh-CN"/>
        </w:rPr>
        <w:t>Third-Party C</w:t>
      </w:r>
      <w:r>
        <w:rPr>
          <w:lang w:eastAsia="zh-CN"/>
        </w:rPr>
        <w:t>all.</w:t>
      </w:r>
    </w:p>
    <w:p w14:paraId="3AA68F24" w14:textId="77777777" w:rsidR="009977B8" w:rsidRDefault="00000000">
      <w:pPr>
        <w:pStyle w:val="B1"/>
        <w:rPr>
          <w:lang w:val="en-US" w:eastAsia="zh-CN"/>
        </w:rPr>
      </w:pPr>
      <w:r>
        <w:rPr>
          <w:lang w:eastAsia="zh-CN"/>
        </w:rPr>
        <w:t>3.</w:t>
      </w:r>
      <w:r>
        <w:rPr>
          <w:lang w:eastAsia="zh-CN"/>
        </w:rPr>
        <w:tab/>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prodecure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22CE27CE" w14:textId="77777777" w:rsidR="009977B8" w:rsidRDefault="00000000">
      <w:pPr>
        <w:pStyle w:val="NO"/>
        <w:rPr>
          <w:lang w:val="en-US" w:eastAsia="zh-CN"/>
        </w:rPr>
      </w:pPr>
      <w:r>
        <w:rPr>
          <w:rFonts w:hint="eastAsia"/>
          <w:lang w:val="en-US" w:eastAsia="zh-CN"/>
        </w:rPr>
        <w:t>NOTE:</w:t>
      </w:r>
      <w:r>
        <w:rPr>
          <w:rFonts w:hint="eastAsia"/>
          <w:lang w:val="en-US" w:eastAsia="zh-CN"/>
        </w:rPr>
        <w:tab/>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59D9C780" w14:textId="77777777" w:rsidR="009977B8"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12C76626" w14:textId="77777777" w:rsidR="009977B8" w:rsidRDefault="00000000">
      <w:pPr>
        <w:pStyle w:val="B1"/>
        <w:rPr>
          <w:lang w:eastAsia="zh-CN"/>
        </w:rPr>
      </w:pPr>
      <w:r>
        <w:rPr>
          <w:lang w:eastAsia="zh-CN"/>
        </w:rPr>
        <w:lastRenderedPageBreak/>
        <w:t>4.</w:t>
      </w:r>
      <w:r>
        <w:rPr>
          <w:lang w:eastAsia="zh-CN"/>
        </w:rPr>
        <w:tab/>
        <w:t xml:space="preserve">The eMMTel Enabler Server sends a </w:t>
      </w:r>
      <w:r>
        <w:rPr>
          <w:rFonts w:hint="eastAsia"/>
          <w:lang w:eastAsia="zh-CN"/>
        </w:rPr>
        <w:t>corresponding</w:t>
      </w:r>
      <w:r>
        <w:rPr>
          <w:lang w:eastAsia="zh-CN"/>
        </w:rPr>
        <w:t xml:space="preserve"> call session establishment response,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06A681D2" w14:textId="77777777" w:rsidR="009977B8" w:rsidRDefault="00000000">
      <w:pPr>
        <w:pStyle w:val="TH"/>
      </w:pPr>
      <w:r>
        <w:t>Table 8.</w:t>
      </w:r>
      <w:r>
        <w:rPr>
          <w:rFonts w:eastAsia="SimSun" w:hint="eastAsia"/>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9977B8" w14:paraId="597D9A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CF09BD"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DB57731"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AA8357"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5DADD83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920240" w14:textId="77777777" w:rsidR="009977B8" w:rsidRDefault="00000000">
            <w:pPr>
              <w:keepNext/>
              <w:keepLines/>
              <w:spacing w:after="0"/>
              <w:rPr>
                <w:rFonts w:ascii="Arial" w:hAnsi="Arial"/>
                <w:sz w:val="18"/>
                <w:lang w:val="en-US"/>
              </w:rPr>
            </w:pPr>
            <w:r>
              <w:rPr>
                <w:rFonts w:ascii="Arial" w:hAnsi="Arial"/>
                <w:sz w:val="18"/>
                <w:lang w:val="en-US" w:eastAsia="zh-CN"/>
              </w:rPr>
              <w:t>R</w:t>
            </w:r>
            <w:r>
              <w:rPr>
                <w:rFonts w:ascii="Arial" w:hAnsi="Arial" w:hint="eastAsia"/>
                <w:sz w:val="18"/>
                <w:lang w:val="en-US" w:eastAsia="zh-CN"/>
              </w:rPr>
              <w:t>esult</w:t>
            </w:r>
          </w:p>
        </w:tc>
        <w:tc>
          <w:tcPr>
            <w:tcW w:w="1440" w:type="dxa"/>
            <w:tcBorders>
              <w:top w:val="single" w:sz="4" w:space="0" w:color="000000"/>
              <w:left w:val="single" w:sz="4" w:space="0" w:color="000000"/>
              <w:bottom w:val="single" w:sz="4" w:space="0" w:color="000000"/>
            </w:tcBorders>
            <w:shd w:val="clear" w:color="auto" w:fill="auto"/>
          </w:tcPr>
          <w:p w14:paraId="766D3C05" w14:textId="77777777" w:rsidR="009977B8"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485CC" w14:textId="77777777" w:rsidR="009977B8" w:rsidRDefault="00000000">
            <w:pPr>
              <w:keepNext/>
              <w:keepLines/>
              <w:spacing w:after="0"/>
              <w:rPr>
                <w:rFonts w:ascii="Arial" w:hAnsi="Arial"/>
                <w:sz w:val="18"/>
                <w:lang w:val="en-US"/>
              </w:rPr>
            </w:pPr>
            <w:r>
              <w:rPr>
                <w:rFonts w:ascii="Arial" w:hAnsi="Arial"/>
                <w:sz w:val="18"/>
                <w:lang w:eastAsia="zh-CN"/>
              </w:rPr>
              <w:t xml:space="preserve">Indicates the success or failure of </w:t>
            </w:r>
            <w:r>
              <w:rPr>
                <w:rFonts w:ascii="Arial" w:hAnsi="Arial" w:hint="eastAsia"/>
                <w:sz w:val="18"/>
                <w:lang w:val="en-US" w:eastAsia="zh-CN"/>
              </w:rPr>
              <w:t xml:space="preserve">the </w:t>
            </w:r>
            <w:r>
              <w:rPr>
                <w:rFonts w:ascii="Arial" w:hAnsi="Arial"/>
                <w:sz w:val="18"/>
                <w:lang w:val="en-US" w:eastAsia="zh-CN"/>
              </w:rPr>
              <w:t>session</w:t>
            </w:r>
            <w:r>
              <w:rPr>
                <w:rFonts w:ascii="Arial" w:hAnsi="Arial" w:hint="eastAsia"/>
                <w:sz w:val="18"/>
                <w:lang w:val="en-US" w:eastAsia="zh-CN"/>
              </w:rPr>
              <w:t>.</w:t>
            </w:r>
          </w:p>
        </w:tc>
      </w:tr>
      <w:tr w:rsidR="009977B8" w14:paraId="4EC6704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14CD8DF" w14:textId="77777777" w:rsidR="009977B8" w:rsidRDefault="00000000">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sz="4" w:space="0" w:color="000000"/>
              <w:left w:val="single" w:sz="4" w:space="0" w:color="000000"/>
              <w:bottom w:val="single" w:sz="4" w:space="0" w:color="000000"/>
            </w:tcBorders>
            <w:shd w:val="clear" w:color="auto" w:fill="auto"/>
          </w:tcPr>
          <w:p w14:paraId="2C28DEDF"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ACE3B" w14:textId="77777777" w:rsidR="009977B8" w:rsidRDefault="00000000">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rsidR="009977B8" w14:paraId="79B3A290"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DCDE1CE"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Reason</w:t>
            </w:r>
            <w:r>
              <w:t xml:space="preserve"> (see NOTE </w:t>
            </w:r>
            <w:r>
              <w:rPr>
                <w:rFonts w:hint="eastAsia"/>
                <w:lang w:val="en-US" w:eastAsia="zh-CN"/>
              </w:rPr>
              <w:t>2</w:t>
            </w:r>
            <w:r>
              <w:t>)</w:t>
            </w:r>
          </w:p>
        </w:tc>
        <w:tc>
          <w:tcPr>
            <w:tcW w:w="1440" w:type="dxa"/>
            <w:tcBorders>
              <w:top w:val="single" w:sz="4" w:space="0" w:color="000000"/>
              <w:left w:val="single" w:sz="4" w:space="0" w:color="000000"/>
              <w:bottom w:val="single" w:sz="4" w:space="0" w:color="000000"/>
            </w:tcBorders>
            <w:shd w:val="clear" w:color="auto" w:fill="auto"/>
          </w:tcPr>
          <w:p w14:paraId="4E5C7467"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A61B8"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 xml:space="preserve">Indicates the </w:t>
            </w:r>
            <w:r>
              <w:rPr>
                <w:rFonts w:ascii="Arial" w:hAnsi="Arial"/>
                <w:sz w:val="18"/>
              </w:rPr>
              <w:t>reason for failure</w:t>
            </w:r>
            <w:r>
              <w:rPr>
                <w:rFonts w:ascii="Arial" w:eastAsia="SimSun" w:hAnsi="Arial" w:hint="eastAsia"/>
                <w:sz w:val="18"/>
                <w:lang w:val="en-US" w:eastAsia="zh-CN"/>
              </w:rPr>
              <w:t xml:space="preserve">. </w:t>
            </w:r>
            <w:r>
              <w:rPr>
                <w:rFonts w:hint="eastAsia"/>
                <w:lang w:val="en-US" w:eastAsia="zh-CN"/>
              </w:rPr>
              <w:t>This IE only be present when the Registration result is failure.</w:t>
            </w:r>
          </w:p>
        </w:tc>
      </w:tr>
      <w:tr w:rsidR="009977B8" w14:paraId="692E60B3"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705C87" w14:textId="77777777" w:rsidR="009977B8" w:rsidRDefault="00000000">
            <w:pPr>
              <w:pStyle w:val="TAN"/>
            </w:pPr>
            <w:r>
              <w:t>NOTE 1:</w:t>
            </w:r>
            <w:r>
              <w:tab/>
              <w:t xml:space="preserve">This IE shall only be present when the </w:t>
            </w:r>
            <w:r>
              <w:rPr>
                <w:rFonts w:hint="eastAsia"/>
              </w:rPr>
              <w:t>Set virtual number</w:t>
            </w:r>
            <w:r>
              <w:t xml:space="preserve"> is Success.</w:t>
            </w:r>
          </w:p>
          <w:p w14:paraId="209AAEBE" w14:textId="77777777" w:rsidR="009977B8" w:rsidRDefault="00000000">
            <w:pPr>
              <w:pStyle w:val="TAN"/>
              <w:rPr>
                <w:lang w:val="en-US" w:eastAsia="zh-CN"/>
              </w:rPr>
            </w:pPr>
            <w:r>
              <w:t>NOTE 2:</w:t>
            </w:r>
            <w:r>
              <w:tab/>
              <w:t xml:space="preserve">This IE shall only be present when the </w:t>
            </w:r>
            <w:r>
              <w:rPr>
                <w:rFonts w:hint="eastAsia"/>
              </w:rPr>
              <w:t>Set virtual number</w:t>
            </w:r>
            <w:r>
              <w:t xml:space="preserve"> is Failure.</w:t>
            </w:r>
          </w:p>
        </w:tc>
      </w:tr>
    </w:tbl>
    <w:p w14:paraId="33409D47" w14:textId="77777777" w:rsidR="009977B8" w:rsidRDefault="009977B8">
      <w:pPr>
        <w:ind w:leftChars="50" w:left="500" w:hangingChars="200" w:hanging="400"/>
        <w:rPr>
          <w:lang w:eastAsia="zh-CN"/>
        </w:rPr>
      </w:pPr>
    </w:p>
    <w:p w14:paraId="50DE75FF" w14:textId="77777777" w:rsidR="009977B8" w:rsidRDefault="00000000">
      <w:pPr>
        <w:pStyle w:val="B1"/>
        <w:rPr>
          <w:lang w:eastAsia="zh-CN"/>
        </w:rPr>
      </w:pPr>
      <w:r>
        <w:rPr>
          <w:lang w:eastAsia="zh-CN"/>
        </w:rPr>
        <w:t>5.</w:t>
      </w:r>
      <w:r>
        <w:rPr>
          <w:lang w:eastAsia="zh-CN"/>
        </w:rPr>
        <w:tab/>
        <w:t>UE A and UE B begin to talk with each other with interaction over data channel.</w:t>
      </w:r>
    </w:p>
    <w:p w14:paraId="0161A33D" w14:textId="77777777" w:rsidR="009977B8" w:rsidRDefault="00000000">
      <w:pPr>
        <w:pStyle w:val="Heading4"/>
        <w:rPr>
          <w:lang w:val="en-US" w:eastAsia="zh-CN"/>
        </w:rPr>
      </w:pPr>
      <w:bookmarkStart w:id="716" w:name="_Toc21818"/>
      <w:bookmarkStart w:id="717" w:name="_Toc19235"/>
      <w:bookmarkStart w:id="718" w:name="_Toc11775"/>
      <w:bookmarkStart w:id="719" w:name="_Toc168958019"/>
      <w:bookmarkStart w:id="720" w:name="_Toc960"/>
      <w:bookmarkStart w:id="721" w:name="_Toc828"/>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bookmarkEnd w:id="716"/>
      <w:bookmarkEnd w:id="717"/>
      <w:bookmarkEnd w:id="718"/>
      <w:bookmarkEnd w:id="719"/>
      <w:bookmarkEnd w:id="720"/>
      <w:bookmarkEnd w:id="721"/>
      <w:r>
        <w:rPr>
          <w:rFonts w:eastAsia="SimSun"/>
          <w:lang w:val="en-US" w:eastAsia="zh-CN"/>
        </w:rPr>
        <w:t xml:space="preserve"> </w:t>
      </w:r>
    </w:p>
    <w:p w14:paraId="19C00858" w14:textId="77777777" w:rsidR="009977B8"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eastAsia="SimSun" w:hint="eastAsia"/>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eastAsia="SimSun" w:hint="eastAsia"/>
          <w:lang w:eastAsia="zh-CN"/>
        </w:rP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770CDFC0" w14:textId="77777777" w:rsidR="009977B8" w:rsidRDefault="00000000">
      <w:pPr>
        <w:pStyle w:val="TH"/>
        <w:rPr>
          <w:lang w:val="en-US" w:eastAsia="zh-CN"/>
        </w:rPr>
      </w:pPr>
      <w:r>
        <w:rPr>
          <w:lang w:val="en-US" w:eastAsia="zh-CN"/>
        </w:rPr>
        <w:object w:dxaOrig="9102" w:dyaOrig="2926" w14:anchorId="7C1C6D64">
          <v:shape id="_x0000_i1046" type="#_x0000_t75" style="width:455.1pt;height:146.3pt" o:ole="">
            <v:imagedata r:id="rId49" o:title=""/>
            <o:lock v:ext="edit" aspectratio="f"/>
          </v:shape>
          <o:OLEObject Type="Embed" ProgID="Visio.Drawing.11" ShapeID="_x0000_i1046" DrawAspect="Content" ObjectID="_1786272813" r:id="rId50"/>
        </w:object>
      </w:r>
    </w:p>
    <w:p w14:paraId="43F0AE8A" w14:textId="77777777" w:rsidR="009977B8" w:rsidRDefault="00000000">
      <w:pPr>
        <w:pStyle w:val="TF"/>
      </w:pPr>
      <w:r>
        <w:t>Figure 8.</w:t>
      </w:r>
      <w:r>
        <w:rPr>
          <w:rFonts w:eastAsia="SimSun" w:hint="eastAsia"/>
          <w:lang w:val="en-US" w:eastAsia="zh-CN"/>
        </w:rPr>
        <w:t>6</w:t>
      </w:r>
      <w:r>
        <w:t>.</w:t>
      </w:r>
      <w:r>
        <w:rPr>
          <w:rFonts w:hint="eastAsia"/>
        </w:rPr>
        <w:t>2.</w:t>
      </w:r>
      <w:r>
        <w:t xml:space="preserve">3-1: Terminating a </w:t>
      </w:r>
      <w:r>
        <w:rPr>
          <w:lang w:val="en-US" w:eastAsia="zh-CN"/>
        </w:rPr>
        <w:t xml:space="preserve">Third-Party </w:t>
      </w:r>
      <w:r>
        <w:t xml:space="preserve">Call </w:t>
      </w:r>
    </w:p>
    <w:p w14:paraId="0364C804" w14:textId="77777777" w:rsidR="009977B8" w:rsidRDefault="00000000">
      <w:pPr>
        <w:pStyle w:val="B1"/>
        <w:rPr>
          <w:lang w:val="en-US" w:eastAsia="zh-CN"/>
        </w:rPr>
      </w:pPr>
      <w:r>
        <w:rPr>
          <w:lang w:eastAsia="zh-CN"/>
        </w:rPr>
        <w:t>1.</w:t>
      </w:r>
      <w:r>
        <w:rPr>
          <w:lang w:eastAsia="zh-CN"/>
        </w:rPr>
        <w:tab/>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4C59F9CC" w14:textId="77777777" w:rsidR="009977B8" w:rsidRDefault="00000000">
      <w:pPr>
        <w:pStyle w:val="TH"/>
        <w:rPr>
          <w:lang w:val="en-US"/>
        </w:rPr>
      </w:pPr>
      <w:r>
        <w:t>Table 8.</w:t>
      </w:r>
      <w:r>
        <w:rPr>
          <w:rFonts w:eastAsia="SimSun" w:hint="eastAsia"/>
          <w:lang w:val="en-US" w:eastAsia="zh-CN"/>
        </w:rPr>
        <w:t>6</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9977B8" w14:paraId="3AE7B5F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D0F7BA"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5BC74A3"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3516D" w14:textId="77777777" w:rsidR="009977B8" w:rsidRDefault="00000000">
            <w:pPr>
              <w:pStyle w:val="TAH"/>
            </w:pPr>
            <w:r>
              <w:t>Description</w:t>
            </w:r>
          </w:p>
        </w:tc>
      </w:tr>
      <w:tr w:rsidR="009977B8" w14:paraId="019AF6F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63D7A42" w14:textId="77777777" w:rsidR="009977B8"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5F881D87"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19EEF" w14:textId="77777777" w:rsidR="009977B8" w:rsidRDefault="00000000">
            <w:pPr>
              <w:pStyle w:val="TAL"/>
              <w:rPr>
                <w:lang w:val="en-US" w:eastAsia="zh-CN"/>
              </w:rPr>
            </w:pPr>
            <w:r>
              <w:rPr>
                <w:rFonts w:hint="eastAsia"/>
                <w:lang w:val="en-US" w:eastAsia="zh-CN"/>
              </w:rPr>
              <w:t>The identifier of the call session. This ID is as same as the Session ID in IMS.</w:t>
            </w:r>
          </w:p>
        </w:tc>
      </w:tr>
      <w:tr w:rsidR="009977B8" w14:paraId="4E19FC1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0127CA" w14:textId="77777777" w:rsidR="009977B8"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46043DB"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F4DF" w14:textId="77777777" w:rsidR="009977B8"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55E813A8" w14:textId="77777777" w:rsidR="009977B8" w:rsidRDefault="009977B8">
      <w:pPr>
        <w:pStyle w:val="B1"/>
        <w:ind w:left="0" w:firstLine="0"/>
        <w:rPr>
          <w:lang w:val="en-US" w:eastAsia="zh-CN"/>
        </w:rPr>
      </w:pPr>
    </w:p>
    <w:p w14:paraId="4346FB0F" w14:textId="77777777" w:rsidR="009977B8" w:rsidRDefault="00000000">
      <w:pPr>
        <w:pStyle w:val="B1"/>
        <w:rPr>
          <w:lang w:eastAsia="zh-CN"/>
        </w:rPr>
      </w:pPr>
      <w:r>
        <w:rPr>
          <w:lang w:eastAsia="zh-CN"/>
        </w:rPr>
        <w:t>2.</w:t>
      </w:r>
      <w:r>
        <w:rPr>
          <w:lang w:eastAsia="zh-CN"/>
        </w:rPr>
        <w:tab/>
        <w:t xml:space="preserve">The eMMTel Enabler Server verifies that the sender is authorized to release a </w:t>
      </w:r>
      <w:r>
        <w:rPr>
          <w:rFonts w:eastAsia="SimSun" w:hint="eastAsia"/>
          <w:lang w:eastAsia="zh-CN"/>
        </w:rPr>
        <w:t>Third-Party Call</w:t>
      </w:r>
      <w:r>
        <w:rPr>
          <w:lang w:eastAsia="zh-CN"/>
        </w:rPr>
        <w:t>.</w:t>
      </w:r>
    </w:p>
    <w:p w14:paraId="151A3EED" w14:textId="77777777" w:rsidR="009977B8" w:rsidRDefault="00000000">
      <w:pPr>
        <w:pStyle w:val="B1"/>
        <w:rPr>
          <w:lang w:eastAsia="zh-CN"/>
        </w:rPr>
      </w:pPr>
      <w:r>
        <w:rPr>
          <w:lang w:eastAsia="zh-CN"/>
        </w:rPr>
        <w:t>3.</w:t>
      </w:r>
      <w:r>
        <w:rPr>
          <w:lang w:eastAsia="zh-CN"/>
        </w:rPr>
        <w:tab/>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2AECC0B9" w14:textId="77777777" w:rsidR="009977B8"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57AA3CA4" w14:textId="77777777" w:rsidR="009977B8" w:rsidRDefault="00000000">
      <w:pPr>
        <w:pStyle w:val="B1"/>
        <w:rPr>
          <w:lang w:eastAsia="zh-CN"/>
        </w:rPr>
      </w:pPr>
      <w:r>
        <w:rPr>
          <w:lang w:eastAsia="zh-CN"/>
        </w:rPr>
        <w:t>4.</w:t>
      </w:r>
      <w:r>
        <w:rPr>
          <w:lang w:eastAsia="zh-CN"/>
        </w:rPr>
        <w:tab/>
        <w:t xml:space="preserve">The eMMTel Enabler Server return a release response to the </w:t>
      </w:r>
      <w:r>
        <w:rPr>
          <w:rFonts w:eastAsia="SimSun" w:hint="eastAsia"/>
          <w:lang w:eastAsia="zh-CN"/>
        </w:rPr>
        <w:t>Third-Party</w:t>
      </w:r>
      <w:r>
        <w:rPr>
          <w:lang w:eastAsia="zh-CN"/>
        </w:rPr>
        <w:t xml:space="preserve"> call application.</w:t>
      </w:r>
    </w:p>
    <w:p w14:paraId="38E54BB3" w14:textId="77777777" w:rsidR="009977B8" w:rsidRDefault="00000000">
      <w:pPr>
        <w:pStyle w:val="Heading4"/>
        <w:rPr>
          <w:lang w:val="en-US" w:eastAsia="zh-CN"/>
        </w:rPr>
      </w:pPr>
      <w:bookmarkStart w:id="722" w:name="_Toc2106"/>
      <w:bookmarkStart w:id="723" w:name="_Toc24118"/>
      <w:bookmarkStart w:id="724" w:name="_Toc26218"/>
      <w:bookmarkStart w:id="725" w:name="_Toc168958020"/>
      <w:bookmarkStart w:id="726" w:name="_Toc23429"/>
      <w:bookmarkStart w:id="727" w:name="_Toc29930"/>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bookmarkEnd w:id="722"/>
      <w:bookmarkEnd w:id="723"/>
      <w:bookmarkEnd w:id="724"/>
      <w:bookmarkEnd w:id="725"/>
      <w:bookmarkEnd w:id="726"/>
      <w:bookmarkEnd w:id="727"/>
      <w:r>
        <w:rPr>
          <w:rFonts w:eastAsia="SimSun"/>
          <w:lang w:val="en-US" w:eastAsia="zh-CN"/>
        </w:rPr>
        <w:t xml:space="preserve"> </w:t>
      </w:r>
    </w:p>
    <w:p w14:paraId="4F95EFFD" w14:textId="77777777" w:rsidR="009977B8"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eastAsia="SimSun" w:hint="eastAsia"/>
          <w:lang w:val="en-US" w:eastAsia="zh-CN"/>
        </w:rPr>
        <w:t xml:space="preserve">without data channel media </w:t>
      </w:r>
      <w:r>
        <w:t>between two users</w:t>
      </w:r>
      <w:r>
        <w:rPr>
          <w:rFonts w:eastAsia="SimSun" w:hint="eastAsia"/>
          <w:lang w:val="en-US" w:eastAsia="zh-CN"/>
        </w:rPr>
        <w:t xml:space="preserve"> </w:t>
      </w:r>
      <w:r>
        <w:rPr>
          <w:lang w:eastAsia="zh-CN"/>
        </w:rPr>
        <w:t xml:space="preserve">to add data channel media. It’s assumed that a Call with audio and video media has established between </w:t>
      </w:r>
      <w:r>
        <w:t>two users</w:t>
      </w:r>
      <w:r>
        <w:rPr>
          <w:lang w:eastAsia="zh-CN"/>
        </w:rPr>
        <w:t>.</w:t>
      </w:r>
    </w:p>
    <w:p w14:paraId="46248E35" w14:textId="77777777" w:rsidR="009977B8" w:rsidRDefault="00000000">
      <w:pPr>
        <w:pStyle w:val="TH"/>
        <w:rPr>
          <w:lang w:val="en-US" w:eastAsia="zh-CN"/>
        </w:rPr>
      </w:pPr>
      <w:r>
        <w:rPr>
          <w:lang w:val="en-US" w:eastAsia="zh-CN"/>
        </w:rPr>
        <w:object w:dxaOrig="9102" w:dyaOrig="3827" w14:anchorId="699D8AAA">
          <v:shape id="_x0000_i1047" type="#_x0000_t75" style="width:455.1pt;height:191.35pt" o:ole="">
            <v:imagedata r:id="rId51" o:title=""/>
            <o:lock v:ext="edit" aspectratio="f"/>
          </v:shape>
          <o:OLEObject Type="Embed" ProgID="Visio.Drawing.11" ShapeID="_x0000_i1047" DrawAspect="Content" ObjectID="_1786272814" r:id="rId52"/>
        </w:object>
      </w:r>
    </w:p>
    <w:p w14:paraId="0370642B" w14:textId="77777777" w:rsidR="009977B8" w:rsidRDefault="00000000">
      <w:pPr>
        <w:pStyle w:val="TF"/>
      </w:pPr>
      <w:r>
        <w:rPr>
          <w:rFonts w:hint="eastAsia"/>
        </w:rPr>
        <w:t>F</w:t>
      </w:r>
      <w:r>
        <w:t>igure</w:t>
      </w:r>
      <w:r>
        <w:rPr>
          <w:rFonts w:hint="eastAsia"/>
        </w:rPr>
        <w:t> </w:t>
      </w:r>
      <w:r>
        <w:t>8.</w:t>
      </w:r>
      <w:r>
        <w:rPr>
          <w:rFonts w:eastAsia="SimSun" w:hint="eastAsia"/>
          <w:lang w:val="en-US" w:eastAsia="zh-CN"/>
        </w:rPr>
        <w:t>6</w:t>
      </w:r>
      <w:r>
        <w:t xml:space="preserve">.2.4-1: Modifying a Call to add data channel media </w:t>
      </w:r>
    </w:p>
    <w:p w14:paraId="09BF8218" w14:textId="77777777" w:rsidR="009977B8" w:rsidRDefault="00000000">
      <w:pPr>
        <w:pStyle w:val="B1"/>
        <w:rPr>
          <w:lang w:eastAsia="zh-CN"/>
        </w:rPr>
      </w:pPr>
      <w:r>
        <w:rPr>
          <w:lang w:eastAsia="zh-CN"/>
        </w:rPr>
        <w:t>1.</w:t>
      </w:r>
      <w:r>
        <w:rPr>
          <w:lang w:eastAsia="zh-CN"/>
        </w:rPr>
        <w:tab/>
        <w:t xml:space="preserve">The </w:t>
      </w:r>
      <w:r>
        <w:t>3rd Party</w:t>
      </w:r>
      <w:r>
        <w:rPr>
          <w:lang w:eastAsia="zh-CN"/>
        </w:rPr>
        <w:t xml:space="preserve"> call application invokes the session modification API of the eMMTel Enabler Server to add data channel media into the specific session. </w:t>
      </w:r>
    </w:p>
    <w:p w14:paraId="12EE763D" w14:textId="77777777" w:rsidR="009977B8" w:rsidRDefault="00000000">
      <w:pPr>
        <w:pStyle w:val="B1"/>
        <w:rPr>
          <w:lang w:eastAsia="zh-CN"/>
        </w:rPr>
      </w:pPr>
      <w:r>
        <w:rPr>
          <w:lang w:eastAsia="zh-CN"/>
        </w:rPr>
        <w:t>2.</w:t>
      </w:r>
      <w:r>
        <w:rPr>
          <w:lang w:eastAsia="zh-CN"/>
        </w:rPr>
        <w:tab/>
        <w:t xml:space="preserve">The eMMTel Enabler Server verifies that the sender is authorized to modify a </w:t>
      </w:r>
      <w:r>
        <w:rPr>
          <w:rFonts w:eastAsia="SimSun" w:hint="eastAsia"/>
          <w:lang w:eastAsia="zh-CN"/>
        </w:rPr>
        <w:t>Third-Party Call</w:t>
      </w:r>
      <w:r>
        <w:rPr>
          <w:lang w:eastAsia="zh-CN"/>
        </w:rPr>
        <w:t>.</w:t>
      </w:r>
    </w:p>
    <w:p w14:paraId="613AB961" w14:textId="77777777" w:rsidR="009977B8" w:rsidRDefault="00000000">
      <w:pPr>
        <w:pStyle w:val="B1"/>
        <w:rPr>
          <w:lang w:eastAsia="zh-CN"/>
        </w:rPr>
      </w:pPr>
      <w:r>
        <w:rPr>
          <w:lang w:eastAsia="zh-CN"/>
        </w:rPr>
        <w:t>3.</w:t>
      </w:r>
      <w:r>
        <w:rPr>
          <w:lang w:eastAsia="zh-CN"/>
        </w:rPr>
        <w:tab/>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14:paraId="24E6B96C" w14:textId="77777777" w:rsidR="009977B8"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42642F63" w14:textId="77777777" w:rsidR="009977B8"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modification response to the sender.</w:t>
      </w:r>
    </w:p>
    <w:p w14:paraId="187AC9ED" w14:textId="77777777" w:rsidR="009977B8" w:rsidRDefault="00000000">
      <w:pPr>
        <w:pStyle w:val="B1"/>
        <w:rPr>
          <w:lang w:eastAsia="zh-CN"/>
        </w:rPr>
      </w:pPr>
      <w:r>
        <w:rPr>
          <w:lang w:eastAsia="zh-CN"/>
        </w:rPr>
        <w:t>5.</w:t>
      </w:r>
      <w:r>
        <w:rPr>
          <w:lang w:eastAsia="zh-CN"/>
        </w:rPr>
        <w:tab/>
        <w:t>UE A and UE B begin to talk with each other with interaction over data channel.</w:t>
      </w:r>
    </w:p>
    <w:p w14:paraId="39A13E39" w14:textId="77777777" w:rsidR="009977B8" w:rsidRDefault="009977B8">
      <w:pPr>
        <w:pStyle w:val="B1"/>
        <w:rPr>
          <w:lang w:eastAsia="zh-CN"/>
        </w:rPr>
      </w:pPr>
    </w:p>
    <w:p w14:paraId="79DCE23A" w14:textId="77777777" w:rsidR="009977B8"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29DFBCE3" w14:textId="77777777" w:rsidR="009977B8"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bookmarkEnd w:id="701"/>
    <w:bookmarkEnd w:id="702"/>
    <w:bookmarkEnd w:id="703"/>
    <w:bookmarkEnd w:id="704"/>
    <w:p w14:paraId="075E2703" w14:textId="77777777" w:rsidR="009977B8"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7</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7</w:t>
      </w:r>
      <w:r>
        <w:rPr>
          <w:rFonts w:ascii="Arial" w:hAnsi="Arial"/>
          <w:sz w:val="32"/>
        </w:rPr>
        <w:t xml:space="preserve">: </w:t>
      </w:r>
      <w:r>
        <w:rPr>
          <w:rFonts w:ascii="Arial" w:hAnsi="Arial" w:hint="eastAsia"/>
          <w:sz w:val="32"/>
        </w:rPr>
        <w:t>getting call information</w:t>
      </w:r>
    </w:p>
    <w:p w14:paraId="420B49B3" w14:textId="77777777" w:rsidR="009977B8"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7</w:t>
      </w:r>
      <w:r>
        <w:rPr>
          <w:rFonts w:ascii="Arial" w:hAnsi="Arial"/>
          <w:sz w:val="28"/>
        </w:rPr>
        <w:t>.1</w:t>
      </w:r>
      <w:r>
        <w:rPr>
          <w:rFonts w:ascii="Arial" w:hAnsi="Arial" w:hint="eastAsia"/>
          <w:sz w:val="28"/>
        </w:rPr>
        <w:tab/>
        <w:t>Description</w:t>
      </w:r>
    </w:p>
    <w:p w14:paraId="461726ED" w14:textId="77777777" w:rsidR="009977B8" w:rsidRDefault="00000000">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14:paraId="013D3635" w14:textId="77777777" w:rsidR="009977B8" w:rsidRDefault="00000000">
      <w:pPr>
        <w:pStyle w:val="B1"/>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14:paraId="24553625" w14:textId="77777777" w:rsidR="009977B8" w:rsidRDefault="00000000">
      <w:pPr>
        <w:pStyle w:val="B1"/>
        <w:rPr>
          <w:lang w:val="en-US" w:eastAsia="zh-CN"/>
        </w:rPr>
      </w:pPr>
      <w:r>
        <w:rPr>
          <w:rFonts w:hint="eastAsia"/>
          <w:lang w:val="en-US" w:eastAsia="zh-CN"/>
        </w:rPr>
        <w:t>-</w:t>
      </w:r>
      <w:r>
        <w:rPr>
          <w:rFonts w:hint="eastAsia"/>
          <w:lang w:val="en-US" w:eastAsia="zh-CN"/>
        </w:rPr>
        <w:tab/>
        <w:t>Third-Party Call service.</w:t>
      </w:r>
    </w:p>
    <w:p w14:paraId="740AE755" w14:textId="77777777" w:rsidR="009977B8" w:rsidRDefault="009977B8"/>
    <w:p w14:paraId="61598E91" w14:textId="77777777" w:rsidR="009977B8"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7</w:t>
      </w:r>
      <w:r>
        <w:rPr>
          <w:rFonts w:ascii="Arial" w:hAnsi="Arial"/>
          <w:sz w:val="28"/>
        </w:rPr>
        <w:t>.2</w:t>
      </w:r>
      <w:r>
        <w:rPr>
          <w:rFonts w:ascii="Arial" w:hAnsi="Arial"/>
          <w:sz w:val="28"/>
        </w:rPr>
        <w:tab/>
        <w:t>Procedures</w:t>
      </w:r>
    </w:p>
    <w:p w14:paraId="43BF3B73" w14:textId="77777777" w:rsidR="009977B8" w:rsidRDefault="00000000">
      <w:pPr>
        <w:rPr>
          <w:rFonts w:eastAsia="SimSun"/>
          <w:lang w:val="en-US" w:eastAsia="zh-CN"/>
        </w:rPr>
      </w:pPr>
      <w:r>
        <w:rPr>
          <w:rFonts w:eastAsia="SimSun" w:hint="eastAsia"/>
          <w:lang w:val="en-US" w:eastAsia="zh-CN"/>
        </w:rPr>
        <w:t>Figure 8.7.2.1-1 below illustrates the procedure of Getting call information from the eMMTel Enabler Server. There are two use cases:</w:t>
      </w:r>
    </w:p>
    <w:p w14:paraId="1A587E66" w14:textId="77777777" w:rsidR="009977B8" w:rsidRDefault="00000000">
      <w:pPr>
        <w:pStyle w:val="B1"/>
        <w:rPr>
          <w:lang w:val="en-US" w:eastAsia="zh-CN"/>
        </w:rPr>
      </w:pPr>
      <w:r>
        <w:rPr>
          <w:rFonts w:hint="eastAsia"/>
          <w:lang w:val="en-US" w:eastAsia="zh-CN"/>
        </w:rPr>
        <w:t>-</w:t>
      </w:r>
      <w:r>
        <w:rPr>
          <w:rFonts w:hint="eastAsia"/>
          <w:lang w:val="en-US" w:eastAsia="zh-CN"/>
        </w:rPr>
        <w:tab/>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eastAsia="SimSun" w:hint="eastAsia"/>
          <w:lang w:val="en-US" w:eastAsia="zh-CN"/>
        </w:rPr>
        <w:t>call information to the Application Server directly</w:t>
      </w:r>
      <w:r>
        <w:rPr>
          <w:rFonts w:hint="eastAsia"/>
          <w:lang w:val="en-US" w:eastAsia="zh-CN"/>
        </w:rPr>
        <w:t xml:space="preserve"> or</w:t>
      </w:r>
    </w:p>
    <w:p w14:paraId="4FF5DDCE" w14:textId="77777777" w:rsidR="009977B8" w:rsidRDefault="00000000">
      <w:pPr>
        <w:pStyle w:val="B1"/>
        <w:rPr>
          <w:rFonts w:eastAsia="SimSun"/>
          <w:lang w:val="en-US" w:eastAsia="zh-CN"/>
        </w:rPr>
      </w:pPr>
      <w:r>
        <w:rPr>
          <w:rFonts w:hint="eastAsia"/>
          <w:lang w:val="en-US" w:eastAsia="zh-CN"/>
        </w:rPr>
        <w:lastRenderedPageBreak/>
        <w:t>-</w:t>
      </w:r>
      <w:r>
        <w:rPr>
          <w:rFonts w:hint="eastAsia"/>
          <w:lang w:val="en-US" w:eastAsia="zh-CN"/>
        </w:rPr>
        <w:tab/>
        <w:t>the eMMTel Enabler Server does not have the detailed information regarding the call session</w:t>
      </w:r>
      <w:r>
        <w:rPr>
          <w:rFonts w:eastAsia="SimSun" w:hint="eastAsia"/>
          <w:lang w:val="en-US" w:eastAsia="zh-CN"/>
        </w:rPr>
        <w:t>, e.g. a Third-Party Call</w:t>
      </w:r>
      <w:r>
        <w:rPr>
          <w:rFonts w:hint="eastAsia"/>
          <w:lang w:val="en-US" w:eastAsia="zh-CN"/>
        </w:rPr>
        <w:t xml:space="preserve">. In this case, the eMMTel Enabler Server fetches the call information from the IMS core and then gives the </w:t>
      </w:r>
      <w:r>
        <w:rPr>
          <w:rFonts w:eastAsia="SimSun" w:hint="eastAsia"/>
          <w:lang w:val="en-US" w:eastAsia="zh-CN"/>
        </w:rPr>
        <w:t>call information to the Application Server.</w:t>
      </w:r>
    </w:p>
    <w:p w14:paraId="264AFE01" w14:textId="77777777" w:rsidR="009977B8" w:rsidRDefault="00000000">
      <w:r>
        <w:t>Pre-conditions:</w:t>
      </w:r>
    </w:p>
    <w:p w14:paraId="25FF41DC" w14:textId="77777777" w:rsidR="009977B8" w:rsidRDefault="00000000">
      <w:pPr>
        <w:pStyle w:val="B1"/>
        <w:rPr>
          <w:rFonts w:eastAsia="SimSun"/>
          <w:lang w:val="en-US" w:eastAsia="zh-CN"/>
        </w:rPr>
      </w:pPr>
      <w:r>
        <w:t>1.</w:t>
      </w:r>
      <w:r>
        <w:tab/>
      </w:r>
      <w:r>
        <w:rPr>
          <w:rFonts w:eastAsia="SimSun" w:hint="eastAsia"/>
          <w:lang w:val="en-US" w:eastAsia="zh-CN"/>
        </w:rPr>
        <w:t>A call is established and the eMMTel Enabler Server has the detailed information regarding the call session.</w:t>
      </w:r>
    </w:p>
    <w:p w14:paraId="4C8E5210" w14:textId="77777777" w:rsidR="009977B8" w:rsidRDefault="00000000">
      <w:pPr>
        <w:pStyle w:val="B1"/>
        <w:rPr>
          <w:rFonts w:eastAsia="SimSun"/>
          <w:lang w:val="en-US" w:eastAsia="zh-CN"/>
        </w:rPr>
      </w:pPr>
      <w:r>
        <w:rPr>
          <w:rFonts w:eastAsia="SimSun" w:hint="eastAsia"/>
          <w:lang w:val="en-US" w:eastAsia="zh-CN"/>
        </w:rPr>
        <w:t>2. The Session ID of the call has been notified to the Application Server .</w:t>
      </w:r>
    </w:p>
    <w:p w14:paraId="0AEF120C" w14:textId="77777777" w:rsidR="009977B8" w:rsidRDefault="009977B8">
      <w:pPr>
        <w:rPr>
          <w:lang w:val="en-US" w:eastAsia="zh-CN"/>
        </w:rPr>
      </w:pPr>
    </w:p>
    <w:p w14:paraId="10940EDC" w14:textId="77777777" w:rsidR="009977B8" w:rsidRDefault="00000000">
      <w:pPr>
        <w:pStyle w:val="TH"/>
        <w:rPr>
          <w:lang w:val="en-US" w:eastAsia="zh-CN"/>
        </w:rPr>
      </w:pPr>
      <w:r>
        <w:rPr>
          <w:lang w:val="en-US" w:eastAsia="zh-CN"/>
        </w:rPr>
        <w:object w:dxaOrig="6068" w:dyaOrig="3704" w14:anchorId="5BDD86FB">
          <v:shape id="_x0000_i1048" type="#_x0000_t75" style="width:303.4pt;height:185.2pt" o:ole="">
            <v:imagedata r:id="rId53" o:title=""/>
            <o:lock v:ext="edit" aspectratio="f"/>
          </v:shape>
          <o:OLEObject Type="Embed" ProgID="Visio.Drawing.11" ShapeID="_x0000_i1048" DrawAspect="Content" ObjectID="_1786272815" r:id="rId54"/>
        </w:object>
      </w:r>
    </w:p>
    <w:p w14:paraId="1B0ABFC0" w14:textId="77777777" w:rsidR="009977B8" w:rsidRDefault="00000000">
      <w:pPr>
        <w:pStyle w:val="TF"/>
        <w:rPr>
          <w:lang w:val="en-US"/>
        </w:rPr>
      </w:pPr>
      <w:r>
        <w:t>Figure 8.</w:t>
      </w:r>
      <w:r>
        <w:rPr>
          <w:rFonts w:eastAsia="SimSun" w:hint="eastAsia"/>
          <w:lang w:val="en-US" w:eastAsia="zh-CN"/>
        </w:rPr>
        <w:t>7</w:t>
      </w:r>
      <w:r>
        <w:t>.</w:t>
      </w:r>
      <w:r>
        <w:rPr>
          <w:rFonts w:hint="eastAsia"/>
        </w:rPr>
        <w:t>2.</w:t>
      </w:r>
      <w:r>
        <w:rPr>
          <w:rFonts w:eastAsia="SimSun" w:hint="eastAsia"/>
          <w:lang w:val="en-US" w:eastAsia="zh-CN"/>
        </w:rPr>
        <w:t>1</w:t>
      </w:r>
      <w:r>
        <w:t xml:space="preserve">-1: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from the eMMTel Enabler Server</w:t>
      </w:r>
    </w:p>
    <w:p w14:paraId="066AFA93" w14:textId="77777777" w:rsidR="009977B8" w:rsidRDefault="00000000">
      <w:pPr>
        <w:pStyle w:val="B1"/>
        <w:rPr>
          <w:lang w:val="en-US" w:eastAsia="zh-CN"/>
        </w:rPr>
      </w:pPr>
      <w:r>
        <w:rPr>
          <w:lang w:val="en-US" w:eastAsia="zh-CN"/>
        </w:rPr>
        <w:t>1.</w:t>
      </w:r>
      <w:r>
        <w:rPr>
          <w:lang w:val="en-US" w:eastAsia="zh-CN"/>
        </w:rPr>
        <w:tab/>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14:paraId="511B9A5D" w14:textId="77777777" w:rsidR="009977B8" w:rsidRDefault="00000000">
      <w:pPr>
        <w:pStyle w:val="TH"/>
      </w:pPr>
      <w:r>
        <w:t>Table 8.</w:t>
      </w:r>
      <w:r>
        <w:rPr>
          <w:rFonts w:eastAsia="SimSun" w:hint="eastAsia"/>
          <w:lang w:val="en-US" w:eastAsia="zh-CN"/>
        </w:rPr>
        <w:t>7</w:t>
      </w:r>
      <w:r>
        <w:t>.</w:t>
      </w:r>
      <w:r>
        <w:rPr>
          <w:rFonts w:hint="eastAsia"/>
        </w:rPr>
        <w:t>2.</w:t>
      </w:r>
      <w:r>
        <w:rPr>
          <w:rFonts w:eastAsia="SimSun" w:hint="eastAsia"/>
          <w:lang w:val="en-US" w:eastAsia="zh-CN"/>
        </w:rPr>
        <w:t>1</w:t>
      </w:r>
      <w:r>
        <w:t>-1: I</w:t>
      </w:r>
      <w:r>
        <w:rPr>
          <w:rFonts w:hint="eastAsia"/>
        </w:rPr>
        <w:t xml:space="preserve">nformation </w:t>
      </w:r>
      <w:r>
        <w:t xml:space="preserve">elements </w:t>
      </w:r>
      <w:r>
        <w:rPr>
          <w:rFonts w:hint="eastAsia"/>
        </w:rPr>
        <w:t>in</w:t>
      </w:r>
      <w:r>
        <w:t xml:space="preserve"> </w:t>
      </w:r>
      <w:r>
        <w:rPr>
          <w:rFonts w:eastAsia="SimSun" w:hint="eastAsia"/>
          <w:lang w:val="en-US" w:eastAsia="zh-CN"/>
        </w:rPr>
        <w:t>Getting call information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977B8" w14:paraId="3B3847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FDCE22"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D9BADA"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2287D"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0D18D9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27A889" w14:textId="77777777" w:rsidR="009977B8"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017995E5"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82B10" w14:textId="77777777" w:rsidR="009977B8"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rsidR="009977B8" w14:paraId="147F50B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5C32C5" w14:textId="77777777" w:rsidR="009977B8"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25145AB1"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7ED17" w14:textId="77777777" w:rsidR="009977B8" w:rsidRDefault="00000000">
            <w:pPr>
              <w:pStyle w:val="TAL"/>
              <w:rPr>
                <w:lang w:val="en-US" w:eastAsia="zh-CN"/>
              </w:rPr>
            </w:pPr>
            <w:r>
              <w:rPr>
                <w:rFonts w:hint="eastAsia"/>
                <w:lang w:val="en-US" w:eastAsia="zh-CN"/>
              </w:rPr>
              <w:t>The identifier of the call session. This ID is as same as the Session ID in IMS.</w:t>
            </w:r>
          </w:p>
        </w:tc>
      </w:tr>
      <w:tr w:rsidR="009977B8" w14:paraId="25A4CA0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47D434" w14:textId="77777777" w:rsidR="009977B8" w:rsidRDefault="00000000" w:rsidP="00085118">
            <w:pPr>
              <w:pStyle w:val="TAN"/>
              <w:rPr>
                <w:lang w:val="en-US" w:eastAsia="zh-CN"/>
              </w:rPr>
            </w:pPr>
            <w:r>
              <w:t>NOTE:</w:t>
            </w:r>
            <w:r>
              <w:tab/>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14:paraId="3DE79628" w14:textId="77777777" w:rsidR="009977B8" w:rsidRDefault="009977B8"/>
    <w:p w14:paraId="78786308" w14:textId="77777777" w:rsidR="009977B8"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val="en-US" w:eastAsia="zh-CN"/>
        </w:rPr>
        <w:t>get the</w:t>
      </w:r>
      <w:r>
        <w:rPr>
          <w:rFonts w:eastAsia="SimSun" w:hint="eastAsia"/>
          <w:lang w:val="en-US" w:eastAsia="zh-CN"/>
        </w:rPr>
        <w:t xml:space="preserve"> call information</w:t>
      </w:r>
      <w:r>
        <w:rPr>
          <w:lang w:eastAsia="zh-CN"/>
        </w:rPr>
        <w:t>.</w:t>
      </w:r>
    </w:p>
    <w:p w14:paraId="3D7C1654" w14:textId="77777777" w:rsidR="009977B8" w:rsidRDefault="00000000">
      <w:pPr>
        <w:pStyle w:val="B1"/>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14:paraId="5C71680F" w14:textId="77777777" w:rsidR="009977B8" w:rsidRDefault="00000000">
      <w:pPr>
        <w:pStyle w:val="B1"/>
        <w:rPr>
          <w:lang w:val="en-US" w:eastAsia="zh-CN"/>
        </w:rPr>
      </w:pPr>
      <w:r>
        <w:rPr>
          <w:rFonts w:hint="eastAsia"/>
          <w:lang w:val="en-US" w:eastAsia="zh-CN"/>
        </w:rPr>
        <w:t>3b.</w:t>
      </w:r>
      <w:r>
        <w:rPr>
          <w:rFonts w:hint="eastAsia"/>
          <w:lang w:val="en-US" w:eastAsia="zh-CN"/>
        </w:rPr>
        <w:tab/>
        <w:t>If t</w:t>
      </w:r>
      <w:r>
        <w:rPr>
          <w:lang w:eastAsia="zh-CN"/>
        </w:rPr>
        <w:t xml:space="preserve">he eMMTel Enabler Server </w:t>
      </w:r>
      <w:r>
        <w:rPr>
          <w:rFonts w:hint="eastAsia"/>
          <w:lang w:val="en-US" w:eastAsia="zh-CN"/>
        </w:rPr>
        <w:t>does not have the detailed information regarding the call session, it,gets the call information from the IMS core by invoking the APIs provided by IMS.</w:t>
      </w:r>
    </w:p>
    <w:p w14:paraId="05B1F599" w14:textId="77777777" w:rsidR="009977B8" w:rsidRDefault="00000000">
      <w:pPr>
        <w:pStyle w:val="EditorsNote"/>
        <w:rPr>
          <w:lang w:val="en-US" w:eastAsia="zh-CN"/>
        </w:rPr>
      </w:pPr>
      <w:r>
        <w:t>Editor's not</w:t>
      </w:r>
      <w:r>
        <w:rPr>
          <w:rFonts w:eastAsia="SimSun" w:hint="eastAsia"/>
          <w:lang w:val="en-US" w:eastAsia="zh-CN"/>
        </w:rPr>
        <w:t>e</w:t>
      </w:r>
      <w:r>
        <w:t> </w:t>
      </w:r>
      <w:r>
        <w:rPr>
          <w:rFonts w:eastAsia="SimSun" w:hint="eastAsia"/>
          <w:lang w:val="en-US" w:eastAsia="zh-CN"/>
        </w:rPr>
        <w:t>1</w:t>
      </w:r>
      <w:r>
        <w:t>:</w:t>
      </w:r>
      <w:r>
        <w:tab/>
      </w:r>
      <w:r>
        <w:rPr>
          <w:rFonts w:hint="eastAsia"/>
          <w:lang w:val="en-US" w:eastAsia="zh-CN"/>
        </w:rPr>
        <w:t>Whether the APIs provided by IMS can support the step 3 is needed is FFS. Coordination with SA2 is needed</w:t>
      </w:r>
      <w:r>
        <w:t>.</w:t>
      </w:r>
    </w:p>
    <w:p w14:paraId="1727A283" w14:textId="77777777" w:rsidR="009977B8" w:rsidRDefault="00000000">
      <w:pPr>
        <w:pStyle w:val="B1"/>
        <w:rPr>
          <w:lang w:val="en-US" w:eastAsia="zh-CN"/>
        </w:rPr>
      </w:pPr>
      <w:r>
        <w:rPr>
          <w:lang w:eastAsia="zh-CN"/>
        </w:rPr>
        <w:t>4.</w:t>
      </w:r>
      <w:r>
        <w:rPr>
          <w:lang w:eastAsia="zh-CN"/>
        </w:rPr>
        <w:tab/>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66922A58" w14:textId="77777777" w:rsidR="009977B8" w:rsidRDefault="00000000">
      <w:pPr>
        <w:pStyle w:val="B1"/>
        <w:rPr>
          <w:lang w:val="en-US" w:eastAsia="zh-CN"/>
        </w:rPr>
      </w:pPr>
      <w:r>
        <w:rPr>
          <w:rFonts w:hint="eastAsia"/>
          <w:lang w:val="en-US" w:eastAsia="zh-CN"/>
        </w:rPr>
        <w:t>NOTE:</w:t>
      </w:r>
      <w:r>
        <w:rPr>
          <w:rFonts w:hint="eastAsia"/>
          <w:lang w:val="en-US" w:eastAsia="zh-CN"/>
        </w:rPr>
        <w:tab/>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106F5900" w14:textId="77777777" w:rsidR="009977B8" w:rsidRDefault="00000000">
      <w:pPr>
        <w:pStyle w:val="TH"/>
      </w:pPr>
      <w:r>
        <w:lastRenderedPageBreak/>
        <w:t>Table 8.</w:t>
      </w:r>
      <w:r>
        <w:rPr>
          <w:rFonts w:eastAsia="SimSun" w:hint="eastAsia"/>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eastAsia="SimSun" w:hint="eastAsia"/>
          <w:lang w:val="en-US" w:eastAsia="zh-CN"/>
        </w:rPr>
        <w:t>Getting call information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9977B8" w14:paraId="2AA58CA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B5FF1D"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308B228"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A79255"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57D516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C11272D" w14:textId="77777777" w:rsidR="009977B8" w:rsidRDefault="00000000">
            <w:pPr>
              <w:pStyle w:val="TAL"/>
              <w:rPr>
                <w:lang w:val="en-US"/>
              </w:rPr>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918BAA6" w14:textId="77777777" w:rsidR="009977B8"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D28DA" w14:textId="77777777" w:rsidR="009977B8"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9977B8" w14:paraId="26878654"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4BAD46D" w14:textId="77777777" w:rsidR="009977B8" w:rsidRDefault="00000000">
            <w:pPr>
              <w:pStyle w:val="TAL"/>
              <w:rPr>
                <w:lang w:val="en-US" w:eastAsia="zh-CN"/>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E7410D2"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61D1C" w14:textId="77777777" w:rsidR="009977B8" w:rsidRDefault="00000000">
            <w:pPr>
              <w:pStyle w:val="TAL"/>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9977B8" w14:paraId="78B446D2"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838FF1C" w14:textId="77777777" w:rsidR="009977B8"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7D9FB0A8"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914EA" w14:textId="77777777" w:rsidR="009977B8" w:rsidRDefault="00000000">
            <w:pPr>
              <w:pStyle w:val="TAL"/>
              <w:rPr>
                <w:lang w:val="en-US" w:eastAsia="zh-CN"/>
              </w:rPr>
            </w:pPr>
            <w:r>
              <w:rPr>
                <w:rFonts w:hint="eastAsia"/>
                <w:lang w:val="en-US" w:eastAsia="zh-CN"/>
              </w:rPr>
              <w:t>The identifier of the call session. This ID is as same as the Session ID in IMS.</w:t>
            </w:r>
          </w:p>
        </w:tc>
      </w:tr>
      <w:tr w:rsidR="009977B8" w14:paraId="68D17988"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70DE332" w14:textId="77777777" w:rsidR="009977B8" w:rsidRDefault="00000000">
            <w:pPr>
              <w:pStyle w:val="TAL"/>
              <w:rPr>
                <w:lang w:val="en-US" w:eastAsia="zh-CN"/>
              </w:rPr>
            </w:pPr>
            <w:r>
              <w:rPr>
                <w:rFonts w:hint="eastAsia"/>
                <w:lang w:val="en-US" w:eastAsia="zh-CN"/>
              </w:rPr>
              <w:t>Call status</w:t>
            </w:r>
          </w:p>
        </w:tc>
        <w:tc>
          <w:tcPr>
            <w:tcW w:w="1440" w:type="dxa"/>
            <w:tcBorders>
              <w:top w:val="single" w:sz="4" w:space="0" w:color="000000"/>
              <w:left w:val="single" w:sz="4" w:space="0" w:color="000000"/>
              <w:bottom w:val="single" w:sz="4" w:space="0" w:color="000000"/>
            </w:tcBorders>
            <w:shd w:val="clear" w:color="auto" w:fill="auto"/>
          </w:tcPr>
          <w:p w14:paraId="2AD1C736"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4387C" w14:textId="77777777" w:rsidR="009977B8" w:rsidRDefault="00000000">
            <w:pPr>
              <w:pStyle w:val="TAL"/>
              <w:rPr>
                <w:lang w:val="en-US" w:eastAsia="zh-CN"/>
              </w:rPr>
            </w:pPr>
            <w:r>
              <w:rPr>
                <w:rFonts w:hint="eastAsia"/>
                <w:lang w:val="en-US" w:eastAsia="zh-CN"/>
              </w:rPr>
              <w:t>Indicates the status of the call. The status may be active or terminated.</w:t>
            </w:r>
          </w:p>
          <w:p w14:paraId="0487CD09" w14:textId="77777777" w:rsidR="009977B8" w:rsidRDefault="00000000">
            <w:pPr>
              <w:pStyle w:val="TAL"/>
              <w:rPr>
                <w:lang w:val="en-US" w:eastAsia="zh-CN"/>
              </w:rPr>
            </w:pPr>
            <w:r>
              <w:rPr>
                <w:rFonts w:hint="eastAsia"/>
                <w:lang w:val="en-US" w:eastAsia="zh-CN"/>
              </w:rPr>
              <w:t>If this IE is absent, the status of the call is active.</w:t>
            </w:r>
          </w:p>
        </w:tc>
      </w:tr>
      <w:tr w:rsidR="009977B8" w14:paraId="4729377C" w14:textId="77777777">
        <w:trPr>
          <w:trHeight w:val="439"/>
          <w:jc w:val="center"/>
        </w:trPr>
        <w:tc>
          <w:tcPr>
            <w:tcW w:w="2880" w:type="dxa"/>
            <w:tcBorders>
              <w:top w:val="single" w:sz="4" w:space="0" w:color="000000"/>
              <w:left w:val="single" w:sz="4" w:space="0" w:color="000000"/>
              <w:bottom w:val="single" w:sz="4" w:space="0" w:color="000000"/>
            </w:tcBorders>
            <w:shd w:val="clear" w:color="auto" w:fill="auto"/>
          </w:tcPr>
          <w:p w14:paraId="47303723" w14:textId="77777777" w:rsidR="009977B8"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1FC026AA"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7FF48" w14:textId="77777777" w:rsidR="009977B8" w:rsidRDefault="00000000">
            <w:pPr>
              <w:pStyle w:val="TAL"/>
              <w:tabs>
                <w:tab w:val="left" w:pos="766"/>
              </w:tabs>
              <w:rPr>
                <w:lang w:val="en-US" w:eastAsia="zh-CN"/>
              </w:rPr>
            </w:pPr>
            <w:r>
              <w:rPr>
                <w:rFonts w:hint="eastAsia"/>
                <w:lang w:val="en-US" w:eastAsia="zh-CN"/>
              </w:rPr>
              <w:t>The audio and video media related information of the call.</w:t>
            </w:r>
          </w:p>
        </w:tc>
      </w:tr>
      <w:tr w:rsidR="009977B8" w14:paraId="3FE9B89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3427115" w14:textId="77777777" w:rsidR="009977B8"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76F8EEB8"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FC9C" w14:textId="77777777" w:rsidR="009977B8" w:rsidRDefault="00000000">
            <w:pPr>
              <w:pStyle w:val="TAL"/>
              <w:rPr>
                <w:lang w:val="en-US" w:eastAsia="zh-CN"/>
              </w:rPr>
            </w:pPr>
            <w:r>
              <w:rPr>
                <w:rFonts w:hint="eastAsia"/>
                <w:lang w:val="en-US" w:eastAsia="zh-CN"/>
              </w:rPr>
              <w:t>The DC media related information of the call</w:t>
            </w:r>
          </w:p>
        </w:tc>
      </w:tr>
      <w:tr w:rsidR="009977B8" w14:paraId="66119A0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045AB952" w14:textId="77777777" w:rsidR="009977B8" w:rsidRDefault="00000000">
            <w:pPr>
              <w:pStyle w:val="TAL"/>
              <w:rPr>
                <w:lang w:val="en-US" w:eastAsia="zh-CN"/>
              </w:rPr>
            </w:pPr>
            <w:r>
              <w:rPr>
                <w:rFonts w:hint="eastAsia"/>
                <w:lang w:val="en-US" w:eastAsia="zh-CN"/>
              </w:rPr>
              <w:t>Application Profile</w:t>
            </w:r>
          </w:p>
        </w:tc>
        <w:tc>
          <w:tcPr>
            <w:tcW w:w="1440" w:type="dxa"/>
            <w:tcBorders>
              <w:top w:val="single" w:sz="4" w:space="0" w:color="000000"/>
              <w:left w:val="single" w:sz="4" w:space="0" w:color="000000"/>
              <w:bottom w:val="single" w:sz="4" w:space="0" w:color="000000"/>
            </w:tcBorders>
            <w:shd w:val="clear" w:color="auto" w:fill="auto"/>
          </w:tcPr>
          <w:p w14:paraId="27843111"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B2E72" w14:textId="77777777" w:rsidR="009977B8"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used in this call</w:t>
            </w:r>
          </w:p>
        </w:tc>
      </w:tr>
      <w:tr w:rsidR="009977B8" w14:paraId="73ED3E4F"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E53AF" w14:textId="77777777" w:rsidR="009977B8" w:rsidRDefault="00000000">
            <w:pPr>
              <w:pStyle w:val="TAN"/>
              <w:rPr>
                <w:lang w:val="en-US" w:eastAsia="zh-CN"/>
              </w:rPr>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6F7C3F74" w14:textId="77777777" w:rsidR="009977B8" w:rsidRDefault="009977B8">
      <w:pPr>
        <w:ind w:leftChars="50" w:left="500" w:hangingChars="200" w:hanging="400"/>
        <w:rPr>
          <w:lang w:eastAsia="zh-CN"/>
        </w:rPr>
      </w:pPr>
    </w:p>
    <w:p w14:paraId="0C9B2E91" w14:textId="77777777" w:rsidR="009977B8" w:rsidRDefault="009977B8">
      <w:pPr>
        <w:pStyle w:val="B1"/>
        <w:rPr>
          <w:lang w:eastAsia="zh-CN"/>
        </w:rPr>
      </w:pPr>
    </w:p>
    <w:p w14:paraId="38563A08" w14:textId="77777777" w:rsidR="009977B8"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5EFD1813" w14:textId="77777777" w:rsidR="009977B8"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14:paraId="2E918292" w14:textId="77777777" w:rsidR="009977B8" w:rsidRDefault="00000000">
      <w:pPr>
        <w:pStyle w:val="Heading2"/>
        <w:rPr>
          <w:rFonts w:eastAsia="SimSun"/>
          <w:lang w:val="en-US" w:eastAsia="zh-CN"/>
        </w:rPr>
      </w:pPr>
      <w:bookmarkStart w:id="728" w:name="_Toc11014"/>
      <w:bookmarkStart w:id="729" w:name="_Toc4838"/>
      <w:bookmarkStart w:id="730" w:name="_Toc168958021"/>
      <w:bookmarkStart w:id="731" w:name="_Toc20582"/>
      <w:bookmarkStart w:id="732" w:name="_Toc4000"/>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728"/>
      <w:bookmarkEnd w:id="729"/>
      <w:bookmarkEnd w:id="730"/>
      <w:bookmarkEnd w:id="731"/>
      <w:bookmarkEnd w:id="732"/>
    </w:p>
    <w:p w14:paraId="1F4AE392" w14:textId="77777777" w:rsidR="009977B8" w:rsidRDefault="00000000">
      <w:pPr>
        <w:pStyle w:val="Heading3"/>
      </w:pPr>
      <w:bookmarkStart w:id="733" w:name="_Toc1712"/>
      <w:bookmarkStart w:id="734" w:name="_Toc21800"/>
      <w:bookmarkStart w:id="735" w:name="_Toc168958022"/>
      <w:bookmarkStart w:id="736" w:name="_Toc1635"/>
      <w:bookmarkStart w:id="737" w:name="_Toc28077"/>
      <w:r>
        <w:rPr>
          <w:lang w:val="en-US" w:eastAsia="zh-CN"/>
        </w:rPr>
        <w:t>8</w:t>
      </w:r>
      <w:r>
        <w:t>.</w:t>
      </w:r>
      <w:r>
        <w:rPr>
          <w:rFonts w:hint="eastAsia"/>
          <w:lang w:val="en-US" w:eastAsia="zh-CN"/>
        </w:rPr>
        <w:t>8</w:t>
      </w:r>
      <w:r>
        <w:t>.1</w:t>
      </w:r>
      <w:r>
        <w:rPr>
          <w:rFonts w:ascii="Calibri" w:hAnsi="Calibri"/>
          <w:szCs w:val="22"/>
          <w:lang w:eastAsia="en-GB"/>
        </w:rPr>
        <w:tab/>
      </w:r>
      <w:r>
        <w:t>Description</w:t>
      </w:r>
      <w:bookmarkEnd w:id="733"/>
      <w:bookmarkEnd w:id="734"/>
      <w:bookmarkEnd w:id="735"/>
      <w:bookmarkEnd w:id="736"/>
      <w:bookmarkEnd w:id="737"/>
    </w:p>
    <w:p w14:paraId="17092B4A" w14:textId="77777777" w:rsidR="009977B8" w:rsidRDefault="00000000">
      <w:pPr>
        <w:rPr>
          <w:rFonts w:eastAsia="SimSun"/>
          <w:lang w:val="en-US" w:eastAsia="zh-CN"/>
        </w:rPr>
      </w:pPr>
      <w:r>
        <w:rPr>
          <w:lang w:eastAsia="zh-CN"/>
        </w:rPr>
        <w:t>This solution resolves Key Issue #</w:t>
      </w:r>
      <w:r>
        <w:rPr>
          <w:rFonts w:hint="eastAsia"/>
          <w:lang w:val="en-US" w:eastAsia="zh-CN"/>
        </w:rPr>
        <w:t>5</w:t>
      </w:r>
      <w:r>
        <w:rPr>
          <w:lang w:eastAsia="zh-CN"/>
        </w:rPr>
        <w:t xml:space="preserve"> a</w:t>
      </w:r>
      <w:r>
        <w:rPr>
          <w:rFonts w:eastAsia="SimSun"/>
          <w:lang w:eastAsia="zh-CN"/>
        </w:rPr>
        <w:t>bout</w:t>
      </w:r>
      <w:r>
        <w:rPr>
          <w:rFonts w:eastAsia="SimSun" w:hint="eastAsia"/>
          <w:lang w:val="en-US" w:eastAsia="zh-CN"/>
        </w:rPr>
        <w:t xml:space="preserve"> </w:t>
      </w:r>
      <w:r>
        <w:rPr>
          <w:rFonts w:eastAsia="SimSun"/>
          <w:lang w:val="en-US" w:eastAsia="zh-CN"/>
        </w:rPr>
        <w:t>multiple call</w:t>
      </w:r>
      <w:r>
        <w:rPr>
          <w:rFonts w:eastAsia="SimSun" w:hint="eastAsia"/>
          <w:lang w:val="en-US" w:eastAsia="zh-CN"/>
        </w:rPr>
        <w:t xml:space="preserve"> control handling</w:t>
      </w:r>
      <w:r>
        <w:rPr>
          <w:rFonts w:eastAsia="SimSun"/>
          <w:lang w:val="en-US" w:eastAsia="zh-CN"/>
        </w:rPr>
        <w:t xml:space="preserve"> coordination among different Application Servers.</w:t>
      </w:r>
    </w:p>
    <w:p w14:paraId="55CE61CA" w14:textId="77777777" w:rsidR="009977B8" w:rsidRDefault="00000000">
      <w:pPr>
        <w:rPr>
          <w:rFonts w:eastAsia="SimSun"/>
          <w:lang w:val="en-US" w:eastAsia="zh-CN"/>
        </w:rPr>
      </w:pPr>
      <w:r>
        <w:rPr>
          <w:rFonts w:eastAsia="SimSun" w:hint="eastAsia"/>
          <w:lang w:val="en-US" w:eastAsia="zh-CN"/>
        </w:rPr>
        <w:t xml:space="preserve">In this solution, </w:t>
      </w:r>
      <w:r>
        <w:rPr>
          <w:rFonts w:eastAsia="SimSun"/>
          <w:lang w:val="en-US" w:eastAsia="zh-CN"/>
        </w:rPr>
        <w:t xml:space="preserve">when receiving call control request from multiple Application Servers, </w:t>
      </w:r>
      <w:r>
        <w:rPr>
          <w:rFonts w:eastAsia="SimSun" w:hint="eastAsia"/>
          <w:lang w:val="en-US" w:eastAsia="zh-CN"/>
        </w:rPr>
        <w:t xml:space="preserve">the eMMTel Enabler Server provides </w:t>
      </w:r>
      <w:r>
        <w:rPr>
          <w:rFonts w:eastAsia="SimSun"/>
          <w:lang w:val="en-US" w:eastAsia="zh-CN"/>
        </w:rPr>
        <w:t>call control handling consolidation, e.g. to merge same control commands, to reject call control requests from certain Application Server with low priority when conflict happens or to decide the call control request sequence, etc.</w:t>
      </w:r>
    </w:p>
    <w:p w14:paraId="698A6D27" w14:textId="77777777" w:rsidR="009977B8" w:rsidRDefault="00000000">
      <w:pPr>
        <w:pStyle w:val="Heading3"/>
      </w:pPr>
      <w:bookmarkStart w:id="738" w:name="_Toc28884"/>
      <w:bookmarkStart w:id="739" w:name="_Toc7276"/>
      <w:bookmarkStart w:id="740" w:name="_Toc168958023"/>
      <w:bookmarkStart w:id="741" w:name="_Toc19201"/>
      <w:bookmarkStart w:id="742" w:name="_Toc4266"/>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738"/>
      <w:bookmarkEnd w:id="739"/>
      <w:bookmarkEnd w:id="740"/>
      <w:bookmarkEnd w:id="741"/>
      <w:bookmarkEnd w:id="742"/>
    </w:p>
    <w:p w14:paraId="7E8A6B26" w14:textId="77777777" w:rsidR="009977B8" w:rsidRDefault="00000000">
      <w:pPr>
        <w:rPr>
          <w:rFonts w:eastAsia="SimSun"/>
          <w:lang w:val="en-US" w:eastAsia="zh-CN"/>
        </w:rPr>
      </w:pPr>
      <w:r>
        <w:rPr>
          <w:rFonts w:eastAsia="SimSun"/>
          <w:lang w:val="en-US" w:eastAsia="zh-CN"/>
        </w:rPr>
        <w:t xml:space="preserve">The procedure of multiple call control handling coordination among different Application Servers </w:t>
      </w:r>
      <w:r>
        <w:rPr>
          <w:rFonts w:eastAsia="SimSun"/>
          <w:lang w:eastAsia="zh-CN"/>
        </w:rPr>
        <w:t>is illustrated in figure 8.</w:t>
      </w:r>
      <w:r>
        <w:rPr>
          <w:rFonts w:eastAsia="SimSun" w:hint="eastAsia"/>
          <w:lang w:val="en-US" w:eastAsia="zh-CN"/>
        </w:rPr>
        <w:t>8</w:t>
      </w:r>
      <w:r>
        <w:rPr>
          <w:rFonts w:eastAsia="SimSun"/>
          <w:lang w:eastAsia="zh-CN"/>
        </w:rPr>
        <w:t>.</w:t>
      </w:r>
      <w:r>
        <w:rPr>
          <w:rFonts w:eastAsia="SimSun"/>
          <w:lang w:val="en-US" w:eastAsia="zh-CN"/>
        </w:rPr>
        <w:t>2</w:t>
      </w:r>
      <w:r>
        <w:rPr>
          <w:rFonts w:eastAsia="SimSun"/>
          <w:lang w:eastAsia="zh-CN"/>
        </w:rPr>
        <w:t>-1.</w:t>
      </w:r>
    </w:p>
    <w:p w14:paraId="1F3D85EC" w14:textId="77777777" w:rsidR="009977B8" w:rsidRDefault="00000000">
      <w:r>
        <w:t>Pre-conditions:</w:t>
      </w:r>
    </w:p>
    <w:p w14:paraId="16475E9E" w14:textId="77777777" w:rsidR="009977B8" w:rsidRDefault="00000000">
      <w:pPr>
        <w:pStyle w:val="B1"/>
      </w:pPr>
      <w:r>
        <w:rPr>
          <w:rFonts w:eastAsia="SimSun" w:hint="eastAsia"/>
          <w:lang w:val="en-US" w:eastAsia="zh-CN"/>
        </w:rPr>
        <w:t>1)</w:t>
      </w:r>
      <w:r>
        <w:tab/>
      </w:r>
      <w:r>
        <w:rPr>
          <w:lang w:val="en-US"/>
        </w:rPr>
        <w:t>T</w:t>
      </w:r>
      <w:r>
        <w:t xml:space="preserve">he </w:t>
      </w:r>
      <w:r>
        <w:rPr>
          <w:rFonts w:eastAsia="SimSun" w:hint="eastAsia"/>
          <w:lang w:val="en-US" w:eastAsia="zh-CN"/>
        </w:rPr>
        <w:t>Application Server</w:t>
      </w:r>
      <w:r>
        <w:rPr>
          <w:rFonts w:eastAsia="SimSun"/>
          <w:lang w:val="en-US" w:eastAsia="zh-CN"/>
        </w:rPr>
        <w:t xml:space="preserve">s </w:t>
      </w:r>
      <w:r>
        <w:t xml:space="preserve">and </w:t>
      </w:r>
      <w:r>
        <w:rPr>
          <w:rFonts w:eastAsia="SimSun" w:hint="eastAsia"/>
          <w:lang w:val="en-US" w:eastAsia="zh-CN"/>
        </w:rPr>
        <w:t>eMMTel Enabler</w:t>
      </w:r>
      <w:r>
        <w:t xml:space="preserve"> Server have been configured with the necessary credentials to enable authenticating one another.</w:t>
      </w:r>
    </w:p>
    <w:p w14:paraId="4B05897F" w14:textId="77777777" w:rsidR="009977B8" w:rsidRDefault="00000000">
      <w:pPr>
        <w:pStyle w:val="B1"/>
        <w:rPr>
          <w:lang w:val="en-US"/>
        </w:rPr>
      </w:pPr>
      <w:r>
        <w:rPr>
          <w:rFonts w:eastAsia="SimSun" w:hint="eastAsia"/>
          <w:lang w:val="en-US" w:eastAsia="zh-CN"/>
        </w:rPr>
        <w:t>2)</w:t>
      </w:r>
      <w:r>
        <w:tab/>
      </w:r>
      <w:r>
        <w:rPr>
          <w:rFonts w:eastAsia="SimSun" w:hint="eastAsia"/>
          <w:lang w:val="en-US" w:eastAsia="zh-CN"/>
        </w:rPr>
        <w:t>The call control handling policy (e.g. the priority of</w:t>
      </w:r>
      <w:r>
        <w:rPr>
          <w:lang w:val="en-US"/>
        </w:rPr>
        <w:t xml:space="preserve"> each </w:t>
      </w:r>
      <w:r>
        <w:rPr>
          <w:rFonts w:eastAsia="SimSun" w:hint="eastAsia"/>
          <w:lang w:val="en-US" w:eastAsia="zh-CN"/>
        </w:rPr>
        <w:t>Application Server</w:t>
      </w:r>
      <w:r>
        <w:rPr>
          <w:lang w:val="en-US"/>
        </w:rPr>
        <w:t xml:space="preserve">) is pre-configured in </w:t>
      </w:r>
      <w:r>
        <w:rPr>
          <w:rFonts w:eastAsia="SimSun" w:hint="eastAsia"/>
          <w:lang w:val="en-US" w:eastAsia="zh-CN"/>
        </w:rPr>
        <w:t>eMMTel Enabler</w:t>
      </w:r>
      <w:r>
        <w:t xml:space="preserve"> Server</w:t>
      </w:r>
      <w:r>
        <w:rPr>
          <w:lang w:val="en-US"/>
        </w:rPr>
        <w:t>.</w:t>
      </w:r>
    </w:p>
    <w:p w14:paraId="2E78AC86" w14:textId="77777777" w:rsidR="009977B8" w:rsidRDefault="00000000">
      <w:pPr>
        <w:pStyle w:val="B1"/>
        <w:rPr>
          <w:lang w:val="en-US"/>
        </w:rPr>
      </w:pPr>
      <w:r>
        <w:rPr>
          <w:rFonts w:eastAsia="SimSun" w:hint="eastAsia"/>
          <w:lang w:val="en-US" w:eastAsia="zh-CN"/>
        </w:rPr>
        <w:t>3)</w:t>
      </w:r>
      <w:r>
        <w:tab/>
      </w:r>
      <w:r>
        <w:rPr>
          <w:lang w:val="en-US"/>
        </w:rPr>
        <w:t>Application Servers have completed call event subscription to eMMTel Enabler Server.</w:t>
      </w:r>
    </w:p>
    <w:p w14:paraId="667F4CEC" w14:textId="77777777" w:rsidR="009977B8" w:rsidRDefault="00000000">
      <w:pPr>
        <w:pStyle w:val="TH"/>
        <w:rPr>
          <w:lang w:val="en-US" w:eastAsia="zh-CN"/>
        </w:rPr>
      </w:pPr>
      <w:r>
        <w:rPr>
          <w:lang w:val="en-US" w:eastAsia="zh-CN"/>
        </w:rPr>
        <w:object w:dxaOrig="9102" w:dyaOrig="3935" w14:anchorId="5C902240">
          <v:shape id="_x0000_i1049" type="#_x0000_t75" style="width:455.1pt;height:197.15pt" o:ole="">
            <v:imagedata r:id="rId55" o:title=""/>
            <o:lock v:ext="edit" aspectratio="f"/>
          </v:shape>
          <o:OLEObject Type="Embed" ProgID="Visio.Drawing.11" ShapeID="_x0000_i1049" DrawAspect="Content" ObjectID="_1786272816" r:id="rId56"/>
        </w:object>
      </w:r>
    </w:p>
    <w:p w14:paraId="3CB6D513" w14:textId="77777777" w:rsidR="009977B8" w:rsidRDefault="00000000">
      <w:pPr>
        <w:pStyle w:val="TF"/>
      </w:pPr>
      <w:r>
        <w:t>Figure 8.</w:t>
      </w:r>
      <w:r>
        <w:rPr>
          <w:rFonts w:hint="eastAsia"/>
          <w:lang w:val="en-US" w:eastAsia="zh-CN"/>
        </w:rPr>
        <w:t>8.</w:t>
      </w:r>
      <w:r>
        <w:rPr>
          <w:lang w:val="en-US" w:eastAsia="zh-CN"/>
        </w:rPr>
        <w:t>2</w:t>
      </w:r>
      <w:r>
        <w:t xml:space="preserve">-1: </w:t>
      </w:r>
      <w:r>
        <w:rPr>
          <w:rFonts w:eastAsia="SimSun"/>
          <w:lang w:val="en-US" w:eastAsia="zh-CN"/>
        </w:rPr>
        <w:t xml:space="preserve">Multiple </w:t>
      </w:r>
      <w:r>
        <w:rPr>
          <w:rFonts w:eastAsia="SimSun"/>
          <w:lang w:val="en-US"/>
        </w:rPr>
        <w:t>call</w:t>
      </w:r>
      <w:r>
        <w:rPr>
          <w:rFonts w:eastAsia="SimSun"/>
          <w:lang w:val="en-US" w:eastAsia="zh-CN"/>
        </w:rPr>
        <w:t xml:space="preserve"> control handling coordination </w:t>
      </w:r>
      <w:r>
        <w:rPr>
          <w:rFonts w:eastAsia="SimSun"/>
          <w:lang w:val="en-US"/>
        </w:rPr>
        <w:t>among different Ap</w:t>
      </w:r>
      <w:r>
        <w:rPr>
          <w:lang w:val="en-US"/>
        </w:rPr>
        <w:t>plication Servers</w:t>
      </w:r>
    </w:p>
    <w:p w14:paraId="4D18FD7D" w14:textId="77777777" w:rsidR="009977B8" w:rsidRDefault="00000000">
      <w:pPr>
        <w:pStyle w:val="B1"/>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14:paraId="52C1781B" w14:textId="77777777" w:rsidR="009977B8" w:rsidRDefault="00000000">
      <w:pPr>
        <w:pStyle w:val="B1"/>
        <w:rPr>
          <w:lang w:eastAsia="zh-CN"/>
        </w:rPr>
      </w:pPr>
      <w:r>
        <w:rPr>
          <w:lang w:eastAsia="zh-CN"/>
        </w:rPr>
        <w:t>2.</w:t>
      </w:r>
      <w:r>
        <w:rPr>
          <w:lang w:eastAsia="zh-CN"/>
        </w:rPr>
        <w:tab/>
        <w:t xml:space="preserve">The eMMTel Enabler Server </w:t>
      </w:r>
      <w:r>
        <w:rPr>
          <w:lang w:val="en-US" w:eastAsia="zh-CN"/>
        </w:rPr>
        <w:t>checks which Application Server has subscribed this call event notification</w:t>
      </w:r>
      <w:r>
        <w:rPr>
          <w:lang w:eastAsia="zh-CN"/>
        </w:rPr>
        <w:t>.</w:t>
      </w:r>
    </w:p>
    <w:p w14:paraId="63297986" w14:textId="77777777" w:rsidR="009977B8" w:rsidRDefault="00000000">
      <w:pPr>
        <w:pStyle w:val="B1"/>
        <w:rPr>
          <w:lang w:eastAsia="zh-CN"/>
        </w:rPr>
      </w:pPr>
      <w:r>
        <w:rPr>
          <w:lang w:val="en-US" w:eastAsia="zh-CN"/>
        </w:rPr>
        <w:t>3</w:t>
      </w:r>
      <w:r>
        <w:rPr>
          <w:lang w:eastAsia="zh-CN"/>
        </w:rPr>
        <w:t>.</w:t>
      </w:r>
      <w:r>
        <w:rPr>
          <w:lang w:eastAsia="zh-CN"/>
        </w:rPr>
        <w:tab/>
        <w:t xml:space="preserve">The eMMTel Enabler Server </w:t>
      </w:r>
      <w:r>
        <w:rPr>
          <w:lang w:val="en-US" w:eastAsia="zh-CN"/>
        </w:rPr>
        <w:t>sends call event notification to Application Server(s) which subscribed this call event notification</w:t>
      </w:r>
      <w:r>
        <w:rPr>
          <w:lang w:eastAsia="zh-CN"/>
        </w:rPr>
        <w:t>.</w:t>
      </w:r>
    </w:p>
    <w:p w14:paraId="49280217" w14:textId="77777777" w:rsidR="009977B8" w:rsidRDefault="00000000">
      <w:pPr>
        <w:pStyle w:val="B1"/>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14:paraId="1EE5023A" w14:textId="77777777" w:rsidR="009977B8" w:rsidRDefault="00000000">
      <w:pPr>
        <w:pStyle w:val="B1"/>
        <w:rPr>
          <w:lang w:val="en-US" w:eastAsia="zh-CN"/>
        </w:rPr>
      </w:pPr>
      <w:r>
        <w:rPr>
          <w:lang w:val="en-US" w:eastAsia="zh-CN"/>
        </w:rPr>
        <w:t>6</w:t>
      </w:r>
      <w:r>
        <w:rPr>
          <w:lang w:eastAsia="zh-CN"/>
        </w:rPr>
        <w:t>.</w:t>
      </w:r>
      <w:r>
        <w:rPr>
          <w:lang w:eastAsia="zh-CN"/>
        </w:rPr>
        <w:tab/>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14:paraId="529324B0" w14:textId="77777777" w:rsidR="009977B8" w:rsidRDefault="00000000">
      <w:pPr>
        <w:pStyle w:val="B1"/>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14:paraId="71F367EC" w14:textId="77777777" w:rsidR="009977B8" w:rsidRDefault="00000000">
      <w:pPr>
        <w:pStyle w:val="B1"/>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14:paraId="21E6CFD5" w14:textId="77777777" w:rsidR="009977B8" w:rsidRDefault="00000000">
      <w:pPr>
        <w:pStyle w:val="B1"/>
      </w:pPr>
      <w:r>
        <w:rPr>
          <w:lang w:val="en-US" w:eastAsia="zh-CN"/>
        </w:rPr>
        <w:t>10</w:t>
      </w:r>
      <w:r>
        <w:rPr>
          <w:lang w:eastAsia="zh-CN"/>
        </w:rPr>
        <w:t>.</w:t>
      </w:r>
      <w:r>
        <w:rPr>
          <w:lang w:eastAsia="zh-CN"/>
        </w:rPr>
        <w:tab/>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r>
        <w:rPr>
          <w:lang w:eastAsia="zh-CN"/>
        </w:rPr>
        <w:t>e.g</w:t>
      </w:r>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14:paraId="2EBFE50A" w14:textId="77777777" w:rsidR="009977B8" w:rsidRDefault="00000000">
      <w:pPr>
        <w:pStyle w:val="B1"/>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14:paraId="12C26F20" w14:textId="77777777" w:rsidR="009977B8" w:rsidRDefault="009977B8">
      <w:pPr>
        <w:rPr>
          <w:lang w:eastAsia="zh-CN"/>
        </w:rPr>
      </w:pPr>
    </w:p>
    <w:p w14:paraId="482DE4D5" w14:textId="77777777" w:rsidR="009977B8" w:rsidRDefault="00000000">
      <w:pPr>
        <w:pStyle w:val="Heading3"/>
        <w:rPr>
          <w:rFonts w:eastAsia="SimSun"/>
          <w:lang w:eastAsia="zh-CN"/>
        </w:rPr>
      </w:pPr>
      <w:bookmarkStart w:id="743" w:name="_Toc12465"/>
      <w:bookmarkStart w:id="744" w:name="_Toc11509"/>
      <w:bookmarkStart w:id="745" w:name="_Toc168958024"/>
      <w:bookmarkStart w:id="746" w:name="_Toc7192"/>
      <w:bookmarkStart w:id="747" w:name="_Toc22836"/>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43"/>
      <w:bookmarkEnd w:id="744"/>
      <w:bookmarkEnd w:id="745"/>
      <w:bookmarkEnd w:id="746"/>
      <w:bookmarkEnd w:id="747"/>
    </w:p>
    <w:p w14:paraId="23B0A0CA" w14:textId="77777777" w:rsidR="009977B8"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t xml:space="preserve">impacts on existing </w:t>
      </w:r>
      <w:r>
        <w:rPr>
          <w:rFonts w:hint="eastAsia"/>
          <w:lang w:val="en-US" w:eastAsia="zh-CN"/>
        </w:rPr>
        <w:t>n</w:t>
      </w:r>
      <w:r>
        <w:t>odes and functionality</w:t>
      </w:r>
      <w:r>
        <w:rPr>
          <w:rFonts w:hint="eastAsia"/>
          <w:lang w:val="en-US" w:eastAsia="zh-CN"/>
        </w:rPr>
        <w:t xml:space="preserve"> is FFS.</w:t>
      </w:r>
    </w:p>
    <w:p w14:paraId="4A151DF4" w14:textId="77777777" w:rsidR="009977B8" w:rsidRDefault="009977B8">
      <w:pPr>
        <w:pStyle w:val="B1"/>
        <w:ind w:left="284" w:firstLine="0"/>
        <w:rPr>
          <w:lang w:val="en-US" w:eastAsia="zh-CN"/>
        </w:rPr>
      </w:pPr>
    </w:p>
    <w:p w14:paraId="272AF8CD" w14:textId="77777777" w:rsidR="009977B8"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9</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9</w:t>
      </w:r>
      <w:r>
        <w:rPr>
          <w:rFonts w:ascii="Arial" w:hAnsi="Arial"/>
          <w:sz w:val="32"/>
        </w:rPr>
        <w:t>: Supporting the multiparty service with the data channel capability</w:t>
      </w:r>
    </w:p>
    <w:p w14:paraId="36979E2D" w14:textId="77777777" w:rsidR="009977B8"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9</w:t>
      </w:r>
      <w:r>
        <w:rPr>
          <w:rFonts w:ascii="Arial" w:hAnsi="Arial"/>
          <w:sz w:val="28"/>
        </w:rPr>
        <w:t>.1</w:t>
      </w:r>
      <w:r>
        <w:rPr>
          <w:rFonts w:ascii="Arial" w:hAnsi="Arial" w:hint="eastAsia"/>
          <w:sz w:val="28"/>
        </w:rPr>
        <w:tab/>
        <w:t>Description</w:t>
      </w:r>
    </w:p>
    <w:p w14:paraId="719BE5AF" w14:textId="77777777" w:rsidR="009977B8" w:rsidRDefault="00000000">
      <w:pPr>
        <w:rPr>
          <w:lang w:eastAsia="zh-CN"/>
        </w:rPr>
      </w:pPr>
      <w:r>
        <w:rPr>
          <w:lang w:eastAsia="zh-CN"/>
        </w:rPr>
        <w:t>This solution resolves Key Issue #8 about supporting the multiparty service with the data channel capability via eMMtel Enabler layer</w:t>
      </w:r>
      <w:r>
        <w:rPr>
          <w:rFonts w:hint="eastAsia"/>
          <w:lang w:eastAsia="zh-CN"/>
        </w:rPr>
        <w:t>.</w:t>
      </w:r>
    </w:p>
    <w:p w14:paraId="04C75367" w14:textId="77777777" w:rsidR="009977B8" w:rsidRDefault="00000000">
      <w:pPr>
        <w:rPr>
          <w:lang w:val="en-US" w:eastAsia="zh-CN"/>
        </w:rPr>
      </w:pPr>
      <w:r>
        <w:rPr>
          <w:lang w:val="en-US" w:eastAsia="zh-CN"/>
        </w:rPr>
        <w:lastRenderedPageBreak/>
        <w:t>This solution uses the architecture of eMMTel Enabler as specified clause</w:t>
      </w:r>
      <w:r>
        <w:t> </w:t>
      </w:r>
      <w:r>
        <w:rPr>
          <w:lang w:val="en-US" w:eastAsia="zh-CN"/>
        </w:rPr>
        <w:t>8.1 as the basis and has no requirement to enhance the architecture.</w:t>
      </w:r>
    </w:p>
    <w:p w14:paraId="6DD74E63" w14:textId="77777777" w:rsidR="009977B8" w:rsidRDefault="00000000">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SimSun"/>
          <w:lang w:val="en-US" w:eastAsia="zh-CN"/>
        </w:rPr>
        <w:t>are</w:t>
      </w:r>
      <w:r>
        <w:rPr>
          <w:rFonts w:eastAsia="SimSun" w:hint="eastAsia"/>
          <w:lang w:val="en-US" w:eastAsia="zh-CN"/>
        </w:rPr>
        <w:t xml:space="preserve"> not covered by Rel-19 FS_NG_RTC_Ph2 WID</w:t>
      </w:r>
      <w:r>
        <w:rPr>
          <w:rFonts w:eastAsia="SimSun"/>
          <w:lang w:val="en-US" w:eastAsia="zh-CN"/>
        </w:rPr>
        <w:t>, the CONF service in IMS supplementary as specified in 3GPP TR 24.147</w:t>
      </w:r>
      <w:r>
        <w:rPr>
          <w:rFonts w:eastAsia="SimSun" w:hint="eastAsia"/>
          <w:lang w:val="en-US" w:eastAsia="zh-CN"/>
        </w:rPr>
        <w:t> [</w:t>
      </w:r>
      <w:r>
        <w:rPr>
          <w:rFonts w:eastAsia="SimSun"/>
          <w:lang w:val="en-US" w:eastAsia="zh-CN"/>
        </w:rPr>
        <w:t>x</w:t>
      </w:r>
      <w:r>
        <w:rPr>
          <w:rFonts w:eastAsia="SimSun" w:hint="eastAsia"/>
          <w:lang w:val="en-US" w:eastAsia="zh-CN"/>
        </w:rPr>
        <w:t>]</w:t>
      </w:r>
      <w:r>
        <w:rPr>
          <w:rFonts w:eastAsia="SimSun"/>
          <w:lang w:val="en-US" w:eastAsia="zh-CN"/>
        </w:rPr>
        <w:t xml:space="preserve"> which don't support data channel media. </w:t>
      </w:r>
      <w:r>
        <w:t xml:space="preserve">This solution is intended to consider how to support multiparty service from the perspective of Enabler layer based on SA2’s existing capabilities. In the procedure, each multiparty call user establishes a separate BDC/ADC channel with the network side and the </w:t>
      </w:r>
      <w:r>
        <w:rPr>
          <w:lang w:val="en-US" w:eastAsia="zh-CN"/>
        </w:rPr>
        <w:t>eMMTel Enabler S</w:t>
      </w:r>
      <w:r>
        <w:rPr>
          <w:lang w:eastAsia="zh-CN"/>
        </w:rPr>
        <w:t>erver used as a Focus.</w:t>
      </w:r>
    </w:p>
    <w:p w14:paraId="77E7201A" w14:textId="77777777" w:rsidR="009977B8" w:rsidRDefault="00000000">
      <w:pPr>
        <w:pStyle w:val="EditorsNote"/>
        <w:rPr>
          <w:lang w:eastAsia="en-GB"/>
        </w:rPr>
      </w:pPr>
      <w:r>
        <w:rPr>
          <w:lang w:eastAsia="en-GB"/>
        </w:rPr>
        <w:t>Editor's note:</w:t>
      </w:r>
      <w:r>
        <w:rPr>
          <w:lang w:eastAsia="en-GB"/>
        </w:rPr>
        <w:tab/>
        <w:t>If SA2 exposes the multi-party call interface that supports DC media in the future, this solution can be directly invoked. Otherwise, this solution may be used as a substitute for the multi-party call solution that supports DC.</w:t>
      </w:r>
    </w:p>
    <w:p w14:paraId="78C77443" w14:textId="77777777" w:rsidR="009977B8" w:rsidRDefault="00000000">
      <w:pPr>
        <w:pStyle w:val="Heading3"/>
      </w:pPr>
      <w:bookmarkStart w:id="748" w:name="_Toc21802"/>
      <w:bookmarkStart w:id="749" w:name="_Toc22287"/>
      <w:bookmarkStart w:id="750" w:name="_Toc168958025"/>
      <w:bookmarkStart w:id="751" w:name="_Toc5104"/>
      <w:bookmarkStart w:id="752" w:name="_Toc28742"/>
      <w:r>
        <w:rPr>
          <w:rFonts w:hint="eastAsia"/>
          <w:lang w:val="en-US" w:eastAsia="zh-CN"/>
        </w:rPr>
        <w:t>8</w:t>
      </w:r>
      <w:r>
        <w:t>.</w:t>
      </w:r>
      <w:r>
        <w:rPr>
          <w:rFonts w:hint="eastAsia"/>
          <w:lang w:val="en-US" w:eastAsia="zh-CN"/>
        </w:rPr>
        <w:t>9</w:t>
      </w:r>
      <w:r>
        <w:t>.2</w:t>
      </w:r>
      <w:r>
        <w:tab/>
        <w:t>Procedures</w:t>
      </w:r>
      <w:bookmarkEnd w:id="748"/>
      <w:bookmarkEnd w:id="749"/>
      <w:bookmarkEnd w:id="750"/>
      <w:bookmarkEnd w:id="751"/>
      <w:bookmarkEnd w:id="752"/>
    </w:p>
    <w:p w14:paraId="16C4210F" w14:textId="77777777" w:rsidR="009977B8" w:rsidRDefault="00000000">
      <w:pPr>
        <w:pStyle w:val="Heading4"/>
        <w:rPr>
          <w:lang w:val="en-US" w:eastAsia="zh-CN"/>
        </w:rPr>
      </w:pPr>
      <w:bookmarkStart w:id="753" w:name="_Toc24258"/>
      <w:bookmarkStart w:id="754" w:name="_Toc22931"/>
      <w:bookmarkStart w:id="755" w:name="_Toc168958026"/>
      <w:bookmarkStart w:id="756" w:name="_Toc21314"/>
      <w:bookmarkStart w:id="757" w:name="_Toc2412"/>
      <w:r>
        <w:rPr>
          <w:lang w:val="en-US" w:eastAsia="zh-CN"/>
        </w:rPr>
        <w:t>8.</w:t>
      </w:r>
      <w:r>
        <w:rPr>
          <w:rFonts w:hint="eastAsia"/>
          <w:lang w:val="en-US" w:eastAsia="zh-CN"/>
        </w:rPr>
        <w:t>9</w:t>
      </w:r>
      <w:r>
        <w:rPr>
          <w:lang w:val="en-US" w:eastAsia="zh-CN"/>
        </w:rPr>
        <w:t>.2.1</w:t>
      </w:r>
      <w:r>
        <w:rPr>
          <w:lang w:val="en-US" w:eastAsia="zh-CN"/>
        </w:rPr>
        <w:tab/>
        <w:t>Service Enabler Description</w:t>
      </w:r>
      <w:bookmarkEnd w:id="753"/>
      <w:bookmarkEnd w:id="754"/>
      <w:bookmarkEnd w:id="755"/>
      <w:bookmarkEnd w:id="756"/>
      <w:bookmarkEnd w:id="757"/>
    </w:p>
    <w:p w14:paraId="7D34F385" w14:textId="77777777" w:rsidR="009977B8" w:rsidRDefault="00000000">
      <w:pPr>
        <w:pStyle w:val="TH"/>
        <w:rPr>
          <w:rFonts w:eastAsia="SimSun"/>
          <w:color w:val="000000"/>
          <w:lang w:eastAsia="zh-CN"/>
        </w:rPr>
      </w:pPr>
      <w:r>
        <w:rPr>
          <w:lang w:val="en-US" w:eastAsia="zh-CN"/>
        </w:rPr>
        <w:object w:dxaOrig="4982" w:dyaOrig="2965" w14:anchorId="207ECDA4">
          <v:shape id="_x0000_i1050" type="#_x0000_t75" style="width:249.5pt;height:148.25pt" o:ole="">
            <v:imagedata r:id="rId57" o:title=""/>
            <o:lock v:ext="edit" aspectratio="f"/>
          </v:shape>
          <o:OLEObject Type="Embed" ProgID="Visio.Drawing.11" ShapeID="_x0000_i1050" DrawAspect="Content" ObjectID="_1786272817" r:id="rId58"/>
        </w:object>
      </w:r>
    </w:p>
    <w:p w14:paraId="736F228F" w14:textId="77777777" w:rsidR="009977B8"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9</w:t>
      </w:r>
      <w:r>
        <w:rPr>
          <w:lang w:eastAsia="ja-JP"/>
        </w:rPr>
        <w:t>.2.1-1: Reference Architecture for the Nemes Services</w:t>
      </w:r>
    </w:p>
    <w:p w14:paraId="098DC1DC" w14:textId="77777777" w:rsidR="009977B8"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1E52DCC8" w14:textId="77777777" w:rsidR="009977B8" w:rsidRDefault="00000000">
      <w:pPr>
        <w:pStyle w:val="B1"/>
        <w:rPr>
          <w:rFonts w:eastAsia="SimSun"/>
          <w:lang w:eastAsia="zh-CN"/>
        </w:rPr>
      </w:pPr>
      <w:r>
        <w:rPr>
          <w:rFonts w:eastAsia="SimSun"/>
          <w:lang w:eastAsia="zh-CN"/>
        </w:rPr>
        <w:t>-</w:t>
      </w:r>
      <w:r>
        <w:rPr>
          <w:rFonts w:eastAsia="SimSun"/>
          <w:lang w:eastAsia="zh-CN"/>
        </w:rPr>
        <w:tab/>
        <w:t xml:space="preserve">Control operations of </w:t>
      </w:r>
      <w:r>
        <w:rPr>
          <w:rFonts w:eastAsia="SimSun" w:hint="eastAsia"/>
          <w:lang w:eastAsia="zh-CN"/>
        </w:rPr>
        <w:t>multipart</w:t>
      </w:r>
      <w:r>
        <w:rPr>
          <w:rFonts w:eastAsia="SimSun"/>
          <w:lang w:eastAsia="zh-CN"/>
        </w:rPr>
        <w:t>y Call with data channel media, such as initiating, modifying, terminating;</w:t>
      </w:r>
    </w:p>
    <w:p w14:paraId="6BEC9F8C" w14:textId="77777777" w:rsidR="009977B8" w:rsidRDefault="00000000">
      <w:pPr>
        <w:pStyle w:val="B1"/>
        <w:rPr>
          <w:rFonts w:eastAsia="MS Mincho"/>
          <w:lang w:eastAsia="ja-JP"/>
        </w:rPr>
      </w:pPr>
      <w:r>
        <w:rPr>
          <w:rFonts w:eastAsia="SimSun"/>
          <w:lang w:eastAsia="zh-CN"/>
        </w:rPr>
        <w:t>-</w:t>
      </w:r>
      <w:r>
        <w:rPr>
          <w:rFonts w:eastAsia="SimSun"/>
          <w:lang w:eastAsia="zh-CN"/>
        </w:rPr>
        <w:tab/>
      </w:r>
      <w:r>
        <w:rPr>
          <w:rFonts w:eastAsia="SimSun" w:hint="eastAsia"/>
          <w:lang w:eastAsia="zh-CN"/>
        </w:rPr>
        <w:t>S</w:t>
      </w:r>
      <w:r>
        <w:rPr>
          <w:rFonts w:eastAsia="SimSun"/>
          <w:lang w:eastAsia="zh-CN"/>
        </w:rPr>
        <w:t xml:space="preserve">ubscribe and unsubscribe to </w:t>
      </w:r>
      <w:r>
        <w:rPr>
          <w:rFonts w:eastAsia="SimSun" w:hint="eastAsia"/>
          <w:lang w:eastAsia="zh-CN"/>
        </w:rPr>
        <w:t>multipart</w:t>
      </w:r>
      <w:r>
        <w:rPr>
          <w:rFonts w:eastAsia="SimSun"/>
          <w:lang w:eastAsia="zh-CN"/>
        </w:rPr>
        <w:t>y Call events of the specific subscriber; and</w:t>
      </w:r>
    </w:p>
    <w:p w14:paraId="6FB1B538" w14:textId="77777777" w:rsidR="009977B8" w:rsidRDefault="00000000">
      <w:pPr>
        <w:pStyle w:val="B1"/>
        <w:rPr>
          <w:rFonts w:eastAsia="SimSun"/>
          <w:lang w:eastAsia="zh-CN"/>
        </w:rPr>
      </w:pPr>
      <w:r>
        <w:rPr>
          <w:rFonts w:eastAsia="SimSun"/>
          <w:lang w:eastAsia="zh-CN"/>
        </w:rPr>
        <w:t>-</w:t>
      </w:r>
      <w:r>
        <w:rPr>
          <w:rFonts w:eastAsia="SimSun"/>
          <w:lang w:eastAsia="zh-CN"/>
        </w:rPr>
        <w:tab/>
        <w:t>Forwarding of Multimedia Data Streams.</w:t>
      </w:r>
    </w:p>
    <w:p w14:paraId="0F820CD3" w14:textId="77777777" w:rsidR="009977B8"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8.9.2.</w:t>
      </w:r>
      <w:r>
        <w:rPr>
          <w:rFonts w:ascii="Arial" w:hAnsi="Arial"/>
          <w:sz w:val="24"/>
          <w:lang w:val="en-US" w:eastAsia="zh-CN"/>
        </w:rPr>
        <w:t>2</w:t>
      </w:r>
      <w:r>
        <w:rPr>
          <w:rFonts w:ascii="Arial" w:hAnsi="Arial" w:hint="eastAsia"/>
          <w:sz w:val="24"/>
          <w:lang w:val="en-US" w:eastAsia="zh-CN"/>
        </w:rPr>
        <w:tab/>
      </w:r>
      <w:r>
        <w:rPr>
          <w:rFonts w:ascii="Arial" w:eastAsia="SimSun" w:hAnsi="Arial" w:hint="eastAsia"/>
          <w:sz w:val="24"/>
          <w:lang w:val="en-US" w:eastAsia="zh-CN"/>
        </w:rPr>
        <w:t>E</w:t>
      </w:r>
      <w:r>
        <w:rPr>
          <w:rFonts w:ascii="Arial" w:eastAsia="SimSun" w:hAnsi="Arial"/>
          <w:sz w:val="24"/>
          <w:lang w:val="en-US" w:eastAsia="zh-CN"/>
        </w:rPr>
        <w:t>stablish</w:t>
      </w:r>
      <w:r>
        <w:rPr>
          <w:rFonts w:ascii="Arial" w:eastAsia="SimSun" w:hAnsi="Arial" w:hint="eastAsia"/>
          <w:sz w:val="24"/>
          <w:lang w:val="en-US" w:eastAsia="zh-CN"/>
        </w:rPr>
        <w:t>ing</w:t>
      </w:r>
      <w:r>
        <w:rPr>
          <w:rFonts w:ascii="Arial" w:eastAsia="SimSun" w:hAnsi="Arial"/>
          <w:sz w:val="24"/>
          <w:lang w:val="en-US" w:eastAsia="zh-CN"/>
        </w:rPr>
        <w:t xml:space="preserve"> a Multiparty Call with data channel media </w:t>
      </w:r>
    </w:p>
    <w:p w14:paraId="0B32A84A" w14:textId="77777777" w:rsidR="009977B8"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r>
        <w:rPr>
          <w:lang w:eastAsia="zh-CN"/>
        </w:rPr>
        <w:t xml:space="preserve">eMMtel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bookmarkStart w:id="758" w:name="_Hlk165880852"/>
    <w:p w14:paraId="316EC3C0" w14:textId="77777777" w:rsidR="009977B8" w:rsidRDefault="00000000">
      <w:pPr>
        <w:pStyle w:val="TH"/>
        <w:rPr>
          <w:lang w:val="en-US" w:eastAsia="zh-CN"/>
        </w:rPr>
      </w:pPr>
      <w:r>
        <w:rPr>
          <w:lang w:val="en-US" w:eastAsia="zh-CN"/>
        </w:rPr>
        <w:object w:dxaOrig="9880" w:dyaOrig="3912" w14:anchorId="3BA3BEA1">
          <v:shape id="_x0000_i1051" type="#_x0000_t75" style="width:494pt;height:195.6pt" o:ole="">
            <v:imagedata r:id="rId59" o:title=""/>
            <o:lock v:ext="edit" aspectratio="f"/>
          </v:shape>
          <o:OLEObject Type="Embed" ProgID="Visio.Drawing.11" ShapeID="_x0000_i1051" DrawAspect="Content" ObjectID="_1786272818" r:id="rId60"/>
        </w:object>
      </w:r>
      <w:bookmarkEnd w:id="758"/>
    </w:p>
    <w:p w14:paraId="01585E51" w14:textId="77777777" w:rsidR="009977B8" w:rsidRDefault="00000000">
      <w:pPr>
        <w:pStyle w:val="TF"/>
      </w:pPr>
      <w:r>
        <w:t>Figure 8.</w:t>
      </w:r>
      <w:r>
        <w:rPr>
          <w:rFonts w:eastAsia="SimSun" w:hint="eastAsia"/>
          <w:lang w:val="en-US" w:eastAsia="zh-CN"/>
        </w:rPr>
        <w:t>9</w:t>
      </w:r>
      <w:r>
        <w:t>.</w:t>
      </w:r>
      <w:r>
        <w:rPr>
          <w:rFonts w:hint="eastAsia"/>
        </w:rPr>
        <w:t>2.</w:t>
      </w:r>
      <w:r>
        <w:t>2-1: Establishing a Multiparty Call with data channel media</w:t>
      </w:r>
      <w:r>
        <w:tab/>
      </w:r>
    </w:p>
    <w:p w14:paraId="3626FA6E" w14:textId="77777777" w:rsidR="009977B8" w:rsidRDefault="00000000">
      <w:pPr>
        <w:pStyle w:val="B1"/>
        <w:rPr>
          <w:lang w:val="en-US" w:eastAsia="zh-CN"/>
        </w:rPr>
      </w:pPr>
      <w:r>
        <w:rPr>
          <w:lang w:val="en-US" w:eastAsia="zh-CN"/>
        </w:rPr>
        <w:t>1.</w:t>
      </w:r>
      <w:r>
        <w:rPr>
          <w:lang w:val="en-US" w:eastAsia="zh-CN"/>
        </w:rPr>
        <w:tab/>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14:paraId="10621FDD" w14:textId="77777777" w:rsidR="009977B8" w:rsidRDefault="00000000">
      <w:pPr>
        <w:pStyle w:val="TH"/>
      </w:pPr>
      <w:r>
        <w:t>Table 8.</w:t>
      </w:r>
      <w:r>
        <w:rPr>
          <w:rFonts w:eastAsia="SimSun" w:hint="eastAsia"/>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9977B8" w14:paraId="509D09F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6D0E52"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5CB19A2"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33E62"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7C86F70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3945D2A" w14:textId="77777777" w:rsidR="009977B8"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DC6E794"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EF202"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9977B8" w14:paraId="2EEAB52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BF2872"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207F8F15"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0E129"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The audio</w:t>
            </w:r>
            <w:r>
              <w:rPr>
                <w:rFonts w:ascii="Arial" w:hAnsi="Arial"/>
                <w:sz w:val="18"/>
                <w:lang w:val="en-US" w:eastAsia="zh-CN"/>
              </w:rPr>
              <w:t xml:space="preserve">, </w:t>
            </w:r>
            <w:r>
              <w:rPr>
                <w:rFonts w:ascii="Arial" w:hAnsi="Arial" w:hint="eastAsia"/>
                <w:sz w:val="18"/>
                <w:lang w:val="en-US" w:eastAsia="zh-CN"/>
              </w:rPr>
              <w:t>video</w:t>
            </w:r>
            <w:r>
              <w:rPr>
                <w:rFonts w:ascii="Arial" w:hAnsi="Arial"/>
                <w:sz w:val="18"/>
                <w:lang w:val="en-US" w:eastAsia="zh-CN"/>
              </w:rPr>
              <w:t>, DC</w:t>
            </w:r>
            <w:r>
              <w:rPr>
                <w:rFonts w:ascii="Arial" w:hAnsi="Arial" w:hint="eastAsia"/>
                <w:sz w:val="18"/>
                <w:lang w:val="en-US" w:eastAsia="zh-CN"/>
              </w:rPr>
              <w:t xml:space="preserve"> media related information of the call originator</w:t>
            </w:r>
            <w:r>
              <w:rPr>
                <w:rFonts w:ascii="Arial" w:hAnsi="Arial"/>
                <w:sz w:val="18"/>
                <w:lang w:val="en-US" w:eastAsia="zh-CN"/>
              </w:rPr>
              <w:t>.</w:t>
            </w:r>
          </w:p>
        </w:tc>
      </w:tr>
      <w:tr w:rsidR="009977B8" w14:paraId="0DB90E9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33F859"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4DCB591B"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63482"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The DC application profile expected to be used in this call</w:t>
            </w:r>
          </w:p>
        </w:tc>
      </w:tr>
      <w:tr w:rsidR="009977B8" w14:paraId="6EE4BA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713C2E"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061E6038"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DFDF6"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The address where the call related notification is sent to.</w:t>
            </w:r>
          </w:p>
        </w:tc>
      </w:tr>
    </w:tbl>
    <w:p w14:paraId="57CE15CA" w14:textId="77777777" w:rsidR="009977B8" w:rsidRDefault="009977B8"/>
    <w:p w14:paraId="1826D368" w14:textId="77777777" w:rsidR="009977B8" w:rsidRDefault="00000000">
      <w:pPr>
        <w:pStyle w:val="B1"/>
        <w:rPr>
          <w:lang w:eastAsia="zh-CN"/>
        </w:rPr>
      </w:pPr>
      <w:r>
        <w:rPr>
          <w:lang w:eastAsia="zh-CN"/>
        </w:rPr>
        <w:t>2.</w:t>
      </w:r>
      <w:r>
        <w:rPr>
          <w:lang w:eastAsia="zh-CN"/>
        </w:rPr>
        <w:tab/>
        <w:t xml:space="preserve">The eMMTel Enabler Server verifies that the sender is authorized to establish a </w:t>
      </w:r>
      <w:r>
        <w:rPr>
          <w:lang w:val="en-US" w:eastAsia="zh-CN"/>
        </w:rPr>
        <w:t>multiparty call</w:t>
      </w:r>
      <w:r>
        <w:rPr>
          <w:lang w:eastAsia="zh-CN"/>
        </w:rPr>
        <w:t xml:space="preserve"> with data channel media.</w:t>
      </w:r>
    </w:p>
    <w:p w14:paraId="2488FB46" w14:textId="77777777" w:rsidR="009977B8" w:rsidRDefault="00000000">
      <w:pPr>
        <w:pStyle w:val="B1"/>
        <w:rPr>
          <w:lang w:eastAsia="zh-CN"/>
        </w:rPr>
      </w:pPr>
      <w:r>
        <w:rPr>
          <w:lang w:eastAsia="zh-CN"/>
        </w:rPr>
        <w:t>3.</w:t>
      </w:r>
      <w:r>
        <w:rPr>
          <w:lang w:eastAsia="zh-CN"/>
        </w:rPr>
        <w:tab/>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14:paraId="361C72A3" w14:textId="77777777" w:rsidR="009977B8"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e.g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7C66B89E" w14:textId="77777777" w:rsidR="009977B8" w:rsidRDefault="00000000">
      <w:pPr>
        <w:pStyle w:val="TH"/>
      </w:pPr>
      <w:r>
        <w:t>Table 8.</w:t>
      </w:r>
      <w:r>
        <w:rPr>
          <w:rFonts w:eastAsia="SimSun" w:hint="eastAsia"/>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9977B8" w14:paraId="05E2DF4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C58AB3"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466ADE6"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A2539"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27A037E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9CDCB7" w14:textId="77777777" w:rsidR="009977B8" w:rsidRDefault="00000000">
            <w:pPr>
              <w:keepNext/>
              <w:keepLines/>
              <w:spacing w:after="0"/>
              <w:rPr>
                <w:rFonts w:ascii="Arial" w:hAnsi="Arial"/>
                <w:b/>
                <w:sz w:val="18"/>
                <w:lang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7BCC5994" w14:textId="77777777" w:rsidR="009977B8" w:rsidRDefault="00000000">
            <w:pPr>
              <w:keepNext/>
              <w:keepLines/>
              <w:spacing w:after="0"/>
              <w:jc w:val="center"/>
              <w:rPr>
                <w:rFonts w:ascii="Arial" w:hAnsi="Arial"/>
                <w:b/>
                <w:sz w:val="18"/>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581C4" w14:textId="77777777" w:rsidR="009977B8" w:rsidRDefault="00000000">
            <w:pPr>
              <w:keepNext/>
              <w:keepLines/>
              <w:spacing w:after="0"/>
              <w:rPr>
                <w:rFonts w:ascii="Arial" w:hAnsi="Arial"/>
                <w:b/>
                <w:sz w:val="18"/>
                <w:lang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9977B8" w14:paraId="65C0FD7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8DBB36"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0053F118"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4DD77" w14:textId="77777777" w:rsidR="009977B8"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establishment</w:t>
            </w:r>
            <w:r>
              <w:rPr>
                <w:rFonts w:ascii="Arial" w:hAnsi="Arial"/>
                <w:sz w:val="18"/>
              </w:rPr>
              <w:t xml:space="preserve"> is success or failure</w:t>
            </w:r>
            <w:r>
              <w:rPr>
                <w:rFonts w:ascii="Arial" w:eastAsia="SimSun" w:hAnsi="Arial" w:hint="eastAsia"/>
                <w:sz w:val="18"/>
                <w:lang w:val="en-US" w:eastAsia="zh-CN"/>
              </w:rPr>
              <w:t>.</w:t>
            </w:r>
          </w:p>
        </w:tc>
      </w:tr>
      <w:tr w:rsidR="009977B8" w14:paraId="6866CC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C8A149" w14:textId="77777777" w:rsidR="009977B8"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26E04C4E"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C1D90" w14:textId="77777777" w:rsidR="009977B8" w:rsidRDefault="00000000">
            <w:pPr>
              <w:keepNext/>
              <w:keepLines/>
              <w:spacing w:after="0"/>
              <w:rPr>
                <w:rFonts w:ascii="Arial" w:hAnsi="Arial"/>
                <w:sz w:val="18"/>
                <w:lang w:val="en-US" w:eastAsia="zh-CN"/>
              </w:rPr>
            </w:pPr>
            <w:r>
              <w:rPr>
                <w:rFonts w:ascii="Arial" w:hAnsi="Arial"/>
                <w:sz w:val="18"/>
              </w:rPr>
              <w:t>The reason for failure</w:t>
            </w:r>
          </w:p>
        </w:tc>
      </w:tr>
      <w:tr w:rsidR="009977B8" w14:paraId="4FDA4A6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CF2DC7" w14:textId="77777777" w:rsidR="009977B8" w:rsidRDefault="00000000">
            <w:pPr>
              <w:keepNext/>
              <w:keepLines/>
              <w:spacing w:after="0"/>
              <w:rPr>
                <w:rFonts w:ascii="Arial" w:hAnsi="Arial"/>
                <w:sz w:val="18"/>
                <w:lang w:val="en-US" w:eastAsia="zh-CN"/>
              </w:rPr>
            </w:pPr>
            <w:r>
              <w:rPr>
                <w:rFonts w:ascii="Arial" w:hAnsi="Arial"/>
                <w:sz w:val="18"/>
                <w:lang w:val="en-US" w:eastAsia="zh-CN"/>
              </w:rPr>
              <w:t>Call s</w:t>
            </w:r>
            <w:r>
              <w:rPr>
                <w:rFonts w:ascii="Arial" w:hAnsi="Arial" w:hint="eastAsia"/>
                <w:sz w:val="18"/>
                <w:lang w:val="en-US" w:eastAsia="zh-CN"/>
              </w:rPr>
              <w:t>ession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091C1B2A"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AD501"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 of each</w:t>
            </w:r>
            <w:r>
              <w:rPr>
                <w:rFonts w:ascii="Arial" w:hAnsi="Arial" w:hint="eastAsia"/>
                <w:sz w:val="18"/>
                <w:lang w:val="en-US" w:eastAsia="zh-CN"/>
              </w:rPr>
              <w:t xml:space="preserve"> call session. This ID is as same as the Session ID in IMS.</w:t>
            </w:r>
          </w:p>
        </w:tc>
      </w:tr>
      <w:tr w:rsidR="009977B8" w14:paraId="583C83F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6600E2" w14:textId="77777777" w:rsidR="009977B8" w:rsidRDefault="00000000" w:rsidP="00551D48">
            <w:pPr>
              <w:pStyle w:val="TAN"/>
            </w:pPr>
            <w:r>
              <w:t>NOTE:</w:t>
            </w:r>
            <w:r>
              <w:tab/>
              <w:t xml:space="preserve">This IE shall only be present when the </w:t>
            </w:r>
            <w:r>
              <w:rPr>
                <w:rFonts w:hint="eastAsia"/>
                <w:lang w:val="en-US" w:eastAsia="zh-CN"/>
              </w:rPr>
              <w:t>Call establishment</w:t>
            </w:r>
            <w:r>
              <w:t xml:space="preserve"> result is Failure.</w:t>
            </w:r>
          </w:p>
        </w:tc>
      </w:tr>
    </w:tbl>
    <w:p w14:paraId="249E83FA" w14:textId="77777777" w:rsidR="009977B8" w:rsidRDefault="009977B8">
      <w:pPr>
        <w:ind w:leftChars="50" w:left="500" w:hangingChars="200" w:hanging="400"/>
        <w:rPr>
          <w:lang w:eastAsia="zh-CN"/>
        </w:rPr>
      </w:pPr>
    </w:p>
    <w:p w14:paraId="7039D5F9" w14:textId="77777777" w:rsidR="009977B8"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75D2AE96" w14:textId="77777777" w:rsidR="009977B8" w:rsidRDefault="009977B8"/>
    <w:p w14:paraId="2E809785" w14:textId="77777777" w:rsidR="009977B8"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lastRenderedPageBreak/>
        <w:t>8.9.2.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Multiparty Call with data channel media</w:t>
      </w:r>
    </w:p>
    <w:p w14:paraId="164199DE" w14:textId="77777777" w:rsidR="009977B8"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6DB8973D" w14:textId="77777777" w:rsidR="009977B8" w:rsidRDefault="00000000">
      <w:pPr>
        <w:pStyle w:val="TH"/>
        <w:rPr>
          <w:lang w:val="en-US" w:eastAsia="zh-CN"/>
        </w:rPr>
      </w:pPr>
      <w:r>
        <w:rPr>
          <w:lang w:val="en-US" w:eastAsia="zh-CN"/>
        </w:rPr>
        <w:object w:dxaOrig="9880" w:dyaOrig="3511" w14:anchorId="13D50D38">
          <v:shape id="_x0000_i1052" type="#_x0000_t75" style="width:494pt;height:175.2pt" o:ole="">
            <v:imagedata r:id="rId61" o:title=""/>
            <o:lock v:ext="edit" aspectratio="f"/>
          </v:shape>
          <o:OLEObject Type="Embed" ProgID="Visio.Drawing.11" ShapeID="_x0000_i1052" DrawAspect="Content" ObjectID="_1786272819" r:id="rId62"/>
        </w:object>
      </w:r>
    </w:p>
    <w:p w14:paraId="5D8EE4D6" w14:textId="77777777" w:rsidR="009977B8" w:rsidRDefault="00000000">
      <w:pPr>
        <w:pStyle w:val="TF"/>
      </w:pPr>
      <w:r>
        <w:t>Figure 8.</w:t>
      </w:r>
      <w:r>
        <w:rPr>
          <w:rFonts w:eastAsia="SimSun" w:hint="eastAsia"/>
          <w:lang w:val="en-US" w:eastAsia="zh-CN"/>
        </w:rPr>
        <w:t>9</w:t>
      </w:r>
      <w:r>
        <w:t>.</w:t>
      </w:r>
      <w:r>
        <w:rPr>
          <w:rFonts w:hint="eastAsia"/>
        </w:rPr>
        <w:t>2.</w:t>
      </w:r>
      <w:r>
        <w:t>3-1: Terminating a Multiparty Call with data channel media</w:t>
      </w:r>
      <w:r>
        <w:tab/>
      </w:r>
    </w:p>
    <w:p w14:paraId="4DEDD250" w14:textId="77777777" w:rsidR="009977B8" w:rsidRDefault="00000000">
      <w:pPr>
        <w:pStyle w:val="B1"/>
        <w:rPr>
          <w:lang w:eastAsia="zh-CN"/>
        </w:rPr>
      </w:pPr>
      <w:r>
        <w:rPr>
          <w:rFonts w:hint="eastAsia"/>
          <w:lang w:eastAsia="zh-CN"/>
        </w:rPr>
        <w:t>1</w:t>
      </w:r>
      <w:r>
        <w:rPr>
          <w:lang w:eastAsia="zh-CN"/>
        </w:rPr>
        <w:t>.</w:t>
      </w:r>
      <w:r>
        <w:rPr>
          <w:lang w:eastAsia="zh-CN"/>
        </w:rPr>
        <w:tab/>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14:paraId="37AA2878" w14:textId="77777777" w:rsidR="009977B8"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W w:w="8640" w:type="dxa"/>
        <w:jc w:val="center"/>
        <w:tblLayout w:type="fixed"/>
        <w:tblLook w:val="04A0" w:firstRow="1" w:lastRow="0" w:firstColumn="1" w:lastColumn="0" w:noHBand="0" w:noVBand="1"/>
      </w:tblPr>
      <w:tblGrid>
        <w:gridCol w:w="2880"/>
        <w:gridCol w:w="1440"/>
        <w:gridCol w:w="4320"/>
      </w:tblGrid>
      <w:tr w:rsidR="009977B8" w14:paraId="5B4B148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DF6288"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5D3B434"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B4FC98"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01C2074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607469" w14:textId="77777777" w:rsidR="009977B8" w:rsidRDefault="00000000">
            <w:pPr>
              <w:keepNext/>
              <w:keepLines/>
              <w:spacing w:after="0"/>
              <w:rPr>
                <w:rFonts w:ascii="Arial" w:hAnsi="Arial"/>
                <w:sz w:val="18"/>
                <w:lang w:val="en-US"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115EBE68"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B6296" w14:textId="77777777" w:rsidR="009977B8" w:rsidRDefault="00000000">
            <w:pPr>
              <w:keepNext/>
              <w:keepLines/>
              <w:spacing w:after="0"/>
              <w:rPr>
                <w:rFonts w:ascii="Arial" w:hAnsi="Arial"/>
                <w:sz w:val="18"/>
                <w:lang w:val="en-US"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9977B8" w14:paraId="265657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9E397D" w14:textId="77777777" w:rsidR="009977B8" w:rsidRDefault="00000000">
            <w:pPr>
              <w:keepNext/>
              <w:keepLines/>
              <w:spacing w:after="0"/>
              <w:rPr>
                <w:rFonts w:ascii="Arial" w:hAnsi="Arial"/>
                <w:sz w:val="18"/>
                <w:lang w:val="en-US" w:eastAsia="zh-CN"/>
              </w:rPr>
            </w:pPr>
            <w:r>
              <w:rPr>
                <w:rFonts w:ascii="Arial" w:eastAsia="SimSun" w:hAnsi="Arial" w:hint="eastAsia"/>
                <w:sz w:val="18"/>
                <w:lang w:val="en-US" w:eastAsia="zh-CN"/>
              </w:rPr>
              <w:t>Call Release</w:t>
            </w:r>
            <w:r>
              <w:rPr>
                <w:rFonts w:ascii="Arial" w:hAnsi="Arial"/>
                <w:sz w:val="18"/>
              </w:rPr>
              <w:t xml:space="preserve"> Cause</w:t>
            </w:r>
          </w:p>
        </w:tc>
        <w:tc>
          <w:tcPr>
            <w:tcW w:w="1440" w:type="dxa"/>
            <w:tcBorders>
              <w:top w:val="single" w:sz="4" w:space="0" w:color="000000"/>
              <w:left w:val="single" w:sz="4" w:space="0" w:color="000000"/>
              <w:bottom w:val="single" w:sz="4" w:space="0" w:color="000000"/>
            </w:tcBorders>
            <w:shd w:val="clear" w:color="auto" w:fill="auto"/>
          </w:tcPr>
          <w:p w14:paraId="50102C34"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B5C7" w14:textId="77777777" w:rsidR="009977B8" w:rsidRDefault="00000000">
            <w:pPr>
              <w:keepNext/>
              <w:keepLines/>
              <w:spacing w:after="0"/>
              <w:rPr>
                <w:rFonts w:ascii="Arial" w:eastAsia="SimSun" w:hAnsi="Arial"/>
                <w:sz w:val="18"/>
                <w:lang w:val="en-US" w:eastAsia="zh-CN"/>
              </w:rPr>
            </w:pPr>
            <w:r>
              <w:rPr>
                <w:rFonts w:ascii="Arial" w:hAnsi="Arial"/>
                <w:sz w:val="18"/>
              </w:rPr>
              <w:t xml:space="preserve">The reason for </w:t>
            </w:r>
            <w:r>
              <w:rPr>
                <w:rFonts w:ascii="Arial" w:eastAsia="SimSun" w:hAnsi="Arial" w:hint="eastAsia"/>
                <w:sz w:val="18"/>
                <w:lang w:val="en-US" w:eastAsia="zh-CN"/>
              </w:rPr>
              <w:t>call Release</w:t>
            </w:r>
          </w:p>
        </w:tc>
      </w:tr>
    </w:tbl>
    <w:p w14:paraId="595E28C9" w14:textId="77777777" w:rsidR="009977B8" w:rsidRDefault="009977B8">
      <w:pPr>
        <w:ind w:left="568" w:hanging="284"/>
        <w:contextualSpacing/>
        <w:rPr>
          <w:lang w:val="en-US" w:eastAsia="zh-CN"/>
        </w:rPr>
      </w:pPr>
    </w:p>
    <w:p w14:paraId="0C4F8E80" w14:textId="77777777" w:rsidR="009977B8" w:rsidRDefault="00000000">
      <w:pPr>
        <w:pStyle w:val="B1"/>
        <w:rPr>
          <w:lang w:eastAsia="zh-CN"/>
        </w:rPr>
      </w:pPr>
      <w:r>
        <w:rPr>
          <w:lang w:eastAsia="zh-CN"/>
        </w:rPr>
        <w:t>2.</w:t>
      </w:r>
      <w:r>
        <w:rPr>
          <w:lang w:eastAsia="zh-CN"/>
        </w:rPr>
        <w:tab/>
        <w:t xml:space="preserve">The eMMTel Enabler Server verifies that the sender is authorized to release a </w:t>
      </w:r>
      <w:r>
        <w:rPr>
          <w:lang w:val="en-US" w:eastAsia="zh-CN"/>
        </w:rPr>
        <w:t>multiparty call</w:t>
      </w:r>
      <w:r>
        <w:rPr>
          <w:lang w:eastAsia="zh-CN"/>
        </w:rPr>
        <w:t xml:space="preserve"> with data channel media.</w:t>
      </w:r>
    </w:p>
    <w:p w14:paraId="631A720E" w14:textId="77777777" w:rsidR="009977B8" w:rsidRDefault="00000000">
      <w:pPr>
        <w:pStyle w:val="B1"/>
        <w:rPr>
          <w:lang w:eastAsia="zh-CN"/>
        </w:rPr>
      </w:pPr>
      <w:r>
        <w:rPr>
          <w:lang w:eastAsia="zh-CN"/>
        </w:rPr>
        <w:t>3.</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14:paraId="08966DB6" w14:textId="77777777" w:rsidR="009977B8" w:rsidRDefault="00000000">
      <w:pPr>
        <w:pStyle w:val="B1"/>
        <w:rPr>
          <w:lang w:eastAsia="zh-CN"/>
        </w:rPr>
      </w:pPr>
      <w:r>
        <w:rPr>
          <w:lang w:eastAsia="zh-CN"/>
        </w:rPr>
        <w:t>4.</w:t>
      </w:r>
      <w:r>
        <w:rPr>
          <w:lang w:eastAsia="zh-CN"/>
        </w:rPr>
        <w:tab/>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14:paraId="0DFBA4CE" w14:textId="77777777" w:rsidR="009977B8"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W w:w="8640" w:type="dxa"/>
        <w:jc w:val="center"/>
        <w:tblLayout w:type="fixed"/>
        <w:tblLook w:val="04A0" w:firstRow="1" w:lastRow="0" w:firstColumn="1" w:lastColumn="0" w:noHBand="0" w:noVBand="1"/>
      </w:tblPr>
      <w:tblGrid>
        <w:gridCol w:w="2880"/>
        <w:gridCol w:w="1440"/>
        <w:gridCol w:w="4320"/>
      </w:tblGrid>
      <w:tr w:rsidR="009977B8" w14:paraId="6C5E937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9EE2378"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D361A7"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5F9D7"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6A3ED7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4BCDFE" w14:textId="77777777" w:rsidR="009977B8" w:rsidRDefault="00000000">
            <w:pPr>
              <w:keepNext/>
              <w:keepLines/>
              <w:spacing w:after="0"/>
              <w:rPr>
                <w:rFonts w:ascii="Arial" w:hAnsi="Arial"/>
                <w:sz w:val="18"/>
                <w:lang w:val="en-US" w:eastAsia="zh-CN"/>
              </w:rPr>
            </w:pPr>
            <w:r>
              <w:rPr>
                <w:rFonts w:ascii="Arial" w:hAnsi="Arial" w:hint="eastAsia"/>
                <w:sz w:val="18"/>
                <w:lang w:val="en-US" w:eastAsia="zh-CN"/>
              </w:rPr>
              <w:t>Call Release result</w:t>
            </w:r>
            <w:r>
              <w:rPr>
                <w:rFonts w:ascii="Arial" w:hAnsi="Arial"/>
                <w:sz w:val="18"/>
                <w:lang w:val="en-US"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E2A3EB3"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B42011" w14:textId="77777777" w:rsidR="009977B8"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release</w:t>
            </w:r>
            <w:r>
              <w:rPr>
                <w:rFonts w:ascii="Arial" w:hAnsi="Arial"/>
                <w:sz w:val="18"/>
              </w:rPr>
              <w:t xml:space="preserve"> is success or failure</w:t>
            </w:r>
            <w:r>
              <w:rPr>
                <w:rFonts w:ascii="Arial" w:eastAsia="SimSun" w:hAnsi="Arial" w:hint="eastAsia"/>
                <w:sz w:val="18"/>
                <w:lang w:val="en-US" w:eastAsia="zh-CN"/>
              </w:rPr>
              <w:t>.</w:t>
            </w:r>
          </w:p>
        </w:tc>
      </w:tr>
      <w:tr w:rsidR="009977B8" w14:paraId="620CC1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E908EC" w14:textId="77777777" w:rsidR="009977B8" w:rsidRDefault="00000000">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sz="4" w:space="0" w:color="000000"/>
              <w:left w:val="single" w:sz="4" w:space="0" w:color="000000"/>
              <w:bottom w:val="single" w:sz="4" w:space="0" w:color="000000"/>
            </w:tcBorders>
            <w:shd w:val="clear" w:color="auto" w:fill="auto"/>
          </w:tcPr>
          <w:p w14:paraId="1208037A"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A2C92" w14:textId="77777777" w:rsidR="009977B8" w:rsidRDefault="00000000">
            <w:pPr>
              <w:keepNext/>
              <w:keepLines/>
              <w:spacing w:after="0"/>
              <w:rPr>
                <w:rFonts w:ascii="Arial" w:hAnsi="Arial"/>
                <w:sz w:val="18"/>
                <w:lang w:val="en-US" w:eastAsia="zh-CN"/>
              </w:rPr>
            </w:pPr>
            <w:r>
              <w:rPr>
                <w:rFonts w:ascii="Arial" w:hAnsi="Arial"/>
                <w:sz w:val="18"/>
              </w:rPr>
              <w:t>The reason for failure.</w:t>
            </w:r>
          </w:p>
        </w:tc>
      </w:tr>
      <w:tr w:rsidR="009977B8" w14:paraId="6BEEBF5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603570" w14:textId="77777777" w:rsidR="009977B8" w:rsidRDefault="00000000">
            <w:pPr>
              <w:pStyle w:val="TAN"/>
            </w:pPr>
            <w:r>
              <w:t>NOTE:</w:t>
            </w:r>
            <w:r>
              <w:tab/>
              <w:t xml:space="preserve">This IE shall only be present when the </w:t>
            </w:r>
            <w:r>
              <w:rPr>
                <w:rFonts w:hint="eastAsia"/>
              </w:rPr>
              <w:t>Call establishment</w:t>
            </w:r>
            <w:r>
              <w:t xml:space="preserve"> result is Failure.</w:t>
            </w:r>
          </w:p>
        </w:tc>
      </w:tr>
    </w:tbl>
    <w:p w14:paraId="412F222E" w14:textId="77777777" w:rsidR="009977B8" w:rsidRDefault="009977B8"/>
    <w:p w14:paraId="483F13C1" w14:textId="77777777" w:rsidR="009977B8"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8.9.2.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participants in a multiparty call</w:t>
      </w:r>
    </w:p>
    <w:p w14:paraId="36E5B32C" w14:textId="77777777" w:rsidR="009977B8"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14:paraId="25177395" w14:textId="77777777" w:rsidR="009977B8" w:rsidRDefault="00000000">
      <w:pPr>
        <w:pStyle w:val="TH"/>
        <w:rPr>
          <w:lang w:val="en-US" w:eastAsia="zh-CN"/>
        </w:rPr>
      </w:pPr>
      <w:r>
        <w:rPr>
          <w:lang w:val="en-US" w:eastAsia="zh-CN"/>
        </w:rPr>
        <w:object w:dxaOrig="9880" w:dyaOrig="3866" w14:anchorId="6F68D1F1">
          <v:shape id="_x0000_i1053" type="#_x0000_t75" style="width:494pt;height:193.3pt" o:ole="">
            <v:imagedata r:id="rId63" o:title=""/>
            <o:lock v:ext="edit" aspectratio="f"/>
          </v:shape>
          <o:OLEObject Type="Embed" ProgID="Visio.Drawing.11" ShapeID="_x0000_i1053" DrawAspect="Content" ObjectID="_1786272820" r:id="rId64"/>
        </w:object>
      </w:r>
    </w:p>
    <w:p w14:paraId="0FB9D161" w14:textId="77777777" w:rsidR="009977B8" w:rsidRDefault="00000000">
      <w:pPr>
        <w:pStyle w:val="TF"/>
      </w:pPr>
      <w:r>
        <w:t>Figure 8.</w:t>
      </w:r>
      <w:r>
        <w:rPr>
          <w:rFonts w:eastAsia="SimSun" w:hint="eastAsia"/>
          <w:lang w:val="en-US" w:eastAsia="zh-CN"/>
        </w:rPr>
        <w:t>9</w:t>
      </w:r>
      <w:r>
        <w:t>.</w:t>
      </w:r>
      <w:r>
        <w:rPr>
          <w:rFonts w:hint="eastAsia"/>
        </w:rPr>
        <w:t>2.</w:t>
      </w:r>
      <w:r>
        <w:t>4-1: Modifying participants in a Multiparty Call</w:t>
      </w:r>
      <w:r>
        <w:tab/>
      </w:r>
    </w:p>
    <w:p w14:paraId="66A23D31" w14:textId="77777777" w:rsidR="009977B8" w:rsidRDefault="00000000">
      <w:pPr>
        <w:pStyle w:val="B1"/>
        <w:rPr>
          <w:lang w:eastAsia="zh-CN"/>
        </w:rPr>
      </w:pPr>
      <w:r>
        <w:rPr>
          <w:lang w:eastAsia="zh-CN"/>
        </w:rPr>
        <w:t>1.</w:t>
      </w:r>
      <w:r>
        <w:rPr>
          <w:lang w:eastAsia="zh-CN"/>
        </w:rPr>
        <w:tab/>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14:paraId="79128186" w14:textId="77777777" w:rsidR="009977B8" w:rsidRDefault="00000000">
      <w:pPr>
        <w:pStyle w:val="TH"/>
      </w:pPr>
      <w:r>
        <w:t>Table 8.</w:t>
      </w:r>
      <w:r>
        <w:rPr>
          <w:rFonts w:eastAsia="SimSun" w:hint="eastAsia"/>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9977B8" w14:paraId="3FA354F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FFF421"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4578F8"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E99E9"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4D81A6A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00437A" w14:textId="77777777" w:rsidR="009977B8" w:rsidRDefault="00000000">
            <w:pPr>
              <w:keepNext/>
              <w:keepLines/>
              <w:spacing w:after="0"/>
              <w:rPr>
                <w:rFonts w:ascii="Arial" w:hAnsi="Arial"/>
                <w:sz w:val="18"/>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3D2989CB"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80EED" w14:textId="77777777" w:rsidR="009977B8" w:rsidRDefault="00000000">
            <w:pPr>
              <w:keepNext/>
              <w:keepLines/>
              <w:spacing w:after="0"/>
              <w:rPr>
                <w:rFonts w:ascii="Arial" w:hAnsi="Arial"/>
                <w:sz w:val="18"/>
                <w:lang w:val="en-US"/>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r>
              <w:rPr>
                <w:rFonts w:ascii="Arial" w:hAnsi="Arial" w:hint="eastAsia"/>
                <w:sz w:val="18"/>
                <w:lang w:val="en-US" w:eastAsia="zh-CN"/>
              </w:rPr>
              <w:t>.</w:t>
            </w:r>
          </w:p>
        </w:tc>
      </w:tr>
      <w:tr w:rsidR="009977B8" w14:paraId="7A03297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E3984F" w14:textId="77777777" w:rsidR="009977B8"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356CC4B"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81891" w14:textId="77777777" w:rsidR="009977B8" w:rsidRDefault="00000000">
            <w:pPr>
              <w:keepNext/>
              <w:keepLines/>
              <w:spacing w:after="0"/>
              <w:rPr>
                <w:rFonts w:ascii="Arial" w:hAnsi="Arial"/>
                <w:sz w:val="18"/>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9977B8" w14:paraId="23AB7FD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59F226" w14:textId="77777777" w:rsidR="009977B8" w:rsidRDefault="00000000" w:rsidP="00085118">
            <w:pPr>
              <w:pStyle w:val="TAN"/>
              <w:rPr>
                <w:lang w:val="en-US" w:eastAsia="zh-CN"/>
              </w:rPr>
            </w:pPr>
            <w:r>
              <w:t>NOTE:</w:t>
            </w:r>
            <w:r>
              <w:tab/>
              <w:t>An increase of the Callee ID list indicates that a participant is to be added, and a decrease of the called ID list indicates that a participant is to be removed.</w:t>
            </w:r>
          </w:p>
        </w:tc>
      </w:tr>
    </w:tbl>
    <w:p w14:paraId="0553FB07" w14:textId="77777777" w:rsidR="009977B8" w:rsidRDefault="009977B8"/>
    <w:p w14:paraId="01D1FD8F" w14:textId="77777777" w:rsidR="009977B8" w:rsidRDefault="00000000">
      <w:pPr>
        <w:pStyle w:val="B1"/>
        <w:rPr>
          <w:lang w:eastAsia="zh-CN"/>
        </w:rPr>
      </w:pPr>
      <w:r>
        <w:rPr>
          <w:lang w:eastAsia="zh-CN"/>
        </w:rPr>
        <w:t>2.</w:t>
      </w:r>
      <w:r>
        <w:rPr>
          <w:lang w:eastAsia="zh-CN"/>
        </w:rPr>
        <w:tab/>
        <w:t xml:space="preserve">The eMMTel Enabler Server verifies that the sender is authorized to modify participants in a </w:t>
      </w:r>
      <w:r>
        <w:rPr>
          <w:lang w:val="en-US" w:eastAsia="zh-CN"/>
        </w:rPr>
        <w:t>multiparty call</w:t>
      </w:r>
      <w:r>
        <w:rPr>
          <w:lang w:eastAsia="zh-CN"/>
        </w:rPr>
        <w:t>.</w:t>
      </w:r>
    </w:p>
    <w:p w14:paraId="6FF90B65" w14:textId="77777777" w:rsidR="009977B8" w:rsidRDefault="00000000">
      <w:pPr>
        <w:pStyle w:val="B1"/>
        <w:rPr>
          <w:lang w:eastAsia="zh-CN"/>
        </w:rPr>
      </w:pPr>
      <w:r>
        <w:rPr>
          <w:lang w:eastAsia="zh-CN"/>
        </w:rPr>
        <w:t>3.</w:t>
      </w:r>
      <w:r>
        <w:rPr>
          <w:lang w:eastAsia="zh-CN"/>
        </w:rPr>
        <w:tab/>
        <w:t>The eMMTel Enabler Server invokes the API provided by IMS Core network to create or release a call between eMMTel Enabler Server and UE X as requested.</w:t>
      </w:r>
    </w:p>
    <w:p w14:paraId="40372797" w14:textId="77777777" w:rsidR="009977B8"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1EF6AD0A" w14:textId="77777777" w:rsidR="009977B8" w:rsidRDefault="00000000">
      <w:pPr>
        <w:pStyle w:val="TH"/>
      </w:pPr>
      <w:r>
        <w:t>Table 8.</w:t>
      </w:r>
      <w:r>
        <w:rPr>
          <w:rFonts w:eastAsia="SimSun" w:hint="eastAsia"/>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9977B8" w14:paraId="6D31850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5922A9"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9398EC"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E3C06"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3615CE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CA1985" w14:textId="77777777" w:rsidR="009977B8" w:rsidRDefault="00000000">
            <w:pPr>
              <w:keepNext/>
              <w:keepLines/>
              <w:spacing w:after="0"/>
              <w:rPr>
                <w:rFonts w:ascii="Arial" w:hAnsi="Arial"/>
                <w:sz w:val="18"/>
                <w:lang w:val="en-US" w:eastAsia="zh-CN"/>
              </w:rPr>
            </w:pPr>
            <w:r>
              <w:rPr>
                <w:rFonts w:ascii="Arial" w:hAnsi="Arial"/>
                <w:sz w:val="18"/>
                <w:lang w:val="en-US" w:eastAsia="zh-CN"/>
              </w:rPr>
              <w:t>M</w:t>
            </w:r>
            <w:r>
              <w:rPr>
                <w:rFonts w:ascii="Arial" w:hAnsi="Arial" w:hint="eastAsia"/>
                <w:sz w:val="18"/>
                <w:lang w:val="en-US" w:eastAsia="zh-CN"/>
              </w:rPr>
              <w:t>odification result</w:t>
            </w:r>
          </w:p>
        </w:tc>
        <w:tc>
          <w:tcPr>
            <w:tcW w:w="1440" w:type="dxa"/>
            <w:tcBorders>
              <w:top w:val="single" w:sz="4" w:space="0" w:color="000000"/>
              <w:left w:val="single" w:sz="4" w:space="0" w:color="000000"/>
              <w:bottom w:val="single" w:sz="4" w:space="0" w:color="000000"/>
            </w:tcBorders>
            <w:shd w:val="clear" w:color="auto" w:fill="auto"/>
          </w:tcPr>
          <w:p w14:paraId="2741B60B"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19CB7" w14:textId="77777777" w:rsidR="009977B8"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ascii="Arial" w:hAnsi="Arial" w:hint="eastAsia"/>
                <w:sz w:val="18"/>
                <w:lang w:val="en-US" w:eastAsia="zh-CN"/>
              </w:rPr>
              <w:t xml:space="preserve"> modification</w:t>
            </w:r>
            <w:r>
              <w:rPr>
                <w:rFonts w:ascii="Arial" w:hAnsi="Arial"/>
                <w:sz w:val="18"/>
              </w:rPr>
              <w:t xml:space="preserve"> is success or failure</w:t>
            </w:r>
            <w:r>
              <w:rPr>
                <w:rFonts w:ascii="Arial" w:eastAsia="SimSun" w:hAnsi="Arial" w:hint="eastAsia"/>
                <w:sz w:val="18"/>
                <w:lang w:val="en-US" w:eastAsia="zh-CN"/>
              </w:rPr>
              <w:t>.</w:t>
            </w:r>
          </w:p>
        </w:tc>
      </w:tr>
      <w:tr w:rsidR="009977B8" w14:paraId="526D30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9A4389" w14:textId="77777777" w:rsidR="009977B8"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221DCDBE"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AA5F2" w14:textId="77777777" w:rsidR="009977B8" w:rsidRDefault="00000000">
            <w:pPr>
              <w:keepNext/>
              <w:keepLines/>
              <w:spacing w:after="0"/>
              <w:rPr>
                <w:rFonts w:ascii="Arial" w:hAnsi="Arial"/>
                <w:sz w:val="18"/>
                <w:lang w:val="en-US" w:eastAsia="zh-CN"/>
              </w:rPr>
            </w:pPr>
            <w:r>
              <w:rPr>
                <w:rFonts w:ascii="Arial" w:hAnsi="Arial"/>
                <w:sz w:val="18"/>
              </w:rPr>
              <w:t>The reason for failure</w:t>
            </w:r>
          </w:p>
        </w:tc>
      </w:tr>
      <w:tr w:rsidR="009977B8" w14:paraId="41D8585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E679B8" w14:textId="77777777" w:rsidR="009977B8"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23C0F86A" w14:textId="77777777" w:rsidR="009977B8" w:rsidRDefault="009977B8">
      <w:pPr>
        <w:ind w:leftChars="50" w:left="500" w:hangingChars="200" w:hanging="400"/>
        <w:rPr>
          <w:lang w:eastAsia="zh-CN"/>
        </w:rPr>
      </w:pPr>
    </w:p>
    <w:p w14:paraId="3D06BDF2" w14:textId="77777777" w:rsidR="009977B8"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46B1B2AC" w14:textId="77777777" w:rsidR="009977B8"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9</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2A204E72" w14:textId="77777777" w:rsidR="009977B8"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p>
    <w:p w14:paraId="346E3CB6" w14:textId="77777777" w:rsidR="009977B8" w:rsidRDefault="009977B8">
      <w:pPr>
        <w:pStyle w:val="B1"/>
        <w:rPr>
          <w:lang w:eastAsia="zh-CN"/>
        </w:rPr>
      </w:pPr>
    </w:p>
    <w:p w14:paraId="041BEF08" w14:textId="77777777" w:rsidR="009977B8" w:rsidRDefault="00000000">
      <w:pPr>
        <w:pStyle w:val="Heading2"/>
      </w:pPr>
      <w:bookmarkStart w:id="759" w:name="_Toc10283"/>
      <w:bookmarkStart w:id="760" w:name="_Toc20888"/>
      <w:r>
        <w:rPr>
          <w:rFonts w:hint="eastAsia"/>
          <w:lang w:eastAsia="zh-CN"/>
        </w:rPr>
        <w:lastRenderedPageBreak/>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bookmarkEnd w:id="759"/>
      <w:bookmarkEnd w:id="760"/>
    </w:p>
    <w:p w14:paraId="3EADC260" w14:textId="77777777" w:rsidR="009977B8" w:rsidRDefault="00000000">
      <w:pPr>
        <w:pStyle w:val="Heading3"/>
      </w:pPr>
      <w:bookmarkStart w:id="761" w:name="_Toc6788"/>
      <w:bookmarkStart w:id="762" w:name="_Toc29231"/>
      <w:r>
        <w:rPr>
          <w:rFonts w:eastAsia="SimSun" w:hint="eastAsia"/>
          <w:lang w:eastAsia="zh-CN"/>
        </w:rPr>
        <w:t>8</w:t>
      </w:r>
      <w:r>
        <w:t>.</w:t>
      </w:r>
      <w:r>
        <w:rPr>
          <w:rFonts w:eastAsia="SimSun" w:hint="eastAsia"/>
          <w:lang w:val="en-US" w:eastAsia="zh-CN"/>
        </w:rPr>
        <w:t>10</w:t>
      </w:r>
      <w:r>
        <w:t>.1</w:t>
      </w:r>
      <w:r>
        <w:rPr>
          <w:rFonts w:hint="eastAsia"/>
        </w:rPr>
        <w:tab/>
        <w:t>Description</w:t>
      </w:r>
      <w:bookmarkEnd w:id="761"/>
      <w:bookmarkEnd w:id="762"/>
    </w:p>
    <w:p w14:paraId="2B06A6C2" w14:textId="77777777" w:rsidR="009977B8" w:rsidRDefault="00000000">
      <w:pPr>
        <w:rPr>
          <w:rFonts w:eastAsia="SimSun"/>
          <w:lang w:val="en-US" w:eastAsia="zh-CN"/>
        </w:rPr>
      </w:pPr>
      <w:r>
        <w:rPr>
          <w:lang w:eastAsia="zh-CN"/>
        </w:rPr>
        <w:t>This solution resolves Key Issue #</w:t>
      </w:r>
      <w:r>
        <w:rPr>
          <w:rFonts w:hint="eastAsia"/>
          <w:lang w:val="en-US" w:eastAsia="zh-CN"/>
        </w:rPr>
        <w:t>4</w:t>
      </w:r>
      <w:r>
        <w:rPr>
          <w:lang w:eastAsia="zh-CN"/>
        </w:rPr>
        <w:t xml:space="preserve"> about </w:t>
      </w:r>
      <w:r>
        <w:rPr>
          <w:rFonts w:eastAsia="SimSun" w:hint="eastAsia"/>
          <w:lang w:val="en-US" w:eastAsia="zh-CN"/>
        </w:rPr>
        <w:t>support of providing application layer caller information to callee. This solution is a application solution which will not impact the IMS/5GC.</w:t>
      </w:r>
    </w:p>
    <w:p w14:paraId="393817B3" w14:textId="77777777" w:rsidR="009977B8" w:rsidRDefault="00000000">
      <w:pPr>
        <w:pStyle w:val="NO"/>
        <w:rPr>
          <w:lang w:val="en-US" w:eastAsia="zh-CN"/>
        </w:rPr>
      </w:pPr>
      <w:r>
        <w:rPr>
          <w:rFonts w:hint="eastAsia"/>
          <w:lang w:val="en-US" w:eastAsia="zh-CN"/>
        </w:rPr>
        <w:t>NOTE1:</w:t>
      </w:r>
      <w:r>
        <w:rPr>
          <w:rFonts w:hint="eastAsia"/>
          <w:lang w:val="en-US" w:eastAsia="zh-CN"/>
        </w:rPr>
        <w:tab/>
        <w:t xml:space="preserve">In this release, this solution only applies to the call between MMTel call between application with IMS capability and application without IMS capability, i.e. the mmtel call which goes through the MMTel Enabler Server. The IMS user will see the </w:t>
      </w:r>
      <w:r>
        <w:rPr>
          <w:rFonts w:hint="eastAsia"/>
        </w:rPr>
        <w:t>application layer caller information</w:t>
      </w:r>
      <w:r>
        <w:rPr>
          <w:rFonts w:hint="eastAsia"/>
          <w:lang w:val="en-US" w:eastAsia="zh-CN"/>
        </w:rPr>
        <w:t xml:space="preserve"> of the application without IMS capability by using this solution.</w:t>
      </w:r>
    </w:p>
    <w:p w14:paraId="37F202D9" w14:textId="77777777" w:rsidR="009977B8" w:rsidRDefault="00000000">
      <w:pPr>
        <w:pStyle w:val="NO"/>
        <w:rPr>
          <w:lang w:val="en-US" w:eastAsia="zh-CN"/>
        </w:rPr>
      </w:pPr>
      <w:r>
        <w:rPr>
          <w:rFonts w:hint="eastAsia"/>
          <w:lang w:val="en-US" w:eastAsia="zh-CN"/>
        </w:rPr>
        <w:t>NOTE 2</w:t>
      </w:r>
      <w:r>
        <w:rPr>
          <w:rFonts w:hint="eastAsia"/>
          <w:lang w:val="en-US" w:eastAsia="zh-CN"/>
        </w:rPr>
        <w:tab/>
        <w:t>In this release, this solution only works for a single PLMN operator domain or the PLMN operator domains which served by the same MMTel Enabler server. This solution does not apply for interworking scenarios.</w:t>
      </w:r>
    </w:p>
    <w:p w14:paraId="5A6409FC" w14:textId="77777777" w:rsidR="009977B8"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coordination with SA2 is required on how IMS DC supports a solution for obtaining Caller information by DCMTSI client using IMS DC procedures.</w:t>
      </w:r>
    </w:p>
    <w:p w14:paraId="4ADFE981" w14:textId="77777777" w:rsidR="009977B8" w:rsidRDefault="00000000">
      <w:pPr>
        <w:pStyle w:val="Heading3"/>
      </w:pPr>
      <w:bookmarkStart w:id="763" w:name="_Toc13100"/>
      <w:bookmarkStart w:id="764" w:name="_Toc18760"/>
      <w:r>
        <w:rPr>
          <w:rFonts w:eastAsia="SimSun" w:hint="eastAsia"/>
          <w:lang w:val="en-US" w:eastAsia="zh-CN"/>
        </w:rPr>
        <w:t>8</w:t>
      </w:r>
      <w:r>
        <w:t>.</w:t>
      </w:r>
      <w:r>
        <w:rPr>
          <w:rFonts w:eastAsia="SimSun" w:hint="eastAsia"/>
          <w:lang w:val="en-US" w:eastAsia="zh-CN"/>
        </w:rPr>
        <w:t>10</w:t>
      </w:r>
      <w:r>
        <w:t>.2</w:t>
      </w:r>
      <w:r>
        <w:tab/>
        <w:t>Procedures</w:t>
      </w:r>
      <w:bookmarkEnd w:id="763"/>
      <w:bookmarkEnd w:id="764"/>
    </w:p>
    <w:p w14:paraId="0B0DD55B" w14:textId="77777777" w:rsidR="009977B8" w:rsidRDefault="00000000">
      <w:pPr>
        <w:rPr>
          <w:lang w:eastAsia="ko-KR"/>
        </w:rPr>
      </w:pPr>
      <w:r>
        <w:rPr>
          <w:lang w:val="en-US"/>
        </w:rPr>
        <w:t xml:space="preserve">Upon receiving an </w:t>
      </w:r>
      <w:r>
        <w:rPr>
          <w:rFonts w:eastAsia="SimSun" w:hint="eastAsia"/>
          <w:lang w:val="en-US" w:eastAsia="zh-CN"/>
        </w:rPr>
        <w:t xml:space="preserve">incoming mmtel session, 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10</w:t>
      </w:r>
      <w:r>
        <w:rPr>
          <w:lang w:eastAsia="ko-KR"/>
        </w:rPr>
        <w:t>.</w:t>
      </w:r>
      <w:r>
        <w:rPr>
          <w:rFonts w:eastAsia="SimSun" w:hint="eastAsia"/>
          <w:lang w:val="en-US" w:eastAsia="zh-CN"/>
        </w:rPr>
        <w:t>2</w:t>
      </w:r>
      <w:r>
        <w:rPr>
          <w:lang w:eastAsia="ko-KR"/>
        </w:rPr>
        <w:t>-</w:t>
      </w:r>
      <w:r>
        <w:rPr>
          <w:rFonts w:eastAsia="SimSun" w:hint="eastAsia"/>
          <w:lang w:val="en-US" w:eastAsia="zh-CN"/>
        </w:rPr>
        <w:t>1</w:t>
      </w:r>
      <w:r>
        <w:rPr>
          <w:lang w:eastAsia="ko-KR"/>
        </w:rPr>
        <w:t>.</w:t>
      </w:r>
    </w:p>
    <w:p w14:paraId="2CBEAF38" w14:textId="77777777" w:rsidR="009977B8" w:rsidRDefault="00000000">
      <w:pPr>
        <w:rPr>
          <w:rFonts w:eastAsia="SimSun"/>
          <w:lang w:val="en-US" w:eastAsia="zh-CN"/>
        </w:rPr>
      </w:pPr>
      <w:r>
        <w:rPr>
          <w:rFonts w:eastAsia="SimSun" w:hint="eastAsia"/>
          <w:lang w:val="en-US" w:eastAsia="zh-CN"/>
        </w:rPr>
        <w:t>Pre-condition:</w:t>
      </w:r>
    </w:p>
    <w:p w14:paraId="2A54C2CC" w14:textId="77777777" w:rsidR="009977B8" w:rsidRDefault="00000000">
      <w:pPr>
        <w:pStyle w:val="B1"/>
        <w:rPr>
          <w:lang w:val="en-US" w:eastAsia="zh-CN"/>
        </w:rPr>
      </w:pPr>
      <w:r>
        <w:rPr>
          <w:rFonts w:hint="eastAsia"/>
          <w:lang w:val="en-US" w:eastAsia="zh-CN"/>
        </w:rPr>
        <w:t>a</w:t>
      </w:r>
      <w:r>
        <w:rPr>
          <w:lang w:val="en-US" w:eastAsia="zh-CN"/>
        </w:rPr>
        <w:t>.</w:t>
      </w:r>
      <w:r>
        <w:rPr>
          <w:lang w:val="en-US" w:eastAsia="zh-CN"/>
        </w:rPr>
        <w:tab/>
        <w:t xml:space="preserve">The </w:t>
      </w:r>
      <w:r>
        <w:rPr>
          <w:rFonts w:hint="eastAsia"/>
        </w:rPr>
        <w:t>application layer caller information</w:t>
      </w:r>
      <w:r>
        <w:rPr>
          <w:rFonts w:hint="eastAsia"/>
          <w:lang w:val="en-US" w:eastAsia="zh-CN"/>
        </w:rPr>
        <w:t xml:space="preserve"> of the application without IMS capability has been configured to the MMTel Enabler Server. </w:t>
      </w:r>
    </w:p>
    <w:p w14:paraId="10C1E294" w14:textId="77777777" w:rsidR="009977B8" w:rsidRDefault="00000000">
      <w:pPr>
        <w:pStyle w:val="TH"/>
        <w:rPr>
          <w:lang w:val="en-US" w:eastAsia="zh-CN"/>
        </w:rPr>
      </w:pPr>
      <w:r>
        <w:rPr>
          <w:lang w:val="en-US" w:eastAsia="zh-CN"/>
        </w:rPr>
        <w:object w:dxaOrig="7154" w:dyaOrig="4451" w14:anchorId="234AF806">
          <v:shape id="_x0000_i1054" type="#_x0000_t75" style="width:357.7pt;height:222.15pt" o:ole="">
            <v:imagedata r:id="rId65" o:title=""/>
            <o:lock v:ext="edit" aspectratio="f"/>
          </v:shape>
          <o:OLEObject Type="Embed" ProgID="Visio.Drawing.11" ShapeID="_x0000_i1054" DrawAspect="Content" ObjectID="_1786272821" r:id="rId66"/>
        </w:object>
      </w:r>
    </w:p>
    <w:p w14:paraId="791E12C4" w14:textId="77777777" w:rsidR="009977B8" w:rsidRDefault="00000000">
      <w:pPr>
        <w:pStyle w:val="TF"/>
        <w:rPr>
          <w:rFonts w:eastAsia="SimSun"/>
          <w:lang w:val="en-US" w:eastAsia="zh-CN"/>
        </w:rPr>
      </w:pPr>
      <w:r>
        <w:t>Figure 8.</w:t>
      </w:r>
      <w:r>
        <w:rPr>
          <w:rFonts w:eastAsia="SimSun" w:hint="eastAsia"/>
          <w:lang w:val="en-US" w:eastAsia="zh-CN"/>
        </w:rPr>
        <w:t>10</w:t>
      </w:r>
      <w:r>
        <w:t>.</w:t>
      </w:r>
      <w:r>
        <w:rPr>
          <w:rFonts w:eastAsia="SimSun" w:hint="eastAsia"/>
          <w:lang w:val="en-US" w:eastAsia="zh-CN"/>
        </w:rPr>
        <w:t>2-1</w:t>
      </w:r>
      <w:r>
        <w:t xml:space="preserve">: </w:t>
      </w:r>
      <w:r>
        <w:rPr>
          <w:rFonts w:hint="eastAsia"/>
        </w:rPr>
        <w:t>providing application layer caller information to callee</w:t>
      </w:r>
    </w:p>
    <w:p w14:paraId="11C2E297" w14:textId="77777777" w:rsidR="009977B8" w:rsidRDefault="00000000">
      <w:pPr>
        <w:pStyle w:val="B1"/>
        <w:rPr>
          <w:lang w:val="en-US" w:eastAsia="zh-CN"/>
        </w:rPr>
      </w:pPr>
      <w:r>
        <w:rPr>
          <w:rFonts w:hint="eastAsia"/>
          <w:lang w:val="en-US" w:eastAsia="zh-CN"/>
        </w:rPr>
        <w:t>1.</w:t>
      </w:r>
      <w:r>
        <w:rPr>
          <w:rFonts w:hint="eastAsia"/>
          <w:lang w:val="en-US" w:eastAsia="zh-CN"/>
        </w:rPr>
        <w:tab/>
        <w:t>The UE receives an incoming mmtel session, i.e. an incoming initial SIP INVITE request.</w:t>
      </w:r>
    </w:p>
    <w:p w14:paraId="7C7B7838" w14:textId="77777777" w:rsidR="009977B8" w:rsidRDefault="00000000">
      <w:pPr>
        <w:pStyle w:val="B1"/>
        <w:rPr>
          <w:lang w:val="en-US" w:eastAsia="zh-CN"/>
        </w:rPr>
      </w:pPr>
      <w:r>
        <w:rPr>
          <w:rFonts w:hint="eastAsia"/>
          <w:lang w:val="en-US" w:eastAsia="zh-CN"/>
        </w:rPr>
        <w:t>2.</w:t>
      </w:r>
      <w:r>
        <w:rPr>
          <w:rFonts w:hint="eastAsia"/>
          <w:lang w:val="en-US" w:eastAsia="zh-CN"/>
        </w:rPr>
        <w:tab/>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r>
        <w:rPr>
          <w:rFonts w:hint="eastAsia"/>
          <w:lang w:val="en-US" w:eastAsia="zh-CN"/>
        </w:rPr>
        <w:t>10.2</w:t>
      </w:r>
      <w:r>
        <w:rPr>
          <w:lang w:val="en-US" w:eastAsia="zh-CN"/>
        </w:rPr>
        <w:t>-1.</w:t>
      </w:r>
    </w:p>
    <w:p w14:paraId="27BFF37B" w14:textId="77777777" w:rsidR="009977B8" w:rsidRDefault="00000000">
      <w:pPr>
        <w:pStyle w:val="NO"/>
        <w:rPr>
          <w:lang w:val="en-US" w:eastAsia="zh-CN"/>
        </w:rPr>
      </w:pPr>
      <w:r>
        <w:rPr>
          <w:rFonts w:hint="eastAsia"/>
          <w:lang w:val="en-US" w:eastAsia="zh-CN"/>
        </w:rPr>
        <w:lastRenderedPageBreak/>
        <w:t>NOTE 1:</w:t>
      </w:r>
      <w:r>
        <w:rPr>
          <w:rFonts w:hint="eastAsia"/>
          <w:lang w:val="en-US" w:eastAsia="zh-CN"/>
        </w:rPr>
        <w:tab/>
        <w:t xml:space="preserve">Whether fetching the application layer caller information is needed can be decided by default or based on configuration provided by the MMTel service provider by using the enhancement of </w:t>
      </w:r>
      <w:r>
        <w:t>e.g. OMA-DM with the management objects specified in 3GPP TS 24.275 [</w:t>
      </w:r>
      <w:r>
        <w:rPr>
          <w:rFonts w:hint="eastAsia"/>
          <w:lang w:val="en-US" w:eastAsia="zh-CN"/>
        </w:rPr>
        <w:t>24275</w:t>
      </w:r>
      <w:r>
        <w:t>]</w:t>
      </w:r>
      <w:r>
        <w:rPr>
          <w:rFonts w:hint="eastAsia"/>
          <w:lang w:val="en-US" w:eastAsia="zh-CN"/>
        </w:rPr>
        <w:t xml:space="preserve"> or procedures specified in GSMA</w:t>
      </w:r>
      <w:r>
        <w:rPr>
          <w:lang w:val="en-US" w:eastAsia="zh-CN"/>
        </w:rPr>
        <w:t> </w:t>
      </w:r>
      <w:r>
        <w:rPr>
          <w:rFonts w:hint="eastAsia"/>
          <w:lang w:val="en-US" w:eastAsia="zh-CN"/>
        </w:rPr>
        <w:t>PRD</w:t>
      </w:r>
      <w:r>
        <w:rPr>
          <w:lang w:val="en-US" w:eastAsia="zh-CN"/>
        </w:rPr>
        <w:t> </w:t>
      </w:r>
      <w:r>
        <w:rPr>
          <w:rFonts w:hint="eastAsia"/>
          <w:lang w:val="en-US" w:eastAsia="zh-CN"/>
        </w:rPr>
        <w:t>RCC.15</w:t>
      </w:r>
      <w:r>
        <w:rPr>
          <w:lang w:val="en-US" w:eastAsia="zh-CN"/>
        </w:rPr>
        <w:t> </w:t>
      </w:r>
      <w:r>
        <w:rPr>
          <w:rFonts w:hint="eastAsia"/>
          <w:lang w:val="en-US" w:eastAsia="zh-CN"/>
        </w:rPr>
        <w:t>[RCC15]..</w:t>
      </w:r>
    </w:p>
    <w:p w14:paraId="09EC8855" w14:textId="77777777" w:rsidR="009977B8" w:rsidRDefault="00000000">
      <w:pPr>
        <w:pStyle w:val="NO"/>
        <w:rPr>
          <w:lang w:val="en-US" w:eastAsia="zh-CN"/>
        </w:rPr>
      </w:pPr>
      <w:r>
        <w:rPr>
          <w:rFonts w:hint="eastAsia"/>
          <w:lang w:val="en-US" w:eastAsia="zh-CN"/>
        </w:rPr>
        <w:t>NOTE 2:</w:t>
      </w:r>
      <w:r>
        <w:rPr>
          <w:rFonts w:hint="eastAsia"/>
          <w:lang w:val="en-US" w:eastAsia="zh-CN"/>
        </w:rPr>
        <w:tab/>
        <w:t>Step 2 to step 5 are processed after the initial SIP INVITE request is received by the UE and need to be finished before the final response to initial SIP INVITE request, e.g. 200 OK or 4XX response, is sent by the UE. This procedure is handled by MMTel Enabler client and independent of the SIP interactions.</w:t>
      </w:r>
    </w:p>
    <w:p w14:paraId="5236E5C4" w14:textId="77777777" w:rsidR="009977B8" w:rsidRDefault="00000000">
      <w:pPr>
        <w:pStyle w:val="TH"/>
      </w:pPr>
      <w:r>
        <w:t>Table 8.</w:t>
      </w:r>
      <w:r>
        <w:rPr>
          <w:rFonts w:eastAsia="SimSun" w:hint="eastAsia"/>
          <w:lang w:val="en-US" w:eastAsia="zh-CN"/>
        </w:rPr>
        <w:t>10.2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p>
    <w:tbl>
      <w:tblPr>
        <w:tblW w:w="8640" w:type="dxa"/>
        <w:jc w:val="center"/>
        <w:tblLayout w:type="fixed"/>
        <w:tblLook w:val="04A0" w:firstRow="1" w:lastRow="0" w:firstColumn="1" w:lastColumn="0" w:noHBand="0" w:noVBand="1"/>
      </w:tblPr>
      <w:tblGrid>
        <w:gridCol w:w="2880"/>
        <w:gridCol w:w="1440"/>
        <w:gridCol w:w="4320"/>
      </w:tblGrid>
      <w:tr w:rsidR="009977B8" w14:paraId="337E250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197595"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C0A5C1"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3A1AD" w14:textId="77777777" w:rsidR="009977B8" w:rsidRDefault="00000000">
            <w:pPr>
              <w:pStyle w:val="TAH"/>
            </w:pPr>
            <w:r>
              <w:t>Description</w:t>
            </w:r>
          </w:p>
        </w:tc>
      </w:tr>
      <w:tr w:rsidR="009977B8" w14:paraId="2EAD4B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95FDD82" w14:textId="77777777" w:rsidR="009977B8" w:rsidRDefault="00000000">
            <w:pPr>
              <w:pStyle w:val="TAL"/>
            </w:pPr>
            <w:r>
              <w:rPr>
                <w:rFonts w:hint="eastAsia"/>
                <w:lang w:val="en-US" w:eastAsia="zh-CN"/>
              </w:rPr>
              <w:t>Caller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DC174C8"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9EB1B" w14:textId="77777777" w:rsidR="009977B8" w:rsidRDefault="00000000">
            <w:pPr>
              <w:pStyle w:val="TAL"/>
            </w:pPr>
            <w:r>
              <w:rPr>
                <w:rFonts w:hint="eastAsia"/>
                <w:lang w:val="en-US" w:eastAsia="zh-CN"/>
              </w:rPr>
              <w:t>The</w:t>
            </w:r>
            <w:r>
              <w:rPr>
                <w:lang w:eastAsia="zh-CN"/>
              </w:rPr>
              <w:t xml:space="preserve"> </w:t>
            </w:r>
            <w:r>
              <w:rPr>
                <w:rFonts w:hint="eastAsia"/>
                <w:lang w:val="en-US" w:eastAsia="zh-CN"/>
              </w:rPr>
              <w:t>identifier of the call originator</w:t>
            </w:r>
          </w:p>
        </w:tc>
      </w:tr>
      <w:tr w:rsidR="009977B8" w14:paraId="4554B2C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34FA35" w14:textId="77777777" w:rsidR="009977B8" w:rsidRDefault="00000000">
            <w:pPr>
              <w:pStyle w:val="TAL"/>
              <w:rPr>
                <w:lang w:val="en-US"/>
              </w:rPr>
            </w:pPr>
            <w:r>
              <w:rPr>
                <w:rFonts w:hint="eastAsia"/>
                <w:lang w:val="en-US" w:eastAsia="zh-CN"/>
              </w:rPr>
              <w:t>Callee ID</w:t>
            </w:r>
          </w:p>
        </w:tc>
        <w:tc>
          <w:tcPr>
            <w:tcW w:w="1440" w:type="dxa"/>
            <w:tcBorders>
              <w:top w:val="single" w:sz="4" w:space="0" w:color="000000"/>
              <w:left w:val="single" w:sz="4" w:space="0" w:color="000000"/>
              <w:bottom w:val="single" w:sz="4" w:space="0" w:color="000000"/>
            </w:tcBorders>
            <w:shd w:val="clear" w:color="auto" w:fill="auto"/>
          </w:tcPr>
          <w:p w14:paraId="106FA543" w14:textId="77777777" w:rsidR="009977B8"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3C54C" w14:textId="77777777" w:rsidR="009977B8"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 i.e. the UE.</w:t>
            </w:r>
          </w:p>
        </w:tc>
      </w:tr>
      <w:tr w:rsidR="009977B8" w14:paraId="1BAAB06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5C332B" w14:textId="77777777" w:rsidR="009977B8" w:rsidRDefault="00000000">
            <w:pPr>
              <w:pStyle w:val="TAL"/>
              <w:rPr>
                <w:lang w:val="en-US" w:eastAsia="zh-CN"/>
              </w:rPr>
            </w:pPr>
            <w:r>
              <w:rPr>
                <w:rFonts w:hint="eastAsia"/>
                <w:lang w:val="en-US" w:eastAsia="zh-CN"/>
              </w:rPr>
              <w:t>Additional Callee information</w:t>
            </w:r>
          </w:p>
        </w:tc>
        <w:tc>
          <w:tcPr>
            <w:tcW w:w="1440" w:type="dxa"/>
            <w:tcBorders>
              <w:top w:val="single" w:sz="4" w:space="0" w:color="000000"/>
              <w:left w:val="single" w:sz="4" w:space="0" w:color="000000"/>
              <w:bottom w:val="single" w:sz="4" w:space="0" w:color="000000"/>
            </w:tcBorders>
            <w:shd w:val="clear" w:color="auto" w:fill="auto"/>
          </w:tcPr>
          <w:p w14:paraId="3523EA83"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88107" w14:textId="77777777" w:rsidR="009977B8" w:rsidRDefault="00000000">
            <w:pPr>
              <w:pStyle w:val="TAL"/>
              <w:rPr>
                <w:lang w:val="en-US" w:eastAsia="zh-CN"/>
              </w:rPr>
            </w:pPr>
            <w:r>
              <w:rPr>
                <w:rFonts w:hint="eastAsia"/>
                <w:lang w:val="en-US" w:eastAsia="zh-CN"/>
              </w:rPr>
              <w:t>Additional  information of callee, e.g. the location of callee etc.</w:t>
            </w:r>
          </w:p>
        </w:tc>
      </w:tr>
      <w:tr w:rsidR="009977B8" w14:paraId="55AEA8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3F18FD" w14:textId="77777777" w:rsidR="009977B8" w:rsidRDefault="00000000">
            <w:pPr>
              <w:pStyle w:val="TAN"/>
              <w:rPr>
                <w:rFonts w:eastAsia="SimSun"/>
                <w:lang w:val="en-US" w:eastAsia="zh-CN"/>
              </w:rPr>
            </w:pPr>
            <w:r>
              <w:t>NOTE:</w:t>
            </w:r>
            <w:r>
              <w:tab/>
            </w:r>
            <w:r>
              <w:rPr>
                <w:rFonts w:eastAsia="SimSun" w:hint="eastAsia"/>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p>
        </w:tc>
      </w:tr>
    </w:tbl>
    <w:p w14:paraId="28825937" w14:textId="77777777" w:rsidR="009977B8" w:rsidRDefault="009977B8">
      <w:pPr>
        <w:rPr>
          <w:lang w:val="en-US" w:eastAsia="zh-CN"/>
        </w:rPr>
      </w:pPr>
    </w:p>
    <w:p w14:paraId="2BA5675A" w14:textId="77777777" w:rsidR="009977B8" w:rsidRDefault="00000000">
      <w:pPr>
        <w:pStyle w:val="B1"/>
        <w:rPr>
          <w:lang w:val="en-US" w:eastAsia="zh-CN"/>
        </w:rPr>
      </w:pPr>
      <w:r>
        <w:rPr>
          <w:rFonts w:hint="eastAsia"/>
          <w:lang w:val="en-US" w:eastAsia="zh-CN"/>
        </w:rPr>
        <w:t>3.</w:t>
      </w:r>
      <w:r>
        <w:rPr>
          <w:rFonts w:hint="eastAsia"/>
          <w:lang w:val="en-US" w:eastAsia="zh-CN"/>
        </w:rPr>
        <w:tab/>
        <w:t>The eMMTel Enabler Server checks whether the callee is authorized to get the application layer caller information.</w:t>
      </w:r>
    </w:p>
    <w:p w14:paraId="037AAF68" w14:textId="77777777" w:rsidR="009977B8" w:rsidRDefault="00000000">
      <w:pPr>
        <w:pStyle w:val="B1"/>
        <w:rPr>
          <w:lang w:val="en-US" w:eastAsia="zh-CN"/>
        </w:rPr>
      </w:pPr>
      <w:r>
        <w:rPr>
          <w:rFonts w:hint="eastAsia"/>
          <w:lang w:val="en-US" w:eastAsia="zh-CN"/>
        </w:rPr>
        <w:t>4.</w:t>
      </w:r>
      <w:r>
        <w:rPr>
          <w:rFonts w:hint="eastAsia"/>
          <w:lang w:val="en-US" w:eastAsia="zh-CN"/>
        </w:rPr>
        <w:tab/>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10.2</w:t>
      </w:r>
      <w:r>
        <w:rPr>
          <w:lang w:val="en-US" w:eastAsia="zh-CN"/>
        </w:rPr>
        <w:t>-</w:t>
      </w:r>
      <w:r>
        <w:rPr>
          <w:rFonts w:hint="eastAsia"/>
          <w:lang w:val="en-US" w:eastAsia="zh-CN"/>
        </w:rPr>
        <w:t>2</w:t>
      </w:r>
      <w:r>
        <w:rPr>
          <w:lang w:val="en-US" w:eastAsia="zh-CN"/>
        </w:rPr>
        <w:t>.</w:t>
      </w:r>
    </w:p>
    <w:p w14:paraId="14A7D5BE" w14:textId="77777777" w:rsidR="009977B8" w:rsidRDefault="00000000">
      <w:pPr>
        <w:pStyle w:val="TH"/>
        <w:rPr>
          <w:lang w:val="en-US"/>
        </w:rPr>
      </w:pPr>
      <w:r>
        <w:t>Table 8.</w:t>
      </w:r>
      <w:r>
        <w:rPr>
          <w:rFonts w:eastAsia="SimSun" w:hint="eastAsia"/>
          <w:lang w:val="en-US" w:eastAsia="zh-CN"/>
        </w:rPr>
        <w:t>10.2</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p>
    <w:tbl>
      <w:tblPr>
        <w:tblW w:w="8640" w:type="dxa"/>
        <w:jc w:val="center"/>
        <w:tblLayout w:type="fixed"/>
        <w:tblLook w:val="04A0" w:firstRow="1" w:lastRow="0" w:firstColumn="1" w:lastColumn="0" w:noHBand="0" w:noVBand="1"/>
      </w:tblPr>
      <w:tblGrid>
        <w:gridCol w:w="2880"/>
        <w:gridCol w:w="1440"/>
        <w:gridCol w:w="4320"/>
      </w:tblGrid>
      <w:tr w:rsidR="009977B8" w14:paraId="1F947D7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BF8CE7"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08D3A35"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ED73F" w14:textId="77777777" w:rsidR="009977B8" w:rsidRDefault="00000000">
            <w:pPr>
              <w:pStyle w:val="TAH"/>
            </w:pPr>
            <w:r>
              <w:t>Description</w:t>
            </w:r>
          </w:p>
        </w:tc>
      </w:tr>
      <w:tr w:rsidR="009977B8" w14:paraId="56D3E18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9E9940" w14:textId="77777777" w:rsidR="009977B8"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4569DD41" w14:textId="77777777" w:rsidR="009977B8"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9D883" w14:textId="77777777" w:rsidR="009977B8" w:rsidRDefault="00000000">
            <w:pPr>
              <w:pStyle w:val="TAL"/>
              <w:rPr>
                <w:lang w:val="en-US"/>
              </w:rPr>
            </w:pPr>
            <w:r>
              <w:rPr>
                <w:lang w:eastAsia="zh-CN"/>
              </w:rPr>
              <w:t xml:space="preserve">Indicates the success or failure of </w:t>
            </w:r>
            <w:r>
              <w:rPr>
                <w:rFonts w:hint="eastAsia"/>
                <w:lang w:val="en-US" w:eastAsia="zh-CN"/>
              </w:rPr>
              <w:t>Get application layer caller information.</w:t>
            </w:r>
          </w:p>
        </w:tc>
      </w:tr>
      <w:tr w:rsidR="009977B8" w14:paraId="0EE63C51"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97F938B" w14:textId="77777777" w:rsidR="009977B8"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4E4C085F"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A0C49" w14:textId="77777777" w:rsidR="009977B8" w:rsidRDefault="00000000">
            <w:pPr>
              <w:pStyle w:val="TAL"/>
              <w:rPr>
                <w:rFonts w:eastAsia="SimSun"/>
                <w:lang w:val="en-US" w:eastAsia="zh-CN"/>
              </w:rPr>
            </w:pPr>
            <w:r>
              <w:t>The reason for failure</w:t>
            </w:r>
            <w:r>
              <w:rPr>
                <w:rFonts w:eastAsia="SimSun" w:hint="eastAsia"/>
                <w:lang w:val="en-US" w:eastAsia="zh-CN"/>
              </w:rPr>
              <w:t xml:space="preserve">, e.g. the </w:t>
            </w:r>
            <w:r>
              <w:rPr>
                <w:rFonts w:hint="eastAsia"/>
                <w:lang w:val="en-US" w:eastAsia="zh-CN"/>
              </w:rPr>
              <w:t>application layer caller information is not existing.</w:t>
            </w:r>
          </w:p>
        </w:tc>
      </w:tr>
      <w:tr w:rsidR="009977B8" w14:paraId="133F22ED"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31A4A334" w14:textId="77777777" w:rsidR="009977B8" w:rsidRDefault="00000000">
            <w:pPr>
              <w:pStyle w:val="TAL"/>
              <w:rPr>
                <w:lang w:val="en-US"/>
              </w:rPr>
            </w:pPr>
            <w:r>
              <w:rPr>
                <w:rFonts w:hint="eastAsia"/>
                <w:lang w:val="en-US" w:eastAsia="zh-CN"/>
              </w:rPr>
              <w:t>application layer caller information</w:t>
            </w:r>
          </w:p>
        </w:tc>
        <w:tc>
          <w:tcPr>
            <w:tcW w:w="1440" w:type="dxa"/>
            <w:tcBorders>
              <w:top w:val="single" w:sz="4" w:space="0" w:color="000000"/>
              <w:left w:val="single" w:sz="4" w:space="0" w:color="000000"/>
              <w:bottom w:val="single" w:sz="4" w:space="0" w:color="000000"/>
            </w:tcBorders>
            <w:shd w:val="clear" w:color="auto" w:fill="auto"/>
          </w:tcPr>
          <w:p w14:paraId="1415C913" w14:textId="77777777" w:rsidR="009977B8"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FA6CF" w14:textId="77777777" w:rsidR="009977B8" w:rsidRDefault="00000000">
            <w:pPr>
              <w:pStyle w:val="TAL"/>
              <w:rPr>
                <w:rFonts w:eastAsia="SimSun"/>
                <w:lang w:val="en-US" w:eastAsia="zh-CN"/>
              </w:rPr>
            </w:pPr>
            <w:r>
              <w:rPr>
                <w:rFonts w:hint="eastAsia"/>
                <w:lang w:val="en-US" w:eastAsia="zh-CN"/>
              </w:rPr>
              <w:t>The application layer caller information of the caller, e.g.</w:t>
            </w:r>
            <w:r>
              <w:rPr>
                <w:rFonts w:eastAsia="SimSun" w:hint="eastAsia"/>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p>
        </w:tc>
      </w:tr>
      <w:tr w:rsidR="009977B8" w14:paraId="6B98A19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2B9BC3" w14:textId="77777777" w:rsidR="009977B8"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Get application layer caller information</w:t>
            </w:r>
            <w:r>
              <w:t xml:space="preserve"> is </w:t>
            </w:r>
            <w:r>
              <w:rPr>
                <w:rFonts w:eastAsia="SimSun" w:hint="eastAsia"/>
                <w:lang w:val="en-US" w:eastAsia="zh-CN"/>
              </w:rPr>
              <w:t>f</w:t>
            </w:r>
            <w:r>
              <w:t>ailure.</w:t>
            </w:r>
          </w:p>
          <w:p w14:paraId="3C03747D" w14:textId="77777777" w:rsidR="009977B8" w:rsidRDefault="00000000">
            <w:pPr>
              <w:pStyle w:val="TAN"/>
            </w:pPr>
            <w:r>
              <w:t>NOTE</w:t>
            </w:r>
            <w:r>
              <w:rPr>
                <w:rFonts w:eastAsia="SimSun" w:hint="eastAsia"/>
                <w:lang w:val="en-US" w:eastAsia="zh-CN"/>
              </w:rPr>
              <w:t> 2</w:t>
            </w:r>
            <w:r>
              <w:t>:</w:t>
            </w:r>
            <w:r>
              <w:tab/>
              <w:t xml:space="preserve">This IE shall only be present when the </w:t>
            </w:r>
            <w:r>
              <w:rPr>
                <w:rFonts w:hint="eastAsia"/>
                <w:lang w:val="en-US" w:eastAsia="zh-CN"/>
              </w:rPr>
              <w:t>Get application layer caller information</w:t>
            </w:r>
            <w:r>
              <w:t xml:space="preserve"> is </w:t>
            </w:r>
            <w:r>
              <w:rPr>
                <w:lang w:eastAsia="zh-CN"/>
              </w:rPr>
              <w:t>success</w:t>
            </w:r>
            <w:r>
              <w:t>.</w:t>
            </w:r>
          </w:p>
        </w:tc>
      </w:tr>
    </w:tbl>
    <w:p w14:paraId="597B46CA" w14:textId="77777777" w:rsidR="009977B8" w:rsidRDefault="009977B8">
      <w:pPr>
        <w:rPr>
          <w:lang w:val="en-US" w:eastAsia="zh-CN"/>
        </w:rPr>
      </w:pPr>
    </w:p>
    <w:p w14:paraId="69578AD2" w14:textId="77777777" w:rsidR="009977B8" w:rsidRDefault="00000000">
      <w:pPr>
        <w:pStyle w:val="B1"/>
        <w:rPr>
          <w:lang w:val="en-US" w:eastAsia="zh-CN"/>
        </w:rPr>
      </w:pPr>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p>
    <w:p w14:paraId="5E759984" w14:textId="77777777" w:rsidR="009977B8" w:rsidRDefault="00000000">
      <w:pPr>
        <w:pStyle w:val="NO"/>
        <w:rPr>
          <w:lang w:val="en-US" w:eastAsia="zh-CN"/>
        </w:rPr>
      </w:pPr>
      <w:r>
        <w:rPr>
          <w:rFonts w:hint="eastAsia"/>
          <w:lang w:val="en-US" w:eastAsia="zh-CN"/>
        </w:rPr>
        <w:t>NOTE 3:</w:t>
      </w:r>
      <w:r>
        <w:rPr>
          <w:lang w:val="en-US" w:eastAsia="zh-CN"/>
        </w:rPr>
        <w:tab/>
        <w:t>E</w:t>
      </w:r>
      <w:r>
        <w:rPr>
          <w:rFonts w:hint="eastAsia"/>
          <w:lang w:val="en-US" w:eastAsia="zh-CN"/>
        </w:rPr>
        <w:t>.g.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r>
        <w:t>ailure</w:t>
      </w:r>
      <w:r>
        <w:rPr>
          <w:rFonts w:hint="eastAsia"/>
          <w:lang w:val="en-US" w:eastAsia="zh-CN"/>
        </w:rPr>
        <w:t>, the eMMTel Client in the UE may request the DCMTSI client to ignore the incoming mmtel session.</w:t>
      </w:r>
      <w:r>
        <w:rPr>
          <w:lang w:val="en-US" w:eastAsia="zh-CN"/>
        </w:rPr>
        <w:t>.</w:t>
      </w:r>
      <w:r>
        <w:rPr>
          <w:rFonts w:hint="eastAsia"/>
          <w:lang w:val="en-US" w:eastAsia="zh-CN"/>
        </w:rPr>
        <w:t>The handling of application layer caller information on UE is out of scope of the present document.</w:t>
      </w:r>
    </w:p>
    <w:p w14:paraId="608F4720" w14:textId="77777777" w:rsidR="009977B8" w:rsidRDefault="009977B8">
      <w:pPr>
        <w:pStyle w:val="B1"/>
        <w:numPr>
          <w:ilvl w:val="255"/>
          <w:numId w:val="0"/>
        </w:numPr>
        <w:rPr>
          <w:lang w:val="en-US" w:eastAsia="zh-CN"/>
        </w:rPr>
      </w:pPr>
    </w:p>
    <w:p w14:paraId="73A87F39" w14:textId="77777777" w:rsidR="009977B8" w:rsidRDefault="00000000">
      <w:pPr>
        <w:pStyle w:val="Heading3"/>
        <w:rPr>
          <w:lang w:eastAsia="zh-CN"/>
        </w:rPr>
      </w:pPr>
      <w:bookmarkStart w:id="765" w:name="_Toc4424"/>
      <w:bookmarkStart w:id="766" w:name="_Toc27859"/>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65"/>
      <w:bookmarkEnd w:id="766"/>
    </w:p>
    <w:p w14:paraId="22259D6D" w14:textId="77777777" w:rsidR="009977B8" w:rsidRDefault="00000000">
      <w:pPr>
        <w:pStyle w:val="BodyText"/>
        <w:rPr>
          <w:lang w:val="en-US" w:eastAsia="zh-CN"/>
        </w:rPr>
      </w:pPr>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dialler application on the UE and will not impact the existing </w:t>
      </w:r>
      <w:r>
        <w:rPr>
          <w:lang w:val="en-US" w:eastAsia="zh-CN"/>
        </w:rPr>
        <w:t>5GC/IMS</w:t>
      </w:r>
      <w:r>
        <w:rPr>
          <w:rFonts w:hint="eastAsia"/>
          <w:lang w:val="en-US" w:eastAsia="zh-CN"/>
        </w:rPr>
        <w:t xml:space="preserve">. </w:t>
      </w:r>
    </w:p>
    <w:p w14:paraId="181531D9" w14:textId="77777777" w:rsidR="009977B8"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whether DCMTSI client can be utilized for the eMMTel operations is FFS.</w:t>
      </w:r>
    </w:p>
    <w:p w14:paraId="0025FDBF" w14:textId="77777777" w:rsidR="009977B8" w:rsidRDefault="009977B8"/>
    <w:p w14:paraId="4C84266F" w14:textId="77777777" w:rsidR="009977B8" w:rsidRDefault="00000000">
      <w:pPr>
        <w:pStyle w:val="Heading2"/>
      </w:pPr>
      <w:bookmarkStart w:id="767" w:name="_Toc19810"/>
      <w:r>
        <w:rPr>
          <w:rFonts w:hint="eastAsia"/>
          <w:lang w:eastAsia="zh-CN"/>
        </w:rPr>
        <w:lastRenderedPageBreak/>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bookmarkEnd w:id="767"/>
    </w:p>
    <w:p w14:paraId="04C343F3" w14:textId="77777777" w:rsidR="009977B8" w:rsidRDefault="00000000">
      <w:pPr>
        <w:pStyle w:val="Heading3"/>
      </w:pPr>
      <w:bookmarkStart w:id="768" w:name="_Toc14616"/>
      <w:r>
        <w:rPr>
          <w:rFonts w:eastAsia="SimSun" w:hint="eastAsia"/>
          <w:lang w:eastAsia="zh-CN"/>
        </w:rPr>
        <w:t>8</w:t>
      </w:r>
      <w:r>
        <w:t>.</w:t>
      </w:r>
      <w:r>
        <w:rPr>
          <w:rFonts w:eastAsia="SimSun" w:hint="eastAsia"/>
          <w:lang w:val="en-US" w:eastAsia="zh-CN"/>
        </w:rPr>
        <w:t>11</w:t>
      </w:r>
      <w:r>
        <w:t>.1</w:t>
      </w:r>
      <w:r>
        <w:rPr>
          <w:rFonts w:hint="eastAsia"/>
        </w:rPr>
        <w:tab/>
        <w:t>Description</w:t>
      </w:r>
      <w:bookmarkEnd w:id="768"/>
    </w:p>
    <w:p w14:paraId="5212780D" w14:textId="77777777" w:rsidR="009977B8" w:rsidRDefault="00000000">
      <w:pPr>
        <w:rPr>
          <w:rFonts w:eastAsia="SimSun"/>
          <w:lang w:val="en-US" w:eastAsia="zh-CN"/>
        </w:rPr>
      </w:pPr>
      <w:r>
        <w:rPr>
          <w:lang w:eastAsia="zh-CN"/>
        </w:rPr>
        <w:t xml:space="preserve">This solution </w:t>
      </w:r>
      <w:r>
        <w:rPr>
          <w:rFonts w:hint="eastAsia"/>
          <w:lang w:val="en-US" w:eastAsia="zh-CN"/>
        </w:rPr>
        <w:t xml:space="preserve">provides the procedure on </w:t>
      </w:r>
      <w:r>
        <w:rPr>
          <w:rFonts w:eastAsia="SimSun" w:hint="eastAsia"/>
          <w:lang w:val="en-US" w:eastAsia="zh-CN"/>
        </w:rPr>
        <w:t xml:space="preserve">configuration of application layer caller information on MMTel Enabler server. The configured application layer caller information will be shown to the callee by using the procedure in solution#10. </w:t>
      </w:r>
    </w:p>
    <w:p w14:paraId="29945C19" w14:textId="77777777" w:rsidR="009977B8" w:rsidRDefault="00000000">
      <w:pPr>
        <w:pStyle w:val="NO"/>
        <w:rPr>
          <w:lang w:val="en-US" w:eastAsia="zh-CN"/>
        </w:rPr>
      </w:pPr>
      <w:r>
        <w:rPr>
          <w:rFonts w:hint="eastAsia"/>
          <w:lang w:val="en-US" w:eastAsia="zh-CN"/>
        </w:rPr>
        <w:t>NOTE:</w:t>
      </w:r>
      <w:r>
        <w:rPr>
          <w:rFonts w:hint="eastAsia"/>
          <w:lang w:val="en-US" w:eastAsia="zh-CN"/>
        </w:rPr>
        <w:tab/>
        <w:t xml:space="preserve">In this release,application layer caller information only applies to the call between MMTel call between application with IMS capability and application without IMS capability, i.e. the mmtel call which goes through the MMTel Enabler Server. </w:t>
      </w:r>
    </w:p>
    <w:p w14:paraId="3B9DE899" w14:textId="77777777" w:rsidR="009977B8"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 xml:space="preserve">Whether the </w:t>
      </w:r>
      <w:r>
        <w:rPr>
          <w:rFonts w:hint="eastAsia"/>
          <w:lang w:val="en-US" w:eastAsia="zh-CN"/>
        </w:rPr>
        <w:t xml:space="preserve">application layer caller information of the application without IMS capability should be configured in </w:t>
      </w:r>
      <w:r>
        <w:t>HSS repository data via the NEF</w:t>
      </w:r>
      <w:r>
        <w:rPr>
          <w:rFonts w:hint="eastAsia"/>
        </w:rPr>
        <w:t xml:space="preserve"> or not is FFS and </w:t>
      </w:r>
      <w:r>
        <w:rPr>
          <w:rFonts w:hint="eastAsia"/>
          <w:lang w:val="en-US" w:eastAsia="zh-CN"/>
        </w:rPr>
        <w:t>will</w:t>
      </w:r>
      <w:r>
        <w:rPr>
          <w:rFonts w:hint="eastAsia"/>
        </w:rPr>
        <w:t xml:space="preserve"> require coordination with SA</w:t>
      </w:r>
      <w:r>
        <w:rPr>
          <w:rFonts w:hint="eastAsia"/>
          <w:lang w:val="en-US" w:eastAsia="zh-CN"/>
        </w:rPr>
        <w:t>2</w:t>
      </w:r>
      <w:r>
        <w:rPr>
          <w:rFonts w:hint="eastAsia"/>
        </w:rPr>
        <w:t>.</w:t>
      </w:r>
    </w:p>
    <w:p w14:paraId="33F1144B" w14:textId="77777777" w:rsidR="009977B8" w:rsidRDefault="00000000">
      <w:pPr>
        <w:pStyle w:val="Heading3"/>
      </w:pPr>
      <w:bookmarkStart w:id="769" w:name="_Toc16636"/>
      <w:r>
        <w:rPr>
          <w:rFonts w:eastAsia="SimSun" w:hint="eastAsia"/>
          <w:lang w:val="en-US" w:eastAsia="zh-CN"/>
        </w:rPr>
        <w:t>8</w:t>
      </w:r>
      <w:r>
        <w:t>.</w:t>
      </w:r>
      <w:r>
        <w:rPr>
          <w:rFonts w:eastAsia="SimSun" w:hint="eastAsia"/>
          <w:lang w:val="en-US" w:eastAsia="zh-CN"/>
        </w:rPr>
        <w:t>11</w:t>
      </w:r>
      <w:r>
        <w:t>.2</w:t>
      </w:r>
      <w:r>
        <w:tab/>
        <w:t>Procedures</w:t>
      </w:r>
      <w:bookmarkEnd w:id="769"/>
    </w:p>
    <w:p w14:paraId="42A44B80" w14:textId="77777777" w:rsidR="009977B8" w:rsidRDefault="00000000">
      <w:pPr>
        <w:rPr>
          <w:rFonts w:eastAsia="SimSun"/>
          <w:lang w:val="en-US" w:eastAsia="zh-CN"/>
        </w:rPr>
      </w:pPr>
      <w:r>
        <w:rPr>
          <w:rFonts w:eastAsia="SimSun" w:hint="eastAsia"/>
          <w:lang w:val="en-US" w:eastAsia="zh-CN"/>
        </w:rPr>
        <w:t>The procedure of onfiguration of application layer caller information on MMTel Enabler server</w:t>
      </w:r>
      <w:r>
        <w:rPr>
          <w:rFonts w:hint="eastAsia"/>
          <w:lang w:val="en-US" w:eastAsia="zh-CN"/>
        </w:rPr>
        <w:t xml:space="preserve"> </w:t>
      </w:r>
      <w:r>
        <w:t xml:space="preserve">is </w:t>
      </w:r>
      <w:r>
        <w:rPr>
          <w:lang w:eastAsia="ko-KR"/>
        </w:rPr>
        <w:t>illustrated in figure 8.</w:t>
      </w:r>
      <w:r>
        <w:rPr>
          <w:rFonts w:eastAsia="SimSun" w:hint="eastAsia"/>
          <w:lang w:val="en-US" w:eastAsia="zh-CN"/>
        </w:rPr>
        <w:t>11</w:t>
      </w:r>
      <w:r>
        <w:rPr>
          <w:lang w:eastAsia="ko-KR"/>
        </w:rPr>
        <w:t>.</w:t>
      </w:r>
      <w:r>
        <w:rPr>
          <w:rFonts w:eastAsia="SimSun" w:hint="eastAsia"/>
          <w:lang w:val="en-US" w:eastAsia="zh-CN"/>
        </w:rPr>
        <w:t>2</w:t>
      </w:r>
      <w:r>
        <w:rPr>
          <w:lang w:eastAsia="ko-KR"/>
        </w:rPr>
        <w:t>-1.</w:t>
      </w:r>
    </w:p>
    <w:p w14:paraId="33F14791" w14:textId="77777777" w:rsidR="009977B8" w:rsidRDefault="00000000">
      <w:r>
        <w:t>Pre-conditions:</w:t>
      </w:r>
    </w:p>
    <w:p w14:paraId="4A5345E4" w14:textId="77777777" w:rsidR="009977B8" w:rsidRDefault="00000000">
      <w:pPr>
        <w:pStyle w:val="B1"/>
      </w:pPr>
      <w:r>
        <w:t>1</w:t>
      </w:r>
      <w:r>
        <w:rPr>
          <w:rFonts w:eastAsia="SimSun" w:hint="eastAsia"/>
          <w:lang w:val="en-US" w:eastAsia="zh-CN"/>
        </w:rPr>
        <w:t>)</w:t>
      </w:r>
      <w:r>
        <w:tab/>
        <w:t xml:space="preserve">The </w:t>
      </w:r>
      <w:r>
        <w:rPr>
          <w:rFonts w:eastAsia="SimSun" w:hint="eastAsia"/>
          <w:lang w:val="en-US" w:eastAsia="zh-CN"/>
        </w:rPr>
        <w:t>Application Server</w:t>
      </w:r>
      <w:r>
        <w:t xml:space="preserve"> has connected to the serving network successfully.</w:t>
      </w:r>
    </w:p>
    <w:p w14:paraId="77AD08DA" w14:textId="77777777" w:rsidR="009977B8" w:rsidRDefault="00000000">
      <w:pPr>
        <w:pStyle w:val="B1"/>
      </w:pPr>
      <w:r>
        <w:rPr>
          <w:rFonts w:eastAsia="SimSun" w:hint="eastAsia"/>
          <w:lang w:val="en-US" w:eastAsia="zh-CN"/>
        </w:rPr>
        <w:t>2)</w:t>
      </w:r>
      <w:r>
        <w:t>.</w:t>
      </w:r>
      <w:r>
        <w:tab/>
        <w:t xml:space="preserve">Both the </w:t>
      </w:r>
      <w:r>
        <w:rPr>
          <w:rFonts w:eastAsia="SimSun" w:hint="eastAsia"/>
          <w:lang w:val="en-US" w:eastAsia="zh-CN"/>
        </w:rPr>
        <w:t>Application Server</w:t>
      </w:r>
      <w:r>
        <w:t xml:space="preserve">and </w:t>
      </w:r>
      <w:r>
        <w:rPr>
          <w:rFonts w:eastAsia="SimSun" w:hint="eastAsia"/>
          <w:lang w:val="en-US" w:eastAsia="zh-CN"/>
        </w:rPr>
        <w:t>MMTel Enabler</w:t>
      </w:r>
      <w:r>
        <w:t xml:space="preserve"> Server have been configured with the necessary credentials to enable authenticating one another.</w:t>
      </w:r>
    </w:p>
    <w:p w14:paraId="443988E8" w14:textId="77777777" w:rsidR="009977B8" w:rsidRDefault="00000000">
      <w:pPr>
        <w:pStyle w:val="TH"/>
        <w:rPr>
          <w:lang w:val="en-US" w:eastAsia="zh-CN"/>
        </w:rPr>
      </w:pPr>
      <w:r>
        <w:rPr>
          <w:lang w:val="en-US" w:eastAsia="zh-CN"/>
        </w:rPr>
        <w:object w:dxaOrig="5664" w:dyaOrig="3000" w14:anchorId="0E19C032">
          <v:shape id="_x0000_i1055" type="#_x0000_t75" style="width:283pt;height:149.8pt" o:ole="">
            <v:imagedata r:id="rId67" o:title=""/>
            <o:lock v:ext="edit" aspectratio="f"/>
          </v:shape>
          <o:OLEObject Type="Embed" ProgID="Visio.Drawing.11" ShapeID="_x0000_i1055" DrawAspect="Content" ObjectID="_1786272822" r:id="rId68"/>
        </w:object>
      </w:r>
    </w:p>
    <w:p w14:paraId="6E4613E8" w14:textId="77777777" w:rsidR="009977B8" w:rsidRDefault="00000000">
      <w:pPr>
        <w:pStyle w:val="TF"/>
        <w:rPr>
          <w:rFonts w:eastAsia="SimSun"/>
          <w:lang w:val="en-US" w:eastAsia="zh-CN"/>
        </w:rPr>
      </w:pPr>
      <w:r>
        <w:t>Figure 8.</w:t>
      </w:r>
      <w:r>
        <w:rPr>
          <w:rFonts w:eastAsia="SimSun" w:hint="eastAsia"/>
          <w:lang w:val="en-US" w:eastAsia="zh-CN"/>
        </w:rPr>
        <w:t>11</w:t>
      </w:r>
      <w:r>
        <w:t>.</w:t>
      </w:r>
      <w:r>
        <w:rPr>
          <w:rFonts w:eastAsia="SimSun" w:hint="eastAsia"/>
          <w:lang w:val="en-US" w:eastAsia="zh-CN"/>
        </w:rPr>
        <w:t>2</w:t>
      </w:r>
      <w:r>
        <w:t xml:space="preserve">-1: </w:t>
      </w:r>
      <w:r>
        <w:rPr>
          <w:rFonts w:eastAsia="SimSun" w:hint="eastAsia"/>
          <w:lang w:val="en-US" w:eastAsia="zh-CN"/>
        </w:rPr>
        <w:t>configuration of application layer caller information</w:t>
      </w:r>
      <w:r>
        <w:t xml:space="preserve"> </w:t>
      </w:r>
    </w:p>
    <w:p w14:paraId="11768D24" w14:textId="77777777" w:rsidR="009977B8"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Application Server</w:t>
      </w:r>
      <w:r>
        <w:rPr>
          <w:rFonts w:hint="eastAsia"/>
          <w:lang w:val="en-US" w:eastAsia="zh-CN"/>
        </w:rPr>
        <w:t xml:space="preserve"> sends a application layer caller information configuration request to the MMTel Enabler Server. </w:t>
      </w:r>
      <w:r>
        <w:rPr>
          <w:lang w:val="en-US" w:eastAsia="zh-CN"/>
        </w:rPr>
        <w:t>The request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-1.</w:t>
      </w:r>
    </w:p>
    <w:p w14:paraId="0C115A40" w14:textId="77777777" w:rsidR="009977B8" w:rsidRDefault="00000000">
      <w:pPr>
        <w:pStyle w:val="TH"/>
        <w:rPr>
          <w:lang w:val="en-US"/>
        </w:rPr>
      </w:pPr>
      <w:r>
        <w:t>Table 8.</w:t>
      </w:r>
      <w:r>
        <w:rPr>
          <w:rFonts w:eastAsia="SimSun" w:hint="eastAsia"/>
          <w:lang w:val="en-US" w:eastAsia="zh-CN"/>
        </w:rPr>
        <w:t>11</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application layer caller information configuration request</w:t>
      </w:r>
    </w:p>
    <w:tbl>
      <w:tblPr>
        <w:tblW w:w="8640" w:type="dxa"/>
        <w:jc w:val="center"/>
        <w:tblLayout w:type="fixed"/>
        <w:tblLook w:val="04A0" w:firstRow="1" w:lastRow="0" w:firstColumn="1" w:lastColumn="0" w:noHBand="0" w:noVBand="1"/>
      </w:tblPr>
      <w:tblGrid>
        <w:gridCol w:w="2880"/>
        <w:gridCol w:w="1440"/>
        <w:gridCol w:w="4320"/>
      </w:tblGrid>
      <w:tr w:rsidR="009977B8" w14:paraId="3BE99C6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BFF742"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F7D66AF"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91AE4" w14:textId="77777777" w:rsidR="009977B8" w:rsidRDefault="00000000">
            <w:pPr>
              <w:pStyle w:val="TAH"/>
            </w:pPr>
            <w:r>
              <w:t>Description</w:t>
            </w:r>
          </w:p>
        </w:tc>
      </w:tr>
      <w:tr w:rsidR="009977B8" w14:paraId="6AD2F58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C230EB1" w14:textId="77777777" w:rsidR="009977B8"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37F750E7"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77507" w14:textId="77777777" w:rsidR="009977B8" w:rsidRDefault="00000000">
            <w:pPr>
              <w:pStyle w:val="TAL"/>
            </w:pPr>
            <w:r>
              <w:rPr>
                <w:lang w:eastAsia="zh-CN"/>
              </w:rPr>
              <w:t>The identity of the</w:t>
            </w:r>
            <w:r>
              <w:t xml:space="preserve"> </w:t>
            </w:r>
            <w:r>
              <w:rPr>
                <w:rFonts w:hint="eastAsia"/>
              </w:rPr>
              <w:t xml:space="preserve">DC Application provider </w:t>
            </w:r>
          </w:p>
          <w:p w14:paraId="3B814F7B" w14:textId="77777777" w:rsidR="009977B8" w:rsidRDefault="00000000">
            <w:pPr>
              <w:pStyle w:val="TAL"/>
            </w:pPr>
            <w:r>
              <w:rPr>
                <w:rFonts w:hint="eastAsia"/>
              </w:rPr>
              <w:t>(VAL service provider)</w:t>
            </w:r>
            <w:r>
              <w:t xml:space="preserve"> performing the request.</w:t>
            </w:r>
          </w:p>
        </w:tc>
      </w:tr>
      <w:tr w:rsidR="009977B8" w14:paraId="47D0175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221FB3" w14:textId="77777777" w:rsidR="009977B8" w:rsidRDefault="00000000">
            <w:pPr>
              <w:pStyle w:val="TAL"/>
              <w:rPr>
                <w:lang w:val="en-US" w:eastAsia="zh-CN"/>
              </w:rPr>
            </w:pPr>
            <w:r>
              <w:rPr>
                <w:rFonts w:hint="eastAsia"/>
                <w:lang w:val="en-US" w:eastAsia="zh-CN"/>
              </w:rPr>
              <w:t>Caller ID</w:t>
            </w:r>
          </w:p>
        </w:tc>
        <w:tc>
          <w:tcPr>
            <w:tcW w:w="1440" w:type="dxa"/>
            <w:tcBorders>
              <w:top w:val="single" w:sz="4" w:space="0" w:color="000000"/>
              <w:left w:val="single" w:sz="4" w:space="0" w:color="000000"/>
              <w:bottom w:val="single" w:sz="4" w:space="0" w:color="000000"/>
            </w:tcBorders>
            <w:shd w:val="clear" w:color="auto" w:fill="auto"/>
          </w:tcPr>
          <w:p w14:paraId="4A26DFFB"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B84BD" w14:textId="77777777" w:rsidR="009977B8" w:rsidRDefault="00000000">
            <w:pPr>
              <w:pStyle w:val="TAL"/>
            </w:pPr>
            <w:r>
              <w:rPr>
                <w:lang w:eastAsia="zh-CN"/>
              </w:rPr>
              <w:t>The identity of the</w:t>
            </w:r>
            <w:r>
              <w:t xml:space="preserve"> </w:t>
            </w:r>
            <w:r>
              <w:rPr>
                <w:rFonts w:hint="eastAsia"/>
              </w:rPr>
              <w:t xml:space="preserve">Application </w:t>
            </w:r>
            <w:r>
              <w:rPr>
                <w:rFonts w:eastAsia="SimSun" w:hint="eastAsia"/>
                <w:lang w:val="en-US" w:eastAsia="zh-CN"/>
              </w:rPr>
              <w:t>which the application layer caller information</w:t>
            </w:r>
          </w:p>
        </w:tc>
      </w:tr>
      <w:tr w:rsidR="009977B8" w14:paraId="25ABB42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51CEFF4" w14:textId="77777777" w:rsidR="009977B8"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122E1AB7" w14:textId="77777777" w:rsidR="009977B8"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3A55E" w14:textId="77777777" w:rsidR="009977B8"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9977B8" w14:paraId="6395B19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2C28EB" w14:textId="77777777" w:rsidR="009977B8" w:rsidRDefault="00000000">
            <w:pPr>
              <w:pStyle w:val="TAL"/>
              <w:rPr>
                <w:lang w:val="en-US" w:eastAsia="zh-CN"/>
              </w:rPr>
            </w:pPr>
            <w:r>
              <w:rPr>
                <w:rFonts w:eastAsia="SimSun" w:hint="eastAsia"/>
                <w:lang w:val="en-US" w:eastAsia="zh-CN"/>
              </w:rPr>
              <w:t>Application layer caller information data</w:t>
            </w:r>
          </w:p>
        </w:tc>
        <w:tc>
          <w:tcPr>
            <w:tcW w:w="1440" w:type="dxa"/>
            <w:tcBorders>
              <w:top w:val="single" w:sz="4" w:space="0" w:color="000000"/>
              <w:left w:val="single" w:sz="4" w:space="0" w:color="000000"/>
              <w:bottom w:val="single" w:sz="4" w:space="0" w:color="000000"/>
            </w:tcBorders>
            <w:shd w:val="clear" w:color="auto" w:fill="auto"/>
          </w:tcPr>
          <w:p w14:paraId="042AA1E8" w14:textId="77777777" w:rsidR="009977B8"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1EF49" w14:textId="77777777" w:rsidR="009977B8" w:rsidRDefault="00000000">
            <w:pPr>
              <w:pStyle w:val="TAL"/>
              <w:tabs>
                <w:tab w:val="left" w:pos="991"/>
              </w:tabs>
              <w:rPr>
                <w:lang w:val="en-US" w:eastAsia="zh-CN"/>
              </w:rPr>
            </w:pPr>
            <w:r>
              <w:rPr>
                <w:rFonts w:eastAsia="SimSun" w:hint="eastAsia"/>
                <w:lang w:val="en-US" w:eastAsia="zh-CN"/>
              </w:rPr>
              <w:t xml:space="preserve">The application layer information of this caller. The application layer information data may include the </w:t>
            </w:r>
            <w:r>
              <w:rPr>
                <w:rFonts w:hint="eastAsia"/>
                <w:lang w:val="en-US" w:eastAsia="zh-CN"/>
              </w:rPr>
              <w:t xml:space="preserve">detailed </w:t>
            </w:r>
            <w:r>
              <w:rPr>
                <w:rFonts w:eastAsia="SimSun" w:hint="eastAsia"/>
                <w:lang w:val="en-US" w:eastAsia="zh-CN"/>
              </w:rPr>
              <w:t xml:space="preserve">information elements </w:t>
            </w:r>
            <w:r>
              <w:rPr>
                <w:lang w:bidi="bn-BD"/>
              </w:rPr>
              <w:t xml:space="preserve">defined in OMA CAB Personal Contact Card (PCC) document </w:t>
            </w:r>
            <w:r>
              <w:rPr>
                <w:lang w:bidi="bn-BD"/>
              </w:rPr>
              <w:fldChar w:fldCharType="begin"/>
            </w:r>
            <w:r>
              <w:rPr>
                <w:lang w:bidi="bn-BD"/>
              </w:rPr>
              <w:instrText xml:space="preserve"> REF OMA_CAB_TS \h </w:instrText>
            </w:r>
            <w:r>
              <w:rPr>
                <w:lang w:bidi="bn-BD"/>
              </w:rPr>
            </w:r>
            <w:r>
              <w:rPr>
                <w:lang w:bidi="bn-BD"/>
              </w:rPr>
              <w:fldChar w:fldCharType="separate"/>
            </w:r>
            <w:r>
              <w:rPr>
                <w:rFonts w:cs="Arial"/>
              </w:rPr>
              <w:t>[</w:t>
            </w:r>
            <w:r>
              <w:rPr>
                <w:rFonts w:eastAsia="SimSun" w:cs="Arial" w:hint="eastAsia"/>
                <w:lang w:val="en-US" w:eastAsia="zh-CN"/>
              </w:rPr>
              <w:t>22</w:t>
            </w:r>
            <w:r>
              <w:rPr>
                <w:rFonts w:cs="Arial"/>
              </w:rPr>
              <w:t>]</w:t>
            </w:r>
            <w:r>
              <w:rPr>
                <w:lang w:bidi="bn-BD"/>
              </w:rPr>
              <w:fldChar w:fldCharType="end"/>
            </w:r>
            <w:r>
              <w:rPr>
                <w:rFonts w:eastAsia="SimSun" w:hint="eastAsia"/>
                <w:lang w:val="en-US" w:eastAsia="zh-CN"/>
              </w:rPr>
              <w:t xml:space="preserve"> or in </w:t>
            </w:r>
            <w:r>
              <w:rPr>
                <w:lang w:val="zh-CN" w:eastAsia="zh-CN"/>
              </w:rPr>
              <w:t>Rich Call Data (RCD)</w:t>
            </w:r>
            <w:r>
              <w:rPr>
                <w:rFonts w:eastAsia="SimSun" w:hint="eastAsia"/>
                <w:lang w:val="en-US" w:eastAsia="zh-CN"/>
              </w:rPr>
              <w:t xml:space="preserve"> </w:t>
            </w:r>
            <w:r>
              <w:rPr>
                <w:lang w:bidi="bn-BD"/>
              </w:rPr>
              <w:t xml:space="preserve">defined </w:t>
            </w:r>
            <w:r>
              <w:rPr>
                <w:rFonts w:eastAsia="SimSun" w:hint="eastAsia"/>
                <w:lang w:val="en-US" w:eastAsia="zh-CN" w:bidi="bn-BD"/>
              </w:rPr>
              <w:t xml:space="preserve">in </w:t>
            </w:r>
            <w:r>
              <w:rPr>
                <w:rFonts w:eastAsia="SimSun" w:hint="eastAsia"/>
                <w:lang w:val="en-US" w:eastAsia="zh-CN"/>
              </w:rPr>
              <w:t>draft-ietf-sipcore-callinfo-rcd-08 [23].</w:t>
            </w:r>
          </w:p>
        </w:tc>
      </w:tr>
    </w:tbl>
    <w:p w14:paraId="00CAC141" w14:textId="77777777" w:rsidR="009977B8" w:rsidRDefault="009977B8">
      <w:pPr>
        <w:rPr>
          <w:lang w:val="en-US" w:eastAsia="zh-CN"/>
        </w:rPr>
      </w:pPr>
    </w:p>
    <w:p w14:paraId="7D649474" w14:textId="77777777" w:rsidR="009977B8" w:rsidRDefault="00000000">
      <w:pPr>
        <w:pStyle w:val="B1"/>
        <w:rPr>
          <w:lang w:val="en-US" w:eastAsia="zh-CN"/>
        </w:rPr>
      </w:pPr>
      <w:r>
        <w:rPr>
          <w:rFonts w:hint="eastAsia"/>
          <w:lang w:val="en-US" w:eastAsia="zh-CN"/>
        </w:rPr>
        <w:lastRenderedPageBreak/>
        <w:t>2.</w:t>
      </w:r>
      <w:r>
        <w:rPr>
          <w:rFonts w:hint="eastAsia"/>
          <w:lang w:val="en-US" w:eastAsia="zh-CN"/>
        </w:rPr>
        <w:tab/>
      </w:r>
      <w:r>
        <w:rPr>
          <w:lang w:eastAsia="zh-CN"/>
        </w:rPr>
        <w:t xml:space="preserve">Upon receiving the request, the </w:t>
      </w:r>
      <w:r>
        <w:rPr>
          <w:rFonts w:hint="eastAsia"/>
          <w:lang w:val="en-US" w:eastAsia="zh-CN"/>
        </w:rPr>
        <w:t>MMTel Enabler</w:t>
      </w:r>
      <w:r>
        <w:rPr>
          <w:lang w:eastAsia="zh-CN"/>
        </w:rPr>
        <w:t xml:space="preserve"> Server initiates authentication procedures with the Requester Identity </w:t>
      </w:r>
      <w:r>
        <w:rPr>
          <w:rFonts w:hint="eastAsia"/>
          <w:lang w:val="en-US" w:eastAsia="zh-CN"/>
        </w:rPr>
        <w:t>and Caller ID. T</w:t>
      </w:r>
      <w:r>
        <w:rPr>
          <w:lang w:eastAsia="zh-CN"/>
        </w:rPr>
        <w:t xml:space="preserve">he </w:t>
      </w:r>
      <w:r>
        <w:rPr>
          <w:rFonts w:hint="eastAsia"/>
          <w:lang w:val="en-US" w:eastAsia="zh-CN"/>
        </w:rPr>
        <w:t>MMTel Enabler</w:t>
      </w:r>
      <w:r>
        <w:rPr>
          <w:lang w:eastAsia="zh-CN"/>
        </w:rPr>
        <w:t xml:space="preserve"> Server</w:t>
      </w:r>
      <w:r>
        <w:rPr>
          <w:rFonts w:hint="eastAsia"/>
          <w:lang w:val="en-US" w:eastAsia="zh-CN"/>
        </w:rPr>
        <w:t xml:space="preserve"> also </w:t>
      </w:r>
      <w:r>
        <w:rPr>
          <w:lang w:eastAsia="zh-CN"/>
        </w:rPr>
        <w:t xml:space="preserve">authorizes the </w:t>
      </w:r>
      <w:r>
        <w:rPr>
          <w:rFonts w:eastAsia="SimSun" w:hint="eastAsia"/>
          <w:lang w:val="en-US" w:eastAsia="zh-CN"/>
        </w:rPr>
        <w:t>Application Server</w:t>
      </w:r>
      <w:r>
        <w:rPr>
          <w:rFonts w:hint="eastAsia"/>
          <w:lang w:val="en-US" w:eastAsia="zh-CN"/>
        </w:rPr>
        <w:t xml:space="preserve"> if needed</w:t>
      </w:r>
      <w:r>
        <w:rPr>
          <w:lang w:eastAsia="zh-CN"/>
        </w:rPr>
        <w:t>. If the authentication</w:t>
      </w:r>
      <w:r>
        <w:rPr>
          <w:rFonts w:hint="eastAsia"/>
          <w:lang w:val="en-US" w:eastAsia="zh-CN"/>
        </w:rPr>
        <w:t xml:space="preserve"> and authorization</w:t>
      </w:r>
      <w:r>
        <w:rPr>
          <w:lang w:eastAsia="zh-CN"/>
        </w:rPr>
        <w:t xml:space="preserve"> </w:t>
      </w:r>
      <w:r>
        <w:rPr>
          <w:rFonts w:hint="eastAsia"/>
          <w:lang w:val="en-US" w:eastAsia="zh-CN"/>
        </w:rPr>
        <w:t>are</w:t>
      </w:r>
      <w:r>
        <w:rPr>
          <w:lang w:eastAsia="zh-CN"/>
        </w:rPr>
        <w:t xml:space="preserve"> </w:t>
      </w:r>
      <w:r>
        <w:rPr>
          <w:rFonts w:hint="eastAsia"/>
          <w:lang w:val="en-US" w:eastAsia="zh-CN"/>
        </w:rPr>
        <w:t>succeed</w:t>
      </w:r>
      <w:r>
        <w:rPr>
          <w:lang w:eastAsia="zh-CN"/>
        </w:rPr>
        <w:t xml:space="preserve">, the </w:t>
      </w:r>
      <w:r>
        <w:rPr>
          <w:rFonts w:hint="eastAsia"/>
          <w:lang w:val="en-US" w:eastAsia="zh-CN"/>
        </w:rPr>
        <w:t xml:space="preserve">MMTel Enabler Server </w:t>
      </w:r>
      <w:r>
        <w:rPr>
          <w:lang w:eastAsia="zh-CN"/>
        </w:rPr>
        <w:t xml:space="preserve">creates and stores the </w:t>
      </w:r>
      <w:r>
        <w:rPr>
          <w:rFonts w:hint="eastAsia"/>
          <w:lang w:val="en-US" w:eastAsia="zh-CN"/>
        </w:rPr>
        <w:t>application layer caller information</w:t>
      </w:r>
      <w:r>
        <w:rPr>
          <w:lang w:eastAsia="zh-CN"/>
        </w:rPr>
        <w:t xml:space="preserve">. </w:t>
      </w:r>
    </w:p>
    <w:p w14:paraId="16A02F0A" w14:textId="77777777" w:rsidR="009977B8" w:rsidRDefault="00000000">
      <w:pPr>
        <w:pStyle w:val="B1"/>
        <w:rPr>
          <w:lang w:val="en-US" w:eastAsia="zh-CN"/>
        </w:rPr>
      </w:pPr>
      <w:r>
        <w:rPr>
          <w:rFonts w:hint="eastAsia"/>
          <w:lang w:val="en-US" w:eastAsia="zh-CN"/>
        </w:rPr>
        <w:t>3.</w:t>
      </w:r>
      <w:r>
        <w:rPr>
          <w:rFonts w:hint="eastAsia"/>
          <w:lang w:val="en-US" w:eastAsia="zh-CN"/>
        </w:rPr>
        <w:tab/>
        <w:t>The MMTel Enabler</w:t>
      </w:r>
      <w:r>
        <w:rPr>
          <w:lang w:eastAsia="zh-CN"/>
        </w:rPr>
        <w:t xml:space="preserve"> Server</w:t>
      </w:r>
      <w:r>
        <w:rPr>
          <w:rFonts w:hint="eastAsia"/>
          <w:lang w:val="en-US" w:eastAsia="zh-CN"/>
        </w:rPr>
        <w:t xml:space="preserve"> sends a application layer caller information configuration response to the </w:t>
      </w:r>
      <w:r>
        <w:rPr>
          <w:rFonts w:eastAsia="SimSun" w:hint="eastAsia"/>
          <w:lang w:val="en-US" w:eastAsia="zh-CN"/>
        </w:rPr>
        <w:t>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w:t>
      </w:r>
    </w:p>
    <w:p w14:paraId="1A394C41" w14:textId="77777777" w:rsidR="009977B8" w:rsidRDefault="00000000">
      <w:pPr>
        <w:pStyle w:val="TH"/>
        <w:rPr>
          <w:lang w:val="en-US"/>
        </w:rPr>
      </w:pPr>
      <w:r>
        <w:t>Table 8.</w:t>
      </w:r>
      <w:r>
        <w:rPr>
          <w:rFonts w:eastAsia="SimSun" w:hint="eastAsia"/>
          <w:lang w:val="en-US" w:eastAsia="zh-CN"/>
        </w:rPr>
        <w:t>11</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application layer caller information configuration response</w:t>
      </w:r>
    </w:p>
    <w:tbl>
      <w:tblPr>
        <w:tblW w:w="8640" w:type="dxa"/>
        <w:jc w:val="center"/>
        <w:tblLayout w:type="fixed"/>
        <w:tblLook w:val="04A0" w:firstRow="1" w:lastRow="0" w:firstColumn="1" w:lastColumn="0" w:noHBand="0" w:noVBand="1"/>
      </w:tblPr>
      <w:tblGrid>
        <w:gridCol w:w="2880"/>
        <w:gridCol w:w="1440"/>
        <w:gridCol w:w="4320"/>
      </w:tblGrid>
      <w:tr w:rsidR="009977B8" w14:paraId="2550CBD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2F273E" w14:textId="77777777" w:rsidR="009977B8"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3012FE4" w14:textId="77777777" w:rsidR="009977B8"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72AC6" w14:textId="77777777" w:rsidR="009977B8" w:rsidRDefault="00000000">
            <w:pPr>
              <w:pStyle w:val="TAH"/>
            </w:pPr>
            <w:r>
              <w:t>Description</w:t>
            </w:r>
          </w:p>
        </w:tc>
      </w:tr>
      <w:tr w:rsidR="009977B8" w14:paraId="50B517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A7DB42" w14:textId="77777777" w:rsidR="009977B8"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6D932DA5" w14:textId="77777777" w:rsidR="009977B8"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AF566" w14:textId="77777777" w:rsidR="009977B8" w:rsidRDefault="00000000">
            <w:pPr>
              <w:pStyle w:val="TAL"/>
              <w:rPr>
                <w:lang w:val="en-US"/>
              </w:rPr>
            </w:pPr>
            <w:r>
              <w:rPr>
                <w:lang w:eastAsia="zh-CN"/>
              </w:rPr>
              <w:t xml:space="preserve">Indicates the success or failure of </w:t>
            </w:r>
            <w:r>
              <w:rPr>
                <w:rFonts w:hint="eastAsia"/>
                <w:lang w:val="en-US" w:eastAsia="zh-CN"/>
              </w:rPr>
              <w:t>the configuration of this application layer caller information.</w:t>
            </w:r>
          </w:p>
        </w:tc>
      </w:tr>
      <w:tr w:rsidR="009977B8" w14:paraId="0DBDC725"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4E576F12" w14:textId="77777777" w:rsidR="009977B8"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B4CF69C" w14:textId="77777777" w:rsidR="009977B8"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D75D2" w14:textId="77777777" w:rsidR="009977B8"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448D7F5A" w14:textId="77777777" w:rsidR="009977B8" w:rsidRDefault="009977B8">
      <w:pPr>
        <w:rPr>
          <w:lang w:val="en-US" w:eastAsia="zh-CN"/>
        </w:rPr>
      </w:pPr>
    </w:p>
    <w:p w14:paraId="035B8048" w14:textId="77777777" w:rsidR="009977B8" w:rsidRDefault="00000000">
      <w:pPr>
        <w:pStyle w:val="Heading3"/>
        <w:rPr>
          <w:lang w:eastAsia="zh-CN"/>
        </w:rPr>
      </w:pPr>
      <w:bookmarkStart w:id="770" w:name="_Toc11945"/>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70"/>
    </w:p>
    <w:p w14:paraId="685502CD" w14:textId="77777777" w:rsidR="009977B8" w:rsidRDefault="00000000">
      <w:pPr>
        <w:pStyle w:val="BodyText"/>
        <w:rPr>
          <w:rFonts w:eastAsia="SimSun"/>
          <w:lang w:val="en-US" w:eastAsia="zh-CN"/>
        </w:rPr>
      </w:pPr>
      <w:r>
        <w:rPr>
          <w:rFonts w:hint="eastAsia"/>
          <w:lang w:val="en-US" w:eastAsia="zh-CN"/>
        </w:rPr>
        <w:t xml:space="preserve">This solution detailed specified the procedures of </w:t>
      </w:r>
      <w:r>
        <w:rPr>
          <w:rFonts w:hint="eastAsia"/>
        </w:rPr>
        <w:t xml:space="preserve">configuration of </w:t>
      </w:r>
      <w:r>
        <w:rPr>
          <w:rFonts w:hint="eastAsia"/>
          <w:lang w:val="en-US" w:eastAsia="zh-CN"/>
        </w:rPr>
        <w:t xml:space="preserve">application layer caller information. If the application layer caller information is not needed to be configured in </w:t>
      </w:r>
      <w:r>
        <w:rPr>
          <w:rFonts w:eastAsia="SimSun"/>
        </w:rPr>
        <w:t>HSS repository data via the NEF</w:t>
      </w:r>
      <w:r>
        <w:rPr>
          <w:rFonts w:eastAsia="SimSun" w:hint="eastAsia"/>
          <w:lang w:val="en-US" w:eastAsia="zh-CN"/>
        </w:rPr>
        <w:t xml:space="preserv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r>
        <w:rPr>
          <w:rFonts w:eastAsia="SimSun" w:hint="eastAsia"/>
          <w:lang w:val="en-US" w:eastAsia="zh-CN"/>
        </w:rPr>
        <w:t xml:space="preserve"> Otherwise, the capabilities provided by HSS, e.g. capabilities described in Conclusions of </w:t>
      </w:r>
      <w:r>
        <w:t>KI</w:t>
      </w:r>
      <w:r>
        <w:rPr>
          <w:rFonts w:eastAsia="SimSun" w:hint="eastAsia"/>
          <w:lang w:val="en-US" w:eastAsia="zh-CN"/>
        </w:rPr>
        <w:t xml:space="preserve"> </w:t>
      </w:r>
      <w:r>
        <w:t>#4</w:t>
      </w:r>
      <w:r>
        <w:rPr>
          <w:rFonts w:eastAsia="SimSun" w:hint="eastAsia"/>
          <w:lang w:val="en-US" w:eastAsia="zh-CN"/>
        </w:rPr>
        <w:t xml:space="preserve"> of 3GPP TR 23.700-77 [19] are needed and </w:t>
      </w:r>
      <w:r>
        <w:rPr>
          <w:rFonts w:hint="eastAsia"/>
        </w:rPr>
        <w:t>coordination with SA</w:t>
      </w:r>
      <w:r>
        <w:rPr>
          <w:rFonts w:eastAsia="SimSun" w:hint="eastAsia"/>
          <w:lang w:val="en-US" w:eastAsia="zh-CN"/>
        </w:rPr>
        <w:t>2 is needed.</w:t>
      </w:r>
    </w:p>
    <w:p w14:paraId="2059589A" w14:textId="77777777" w:rsidR="009977B8" w:rsidRDefault="009977B8">
      <w:pPr>
        <w:rPr>
          <w:lang w:eastAsia="zh-CN"/>
        </w:rPr>
      </w:pPr>
    </w:p>
    <w:p w14:paraId="1EA8D587" w14:textId="77777777" w:rsidR="009977B8" w:rsidRDefault="00000000">
      <w:pPr>
        <w:pStyle w:val="Heading2"/>
      </w:pPr>
      <w:bookmarkStart w:id="771" w:name="_Toc25153"/>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bookmarkEnd w:id="771"/>
    </w:p>
    <w:p w14:paraId="4E145DC1" w14:textId="77777777" w:rsidR="009977B8" w:rsidRDefault="00000000">
      <w:pPr>
        <w:pStyle w:val="Heading3"/>
      </w:pPr>
      <w:bookmarkStart w:id="772" w:name="_Toc27537"/>
      <w:r>
        <w:rPr>
          <w:rFonts w:eastAsia="SimSun" w:hint="eastAsia"/>
          <w:lang w:eastAsia="zh-CN"/>
        </w:rPr>
        <w:t>8</w:t>
      </w:r>
      <w:r>
        <w:t>.</w:t>
      </w:r>
      <w:r>
        <w:rPr>
          <w:rFonts w:eastAsia="SimSun" w:hint="eastAsia"/>
          <w:lang w:val="en-US" w:eastAsia="zh-CN"/>
        </w:rPr>
        <w:t>12</w:t>
      </w:r>
      <w:r>
        <w:t>.1</w:t>
      </w:r>
      <w:r>
        <w:rPr>
          <w:rFonts w:hint="eastAsia"/>
        </w:rPr>
        <w:tab/>
        <w:t>Description</w:t>
      </w:r>
      <w:bookmarkEnd w:id="772"/>
    </w:p>
    <w:p w14:paraId="7E5D9A6A" w14:textId="77777777" w:rsidR="009977B8" w:rsidRDefault="00000000">
      <w:pPr>
        <w:rPr>
          <w:rFonts w:eastAsia="SimSun"/>
          <w:lang w:val="en-US" w:eastAsia="zh-CN"/>
        </w:rPr>
      </w:pPr>
      <w:r>
        <w:rPr>
          <w:lang w:eastAsia="zh-CN"/>
        </w:rPr>
        <w:t xml:space="preserve">This solution </w:t>
      </w:r>
      <w:r>
        <w:rPr>
          <w:rFonts w:hint="eastAsia"/>
          <w:lang w:val="en-US" w:eastAsia="zh-CN"/>
        </w:rPr>
        <w:t xml:space="preserve">provides the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eastAsia="SimSun" w:hint="eastAsia"/>
          <w:lang w:val="en-US" w:eastAsia="zh-CN"/>
        </w:rPr>
        <w:t>. This solution is the addition of Solution#01.</w:t>
      </w:r>
    </w:p>
    <w:p w14:paraId="67F9C486" w14:textId="77777777" w:rsidR="009977B8" w:rsidRDefault="00000000">
      <w:pPr>
        <w:pStyle w:val="Heading3"/>
      </w:pPr>
      <w:bookmarkStart w:id="773" w:name="_Toc21900"/>
      <w:r>
        <w:rPr>
          <w:rFonts w:eastAsia="SimSun" w:hint="eastAsia"/>
          <w:lang w:val="en-US" w:eastAsia="zh-CN"/>
        </w:rPr>
        <w:t>8</w:t>
      </w:r>
      <w:r>
        <w:t>.</w:t>
      </w:r>
      <w:r>
        <w:rPr>
          <w:rFonts w:eastAsia="SimSun" w:hint="eastAsia"/>
          <w:lang w:val="en-US" w:eastAsia="zh-CN"/>
        </w:rPr>
        <w:t>12</w:t>
      </w:r>
      <w:r>
        <w:t>.2</w:t>
      </w:r>
      <w:r>
        <w:tab/>
        <w:t>Procedures</w:t>
      </w:r>
      <w:bookmarkEnd w:id="773"/>
    </w:p>
    <w:p w14:paraId="73F537CC" w14:textId="77777777" w:rsidR="009977B8" w:rsidRDefault="00000000">
      <w:pPr>
        <w:rPr>
          <w:rFonts w:eastAsia="SimSun"/>
          <w:lang w:val="en-US" w:eastAsia="zh-CN"/>
        </w:rPr>
      </w:pPr>
      <w:r>
        <w:t xml:space="preserve">The </w:t>
      </w:r>
      <w:r>
        <w:rPr>
          <w:rFonts w:hint="eastAsia"/>
        </w:rPr>
        <w:t>MMTel Enabler layer</w:t>
      </w:r>
      <w:r>
        <w:rPr>
          <w:rFonts w:eastAsia="SimSun" w:hint="eastAsia"/>
          <w:lang w:val="en-US" w:eastAsia="zh-CN"/>
        </w:rPr>
        <w:t xml:space="preserve"> architecture</w:t>
      </w:r>
      <w:r>
        <w:t xml:space="preserve"> may support CAPIF.</w:t>
      </w:r>
      <w:r>
        <w:rPr>
          <w:rFonts w:eastAsia="SimSun" w:hint="eastAsia"/>
          <w:lang w:val="en-US" w:eastAsia="zh-CN"/>
        </w:rPr>
        <w:t xml:space="preserve"> The </w:t>
      </w:r>
      <w:r>
        <w:rPr>
          <w:rFonts w:hint="eastAsia"/>
        </w:rPr>
        <w:t>MMTel Enabler layer adaptation to CAPIF</w:t>
      </w:r>
      <w:r>
        <w:rPr>
          <w:rFonts w:eastAsia="SimSun" w:hint="eastAsia"/>
          <w:lang w:val="en-US" w:eastAsia="zh-CN"/>
        </w:rPr>
        <w:t xml:space="preserve"> is </w:t>
      </w:r>
      <w:r>
        <w:rPr>
          <w:lang w:val="en-US"/>
        </w:rPr>
        <w:t>illustrate</w:t>
      </w:r>
      <w:r>
        <w:rPr>
          <w:rFonts w:eastAsia="SimSun" w:hint="eastAsia"/>
          <w:lang w:val="en-US" w:eastAsia="zh-CN"/>
        </w:rPr>
        <w:t>d in Figure</w:t>
      </w:r>
      <w:r>
        <w:rPr>
          <w:rFonts w:eastAsia="SimSun"/>
          <w:lang w:val="en-US" w:eastAsia="zh-CN"/>
        </w:rPr>
        <w:t> </w:t>
      </w:r>
      <w:r>
        <w:rPr>
          <w:rFonts w:eastAsia="SimSun" w:hint="eastAsia"/>
          <w:lang w:val="en-US" w:eastAsia="zh-CN"/>
        </w:rPr>
        <w:t>8.12.2-1.</w:t>
      </w:r>
    </w:p>
    <w:p w14:paraId="216A7543" w14:textId="77777777" w:rsidR="009977B8" w:rsidRDefault="00000000" w:rsidP="00E14557">
      <w:pPr>
        <w:pStyle w:val="TH"/>
      </w:pPr>
      <w:r>
        <w:object w:dxaOrig="8000" w:dyaOrig="6512" w14:anchorId="0CEEF29E">
          <v:shape id="_x0000_i1056" type="#_x0000_t75" style="width:400.05pt;height:326.1pt" o:ole="">
            <v:imagedata r:id="rId69" o:title=""/>
            <o:lock v:ext="edit" aspectratio="f"/>
          </v:shape>
          <o:OLEObject Type="Embed" ProgID="Visio.Drawing.11" ShapeID="_x0000_i1056" DrawAspect="Content" ObjectID="_1786272823" r:id="rId70"/>
        </w:object>
      </w:r>
    </w:p>
    <w:p w14:paraId="0C215167" w14:textId="77777777" w:rsidR="009977B8" w:rsidRDefault="00000000">
      <w:pPr>
        <w:pStyle w:val="TF"/>
      </w:pPr>
      <w:r>
        <w:t>Figure </w:t>
      </w:r>
      <w:r>
        <w:rPr>
          <w:rFonts w:eastAsia="SimSun" w:hint="eastAsia"/>
          <w:lang w:val="en-US" w:eastAsia="zh-CN"/>
        </w:rPr>
        <w:t>8.12.2</w:t>
      </w:r>
      <w:r>
        <w:t xml:space="preserve">-1: </w:t>
      </w:r>
      <w:r>
        <w:rPr>
          <w:rFonts w:hint="eastAsia"/>
        </w:rPr>
        <w:t>MMTel Enabler layer adaptation to CAPIF</w:t>
      </w:r>
    </w:p>
    <w:p w14:paraId="753C8986" w14:textId="77777777" w:rsidR="009977B8" w:rsidRDefault="00000000">
      <w:pPr>
        <w:rPr>
          <w:rFonts w:eastAsia="SimSun"/>
        </w:rPr>
      </w:pPr>
      <w:r>
        <w:t>When CAPIF is supported:</w:t>
      </w:r>
    </w:p>
    <w:p w14:paraId="2E74C0DB" w14:textId="77777777" w:rsidR="009977B8" w:rsidRDefault="00000000">
      <w:pPr>
        <w:pStyle w:val="B1"/>
        <w:rPr>
          <w:lang w:val="en-US" w:eastAsia="zh-CN"/>
        </w:rPr>
      </w:pPr>
      <w:r>
        <w:t>-</w:t>
      </w:r>
      <w:r>
        <w:tab/>
      </w:r>
      <w:r>
        <w:rPr>
          <w:rFonts w:eastAsia="SimSun" w:hint="eastAsia"/>
          <w:lang w:val="en-US" w:eastAsia="zh-CN"/>
        </w:rPr>
        <w:t>t</w:t>
      </w:r>
      <w:r>
        <w:rPr>
          <w:lang w:val="en-US"/>
        </w:rPr>
        <w:t xml:space="preserve">he </w:t>
      </w:r>
      <w:r>
        <w:rPr>
          <w:rFonts w:hint="eastAsia"/>
        </w:rPr>
        <w:t>MMTel Enabler</w:t>
      </w:r>
      <w:r>
        <w:rPr>
          <w:rFonts w:eastAsia="SimSun" w:hint="eastAsia"/>
          <w:lang w:val="en-US" w:eastAsia="zh-CN"/>
        </w:rPr>
        <w:t xml:space="preserve"> Server </w:t>
      </w:r>
      <w:r>
        <w:rPr>
          <w:rFonts w:hint="eastAsia"/>
          <w:lang w:val="en-US" w:eastAsia="zh-CN"/>
        </w:rPr>
        <w:t xml:space="preserve">act as </w:t>
      </w:r>
      <w:r>
        <w:t>CAPIF API provider domain functions</w:t>
      </w:r>
      <w:r>
        <w:rPr>
          <w:rFonts w:hint="eastAsia"/>
          <w:lang w:val="en-US" w:eastAsia="zh-CN"/>
        </w:rPr>
        <w:t xml:space="preserve"> as specified in 3GPP TS 23.222 [9] and interacts with </w:t>
      </w:r>
      <w:r>
        <w:rPr>
          <w:lang w:val="en-US"/>
        </w:rPr>
        <w:t>CAPIF core function</w:t>
      </w:r>
      <w:r>
        <w:rPr>
          <w:rFonts w:eastAsia="SimSun" w:hint="eastAsia"/>
          <w:lang w:val="en-US" w:eastAsia="zh-CN"/>
        </w:rPr>
        <w:t xml:space="preserve"> via CAPIF-3/3e/4/4e/5/5e reference points;</w:t>
      </w:r>
    </w:p>
    <w:p w14:paraId="5017700B" w14:textId="77777777" w:rsidR="009977B8" w:rsidRDefault="00000000">
      <w:pPr>
        <w:pStyle w:val="B20"/>
        <w:rPr>
          <w:lang w:val="en-US" w:eastAsia="zh-CN"/>
        </w:rPr>
      </w:pPr>
      <w:r>
        <w:rPr>
          <w:rFonts w:hint="eastAsia"/>
          <w:lang w:val="en-US" w:eastAsia="zh-CN"/>
        </w:rPr>
        <w:t>-</w:t>
      </w:r>
      <w:r>
        <w:rPr>
          <w:rFonts w:hint="eastAsia"/>
          <w:lang w:val="en-US" w:eastAsia="zh-CN"/>
        </w:rPr>
        <w:tab/>
        <w:t>the MMTel Enabler Server may support the CAPIF core function specified in 3GPP TS 23.222 [9] itself; and</w:t>
      </w:r>
    </w:p>
    <w:p w14:paraId="2E3231B6" w14:textId="77777777" w:rsidR="009977B8" w:rsidRDefault="00000000">
      <w:pPr>
        <w:pStyle w:val="B20"/>
        <w:rPr>
          <w:lang w:val="en-US" w:eastAsia="zh-CN"/>
        </w:rPr>
      </w:pPr>
      <w:r>
        <w:rPr>
          <w:rFonts w:hint="eastAsia"/>
          <w:lang w:val="en-US" w:eastAsia="zh-CN"/>
        </w:rPr>
        <w:t>-</w:t>
      </w:r>
      <w:r>
        <w:rPr>
          <w:rFonts w:hint="eastAsia"/>
          <w:lang w:val="en-US" w:eastAsia="zh-CN"/>
        </w:rPr>
        <w:tab/>
        <w:t xml:space="preserve">when the </w:t>
      </w:r>
      <w:r>
        <w:rPr>
          <w:rFonts w:hint="eastAsia"/>
        </w:rPr>
        <w:t>MMTel Enabler</w:t>
      </w:r>
      <w:r>
        <w:rPr>
          <w:rFonts w:hint="eastAsia"/>
          <w:lang w:val="en-US" w:eastAsia="zh-CN"/>
        </w:rPr>
        <w:t xml:space="preserve"> Server </w:t>
      </w:r>
      <w:r>
        <w:rPr>
          <w:rFonts w:eastAsia="SimSun" w:hint="eastAsia"/>
          <w:lang w:val="en-US" w:eastAsia="zh-CN"/>
        </w:rPr>
        <w:t xml:space="preserve">supports the </w:t>
      </w:r>
      <w:r>
        <w:rPr>
          <w:lang w:val="en-US"/>
        </w:rPr>
        <w:t>CAPIF core function</w:t>
      </w:r>
      <w:r>
        <w:rPr>
          <w:rFonts w:hint="eastAsia"/>
          <w:lang w:val="en-US" w:eastAsia="zh-CN"/>
        </w:rPr>
        <w:t xml:space="preserve">, the interactions between </w:t>
      </w:r>
      <w:r>
        <w:rPr>
          <w:lang w:val="en-US"/>
        </w:rPr>
        <w:t>CAPIF core function</w:t>
      </w:r>
      <w:r>
        <w:rPr>
          <w:rFonts w:eastAsia="SimSun" w:hint="eastAsia"/>
          <w:lang w:val="en-US" w:eastAsia="zh-CN"/>
        </w:rPr>
        <w:t xml:space="preserve"> and </w:t>
      </w:r>
      <w:r>
        <w:t>CAPIF API provider domain functions</w:t>
      </w:r>
      <w:r>
        <w:rPr>
          <w:rFonts w:eastAsia="SimSun" w:hint="eastAsia"/>
          <w:lang w:val="en-US" w:eastAsia="zh-CN"/>
        </w:rPr>
        <w:t xml:space="preserve"> as specified in </w:t>
      </w:r>
      <w:r>
        <w:rPr>
          <w:rFonts w:hint="eastAsia"/>
          <w:lang w:val="en-US" w:eastAsia="zh-CN"/>
        </w:rPr>
        <w:t xml:space="preserve">3GPP TS 23.222 [9] are internal interactions in MMTel </w:t>
      </w:r>
      <w:r>
        <w:rPr>
          <w:rFonts w:hint="eastAsia"/>
        </w:rPr>
        <w:t>Enabler</w:t>
      </w:r>
      <w:r>
        <w:rPr>
          <w:rFonts w:hint="eastAsia"/>
          <w:lang w:val="en-US" w:eastAsia="zh-CN"/>
        </w:rPr>
        <w:t xml:space="preserve"> Server;</w:t>
      </w:r>
    </w:p>
    <w:p w14:paraId="56A9D32E" w14:textId="77777777" w:rsidR="009977B8"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rPr>
          <w:rFonts w:hint="eastAsia"/>
          <w:lang w:val="en-US" w:eastAsia="zh-CN"/>
        </w:rPr>
        <w:t xml:space="preserve">Application Server and Controlling Application Server act as </w:t>
      </w:r>
      <w:r>
        <w:t>CAPIF's API invoker as specified in 3GPP TS 23.222 [</w:t>
      </w:r>
      <w:r>
        <w:rPr>
          <w:rFonts w:eastAsia="SimSun" w:hint="eastAsia"/>
          <w:lang w:val="en-US" w:eastAsia="zh-CN"/>
        </w:rPr>
        <w:t>9</w:t>
      </w:r>
      <w:r>
        <w:t>]</w:t>
      </w:r>
      <w:r>
        <w:rPr>
          <w:lang w:val="en-US"/>
        </w:rPr>
        <w:t xml:space="preserve"> to </w:t>
      </w:r>
      <w:r>
        <w:rPr>
          <w:rFonts w:eastAsia="SimSun" w:hint="eastAsia"/>
          <w:lang w:val="en-US" w:eastAsia="zh-CN"/>
        </w:rPr>
        <w:t xml:space="preserve">discover, </w:t>
      </w:r>
      <w:r>
        <w:rPr>
          <w:lang w:val="en-US"/>
        </w:rPr>
        <w:t>to authenticate</w:t>
      </w:r>
      <w:r>
        <w:rPr>
          <w:rFonts w:eastAsia="SimSun" w:hint="eastAsia"/>
          <w:lang w:val="en-US" w:eastAsia="zh-CN"/>
        </w:rPr>
        <w:t xml:space="preserve"> and</w:t>
      </w:r>
      <w:r>
        <w:rPr>
          <w:lang w:val="en-US"/>
        </w:rPr>
        <w:t xml:space="preserve"> to get authorization the </w:t>
      </w:r>
      <w:r>
        <w:rPr>
          <w:rFonts w:eastAsia="SimSun" w:hint="eastAsia"/>
          <w:lang w:val="en-US" w:eastAsia="zh-CN"/>
        </w:rPr>
        <w:t>MMTel/eMMTel service APIs provided by the MMTel Enabler server;</w:t>
      </w:r>
    </w:p>
    <w:p w14:paraId="4C17712A" w14:textId="77777777" w:rsidR="009977B8" w:rsidRDefault="00000000">
      <w:pPr>
        <w:pStyle w:val="B20"/>
        <w:rPr>
          <w:rFonts w:eastAsia="SimSun"/>
          <w:lang w:val="en-US" w:eastAsia="zh-CN"/>
        </w:rPr>
      </w:pPr>
      <w:r>
        <w:rPr>
          <w:rFonts w:hint="eastAsia"/>
          <w:lang w:val="en-US" w:eastAsia="zh-CN"/>
        </w:rPr>
        <w:t>-</w:t>
      </w:r>
      <w:r>
        <w:rPr>
          <w:rFonts w:hint="eastAsia"/>
          <w:lang w:val="en-US" w:eastAsia="zh-CN"/>
        </w:rPr>
        <w:tab/>
        <w:t xml:space="preserve">if the MMTel Enabler Server supports the CAPIF core function itself, the Application Server and Controlling Application Server interacts with MMTel Enabler Server </w:t>
      </w:r>
      <w:r>
        <w:rPr>
          <w:rFonts w:eastAsia="SimSun" w:hint="eastAsia"/>
          <w:lang w:val="en-US" w:eastAsia="zh-CN"/>
        </w:rPr>
        <w:t>via CAPIF-1/1e/2/2e reference points; and</w:t>
      </w:r>
    </w:p>
    <w:p w14:paraId="3A5D2FDA" w14:textId="77777777" w:rsidR="009977B8" w:rsidRDefault="00000000">
      <w:pPr>
        <w:pStyle w:val="B20"/>
        <w:rPr>
          <w:rFonts w:eastAsia="SimSun"/>
          <w:lang w:val="en-US" w:eastAsia="zh-CN"/>
        </w:rPr>
      </w:pPr>
      <w:r>
        <w:rPr>
          <w:rFonts w:eastAsia="SimSun" w:hint="eastAsia"/>
          <w:lang w:val="en-US" w:eastAsia="zh-CN"/>
        </w:rPr>
        <w:t>-</w:t>
      </w:r>
      <w:r>
        <w:rPr>
          <w:rFonts w:eastAsia="SimSun" w:hint="eastAsia"/>
          <w:lang w:val="en-US" w:eastAsia="zh-CN"/>
        </w:rPr>
        <w:tab/>
        <w:t xml:space="preserve">otherwise </w:t>
      </w:r>
      <w:r>
        <w:rPr>
          <w:rFonts w:hint="eastAsia"/>
          <w:lang w:val="en-US" w:eastAsia="zh-CN"/>
        </w:rPr>
        <w:t xml:space="preserve"> the Application Server and Controlling Application Server interacts with MMTel Enabler Server </w:t>
      </w:r>
      <w:r>
        <w:rPr>
          <w:rFonts w:eastAsia="SimSun" w:hint="eastAsia"/>
          <w:lang w:val="en-US" w:eastAsia="zh-CN"/>
        </w:rPr>
        <w:t>via CAPIF-2/2e reference points; and</w:t>
      </w:r>
    </w:p>
    <w:p w14:paraId="24017EA3" w14:textId="77777777" w:rsidR="009977B8"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MMTel Enabler Server interacts with the underlying network, i.e. the </w:t>
      </w:r>
      <w:r>
        <w:t>IMS enhanc</w:t>
      </w:r>
      <w:r>
        <w:rPr>
          <w:rFonts w:eastAsia="SimSun" w:hint="eastAsia"/>
          <w:lang w:val="en-US" w:eastAsia="zh-CN"/>
        </w:rPr>
        <w:t>ed</w:t>
      </w:r>
      <w:r>
        <w:t xml:space="preserve"> to support data channel services</w:t>
      </w:r>
      <w:r>
        <w:rPr>
          <w:rFonts w:eastAsia="SimSun" w:hint="eastAsia"/>
          <w:lang w:val="en-US" w:eastAsia="zh-CN"/>
        </w:rPr>
        <w:t xml:space="preserve"> as specified in Annex 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to </w:t>
      </w:r>
      <w:r>
        <w:rPr>
          <w:rFonts w:eastAsia="DengXian"/>
          <w:lang w:eastAsia="ko-KR"/>
        </w:rPr>
        <w:t xml:space="preserve">allow exposure of relevant </w:t>
      </w:r>
      <w:r>
        <w:rPr>
          <w:rFonts w:hint="eastAsia"/>
          <w:lang w:eastAsia="zh-CN"/>
        </w:rPr>
        <w:t>capabilities</w:t>
      </w:r>
      <w:r>
        <w:rPr>
          <w:rFonts w:eastAsia="DengXian"/>
          <w:lang w:eastAsia="ko-KR"/>
        </w:rPr>
        <w:t xml:space="preserve"> and other core network interactions</w:t>
      </w:r>
      <w:r>
        <w:rPr>
          <w:lang w:eastAsia="ko-KR"/>
        </w:rPr>
        <w:t>.</w:t>
      </w:r>
      <w:r>
        <w:rPr>
          <w:rFonts w:eastAsia="SimSun" w:hint="eastAsia"/>
          <w:lang w:val="en-US" w:eastAsia="zh-CN"/>
        </w:rPr>
        <w:t xml:space="preserve"> In this case, the </w:t>
      </w:r>
      <w:r>
        <w:rPr>
          <w:rFonts w:hint="eastAsia"/>
          <w:lang w:val="en-US" w:eastAsia="zh-CN"/>
        </w:rPr>
        <w:t xml:space="preserve">functions in the underlying network, e.g. NEF, DCSF and MF/MRF act as </w:t>
      </w:r>
      <w:r>
        <w:t>CAPIF API provider domain functions</w:t>
      </w:r>
      <w:r>
        <w:rPr>
          <w:rFonts w:hint="eastAsia"/>
          <w:lang w:val="en-US" w:eastAsia="zh-CN"/>
        </w:rPr>
        <w:t xml:space="preserve"> as specified in 3GPP TS 23.222 [9] and 3GPP TS 23.501 [24]. The MMTel Enabler Server</w:t>
      </w:r>
      <w:r>
        <w:rPr>
          <w:rFonts w:eastAsia="SimSun" w:hint="eastAsia"/>
          <w:lang w:val="en-US" w:eastAsia="zh-CN"/>
        </w:rPr>
        <w:t xml:space="preserve"> interacts with the </w:t>
      </w:r>
      <w:r>
        <w:rPr>
          <w:rFonts w:hint="eastAsia"/>
          <w:lang w:val="en-US" w:eastAsia="zh-CN"/>
        </w:rPr>
        <w:t>functions in the underlying network</w:t>
      </w:r>
      <w:r>
        <w:rPr>
          <w:rFonts w:eastAsia="SimSun" w:hint="eastAsia"/>
          <w:lang w:val="en-US" w:eastAsia="zh-CN"/>
        </w:rPr>
        <w:t xml:space="preserve"> via CAPIF-7(e) reference point </w:t>
      </w:r>
      <w:r>
        <w:rPr>
          <w:rFonts w:hint="eastAsia"/>
          <w:lang w:val="en-US" w:eastAsia="zh-CN"/>
        </w:rPr>
        <w:t>as specified in 3GPP TS 23.222 [9].</w:t>
      </w:r>
    </w:p>
    <w:p w14:paraId="6863EEC8" w14:textId="77777777" w:rsidR="009977B8" w:rsidRDefault="009977B8">
      <w:pPr>
        <w:pStyle w:val="B1"/>
        <w:rPr>
          <w:rFonts w:eastAsia="SimSun"/>
          <w:lang w:val="en-US" w:eastAsia="zh-CN"/>
        </w:rPr>
      </w:pPr>
    </w:p>
    <w:p w14:paraId="5CCC5801" w14:textId="77777777" w:rsidR="009977B8" w:rsidRDefault="00000000">
      <w:pPr>
        <w:pStyle w:val="Heading3"/>
        <w:rPr>
          <w:lang w:eastAsia="zh-CN"/>
        </w:rPr>
      </w:pPr>
      <w:bookmarkStart w:id="774" w:name="_Toc28486"/>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74"/>
    </w:p>
    <w:p w14:paraId="2659070A" w14:textId="77777777" w:rsidR="009977B8" w:rsidRDefault="00000000">
      <w:pPr>
        <w:pStyle w:val="BodyText"/>
        <w:rPr>
          <w:lang w:val="en-US" w:eastAsia="zh-CN"/>
        </w:rPr>
      </w:pPr>
      <w:r>
        <w:rPr>
          <w:rFonts w:hint="eastAsia"/>
          <w:lang w:val="en-US" w:eastAsia="zh-CN"/>
        </w:rPr>
        <w:t xml:space="preserve">This solution provides a deployment option for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hint="eastAsia"/>
          <w:lang w:val="en-US" w:eastAsia="zh-CN"/>
        </w:rPr>
        <w:t xml:space="preserve">. This solution has no impact on </w:t>
      </w:r>
      <w:r>
        <w:rPr>
          <w:lang w:val="en-US" w:eastAsia="zh-CN"/>
        </w:rPr>
        <w:t>5GC/IMS</w:t>
      </w:r>
      <w:r>
        <w:rPr>
          <w:rFonts w:hint="eastAsia"/>
          <w:lang w:val="en-US" w:eastAsia="zh-CN"/>
        </w:rPr>
        <w:t>.</w:t>
      </w:r>
    </w:p>
    <w:p w14:paraId="406FDAF5" w14:textId="77777777" w:rsidR="009977B8"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13</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13</w:t>
      </w:r>
      <w:r>
        <w:rPr>
          <w:rFonts w:ascii="Arial" w:hAnsi="Arial"/>
          <w:sz w:val="32"/>
        </w:rPr>
        <w:t xml:space="preserve">: data channel application related capability exposure </w:t>
      </w:r>
    </w:p>
    <w:p w14:paraId="1E2FB80E" w14:textId="77777777" w:rsidR="009977B8"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13</w:t>
      </w:r>
      <w:r>
        <w:rPr>
          <w:rFonts w:ascii="Arial" w:hAnsi="Arial"/>
          <w:sz w:val="28"/>
        </w:rPr>
        <w:t>.1</w:t>
      </w:r>
      <w:r>
        <w:rPr>
          <w:rFonts w:ascii="Arial" w:hAnsi="Arial" w:hint="eastAsia"/>
          <w:sz w:val="28"/>
        </w:rPr>
        <w:tab/>
        <w:t>Description</w:t>
      </w:r>
    </w:p>
    <w:p w14:paraId="27B4BCC4" w14:textId="77777777" w:rsidR="009977B8" w:rsidRDefault="00000000">
      <w:pPr>
        <w:rPr>
          <w:lang w:val="en-US" w:eastAsia="zh-CN"/>
        </w:rPr>
      </w:pPr>
      <w:bookmarkStart w:id="775" w:name="_Hlk173836132"/>
      <w:r>
        <w:rPr>
          <w:rFonts w:hint="eastAsia"/>
          <w:lang w:val="en-US" w:eastAsia="zh-CN"/>
        </w:rPr>
        <w:t>This clause provides solution against</w:t>
      </w:r>
      <w:r>
        <w:rPr>
          <w:lang w:eastAsia="zh-CN"/>
        </w:rPr>
        <w:t xml:space="preserve"> Key Issue #</w:t>
      </w:r>
      <w:r>
        <w:rPr>
          <w:lang w:val="en-US" w:eastAsia="zh-CN"/>
        </w:rPr>
        <w:t>7</w:t>
      </w:r>
      <w:r>
        <w:rPr>
          <w:rFonts w:hint="eastAsia"/>
          <w:lang w:val="en-US" w:eastAsia="zh-CN"/>
        </w:rPr>
        <w:t xml:space="preserve"> Support of </w:t>
      </w:r>
      <w:r>
        <w:rPr>
          <w:lang w:val="en-US" w:eastAsia="zh-CN"/>
        </w:rPr>
        <w:t>data channel application related capability exposure</w:t>
      </w:r>
      <w:r>
        <w:rPr>
          <w:rFonts w:hint="eastAsia"/>
          <w:lang w:val="en-US" w:eastAsia="zh-CN"/>
        </w:rPr>
        <w:t>.</w:t>
      </w:r>
    </w:p>
    <w:p w14:paraId="5BBA7036" w14:textId="77777777" w:rsidR="009977B8" w:rsidRDefault="00000000">
      <w:r>
        <w:t>A</w:t>
      </w:r>
      <w:r>
        <w:rPr>
          <w:rFonts w:hint="eastAsia"/>
        </w:rPr>
        <w:t>s</w:t>
      </w:r>
      <w:r>
        <w:t xml:space="preserve"> specified in clause 6.2.10 of 3GPP TS 26.114[14] that the data channel application </w:t>
      </w:r>
      <w:r>
        <w:rPr>
          <w:rFonts w:hint="eastAsia"/>
        </w:rPr>
        <w:t>is</w:t>
      </w:r>
      <w:r>
        <w:t xml:space="preserve"> created prior to the DCMTSI call.</w:t>
      </w:r>
    </w:p>
    <w:p w14:paraId="1A6FACA0" w14:textId="77777777" w:rsidR="009977B8" w:rsidRDefault="00000000">
      <w:r>
        <w:rPr>
          <w:rFonts w:hint="eastAsia"/>
          <w:lang w:val="en-US" w:eastAsia="zh-CN"/>
        </w:rPr>
        <w:t>In this procedure,</w:t>
      </w:r>
      <w:r>
        <w:rPr>
          <w:lang w:val="en-US" w:eastAsia="zh-CN"/>
        </w:rPr>
        <w:t xml:space="preserve"> </w:t>
      </w:r>
      <w:r>
        <w:rPr>
          <w:rFonts w:hint="eastAsia"/>
          <w:lang w:val="en-US" w:eastAsia="zh-CN"/>
        </w:rPr>
        <w:t xml:space="preserve">the eMMTel </w:t>
      </w:r>
      <w:r>
        <w:rPr>
          <w:rFonts w:hint="eastAsia"/>
        </w:rPr>
        <w:t>Enabler Server</w:t>
      </w:r>
      <w:r>
        <w:rPr>
          <w:lang w:val="en-US" w:eastAsia="zh-CN"/>
        </w:rPr>
        <w:t xml:space="preserve"> </w:t>
      </w:r>
      <w:r>
        <w:t xml:space="preserve">provides service for the DC application provider </w:t>
      </w:r>
      <w:r>
        <w:rPr>
          <w:rFonts w:hint="eastAsia"/>
        </w:rPr>
        <w:t>to</w:t>
      </w:r>
      <w:r>
        <w:t xml:space="preserve"> support DC application upload</w:t>
      </w:r>
      <w:r>
        <w:rPr>
          <w:rFonts w:hint="eastAsia"/>
        </w:rPr>
        <w:t>,</w:t>
      </w:r>
      <w:r>
        <w:t xml:space="preserve"> upgrade, deletion etc, based on the capabilities of the IMS subsystem.</w:t>
      </w:r>
      <w:bookmarkEnd w:id="775"/>
    </w:p>
    <w:p w14:paraId="493E23E8" w14:textId="77777777" w:rsidR="009977B8"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13</w:t>
      </w:r>
      <w:r>
        <w:rPr>
          <w:rFonts w:ascii="Arial" w:hAnsi="Arial"/>
          <w:sz w:val="28"/>
        </w:rPr>
        <w:t>.2</w:t>
      </w:r>
      <w:r>
        <w:rPr>
          <w:rFonts w:ascii="Arial" w:hAnsi="Arial"/>
          <w:sz w:val="28"/>
        </w:rPr>
        <w:tab/>
        <w:t>Procedures</w:t>
      </w:r>
    </w:p>
    <w:p w14:paraId="6FF45471" w14:textId="77777777" w:rsidR="009977B8"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8.13.2.1</w:t>
      </w:r>
      <w:r>
        <w:rPr>
          <w:rFonts w:ascii="Arial" w:hAnsi="Arial" w:hint="eastAsia"/>
          <w:sz w:val="24"/>
          <w:lang w:val="en-US" w:eastAsia="zh-CN"/>
        </w:rPr>
        <w:tab/>
      </w:r>
      <w:r>
        <w:rPr>
          <w:rFonts w:ascii="Arial" w:eastAsia="SimSun" w:hAnsi="Arial"/>
          <w:sz w:val="24"/>
          <w:lang w:val="en-US" w:eastAsia="zh-CN"/>
        </w:rPr>
        <w:t>Data channel application upload</w:t>
      </w:r>
    </w:p>
    <w:p w14:paraId="0B58791A" w14:textId="77777777" w:rsidR="009977B8"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.2.1-1 below illustrates how to upload a data channel application to DCAR via eMMTel Enabler Server. </w:t>
      </w:r>
    </w:p>
    <w:p w14:paraId="5C2A8C45" w14:textId="77777777" w:rsidR="009977B8" w:rsidRDefault="00000000">
      <w:r>
        <w:t>Pre-conditions:</w:t>
      </w:r>
    </w:p>
    <w:p w14:paraId="67542B40" w14:textId="77777777" w:rsidR="009977B8" w:rsidRDefault="00000000">
      <w:pPr>
        <w:jc w:val="center"/>
        <w:rPr>
          <w:lang w:val="en-US" w:eastAsia="zh-CN"/>
        </w:rPr>
      </w:pPr>
      <w:r>
        <w:rPr>
          <w:lang w:val="en-US" w:eastAsia="zh-CN"/>
        </w:rPr>
        <w:t>1)</w:t>
      </w:r>
      <w:r>
        <w:rPr>
          <w:lang w:val="en-US" w:eastAsia="zh-CN"/>
        </w:rPr>
        <w:tab/>
        <w:t xml:space="preserve">The </w:t>
      </w:r>
      <w:r>
        <w:rPr>
          <w:rFonts w:eastAsia="SimSun"/>
          <w:lang w:val="en-US" w:eastAsia="zh-CN"/>
        </w:rPr>
        <w:t xml:space="preserve">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Controlling Application Server.</w:t>
      </w:r>
      <w:r>
        <w:rPr>
          <w:lang w:val="en-US" w:eastAsia="zh-CN"/>
        </w:rPr>
        <w:object w:dxaOrig="6811" w:dyaOrig="2801" w14:anchorId="45DE5092">
          <v:shape id="_x0000_i1057" type="#_x0000_t75" style="width:340.35pt;height:139.75pt" o:ole="">
            <v:imagedata r:id="rId71" o:title=""/>
            <o:lock v:ext="edit" aspectratio="f"/>
          </v:shape>
          <o:OLEObject Type="Embed" ProgID="Visio.Drawing.11" ShapeID="_x0000_i1057" DrawAspect="Content" ObjectID="_1786272824" r:id="rId72"/>
        </w:object>
      </w:r>
    </w:p>
    <w:p w14:paraId="230C1D94" w14:textId="77777777" w:rsidR="009977B8" w:rsidRDefault="00000000">
      <w:pPr>
        <w:keepLines/>
        <w:spacing w:after="240"/>
        <w:jc w:val="center"/>
        <w:rPr>
          <w:rFonts w:ascii="Arial" w:hAnsi="Arial"/>
          <w:b/>
        </w:rPr>
      </w:pPr>
      <w:r>
        <w:rPr>
          <w:rFonts w:ascii="Arial" w:hAnsi="Arial"/>
          <w:b/>
        </w:rPr>
        <w:t>Figure 8.</w:t>
      </w:r>
      <w:r>
        <w:rPr>
          <w:rFonts w:ascii="Arial" w:eastAsia="SimSun" w:hAnsi="Arial" w:hint="eastAsia"/>
          <w:b/>
          <w:lang w:val="en-US" w:eastAsia="zh-CN"/>
        </w:rPr>
        <w:t>13</w:t>
      </w:r>
      <w:r>
        <w:rPr>
          <w:rFonts w:ascii="Arial" w:hAnsi="Arial"/>
          <w:b/>
        </w:rPr>
        <w:t>.</w:t>
      </w:r>
      <w:r>
        <w:rPr>
          <w:rFonts w:ascii="Arial" w:hAnsi="Arial" w:hint="eastAsia"/>
          <w:b/>
        </w:rPr>
        <w:t>2.</w:t>
      </w:r>
      <w:r>
        <w:rPr>
          <w:rFonts w:ascii="Arial" w:hAnsi="Arial"/>
          <w:b/>
        </w:rPr>
        <w:t>1-1: Upload a data channel application to DCAR via eMMTel Enabler Server</w:t>
      </w:r>
    </w:p>
    <w:p w14:paraId="1C10C4CA" w14:textId="1889E45E" w:rsidR="00E14557" w:rsidRPr="00E14557" w:rsidRDefault="00000000" w:rsidP="00E14557">
      <w:pPr>
        <w:ind w:left="568" w:hanging="284"/>
        <w:contextualSpacing/>
        <w:rPr>
          <w:lang w:eastAsia="zh-CN"/>
        </w:rPr>
      </w:pPr>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w:t>
      </w:r>
      <w:r>
        <w:rPr>
          <w:lang w:val="en-US" w:eastAsia="zh-CN"/>
        </w:rPr>
        <w:t xml:space="preserve">configuration </w:t>
      </w:r>
      <w:r>
        <w:rPr>
          <w:lang w:eastAsia="zh-CN"/>
        </w:rPr>
        <w:t xml:space="preserve">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2.1</w:t>
      </w:r>
      <w:r>
        <w:rPr>
          <w:lang w:val="en-US" w:eastAsia="zh-CN"/>
        </w:rPr>
        <w:t>-1</w:t>
      </w:r>
      <w:r>
        <w:rPr>
          <w:lang w:eastAsia="zh-CN"/>
        </w:rPr>
        <w:t>.</w:t>
      </w:r>
    </w:p>
    <w:p w14:paraId="3FD99E41" w14:textId="54C81D16" w:rsidR="009977B8" w:rsidRDefault="00000000" w:rsidP="00E14557">
      <w:pPr>
        <w:pStyle w:val="TH"/>
      </w:pPr>
      <w:r>
        <w:t>Table 8.</w:t>
      </w:r>
      <w:r>
        <w:rPr>
          <w:rFonts w:eastAsia="SimSun" w:hint="eastAsia"/>
          <w:lang w:val="en-US" w:eastAsia="zh-CN"/>
        </w:rPr>
        <w:t>13</w:t>
      </w:r>
      <w:r>
        <w:t>.</w:t>
      </w:r>
      <w:r>
        <w:rPr>
          <w:rFonts w:hint="eastAsia"/>
        </w:rPr>
        <w:t>2.</w:t>
      </w:r>
      <w:r>
        <w:t>1-1: I</w:t>
      </w:r>
      <w:r>
        <w:rPr>
          <w:rFonts w:hint="eastAsia"/>
        </w:rPr>
        <w:t xml:space="preserve">nformation </w:t>
      </w:r>
      <w:r>
        <w:t xml:space="preserve">elements </w:t>
      </w:r>
      <w:r>
        <w:rPr>
          <w:rFonts w:hint="eastAsia"/>
        </w:rPr>
        <w:t xml:space="preserve">in </w:t>
      </w:r>
      <w:r>
        <w:t xml:space="preserve">the DC application package configuration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9977B8" w14:paraId="1F9D667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98E88D"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71E20E4"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0C975"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4BE2DCF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6FEE31" w14:textId="77777777" w:rsidR="009977B8" w:rsidRDefault="00000000">
            <w:pPr>
              <w:keepNext/>
              <w:keepLines/>
              <w:spacing w:after="0"/>
              <w:rPr>
                <w:rFonts w:ascii="Arial" w:eastAsia="SimSun" w:hAnsi="Arial"/>
                <w:sz w:val="18"/>
                <w:lang w:eastAsia="zh-CN"/>
              </w:rPr>
            </w:pPr>
            <w:r>
              <w:rPr>
                <w:rFonts w:ascii="Arial" w:hAnsi="Arial" w:hint="eastAsia"/>
                <w:sz w:val="18"/>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0511B249"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F13DF7" w14:textId="77777777" w:rsidR="009977B8"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r w:rsidR="009977B8" w14:paraId="58DE801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44887C" w14:textId="77777777" w:rsidR="009977B8" w:rsidRDefault="00000000">
            <w:pPr>
              <w:keepNext/>
              <w:keepLines/>
              <w:spacing w:after="0"/>
              <w:rPr>
                <w:rFonts w:ascii="Arial" w:hAnsi="Arial"/>
                <w:sz w:val="18"/>
                <w:lang w:val="en-US" w:eastAsia="zh-CN"/>
              </w:rPr>
            </w:pPr>
            <w:r>
              <w:rPr>
                <w:rFonts w:ascii="Arial" w:hAnsi="Arial"/>
                <w:sz w:val="18"/>
                <w:lang w:val="en-US" w:eastAsia="zh-CN"/>
              </w:rPr>
              <w:t>A</w:t>
            </w:r>
            <w:r>
              <w:rPr>
                <w:rFonts w:ascii="Arial" w:hAnsi="Arial" w:hint="eastAsia"/>
                <w:sz w:val="18"/>
                <w:lang w:val="en-US" w:eastAsia="zh-CN"/>
              </w:rPr>
              <w:t>pplication version</w:t>
            </w:r>
          </w:p>
        </w:tc>
        <w:tc>
          <w:tcPr>
            <w:tcW w:w="1440" w:type="dxa"/>
            <w:tcBorders>
              <w:top w:val="single" w:sz="4" w:space="0" w:color="000000"/>
              <w:left w:val="single" w:sz="4" w:space="0" w:color="000000"/>
              <w:bottom w:val="single" w:sz="4" w:space="0" w:color="000000"/>
            </w:tcBorders>
            <w:shd w:val="clear" w:color="auto" w:fill="auto"/>
          </w:tcPr>
          <w:p w14:paraId="3534EE31"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28BEA" w14:textId="77777777" w:rsidR="009977B8" w:rsidRDefault="00000000">
            <w:pPr>
              <w:keepNext/>
              <w:keepLines/>
              <w:spacing w:after="0"/>
              <w:rPr>
                <w:rFonts w:ascii="Arial" w:hAnsi="Arial"/>
                <w:sz w:val="18"/>
                <w:lang w:val="en-US" w:eastAsia="zh-CN"/>
              </w:rPr>
            </w:pPr>
            <w:r>
              <w:rPr>
                <w:rFonts w:ascii="Arial" w:hAnsi="Arial"/>
                <w:sz w:val="18"/>
                <w:lang w:val="en-US" w:eastAsia="zh-CN"/>
              </w:rPr>
              <w:t xml:space="preserve">Version of the </w:t>
            </w:r>
            <w:r>
              <w:rPr>
                <w:rFonts w:ascii="Arial" w:hAnsi="Arial" w:hint="eastAsia"/>
                <w:sz w:val="18"/>
                <w:lang w:val="en-US" w:eastAsia="zh-CN"/>
              </w:rPr>
              <w:t>Data Channel Application</w:t>
            </w:r>
          </w:p>
        </w:tc>
      </w:tr>
      <w:tr w:rsidR="009977B8" w14:paraId="5ABEA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E53517" w14:textId="77777777" w:rsidR="009977B8" w:rsidRDefault="00000000">
            <w:pPr>
              <w:keepNext/>
              <w:keepLines/>
              <w:spacing w:after="0"/>
              <w:rPr>
                <w:rFonts w:ascii="Arial" w:eastAsia="SimSun" w:hAnsi="Arial"/>
                <w:sz w:val="18"/>
                <w:lang w:eastAsia="zh-CN"/>
              </w:rPr>
            </w:pPr>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p>
        </w:tc>
        <w:tc>
          <w:tcPr>
            <w:tcW w:w="1440" w:type="dxa"/>
            <w:tcBorders>
              <w:top w:val="single" w:sz="4" w:space="0" w:color="000000"/>
              <w:left w:val="single" w:sz="4" w:space="0" w:color="000000"/>
              <w:bottom w:val="single" w:sz="4" w:space="0" w:color="000000"/>
            </w:tcBorders>
            <w:shd w:val="clear" w:color="auto" w:fill="auto"/>
          </w:tcPr>
          <w:p w14:paraId="7632B6C7" w14:textId="77777777" w:rsidR="009977B8" w:rsidRDefault="00000000">
            <w:pPr>
              <w:keepNext/>
              <w:keepLines/>
              <w:spacing w:after="0"/>
              <w:jc w:val="center"/>
              <w:rPr>
                <w:rFonts w:ascii="Arial" w:eastAsia="SimSun" w:hAnsi="Arial"/>
                <w:sz w:val="18"/>
                <w:lang w:val="en-US" w:eastAsia="zh-CN"/>
              </w:rPr>
            </w:pPr>
            <w:r>
              <w:rPr>
                <w:rFonts w:ascii="Arial" w:eastAsia="SimSu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AE137" w14:textId="77777777" w:rsidR="009977B8" w:rsidRDefault="00000000">
            <w:pPr>
              <w:keepNext/>
              <w:keepLines/>
              <w:spacing w:after="0"/>
              <w:rPr>
                <w:rFonts w:ascii="Arial" w:eastAsia="SimSun" w:hAnsi="Arial"/>
                <w:sz w:val="18"/>
                <w:lang w:val="en-US" w:eastAsia="zh-CN"/>
              </w:rPr>
            </w:pPr>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p>
        </w:tc>
      </w:tr>
    </w:tbl>
    <w:p w14:paraId="5EB0A1C3" w14:textId="77777777" w:rsidR="009977B8" w:rsidRDefault="009977B8">
      <w:pPr>
        <w:ind w:left="568" w:hanging="284"/>
        <w:contextualSpacing/>
        <w:rPr>
          <w:lang w:eastAsia="zh-CN"/>
        </w:rPr>
      </w:pPr>
    </w:p>
    <w:p w14:paraId="393AA69C" w14:textId="77777777" w:rsidR="009977B8" w:rsidRDefault="00000000">
      <w:pPr>
        <w:pStyle w:val="NO"/>
        <w:rPr>
          <w:rFonts w:eastAsiaTheme="minorEastAsia"/>
          <w:lang w:val="en-US" w:eastAsia="zh-CN"/>
        </w:rPr>
      </w:pPr>
      <w:r>
        <w:rPr>
          <w:rFonts w:eastAsiaTheme="minorEastAsia"/>
          <w:lang w:val="en-US" w:eastAsia="zh-CN"/>
        </w:rPr>
        <w:t>NOTE:</w:t>
      </w:r>
      <w:r>
        <w:rPr>
          <w:rFonts w:eastAsiaTheme="minorEastAsia" w:hint="eastAsia"/>
          <w:lang w:val="en-US" w:eastAsia="zh-CN"/>
        </w:rPr>
        <w:tab/>
      </w:r>
      <w:r>
        <w:rPr>
          <w:rFonts w:eastAsiaTheme="minorEastAsia"/>
          <w:lang w:val="en-US" w:eastAsia="zh-CN"/>
        </w:rPr>
        <w:t>The DC application profile configuration procedure from C</w:t>
      </w:r>
      <w:r>
        <w:rPr>
          <w:rFonts w:eastAsiaTheme="minorEastAsia" w:hint="eastAsia"/>
          <w:lang w:val="en-US" w:eastAsia="zh-CN"/>
        </w:rPr>
        <w:t>ontrolling</w:t>
      </w:r>
      <w:r>
        <w:rPr>
          <w:rFonts w:eastAsiaTheme="minorEastAsia"/>
          <w:lang w:val="en-US" w:eastAsia="zh-CN"/>
        </w:rPr>
        <w:t xml:space="preserve"> Application Server to eMMTel Enabler Server has been captured in solution#4</w:t>
      </w:r>
      <w:r>
        <w:rPr>
          <w:rFonts w:eastAsiaTheme="minorEastAsia" w:hint="eastAsia"/>
          <w:lang w:val="en-US" w:eastAsia="zh-CN"/>
        </w:rPr>
        <w:t>.</w:t>
      </w:r>
    </w:p>
    <w:p w14:paraId="1A167050" w14:textId="77777777" w:rsidR="009977B8" w:rsidRDefault="00000000">
      <w:pPr>
        <w:ind w:left="568" w:hanging="284"/>
        <w:contextualSpacing/>
        <w:rPr>
          <w:lang w:eastAsia="zh-CN"/>
        </w:rPr>
      </w:pPr>
      <w:r>
        <w:rPr>
          <w:lang w:eastAsia="zh-CN"/>
        </w:rPr>
        <w:t>2.</w:t>
      </w:r>
      <w:r>
        <w:rPr>
          <w:lang w:eastAsia="zh-CN"/>
        </w:rPr>
        <w:tab/>
        <w:t>The eMMTel Enabler Server uploads DC application package to DCAR, with the following two alternatives mechanisms:.</w:t>
      </w:r>
    </w:p>
    <w:p w14:paraId="69DF6508" w14:textId="77777777" w:rsidR="009977B8" w:rsidRDefault="00000000">
      <w:pPr>
        <w:ind w:leftChars="300" w:left="600"/>
        <w:rPr>
          <w:lang w:eastAsia="zh-CN"/>
        </w:rPr>
      </w:pPr>
      <w:r>
        <w:rPr>
          <w:lang w:eastAsia="zh-CN"/>
        </w:rPr>
        <w:t>Option 1 SA2 defines the DCAR interface: The eMMTel Enabler Server uploads the DC application package to DCAR via NEF or DCSF.</w:t>
      </w:r>
    </w:p>
    <w:p w14:paraId="3A33D80C" w14:textId="77777777" w:rsidR="009977B8" w:rsidRDefault="00000000">
      <w:pPr>
        <w:ind w:leftChars="300" w:left="600"/>
        <w:rPr>
          <w:lang w:eastAsia="zh-CN"/>
        </w:rPr>
      </w:pPr>
      <w:r>
        <w:rPr>
          <w:lang w:eastAsia="zh-CN"/>
        </w:rPr>
        <w:t>Option 2 SA6 defines the DCAR interface: The eMMTel Enabler Server invokes the API of the DCAR to upload the DC application package.</w:t>
      </w:r>
    </w:p>
    <w:p w14:paraId="71F40CAA" w14:textId="77777777" w:rsidR="009977B8" w:rsidRDefault="00000000">
      <w:pPr>
        <w:pStyle w:val="EditorsNote"/>
        <w:rPr>
          <w:lang w:val="en-US" w:eastAsia="zh-CN"/>
        </w:rPr>
      </w:pPr>
      <w:r>
        <w:rPr>
          <w:lang w:val="en-US" w:eastAsia="zh-CN"/>
        </w:rPr>
        <w:t>Editor's note:</w:t>
      </w:r>
      <w:r>
        <w:rPr>
          <w:lang w:val="en-US" w:eastAsia="zh-CN"/>
        </w:rPr>
        <w:tab/>
        <w:t xml:space="preserve">The </w:t>
      </w:r>
      <w:r>
        <w:t>mechanism about how to upload DC application package from DCAR depends on the feedback of SA2</w:t>
      </w:r>
    </w:p>
    <w:p w14:paraId="3A96BA76" w14:textId="77777777" w:rsidR="009977B8" w:rsidRDefault="00000000">
      <w:pPr>
        <w:ind w:left="568" w:hanging="284"/>
        <w:contextualSpacing/>
        <w:rPr>
          <w:lang w:eastAsia="zh-CN"/>
        </w:rPr>
      </w:pPr>
      <w:r>
        <w:rPr>
          <w:lang w:eastAsia="zh-CN"/>
        </w:rPr>
        <w:lastRenderedPageBreak/>
        <w:t>3.</w:t>
      </w:r>
      <w:r>
        <w:rPr>
          <w:lang w:eastAsia="zh-CN"/>
        </w:rPr>
        <w:tab/>
        <w:t>The eMMTel Enabler Server</w:t>
      </w:r>
      <w:r>
        <w:rPr>
          <w:lang w:val="en-US" w:eastAsia="zh-CN"/>
        </w:rPr>
        <w:t xml:space="preserve"> </w:t>
      </w:r>
      <w:r>
        <w:rPr>
          <w:lang w:eastAsia="zh-CN"/>
        </w:rPr>
        <w:t xml:space="preserve">sends the DC application package </w:t>
      </w:r>
      <w:r>
        <w:rPr>
          <w:lang w:val="en-US" w:eastAsia="zh-CN"/>
        </w:rPr>
        <w:t xml:space="preserve">configuration </w:t>
      </w:r>
      <w:r>
        <w:rPr>
          <w:lang w:eastAsia="zh-CN"/>
        </w:rPr>
        <w:t xml:space="preserve">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2.1</w:t>
      </w:r>
      <w:r>
        <w:rPr>
          <w:lang w:eastAsia="zh-CN"/>
        </w:rPr>
        <w:t>-2.</w:t>
      </w:r>
    </w:p>
    <w:p w14:paraId="437C1F80" w14:textId="77777777" w:rsidR="009977B8" w:rsidRDefault="00000000" w:rsidP="00E14557">
      <w:pPr>
        <w:pStyle w:val="TH"/>
      </w:pPr>
      <w:r>
        <w:t>Table 8.</w:t>
      </w:r>
      <w:r>
        <w:rPr>
          <w:rFonts w:eastAsia="SimSun" w:hint="eastAsia"/>
          <w:lang w:val="en-US" w:eastAsia="zh-CN"/>
        </w:rPr>
        <w:t>13</w:t>
      </w:r>
      <w:r>
        <w:t>.</w:t>
      </w:r>
      <w:r>
        <w:rPr>
          <w:rFonts w:hint="eastAsia"/>
        </w:rPr>
        <w:t>2.</w:t>
      </w:r>
      <w:r>
        <w:t>1-2: I</w:t>
      </w:r>
      <w:r>
        <w:rPr>
          <w:rFonts w:hint="eastAsia"/>
        </w:rPr>
        <w:t xml:space="preserve">nformation </w:t>
      </w:r>
      <w:r>
        <w:t xml:space="preserve">elements </w:t>
      </w:r>
      <w:r>
        <w:rPr>
          <w:rFonts w:hint="eastAsia"/>
        </w:rPr>
        <w:t xml:space="preserve">in </w:t>
      </w:r>
      <w:r>
        <w:t>the</w:t>
      </w:r>
      <w:r>
        <w:rPr>
          <w:rFonts w:hint="eastAsia"/>
        </w:rPr>
        <w:t xml:space="preserve"> </w:t>
      </w:r>
      <w:r>
        <w:t xml:space="preserve">upload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9977B8" w14:paraId="78BAC71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D15B27"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9A29EFD"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A361C"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5259758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7454A9" w14:textId="77777777" w:rsidR="009977B8"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79E09DC0"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0BE18" w14:textId="77777777" w:rsidR="009977B8"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upload</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9977B8" w14:paraId="131F9DB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FFDCCB" w14:textId="77777777" w:rsidR="009977B8"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0EC63C87"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C648" w14:textId="77777777" w:rsidR="009977B8" w:rsidRDefault="00000000">
            <w:pPr>
              <w:keepNext/>
              <w:keepLines/>
              <w:spacing w:after="0"/>
              <w:rPr>
                <w:rFonts w:ascii="Arial" w:eastAsia="SimSun" w:hAnsi="Arial"/>
                <w:sz w:val="18"/>
                <w:lang w:val="en-US" w:eastAsia="zh-CN"/>
              </w:rPr>
            </w:pPr>
            <w:r>
              <w:rPr>
                <w:rFonts w:ascii="Arial" w:hAnsi="Arial"/>
                <w:sz w:val="18"/>
              </w:rPr>
              <w:t>The reason for failure</w:t>
            </w:r>
          </w:p>
        </w:tc>
      </w:tr>
      <w:tr w:rsidR="009977B8" w14:paraId="4390F80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12122" w14:textId="77777777" w:rsidR="009977B8" w:rsidRDefault="00000000" w:rsidP="00551D48">
            <w:pPr>
              <w:pStyle w:val="TAN"/>
              <w:rPr>
                <w:rFonts w:eastAsia="SimSun"/>
                <w:lang w:val="en-US" w:eastAsia="zh-CN"/>
              </w:rPr>
            </w:pPr>
            <w:r>
              <w:t>NOTE:</w:t>
            </w:r>
            <w:r>
              <w:tab/>
              <w:t xml:space="preserve">This IE shall only be present when the </w:t>
            </w:r>
            <w:r>
              <w:rPr>
                <w:lang w:val="en-US" w:eastAsia="zh-CN"/>
              </w:rPr>
              <w:t>upload DC application package</w:t>
            </w:r>
            <w:r>
              <w:t xml:space="preserve"> result is Failure.</w:t>
            </w:r>
          </w:p>
        </w:tc>
      </w:tr>
    </w:tbl>
    <w:p w14:paraId="2B882D37" w14:textId="77777777" w:rsidR="009977B8" w:rsidRDefault="009977B8">
      <w:pPr>
        <w:rPr>
          <w:lang w:eastAsia="zh-CN"/>
        </w:rPr>
      </w:pPr>
    </w:p>
    <w:p w14:paraId="223B5672" w14:textId="77777777" w:rsidR="009977B8"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8.13.2.2</w:t>
      </w:r>
      <w:r>
        <w:rPr>
          <w:rFonts w:ascii="Arial" w:hAnsi="Arial" w:hint="eastAsia"/>
          <w:sz w:val="24"/>
          <w:lang w:val="en-US" w:eastAsia="zh-CN"/>
        </w:rPr>
        <w:tab/>
      </w:r>
      <w:r>
        <w:rPr>
          <w:rFonts w:ascii="Arial" w:hAnsi="Arial"/>
          <w:sz w:val="24"/>
          <w:lang w:val="en-US" w:eastAsia="zh-CN"/>
        </w:rPr>
        <w:t>Data channel application upgrade</w:t>
      </w:r>
    </w:p>
    <w:p w14:paraId="5970277B" w14:textId="77777777" w:rsidR="009977B8"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.2.2-1 below illustrates how to upgrade the version of a data channel application via eMMTel Enabler Server. </w:t>
      </w:r>
    </w:p>
    <w:p w14:paraId="3EA7923E" w14:textId="77777777" w:rsidR="009977B8" w:rsidRDefault="00000000">
      <w:r>
        <w:t>Pre-conditions:</w:t>
      </w:r>
    </w:p>
    <w:p w14:paraId="3DA23854" w14:textId="77777777" w:rsidR="009977B8" w:rsidRDefault="009977B8">
      <w:pPr>
        <w:ind w:left="568" w:hanging="284"/>
        <w:contextualSpacing/>
        <w:rPr>
          <w:lang w:val="en-US" w:eastAsia="zh-CN"/>
        </w:rPr>
      </w:pPr>
    </w:p>
    <w:p w14:paraId="1357C642" w14:textId="77777777" w:rsidR="009977B8" w:rsidRDefault="00000000">
      <w:pPr>
        <w:ind w:left="568" w:hanging="284"/>
        <w:rPr>
          <w:rFonts w:eastAsia="SimSun"/>
          <w:lang w:val="en-US" w:eastAsia="zh-CN"/>
        </w:rPr>
      </w:pPr>
      <w:r>
        <w:rPr>
          <w:lang w:val="en-US" w:eastAsia="zh-CN"/>
        </w:rPr>
        <w:t>1)</w:t>
      </w:r>
      <w:r>
        <w:tab/>
      </w:r>
      <w:r>
        <w:rPr>
          <w:rFonts w:eastAsia="SimSun"/>
          <w:lang w:val="en-US" w:eastAsia="zh-CN"/>
        </w:rPr>
        <w:t xml:space="preserve">The 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DCAR via eMMTel Enabler Server</w:t>
      </w:r>
      <w:r>
        <w:t>.</w:t>
      </w:r>
    </w:p>
    <w:p w14:paraId="295DA05A" w14:textId="77777777" w:rsidR="009977B8" w:rsidRDefault="00000000" w:rsidP="00E14557">
      <w:pPr>
        <w:pStyle w:val="TH"/>
        <w:rPr>
          <w:lang w:val="en-US" w:eastAsia="zh-CN"/>
        </w:rPr>
      </w:pPr>
      <w:r>
        <w:rPr>
          <w:lang w:val="en-US" w:eastAsia="zh-CN"/>
        </w:rPr>
        <w:object w:dxaOrig="7089" w:dyaOrig="2726" w14:anchorId="7CC5BB37">
          <v:shape id="_x0000_i1058" type="#_x0000_t75" style="width:354.6pt;height:136.3pt" o:ole="">
            <v:imagedata r:id="rId73" o:title=""/>
            <o:lock v:ext="edit" aspectratio="f"/>
          </v:shape>
          <o:OLEObject Type="Embed" ProgID="Visio.Drawing.11" ShapeID="_x0000_i1058" DrawAspect="Content" ObjectID="_1786272825" r:id="rId74"/>
        </w:object>
      </w:r>
    </w:p>
    <w:p w14:paraId="07DD7663" w14:textId="30BBC03A" w:rsidR="009977B8" w:rsidRDefault="00000000" w:rsidP="00E14557">
      <w:pPr>
        <w:pStyle w:val="TF"/>
      </w:pPr>
      <w:r>
        <w:t>Figure 8.</w:t>
      </w:r>
      <w:r>
        <w:rPr>
          <w:rFonts w:eastAsia="SimSun" w:hint="eastAsia"/>
          <w:lang w:val="en-US" w:eastAsia="zh-CN"/>
        </w:rPr>
        <w:t>13</w:t>
      </w:r>
      <w:r>
        <w:t>.</w:t>
      </w:r>
      <w:r>
        <w:rPr>
          <w:rFonts w:hint="eastAsia"/>
        </w:rPr>
        <w:t>2.2</w:t>
      </w:r>
      <w:r>
        <w:t>-1:</w:t>
      </w:r>
      <w:r>
        <w:rPr>
          <w:rFonts w:hint="eastAsia"/>
        </w:rPr>
        <w:t xml:space="preserve"> </w:t>
      </w:r>
      <w:r>
        <w:t>Up</w:t>
      </w:r>
      <w:r>
        <w:rPr>
          <w:rFonts w:hint="eastAsia"/>
        </w:rPr>
        <w:t>gra</w:t>
      </w:r>
      <w:r>
        <w:t>de the data channel application version via eMMTel Enabler Server</w:t>
      </w:r>
    </w:p>
    <w:p w14:paraId="561377B3" w14:textId="77777777" w:rsidR="009977B8" w:rsidRDefault="00000000">
      <w:pPr>
        <w:numPr>
          <w:ilvl w:val="0"/>
          <w:numId w:val="16"/>
        </w:numPr>
        <w:ind w:left="568" w:hanging="284"/>
        <w:contextualSpacing/>
        <w:rPr>
          <w:lang w:val="en-US" w:eastAsia="zh-CN"/>
        </w:rPr>
      </w:pP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upgrade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2-1</w:t>
      </w:r>
      <w:r>
        <w:rPr>
          <w:lang w:eastAsia="zh-CN"/>
        </w:rPr>
        <w:t>.</w:t>
      </w:r>
    </w:p>
    <w:p w14:paraId="43E3EFA9" w14:textId="77777777" w:rsidR="009977B8" w:rsidRDefault="00000000" w:rsidP="00E14557">
      <w:pPr>
        <w:pStyle w:val="TH"/>
      </w:pPr>
      <w:r>
        <w:t>Table 8.</w:t>
      </w:r>
      <w:r>
        <w:rPr>
          <w:rFonts w:eastAsia="SimSun" w:hint="eastAsia"/>
          <w:lang w:val="en-US" w:eastAsia="zh-CN"/>
        </w:rPr>
        <w:t>13</w:t>
      </w:r>
      <w:r>
        <w:t>.</w:t>
      </w:r>
      <w:r>
        <w:rPr>
          <w:rFonts w:hint="eastAsia"/>
        </w:rPr>
        <w:t>2.</w:t>
      </w:r>
      <w:r>
        <w:t>2-1: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9977B8" w14:paraId="2BC66B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6DF3DF"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73184D0"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0C807"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4FF121E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0FD3CC" w14:textId="77777777" w:rsidR="009977B8"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3D1CFD"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DF4B2" w14:textId="77777777" w:rsidR="009977B8"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r w:rsidR="009977B8" w14:paraId="1AB6E95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0ADD768" w14:textId="77777777" w:rsidR="009977B8" w:rsidRDefault="00000000">
            <w:pPr>
              <w:keepNext/>
              <w:keepLines/>
              <w:spacing w:after="0"/>
              <w:rPr>
                <w:rFonts w:ascii="Arial" w:eastAsia="SimSun" w:hAnsi="Arial"/>
                <w:sz w:val="18"/>
                <w:lang w:eastAsia="zh-CN"/>
              </w:rPr>
            </w:pPr>
            <w:r>
              <w:rPr>
                <w:rFonts w:ascii="Arial" w:hAnsi="Arial"/>
                <w:sz w:val="18"/>
                <w:lang w:val="en-US" w:eastAsia="zh-CN"/>
              </w:rPr>
              <w:t>A</w:t>
            </w:r>
            <w:r>
              <w:rPr>
                <w:rFonts w:ascii="Arial" w:hAnsi="Arial" w:hint="eastAsia"/>
                <w:sz w:val="18"/>
                <w:lang w:val="en-US" w:eastAsia="zh-CN"/>
              </w:rPr>
              <w:t>pplication version</w:t>
            </w:r>
          </w:p>
        </w:tc>
        <w:tc>
          <w:tcPr>
            <w:tcW w:w="1440" w:type="dxa"/>
            <w:tcBorders>
              <w:top w:val="single" w:sz="4" w:space="0" w:color="000000"/>
              <w:left w:val="single" w:sz="4" w:space="0" w:color="000000"/>
              <w:bottom w:val="single" w:sz="4" w:space="0" w:color="000000"/>
            </w:tcBorders>
            <w:shd w:val="clear" w:color="auto" w:fill="auto"/>
          </w:tcPr>
          <w:p w14:paraId="582D97BB"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2D0F3" w14:textId="77777777" w:rsidR="009977B8" w:rsidRDefault="00000000">
            <w:pPr>
              <w:keepNext/>
              <w:keepLines/>
              <w:spacing w:after="0"/>
              <w:rPr>
                <w:rFonts w:ascii="Arial" w:eastAsia="SimSun" w:hAnsi="Arial"/>
                <w:sz w:val="18"/>
                <w:lang w:val="en-US" w:eastAsia="zh-CN"/>
              </w:rPr>
            </w:pPr>
            <w:r>
              <w:rPr>
                <w:rFonts w:ascii="Arial" w:hAnsi="Arial"/>
                <w:sz w:val="18"/>
                <w:lang w:val="en-US" w:eastAsia="zh-CN"/>
              </w:rPr>
              <w:t xml:space="preserve">Version of the </w:t>
            </w:r>
            <w:r>
              <w:rPr>
                <w:rFonts w:ascii="Arial" w:hAnsi="Arial" w:hint="eastAsia"/>
                <w:sz w:val="18"/>
                <w:lang w:val="en-US" w:eastAsia="zh-CN"/>
              </w:rPr>
              <w:t>Data Channel Application</w:t>
            </w:r>
          </w:p>
        </w:tc>
      </w:tr>
      <w:tr w:rsidR="009977B8" w14:paraId="357DA2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21CFF8" w14:textId="77777777" w:rsidR="009977B8" w:rsidRDefault="00000000">
            <w:pPr>
              <w:keepNext/>
              <w:keepLines/>
              <w:spacing w:after="0"/>
              <w:rPr>
                <w:rFonts w:ascii="Arial" w:hAnsi="Arial"/>
                <w:sz w:val="18"/>
                <w:lang w:val="en-US" w:eastAsia="zh-CN"/>
              </w:rPr>
            </w:pPr>
            <w:r>
              <w:rPr>
                <w:rFonts w:ascii="Arial" w:eastAsia="SimSun" w:hAnsi="Arial"/>
                <w:sz w:val="18"/>
                <w:lang w:eastAsia="zh-CN"/>
              </w:rPr>
              <w:t>A</w:t>
            </w:r>
            <w:r>
              <w:rPr>
                <w:rFonts w:ascii="Arial" w:eastAsia="SimSun" w:hAnsi="Arial" w:hint="eastAsia"/>
                <w:sz w:val="18"/>
                <w:lang w:eastAsia="zh-CN"/>
              </w:rPr>
              <w:t>pplication</w:t>
            </w:r>
            <w:r>
              <w:rPr>
                <w:rFonts w:ascii="Arial" w:eastAsia="SimSun" w:hAnsi="Arial"/>
                <w:sz w:val="18"/>
                <w:lang w:eastAsia="zh-CN"/>
              </w:rPr>
              <w:t xml:space="preserve"> </w:t>
            </w:r>
            <w:r>
              <w:rPr>
                <w:rFonts w:ascii="Arial" w:eastAsia="SimSun" w:hAnsi="Arial" w:hint="eastAsia"/>
                <w:sz w:val="18"/>
                <w:lang w:eastAsia="zh-CN"/>
              </w:rPr>
              <w:t>related</w:t>
            </w:r>
            <w:r>
              <w:rPr>
                <w:rFonts w:ascii="Arial" w:eastAsia="SimSun" w:hAnsi="Arial"/>
                <w:sz w:val="18"/>
                <w:lang w:eastAsia="zh-CN"/>
              </w:rPr>
              <w:t xml:space="preserve"> parameters</w:t>
            </w:r>
          </w:p>
        </w:tc>
        <w:tc>
          <w:tcPr>
            <w:tcW w:w="1440" w:type="dxa"/>
            <w:tcBorders>
              <w:top w:val="single" w:sz="4" w:space="0" w:color="000000"/>
              <w:left w:val="single" w:sz="4" w:space="0" w:color="000000"/>
              <w:bottom w:val="single" w:sz="4" w:space="0" w:color="000000"/>
            </w:tcBorders>
            <w:shd w:val="clear" w:color="auto" w:fill="auto"/>
          </w:tcPr>
          <w:p w14:paraId="0A344D7D"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D7992" w14:textId="77777777" w:rsidR="009977B8" w:rsidRDefault="00000000">
            <w:pPr>
              <w:keepNext/>
              <w:keepLines/>
              <w:spacing w:after="0"/>
              <w:rPr>
                <w:rFonts w:ascii="Arial" w:hAnsi="Arial"/>
                <w:sz w:val="18"/>
                <w:lang w:val="en-US" w:eastAsia="zh-CN"/>
              </w:rPr>
            </w:pPr>
            <w:r>
              <w:rPr>
                <w:rFonts w:ascii="Arial" w:eastAsia="SimSun" w:hAnsi="Arial"/>
                <w:sz w:val="18"/>
                <w:lang w:val="en-US" w:eastAsia="zh-CN"/>
              </w:rPr>
              <w:t xml:space="preserve">Other application information that may need to be updated, e.g. the </w:t>
            </w:r>
            <w:r>
              <w:rPr>
                <w:rFonts w:ascii="Arial" w:hAnsi="Arial"/>
                <w:sz w:val="18"/>
                <w:lang w:eastAsia="zh-CN"/>
              </w:rPr>
              <w:t xml:space="preserve">elements </w:t>
            </w:r>
            <w:r>
              <w:rPr>
                <w:rFonts w:ascii="Arial" w:hAnsi="Arial" w:hint="eastAsia"/>
                <w:sz w:val="18"/>
                <w:lang w:val="en-US" w:eastAsia="zh-CN"/>
              </w:rPr>
              <w:t>in</w:t>
            </w:r>
            <w:r>
              <w:rPr>
                <w:rFonts w:ascii="Arial" w:hAnsi="Arial" w:hint="eastAsia"/>
                <w:sz w:val="18"/>
                <w:lang w:eastAsia="zh-CN"/>
              </w:rPr>
              <w:t xml:space="preserve"> </w:t>
            </w:r>
            <w:r>
              <w:rPr>
                <w:rFonts w:ascii="Arial" w:hAnsi="Arial"/>
                <w:sz w:val="18"/>
              </w:rPr>
              <w:t>DC application profile</w:t>
            </w:r>
            <w:r>
              <w:rPr>
                <w:rFonts w:ascii="Arial" w:eastAsia="SimSun" w:hAnsi="Arial"/>
                <w:sz w:val="18"/>
                <w:lang w:val="en-US" w:eastAsia="zh-CN"/>
              </w:rPr>
              <w:t>.</w:t>
            </w:r>
          </w:p>
        </w:tc>
      </w:tr>
      <w:tr w:rsidR="009977B8" w14:paraId="4D1F842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D4534D" w14:textId="77777777" w:rsidR="009977B8" w:rsidRDefault="00000000">
            <w:pPr>
              <w:keepNext/>
              <w:keepLines/>
              <w:spacing w:after="0"/>
              <w:rPr>
                <w:rFonts w:ascii="Arial" w:eastAsia="SimSun" w:hAnsi="Arial"/>
                <w:sz w:val="18"/>
                <w:lang w:eastAsia="zh-CN"/>
              </w:rPr>
            </w:pPr>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p>
        </w:tc>
        <w:tc>
          <w:tcPr>
            <w:tcW w:w="1440" w:type="dxa"/>
            <w:tcBorders>
              <w:top w:val="single" w:sz="4" w:space="0" w:color="000000"/>
              <w:left w:val="single" w:sz="4" w:space="0" w:color="000000"/>
              <w:bottom w:val="single" w:sz="4" w:space="0" w:color="000000"/>
            </w:tcBorders>
            <w:shd w:val="clear" w:color="auto" w:fill="auto"/>
          </w:tcPr>
          <w:p w14:paraId="7F8C8AE2" w14:textId="77777777" w:rsidR="009977B8" w:rsidRDefault="00000000">
            <w:pPr>
              <w:keepNext/>
              <w:keepLines/>
              <w:spacing w:after="0"/>
              <w:jc w:val="center"/>
              <w:rPr>
                <w:rFonts w:ascii="Arial" w:eastAsia="SimSun" w:hAnsi="Arial"/>
                <w:sz w:val="18"/>
                <w:lang w:val="en-US" w:eastAsia="zh-CN"/>
              </w:rPr>
            </w:pPr>
            <w:r>
              <w:rPr>
                <w:rFonts w:ascii="Arial" w:eastAsia="SimSu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FF1B" w14:textId="77777777" w:rsidR="009977B8" w:rsidRDefault="00000000">
            <w:pPr>
              <w:keepNext/>
              <w:keepLines/>
              <w:spacing w:after="0"/>
              <w:rPr>
                <w:rFonts w:ascii="Arial" w:eastAsia="SimSun" w:hAnsi="Arial"/>
                <w:sz w:val="18"/>
                <w:lang w:val="en-US" w:eastAsia="zh-CN"/>
              </w:rPr>
            </w:pPr>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p>
        </w:tc>
      </w:tr>
    </w:tbl>
    <w:p w14:paraId="4D1DA1BC" w14:textId="77777777" w:rsidR="009977B8" w:rsidRDefault="009977B8">
      <w:pPr>
        <w:rPr>
          <w:lang w:eastAsia="zh-CN"/>
        </w:rPr>
      </w:pPr>
    </w:p>
    <w:p w14:paraId="04D293C6" w14:textId="77777777" w:rsidR="009977B8" w:rsidRDefault="00000000">
      <w:pPr>
        <w:numPr>
          <w:ilvl w:val="0"/>
          <w:numId w:val="16"/>
        </w:numPr>
        <w:ind w:left="568" w:hanging="284"/>
        <w:contextualSpacing/>
        <w:rPr>
          <w:lang w:val="en-US" w:eastAsia="zh-CN"/>
        </w:rPr>
      </w:pPr>
      <w:r>
        <w:rPr>
          <w:lang w:eastAsia="zh-CN"/>
        </w:rPr>
        <w:t>The eMMTel Enabler Server uugrades the DC application upgrade package to DCAR,with the following two alternative mechanisms:.</w:t>
      </w:r>
    </w:p>
    <w:p w14:paraId="1D7BCAAE" w14:textId="77777777" w:rsidR="009977B8" w:rsidRDefault="00000000">
      <w:pPr>
        <w:ind w:leftChars="300" w:left="600"/>
        <w:rPr>
          <w:lang w:eastAsia="zh-CN"/>
        </w:rPr>
      </w:pPr>
      <w:r>
        <w:rPr>
          <w:lang w:eastAsia="zh-CN"/>
        </w:rPr>
        <w:t>Option 1 SA2 defines the DCAR interface: The eMMTel Enabler Server upgrades the DC application package to DCAR via NEF or DCSF.</w:t>
      </w:r>
    </w:p>
    <w:p w14:paraId="311B2E15" w14:textId="77777777" w:rsidR="009977B8" w:rsidRDefault="00000000">
      <w:pPr>
        <w:ind w:leftChars="300" w:left="600"/>
        <w:rPr>
          <w:lang w:eastAsia="zh-CN"/>
        </w:rPr>
      </w:pPr>
      <w:r>
        <w:rPr>
          <w:lang w:eastAsia="zh-CN"/>
        </w:rPr>
        <w:t>Option 2 SA6 defines the DCAR interface: The eMMTel Enabler Server invokes the API of the DCAR to upgrade the DC application package.</w:t>
      </w:r>
    </w:p>
    <w:p w14:paraId="7AC3B04B" w14:textId="77777777" w:rsidR="009977B8" w:rsidRDefault="00000000">
      <w:pPr>
        <w:pStyle w:val="EditorsNote"/>
        <w:rPr>
          <w:lang w:val="en-US" w:eastAsia="zh-CN"/>
        </w:rPr>
      </w:pPr>
      <w:r>
        <w:rPr>
          <w:lang w:val="en-US" w:eastAsia="zh-CN"/>
        </w:rPr>
        <w:t>Editor's note:</w:t>
      </w:r>
      <w:r>
        <w:rPr>
          <w:lang w:val="en-US" w:eastAsia="zh-CN"/>
        </w:rPr>
        <w:tab/>
      </w:r>
      <w:r>
        <w:t>The mechanism about how to upgrade DC application package to DCAR depends on the feedback of SA2</w:t>
      </w:r>
    </w:p>
    <w:p w14:paraId="404F3730" w14:textId="77777777" w:rsidR="009977B8" w:rsidRDefault="00000000">
      <w:pPr>
        <w:numPr>
          <w:ilvl w:val="0"/>
          <w:numId w:val="16"/>
        </w:numPr>
        <w:ind w:left="568" w:hanging="284"/>
        <w:contextualSpacing/>
        <w:rPr>
          <w:lang w:val="en-US" w:eastAsia="zh-CN"/>
        </w:rPr>
      </w:pPr>
      <w:r>
        <w:rPr>
          <w:lang w:eastAsia="zh-CN"/>
        </w:rPr>
        <w:t xml:space="preserve">The eMMTel Enabler Server sends the DC application package upgrade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w:t>
      </w:r>
      <w:r>
        <w:rPr>
          <w:lang w:val="en-US" w:eastAsia="zh-CN"/>
        </w:rPr>
        <w:t>the response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2-4</w:t>
      </w:r>
      <w:r>
        <w:rPr>
          <w:lang w:eastAsia="zh-CN"/>
        </w:rPr>
        <w:t>.</w:t>
      </w:r>
    </w:p>
    <w:p w14:paraId="3A0515B6" w14:textId="77777777" w:rsidR="009977B8" w:rsidRDefault="00000000" w:rsidP="00E14557">
      <w:pPr>
        <w:pStyle w:val="TH"/>
      </w:pPr>
      <w:r>
        <w:lastRenderedPageBreak/>
        <w:t>Table 8.</w:t>
      </w:r>
      <w:r>
        <w:rPr>
          <w:rFonts w:eastAsia="SimSun" w:hint="eastAsia"/>
          <w:lang w:val="en-US" w:eastAsia="zh-CN"/>
        </w:rPr>
        <w:t>13</w:t>
      </w:r>
      <w:r>
        <w:t>.</w:t>
      </w:r>
      <w:r>
        <w:rPr>
          <w:rFonts w:hint="eastAsia"/>
        </w:rPr>
        <w:t>2.</w:t>
      </w:r>
      <w:r>
        <w:t>2-2: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9977B8" w14:paraId="6DC52D8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01EC8D2"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0B1B18"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1B5CD6"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419C363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71295A" w14:textId="77777777" w:rsidR="009977B8"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504C4546"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A77A2" w14:textId="77777777" w:rsidR="009977B8"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upgrade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9977B8" w14:paraId="0E5ABC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D927A3" w14:textId="77777777" w:rsidR="009977B8"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45D26684"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3A8AD" w14:textId="77777777" w:rsidR="009977B8" w:rsidRDefault="00000000">
            <w:pPr>
              <w:keepNext/>
              <w:keepLines/>
              <w:spacing w:after="0"/>
              <w:rPr>
                <w:rFonts w:ascii="Arial" w:eastAsia="SimSun" w:hAnsi="Arial"/>
                <w:sz w:val="18"/>
                <w:lang w:val="en-US" w:eastAsia="zh-CN"/>
              </w:rPr>
            </w:pPr>
            <w:r>
              <w:rPr>
                <w:rFonts w:ascii="Arial" w:hAnsi="Arial"/>
                <w:sz w:val="18"/>
              </w:rPr>
              <w:t>The reason for failure</w:t>
            </w:r>
          </w:p>
        </w:tc>
      </w:tr>
      <w:tr w:rsidR="009977B8" w14:paraId="69057F4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0626A6" w14:textId="77777777" w:rsidR="009977B8" w:rsidRDefault="00000000" w:rsidP="00551D48">
            <w:pPr>
              <w:pStyle w:val="TAN"/>
              <w:rPr>
                <w:rFonts w:eastAsia="SimSun"/>
                <w:lang w:val="en-US" w:eastAsia="zh-CN"/>
              </w:rPr>
            </w:pPr>
            <w:r>
              <w:t>NOTE:</w:t>
            </w:r>
            <w:r>
              <w:tab/>
              <w:t xml:space="preserve">This IE shall only be present when the </w:t>
            </w:r>
            <w:r>
              <w:rPr>
                <w:lang w:val="en-US" w:eastAsia="zh-CN"/>
              </w:rPr>
              <w:t>upgrade DC application package</w:t>
            </w:r>
            <w:r>
              <w:t xml:space="preserve"> result is Failure.</w:t>
            </w:r>
          </w:p>
        </w:tc>
      </w:tr>
    </w:tbl>
    <w:p w14:paraId="12F19460" w14:textId="77777777" w:rsidR="009977B8" w:rsidRDefault="009977B8">
      <w:pPr>
        <w:rPr>
          <w:lang w:eastAsia="zh-CN"/>
        </w:rPr>
      </w:pPr>
    </w:p>
    <w:p w14:paraId="58D5F3D3" w14:textId="77777777" w:rsidR="009977B8"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8.13.2.</w:t>
      </w:r>
      <w:r>
        <w:rPr>
          <w:rFonts w:ascii="Arial" w:hAnsi="Arial"/>
          <w:sz w:val="24"/>
          <w:lang w:val="en-US" w:eastAsia="zh-CN"/>
        </w:rPr>
        <w:t>3</w:t>
      </w:r>
      <w:r>
        <w:rPr>
          <w:rFonts w:ascii="Arial" w:hAnsi="Arial" w:hint="eastAsia"/>
          <w:sz w:val="24"/>
          <w:lang w:val="en-US" w:eastAsia="zh-CN"/>
        </w:rPr>
        <w:tab/>
      </w:r>
      <w:r>
        <w:rPr>
          <w:rFonts w:ascii="Arial" w:hAnsi="Arial"/>
          <w:sz w:val="24"/>
          <w:lang w:val="en-US" w:eastAsia="zh-CN"/>
        </w:rPr>
        <w:t>Data channel application delete</w:t>
      </w:r>
    </w:p>
    <w:p w14:paraId="22F7D466" w14:textId="77777777" w:rsidR="009977B8" w:rsidRDefault="00000000">
      <w:pPr>
        <w:rPr>
          <w:rFonts w:eastAsia="SimSun"/>
          <w:lang w:val="en-US" w:eastAsia="zh-CN"/>
        </w:rPr>
      </w:pPr>
      <w:r>
        <w:rPr>
          <w:rFonts w:eastAsia="SimSun"/>
          <w:lang w:val="en-US" w:eastAsia="zh-CN"/>
        </w:rPr>
        <w:t>Figure 8.</w:t>
      </w:r>
      <w:r>
        <w:rPr>
          <w:rFonts w:eastAsia="SimSun" w:hint="eastAsia"/>
          <w:lang w:val="en-US" w:eastAsia="zh-CN"/>
        </w:rPr>
        <w:t>13</w:t>
      </w:r>
      <w:r>
        <w:rPr>
          <w:rFonts w:eastAsia="SimSun"/>
          <w:lang w:val="en-US" w:eastAsia="zh-CN"/>
        </w:rPr>
        <w:t xml:space="preserve">.2.3-1 below illustrates how to delete a data channel application via eMMTel Enabler Server. </w:t>
      </w:r>
    </w:p>
    <w:p w14:paraId="189C125E" w14:textId="77777777" w:rsidR="009977B8" w:rsidRDefault="00000000">
      <w:r>
        <w:t>Pre-conditions:</w:t>
      </w:r>
    </w:p>
    <w:p w14:paraId="3679544D" w14:textId="77777777" w:rsidR="009977B8" w:rsidRDefault="00000000">
      <w:pPr>
        <w:ind w:left="568" w:hanging="284"/>
        <w:contextualSpacing/>
        <w:rPr>
          <w:lang w:val="en-US" w:eastAsia="zh-CN"/>
        </w:rPr>
      </w:pPr>
      <w:r>
        <w:rPr>
          <w:lang w:val="en-US" w:eastAsia="zh-CN"/>
        </w:rPr>
        <w:t>1)</w:t>
      </w:r>
      <w:r>
        <w:rPr>
          <w:lang w:val="en-US" w:eastAsia="zh-CN"/>
        </w:rPr>
        <w:tab/>
        <w:t xml:space="preserve">The DC </w:t>
      </w:r>
      <w:r>
        <w:rPr>
          <w:rFonts w:hint="eastAsia"/>
          <w:lang w:val="en-US" w:eastAsia="zh-CN"/>
        </w:rPr>
        <w:t>application</w:t>
      </w:r>
      <w:r>
        <w:rPr>
          <w:lang w:val="en-US" w:eastAsia="zh-CN"/>
        </w:rPr>
        <w:t xml:space="preserve"> </w:t>
      </w:r>
      <w:r>
        <w:rPr>
          <w:rFonts w:hint="eastAsia"/>
          <w:lang w:val="en-US" w:eastAsia="zh-CN"/>
        </w:rPr>
        <w:t>has</w:t>
      </w:r>
      <w:r>
        <w:rPr>
          <w:lang w:val="en-US" w:eastAsia="zh-CN"/>
        </w:rPr>
        <w:t xml:space="preserve"> been uploaded to DCAR via eMMTel Enabler Server.</w:t>
      </w:r>
    </w:p>
    <w:p w14:paraId="67A3D1A1" w14:textId="77777777" w:rsidR="009977B8" w:rsidRDefault="00000000" w:rsidP="00E14557">
      <w:pPr>
        <w:pStyle w:val="TH"/>
        <w:rPr>
          <w:lang w:val="en-US" w:eastAsia="zh-CN"/>
        </w:rPr>
      </w:pPr>
      <w:r>
        <w:rPr>
          <w:lang w:val="en-US" w:eastAsia="zh-CN"/>
        </w:rPr>
        <w:object w:dxaOrig="6700" w:dyaOrig="2644" w14:anchorId="48AC2670">
          <v:shape id="_x0000_i1059" type="#_x0000_t75" style="width:334.95pt;height:132.05pt" o:ole="">
            <v:imagedata r:id="rId75" o:title=""/>
            <o:lock v:ext="edit" aspectratio="f"/>
          </v:shape>
          <o:OLEObject Type="Embed" ProgID="Visio.Drawing.11" ShapeID="_x0000_i1059" DrawAspect="Content" ObjectID="_1786272826" r:id="rId76"/>
        </w:object>
      </w:r>
    </w:p>
    <w:p w14:paraId="12AE0E85" w14:textId="4E8C39F4" w:rsidR="009977B8" w:rsidRDefault="00000000" w:rsidP="00E14557">
      <w:pPr>
        <w:pStyle w:val="TF"/>
      </w:pPr>
      <w:r>
        <w:t>Figure 8.</w:t>
      </w:r>
      <w:r>
        <w:rPr>
          <w:rFonts w:eastAsia="SimSun" w:hint="eastAsia"/>
          <w:lang w:val="en-US" w:eastAsia="zh-CN"/>
        </w:rPr>
        <w:t>13</w:t>
      </w:r>
      <w:r>
        <w:t>.</w:t>
      </w:r>
      <w:r>
        <w:rPr>
          <w:rFonts w:hint="eastAsia"/>
        </w:rPr>
        <w:t>2.</w:t>
      </w:r>
      <w:r>
        <w:t>3-1:</w:t>
      </w:r>
      <w:r>
        <w:rPr>
          <w:rFonts w:hint="eastAsia"/>
        </w:rPr>
        <w:t xml:space="preserve"> </w:t>
      </w:r>
      <w:r>
        <w:t>Delete a data channel application via eMMTel Enabler Server</w:t>
      </w:r>
    </w:p>
    <w:p w14:paraId="3A6FAF8D" w14:textId="77777777" w:rsidR="009977B8" w:rsidRDefault="00000000">
      <w:pPr>
        <w:numPr>
          <w:ilvl w:val="0"/>
          <w:numId w:val="17"/>
        </w:numPr>
        <w:ind w:left="568" w:hanging="284"/>
        <w:contextualSpacing/>
        <w:rPr>
          <w:lang w:eastAsia="zh-CN"/>
        </w:rPr>
      </w:pP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delete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3-1</w:t>
      </w:r>
      <w:r>
        <w:rPr>
          <w:lang w:eastAsia="zh-CN"/>
        </w:rPr>
        <w:t>.</w:t>
      </w:r>
    </w:p>
    <w:p w14:paraId="69AE86A4" w14:textId="77777777" w:rsidR="009977B8" w:rsidRDefault="00000000" w:rsidP="00E14557">
      <w:pPr>
        <w:pStyle w:val="TH"/>
      </w:pPr>
      <w:r>
        <w:t>Table 8.</w:t>
      </w:r>
      <w:r>
        <w:rPr>
          <w:rFonts w:eastAsia="SimSun" w:hint="eastAsia"/>
          <w:lang w:val="en-US" w:eastAsia="zh-CN"/>
        </w:rPr>
        <w:t>13</w:t>
      </w:r>
      <w:r>
        <w:t>.</w:t>
      </w:r>
      <w:r>
        <w:rPr>
          <w:rFonts w:hint="eastAsia"/>
        </w:rPr>
        <w:t>2.</w:t>
      </w:r>
      <w:r>
        <w:t>3-1: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9977B8" w14:paraId="5CCB703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703A49"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78F442"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F7DD6"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1452BE8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9D5A15" w14:textId="77777777" w:rsidR="009977B8" w:rsidRDefault="00000000">
            <w:pPr>
              <w:keepNext/>
              <w:keepLines/>
              <w:spacing w:after="0"/>
              <w:rPr>
                <w:rFonts w:ascii="Arial" w:eastAsia="SimSun" w:hAnsi="Arial"/>
                <w:sz w:val="18"/>
                <w:lang w:eastAsia="zh-CN"/>
              </w:rPr>
            </w:pPr>
            <w:r>
              <w:rPr>
                <w:rFonts w:ascii="Arial" w:eastAsia="SimSun" w:hAnsi="Arial" w:hint="eastAsia"/>
                <w:sz w:val="18"/>
                <w:lang w:eastAsia="zh-CN"/>
              </w:rPr>
              <w:t xml:space="preserve">Application </w:t>
            </w:r>
            <w:r>
              <w:rPr>
                <w:rFonts w:ascii="Arial" w:eastAsia="SimSun" w:hAnsi="Arial"/>
                <w:sz w:val="18"/>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6959884"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8E554" w14:textId="77777777" w:rsidR="009977B8" w:rsidRDefault="00000000">
            <w:pPr>
              <w:keepNext/>
              <w:keepLines/>
              <w:spacing w:after="0"/>
              <w:rPr>
                <w:rFonts w:ascii="Arial" w:eastAsia="SimSun" w:hAnsi="Arial"/>
                <w:sz w:val="18"/>
                <w:lang w:val="en-US" w:eastAsia="zh-CN"/>
              </w:rPr>
            </w:pPr>
            <w:r>
              <w:rPr>
                <w:rFonts w:ascii="Arial" w:hAnsi="Arial" w:hint="eastAsia"/>
                <w:sz w:val="18"/>
                <w:lang w:val="en-US" w:eastAsia="zh-CN"/>
              </w:rPr>
              <w:t>Identifier of the Data Channel Application</w:t>
            </w:r>
          </w:p>
        </w:tc>
      </w:tr>
    </w:tbl>
    <w:p w14:paraId="45631F6C" w14:textId="77777777" w:rsidR="009977B8" w:rsidRDefault="009977B8">
      <w:pPr>
        <w:rPr>
          <w:lang w:eastAsia="zh-CN"/>
        </w:rPr>
      </w:pPr>
    </w:p>
    <w:p w14:paraId="06B953CB" w14:textId="77777777" w:rsidR="009977B8" w:rsidRDefault="00000000">
      <w:pPr>
        <w:numPr>
          <w:ilvl w:val="0"/>
          <w:numId w:val="17"/>
        </w:numPr>
        <w:ind w:left="568" w:hanging="284"/>
        <w:contextualSpacing/>
        <w:rPr>
          <w:lang w:eastAsia="zh-CN"/>
        </w:rPr>
      </w:pPr>
      <w:r>
        <w:rPr>
          <w:lang w:eastAsia="zh-CN"/>
        </w:rPr>
        <w:t>The eMMTel Enabler Server requests to delete DC application package delete from DCAR, with the following two alternative ways:</w:t>
      </w:r>
    </w:p>
    <w:p w14:paraId="0ED05942" w14:textId="77777777" w:rsidR="009977B8" w:rsidRDefault="00000000">
      <w:pPr>
        <w:ind w:leftChars="300" w:left="600"/>
        <w:rPr>
          <w:lang w:eastAsia="zh-CN"/>
        </w:rPr>
      </w:pPr>
      <w:r>
        <w:rPr>
          <w:lang w:eastAsia="zh-CN"/>
        </w:rPr>
        <w:t>Option 1 SA2 defines the DCAR interface</w:t>
      </w:r>
      <w:r>
        <w:rPr>
          <w:rFonts w:ascii="SimSun" w:eastAsia="SimSun" w:hAnsi="SimSun" w:cs="SimSun"/>
          <w:lang w:eastAsia="zh-CN"/>
        </w:rPr>
        <w:t xml:space="preserve">: </w:t>
      </w:r>
      <w:r>
        <w:rPr>
          <w:lang w:eastAsia="zh-CN"/>
        </w:rPr>
        <w:t>The eMMTel Enabler Server delete the DC application package via NEF or DCSF.</w:t>
      </w:r>
    </w:p>
    <w:p w14:paraId="69FCE987" w14:textId="77777777" w:rsidR="009977B8" w:rsidRDefault="00000000">
      <w:pPr>
        <w:ind w:leftChars="300" w:left="600"/>
        <w:rPr>
          <w:lang w:eastAsia="zh-CN"/>
        </w:rPr>
      </w:pPr>
      <w:r>
        <w:rPr>
          <w:lang w:eastAsia="zh-CN"/>
        </w:rPr>
        <w:t>Option 2 SA6 defines the DCAR interface</w:t>
      </w:r>
      <w:r>
        <w:rPr>
          <w:rFonts w:ascii="SimSun" w:eastAsia="SimSun" w:hAnsi="SimSun" w:cs="SimSun"/>
          <w:lang w:eastAsia="zh-CN"/>
        </w:rPr>
        <w:t xml:space="preserve">: </w:t>
      </w:r>
      <w:r>
        <w:rPr>
          <w:lang w:eastAsia="zh-CN"/>
        </w:rPr>
        <w:t>The eMMTel Enabler Server invokes the API of the DCAR to delete the DC application package.</w:t>
      </w:r>
    </w:p>
    <w:p w14:paraId="2697D4DC" w14:textId="77777777" w:rsidR="009977B8" w:rsidRDefault="00000000">
      <w:pPr>
        <w:pStyle w:val="EditorsNote"/>
        <w:rPr>
          <w:lang w:val="en-US" w:eastAsia="zh-CN"/>
        </w:rPr>
      </w:pPr>
      <w:r>
        <w:rPr>
          <w:lang w:val="en-US" w:eastAsia="zh-CN"/>
        </w:rPr>
        <w:t>Editor's note:</w:t>
      </w:r>
      <w:r>
        <w:rPr>
          <w:lang w:val="en-US" w:eastAsia="zh-CN"/>
        </w:rPr>
        <w:tab/>
      </w:r>
      <w:r>
        <w:t>The mechanism about how to delete DC application package from DCAR depends on the feedback of SA2</w:t>
      </w:r>
    </w:p>
    <w:p w14:paraId="29CDB638" w14:textId="77777777" w:rsidR="009977B8" w:rsidRDefault="00000000">
      <w:pPr>
        <w:numPr>
          <w:ilvl w:val="0"/>
          <w:numId w:val="17"/>
        </w:numPr>
        <w:ind w:left="568" w:hanging="284"/>
        <w:contextualSpacing/>
        <w:rPr>
          <w:lang w:eastAsia="zh-CN"/>
        </w:rPr>
      </w:pPr>
      <w:r>
        <w:rPr>
          <w:lang w:eastAsia="zh-CN"/>
        </w:rPr>
        <w:t xml:space="preserve">The eMMTel Enabler Server sends the DC application package delete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w:t>
      </w:r>
      <w:r>
        <w:rPr>
          <w:lang w:eastAsia="zh-CN"/>
        </w:rPr>
        <w:t>3-2.</w:t>
      </w:r>
    </w:p>
    <w:p w14:paraId="53D441F5" w14:textId="77777777" w:rsidR="009977B8" w:rsidRDefault="00000000" w:rsidP="00E14557">
      <w:pPr>
        <w:pStyle w:val="TH"/>
      </w:pPr>
      <w:r>
        <w:t>Table 8.</w:t>
      </w:r>
      <w:r>
        <w:rPr>
          <w:rFonts w:eastAsia="SimSun" w:hint="eastAsia"/>
          <w:lang w:val="en-US" w:eastAsia="zh-CN"/>
        </w:rPr>
        <w:t>13</w:t>
      </w:r>
      <w:r>
        <w:t>.</w:t>
      </w:r>
      <w:r>
        <w:rPr>
          <w:rFonts w:hint="eastAsia"/>
        </w:rPr>
        <w:t>2.</w:t>
      </w:r>
      <w:r>
        <w:t>3-2: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w:t>
      </w:r>
      <w:r>
        <w:t>sponse</w:t>
      </w:r>
    </w:p>
    <w:tbl>
      <w:tblPr>
        <w:tblW w:w="8640" w:type="dxa"/>
        <w:jc w:val="center"/>
        <w:tblLayout w:type="fixed"/>
        <w:tblLook w:val="04A0" w:firstRow="1" w:lastRow="0" w:firstColumn="1" w:lastColumn="0" w:noHBand="0" w:noVBand="1"/>
      </w:tblPr>
      <w:tblGrid>
        <w:gridCol w:w="2880"/>
        <w:gridCol w:w="1440"/>
        <w:gridCol w:w="4320"/>
      </w:tblGrid>
      <w:tr w:rsidR="009977B8" w14:paraId="774406E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F33603" w14:textId="77777777" w:rsidR="009977B8"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6BDB0B" w14:textId="77777777" w:rsidR="009977B8"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98E" w14:textId="77777777" w:rsidR="009977B8" w:rsidRDefault="00000000">
            <w:pPr>
              <w:keepNext/>
              <w:keepLines/>
              <w:spacing w:after="0"/>
              <w:jc w:val="center"/>
              <w:rPr>
                <w:rFonts w:ascii="Arial" w:hAnsi="Arial"/>
                <w:b/>
                <w:sz w:val="18"/>
              </w:rPr>
            </w:pPr>
            <w:r>
              <w:rPr>
                <w:rFonts w:ascii="Arial" w:hAnsi="Arial"/>
                <w:b/>
                <w:sz w:val="18"/>
              </w:rPr>
              <w:t>Description</w:t>
            </w:r>
          </w:p>
        </w:tc>
      </w:tr>
      <w:tr w:rsidR="009977B8" w14:paraId="42B538E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CA5744" w14:textId="77777777" w:rsidR="009977B8" w:rsidRDefault="00000000">
            <w:pPr>
              <w:keepNext/>
              <w:keepLines/>
              <w:spacing w:after="0"/>
              <w:rPr>
                <w:rFonts w:ascii="Arial" w:eastAsia="SimSun" w:hAnsi="Arial"/>
                <w:sz w:val="18"/>
                <w:lang w:eastAsia="zh-CN"/>
              </w:rPr>
            </w:pPr>
            <w:r>
              <w:rPr>
                <w:rFonts w:ascii="Arial" w:hAnsi="Arial" w:hint="eastAsia"/>
                <w:sz w:val="18"/>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8282C6"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FD32D" w14:textId="77777777" w:rsidR="009977B8" w:rsidRDefault="00000000">
            <w:pPr>
              <w:keepNext/>
              <w:keepLines/>
              <w:spacing w:after="0"/>
              <w:rPr>
                <w:rFonts w:ascii="Arial" w:eastAsia="SimSun" w:hAnsi="Arial"/>
                <w:sz w:val="18"/>
                <w:lang w:val="en-US" w:eastAsia="zh-CN"/>
              </w:rPr>
            </w:pPr>
            <w:r>
              <w:rPr>
                <w:rFonts w:ascii="Arial" w:hAnsi="Arial"/>
                <w:sz w:val="18"/>
                <w:lang w:eastAsia="zh-CN"/>
              </w:rPr>
              <w:t xml:space="preserve">Indicates the success or failure of </w:t>
            </w:r>
            <w:r>
              <w:rPr>
                <w:rFonts w:ascii="Arial" w:hAnsi="Arial"/>
                <w:sz w:val="18"/>
                <w:lang w:val="en-US" w:eastAsia="zh-CN"/>
              </w:rPr>
              <w:t>delete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p>
        </w:tc>
      </w:tr>
      <w:tr w:rsidR="009977B8" w14:paraId="53F289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D5470F9" w14:textId="77777777" w:rsidR="009977B8" w:rsidRDefault="00000000">
            <w:pPr>
              <w:keepNext/>
              <w:keepLines/>
              <w:spacing w:after="0"/>
              <w:rPr>
                <w:rFonts w:ascii="Arial" w:eastAsia="SimSun" w:hAnsi="Arial"/>
                <w:sz w:val="18"/>
                <w:lang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6B7EDABE" w14:textId="77777777" w:rsidR="009977B8"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AA680" w14:textId="77777777" w:rsidR="009977B8" w:rsidRDefault="00000000">
            <w:pPr>
              <w:keepNext/>
              <w:keepLines/>
              <w:spacing w:after="0"/>
              <w:rPr>
                <w:rFonts w:ascii="Arial" w:eastAsia="SimSun" w:hAnsi="Arial"/>
                <w:sz w:val="18"/>
                <w:lang w:val="en-US" w:eastAsia="zh-CN"/>
              </w:rPr>
            </w:pPr>
            <w:r>
              <w:rPr>
                <w:rFonts w:ascii="Arial" w:hAnsi="Arial"/>
                <w:sz w:val="18"/>
              </w:rPr>
              <w:t>The reason for failure</w:t>
            </w:r>
          </w:p>
        </w:tc>
      </w:tr>
      <w:tr w:rsidR="009977B8" w14:paraId="240106D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A0C061" w14:textId="77777777" w:rsidR="009977B8" w:rsidRDefault="00000000" w:rsidP="00085118">
            <w:pPr>
              <w:pStyle w:val="TAN"/>
              <w:rPr>
                <w:rFonts w:eastAsia="SimSun"/>
                <w:lang w:val="en-US" w:eastAsia="zh-CN"/>
              </w:rPr>
            </w:pPr>
            <w:r>
              <w:t>NOTE:</w:t>
            </w:r>
            <w:r>
              <w:tab/>
              <w:t>This IE shall only be present when the delete DC application package</w:t>
            </w:r>
            <w:r>
              <w:rPr>
                <w:rFonts w:hint="eastAsia"/>
              </w:rPr>
              <w:t xml:space="preserve"> </w:t>
            </w:r>
            <w:r>
              <w:t>result is Failure.</w:t>
            </w:r>
          </w:p>
        </w:tc>
      </w:tr>
    </w:tbl>
    <w:p w14:paraId="566FD8B1" w14:textId="77777777" w:rsidR="009977B8" w:rsidRDefault="009977B8">
      <w:pPr>
        <w:contextualSpacing/>
        <w:rPr>
          <w:lang w:eastAsia="zh-CN"/>
        </w:rPr>
      </w:pPr>
    </w:p>
    <w:p w14:paraId="1BD8EACD" w14:textId="77777777" w:rsidR="009977B8"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lastRenderedPageBreak/>
        <w:t>8</w:t>
      </w:r>
      <w:r>
        <w:rPr>
          <w:rFonts w:ascii="Arial" w:hAnsi="Arial"/>
          <w:sz w:val="28"/>
          <w:lang w:eastAsia="zh-CN"/>
        </w:rPr>
        <w:t>.</w:t>
      </w:r>
      <w:r>
        <w:rPr>
          <w:rFonts w:ascii="Arial" w:hAnsi="Arial" w:hint="eastAsia"/>
          <w:sz w:val="28"/>
          <w:lang w:val="en-US" w:eastAsia="zh-CN"/>
        </w:rPr>
        <w:t>13</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6BB46E8C" w14:textId="77777777" w:rsidR="009977B8" w:rsidRDefault="00000000">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t>application upload</w:t>
      </w:r>
      <w:r>
        <w:rPr>
          <w:rFonts w:hint="eastAsia"/>
        </w:rPr>
        <w:t>,</w:t>
      </w:r>
      <w:r>
        <w:t xml:space="preserve"> application upgrade and application deletion</w:t>
      </w:r>
      <w:r>
        <w:rPr>
          <w:rFonts w:eastAsia="SimSun" w:hint="eastAsia"/>
          <w:lang w:val="en-US" w:eastAsia="zh-CN"/>
        </w:rPr>
        <w:t xml:space="preserve"> </w:t>
      </w:r>
      <w:r>
        <w:rPr>
          <w:lang w:val="en-US" w:eastAsia="zh-CN"/>
        </w:rPr>
        <w:t>need</w:t>
      </w:r>
      <w:r>
        <w:rPr>
          <w:rFonts w:hint="eastAsia"/>
          <w:lang w:val="en-US" w:eastAsia="zh-CN"/>
        </w:rPr>
        <w:t xml:space="preserve"> the capabilities provided by</w:t>
      </w:r>
      <w:r>
        <w:rPr>
          <w:lang w:eastAsia="zh-CN"/>
        </w:rPr>
        <w:t xml:space="preserve"> IMS core.</w:t>
      </w:r>
    </w:p>
    <w:p w14:paraId="0401D3EB" w14:textId="77777777" w:rsidR="009977B8" w:rsidRDefault="009977B8">
      <w:pPr>
        <w:rPr>
          <w:lang w:eastAsia="zh-CN"/>
        </w:rPr>
      </w:pPr>
    </w:p>
    <w:p w14:paraId="552B96F1" w14:textId="77777777" w:rsidR="009977B8" w:rsidRDefault="00000000">
      <w:pPr>
        <w:pStyle w:val="Heading1"/>
        <w:rPr>
          <w:lang w:eastAsia="zh-CN"/>
        </w:rPr>
      </w:pPr>
      <w:bookmarkStart w:id="776" w:name="_Toc31552"/>
      <w:bookmarkStart w:id="777" w:name="_Toc23254046"/>
      <w:bookmarkStart w:id="778" w:name="_Toc25272"/>
      <w:bookmarkStart w:id="779" w:name="_Toc22214913"/>
      <w:bookmarkStart w:id="780" w:name="_Toc18365"/>
      <w:bookmarkStart w:id="781" w:name="_Toc29753"/>
      <w:bookmarkStart w:id="782" w:name="_Toc615"/>
      <w:bookmarkStart w:id="783" w:name="_Toc10278"/>
      <w:bookmarkStart w:id="784" w:name="_Toc13667"/>
      <w:bookmarkStart w:id="785" w:name="_Toc13152"/>
      <w:bookmarkStart w:id="786" w:name="_Toc21439"/>
      <w:bookmarkStart w:id="787" w:name="_Toc168958027"/>
      <w:bookmarkStart w:id="788" w:name="_Toc22824"/>
      <w:bookmarkStart w:id="789" w:name="_Toc7874"/>
      <w:r>
        <w:rPr>
          <w:rFonts w:hint="eastAsia"/>
          <w:lang w:val="en-US" w:eastAsia="zh-CN"/>
        </w:rPr>
        <w:t>9</w:t>
      </w:r>
      <w:r>
        <w:rPr>
          <w:lang w:eastAsia="zh-CN"/>
        </w:rPr>
        <w:tab/>
        <w:t>Deployment Guideline</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044A7AB7" w14:textId="77777777" w:rsidR="009977B8" w:rsidRDefault="00000000">
      <w:pPr>
        <w:pStyle w:val="EditorsNote"/>
        <w:rPr>
          <w:lang w:eastAsia="zh-CN"/>
        </w:rPr>
      </w:pPr>
      <w:r>
        <w:t>Editor's note:</w:t>
      </w:r>
      <w:r>
        <w:tab/>
        <w:t>This clause</w:t>
      </w:r>
      <w:r>
        <w:rPr>
          <w:lang w:eastAsia="zh-CN"/>
        </w:rPr>
        <w:t xml:space="preserve"> </w:t>
      </w:r>
      <w:r>
        <w:t>captures deployment guidelines for typical edge computing use cases</w:t>
      </w:r>
      <w:r>
        <w:rPr>
          <w:rFonts w:eastAsia="SimSun" w:hint="eastAsia"/>
          <w:lang w:val="en-US" w:eastAsia="zh-CN"/>
        </w:rPr>
        <w:t xml:space="preserve"> if needed</w:t>
      </w:r>
      <w:r>
        <w:rPr>
          <w:lang w:val="en-US"/>
        </w:rPr>
        <w:t>.</w:t>
      </w:r>
    </w:p>
    <w:p w14:paraId="385265D2" w14:textId="77777777" w:rsidR="009977B8" w:rsidRDefault="00000000">
      <w:pPr>
        <w:pStyle w:val="Heading2"/>
        <w:rPr>
          <w:rFonts w:eastAsia="SimSun"/>
          <w:lang w:eastAsia="zh-CN"/>
        </w:rPr>
      </w:pPr>
      <w:bookmarkStart w:id="790" w:name="_Toc162954265"/>
      <w:bookmarkStart w:id="791" w:name="_Toc122516653"/>
      <w:bookmarkStart w:id="792" w:name="_Toc2972"/>
      <w:bookmarkStart w:id="793" w:name="_Toc20294"/>
      <w:r>
        <w:rPr>
          <w:rFonts w:hint="eastAsia"/>
          <w:lang w:val="en-US" w:eastAsia="zh-CN"/>
        </w:rPr>
        <w:t>9</w:t>
      </w:r>
      <w:r>
        <w:rPr>
          <w:rFonts w:eastAsia="SimSun" w:hint="eastAsia"/>
          <w:lang w:eastAsia="zh-CN"/>
        </w:rPr>
        <w:t>.1</w:t>
      </w:r>
      <w:r>
        <w:rPr>
          <w:rFonts w:eastAsia="SimSun" w:hint="eastAsia"/>
          <w:lang w:eastAsia="zh-CN"/>
        </w:rPr>
        <w:tab/>
        <w:t>General</w:t>
      </w:r>
      <w:bookmarkEnd w:id="790"/>
      <w:bookmarkEnd w:id="791"/>
      <w:bookmarkEnd w:id="792"/>
      <w:bookmarkEnd w:id="793"/>
    </w:p>
    <w:p w14:paraId="4C18EAA0" w14:textId="77777777" w:rsidR="009977B8" w:rsidRDefault="00000000">
      <w:r>
        <w:t>This clause describes deployments of the functional model specified in clause </w:t>
      </w:r>
      <w:r>
        <w:rPr>
          <w:rFonts w:hint="eastAsia"/>
          <w:lang w:val="en-US" w:eastAsia="zh-CN"/>
        </w:rPr>
        <w:t>8.1</w:t>
      </w:r>
      <w:r>
        <w:t>.</w:t>
      </w:r>
    </w:p>
    <w:p w14:paraId="72EDE4F2" w14:textId="77777777" w:rsidR="009977B8" w:rsidRDefault="00000000">
      <w:pPr>
        <w:pStyle w:val="Heading2"/>
        <w:rPr>
          <w:rFonts w:eastAsia="SimSun"/>
          <w:lang w:val="en-US" w:eastAsia="zh-CN"/>
        </w:rPr>
      </w:pPr>
      <w:bookmarkStart w:id="794" w:name="_Toc162954266"/>
      <w:bookmarkStart w:id="795" w:name="_Toc122516654"/>
      <w:bookmarkStart w:id="796" w:name="_Toc1016"/>
      <w:bookmarkStart w:id="797" w:name="_Toc8709"/>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bookmarkEnd w:id="794"/>
      <w:bookmarkEnd w:id="795"/>
      <w:r>
        <w:rPr>
          <w:rFonts w:eastAsia="SimSun" w:hint="eastAsia"/>
          <w:lang w:val="en-US" w:eastAsia="zh-CN"/>
        </w:rPr>
        <w:t xml:space="preserve">in </w:t>
      </w:r>
      <w:r>
        <w:rPr>
          <w:lang w:val="en-US"/>
        </w:rPr>
        <w:t>PLMN operator domain</w:t>
      </w:r>
      <w:bookmarkEnd w:id="796"/>
      <w:bookmarkEnd w:id="797"/>
    </w:p>
    <w:p w14:paraId="2B751C8A" w14:textId="77777777" w:rsidR="009977B8" w:rsidRDefault="00000000">
      <w:pPr>
        <w:rPr>
          <w:rFonts w:eastAsia="SimSun"/>
          <w:lang w:val="en-US" w:eastAsia="zh-CN"/>
        </w:rPr>
      </w:pPr>
      <w:r>
        <w:rPr>
          <w:lang w:val="en-US"/>
        </w:rPr>
        <w:t xml:space="preserve">The </w:t>
      </w:r>
      <w:r>
        <w:rPr>
          <w:rFonts w:eastAsia="SimSun" w:hint="eastAsia"/>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eastAsia="SimSun" w:hint="eastAsia"/>
          <w:lang w:val="en-US" w:eastAsia="zh-CN"/>
        </w:rPr>
        <w:t xml:space="preserve"> eMMTel Enabler server </w:t>
      </w:r>
      <w:r>
        <w:rPr>
          <w:rFonts w:eastAsia="SimSun"/>
          <w:lang w:eastAsia="zh-CN"/>
        </w:rPr>
        <w:t>deployed</w:t>
      </w:r>
      <w:r>
        <w:rPr>
          <w:rFonts w:eastAsia="SimSun" w:hint="eastAsia"/>
          <w:lang w:val="en-US" w:eastAsia="zh-CN"/>
        </w:rPr>
        <w:t xml:space="preserve"> </w:t>
      </w:r>
      <w:r>
        <w:t>in PLMN operator domain</w:t>
      </w:r>
      <w:r>
        <w:rPr>
          <w:rFonts w:eastAsia="SimSun" w:hint="eastAsia"/>
          <w:lang w:val="en-US" w:eastAsia="zh-CN"/>
        </w:rPr>
        <w:t xml:space="preserve">. </w:t>
      </w:r>
    </w:p>
    <w:p w14:paraId="46D4A117" w14:textId="77777777" w:rsidR="009977B8" w:rsidRDefault="00000000">
      <w:pPr>
        <w:pStyle w:val="TH"/>
        <w:rPr>
          <w:lang w:val="en-US"/>
        </w:rPr>
      </w:pPr>
      <w:r>
        <w:rPr>
          <w:lang w:val="en-US"/>
        </w:rPr>
        <w:object w:dxaOrig="7908" w:dyaOrig="6946" w14:anchorId="0F4B8177">
          <v:shape id="_x0000_i1060" type="#_x0000_t75" style="width:395.4pt;height:347.3pt" o:ole="">
            <v:imagedata r:id="rId77" o:title=""/>
            <o:lock v:ext="edit" aspectratio="f"/>
          </v:shape>
          <o:OLEObject Type="Embed" ProgID="Visio.Drawing.11" ShapeID="_x0000_i1060" DrawAspect="Content" ObjectID="_1786272827" r:id="rId78"/>
        </w:object>
      </w:r>
    </w:p>
    <w:p w14:paraId="6634C9B8" w14:textId="77777777" w:rsidR="009977B8" w:rsidRDefault="00000000">
      <w:pPr>
        <w:pStyle w:val="TF"/>
        <w:rPr>
          <w:lang w:val="en-US" w:eastAsia="zh-CN"/>
        </w:rPr>
      </w:pPr>
      <w:r>
        <w:rPr>
          <w:lang w:val="en-US"/>
        </w:rPr>
        <w:t>Figure </w:t>
      </w:r>
      <w:r>
        <w:rPr>
          <w:rFonts w:hint="eastAsia"/>
          <w:lang w:val="en-US" w:eastAsia="zh-CN"/>
        </w:rPr>
        <w:t>9</w:t>
      </w:r>
      <w:r>
        <w:rPr>
          <w:lang w:val="en-US"/>
        </w:rPr>
        <w:t>.2-</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in PLMN operator domain</w:t>
      </w:r>
    </w:p>
    <w:p w14:paraId="122B73EF" w14:textId="77777777" w:rsidR="009977B8"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The Application server deployed in </w:t>
      </w:r>
      <w:r>
        <w:rPr>
          <w:lang w:val="en-US"/>
        </w:rPr>
        <w:t>PLMN operator domain</w:t>
      </w:r>
      <w:r>
        <w:rPr>
          <w:rFonts w:eastAsia="SimSun" w:hint="eastAsia"/>
          <w:lang w:val="en-US" w:eastAsia="zh-CN"/>
        </w:rPr>
        <w:t xml:space="preserve">, e.g. Application server 2 can only interact with the eMMTel Enabler server deployed in the same </w:t>
      </w:r>
      <w:r>
        <w:rPr>
          <w:lang w:val="en-US"/>
        </w:rPr>
        <w:t>PLMN operator domain</w:t>
      </w:r>
      <w:r>
        <w:rPr>
          <w:rFonts w:eastAsia="SimSun" w:hint="eastAsia"/>
          <w:lang w:val="en-US" w:eastAsia="zh-CN"/>
        </w:rPr>
        <w:t xml:space="preserve">, i.e. eMMTel Enabler server 2. The Application server deployed in Application service provider domain, e.g. </w:t>
      </w:r>
      <w:r>
        <w:rPr>
          <w:rFonts w:hint="eastAsia"/>
          <w:lang w:val="en-US" w:eastAsia="zh-CN"/>
        </w:rPr>
        <w:t>Application server 1,</w:t>
      </w:r>
      <w:r>
        <w:rPr>
          <w:rFonts w:eastAsia="SimSun" w:hint="eastAsia"/>
          <w:lang w:val="en-US" w:eastAsia="zh-CN"/>
        </w:rPr>
        <w:t xml:space="preserve"> can interact with eMMTel Enabler servers deployed in different </w:t>
      </w:r>
      <w:r>
        <w:rPr>
          <w:lang w:val="en-US"/>
        </w:rPr>
        <w:t xml:space="preserve">PLMN </w:t>
      </w:r>
      <w:r>
        <w:rPr>
          <w:lang w:val="en-US"/>
        </w:rPr>
        <w:lastRenderedPageBreak/>
        <w:t>operator domain</w:t>
      </w:r>
      <w:r>
        <w:rPr>
          <w:rFonts w:eastAsia="SimSun" w:hint="eastAsia"/>
          <w:lang w:val="en-US" w:eastAsia="zh-CN"/>
        </w:rPr>
        <w:t xml:space="preserve">s, i.e. eMMTel Enabler server 1 and eMMTel Enabler server 2, based on business agreement between </w:t>
      </w:r>
      <w:r>
        <w:rPr>
          <w:lang w:val="en-US"/>
        </w:rPr>
        <w:t>PLMN operator</w:t>
      </w:r>
      <w:r>
        <w:rPr>
          <w:rFonts w:eastAsia="SimSun" w:hint="eastAsia"/>
          <w:lang w:val="en-US" w:eastAsia="zh-CN"/>
        </w:rPr>
        <w:t xml:space="preserve"> and Application service provider. In this case, the eMMTel-2 reference point can be considered as eMMTel-2e reference point. </w:t>
      </w:r>
    </w:p>
    <w:p w14:paraId="280B545E" w14:textId="77777777" w:rsidR="009977B8"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The </w:t>
      </w:r>
      <w:r>
        <w:rPr>
          <w:rFonts w:hint="eastAsia"/>
          <w:lang w:val="en-US" w:eastAsia="zh-CN"/>
        </w:rPr>
        <w:t xml:space="preserve">Controlling Application server can only interact with </w:t>
      </w:r>
      <w:r>
        <w:rPr>
          <w:rFonts w:eastAsia="SimSun" w:hint="eastAsia"/>
          <w:lang w:val="en-US" w:eastAsia="zh-CN"/>
        </w:rPr>
        <w:t xml:space="preserve">the eMMTel Enabler server deployed in the same </w:t>
      </w:r>
      <w:r>
        <w:rPr>
          <w:lang w:val="en-US"/>
        </w:rPr>
        <w:t>PLMN operator domain</w:t>
      </w:r>
      <w:r>
        <w:rPr>
          <w:rFonts w:eastAsia="SimSun" w:hint="eastAsia"/>
          <w:lang w:val="en-US" w:eastAsia="zh-CN"/>
        </w:rPr>
        <w:t>.</w:t>
      </w:r>
    </w:p>
    <w:p w14:paraId="55B06AFF" w14:textId="77777777" w:rsidR="009977B8" w:rsidRDefault="00000000">
      <w:pPr>
        <w:pStyle w:val="Heading2"/>
        <w:rPr>
          <w:rFonts w:eastAsia="SimSun"/>
          <w:lang w:val="en-US" w:eastAsia="zh-CN"/>
        </w:rPr>
      </w:pPr>
      <w:bookmarkStart w:id="798" w:name="_Toc8685"/>
      <w:bookmarkStart w:id="799" w:name="_Toc22868"/>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bookmarkEnd w:id="798"/>
      <w:bookmarkEnd w:id="799"/>
    </w:p>
    <w:p w14:paraId="6C059219" w14:textId="77777777" w:rsidR="009977B8" w:rsidRDefault="00000000">
      <w:pPr>
        <w:rPr>
          <w:rFonts w:eastAsia="SimSun"/>
          <w:lang w:val="en-US" w:eastAsia="zh-CN"/>
        </w:rPr>
      </w:pPr>
      <w:r>
        <w:rPr>
          <w:lang w:val="en-US"/>
        </w:rPr>
        <w:t xml:space="preserve">The </w:t>
      </w:r>
      <w:r>
        <w:rPr>
          <w:rFonts w:eastAsia="SimSun" w:hint="eastAsia"/>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eastAsia="SimSun" w:hint="eastAsia"/>
          <w:lang w:val="en-US" w:eastAsia="zh-CN"/>
        </w:rPr>
        <w:t xml:space="preserve"> based on the business agreement between </w:t>
      </w:r>
      <w:r>
        <w:rPr>
          <w:lang w:val="en-US"/>
        </w:rPr>
        <w:t xml:space="preserve">PLMN operator </w:t>
      </w:r>
      <w:r>
        <w:rPr>
          <w:rFonts w:eastAsia="SimSun" w:hint="eastAsia"/>
          <w:lang w:val="en-US" w:eastAsia="zh-CN"/>
        </w:rPr>
        <w:t xml:space="preserve">and </w:t>
      </w:r>
      <w:r>
        <w:rPr>
          <w:rFonts w:hint="eastAsia"/>
          <w:lang w:val="en-US"/>
        </w:rPr>
        <w:t>3rd party call service provider domain</w:t>
      </w:r>
      <w:r>
        <w:rPr>
          <w:lang w:val="en-US"/>
        </w:rPr>
        <w:t>.</w:t>
      </w:r>
      <w:r>
        <w:rPr>
          <w:rFonts w:eastAsia="SimSun" w:hint="eastAsia"/>
          <w:lang w:val="en-US" w:eastAsia="zh-CN"/>
        </w:rPr>
        <w:t xml:space="preserve"> The </w:t>
      </w:r>
      <w:r>
        <w:rPr>
          <w:rFonts w:hint="eastAsia"/>
          <w:lang w:val="en-US"/>
        </w:rPr>
        <w:t>3rd party call service provider</w:t>
      </w:r>
      <w:r>
        <w:rPr>
          <w:rFonts w:eastAsia="SimSun" w:hint="eastAsia"/>
          <w:lang w:val="en-US" w:eastAsia="zh-CN"/>
        </w:rPr>
        <w:t xml:space="preserve"> is a specific Application service provider which provides the enablement of MMTel service for one or multiple PLMN operators, e.g. an aggregator may provides the enablement of MMTel service for multiple PLMN operators.</w:t>
      </w:r>
      <w:r>
        <w:rPr>
          <w:lang w:val="en-US"/>
        </w:rPr>
        <w:t xml:space="preserve"> Figure </w:t>
      </w:r>
      <w:r>
        <w:rPr>
          <w:rFonts w:hint="eastAsia"/>
          <w:lang w:val="en-US" w:eastAsia="zh-CN"/>
        </w:rPr>
        <w:t>9</w:t>
      </w:r>
      <w:r>
        <w:rPr>
          <w:lang w:val="en-US"/>
        </w:rPr>
        <w:t>.</w:t>
      </w:r>
      <w:r>
        <w:rPr>
          <w:rFonts w:eastAsia="SimSun" w:hint="eastAsia"/>
          <w:lang w:val="en-US" w:eastAsia="zh-CN"/>
        </w:rPr>
        <w:t>3</w:t>
      </w:r>
      <w:r>
        <w:rPr>
          <w:lang w:val="en-US"/>
        </w:rPr>
        <w:t>-</w:t>
      </w:r>
      <w:r>
        <w:rPr>
          <w:rFonts w:hint="eastAsia"/>
          <w:lang w:val="en-US" w:eastAsia="zh-CN"/>
        </w:rPr>
        <w:t>1</w:t>
      </w:r>
      <w:r>
        <w:rPr>
          <w:lang w:val="en-US"/>
        </w:rPr>
        <w:t xml:space="preserve"> illustrates the</w:t>
      </w:r>
      <w:r>
        <w:rPr>
          <w:rFonts w:eastAsia="SimSun" w:hint="eastAsia"/>
          <w:lang w:val="en-US" w:eastAsia="zh-CN"/>
        </w:rPr>
        <w:t xml:space="preserve"> eMMTel Enabler server d</w:t>
      </w:r>
      <w:r>
        <w:rPr>
          <w:rFonts w:eastAsia="SimSun"/>
          <w:lang w:eastAsia="zh-CN"/>
        </w:rPr>
        <w:t>eploy</w:t>
      </w:r>
      <w:r>
        <w:rPr>
          <w:rFonts w:eastAsia="SimSun" w:hint="eastAsia"/>
          <w:lang w:val="en-US" w:eastAsia="zh-CN"/>
        </w:rPr>
        <w:t xml:space="preserve">ed </w:t>
      </w:r>
      <w:r>
        <w:t xml:space="preserve">in </w:t>
      </w:r>
      <w:r>
        <w:rPr>
          <w:rFonts w:hint="eastAsia"/>
          <w:lang w:val="en-US"/>
        </w:rPr>
        <w:t>trusted 3rd party call service provider domain</w:t>
      </w:r>
      <w:r>
        <w:rPr>
          <w:rFonts w:eastAsia="SimSun" w:hint="eastAsia"/>
          <w:lang w:val="en-US" w:eastAsia="zh-CN"/>
        </w:rPr>
        <w:t xml:space="preserve">. </w:t>
      </w:r>
    </w:p>
    <w:p w14:paraId="2CC2C4A4" w14:textId="77777777" w:rsidR="009977B8" w:rsidRDefault="00000000">
      <w:pPr>
        <w:pStyle w:val="TH"/>
        <w:rPr>
          <w:lang w:val="en-US"/>
        </w:rPr>
      </w:pPr>
      <w:r>
        <w:rPr>
          <w:lang w:val="en-US"/>
        </w:rPr>
        <w:object w:dxaOrig="9633" w:dyaOrig="6245" w14:anchorId="5EB25F7C">
          <v:shape id="_x0000_i1061" type="#_x0000_t75" style="width:481.65pt;height:312.25pt" o:ole="">
            <v:imagedata r:id="rId79" o:title=""/>
            <o:lock v:ext="edit" aspectratio="f"/>
          </v:shape>
          <o:OLEObject Type="Embed" ProgID="Visio.Drawing.11" ShapeID="_x0000_i1061" DrawAspect="Content" ObjectID="_1786272828" r:id="rId80"/>
        </w:object>
      </w:r>
    </w:p>
    <w:p w14:paraId="46FE8F49" w14:textId="77777777" w:rsidR="009977B8" w:rsidRDefault="00000000">
      <w:pPr>
        <w:pStyle w:val="TF"/>
        <w:rPr>
          <w:lang w:val="en-US" w:eastAsia="zh-CN"/>
        </w:rPr>
      </w:pPr>
      <w:r>
        <w:rPr>
          <w:lang w:val="en-US"/>
        </w:rPr>
        <w:t>Figure </w:t>
      </w:r>
      <w:r>
        <w:rPr>
          <w:rFonts w:hint="eastAsia"/>
          <w:lang w:val="en-US" w:eastAsia="zh-CN"/>
        </w:rPr>
        <w:t>9</w:t>
      </w:r>
      <w:r>
        <w:rPr>
          <w:lang w:val="en-US"/>
        </w:rPr>
        <w:t>.</w:t>
      </w:r>
      <w:r>
        <w:rPr>
          <w:rFonts w:eastAsia="SimSun" w:hint="eastAsia"/>
          <w:lang w:val="en-US" w:eastAsia="zh-CN"/>
        </w:rPr>
        <w:t>3</w:t>
      </w:r>
      <w:r>
        <w:rPr>
          <w:lang w:val="en-US"/>
        </w:rPr>
        <w:t>-</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 xml:space="preserve">in </w:t>
      </w:r>
      <w:r>
        <w:rPr>
          <w:rFonts w:hint="eastAsia"/>
        </w:rPr>
        <w:t>trusted 3rd party call service provider domain</w:t>
      </w:r>
    </w:p>
    <w:p w14:paraId="2ECBB6D7" w14:textId="77777777" w:rsidR="009977B8" w:rsidRDefault="00000000">
      <w:pPr>
        <w:rPr>
          <w:lang w:val="en-US" w:eastAsia="zh-CN"/>
        </w:rPr>
      </w:pPr>
      <w:r>
        <w:rPr>
          <w:rFonts w:hint="eastAsia"/>
          <w:lang w:val="en-US" w:eastAsia="zh-CN"/>
        </w:rPr>
        <w:t xml:space="preserve">In this deployment model, the eMMTel Enabler server can only interact with the 3GPP network system in the </w:t>
      </w:r>
      <w:r>
        <w:rPr>
          <w:lang w:val="en-US"/>
        </w:rPr>
        <w:t>PLMN operator domain</w:t>
      </w:r>
      <w:r>
        <w:rPr>
          <w:rFonts w:hint="eastAsia"/>
          <w:lang w:val="en-US" w:eastAsia="zh-CN"/>
        </w:rPr>
        <w:t xml:space="preserve"> via N33 reference point.</w:t>
      </w:r>
    </w:p>
    <w:p w14:paraId="58322F58" w14:textId="77777777" w:rsidR="009977B8"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In this case, the eMMTel-2 reference point can be considered as eMMTel-2e reference point. </w:t>
      </w:r>
    </w:p>
    <w:p w14:paraId="184F29A0" w14:textId="77777777" w:rsidR="009977B8"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In this case, the </w:t>
      </w:r>
      <w:r>
        <w:rPr>
          <w:rFonts w:hint="eastAsia"/>
          <w:lang w:val="en-US"/>
        </w:rPr>
        <w:t>3rd party call service provider</w:t>
      </w:r>
      <w:r>
        <w:rPr>
          <w:rFonts w:eastAsia="SimSun" w:hint="eastAsia"/>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p>
    <w:p w14:paraId="2FFC8CC2" w14:textId="77777777" w:rsidR="009977B8" w:rsidRDefault="00000000">
      <w:pPr>
        <w:pStyle w:val="EditorsNote"/>
        <w:rPr>
          <w:lang w:val="en-US" w:eastAsia="zh-CN"/>
        </w:rPr>
      </w:pPr>
      <w:r>
        <w:rPr>
          <w:rFonts w:hint="eastAsia"/>
          <w:lang w:val="en-US" w:eastAsia="zh-CN"/>
        </w:rPr>
        <w:lastRenderedPageBreak/>
        <w:t>Editor</w:t>
      </w:r>
      <w:r>
        <w:rPr>
          <w:lang w:val="en-US" w:eastAsia="zh-CN"/>
        </w:rPr>
        <w:t>'</w:t>
      </w:r>
      <w:r>
        <w:rPr>
          <w:rFonts w:hint="eastAsia"/>
          <w:lang w:val="en-US" w:eastAsia="zh-CN"/>
        </w:rPr>
        <w:t>s note:</w:t>
      </w:r>
      <w:r>
        <w:rPr>
          <w:rFonts w:hint="eastAsia"/>
          <w:lang w:val="en-US" w:eastAsia="zh-CN"/>
        </w:rPr>
        <w:tab/>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 needed to be addressed by SA3.</w:t>
      </w:r>
    </w:p>
    <w:p w14:paraId="06B0B9B5" w14:textId="77777777" w:rsidR="009977B8" w:rsidRDefault="00000000">
      <w:pPr>
        <w:pStyle w:val="Heading1"/>
      </w:pPr>
      <w:bookmarkStart w:id="800" w:name="_Toc510562606"/>
      <w:bookmarkStart w:id="801" w:name="_Toc10314"/>
      <w:bookmarkStart w:id="802" w:name="_Toc16639"/>
      <w:bookmarkStart w:id="803" w:name="_Toc11487"/>
      <w:bookmarkStart w:id="804" w:name="_Toc25838"/>
      <w:bookmarkStart w:id="805" w:name="_Toc26703"/>
      <w:bookmarkStart w:id="806" w:name="_Toc962"/>
      <w:bookmarkStart w:id="807" w:name="_Toc10907"/>
      <w:bookmarkStart w:id="808" w:name="_Toc7680"/>
      <w:bookmarkStart w:id="809" w:name="_Toc5000"/>
      <w:bookmarkStart w:id="810" w:name="_Toc168958028"/>
      <w:bookmarkStart w:id="811" w:name="_Toc20578"/>
      <w:bookmarkStart w:id="812" w:name="_Toc20342"/>
      <w:bookmarkEnd w:id="705"/>
      <w:bookmarkEnd w:id="706"/>
      <w:bookmarkEnd w:id="707"/>
      <w:bookmarkEnd w:id="708"/>
      <w:r>
        <w:rPr>
          <w:rFonts w:eastAsia="SimSun" w:hint="eastAsia"/>
          <w:lang w:val="en-US" w:eastAsia="zh-CN"/>
        </w:rPr>
        <w:t>10</w:t>
      </w:r>
      <w:r>
        <w:tab/>
        <w:t>Overall evaluation</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44D11651" w14:textId="77777777" w:rsidR="009977B8" w:rsidRDefault="00000000">
      <w:pPr>
        <w:pStyle w:val="Heading2"/>
        <w:rPr>
          <w:rFonts w:eastAsia="SimSun"/>
          <w:lang w:val="en-US" w:eastAsia="zh-CN"/>
        </w:rPr>
      </w:pPr>
      <w:bookmarkStart w:id="813" w:name="_Toc24465"/>
      <w:bookmarkStart w:id="814" w:name="_Toc24172"/>
      <w:bookmarkStart w:id="815" w:name="_Toc510562607"/>
      <w:bookmarkStart w:id="816" w:name="_Toc697"/>
      <w:bookmarkStart w:id="817" w:name="_Toc11277"/>
      <w:bookmarkStart w:id="818" w:name="_Toc21586"/>
      <w:bookmarkStart w:id="819" w:name="_Toc14324"/>
      <w:bookmarkStart w:id="820" w:name="_Toc10060"/>
      <w:bookmarkStart w:id="821" w:name="_Toc11940"/>
      <w:bookmarkStart w:id="822" w:name="_Toc28402"/>
      <w:bookmarkStart w:id="823" w:name="_Toc168958029"/>
      <w:bookmarkStart w:id="824" w:name="_Toc5042"/>
      <w:bookmarkStart w:id="825" w:name="_Toc22737"/>
      <w:r>
        <w:rPr>
          <w:rFonts w:eastAsia="SimSun" w:hint="eastAsia"/>
          <w:lang w:val="en-US" w:eastAsia="zh-CN"/>
        </w:rPr>
        <w:t>10.1</w:t>
      </w:r>
      <w:r>
        <w:rPr>
          <w:rFonts w:eastAsia="SimSun" w:hint="eastAsia"/>
          <w:lang w:val="en-US" w:eastAsia="zh-CN"/>
        </w:rPr>
        <w:tab/>
        <w:t>General</w:t>
      </w:r>
      <w:bookmarkEnd w:id="813"/>
      <w:bookmarkEnd w:id="814"/>
      <w:bookmarkEnd w:id="815"/>
      <w:bookmarkEnd w:id="816"/>
      <w:bookmarkEnd w:id="817"/>
      <w:bookmarkEnd w:id="818"/>
      <w:bookmarkEnd w:id="819"/>
      <w:bookmarkEnd w:id="820"/>
      <w:bookmarkEnd w:id="821"/>
      <w:bookmarkEnd w:id="822"/>
      <w:bookmarkEnd w:id="823"/>
      <w:bookmarkEnd w:id="824"/>
      <w:bookmarkEnd w:id="825"/>
    </w:p>
    <w:p w14:paraId="2451F8CB" w14:textId="77777777" w:rsidR="009977B8" w:rsidRDefault="00000000">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14:paraId="77C255A4" w14:textId="77777777" w:rsidR="009977B8" w:rsidRDefault="00000000">
      <w:pPr>
        <w:pStyle w:val="Heading2"/>
        <w:rPr>
          <w:lang w:eastAsia="zh-CN"/>
        </w:rPr>
      </w:pPr>
      <w:bookmarkStart w:id="826" w:name="_Toc25819"/>
      <w:bookmarkStart w:id="827" w:name="_Toc11617"/>
      <w:bookmarkStart w:id="828" w:name="_Toc23375"/>
      <w:bookmarkStart w:id="829" w:name="_Toc168958030"/>
      <w:bookmarkStart w:id="830" w:name="_Toc26281"/>
      <w:bookmarkStart w:id="831" w:name="_Toc31146"/>
      <w:r>
        <w:rPr>
          <w:rFonts w:hint="eastAsia"/>
          <w:lang w:val="en-US" w:eastAsia="zh-CN"/>
        </w:rPr>
        <w:t>10.2</w:t>
      </w:r>
      <w:r>
        <w:rPr>
          <w:rFonts w:hint="eastAsia"/>
          <w:lang w:val="en-US" w:eastAsia="zh-CN"/>
        </w:rPr>
        <w:tab/>
      </w:r>
      <w:r>
        <w:rPr>
          <w:lang w:eastAsia="zh-CN"/>
        </w:rPr>
        <w:t>Mapping of Solutions to Key Issues</w:t>
      </w:r>
      <w:bookmarkEnd w:id="826"/>
      <w:bookmarkEnd w:id="827"/>
      <w:bookmarkEnd w:id="828"/>
      <w:bookmarkEnd w:id="829"/>
      <w:bookmarkEnd w:id="830"/>
      <w:bookmarkEnd w:id="831"/>
    </w:p>
    <w:p w14:paraId="755C62DF" w14:textId="77777777" w:rsidR="009977B8" w:rsidRDefault="00000000">
      <w:pPr>
        <w:pStyle w:val="TH"/>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TableGrid"/>
        <w:tblW w:w="4994" w:type="pct"/>
        <w:tblLook w:val="04A0" w:firstRow="1" w:lastRow="0" w:firstColumn="1" w:lastColumn="0" w:noHBand="0" w:noVBand="1"/>
      </w:tblPr>
      <w:tblGrid>
        <w:gridCol w:w="1069"/>
        <w:gridCol w:w="1064"/>
        <w:gridCol w:w="1064"/>
        <w:gridCol w:w="1064"/>
        <w:gridCol w:w="1064"/>
        <w:gridCol w:w="1064"/>
        <w:gridCol w:w="1066"/>
        <w:gridCol w:w="1066"/>
        <w:gridCol w:w="1098"/>
      </w:tblGrid>
      <w:tr w:rsidR="009977B8" w14:paraId="68D3C2FD" w14:textId="77777777">
        <w:tc>
          <w:tcPr>
            <w:tcW w:w="555" w:type="pct"/>
          </w:tcPr>
          <w:p w14:paraId="7449ED3C" w14:textId="77777777" w:rsidR="009977B8" w:rsidRDefault="009977B8">
            <w:pPr>
              <w:pStyle w:val="TAH"/>
              <w:widowControl w:val="0"/>
            </w:pPr>
          </w:p>
        </w:tc>
        <w:tc>
          <w:tcPr>
            <w:tcW w:w="4444" w:type="pct"/>
            <w:gridSpan w:val="8"/>
          </w:tcPr>
          <w:p w14:paraId="531F0A1C" w14:textId="77777777" w:rsidR="009977B8" w:rsidRDefault="00000000">
            <w:pPr>
              <w:pStyle w:val="TAH"/>
              <w:widowControl w:val="0"/>
              <w:rPr>
                <w:sz w:val="16"/>
                <w:szCs w:val="16"/>
              </w:rPr>
            </w:pPr>
            <w:r>
              <w:rPr>
                <w:sz w:val="16"/>
                <w:szCs w:val="16"/>
              </w:rPr>
              <w:t>Key Issues</w:t>
            </w:r>
          </w:p>
        </w:tc>
      </w:tr>
      <w:tr w:rsidR="009977B8" w14:paraId="68FA1FC4" w14:textId="77777777">
        <w:tc>
          <w:tcPr>
            <w:tcW w:w="555" w:type="pct"/>
          </w:tcPr>
          <w:p w14:paraId="1EEC568E" w14:textId="77777777" w:rsidR="009977B8" w:rsidRDefault="00000000">
            <w:pPr>
              <w:pStyle w:val="TAH"/>
              <w:widowControl w:val="0"/>
            </w:pPr>
            <w:r>
              <w:rPr>
                <w:sz w:val="16"/>
                <w:szCs w:val="16"/>
              </w:rPr>
              <w:t>Solutions</w:t>
            </w:r>
          </w:p>
        </w:tc>
        <w:tc>
          <w:tcPr>
            <w:tcW w:w="553" w:type="pct"/>
          </w:tcPr>
          <w:p w14:paraId="6BC1359D" w14:textId="77777777" w:rsidR="009977B8" w:rsidRDefault="00000000">
            <w:pPr>
              <w:pStyle w:val="TAH"/>
              <w:widowControl w:val="0"/>
              <w:rPr>
                <w:rFonts w:eastAsia="SimSun"/>
                <w:lang w:val="en-US" w:eastAsia="zh-CN"/>
              </w:rPr>
            </w:pPr>
            <w:r>
              <w:rPr>
                <w:rFonts w:eastAsia="SimSun" w:hint="eastAsia"/>
                <w:lang w:val="en-US" w:eastAsia="zh-CN"/>
              </w:rPr>
              <w:t>1</w:t>
            </w:r>
          </w:p>
        </w:tc>
        <w:tc>
          <w:tcPr>
            <w:tcW w:w="553" w:type="pct"/>
          </w:tcPr>
          <w:p w14:paraId="6E32B26E" w14:textId="77777777" w:rsidR="009977B8" w:rsidRDefault="00000000">
            <w:pPr>
              <w:pStyle w:val="TAH"/>
              <w:widowControl w:val="0"/>
              <w:rPr>
                <w:rFonts w:eastAsia="SimSun"/>
                <w:lang w:val="en-US" w:eastAsia="zh-CN"/>
              </w:rPr>
            </w:pPr>
            <w:r>
              <w:rPr>
                <w:rFonts w:eastAsia="SimSun" w:hint="eastAsia"/>
                <w:lang w:val="en-US" w:eastAsia="zh-CN"/>
              </w:rPr>
              <w:t>2</w:t>
            </w:r>
          </w:p>
        </w:tc>
        <w:tc>
          <w:tcPr>
            <w:tcW w:w="553" w:type="pct"/>
          </w:tcPr>
          <w:p w14:paraId="29F42378" w14:textId="77777777" w:rsidR="009977B8" w:rsidRDefault="00000000">
            <w:pPr>
              <w:pStyle w:val="TAH"/>
              <w:widowControl w:val="0"/>
              <w:rPr>
                <w:rFonts w:eastAsia="SimSun"/>
                <w:lang w:val="en-US" w:eastAsia="zh-CN"/>
              </w:rPr>
            </w:pPr>
            <w:r>
              <w:rPr>
                <w:rFonts w:eastAsia="SimSun" w:hint="eastAsia"/>
                <w:lang w:val="en-US" w:eastAsia="zh-CN"/>
              </w:rPr>
              <w:t>3</w:t>
            </w:r>
          </w:p>
        </w:tc>
        <w:tc>
          <w:tcPr>
            <w:tcW w:w="553" w:type="pct"/>
          </w:tcPr>
          <w:p w14:paraId="16016FAA" w14:textId="77777777" w:rsidR="009977B8" w:rsidRDefault="00000000">
            <w:pPr>
              <w:pStyle w:val="TAH"/>
              <w:widowControl w:val="0"/>
              <w:rPr>
                <w:rFonts w:eastAsia="SimSun"/>
                <w:lang w:val="en-US" w:eastAsia="zh-CN"/>
              </w:rPr>
            </w:pPr>
            <w:r>
              <w:rPr>
                <w:rFonts w:eastAsia="SimSun" w:hint="eastAsia"/>
                <w:lang w:val="en-US" w:eastAsia="zh-CN"/>
              </w:rPr>
              <w:t>4</w:t>
            </w:r>
          </w:p>
        </w:tc>
        <w:tc>
          <w:tcPr>
            <w:tcW w:w="553" w:type="pct"/>
          </w:tcPr>
          <w:p w14:paraId="502581A8" w14:textId="77777777" w:rsidR="009977B8" w:rsidRDefault="00000000">
            <w:pPr>
              <w:pStyle w:val="TAH"/>
              <w:widowControl w:val="0"/>
              <w:rPr>
                <w:rFonts w:eastAsia="SimSun"/>
                <w:lang w:val="en-US" w:eastAsia="zh-CN"/>
              </w:rPr>
            </w:pPr>
            <w:r>
              <w:rPr>
                <w:rFonts w:eastAsia="SimSun" w:hint="eastAsia"/>
                <w:lang w:val="en-US" w:eastAsia="zh-CN"/>
              </w:rPr>
              <w:t>5</w:t>
            </w:r>
          </w:p>
        </w:tc>
        <w:tc>
          <w:tcPr>
            <w:tcW w:w="554" w:type="pct"/>
          </w:tcPr>
          <w:p w14:paraId="49EBED03" w14:textId="77777777" w:rsidR="009977B8" w:rsidRDefault="00000000">
            <w:pPr>
              <w:pStyle w:val="TAH"/>
              <w:widowControl w:val="0"/>
              <w:rPr>
                <w:rFonts w:eastAsia="SimSun"/>
                <w:lang w:val="en-US" w:eastAsia="zh-CN"/>
              </w:rPr>
            </w:pPr>
            <w:r>
              <w:rPr>
                <w:rFonts w:eastAsia="SimSun" w:hint="eastAsia"/>
                <w:lang w:val="en-US" w:eastAsia="zh-CN"/>
              </w:rPr>
              <w:t>6</w:t>
            </w:r>
          </w:p>
        </w:tc>
        <w:tc>
          <w:tcPr>
            <w:tcW w:w="554" w:type="pct"/>
          </w:tcPr>
          <w:p w14:paraId="7AF063E7" w14:textId="77777777" w:rsidR="009977B8" w:rsidRDefault="00000000">
            <w:pPr>
              <w:pStyle w:val="TAH"/>
              <w:widowControl w:val="0"/>
              <w:rPr>
                <w:rFonts w:eastAsia="SimSun"/>
                <w:lang w:val="en-US" w:eastAsia="zh-CN"/>
              </w:rPr>
            </w:pPr>
            <w:r>
              <w:rPr>
                <w:rFonts w:eastAsia="SimSun" w:hint="eastAsia"/>
                <w:lang w:val="en-US" w:eastAsia="zh-CN"/>
              </w:rPr>
              <w:t>7</w:t>
            </w:r>
          </w:p>
        </w:tc>
        <w:tc>
          <w:tcPr>
            <w:tcW w:w="564" w:type="pct"/>
          </w:tcPr>
          <w:p w14:paraId="7335909F" w14:textId="77777777" w:rsidR="009977B8" w:rsidRDefault="00000000">
            <w:pPr>
              <w:pStyle w:val="TAH"/>
              <w:widowControl w:val="0"/>
              <w:rPr>
                <w:rFonts w:eastAsia="SimSun"/>
                <w:lang w:val="en-US" w:eastAsia="zh-CN"/>
              </w:rPr>
            </w:pPr>
            <w:r>
              <w:rPr>
                <w:rFonts w:eastAsia="SimSun" w:hint="eastAsia"/>
                <w:lang w:val="en-US" w:eastAsia="zh-CN"/>
              </w:rPr>
              <w:t>8</w:t>
            </w:r>
          </w:p>
        </w:tc>
      </w:tr>
      <w:tr w:rsidR="009977B8" w14:paraId="2F496837" w14:textId="77777777">
        <w:tc>
          <w:tcPr>
            <w:tcW w:w="555" w:type="pct"/>
          </w:tcPr>
          <w:p w14:paraId="5EA193B8" w14:textId="77777777" w:rsidR="009977B8" w:rsidRDefault="00000000">
            <w:pPr>
              <w:pStyle w:val="TAH"/>
              <w:widowControl w:val="0"/>
              <w:rPr>
                <w:rFonts w:eastAsia="SimSun"/>
                <w:lang w:val="en-US" w:eastAsia="zh-CN"/>
              </w:rPr>
            </w:pPr>
            <w:r>
              <w:rPr>
                <w:rFonts w:eastAsia="SimSun" w:hint="eastAsia"/>
                <w:lang w:val="en-US" w:eastAsia="zh-CN"/>
              </w:rPr>
              <w:t>1</w:t>
            </w:r>
          </w:p>
        </w:tc>
        <w:tc>
          <w:tcPr>
            <w:tcW w:w="553" w:type="pct"/>
          </w:tcPr>
          <w:p w14:paraId="77ACDACC" w14:textId="77777777" w:rsidR="009977B8" w:rsidRDefault="009977B8">
            <w:pPr>
              <w:pStyle w:val="TAH"/>
              <w:widowControl w:val="0"/>
            </w:pPr>
          </w:p>
        </w:tc>
        <w:tc>
          <w:tcPr>
            <w:tcW w:w="553" w:type="pct"/>
          </w:tcPr>
          <w:p w14:paraId="3D52C5F6" w14:textId="77777777" w:rsidR="009977B8" w:rsidRDefault="009977B8">
            <w:pPr>
              <w:pStyle w:val="TAH"/>
              <w:widowControl w:val="0"/>
            </w:pPr>
          </w:p>
        </w:tc>
        <w:tc>
          <w:tcPr>
            <w:tcW w:w="553" w:type="pct"/>
          </w:tcPr>
          <w:p w14:paraId="2B813FF7" w14:textId="77777777" w:rsidR="009977B8" w:rsidRDefault="009977B8">
            <w:pPr>
              <w:pStyle w:val="TAH"/>
              <w:widowControl w:val="0"/>
            </w:pPr>
          </w:p>
        </w:tc>
        <w:tc>
          <w:tcPr>
            <w:tcW w:w="553" w:type="pct"/>
          </w:tcPr>
          <w:p w14:paraId="187FB928" w14:textId="77777777" w:rsidR="009977B8" w:rsidRDefault="009977B8">
            <w:pPr>
              <w:pStyle w:val="TAH"/>
              <w:widowControl w:val="0"/>
            </w:pPr>
          </w:p>
        </w:tc>
        <w:tc>
          <w:tcPr>
            <w:tcW w:w="553" w:type="pct"/>
          </w:tcPr>
          <w:p w14:paraId="76EEDF83" w14:textId="77777777" w:rsidR="009977B8" w:rsidRDefault="009977B8">
            <w:pPr>
              <w:pStyle w:val="TAH"/>
              <w:widowControl w:val="0"/>
            </w:pPr>
          </w:p>
        </w:tc>
        <w:tc>
          <w:tcPr>
            <w:tcW w:w="554" w:type="pct"/>
          </w:tcPr>
          <w:p w14:paraId="45019655" w14:textId="77777777" w:rsidR="009977B8" w:rsidRDefault="009977B8">
            <w:pPr>
              <w:pStyle w:val="TAH"/>
              <w:widowControl w:val="0"/>
            </w:pPr>
          </w:p>
        </w:tc>
        <w:tc>
          <w:tcPr>
            <w:tcW w:w="554" w:type="pct"/>
          </w:tcPr>
          <w:p w14:paraId="68F10A87" w14:textId="77777777" w:rsidR="009977B8" w:rsidRDefault="009977B8">
            <w:pPr>
              <w:pStyle w:val="TAH"/>
              <w:widowControl w:val="0"/>
            </w:pPr>
          </w:p>
        </w:tc>
        <w:tc>
          <w:tcPr>
            <w:tcW w:w="564" w:type="pct"/>
          </w:tcPr>
          <w:p w14:paraId="022DBA1C" w14:textId="77777777" w:rsidR="009977B8" w:rsidRDefault="009977B8">
            <w:pPr>
              <w:pStyle w:val="TAH"/>
              <w:widowControl w:val="0"/>
            </w:pPr>
          </w:p>
        </w:tc>
      </w:tr>
      <w:tr w:rsidR="009977B8" w14:paraId="5A12A4BE" w14:textId="77777777">
        <w:tc>
          <w:tcPr>
            <w:tcW w:w="555" w:type="pct"/>
          </w:tcPr>
          <w:p w14:paraId="2E2FC79F" w14:textId="77777777" w:rsidR="009977B8" w:rsidRDefault="00000000">
            <w:pPr>
              <w:pStyle w:val="TAH"/>
              <w:widowControl w:val="0"/>
              <w:rPr>
                <w:rFonts w:eastAsia="SimSun"/>
                <w:lang w:val="en-US" w:eastAsia="zh-CN"/>
              </w:rPr>
            </w:pPr>
            <w:r>
              <w:rPr>
                <w:rFonts w:eastAsia="SimSun" w:hint="eastAsia"/>
                <w:lang w:val="en-US" w:eastAsia="zh-CN"/>
              </w:rPr>
              <w:t>2</w:t>
            </w:r>
          </w:p>
        </w:tc>
        <w:tc>
          <w:tcPr>
            <w:tcW w:w="553" w:type="pct"/>
          </w:tcPr>
          <w:p w14:paraId="7A09EDBC" w14:textId="77777777" w:rsidR="009977B8" w:rsidRDefault="00000000">
            <w:pPr>
              <w:pStyle w:val="TAH"/>
              <w:widowControl w:val="0"/>
            </w:pPr>
            <w:r>
              <w:rPr>
                <w:rFonts w:eastAsia="SimSun" w:hint="eastAsia"/>
                <w:sz w:val="16"/>
                <w:szCs w:val="16"/>
              </w:rPr>
              <w:t>X</w:t>
            </w:r>
          </w:p>
        </w:tc>
        <w:tc>
          <w:tcPr>
            <w:tcW w:w="553" w:type="pct"/>
          </w:tcPr>
          <w:p w14:paraId="69F2305E" w14:textId="77777777" w:rsidR="009977B8" w:rsidRDefault="009977B8">
            <w:pPr>
              <w:pStyle w:val="TAH"/>
              <w:widowControl w:val="0"/>
            </w:pPr>
          </w:p>
        </w:tc>
        <w:tc>
          <w:tcPr>
            <w:tcW w:w="553" w:type="pct"/>
          </w:tcPr>
          <w:p w14:paraId="0B3675B8" w14:textId="77777777" w:rsidR="009977B8" w:rsidRDefault="00000000">
            <w:pPr>
              <w:pStyle w:val="TAH"/>
              <w:widowControl w:val="0"/>
            </w:pPr>
            <w:r>
              <w:rPr>
                <w:rFonts w:eastAsia="SimSun" w:hint="eastAsia"/>
                <w:sz w:val="16"/>
                <w:szCs w:val="16"/>
              </w:rPr>
              <w:t>X</w:t>
            </w:r>
          </w:p>
        </w:tc>
        <w:tc>
          <w:tcPr>
            <w:tcW w:w="553" w:type="pct"/>
          </w:tcPr>
          <w:p w14:paraId="434ED914" w14:textId="77777777" w:rsidR="009977B8" w:rsidRDefault="009977B8">
            <w:pPr>
              <w:pStyle w:val="TAH"/>
              <w:widowControl w:val="0"/>
            </w:pPr>
          </w:p>
        </w:tc>
        <w:tc>
          <w:tcPr>
            <w:tcW w:w="553" w:type="pct"/>
          </w:tcPr>
          <w:p w14:paraId="42EAA7D0" w14:textId="77777777" w:rsidR="009977B8" w:rsidRDefault="009977B8">
            <w:pPr>
              <w:pStyle w:val="TAH"/>
              <w:widowControl w:val="0"/>
            </w:pPr>
          </w:p>
        </w:tc>
        <w:tc>
          <w:tcPr>
            <w:tcW w:w="554" w:type="pct"/>
          </w:tcPr>
          <w:p w14:paraId="3F349E58" w14:textId="77777777" w:rsidR="009977B8" w:rsidRDefault="009977B8">
            <w:pPr>
              <w:pStyle w:val="TAH"/>
              <w:widowControl w:val="0"/>
            </w:pPr>
          </w:p>
        </w:tc>
        <w:tc>
          <w:tcPr>
            <w:tcW w:w="554" w:type="pct"/>
          </w:tcPr>
          <w:p w14:paraId="60AB7041" w14:textId="77777777" w:rsidR="009977B8" w:rsidRDefault="009977B8">
            <w:pPr>
              <w:pStyle w:val="TAH"/>
              <w:widowControl w:val="0"/>
            </w:pPr>
          </w:p>
        </w:tc>
        <w:tc>
          <w:tcPr>
            <w:tcW w:w="564" w:type="pct"/>
          </w:tcPr>
          <w:p w14:paraId="2BFE6919" w14:textId="77777777" w:rsidR="009977B8" w:rsidRDefault="009977B8">
            <w:pPr>
              <w:pStyle w:val="TAH"/>
              <w:widowControl w:val="0"/>
            </w:pPr>
          </w:p>
        </w:tc>
      </w:tr>
      <w:tr w:rsidR="009977B8" w14:paraId="450713DC" w14:textId="77777777">
        <w:tc>
          <w:tcPr>
            <w:tcW w:w="555" w:type="pct"/>
          </w:tcPr>
          <w:p w14:paraId="184703DD" w14:textId="77777777" w:rsidR="009977B8" w:rsidRDefault="00000000">
            <w:pPr>
              <w:pStyle w:val="TAH"/>
              <w:widowControl w:val="0"/>
              <w:rPr>
                <w:rFonts w:eastAsia="SimSun"/>
                <w:lang w:val="en-US" w:eastAsia="zh-CN"/>
              </w:rPr>
            </w:pPr>
            <w:r>
              <w:rPr>
                <w:rFonts w:eastAsia="SimSun" w:hint="eastAsia"/>
                <w:lang w:val="en-US" w:eastAsia="zh-CN"/>
              </w:rPr>
              <w:t>3</w:t>
            </w:r>
          </w:p>
        </w:tc>
        <w:tc>
          <w:tcPr>
            <w:tcW w:w="553" w:type="pct"/>
          </w:tcPr>
          <w:p w14:paraId="776BEBE8" w14:textId="77777777" w:rsidR="009977B8" w:rsidRDefault="009977B8">
            <w:pPr>
              <w:pStyle w:val="TAH"/>
              <w:widowControl w:val="0"/>
            </w:pPr>
          </w:p>
        </w:tc>
        <w:tc>
          <w:tcPr>
            <w:tcW w:w="553" w:type="pct"/>
          </w:tcPr>
          <w:p w14:paraId="02460D16" w14:textId="77777777" w:rsidR="009977B8" w:rsidRDefault="00000000">
            <w:pPr>
              <w:pStyle w:val="TAH"/>
              <w:widowControl w:val="0"/>
            </w:pPr>
            <w:r>
              <w:rPr>
                <w:rFonts w:eastAsia="SimSun" w:hint="eastAsia"/>
                <w:sz w:val="16"/>
                <w:szCs w:val="16"/>
              </w:rPr>
              <w:t>X</w:t>
            </w:r>
          </w:p>
        </w:tc>
        <w:tc>
          <w:tcPr>
            <w:tcW w:w="553" w:type="pct"/>
          </w:tcPr>
          <w:p w14:paraId="5470A463" w14:textId="77777777" w:rsidR="009977B8" w:rsidRDefault="009977B8">
            <w:pPr>
              <w:pStyle w:val="TAH"/>
              <w:widowControl w:val="0"/>
            </w:pPr>
          </w:p>
        </w:tc>
        <w:tc>
          <w:tcPr>
            <w:tcW w:w="553" w:type="pct"/>
          </w:tcPr>
          <w:p w14:paraId="005F47EE" w14:textId="77777777" w:rsidR="009977B8" w:rsidRDefault="009977B8">
            <w:pPr>
              <w:pStyle w:val="TAH"/>
              <w:widowControl w:val="0"/>
            </w:pPr>
          </w:p>
        </w:tc>
        <w:tc>
          <w:tcPr>
            <w:tcW w:w="553" w:type="pct"/>
          </w:tcPr>
          <w:p w14:paraId="62573765" w14:textId="77777777" w:rsidR="009977B8" w:rsidRDefault="009977B8">
            <w:pPr>
              <w:pStyle w:val="TAH"/>
              <w:widowControl w:val="0"/>
            </w:pPr>
          </w:p>
        </w:tc>
        <w:tc>
          <w:tcPr>
            <w:tcW w:w="554" w:type="pct"/>
          </w:tcPr>
          <w:p w14:paraId="46F517E7" w14:textId="77777777" w:rsidR="009977B8" w:rsidRDefault="009977B8">
            <w:pPr>
              <w:pStyle w:val="TAH"/>
              <w:widowControl w:val="0"/>
            </w:pPr>
          </w:p>
        </w:tc>
        <w:tc>
          <w:tcPr>
            <w:tcW w:w="554" w:type="pct"/>
          </w:tcPr>
          <w:p w14:paraId="43A2C498" w14:textId="77777777" w:rsidR="009977B8" w:rsidRDefault="009977B8">
            <w:pPr>
              <w:pStyle w:val="TAH"/>
              <w:widowControl w:val="0"/>
            </w:pPr>
          </w:p>
        </w:tc>
        <w:tc>
          <w:tcPr>
            <w:tcW w:w="564" w:type="pct"/>
          </w:tcPr>
          <w:p w14:paraId="565CE697" w14:textId="77777777" w:rsidR="009977B8" w:rsidRDefault="009977B8">
            <w:pPr>
              <w:pStyle w:val="TAH"/>
              <w:widowControl w:val="0"/>
            </w:pPr>
          </w:p>
        </w:tc>
      </w:tr>
      <w:tr w:rsidR="009977B8" w14:paraId="12599FC3" w14:textId="77777777">
        <w:tc>
          <w:tcPr>
            <w:tcW w:w="555" w:type="pct"/>
          </w:tcPr>
          <w:p w14:paraId="3B91B311" w14:textId="77777777" w:rsidR="009977B8" w:rsidRDefault="00000000">
            <w:pPr>
              <w:pStyle w:val="TAH"/>
              <w:widowControl w:val="0"/>
              <w:rPr>
                <w:rFonts w:eastAsia="SimSun"/>
                <w:lang w:val="en-US" w:eastAsia="zh-CN"/>
              </w:rPr>
            </w:pPr>
            <w:r>
              <w:rPr>
                <w:rFonts w:eastAsia="SimSun" w:hint="eastAsia"/>
                <w:lang w:val="en-US" w:eastAsia="zh-CN"/>
              </w:rPr>
              <w:t>4</w:t>
            </w:r>
          </w:p>
        </w:tc>
        <w:tc>
          <w:tcPr>
            <w:tcW w:w="553" w:type="pct"/>
          </w:tcPr>
          <w:p w14:paraId="5F8F6C57" w14:textId="77777777" w:rsidR="009977B8" w:rsidRDefault="009977B8">
            <w:pPr>
              <w:pStyle w:val="TAH"/>
              <w:widowControl w:val="0"/>
            </w:pPr>
          </w:p>
        </w:tc>
        <w:tc>
          <w:tcPr>
            <w:tcW w:w="553" w:type="pct"/>
          </w:tcPr>
          <w:p w14:paraId="1C3C254B" w14:textId="77777777" w:rsidR="009977B8" w:rsidRDefault="00000000">
            <w:pPr>
              <w:pStyle w:val="TAH"/>
              <w:widowControl w:val="0"/>
            </w:pPr>
            <w:r>
              <w:rPr>
                <w:rFonts w:eastAsia="SimSun" w:hint="eastAsia"/>
                <w:sz w:val="16"/>
                <w:szCs w:val="16"/>
              </w:rPr>
              <w:t>X</w:t>
            </w:r>
          </w:p>
        </w:tc>
        <w:tc>
          <w:tcPr>
            <w:tcW w:w="553" w:type="pct"/>
          </w:tcPr>
          <w:p w14:paraId="4A6F6000" w14:textId="77777777" w:rsidR="009977B8" w:rsidRDefault="009977B8">
            <w:pPr>
              <w:pStyle w:val="TAH"/>
              <w:widowControl w:val="0"/>
            </w:pPr>
          </w:p>
        </w:tc>
        <w:tc>
          <w:tcPr>
            <w:tcW w:w="553" w:type="pct"/>
          </w:tcPr>
          <w:p w14:paraId="2DC2AADB" w14:textId="77777777" w:rsidR="009977B8" w:rsidRDefault="009977B8">
            <w:pPr>
              <w:pStyle w:val="TAH"/>
              <w:widowControl w:val="0"/>
            </w:pPr>
          </w:p>
        </w:tc>
        <w:tc>
          <w:tcPr>
            <w:tcW w:w="553" w:type="pct"/>
          </w:tcPr>
          <w:p w14:paraId="202158A5" w14:textId="77777777" w:rsidR="009977B8" w:rsidRDefault="009977B8">
            <w:pPr>
              <w:pStyle w:val="TAH"/>
              <w:widowControl w:val="0"/>
            </w:pPr>
          </w:p>
        </w:tc>
        <w:tc>
          <w:tcPr>
            <w:tcW w:w="554" w:type="pct"/>
          </w:tcPr>
          <w:p w14:paraId="3A52778D" w14:textId="77777777" w:rsidR="009977B8" w:rsidRDefault="009977B8">
            <w:pPr>
              <w:pStyle w:val="TAH"/>
              <w:widowControl w:val="0"/>
            </w:pPr>
          </w:p>
        </w:tc>
        <w:tc>
          <w:tcPr>
            <w:tcW w:w="554" w:type="pct"/>
          </w:tcPr>
          <w:p w14:paraId="08C12C40" w14:textId="77777777" w:rsidR="009977B8" w:rsidRDefault="009977B8">
            <w:pPr>
              <w:pStyle w:val="TAH"/>
              <w:widowControl w:val="0"/>
            </w:pPr>
          </w:p>
        </w:tc>
        <w:tc>
          <w:tcPr>
            <w:tcW w:w="564" w:type="pct"/>
          </w:tcPr>
          <w:p w14:paraId="75CB466C" w14:textId="77777777" w:rsidR="009977B8" w:rsidRDefault="009977B8">
            <w:pPr>
              <w:pStyle w:val="TAH"/>
              <w:widowControl w:val="0"/>
            </w:pPr>
          </w:p>
        </w:tc>
      </w:tr>
      <w:tr w:rsidR="009977B8" w14:paraId="0BDE2E53" w14:textId="77777777">
        <w:tc>
          <w:tcPr>
            <w:tcW w:w="555" w:type="pct"/>
          </w:tcPr>
          <w:p w14:paraId="1352BF81" w14:textId="77777777" w:rsidR="009977B8" w:rsidRDefault="00000000">
            <w:pPr>
              <w:pStyle w:val="TAH"/>
              <w:widowControl w:val="0"/>
              <w:rPr>
                <w:rFonts w:eastAsia="SimSun"/>
                <w:lang w:val="en-US" w:eastAsia="zh-CN"/>
              </w:rPr>
            </w:pPr>
            <w:r>
              <w:rPr>
                <w:rFonts w:eastAsia="SimSun" w:hint="eastAsia"/>
                <w:lang w:val="en-US" w:eastAsia="zh-CN"/>
              </w:rPr>
              <w:t>5</w:t>
            </w:r>
          </w:p>
        </w:tc>
        <w:tc>
          <w:tcPr>
            <w:tcW w:w="553" w:type="pct"/>
          </w:tcPr>
          <w:p w14:paraId="68896C29" w14:textId="77777777" w:rsidR="009977B8" w:rsidRDefault="009977B8">
            <w:pPr>
              <w:pStyle w:val="TAH"/>
              <w:widowControl w:val="0"/>
            </w:pPr>
          </w:p>
        </w:tc>
        <w:tc>
          <w:tcPr>
            <w:tcW w:w="553" w:type="pct"/>
          </w:tcPr>
          <w:p w14:paraId="7B0758DA" w14:textId="77777777" w:rsidR="009977B8" w:rsidRDefault="00000000">
            <w:pPr>
              <w:pStyle w:val="TAH"/>
              <w:widowControl w:val="0"/>
              <w:rPr>
                <w:rFonts w:eastAsia="SimSun"/>
                <w:sz w:val="16"/>
                <w:szCs w:val="16"/>
              </w:rPr>
            </w:pPr>
            <w:r>
              <w:rPr>
                <w:rFonts w:eastAsia="SimSun" w:hint="eastAsia"/>
                <w:sz w:val="16"/>
                <w:szCs w:val="16"/>
              </w:rPr>
              <w:t>X</w:t>
            </w:r>
          </w:p>
        </w:tc>
        <w:tc>
          <w:tcPr>
            <w:tcW w:w="553" w:type="pct"/>
          </w:tcPr>
          <w:p w14:paraId="63E89BFA" w14:textId="77777777" w:rsidR="009977B8" w:rsidRDefault="009977B8">
            <w:pPr>
              <w:pStyle w:val="TAH"/>
              <w:widowControl w:val="0"/>
            </w:pPr>
          </w:p>
        </w:tc>
        <w:tc>
          <w:tcPr>
            <w:tcW w:w="553" w:type="pct"/>
          </w:tcPr>
          <w:p w14:paraId="6DB4BE87" w14:textId="77777777" w:rsidR="009977B8" w:rsidRDefault="009977B8">
            <w:pPr>
              <w:pStyle w:val="TAH"/>
              <w:widowControl w:val="0"/>
            </w:pPr>
          </w:p>
        </w:tc>
        <w:tc>
          <w:tcPr>
            <w:tcW w:w="553" w:type="pct"/>
          </w:tcPr>
          <w:p w14:paraId="49FE32C9" w14:textId="77777777" w:rsidR="009977B8" w:rsidRDefault="009977B8">
            <w:pPr>
              <w:pStyle w:val="TAH"/>
              <w:widowControl w:val="0"/>
            </w:pPr>
          </w:p>
        </w:tc>
        <w:tc>
          <w:tcPr>
            <w:tcW w:w="554" w:type="pct"/>
          </w:tcPr>
          <w:p w14:paraId="37EF18AB" w14:textId="77777777" w:rsidR="009977B8" w:rsidRDefault="009977B8">
            <w:pPr>
              <w:pStyle w:val="TAH"/>
              <w:widowControl w:val="0"/>
            </w:pPr>
          </w:p>
        </w:tc>
        <w:tc>
          <w:tcPr>
            <w:tcW w:w="554" w:type="pct"/>
          </w:tcPr>
          <w:p w14:paraId="6A92352E" w14:textId="77777777" w:rsidR="009977B8" w:rsidRDefault="009977B8">
            <w:pPr>
              <w:pStyle w:val="TAH"/>
              <w:widowControl w:val="0"/>
            </w:pPr>
          </w:p>
        </w:tc>
        <w:tc>
          <w:tcPr>
            <w:tcW w:w="564" w:type="pct"/>
          </w:tcPr>
          <w:p w14:paraId="060F167B" w14:textId="77777777" w:rsidR="009977B8" w:rsidRDefault="009977B8">
            <w:pPr>
              <w:pStyle w:val="TAH"/>
              <w:widowControl w:val="0"/>
            </w:pPr>
          </w:p>
        </w:tc>
      </w:tr>
      <w:tr w:rsidR="009977B8" w14:paraId="6B861CE3" w14:textId="77777777">
        <w:tc>
          <w:tcPr>
            <w:tcW w:w="555" w:type="pct"/>
          </w:tcPr>
          <w:p w14:paraId="65A3DE1F" w14:textId="77777777" w:rsidR="009977B8" w:rsidRDefault="00000000">
            <w:pPr>
              <w:pStyle w:val="TAH"/>
              <w:widowControl w:val="0"/>
              <w:rPr>
                <w:rFonts w:eastAsia="SimSun"/>
                <w:lang w:val="en-US" w:eastAsia="zh-CN"/>
              </w:rPr>
            </w:pPr>
            <w:r>
              <w:rPr>
                <w:rFonts w:eastAsia="SimSun" w:hint="eastAsia"/>
                <w:lang w:val="en-US" w:eastAsia="zh-CN"/>
              </w:rPr>
              <w:t>6</w:t>
            </w:r>
          </w:p>
        </w:tc>
        <w:tc>
          <w:tcPr>
            <w:tcW w:w="553" w:type="pct"/>
          </w:tcPr>
          <w:p w14:paraId="5A8D3F66" w14:textId="77777777" w:rsidR="009977B8" w:rsidRDefault="00000000">
            <w:pPr>
              <w:pStyle w:val="TAH"/>
              <w:widowControl w:val="0"/>
              <w:rPr>
                <w:rFonts w:eastAsia="SimSun"/>
                <w:lang w:val="en-US" w:eastAsia="zh-CN"/>
              </w:rPr>
            </w:pPr>
            <w:r>
              <w:rPr>
                <w:rFonts w:eastAsia="SimSun" w:hint="eastAsia"/>
                <w:lang w:val="en-US" w:eastAsia="zh-CN"/>
              </w:rPr>
              <w:t>X</w:t>
            </w:r>
          </w:p>
        </w:tc>
        <w:tc>
          <w:tcPr>
            <w:tcW w:w="553" w:type="pct"/>
          </w:tcPr>
          <w:p w14:paraId="77C61AB8" w14:textId="77777777" w:rsidR="009977B8" w:rsidRDefault="009977B8">
            <w:pPr>
              <w:pStyle w:val="TAH"/>
              <w:widowControl w:val="0"/>
              <w:rPr>
                <w:rFonts w:eastAsia="SimSun"/>
                <w:sz w:val="16"/>
                <w:szCs w:val="16"/>
              </w:rPr>
            </w:pPr>
          </w:p>
        </w:tc>
        <w:tc>
          <w:tcPr>
            <w:tcW w:w="553" w:type="pct"/>
          </w:tcPr>
          <w:p w14:paraId="05FC0FEA" w14:textId="77777777" w:rsidR="009977B8" w:rsidRDefault="009977B8">
            <w:pPr>
              <w:pStyle w:val="TAH"/>
              <w:widowControl w:val="0"/>
            </w:pPr>
          </w:p>
        </w:tc>
        <w:tc>
          <w:tcPr>
            <w:tcW w:w="553" w:type="pct"/>
          </w:tcPr>
          <w:p w14:paraId="31FB3C48" w14:textId="77777777" w:rsidR="009977B8" w:rsidRDefault="009977B8">
            <w:pPr>
              <w:pStyle w:val="TAH"/>
              <w:widowControl w:val="0"/>
            </w:pPr>
          </w:p>
        </w:tc>
        <w:tc>
          <w:tcPr>
            <w:tcW w:w="553" w:type="pct"/>
          </w:tcPr>
          <w:p w14:paraId="0E445972" w14:textId="77777777" w:rsidR="009977B8" w:rsidRDefault="009977B8">
            <w:pPr>
              <w:pStyle w:val="TAH"/>
              <w:widowControl w:val="0"/>
            </w:pPr>
          </w:p>
        </w:tc>
        <w:tc>
          <w:tcPr>
            <w:tcW w:w="554" w:type="pct"/>
          </w:tcPr>
          <w:p w14:paraId="6F28223C" w14:textId="77777777" w:rsidR="009977B8" w:rsidRDefault="009977B8">
            <w:pPr>
              <w:pStyle w:val="TAH"/>
              <w:widowControl w:val="0"/>
            </w:pPr>
          </w:p>
        </w:tc>
        <w:tc>
          <w:tcPr>
            <w:tcW w:w="554" w:type="pct"/>
          </w:tcPr>
          <w:p w14:paraId="71B63DFF" w14:textId="77777777" w:rsidR="009977B8" w:rsidRDefault="009977B8">
            <w:pPr>
              <w:pStyle w:val="TAH"/>
              <w:widowControl w:val="0"/>
            </w:pPr>
          </w:p>
        </w:tc>
        <w:tc>
          <w:tcPr>
            <w:tcW w:w="564" w:type="pct"/>
          </w:tcPr>
          <w:p w14:paraId="7775568B" w14:textId="77777777" w:rsidR="009977B8" w:rsidRDefault="009977B8">
            <w:pPr>
              <w:pStyle w:val="TAH"/>
              <w:widowControl w:val="0"/>
            </w:pPr>
          </w:p>
        </w:tc>
      </w:tr>
      <w:tr w:rsidR="009977B8" w14:paraId="5928DA5D" w14:textId="77777777">
        <w:tc>
          <w:tcPr>
            <w:tcW w:w="555" w:type="pct"/>
          </w:tcPr>
          <w:p w14:paraId="130F1D30" w14:textId="77777777" w:rsidR="009977B8" w:rsidRDefault="00000000">
            <w:pPr>
              <w:pStyle w:val="TAH"/>
              <w:widowControl w:val="0"/>
              <w:rPr>
                <w:rFonts w:eastAsia="SimSun"/>
                <w:lang w:val="en-US" w:eastAsia="zh-CN"/>
              </w:rPr>
            </w:pPr>
            <w:r>
              <w:rPr>
                <w:rFonts w:eastAsia="SimSun" w:hint="eastAsia"/>
                <w:lang w:val="en-US" w:eastAsia="zh-CN"/>
              </w:rPr>
              <w:t>7</w:t>
            </w:r>
          </w:p>
        </w:tc>
        <w:tc>
          <w:tcPr>
            <w:tcW w:w="553" w:type="pct"/>
          </w:tcPr>
          <w:p w14:paraId="45DF837E" w14:textId="77777777" w:rsidR="009977B8" w:rsidRDefault="00000000">
            <w:pPr>
              <w:pStyle w:val="TAH"/>
              <w:widowControl w:val="0"/>
              <w:rPr>
                <w:rFonts w:eastAsia="SimSun"/>
                <w:lang w:val="en-US" w:eastAsia="zh-CN"/>
              </w:rPr>
            </w:pPr>
            <w:r>
              <w:rPr>
                <w:rFonts w:eastAsia="SimSun" w:hint="eastAsia"/>
                <w:lang w:val="en-US" w:eastAsia="zh-CN"/>
              </w:rPr>
              <w:t>X</w:t>
            </w:r>
          </w:p>
        </w:tc>
        <w:tc>
          <w:tcPr>
            <w:tcW w:w="553" w:type="pct"/>
          </w:tcPr>
          <w:p w14:paraId="2AC4566F" w14:textId="77777777" w:rsidR="009977B8" w:rsidRDefault="009977B8">
            <w:pPr>
              <w:pStyle w:val="TAH"/>
              <w:widowControl w:val="0"/>
              <w:rPr>
                <w:rFonts w:eastAsia="SimSun"/>
                <w:sz w:val="16"/>
                <w:szCs w:val="16"/>
              </w:rPr>
            </w:pPr>
          </w:p>
        </w:tc>
        <w:tc>
          <w:tcPr>
            <w:tcW w:w="553" w:type="pct"/>
          </w:tcPr>
          <w:p w14:paraId="4934BC1C" w14:textId="77777777" w:rsidR="009977B8" w:rsidRDefault="00000000">
            <w:pPr>
              <w:pStyle w:val="TAH"/>
              <w:widowControl w:val="0"/>
            </w:pPr>
            <w:r>
              <w:rPr>
                <w:rFonts w:eastAsia="SimSun" w:hint="eastAsia"/>
                <w:lang w:val="en-US" w:eastAsia="zh-CN"/>
              </w:rPr>
              <w:t>X</w:t>
            </w:r>
          </w:p>
        </w:tc>
        <w:tc>
          <w:tcPr>
            <w:tcW w:w="553" w:type="pct"/>
          </w:tcPr>
          <w:p w14:paraId="07216B92" w14:textId="77777777" w:rsidR="009977B8" w:rsidRDefault="009977B8">
            <w:pPr>
              <w:pStyle w:val="TAH"/>
              <w:widowControl w:val="0"/>
            </w:pPr>
          </w:p>
        </w:tc>
        <w:tc>
          <w:tcPr>
            <w:tcW w:w="553" w:type="pct"/>
          </w:tcPr>
          <w:p w14:paraId="28287B02" w14:textId="77777777" w:rsidR="009977B8" w:rsidRDefault="009977B8">
            <w:pPr>
              <w:pStyle w:val="TAH"/>
              <w:widowControl w:val="0"/>
            </w:pPr>
          </w:p>
        </w:tc>
        <w:tc>
          <w:tcPr>
            <w:tcW w:w="554" w:type="pct"/>
          </w:tcPr>
          <w:p w14:paraId="3403D3B2" w14:textId="77777777" w:rsidR="009977B8" w:rsidRDefault="009977B8">
            <w:pPr>
              <w:pStyle w:val="TAH"/>
              <w:widowControl w:val="0"/>
            </w:pPr>
          </w:p>
        </w:tc>
        <w:tc>
          <w:tcPr>
            <w:tcW w:w="554" w:type="pct"/>
          </w:tcPr>
          <w:p w14:paraId="11DD1095" w14:textId="77777777" w:rsidR="009977B8" w:rsidRDefault="009977B8">
            <w:pPr>
              <w:pStyle w:val="TAH"/>
              <w:widowControl w:val="0"/>
            </w:pPr>
          </w:p>
        </w:tc>
        <w:tc>
          <w:tcPr>
            <w:tcW w:w="564" w:type="pct"/>
          </w:tcPr>
          <w:p w14:paraId="68D1F174" w14:textId="77777777" w:rsidR="009977B8" w:rsidRDefault="00000000">
            <w:pPr>
              <w:pStyle w:val="TAH"/>
              <w:widowControl w:val="0"/>
            </w:pPr>
            <w:r>
              <w:rPr>
                <w:rFonts w:eastAsia="SimSun" w:hint="eastAsia"/>
                <w:lang w:val="en-US" w:eastAsia="zh-CN"/>
              </w:rPr>
              <w:t>X</w:t>
            </w:r>
          </w:p>
        </w:tc>
      </w:tr>
      <w:tr w:rsidR="009977B8" w14:paraId="57860699" w14:textId="77777777">
        <w:tc>
          <w:tcPr>
            <w:tcW w:w="555" w:type="pct"/>
          </w:tcPr>
          <w:p w14:paraId="0F4DF8DB" w14:textId="77777777" w:rsidR="009977B8" w:rsidRDefault="00000000">
            <w:pPr>
              <w:pStyle w:val="TAH"/>
              <w:widowControl w:val="0"/>
              <w:rPr>
                <w:rFonts w:eastAsia="SimSun"/>
                <w:lang w:val="en-US" w:eastAsia="zh-CN"/>
              </w:rPr>
            </w:pPr>
            <w:r>
              <w:rPr>
                <w:rFonts w:eastAsia="SimSun" w:hint="eastAsia"/>
                <w:lang w:val="en-US" w:eastAsia="zh-CN"/>
              </w:rPr>
              <w:t>8</w:t>
            </w:r>
          </w:p>
        </w:tc>
        <w:tc>
          <w:tcPr>
            <w:tcW w:w="553" w:type="pct"/>
          </w:tcPr>
          <w:p w14:paraId="3D509F95" w14:textId="77777777" w:rsidR="009977B8" w:rsidRDefault="009977B8">
            <w:pPr>
              <w:pStyle w:val="TAH"/>
              <w:widowControl w:val="0"/>
              <w:rPr>
                <w:rFonts w:eastAsia="SimSun"/>
                <w:lang w:val="en-US" w:eastAsia="zh-CN"/>
              </w:rPr>
            </w:pPr>
          </w:p>
        </w:tc>
        <w:tc>
          <w:tcPr>
            <w:tcW w:w="553" w:type="pct"/>
          </w:tcPr>
          <w:p w14:paraId="5906EF8B" w14:textId="77777777" w:rsidR="009977B8" w:rsidRDefault="009977B8">
            <w:pPr>
              <w:pStyle w:val="TAH"/>
              <w:widowControl w:val="0"/>
              <w:rPr>
                <w:rFonts w:eastAsia="SimSun"/>
                <w:sz w:val="16"/>
                <w:szCs w:val="16"/>
              </w:rPr>
            </w:pPr>
          </w:p>
        </w:tc>
        <w:tc>
          <w:tcPr>
            <w:tcW w:w="553" w:type="pct"/>
          </w:tcPr>
          <w:p w14:paraId="7A208E38" w14:textId="77777777" w:rsidR="009977B8" w:rsidRDefault="009977B8">
            <w:pPr>
              <w:pStyle w:val="TAH"/>
              <w:widowControl w:val="0"/>
            </w:pPr>
          </w:p>
        </w:tc>
        <w:tc>
          <w:tcPr>
            <w:tcW w:w="553" w:type="pct"/>
          </w:tcPr>
          <w:p w14:paraId="4DFCFBAB" w14:textId="77777777" w:rsidR="009977B8" w:rsidRDefault="009977B8">
            <w:pPr>
              <w:pStyle w:val="TAH"/>
              <w:widowControl w:val="0"/>
            </w:pPr>
          </w:p>
        </w:tc>
        <w:tc>
          <w:tcPr>
            <w:tcW w:w="553" w:type="pct"/>
          </w:tcPr>
          <w:p w14:paraId="7D4FBCBD" w14:textId="77777777" w:rsidR="009977B8" w:rsidRDefault="009977B8">
            <w:pPr>
              <w:pStyle w:val="TAH"/>
              <w:widowControl w:val="0"/>
            </w:pPr>
          </w:p>
        </w:tc>
        <w:tc>
          <w:tcPr>
            <w:tcW w:w="554" w:type="pct"/>
          </w:tcPr>
          <w:p w14:paraId="770894E5" w14:textId="77777777" w:rsidR="009977B8" w:rsidRDefault="00000000">
            <w:pPr>
              <w:pStyle w:val="TAH"/>
              <w:widowControl w:val="0"/>
            </w:pPr>
            <w:r>
              <w:rPr>
                <w:rFonts w:eastAsia="SimSun" w:hint="eastAsia"/>
                <w:lang w:val="en-US" w:eastAsia="zh-CN"/>
              </w:rPr>
              <w:t>X</w:t>
            </w:r>
          </w:p>
        </w:tc>
        <w:tc>
          <w:tcPr>
            <w:tcW w:w="554" w:type="pct"/>
          </w:tcPr>
          <w:p w14:paraId="1F45074F" w14:textId="77777777" w:rsidR="009977B8" w:rsidRDefault="009977B8">
            <w:pPr>
              <w:pStyle w:val="TAH"/>
              <w:widowControl w:val="0"/>
            </w:pPr>
          </w:p>
        </w:tc>
        <w:tc>
          <w:tcPr>
            <w:tcW w:w="564" w:type="pct"/>
          </w:tcPr>
          <w:p w14:paraId="36362DC1" w14:textId="77777777" w:rsidR="009977B8" w:rsidRDefault="009977B8">
            <w:pPr>
              <w:pStyle w:val="TAH"/>
              <w:widowControl w:val="0"/>
            </w:pPr>
          </w:p>
        </w:tc>
      </w:tr>
      <w:tr w:rsidR="009977B8" w14:paraId="1918AA47" w14:textId="77777777">
        <w:tc>
          <w:tcPr>
            <w:tcW w:w="555" w:type="pct"/>
          </w:tcPr>
          <w:p w14:paraId="4BB81258" w14:textId="77777777" w:rsidR="009977B8" w:rsidRDefault="00000000">
            <w:pPr>
              <w:pStyle w:val="TAH"/>
              <w:widowControl w:val="0"/>
              <w:rPr>
                <w:rFonts w:eastAsia="SimSun"/>
                <w:lang w:val="en-US" w:eastAsia="zh-CN"/>
              </w:rPr>
            </w:pPr>
            <w:r>
              <w:rPr>
                <w:rFonts w:eastAsia="SimSun" w:hint="eastAsia"/>
                <w:lang w:val="en-US" w:eastAsia="zh-CN"/>
              </w:rPr>
              <w:t>9</w:t>
            </w:r>
          </w:p>
        </w:tc>
        <w:tc>
          <w:tcPr>
            <w:tcW w:w="553" w:type="pct"/>
          </w:tcPr>
          <w:p w14:paraId="6FA48FFC" w14:textId="77777777" w:rsidR="009977B8" w:rsidRDefault="00000000">
            <w:pPr>
              <w:pStyle w:val="TAH"/>
              <w:widowControl w:val="0"/>
              <w:rPr>
                <w:rFonts w:eastAsia="SimSun"/>
                <w:lang w:val="en-US" w:eastAsia="zh-CN"/>
              </w:rPr>
            </w:pPr>
            <w:r>
              <w:rPr>
                <w:rFonts w:eastAsia="SimSun" w:hint="eastAsia"/>
                <w:lang w:val="en-US" w:eastAsia="zh-CN"/>
              </w:rPr>
              <w:t>X</w:t>
            </w:r>
          </w:p>
        </w:tc>
        <w:tc>
          <w:tcPr>
            <w:tcW w:w="553" w:type="pct"/>
          </w:tcPr>
          <w:p w14:paraId="1734A478" w14:textId="77777777" w:rsidR="009977B8" w:rsidRDefault="009977B8">
            <w:pPr>
              <w:pStyle w:val="TAH"/>
              <w:widowControl w:val="0"/>
              <w:rPr>
                <w:rFonts w:eastAsia="SimSun"/>
                <w:sz w:val="16"/>
                <w:szCs w:val="16"/>
              </w:rPr>
            </w:pPr>
          </w:p>
        </w:tc>
        <w:tc>
          <w:tcPr>
            <w:tcW w:w="553" w:type="pct"/>
          </w:tcPr>
          <w:p w14:paraId="5996550D" w14:textId="77777777" w:rsidR="009977B8" w:rsidRDefault="009977B8">
            <w:pPr>
              <w:pStyle w:val="TAH"/>
              <w:widowControl w:val="0"/>
            </w:pPr>
          </w:p>
        </w:tc>
        <w:tc>
          <w:tcPr>
            <w:tcW w:w="553" w:type="pct"/>
          </w:tcPr>
          <w:p w14:paraId="7749BC2B" w14:textId="77777777" w:rsidR="009977B8" w:rsidRDefault="009977B8">
            <w:pPr>
              <w:pStyle w:val="TAH"/>
              <w:widowControl w:val="0"/>
            </w:pPr>
          </w:p>
        </w:tc>
        <w:tc>
          <w:tcPr>
            <w:tcW w:w="553" w:type="pct"/>
          </w:tcPr>
          <w:p w14:paraId="62C4C5C4" w14:textId="77777777" w:rsidR="009977B8" w:rsidRDefault="009977B8">
            <w:pPr>
              <w:pStyle w:val="TAH"/>
              <w:widowControl w:val="0"/>
            </w:pPr>
          </w:p>
        </w:tc>
        <w:tc>
          <w:tcPr>
            <w:tcW w:w="554" w:type="pct"/>
          </w:tcPr>
          <w:p w14:paraId="31E3CBB1" w14:textId="77777777" w:rsidR="009977B8" w:rsidRDefault="009977B8">
            <w:pPr>
              <w:pStyle w:val="TAH"/>
              <w:widowControl w:val="0"/>
            </w:pPr>
          </w:p>
        </w:tc>
        <w:tc>
          <w:tcPr>
            <w:tcW w:w="554" w:type="pct"/>
          </w:tcPr>
          <w:p w14:paraId="0B0A16D4" w14:textId="77777777" w:rsidR="009977B8" w:rsidRDefault="009977B8">
            <w:pPr>
              <w:pStyle w:val="TAH"/>
              <w:widowControl w:val="0"/>
            </w:pPr>
          </w:p>
        </w:tc>
        <w:tc>
          <w:tcPr>
            <w:tcW w:w="564" w:type="pct"/>
          </w:tcPr>
          <w:p w14:paraId="1D1A681C" w14:textId="77777777" w:rsidR="009977B8" w:rsidRDefault="00000000">
            <w:pPr>
              <w:pStyle w:val="TAH"/>
              <w:widowControl w:val="0"/>
            </w:pPr>
            <w:r>
              <w:rPr>
                <w:rFonts w:eastAsia="SimSun" w:hint="eastAsia"/>
                <w:lang w:val="en-US" w:eastAsia="zh-CN"/>
              </w:rPr>
              <w:t>X</w:t>
            </w:r>
          </w:p>
        </w:tc>
      </w:tr>
      <w:tr w:rsidR="009977B8" w14:paraId="0C8DCDD5" w14:textId="77777777">
        <w:tc>
          <w:tcPr>
            <w:tcW w:w="555" w:type="pct"/>
          </w:tcPr>
          <w:p w14:paraId="624930CB" w14:textId="77777777" w:rsidR="009977B8" w:rsidRDefault="00000000">
            <w:pPr>
              <w:pStyle w:val="TAH"/>
              <w:widowControl w:val="0"/>
              <w:rPr>
                <w:rFonts w:eastAsia="SimSun"/>
                <w:lang w:val="en-US" w:eastAsia="zh-CN"/>
              </w:rPr>
            </w:pPr>
            <w:r>
              <w:rPr>
                <w:rFonts w:eastAsia="SimSun" w:hint="eastAsia"/>
                <w:lang w:val="en-US" w:eastAsia="zh-CN"/>
              </w:rPr>
              <w:t>10</w:t>
            </w:r>
          </w:p>
        </w:tc>
        <w:tc>
          <w:tcPr>
            <w:tcW w:w="553" w:type="pct"/>
          </w:tcPr>
          <w:p w14:paraId="2CE1D522" w14:textId="77777777" w:rsidR="009977B8" w:rsidRDefault="009977B8">
            <w:pPr>
              <w:pStyle w:val="TAH"/>
              <w:widowControl w:val="0"/>
              <w:rPr>
                <w:rFonts w:eastAsia="SimSun"/>
                <w:lang w:val="en-US" w:eastAsia="zh-CN"/>
              </w:rPr>
            </w:pPr>
          </w:p>
        </w:tc>
        <w:tc>
          <w:tcPr>
            <w:tcW w:w="553" w:type="pct"/>
          </w:tcPr>
          <w:p w14:paraId="6EBA36B7" w14:textId="77777777" w:rsidR="009977B8" w:rsidRDefault="009977B8">
            <w:pPr>
              <w:pStyle w:val="TAH"/>
              <w:widowControl w:val="0"/>
              <w:rPr>
                <w:rFonts w:eastAsia="SimSun"/>
                <w:sz w:val="16"/>
                <w:szCs w:val="16"/>
              </w:rPr>
            </w:pPr>
          </w:p>
        </w:tc>
        <w:tc>
          <w:tcPr>
            <w:tcW w:w="553" w:type="pct"/>
          </w:tcPr>
          <w:p w14:paraId="78D2019D" w14:textId="77777777" w:rsidR="009977B8" w:rsidRDefault="009977B8">
            <w:pPr>
              <w:pStyle w:val="TAH"/>
              <w:widowControl w:val="0"/>
            </w:pPr>
          </w:p>
        </w:tc>
        <w:tc>
          <w:tcPr>
            <w:tcW w:w="553" w:type="pct"/>
          </w:tcPr>
          <w:p w14:paraId="2B94DD0C" w14:textId="77777777" w:rsidR="009977B8" w:rsidRDefault="00000000">
            <w:pPr>
              <w:pStyle w:val="TAH"/>
              <w:widowControl w:val="0"/>
            </w:pPr>
            <w:r>
              <w:rPr>
                <w:rFonts w:eastAsia="SimSun" w:hint="eastAsia"/>
                <w:lang w:val="en-US" w:eastAsia="zh-CN"/>
              </w:rPr>
              <w:t>X</w:t>
            </w:r>
          </w:p>
        </w:tc>
        <w:tc>
          <w:tcPr>
            <w:tcW w:w="553" w:type="pct"/>
          </w:tcPr>
          <w:p w14:paraId="08F0D653" w14:textId="77777777" w:rsidR="009977B8" w:rsidRDefault="009977B8">
            <w:pPr>
              <w:pStyle w:val="TAH"/>
              <w:widowControl w:val="0"/>
            </w:pPr>
          </w:p>
        </w:tc>
        <w:tc>
          <w:tcPr>
            <w:tcW w:w="554" w:type="pct"/>
          </w:tcPr>
          <w:p w14:paraId="1A5AF423" w14:textId="77777777" w:rsidR="009977B8" w:rsidRDefault="009977B8">
            <w:pPr>
              <w:pStyle w:val="TAH"/>
              <w:widowControl w:val="0"/>
            </w:pPr>
          </w:p>
        </w:tc>
        <w:tc>
          <w:tcPr>
            <w:tcW w:w="554" w:type="pct"/>
          </w:tcPr>
          <w:p w14:paraId="2E54AF38" w14:textId="77777777" w:rsidR="009977B8" w:rsidRDefault="009977B8">
            <w:pPr>
              <w:pStyle w:val="TAH"/>
              <w:widowControl w:val="0"/>
            </w:pPr>
          </w:p>
        </w:tc>
        <w:tc>
          <w:tcPr>
            <w:tcW w:w="564" w:type="pct"/>
          </w:tcPr>
          <w:p w14:paraId="01D2BC48" w14:textId="77777777" w:rsidR="009977B8" w:rsidRDefault="009977B8">
            <w:pPr>
              <w:pStyle w:val="TAH"/>
              <w:widowControl w:val="0"/>
              <w:rPr>
                <w:rFonts w:eastAsia="SimSun"/>
                <w:lang w:val="en-US" w:eastAsia="zh-CN"/>
              </w:rPr>
            </w:pPr>
          </w:p>
        </w:tc>
      </w:tr>
      <w:tr w:rsidR="009977B8" w14:paraId="5CE51B10" w14:textId="77777777">
        <w:tc>
          <w:tcPr>
            <w:tcW w:w="555" w:type="pct"/>
          </w:tcPr>
          <w:p w14:paraId="371E1649" w14:textId="77777777" w:rsidR="009977B8" w:rsidRDefault="00000000">
            <w:pPr>
              <w:pStyle w:val="TAH"/>
              <w:widowControl w:val="0"/>
              <w:rPr>
                <w:rFonts w:eastAsia="SimSun"/>
                <w:lang w:val="en-US" w:eastAsia="zh-CN"/>
              </w:rPr>
            </w:pPr>
            <w:r>
              <w:rPr>
                <w:rFonts w:eastAsia="SimSun" w:hint="eastAsia"/>
                <w:lang w:val="en-US" w:eastAsia="zh-CN"/>
              </w:rPr>
              <w:t>11</w:t>
            </w:r>
          </w:p>
        </w:tc>
        <w:tc>
          <w:tcPr>
            <w:tcW w:w="553" w:type="pct"/>
          </w:tcPr>
          <w:p w14:paraId="1849B7F1" w14:textId="77777777" w:rsidR="009977B8" w:rsidRDefault="009977B8">
            <w:pPr>
              <w:pStyle w:val="TAH"/>
              <w:widowControl w:val="0"/>
              <w:rPr>
                <w:rFonts w:eastAsia="SimSun"/>
                <w:lang w:val="en-US" w:eastAsia="zh-CN"/>
              </w:rPr>
            </w:pPr>
          </w:p>
        </w:tc>
        <w:tc>
          <w:tcPr>
            <w:tcW w:w="553" w:type="pct"/>
          </w:tcPr>
          <w:p w14:paraId="5F226367" w14:textId="77777777" w:rsidR="009977B8" w:rsidRDefault="009977B8">
            <w:pPr>
              <w:pStyle w:val="TAH"/>
              <w:widowControl w:val="0"/>
              <w:rPr>
                <w:rFonts w:eastAsia="SimSun"/>
                <w:sz w:val="16"/>
                <w:szCs w:val="16"/>
              </w:rPr>
            </w:pPr>
          </w:p>
        </w:tc>
        <w:tc>
          <w:tcPr>
            <w:tcW w:w="553" w:type="pct"/>
          </w:tcPr>
          <w:p w14:paraId="454C51DD" w14:textId="77777777" w:rsidR="009977B8" w:rsidRDefault="009977B8">
            <w:pPr>
              <w:pStyle w:val="TAH"/>
              <w:widowControl w:val="0"/>
            </w:pPr>
          </w:p>
        </w:tc>
        <w:tc>
          <w:tcPr>
            <w:tcW w:w="553" w:type="pct"/>
          </w:tcPr>
          <w:p w14:paraId="1BED7742" w14:textId="77777777" w:rsidR="009977B8" w:rsidRDefault="00000000">
            <w:pPr>
              <w:pStyle w:val="TAH"/>
              <w:widowControl w:val="0"/>
              <w:rPr>
                <w:rFonts w:eastAsia="SimSun"/>
                <w:lang w:val="en-US" w:eastAsia="zh-CN"/>
              </w:rPr>
            </w:pPr>
            <w:r>
              <w:rPr>
                <w:rFonts w:eastAsia="SimSun" w:hint="eastAsia"/>
                <w:lang w:val="en-US" w:eastAsia="zh-CN"/>
              </w:rPr>
              <w:t>X</w:t>
            </w:r>
          </w:p>
        </w:tc>
        <w:tc>
          <w:tcPr>
            <w:tcW w:w="553" w:type="pct"/>
          </w:tcPr>
          <w:p w14:paraId="0004EF01" w14:textId="77777777" w:rsidR="009977B8" w:rsidRDefault="009977B8">
            <w:pPr>
              <w:pStyle w:val="TAH"/>
              <w:widowControl w:val="0"/>
            </w:pPr>
          </w:p>
        </w:tc>
        <w:tc>
          <w:tcPr>
            <w:tcW w:w="554" w:type="pct"/>
          </w:tcPr>
          <w:p w14:paraId="5851AC8A" w14:textId="77777777" w:rsidR="009977B8" w:rsidRDefault="009977B8">
            <w:pPr>
              <w:pStyle w:val="TAH"/>
              <w:widowControl w:val="0"/>
            </w:pPr>
          </w:p>
        </w:tc>
        <w:tc>
          <w:tcPr>
            <w:tcW w:w="554" w:type="pct"/>
          </w:tcPr>
          <w:p w14:paraId="5055064C" w14:textId="77777777" w:rsidR="009977B8" w:rsidRDefault="009977B8">
            <w:pPr>
              <w:pStyle w:val="TAH"/>
              <w:widowControl w:val="0"/>
            </w:pPr>
          </w:p>
        </w:tc>
        <w:tc>
          <w:tcPr>
            <w:tcW w:w="564" w:type="pct"/>
          </w:tcPr>
          <w:p w14:paraId="68DF62FB" w14:textId="77777777" w:rsidR="009977B8" w:rsidRDefault="009977B8">
            <w:pPr>
              <w:pStyle w:val="TAH"/>
              <w:widowControl w:val="0"/>
              <w:rPr>
                <w:rFonts w:eastAsia="SimSun"/>
                <w:lang w:val="en-US" w:eastAsia="zh-CN"/>
              </w:rPr>
            </w:pPr>
          </w:p>
        </w:tc>
      </w:tr>
      <w:tr w:rsidR="009977B8" w14:paraId="465CEF4D" w14:textId="77777777">
        <w:tc>
          <w:tcPr>
            <w:tcW w:w="555" w:type="pct"/>
          </w:tcPr>
          <w:p w14:paraId="5C4C1385" w14:textId="77777777" w:rsidR="009977B8" w:rsidRDefault="00000000">
            <w:pPr>
              <w:pStyle w:val="TAH"/>
              <w:widowControl w:val="0"/>
              <w:rPr>
                <w:rFonts w:eastAsia="SimSun"/>
                <w:lang w:val="en-US" w:eastAsia="zh-CN"/>
              </w:rPr>
            </w:pPr>
            <w:r>
              <w:rPr>
                <w:rFonts w:eastAsia="SimSun" w:hint="eastAsia"/>
                <w:lang w:val="en-US" w:eastAsia="zh-CN"/>
              </w:rPr>
              <w:t>12</w:t>
            </w:r>
          </w:p>
        </w:tc>
        <w:tc>
          <w:tcPr>
            <w:tcW w:w="553" w:type="pct"/>
          </w:tcPr>
          <w:p w14:paraId="6D95C5EE" w14:textId="77777777" w:rsidR="009977B8" w:rsidRDefault="009977B8">
            <w:pPr>
              <w:pStyle w:val="TAH"/>
              <w:widowControl w:val="0"/>
              <w:rPr>
                <w:rFonts w:eastAsia="SimSun"/>
                <w:lang w:val="en-US" w:eastAsia="zh-CN"/>
              </w:rPr>
            </w:pPr>
          </w:p>
        </w:tc>
        <w:tc>
          <w:tcPr>
            <w:tcW w:w="553" w:type="pct"/>
          </w:tcPr>
          <w:p w14:paraId="25D73BE4" w14:textId="77777777" w:rsidR="009977B8" w:rsidRDefault="009977B8">
            <w:pPr>
              <w:pStyle w:val="TAH"/>
              <w:widowControl w:val="0"/>
              <w:rPr>
                <w:rFonts w:eastAsia="SimSun"/>
                <w:sz w:val="16"/>
                <w:szCs w:val="16"/>
              </w:rPr>
            </w:pPr>
          </w:p>
        </w:tc>
        <w:tc>
          <w:tcPr>
            <w:tcW w:w="553" w:type="pct"/>
          </w:tcPr>
          <w:p w14:paraId="4D215A31" w14:textId="77777777" w:rsidR="009977B8" w:rsidRDefault="009977B8">
            <w:pPr>
              <w:pStyle w:val="TAH"/>
              <w:widowControl w:val="0"/>
            </w:pPr>
          </w:p>
        </w:tc>
        <w:tc>
          <w:tcPr>
            <w:tcW w:w="553" w:type="pct"/>
          </w:tcPr>
          <w:p w14:paraId="138DE4C4" w14:textId="77777777" w:rsidR="009977B8" w:rsidRDefault="009977B8">
            <w:pPr>
              <w:pStyle w:val="TAH"/>
              <w:widowControl w:val="0"/>
              <w:rPr>
                <w:rFonts w:eastAsia="SimSun"/>
                <w:lang w:val="en-US" w:eastAsia="zh-CN"/>
              </w:rPr>
            </w:pPr>
          </w:p>
        </w:tc>
        <w:tc>
          <w:tcPr>
            <w:tcW w:w="553" w:type="pct"/>
          </w:tcPr>
          <w:p w14:paraId="458DFA4F" w14:textId="77777777" w:rsidR="009977B8" w:rsidRDefault="009977B8">
            <w:pPr>
              <w:pStyle w:val="TAH"/>
              <w:widowControl w:val="0"/>
            </w:pPr>
          </w:p>
        </w:tc>
        <w:tc>
          <w:tcPr>
            <w:tcW w:w="554" w:type="pct"/>
          </w:tcPr>
          <w:p w14:paraId="72C890FF" w14:textId="77777777" w:rsidR="009977B8" w:rsidRDefault="009977B8">
            <w:pPr>
              <w:pStyle w:val="TAH"/>
              <w:widowControl w:val="0"/>
            </w:pPr>
          </w:p>
        </w:tc>
        <w:tc>
          <w:tcPr>
            <w:tcW w:w="554" w:type="pct"/>
          </w:tcPr>
          <w:p w14:paraId="136F80D9" w14:textId="77777777" w:rsidR="009977B8" w:rsidRDefault="009977B8">
            <w:pPr>
              <w:pStyle w:val="TAH"/>
              <w:widowControl w:val="0"/>
            </w:pPr>
          </w:p>
        </w:tc>
        <w:tc>
          <w:tcPr>
            <w:tcW w:w="564" w:type="pct"/>
          </w:tcPr>
          <w:p w14:paraId="37AEC233" w14:textId="77777777" w:rsidR="009977B8" w:rsidRDefault="009977B8">
            <w:pPr>
              <w:pStyle w:val="TAH"/>
              <w:widowControl w:val="0"/>
              <w:rPr>
                <w:rFonts w:eastAsia="SimSun"/>
                <w:lang w:val="en-US" w:eastAsia="zh-CN"/>
              </w:rPr>
            </w:pPr>
          </w:p>
        </w:tc>
      </w:tr>
      <w:tr w:rsidR="009977B8" w14:paraId="1B1151A7" w14:textId="77777777">
        <w:tc>
          <w:tcPr>
            <w:tcW w:w="555" w:type="pct"/>
          </w:tcPr>
          <w:p w14:paraId="76552F77" w14:textId="77777777" w:rsidR="009977B8" w:rsidRDefault="00000000">
            <w:pPr>
              <w:pStyle w:val="TAH"/>
              <w:widowControl w:val="0"/>
              <w:rPr>
                <w:rFonts w:eastAsia="SimSun"/>
                <w:lang w:val="en-US" w:eastAsia="zh-CN"/>
              </w:rPr>
            </w:pPr>
            <w:r>
              <w:rPr>
                <w:rFonts w:eastAsia="SimSun" w:hint="eastAsia"/>
                <w:lang w:val="en-US" w:eastAsia="zh-CN"/>
              </w:rPr>
              <w:t>13</w:t>
            </w:r>
          </w:p>
        </w:tc>
        <w:tc>
          <w:tcPr>
            <w:tcW w:w="553" w:type="pct"/>
          </w:tcPr>
          <w:p w14:paraId="3D0AE7E9" w14:textId="77777777" w:rsidR="009977B8" w:rsidRDefault="009977B8">
            <w:pPr>
              <w:pStyle w:val="TAH"/>
              <w:widowControl w:val="0"/>
              <w:rPr>
                <w:rFonts w:eastAsia="SimSun"/>
                <w:lang w:val="en-US" w:eastAsia="zh-CN"/>
              </w:rPr>
            </w:pPr>
          </w:p>
        </w:tc>
        <w:tc>
          <w:tcPr>
            <w:tcW w:w="553" w:type="pct"/>
          </w:tcPr>
          <w:p w14:paraId="666F9CE6" w14:textId="77777777" w:rsidR="009977B8" w:rsidRDefault="009977B8">
            <w:pPr>
              <w:pStyle w:val="TAH"/>
              <w:widowControl w:val="0"/>
              <w:rPr>
                <w:rFonts w:eastAsia="SimSun"/>
                <w:sz w:val="16"/>
                <w:szCs w:val="16"/>
              </w:rPr>
            </w:pPr>
          </w:p>
        </w:tc>
        <w:tc>
          <w:tcPr>
            <w:tcW w:w="553" w:type="pct"/>
          </w:tcPr>
          <w:p w14:paraId="62E319CA" w14:textId="77777777" w:rsidR="009977B8" w:rsidRDefault="009977B8">
            <w:pPr>
              <w:pStyle w:val="TAH"/>
              <w:widowControl w:val="0"/>
            </w:pPr>
          </w:p>
        </w:tc>
        <w:tc>
          <w:tcPr>
            <w:tcW w:w="553" w:type="pct"/>
          </w:tcPr>
          <w:p w14:paraId="3D614C59" w14:textId="77777777" w:rsidR="009977B8" w:rsidRDefault="009977B8">
            <w:pPr>
              <w:pStyle w:val="TAH"/>
              <w:widowControl w:val="0"/>
              <w:rPr>
                <w:rFonts w:eastAsia="SimSun"/>
                <w:lang w:val="en-US" w:eastAsia="zh-CN"/>
              </w:rPr>
            </w:pPr>
          </w:p>
        </w:tc>
        <w:tc>
          <w:tcPr>
            <w:tcW w:w="553" w:type="pct"/>
          </w:tcPr>
          <w:p w14:paraId="58BAD6BC" w14:textId="77777777" w:rsidR="009977B8" w:rsidRDefault="009977B8">
            <w:pPr>
              <w:pStyle w:val="TAH"/>
              <w:widowControl w:val="0"/>
            </w:pPr>
          </w:p>
        </w:tc>
        <w:tc>
          <w:tcPr>
            <w:tcW w:w="554" w:type="pct"/>
          </w:tcPr>
          <w:p w14:paraId="12CCD36D" w14:textId="77777777" w:rsidR="009977B8" w:rsidRDefault="009977B8">
            <w:pPr>
              <w:pStyle w:val="TAH"/>
              <w:widowControl w:val="0"/>
            </w:pPr>
          </w:p>
        </w:tc>
        <w:tc>
          <w:tcPr>
            <w:tcW w:w="554" w:type="pct"/>
          </w:tcPr>
          <w:p w14:paraId="56D7AA01" w14:textId="77777777" w:rsidR="009977B8" w:rsidRDefault="00000000">
            <w:pPr>
              <w:pStyle w:val="TAH"/>
              <w:widowControl w:val="0"/>
            </w:pPr>
            <w:r>
              <w:rPr>
                <w:rFonts w:eastAsia="SimSun" w:hint="eastAsia"/>
                <w:lang w:val="en-US" w:eastAsia="zh-CN"/>
              </w:rPr>
              <w:t>X</w:t>
            </w:r>
          </w:p>
        </w:tc>
        <w:tc>
          <w:tcPr>
            <w:tcW w:w="564" w:type="pct"/>
          </w:tcPr>
          <w:p w14:paraId="2AA1C50D" w14:textId="77777777" w:rsidR="009977B8" w:rsidRDefault="009977B8">
            <w:pPr>
              <w:pStyle w:val="TAH"/>
              <w:widowControl w:val="0"/>
              <w:rPr>
                <w:rFonts w:eastAsia="SimSun"/>
                <w:lang w:val="en-US" w:eastAsia="zh-CN"/>
              </w:rPr>
            </w:pPr>
          </w:p>
        </w:tc>
      </w:tr>
    </w:tbl>
    <w:p w14:paraId="0276238D" w14:textId="77777777" w:rsidR="009977B8" w:rsidRDefault="009977B8"/>
    <w:p w14:paraId="093E8E53" w14:textId="77777777" w:rsidR="009977B8" w:rsidRDefault="00000000">
      <w:pPr>
        <w:pStyle w:val="Heading2"/>
      </w:pPr>
      <w:bookmarkStart w:id="832" w:name="_Toc510562609"/>
      <w:bookmarkStart w:id="833" w:name="_Toc21115"/>
      <w:bookmarkStart w:id="834" w:name="_Toc22825"/>
      <w:bookmarkStart w:id="835" w:name="_Toc2129"/>
      <w:bookmarkStart w:id="836" w:name="_Toc17882"/>
      <w:bookmarkStart w:id="837" w:name="_Toc840"/>
      <w:bookmarkStart w:id="838" w:name="_Toc3391"/>
      <w:bookmarkStart w:id="839" w:name="_Toc30524"/>
      <w:bookmarkStart w:id="840" w:name="_Toc29731"/>
      <w:bookmarkStart w:id="841" w:name="_Toc28055"/>
      <w:bookmarkStart w:id="842" w:name="_Toc168958031"/>
      <w:bookmarkStart w:id="843" w:name="_Toc15421"/>
      <w:bookmarkStart w:id="844" w:name="_Toc8147"/>
      <w:r>
        <w:rPr>
          <w:rFonts w:eastAsia="SimSun" w:hint="eastAsia"/>
          <w:lang w:val="en-US" w:eastAsia="zh-CN"/>
        </w:rPr>
        <w:t>10</w:t>
      </w:r>
      <w:r>
        <w:t>.</w:t>
      </w:r>
      <w:r>
        <w:rPr>
          <w:rFonts w:eastAsia="SimSun" w:hint="eastAsia"/>
          <w:lang w:val="en-US" w:eastAsia="zh-CN"/>
        </w:rPr>
        <w:t>3</w:t>
      </w:r>
      <w:r>
        <w:tab/>
        <w:t>Solution evaluation</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3FE6BF2D" w14:textId="77777777" w:rsidR="009977B8" w:rsidRDefault="00000000">
      <w:pPr>
        <w:pStyle w:val="EditorsNote"/>
        <w:rPr>
          <w:lang w:val="en-US"/>
        </w:rPr>
      </w:pPr>
      <w:r>
        <w:t>Editor's note:</w:t>
      </w:r>
      <w:r>
        <w:tab/>
        <w:t>This clause</w:t>
      </w:r>
      <w:r>
        <w:rPr>
          <w:lang w:eastAsia="zh-CN"/>
        </w:rPr>
        <w:t xml:space="preserve"> </w:t>
      </w:r>
      <w:r>
        <w:t>will provide evaluation of different solutions</w:t>
      </w:r>
      <w:r>
        <w:rPr>
          <w:lang w:val="en-US"/>
        </w:rPr>
        <w:t>.</w:t>
      </w:r>
    </w:p>
    <w:p w14:paraId="1240F496" w14:textId="77777777" w:rsidR="009977B8" w:rsidRDefault="00000000">
      <w:pPr>
        <w:pStyle w:val="Heading3"/>
        <w:rPr>
          <w:rFonts w:eastAsia="Yu Mincho"/>
          <w:lang w:eastAsia="ja-JP"/>
        </w:rPr>
      </w:pPr>
      <w:bookmarkStart w:id="845" w:name="_Toc23254033"/>
      <w:bookmarkStart w:id="846" w:name="_Toc7612"/>
      <w:bookmarkStart w:id="847" w:name="_Toc11665"/>
      <w:bookmarkStart w:id="848" w:name="_Toc22214900"/>
      <w:bookmarkStart w:id="849" w:name="_Toc160808669"/>
      <w:bookmarkStart w:id="850" w:name="_Toc157759396"/>
      <w:bookmarkStart w:id="851" w:name="_Toc148590856"/>
      <w:bookmarkStart w:id="852" w:name="_Toc168958032"/>
      <w:bookmarkStart w:id="853" w:name="_Toc8326"/>
      <w:bookmarkStart w:id="854" w:name="_Toc5355"/>
      <w:r>
        <w:rPr>
          <w:rFonts w:eastAsia="Malgun Gothic"/>
          <w:lang w:eastAsia="ja-JP"/>
        </w:rPr>
        <w:t>10.3.</w:t>
      </w:r>
      <w:r>
        <w:rPr>
          <w:rFonts w:eastAsia="SimSun" w:hint="eastAsia"/>
          <w:lang w:val="en-US" w:eastAsia="zh-CN"/>
        </w:rPr>
        <w:t>1</w:t>
      </w:r>
      <w:r>
        <w:rPr>
          <w:rFonts w:eastAsia="Malgun Gothic"/>
          <w:lang w:eastAsia="ja-JP"/>
        </w:rPr>
        <w:tab/>
      </w:r>
      <w:bookmarkEnd w:id="845"/>
      <w:bookmarkEnd w:id="846"/>
      <w:bookmarkEnd w:id="847"/>
      <w:bookmarkEnd w:id="848"/>
      <w:bookmarkEnd w:id="849"/>
      <w:bookmarkEnd w:id="850"/>
      <w:bookmarkEnd w:id="851"/>
      <w:r>
        <w:rPr>
          <w:rFonts w:eastAsia="Malgun Gothic"/>
          <w:lang w:eastAsia="ja-JP"/>
        </w:rPr>
        <w:t xml:space="preserve">Key issue #1: </w:t>
      </w:r>
      <w:r>
        <w:t>Application calling service based on eMMTel service</w:t>
      </w:r>
      <w:bookmarkEnd w:id="852"/>
      <w:bookmarkEnd w:id="853"/>
      <w:bookmarkEnd w:id="854"/>
    </w:p>
    <w:p w14:paraId="60F3E17A" w14:textId="77777777" w:rsidR="009977B8" w:rsidRDefault="00000000">
      <w:pPr>
        <w:overflowPunct w:val="0"/>
        <w:autoSpaceDE w:val="0"/>
        <w:autoSpaceDN w:val="0"/>
        <w:adjustRightInd w:val="0"/>
        <w:textAlignment w:val="baseline"/>
      </w:pPr>
      <w:r>
        <w:t>The open issues of this KI are as follows:</w:t>
      </w:r>
    </w:p>
    <w:p w14:paraId="071DEE00" w14:textId="77777777" w:rsidR="009977B8" w:rsidRDefault="00000000">
      <w:pPr>
        <w:pStyle w:val="B1"/>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14:paraId="22401FF6" w14:textId="77777777" w:rsidR="009977B8" w:rsidRDefault="00000000">
      <w:pPr>
        <w:overflowPunct w:val="0"/>
        <w:autoSpaceDE w:val="0"/>
        <w:autoSpaceDN w:val="0"/>
        <w:adjustRightInd w:val="0"/>
        <w:textAlignment w:val="baseline"/>
      </w:pPr>
      <w:r>
        <w:t>To address the open issues the following solutions has been proposed:</w:t>
      </w:r>
    </w:p>
    <w:p w14:paraId="1116EF6B" w14:textId="77777777" w:rsidR="009977B8" w:rsidRDefault="00000000">
      <w:pPr>
        <w:pStyle w:val="B1"/>
      </w:pPr>
      <w:r>
        <w:t>-</w:t>
      </w:r>
      <w:r>
        <w:tab/>
        <w:t>Solution #2: Application calling service between application and DCMTSI client</w:t>
      </w:r>
    </w:p>
    <w:p w14:paraId="37EBA78D" w14:textId="77777777" w:rsidR="009977B8"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 xml:space="preserve">In the </w:t>
      </w:r>
      <w:r>
        <w:rPr>
          <w:rFonts w:eastAsia="SimSun"/>
          <w:lang w:val="en-US" w:eastAsia="zh-CN"/>
        </w:rPr>
        <w:t xml:space="preserve">procedure, the eMMTel Enabler Server acts as http proxy and transfers the http traffic to the IMS Core, the </w:t>
      </w:r>
      <w:r>
        <w:rPr>
          <w:rFonts w:eastAsia="SimSun" w:hint="eastAsia"/>
          <w:lang w:val="en-US" w:eastAsia="zh-CN"/>
        </w:rPr>
        <w:t xml:space="preserve"> </w:t>
      </w:r>
      <w:r>
        <w:rPr>
          <w:rFonts w:eastAsia="SimSun"/>
          <w:lang w:eastAsia="zh-CN"/>
        </w:rPr>
        <w:t>IMS Core transforms http streams to data channel streams</w:t>
      </w:r>
      <w:r>
        <w:rPr>
          <w:lang w:eastAsia="ko-KR"/>
        </w:rPr>
        <w:t xml:space="preserve">. </w:t>
      </w:r>
    </w:p>
    <w:p w14:paraId="6687913B" w14:textId="77777777" w:rsidR="009977B8" w:rsidRDefault="00000000">
      <w:pPr>
        <w:pStyle w:val="B1"/>
      </w:pPr>
      <w:r>
        <w:t>-</w:t>
      </w:r>
      <w:r>
        <w:tab/>
        <w:t>Solution #6: third-party Call Service</w:t>
      </w:r>
    </w:p>
    <w:p w14:paraId="79DB696F" w14:textId="77777777" w:rsidR="009977B8" w:rsidRDefault="00000000">
      <w:pPr>
        <w:pStyle w:val="B20"/>
        <w:rPr>
          <w:lang w:eastAsia="ko-KR"/>
        </w:rPr>
      </w:pPr>
      <w:r>
        <w:rPr>
          <w:lang w:eastAsia="ko-KR"/>
        </w:rPr>
        <w:t>-</w:t>
      </w:r>
      <w:r>
        <w:rPr>
          <w:lang w:eastAsia="ko-KR"/>
        </w:rPr>
        <w:tab/>
      </w:r>
      <w:r>
        <w:rPr>
          <w:rFonts w:eastAsia="SimSun"/>
          <w:lang w:eastAsia="zh-CN"/>
        </w:rPr>
        <w:t>Applicable to the scenario where a third-party application initiates a call. In the procedure, the eMMTel E</w:t>
      </w:r>
      <w:r>
        <w:rPr>
          <w:rFonts w:eastAsia="SimSun" w:hint="eastAsia"/>
          <w:lang w:eastAsia="zh-CN"/>
        </w:rPr>
        <w:t>nabler</w:t>
      </w:r>
      <w:r>
        <w:rPr>
          <w:rFonts w:eastAsia="SimSun"/>
          <w:lang w:eastAsia="zh-CN"/>
        </w:rPr>
        <w:t xml:space="preserve"> Server functions as the unified service entry and re-exposure </w:t>
      </w:r>
      <w:r>
        <w:rPr>
          <w:lang w:eastAsia="zh-CN"/>
        </w:rPr>
        <w:t xml:space="preserve">SA2’s interface provides </w:t>
      </w:r>
      <w:r>
        <w:t>third-party call service to third-party call applications</w:t>
      </w:r>
      <w:r>
        <w:rPr>
          <w:lang w:eastAsia="ko-KR"/>
        </w:rPr>
        <w:t xml:space="preserve">. </w:t>
      </w:r>
    </w:p>
    <w:p w14:paraId="7168C1D4" w14:textId="77777777" w:rsidR="009977B8" w:rsidRDefault="00000000">
      <w:pPr>
        <w:overflowPunct w:val="0"/>
        <w:autoSpaceDE w:val="0"/>
        <w:autoSpaceDN w:val="0"/>
        <w:adjustRightInd w:val="0"/>
        <w:textAlignment w:val="baseline"/>
      </w:pPr>
      <w:r>
        <w:lastRenderedPageBreak/>
        <w:t xml:space="preserve">The two solutions are complementary in different scenarios of application calling service, and both </w:t>
      </w:r>
      <w:r>
        <w:rPr>
          <w:rFonts w:eastAsia="SimSun"/>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14:paraId="5AE0E19E" w14:textId="77777777" w:rsidR="009977B8" w:rsidRDefault="00000000">
      <w:pPr>
        <w:pStyle w:val="EditorsNote"/>
      </w:pPr>
      <w:r>
        <w:t>Editor's note:</w:t>
      </w:r>
      <w:r>
        <w:tab/>
        <w:t xml:space="preserve">The solution should take the key issue#2’s conclusion of </w:t>
      </w:r>
      <w:r>
        <w:rPr>
          <w:lang w:val="en-US" w:eastAsia="zh-CN"/>
        </w:rPr>
        <w:t xml:space="preserve">the ongoing study of SA2 FS_NG_RTC_Ph2 </w:t>
      </w:r>
      <w:r>
        <w:t xml:space="preserve">into consideration. </w:t>
      </w:r>
    </w:p>
    <w:p w14:paraId="003C5121" w14:textId="77777777" w:rsidR="009977B8" w:rsidRDefault="00000000">
      <w:pPr>
        <w:pStyle w:val="Heading3"/>
        <w:rPr>
          <w:rFonts w:eastAsia="Malgun Gothic"/>
          <w:lang w:eastAsia="ja-JP"/>
        </w:rPr>
      </w:pPr>
      <w:bookmarkStart w:id="855" w:name="_Toc14811"/>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bookmarkEnd w:id="855"/>
    </w:p>
    <w:p w14:paraId="25011397" w14:textId="77777777" w:rsidR="009977B8" w:rsidRDefault="00000000">
      <w:pPr>
        <w:overflowPunct w:val="0"/>
        <w:autoSpaceDE w:val="0"/>
        <w:autoSpaceDN w:val="0"/>
        <w:adjustRightInd w:val="0"/>
        <w:textAlignment w:val="baseline"/>
      </w:pPr>
      <w:r>
        <w:t>The open issues of this KI are as follows:</w:t>
      </w:r>
    </w:p>
    <w:p w14:paraId="35594EF7" w14:textId="77777777" w:rsidR="009977B8" w:rsidRDefault="00000000">
      <w:pPr>
        <w:pStyle w:val="B1"/>
      </w:pPr>
      <w:r>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14:paraId="3E372A0E" w14:textId="77777777" w:rsidR="009977B8" w:rsidRDefault="00000000">
      <w:pPr>
        <w:pStyle w:val="B1"/>
      </w:pPr>
      <w:r>
        <w:t>2.</w:t>
      </w:r>
      <w:r>
        <w:tab/>
      </w:r>
      <w:r>
        <w:rPr>
          <w:rFonts w:hint="eastAsia"/>
          <w:lang w:val="en-US" w:eastAsia="zh-CN"/>
        </w:rPr>
        <w:t>The application layer should support to provide and control the capability to data channel application provider to set this indicator.</w:t>
      </w:r>
    </w:p>
    <w:p w14:paraId="65552A22" w14:textId="77777777" w:rsidR="009977B8" w:rsidRDefault="00000000">
      <w:pPr>
        <w:overflowPunct w:val="0"/>
        <w:autoSpaceDE w:val="0"/>
        <w:autoSpaceDN w:val="0"/>
        <w:adjustRightInd w:val="0"/>
        <w:textAlignment w:val="baseline"/>
      </w:pPr>
      <w:r>
        <w:t>To address the open issues the following solutions has been proposed:</w:t>
      </w:r>
    </w:p>
    <w:p w14:paraId="0F3E4C65" w14:textId="77777777" w:rsidR="009977B8" w:rsidRDefault="00000000">
      <w:pPr>
        <w:pStyle w:val="B1"/>
      </w:pPr>
      <w:r>
        <w:t>-</w:t>
      </w:r>
      <w:r>
        <w:tab/>
        <w:t>Solution #3: downloading of data channel application profiles to UE</w:t>
      </w:r>
    </w:p>
    <w:p w14:paraId="640583B3" w14:textId="77777777" w:rsidR="009977B8"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Server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rPr>
          <w:rFonts w:eastAsia="SimSun"/>
          <w:color w:val="000000"/>
          <w:lang w:eastAsia="zh-CN"/>
        </w:rPr>
        <w:t xml:space="preserve">. In the procedure, UE requests the root application and the profile of the application, then the </w:t>
      </w:r>
      <w:r>
        <w:rPr>
          <w:rFonts w:eastAsia="SimSun"/>
          <w:lang w:val="en-US" w:eastAsia="zh-CN"/>
        </w:rPr>
        <w:t>eMMTel enabler Server</w:t>
      </w:r>
      <w:r>
        <w:rPr>
          <w:rFonts w:eastAsia="SimSun" w:hint="eastAsia"/>
          <w:lang w:val="en-US" w:eastAsia="zh-CN"/>
        </w:rPr>
        <w:t xml:space="preserve"> </w:t>
      </w:r>
      <w:r>
        <w:rPr>
          <w:rFonts w:hint="eastAsia"/>
          <w:lang w:val="en-US" w:eastAsia="zh-CN"/>
        </w:rPr>
        <w:t>sends</w:t>
      </w:r>
      <w:r>
        <w:rPr>
          <w:lang w:val="en-US" w:eastAsia="zh-CN"/>
        </w:rPr>
        <w:t xml:space="preserve"> </w:t>
      </w:r>
      <w:r>
        <w:rPr>
          <w:rFonts w:eastAsia="SimSun"/>
          <w:color w:val="000000"/>
          <w:lang w:eastAsia="zh-CN"/>
        </w:rPr>
        <w:t>the root application and the profile of the application to UE.</w:t>
      </w:r>
      <w:r>
        <w:rPr>
          <w:rFonts w:eastAsia="SimSun"/>
          <w:lang w:val="en-US" w:eastAsia="zh-CN"/>
        </w:rPr>
        <w:t xml:space="preserve"> </w:t>
      </w:r>
      <w:r>
        <w:rPr>
          <w:rFonts w:hint="eastAsia"/>
          <w:lang w:val="en-US" w:eastAsia="zh-CN"/>
        </w:rPr>
        <w:t>This procedure applies when the bootstrap data channels have been established</w:t>
      </w:r>
      <w:r>
        <w:rPr>
          <w:lang w:eastAsia="ko-KR"/>
        </w:rPr>
        <w:t xml:space="preserve">. </w:t>
      </w:r>
    </w:p>
    <w:p w14:paraId="429A4F08" w14:textId="77777777" w:rsidR="009977B8" w:rsidRDefault="00000000">
      <w:pPr>
        <w:pStyle w:val="B1"/>
      </w:pPr>
      <w:r>
        <w:t>-</w:t>
      </w:r>
      <w:r>
        <w:tab/>
        <w:t>Solution #4: configuration of DC application profile</w:t>
      </w:r>
    </w:p>
    <w:p w14:paraId="34D6BA0D" w14:textId="77777777" w:rsidR="009977B8" w:rsidRDefault="00000000">
      <w:pPr>
        <w:pStyle w:val="B20"/>
        <w:rPr>
          <w:lang w:eastAsia="ko-KR"/>
        </w:rPr>
      </w:pPr>
      <w:r>
        <w:rPr>
          <w:lang w:eastAsia="ko-KR"/>
        </w:rPr>
        <w:t>-</w:t>
      </w:r>
      <w:r>
        <w:rPr>
          <w:lang w:eastAsia="ko-KR"/>
        </w:rPr>
        <w:tab/>
      </w:r>
      <w:r>
        <w:rPr>
          <w:rFonts w:eastAsia="SimSun"/>
          <w:lang w:val="en-US" w:eastAsia="zh-CN"/>
        </w:rPr>
        <w:t>T</w:t>
      </w:r>
      <w:r>
        <w:rPr>
          <w:rFonts w:eastAsia="SimSun" w:hint="eastAsia"/>
          <w:lang w:val="en-US" w:eastAsia="zh-CN"/>
        </w:rPr>
        <w:t>he eMMTel Enabler Server provides APIs to the Controlling Application Server to manage the necessary information needed in eMMTel service</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color w:val="000000"/>
          <w:lang w:eastAsia="zh-CN"/>
        </w:rPr>
        <w:t>n the procedure</w:t>
      </w:r>
      <w:r>
        <w:rPr>
          <w:rFonts w:eastAsia="SimSun"/>
          <w:lang w:eastAsia="zh-CN"/>
        </w:rPr>
        <w:t>,</w:t>
      </w:r>
      <w:r>
        <w:rPr>
          <w:rFonts w:eastAsia="SimSun" w:hint="eastAsia"/>
          <w:lang w:val="en-US" w:eastAsia="zh-CN"/>
        </w:rPr>
        <w:t xml:space="preserve"> the Controlling Application Server</w:t>
      </w:r>
      <w:r>
        <w:rPr>
          <w:rFonts w:eastAsia="SimSun"/>
          <w:lang w:val="en-US" w:eastAsia="zh-CN"/>
        </w:rPr>
        <w:t xml:space="preserve"> upload</w:t>
      </w:r>
      <w:r>
        <w:rPr>
          <w:rFonts w:eastAsia="SimSun" w:hint="eastAsia"/>
          <w:lang w:val="en-US" w:eastAsia="zh-CN"/>
        </w:rPr>
        <w:t xml:space="preserve"> the DC Application Profile</w:t>
      </w:r>
      <w:r>
        <w:rPr>
          <w:rFonts w:eastAsia="SimSun"/>
          <w:lang w:val="en-US" w:eastAsia="zh-CN"/>
        </w:rPr>
        <w:t xml:space="preserve"> to the </w:t>
      </w:r>
      <w:r>
        <w:rPr>
          <w:rFonts w:eastAsia="SimSun" w:hint="eastAsia"/>
          <w:lang w:val="en-US" w:eastAsia="zh-CN"/>
        </w:rPr>
        <w:t>eMMTel Enabler Server</w:t>
      </w:r>
      <w:r>
        <w:rPr>
          <w:rFonts w:eastAsia="SimSun"/>
          <w:lang w:val="en-US" w:eastAsia="zh-CN"/>
        </w:rPr>
        <w:t xml:space="preserve"> before </w:t>
      </w:r>
      <w:r>
        <w:rPr>
          <w:lang w:val="en-US" w:eastAsia="zh-CN"/>
        </w:rPr>
        <w:t>provision it to UE</w:t>
      </w:r>
      <w:r>
        <w:t xml:space="preserve">, this </w:t>
      </w:r>
      <w:r>
        <w:rPr>
          <w:rFonts w:eastAsia="SimSun"/>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14:paraId="2CAC5DE4" w14:textId="77777777" w:rsidR="009977B8" w:rsidRDefault="00000000">
      <w:pPr>
        <w:pStyle w:val="B1"/>
      </w:pPr>
      <w:r>
        <w:t>-</w:t>
      </w:r>
      <w:r>
        <w:tab/>
        <w:t>Solution #5: updating of data channel application profiles to UE</w:t>
      </w:r>
    </w:p>
    <w:p w14:paraId="6B9AAD25" w14:textId="77777777" w:rsidR="009977B8"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layer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SimSun"/>
          <w:color w:val="000000"/>
          <w:lang w:eastAsia="zh-CN"/>
        </w:rPr>
        <w:t>In the procedure,</w:t>
      </w:r>
      <w:r>
        <w:t xml:space="preserve"> </w:t>
      </w:r>
      <w:r>
        <w:rPr>
          <w:rFonts w:eastAsia="SimSun"/>
          <w:color w:val="000000"/>
          <w:lang w:val="en-US" w:eastAsia="zh-CN"/>
        </w:rPr>
        <w:t>the</w:t>
      </w:r>
      <w:r>
        <w:rPr>
          <w:rFonts w:eastAsia="SimSun"/>
          <w:color w:val="000000"/>
          <w:lang w:eastAsia="zh-CN"/>
        </w:rPr>
        <w:t xml:space="preserve"> </w:t>
      </w:r>
      <w:r>
        <w:rPr>
          <w:rFonts w:eastAsia="SimSun"/>
          <w:lang w:val="en-US" w:eastAsia="zh-CN"/>
        </w:rPr>
        <w:t>eMMTel enabler layer</w:t>
      </w:r>
      <w:r>
        <w:rPr>
          <w:rFonts w:eastAsia="SimSun"/>
          <w:color w:val="000000"/>
          <w:lang w:eastAsia="zh-CN"/>
        </w:rPr>
        <w:t xml:space="preserve"> can actively push root application and the profile of the application to the UE when necessary, this solution is a supplement to solution#3.</w:t>
      </w:r>
      <w:r>
        <w:rPr>
          <w:lang w:eastAsia="ko-KR"/>
        </w:rPr>
        <w:t xml:space="preserve"> </w:t>
      </w:r>
    </w:p>
    <w:p w14:paraId="27F162EC" w14:textId="77777777" w:rsidR="009977B8" w:rsidRDefault="00000000">
      <w:pPr>
        <w:rPr>
          <w:lang w:val="en-US"/>
        </w:rPr>
      </w:pPr>
      <w:r>
        <w:rPr>
          <w:rFonts w:eastAsia="SimSun"/>
          <w:lang w:eastAsia="zh-CN"/>
        </w:rPr>
        <w:t>The three solutions are specific implementations of step 4 and 5 in clause</w:t>
      </w:r>
      <w:r>
        <w:t> 6.2.10 of 3GPP </w:t>
      </w:r>
      <w:r>
        <w:rPr>
          <w:rFonts w:hint="eastAsia"/>
          <w:lang w:eastAsia="zh-CN"/>
        </w:rPr>
        <w:t>TS</w:t>
      </w:r>
      <w:r>
        <w:t> 26.114 [1</w:t>
      </w:r>
      <w:r>
        <w:rPr>
          <w:rFonts w:eastAsia="SimSun" w:hint="eastAsia"/>
          <w:lang w:val="en-US" w:eastAsia="zh-CN"/>
        </w:rPr>
        <w:t>4</w:t>
      </w:r>
      <w:r>
        <w:t>]</w:t>
      </w:r>
      <w:r>
        <w:rPr>
          <w:lang w:eastAsia="zh-CN"/>
        </w:rPr>
        <w:t xml:space="preserve">. </w:t>
      </w:r>
      <w:r>
        <w:rPr>
          <w:rFonts w:hint="eastAsia"/>
          <w:lang w:eastAsia="zh-CN"/>
        </w:rPr>
        <w:t>Solution #</w:t>
      </w:r>
      <w:r>
        <w:rPr>
          <w:lang w:eastAsia="zh-CN"/>
        </w:rPr>
        <w:t>3</w:t>
      </w:r>
      <w:r>
        <w:rPr>
          <w:rFonts w:hint="eastAsia"/>
          <w:lang w:eastAsia="zh-CN"/>
        </w:rPr>
        <w:t xml:space="preserve"> and</w:t>
      </w:r>
      <w:r>
        <w:rPr>
          <w:lang w:eastAsia="zh-CN"/>
        </w:rPr>
        <w:t xml:space="preserve"> </w:t>
      </w:r>
      <w:r>
        <w:rPr>
          <w:rFonts w:hint="eastAsia"/>
          <w:lang w:eastAsia="zh-CN"/>
        </w:rPr>
        <w:t>Solution #</w:t>
      </w:r>
      <w:r>
        <w:rPr>
          <w:lang w:eastAsia="zh-CN"/>
        </w:rPr>
        <w:t xml:space="preserve">5 </w:t>
      </w:r>
      <w:r>
        <w:rPr>
          <w:rFonts w:hint="eastAsia"/>
          <w:lang w:eastAsia="zh-CN"/>
        </w:rPr>
        <w:t>covers open issues#1 of KI#</w:t>
      </w:r>
      <w:r>
        <w:rPr>
          <w:lang w:eastAsia="zh-CN"/>
        </w:rPr>
        <w:t>2</w:t>
      </w:r>
      <w:r>
        <w:rPr>
          <w:rFonts w:hint="eastAsia"/>
          <w:lang w:eastAsia="zh-CN"/>
        </w:rPr>
        <w:t>, and Solution#</w:t>
      </w:r>
      <w:r>
        <w:rPr>
          <w:lang w:eastAsia="zh-CN"/>
        </w:rPr>
        <w:t>4</w:t>
      </w:r>
      <w:r>
        <w:rPr>
          <w:rFonts w:hint="eastAsia"/>
          <w:lang w:eastAsia="zh-CN"/>
        </w:rPr>
        <w:t xml:space="preserve"> covers open issues#</w:t>
      </w:r>
      <w:r>
        <w:rPr>
          <w:lang w:eastAsia="zh-CN"/>
        </w:rPr>
        <w:t>2</w:t>
      </w:r>
      <w:r>
        <w:rPr>
          <w:rFonts w:hint="eastAsia"/>
          <w:lang w:eastAsia="zh-CN"/>
        </w:rPr>
        <w:t xml:space="preserve"> of KI#</w:t>
      </w:r>
      <w:r>
        <w:rPr>
          <w:lang w:eastAsia="zh-CN"/>
        </w:rPr>
        <w:t>2</w:t>
      </w:r>
      <w:r>
        <w:rPr>
          <w:rFonts w:hint="eastAsia"/>
          <w:lang w:eastAsia="zh-CN"/>
        </w:rPr>
        <w:t>.</w:t>
      </w:r>
      <w:r>
        <w:rPr>
          <w:rFonts w:eastAsia="SimSun" w:hint="eastAsia"/>
          <w:lang w:eastAsia="zh-CN"/>
        </w:rPr>
        <w:t xml:space="preserve"> </w:t>
      </w:r>
      <w:r>
        <w:t xml:space="preserve">Solution #5 is a supplement to Solution #3, Solution #4 is a pre-condition for a complete solution for Solution #3 and Solution #5, </w:t>
      </w:r>
      <w:r>
        <w:rPr>
          <w:rFonts w:eastAsia="SimSun"/>
          <w:lang w:eastAsia="zh-CN"/>
        </w:rPr>
        <w:t xml:space="preserve">all three solutions are complementary. </w:t>
      </w:r>
      <w:r>
        <w:rPr>
          <w:rFonts w:hint="eastAsia"/>
          <w:lang w:eastAsia="zh-CN"/>
        </w:rPr>
        <w:t>Both solutions</w:t>
      </w:r>
      <w:r>
        <w:rPr>
          <w:lang w:val="en-US"/>
        </w:rPr>
        <w:t xml:space="preserve"> can be considered in the normative work.</w:t>
      </w:r>
    </w:p>
    <w:p w14:paraId="726CC296" w14:textId="77777777" w:rsidR="009977B8" w:rsidRDefault="00000000">
      <w:pPr>
        <w:pStyle w:val="Heading3"/>
        <w:rPr>
          <w:rFonts w:eastAsia="Malgun Gothic"/>
          <w:lang w:eastAsia="ja-JP"/>
        </w:rPr>
      </w:pPr>
      <w:bookmarkStart w:id="856" w:name="_Toc168958033"/>
      <w:bookmarkStart w:id="857" w:name="_Toc4944"/>
      <w:bookmarkStart w:id="858" w:name="_Toc19854"/>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bookmarkEnd w:id="856"/>
      <w:bookmarkEnd w:id="857"/>
      <w:bookmarkEnd w:id="858"/>
    </w:p>
    <w:p w14:paraId="5171DFF0" w14:textId="77777777" w:rsidR="009977B8" w:rsidRDefault="00000000">
      <w:pPr>
        <w:overflowPunct w:val="0"/>
        <w:autoSpaceDE w:val="0"/>
        <w:autoSpaceDN w:val="0"/>
        <w:adjustRightInd w:val="0"/>
        <w:textAlignment w:val="baseline"/>
      </w:pPr>
      <w:r>
        <w:t>The open issues of this KI are as follows:</w:t>
      </w:r>
    </w:p>
    <w:p w14:paraId="18A8E650" w14:textId="77777777" w:rsidR="009977B8" w:rsidRDefault="00000000">
      <w:pPr>
        <w:pStyle w:val="B1"/>
        <w:numPr>
          <w:ilvl w:val="0"/>
          <w:numId w:val="18"/>
        </w:numPr>
      </w:pPr>
      <w:r>
        <w:rPr>
          <w:rFonts w:hint="eastAsia"/>
          <w:lang w:val="en-US" w:eastAsia="zh-CN"/>
        </w:rPr>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229842A9" w14:textId="77777777" w:rsidR="009977B8" w:rsidRDefault="00000000">
      <w:pPr>
        <w:pStyle w:val="B1"/>
        <w:numPr>
          <w:ilvl w:val="0"/>
          <w:numId w:val="18"/>
        </w:numPr>
      </w:pPr>
      <w:r>
        <w:rPr>
          <w:rFonts w:hint="eastAsia"/>
          <w:lang w:val="en-US" w:eastAsia="zh-CN"/>
        </w:rPr>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w:t>
      </w:r>
      <w:r>
        <w:rPr>
          <w:lang w:val="en-US" w:eastAsia="zh-CN"/>
        </w:rPr>
        <w:t>.</w:t>
      </w:r>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46421EB1" w14:textId="77777777" w:rsidR="009977B8" w:rsidRDefault="00000000">
      <w:pPr>
        <w:overflowPunct w:val="0"/>
        <w:autoSpaceDE w:val="0"/>
        <w:autoSpaceDN w:val="0"/>
        <w:adjustRightInd w:val="0"/>
        <w:textAlignment w:val="baseline"/>
      </w:pPr>
      <w:r>
        <w:t>To address the open issues the following solutions has been proposed:</w:t>
      </w:r>
    </w:p>
    <w:p w14:paraId="71A04936" w14:textId="77777777" w:rsidR="009977B8" w:rsidRDefault="00000000">
      <w:pPr>
        <w:pStyle w:val="B1"/>
      </w:pPr>
      <w:r>
        <w:t>-</w:t>
      </w:r>
      <w:r>
        <w:tab/>
        <w:t>Solution #2: Application calling service between application and DCMTSI client</w:t>
      </w:r>
    </w:p>
    <w:p w14:paraId="2D257F73" w14:textId="77777777" w:rsidR="009977B8"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In the procedure, the eMMTel E</w:t>
      </w:r>
      <w:r>
        <w:rPr>
          <w:rFonts w:eastAsia="SimSun" w:hint="eastAsia"/>
          <w:lang w:eastAsia="zh-CN"/>
        </w:rPr>
        <w:t>nabler</w:t>
      </w:r>
      <w:r>
        <w:rPr>
          <w:rFonts w:eastAsia="SimSun"/>
          <w:lang w:eastAsia="zh-CN"/>
        </w:rPr>
        <w:t xml:space="preserve"> Server acts as http proxy and transfers the http traffic to the IMS Core, the IMS Core transforms http streams to data channel streams</w:t>
      </w:r>
      <w:r>
        <w:rPr>
          <w:lang w:eastAsia="ko-KR"/>
        </w:rPr>
        <w:t xml:space="preserve">. </w:t>
      </w:r>
    </w:p>
    <w:p w14:paraId="129728BC" w14:textId="77777777" w:rsidR="009977B8" w:rsidRDefault="00000000">
      <w:pPr>
        <w:pStyle w:val="B1"/>
      </w:pPr>
      <w:r>
        <w:t>-</w:t>
      </w:r>
      <w:r>
        <w:tab/>
        <w:t>Solution #</w:t>
      </w:r>
      <w:r>
        <w:rPr>
          <w:rFonts w:eastAsia="SimSun" w:hint="eastAsia"/>
          <w:lang w:val="en-US" w:eastAsia="zh-CN"/>
        </w:rPr>
        <w:t>7</w:t>
      </w:r>
      <w:r>
        <w:t>: getting call information</w:t>
      </w:r>
    </w:p>
    <w:p w14:paraId="4C02727D" w14:textId="77777777" w:rsidR="009977B8" w:rsidRDefault="00000000">
      <w:pPr>
        <w:pStyle w:val="B20"/>
        <w:rPr>
          <w:rFonts w:eastAsia="SimSun"/>
          <w:lang w:val="en-US" w:eastAsia="zh-CN"/>
        </w:rPr>
      </w:pPr>
      <w:r>
        <w:rPr>
          <w:lang w:eastAsia="ko-KR"/>
        </w:rPr>
        <w:lastRenderedPageBreak/>
        <w:t>-</w:t>
      </w:r>
      <w:r>
        <w:rPr>
          <w:lang w:eastAsia="ko-KR"/>
        </w:rPr>
        <w:tab/>
      </w:r>
      <w:r>
        <w:rPr>
          <w:rFonts w:eastAsia="SimSun"/>
          <w:color w:val="000000"/>
          <w:lang w:eastAsia="zh-CN"/>
        </w:rPr>
        <w:t>In the procedure, application server can</w:t>
      </w:r>
      <w:r>
        <w:rPr>
          <w:rFonts w:hint="eastAsia"/>
          <w:lang w:val="en-US" w:eastAsia="zh-CN"/>
        </w:rPr>
        <w:t xml:space="preserve"> </w:t>
      </w:r>
      <w:r>
        <w:rPr>
          <w:rFonts w:eastAsia="SimSun" w:hint="eastAsia"/>
          <w:lang w:val="en-US" w:eastAsia="zh-CN"/>
        </w:rPr>
        <w:t xml:space="preserve">get the information of </w:t>
      </w:r>
      <w:r>
        <w:rPr>
          <w:rFonts w:eastAsia="SimSun"/>
          <w:lang w:val="en-US" w:eastAsia="zh-CN"/>
        </w:rPr>
        <w:t xml:space="preserve">the </w:t>
      </w:r>
      <w:r>
        <w:rPr>
          <w:rFonts w:eastAsia="SimSun" w:hint="eastAsia"/>
          <w:lang w:val="en-US" w:eastAsia="zh-CN"/>
        </w:rPr>
        <w:t>call</w:t>
      </w:r>
      <w:r>
        <w:rPr>
          <w:rFonts w:eastAsia="SimSun"/>
          <w:lang w:val="en-US" w:eastAsia="zh-CN"/>
        </w:rPr>
        <w:t xml:space="preserve"> from </w:t>
      </w:r>
      <w:r>
        <w:rPr>
          <w:rFonts w:eastAsia="SimSun" w:hint="eastAsia"/>
          <w:lang w:val="en-US" w:eastAsia="zh-CN"/>
        </w:rPr>
        <w:t>the eMMTel Enabler Server</w:t>
      </w:r>
      <w:r>
        <w:rPr>
          <w:rFonts w:eastAsia="SimSun"/>
          <w:lang w:val="en-US" w:eastAsia="zh-CN"/>
        </w:rPr>
        <w:t xml:space="preserve">. </w:t>
      </w:r>
    </w:p>
    <w:p w14:paraId="14EEF61C" w14:textId="77777777" w:rsidR="009977B8" w:rsidRDefault="00000000">
      <w:pPr>
        <w:rPr>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14:paraId="2E645BB3" w14:textId="77777777" w:rsidR="009977B8" w:rsidRDefault="00000000">
      <w:pPr>
        <w:pStyle w:val="Heading3"/>
        <w:rPr>
          <w:lang w:eastAsia="ja-JP"/>
        </w:rPr>
      </w:pPr>
      <w:bookmarkStart w:id="859" w:name="_Toc7519"/>
      <w:r>
        <w:rPr>
          <w:lang w:eastAsia="ja-JP"/>
        </w:rPr>
        <w:t>10.3.</w:t>
      </w:r>
      <w:r>
        <w:rPr>
          <w:rFonts w:hint="eastAsia"/>
          <w:lang w:val="en-US" w:eastAsia="zh-CN"/>
        </w:rPr>
        <w:t>4</w:t>
      </w:r>
      <w:r>
        <w:rPr>
          <w:lang w:eastAsia="ja-JP"/>
        </w:rPr>
        <w:tab/>
        <w:t xml:space="preserve">Key issue #8: </w:t>
      </w:r>
      <w:r>
        <w:t>Supporting the multiparty service with the data channel capability</w:t>
      </w:r>
      <w:bookmarkEnd w:id="859"/>
    </w:p>
    <w:p w14:paraId="5B1EBF76" w14:textId="77777777" w:rsidR="009977B8" w:rsidRDefault="00000000">
      <w:pPr>
        <w:overflowPunct w:val="0"/>
        <w:autoSpaceDE w:val="0"/>
        <w:autoSpaceDN w:val="0"/>
        <w:adjustRightInd w:val="0"/>
        <w:textAlignment w:val="baseline"/>
      </w:pPr>
      <w:r>
        <w:t>The open issues of this KI are as follows:</w:t>
      </w:r>
    </w:p>
    <w:p w14:paraId="45A3FF1D" w14:textId="77777777" w:rsidR="009977B8" w:rsidRDefault="00000000">
      <w:pPr>
        <w:pStyle w:val="B1"/>
      </w:pPr>
      <w:r>
        <w:t>1.</w:t>
      </w:r>
      <w:r>
        <w:tab/>
        <w:t xml:space="preserve">Analyze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14:paraId="3F7ECEEE" w14:textId="77777777" w:rsidR="009977B8" w:rsidRDefault="00000000">
      <w:pPr>
        <w:pStyle w:val="B1"/>
      </w:pPr>
      <w:r>
        <w:t>2.</w:t>
      </w:r>
      <w:r>
        <w:tab/>
        <w:t>How to provide API based multiparty service capabilities utilizing architecture and procedure provide by IMS subsystem.</w:t>
      </w:r>
    </w:p>
    <w:p w14:paraId="7ED560AA" w14:textId="77777777" w:rsidR="009977B8" w:rsidRDefault="00000000">
      <w:pPr>
        <w:overflowPunct w:val="0"/>
        <w:autoSpaceDE w:val="0"/>
        <w:autoSpaceDN w:val="0"/>
        <w:adjustRightInd w:val="0"/>
        <w:textAlignment w:val="baseline"/>
      </w:pPr>
      <w:r>
        <w:t>To address the open issues the following solutions has been proposed:</w:t>
      </w:r>
    </w:p>
    <w:p w14:paraId="5AEA62A7" w14:textId="77777777" w:rsidR="009977B8" w:rsidRDefault="00000000">
      <w:pPr>
        <w:pStyle w:val="B1"/>
      </w:pPr>
      <w:r>
        <w:t>-</w:t>
      </w:r>
      <w:r>
        <w:tab/>
        <w:t>Solution #</w:t>
      </w:r>
      <w:r>
        <w:rPr>
          <w:rFonts w:eastAsia="SimSun" w:hint="eastAsia"/>
          <w:lang w:val="en-US" w:eastAsia="zh-CN"/>
        </w:rPr>
        <w:t>9</w:t>
      </w:r>
      <w:r>
        <w:t>: Solution of supporting the multiparty service with the data channel capability</w:t>
      </w:r>
    </w:p>
    <w:p w14:paraId="6CD7751C" w14:textId="77777777" w:rsidR="009977B8" w:rsidRDefault="00000000">
      <w:pPr>
        <w:pStyle w:val="B20"/>
        <w:rPr>
          <w:rFonts w:eastAsia="Malgun Gothic"/>
          <w:lang w:eastAsia="ko-KR"/>
        </w:rPr>
      </w:pPr>
      <w:r>
        <w:rPr>
          <w:lang w:eastAsia="ko-KR"/>
        </w:rPr>
        <w:t>-</w:t>
      </w:r>
      <w:r>
        <w:rPr>
          <w:lang w:eastAsia="ko-KR"/>
        </w:rPr>
        <w:tab/>
      </w:r>
      <w:r>
        <w:rPr>
          <w:rFonts w:eastAsia="SimSun"/>
          <w:lang w:eastAsia="zh-CN"/>
        </w:rPr>
        <w:t>This solution depends on the capability of SA2 to establish BDC/ADC data channels</w:t>
      </w:r>
      <w:r>
        <w:rPr>
          <w:lang w:eastAsia="ko-KR"/>
        </w:rPr>
        <w:t xml:space="preserve">. </w:t>
      </w:r>
    </w:p>
    <w:p w14:paraId="20B4A836" w14:textId="77777777" w:rsidR="009977B8" w:rsidRDefault="00000000">
      <w:pPr>
        <w:pStyle w:val="B20"/>
        <w:rPr>
          <w:lang w:eastAsia="ko-KR"/>
        </w:rPr>
      </w:pPr>
      <w:r>
        <w:rPr>
          <w:lang w:eastAsia="ko-KR"/>
        </w:rPr>
        <w:t>-</w:t>
      </w:r>
      <w:r>
        <w:rPr>
          <w:lang w:eastAsia="ko-KR"/>
        </w:rPr>
        <w:tab/>
      </w:r>
      <w:r>
        <w:t xml:space="preserve">Each multiparty call user establishes a separate BDC/ADC channel with the network side and the </w:t>
      </w:r>
      <w:r>
        <w:rPr>
          <w:lang w:val="en-US" w:eastAsia="zh-CN"/>
        </w:rPr>
        <w:t>eMMTel Enabler S</w:t>
      </w:r>
      <w:r>
        <w:rPr>
          <w:lang w:eastAsia="zh-CN"/>
        </w:rPr>
        <w:t>erver used as a multimedia data stream transfer station</w:t>
      </w:r>
      <w:r>
        <w:rPr>
          <w:lang w:eastAsia="ko-KR"/>
        </w:rPr>
        <w:t xml:space="preserve">. </w:t>
      </w:r>
    </w:p>
    <w:p w14:paraId="4DA5EEF7" w14:textId="77777777" w:rsidR="009977B8" w:rsidRDefault="00000000">
      <w:pPr>
        <w:pStyle w:val="B20"/>
        <w:rPr>
          <w:lang w:eastAsia="ko-KR"/>
        </w:rPr>
      </w:pPr>
      <w:r>
        <w:rPr>
          <w:lang w:eastAsia="ko-KR"/>
        </w:rPr>
        <w:t>-</w:t>
      </w:r>
      <w:r>
        <w:rPr>
          <w:lang w:eastAsia="ko-KR"/>
        </w:rPr>
        <w:tab/>
      </w:r>
      <w:r>
        <w:rPr>
          <w:rFonts w:eastAsia="SimSun"/>
          <w:lang w:eastAsia="zh-CN"/>
        </w:rPr>
        <w:t xml:space="preserve">Provides a </w:t>
      </w:r>
      <w:r>
        <w:t>multiparty service with the data channel capability solution from the perspective of Enabler layer</w:t>
      </w:r>
      <w:r>
        <w:rPr>
          <w:rFonts w:eastAsia="SimSun"/>
          <w:lang w:eastAsia="zh-CN"/>
        </w:rPr>
        <w:t xml:space="preserve"> which has no impact on SA2's existing capabilities</w:t>
      </w:r>
      <w:r>
        <w:rPr>
          <w:lang w:eastAsia="ko-KR"/>
        </w:rPr>
        <w:t>.</w:t>
      </w:r>
    </w:p>
    <w:p w14:paraId="71CD6147" w14:textId="77777777" w:rsidR="009977B8" w:rsidRDefault="00000000">
      <w:pPr>
        <w:overflowPunct w:val="0"/>
        <w:autoSpaceDE w:val="0"/>
        <w:autoSpaceDN w:val="0"/>
        <w:adjustRightInd w:val="0"/>
        <w:textAlignment w:val="baseline"/>
        <w:rPr>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14:paraId="6F19E20B" w14:textId="77777777" w:rsidR="009977B8" w:rsidRDefault="00000000">
      <w:pPr>
        <w:pStyle w:val="EditorsNote"/>
      </w:pPr>
      <w:r>
        <w:t>Editor's note:</w:t>
      </w:r>
      <w:r>
        <w:tab/>
        <w:t>If SA2 exposes the multi-party call interface that supports DC media in the future, this solution will be not pursued. Otherwise, this solution may be used as a substitute for the multiparty call solution that supports DC.</w:t>
      </w:r>
    </w:p>
    <w:p w14:paraId="4F01A693" w14:textId="77777777" w:rsidR="009977B8" w:rsidRDefault="00000000">
      <w:pPr>
        <w:pStyle w:val="Heading3"/>
      </w:pPr>
      <w:bookmarkStart w:id="860" w:name="_Toc5596"/>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860"/>
    </w:p>
    <w:p w14:paraId="0D602282" w14:textId="77777777" w:rsidR="009977B8" w:rsidRDefault="00000000">
      <w:pPr>
        <w:overflowPunct w:val="0"/>
        <w:autoSpaceDE w:val="0"/>
        <w:autoSpaceDN w:val="0"/>
        <w:adjustRightInd w:val="0"/>
        <w:textAlignment w:val="baseline"/>
      </w:pPr>
      <w:r>
        <w:t>The open issues of this KI are as follows:</w:t>
      </w:r>
    </w:p>
    <w:p w14:paraId="3C18852E" w14:textId="77777777" w:rsidR="009977B8" w:rsidRDefault="00000000">
      <w:pPr>
        <w:pStyle w:val="B1"/>
        <w:rPr>
          <w:lang w:val="en-US" w:eastAsia="zh-CN"/>
        </w:rPr>
      </w:pPr>
      <w:r>
        <w:rPr>
          <w:rFonts w:hint="eastAsia"/>
          <w:lang w:val="en-US" w:eastAsia="zh-CN"/>
        </w:rPr>
        <w:t>1.</w:t>
      </w:r>
      <w:r>
        <w:rPr>
          <w:rFonts w:hint="eastAsia"/>
          <w:lang w:val="en-US" w:eastAsia="zh-CN"/>
        </w:rPr>
        <w:tab/>
        <w:t>how to support call control handling among different Application Servers in eMMTel Enabler layer:</w:t>
      </w:r>
    </w:p>
    <w:p w14:paraId="13BA1925" w14:textId="77777777" w:rsidR="009977B8" w:rsidRDefault="00000000">
      <w:pPr>
        <w:pStyle w:val="B1"/>
      </w:pPr>
      <w:r>
        <w:rPr>
          <w:rFonts w:hint="eastAsia"/>
          <w:lang w:val="en-US" w:eastAsia="zh-CN"/>
        </w:rPr>
        <w:t>2.</w:t>
      </w:r>
      <w:r>
        <w:rPr>
          <w:rFonts w:hint="eastAsia"/>
          <w:lang w:val="en-US" w:eastAsia="zh-CN"/>
        </w:rPr>
        <w:tab/>
        <w:t>Analyze whether and how the eMMTel Enabler layer can be enhanced to support call control handling.</w:t>
      </w:r>
    </w:p>
    <w:p w14:paraId="65635557" w14:textId="77777777" w:rsidR="009977B8" w:rsidRDefault="00000000">
      <w:pPr>
        <w:overflowPunct w:val="0"/>
        <w:autoSpaceDE w:val="0"/>
        <w:autoSpaceDN w:val="0"/>
        <w:adjustRightInd w:val="0"/>
        <w:textAlignment w:val="baseline"/>
        <w:rPr>
          <w:lang w:val="en-US" w:eastAsia="zh-CN"/>
        </w:rPr>
      </w:pPr>
      <w:r>
        <w:t>To address the open issues</w:t>
      </w:r>
      <w:r>
        <w:rPr>
          <w:rFonts w:eastAsia="SimSun" w:hint="eastAsia"/>
          <w:lang w:val="en-US" w:eastAsia="zh-CN"/>
        </w:rPr>
        <w:t>, only one solution, i.e. solution#08,</w:t>
      </w:r>
      <w:r>
        <w:t xml:space="preserve"> has been proposed</w:t>
      </w:r>
      <w:r>
        <w:rPr>
          <w:rFonts w:eastAsia="SimSun" w:hint="eastAsia"/>
          <w:lang w:val="en-US" w:eastAsia="zh-CN"/>
        </w:rPr>
        <w:t xml:space="preserve">. In this solution, the </w:t>
      </w:r>
      <w:r>
        <w:rPr>
          <w:lang w:eastAsia="zh-CN"/>
        </w:rPr>
        <w:t>MMTel Enabler Server</w:t>
      </w:r>
      <w:r>
        <w:rPr>
          <w:rFonts w:hint="eastAsia"/>
          <w:lang w:val="en-US" w:eastAsia="zh-CN"/>
        </w:rPr>
        <w:t xml:space="preserve">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and </w:t>
      </w:r>
      <w:r>
        <w:rPr>
          <w:lang w:val="en-US" w:eastAsia="zh-CN"/>
        </w:rPr>
        <w:t xml:space="preserve">makes call control handling decision </w:t>
      </w:r>
      <w:r>
        <w:rPr>
          <w:rFonts w:hint="eastAsia"/>
          <w:lang w:val="en-US" w:eastAsia="zh-CN"/>
        </w:rPr>
        <w:t xml:space="preserve">based on service policy and service priority. Then the MMTel Enabler Server </w:t>
      </w:r>
      <w:r>
        <w:rPr>
          <w:lang w:val="en-US" w:eastAsia="zh-CN"/>
        </w:rPr>
        <w:t xml:space="preserve">forwards </w:t>
      </w:r>
      <w:r>
        <w:rPr>
          <w:rFonts w:hint="eastAsia"/>
          <w:lang w:val="en-US" w:eastAsia="zh-CN"/>
        </w:rPr>
        <w:t xml:space="preserve">the final one </w:t>
      </w:r>
      <w:r>
        <w:rPr>
          <w:lang w:val="en-US" w:eastAsia="zh-CN"/>
        </w:rPr>
        <w:t>call control requests from Application Servers (or permitted Application Servers in conflict scenario) to DCSF/IMS core network</w:t>
      </w:r>
      <w:r>
        <w:rPr>
          <w:rFonts w:hint="eastAsia"/>
          <w:lang w:val="en-US" w:eastAsia="zh-CN"/>
        </w:rPr>
        <w:t xml:space="preserve">. </w:t>
      </w:r>
    </w:p>
    <w:p w14:paraId="2ECDCD96" w14:textId="77777777" w:rsidR="009977B8" w:rsidRDefault="00000000">
      <w:pPr>
        <w:overflowPunct w:val="0"/>
        <w:autoSpaceDE w:val="0"/>
        <w:autoSpaceDN w:val="0"/>
        <w:adjustRightInd w:val="0"/>
        <w:textAlignment w:val="baseline"/>
      </w:pPr>
      <w:r>
        <w:rPr>
          <w:lang w:val="en-US" w:eastAsia="zh-CN"/>
        </w:rPr>
        <w:t xml:space="preserve">Based on the </w:t>
      </w:r>
      <w:r>
        <w:rPr>
          <w:rFonts w:hint="eastAsia"/>
          <w:lang w:val="en-US" w:eastAsia="zh-CN"/>
        </w:rPr>
        <w:t xml:space="preserve">current </w:t>
      </w:r>
      <w:r>
        <w:rPr>
          <w:lang w:val="en-US" w:eastAsia="zh-CN"/>
        </w:rPr>
        <w:t xml:space="preserve">conclusion of KI#2 in 3GPP TR 23.700-77 [19], at least the </w:t>
      </w:r>
      <w:r>
        <w:t>following capabilities need to be exposed by the IMS network:</w:t>
      </w:r>
    </w:p>
    <w:p w14:paraId="2854CB4F" w14:textId="77777777" w:rsidR="009977B8" w:rsidRDefault="00000000">
      <w:pPr>
        <w:pStyle w:val="B1"/>
      </w:pPr>
      <w:r>
        <w:t>-</w:t>
      </w:r>
      <w:r>
        <w:tab/>
        <w:t>establishing, updating, terminating of bootstrap data channels;</w:t>
      </w:r>
    </w:p>
    <w:p w14:paraId="58086B0B" w14:textId="77777777" w:rsidR="009977B8" w:rsidRDefault="00000000">
      <w:pPr>
        <w:pStyle w:val="B1"/>
      </w:pPr>
      <w:r>
        <w:t>-</w:t>
      </w:r>
      <w:r>
        <w:tab/>
        <w:t>establishing, updating, terminating of (P2A, P2A2P, P2P) application data channels.</w:t>
      </w:r>
    </w:p>
    <w:p w14:paraId="55FF5A90" w14:textId="77777777" w:rsidR="009977B8" w:rsidRDefault="00000000">
      <w:pPr>
        <w:overflowPunct w:val="0"/>
        <w:autoSpaceDE w:val="0"/>
        <w:autoSpaceDN w:val="0"/>
        <w:adjustRightInd w:val="0"/>
        <w:textAlignment w:val="baseline"/>
        <w:rPr>
          <w:lang w:val="en-US" w:eastAsia="zh-CN"/>
        </w:rPr>
      </w:pPr>
      <w:r>
        <w:rPr>
          <w:rFonts w:hint="eastAsia"/>
          <w:lang w:val="en-US" w:eastAsia="zh-CN"/>
        </w:rPr>
        <w:t xml:space="preserve">In addition, the capability of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is not addressed by the </w:t>
      </w:r>
      <w:r>
        <w:rPr>
          <w:rFonts w:hint="eastAsia"/>
          <w:lang w:val="en-US" w:eastAsia="zh-CN"/>
        </w:rPr>
        <w:t>current FS_NG_RTC_Ph2 SID and NG_RTC_Ph2 WID.</w:t>
      </w:r>
    </w:p>
    <w:p w14:paraId="404230C9" w14:textId="77777777" w:rsidR="009977B8" w:rsidRDefault="00000000">
      <w:pPr>
        <w:overflowPunct w:val="0"/>
        <w:autoSpaceDE w:val="0"/>
        <w:autoSpaceDN w:val="0"/>
        <w:adjustRightInd w:val="0"/>
        <w:textAlignment w:val="baseline"/>
        <w:rPr>
          <w:rFonts w:eastAsia="SimSun"/>
          <w:lang w:val="en-US" w:eastAsia="zh-CN"/>
        </w:rPr>
      </w:pPr>
      <w:r>
        <w:rPr>
          <w:rFonts w:hint="eastAsia"/>
          <w:lang w:val="en-US" w:eastAsia="zh-CN"/>
        </w:rPr>
        <w:t xml:space="preserve">Therefore, the solution#8 applies to the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use case if </w:t>
      </w:r>
      <w:r>
        <w:rPr>
          <w:rFonts w:hint="eastAsia"/>
          <w:lang w:val="en-US" w:eastAsia="zh-CN"/>
        </w:rPr>
        <w:t xml:space="preserve">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have different requirement of </w:t>
      </w:r>
      <w:r>
        <w:t>establishing, updating, terminating of bootstrap data channels</w:t>
      </w:r>
      <w:r>
        <w:rPr>
          <w:rFonts w:eastAsia="SimSun" w:hint="eastAsia"/>
          <w:lang w:val="en-US" w:eastAsia="zh-CN"/>
        </w:rPr>
        <w:t xml:space="preserve"> or </w:t>
      </w:r>
      <w:r>
        <w:t xml:space="preserve"> application data channels</w:t>
      </w:r>
      <w:r>
        <w:rPr>
          <w:rFonts w:eastAsia="SimSun" w:hint="eastAsia"/>
          <w:lang w:val="en-US" w:eastAsia="zh-CN"/>
        </w:rPr>
        <w:t xml:space="preserve"> in Rel-19, e.g. on application server </w:t>
      </w:r>
      <w:r>
        <w:rPr>
          <w:lang w:val="en-US"/>
        </w:rPr>
        <w:t>wants to terminate</w:t>
      </w:r>
      <w:r>
        <w:rPr>
          <w:rFonts w:eastAsia="SimSun" w:hint="eastAsia"/>
          <w:lang w:val="en-US" w:eastAsia="zh-CN"/>
        </w:rPr>
        <w:t xml:space="preserve"> the </w:t>
      </w:r>
      <w:r>
        <w:t>bootstrap data channels</w:t>
      </w:r>
      <w:r>
        <w:rPr>
          <w:rFonts w:eastAsia="SimSun" w:hint="eastAsia"/>
          <w:lang w:val="en-US" w:eastAsia="zh-CN"/>
        </w:rPr>
        <w:t xml:space="preserve"> and the other application server </w:t>
      </w:r>
      <w:r>
        <w:rPr>
          <w:lang w:val="en-US"/>
        </w:rPr>
        <w:t xml:space="preserve">wants to </w:t>
      </w:r>
      <w:r>
        <w:t>updating</w:t>
      </w:r>
      <w:r>
        <w:rPr>
          <w:rFonts w:eastAsia="SimSun" w:hint="eastAsia"/>
          <w:lang w:val="en-US" w:eastAsia="zh-CN"/>
        </w:rPr>
        <w:t xml:space="preserve"> the </w:t>
      </w:r>
      <w:r>
        <w:t>bootstrap data channels</w:t>
      </w:r>
      <w:r>
        <w:rPr>
          <w:rFonts w:eastAsia="SimSun" w:hint="eastAsia"/>
          <w:lang w:val="en-US" w:eastAsia="zh-CN"/>
        </w:rPr>
        <w:t>.</w:t>
      </w:r>
    </w:p>
    <w:p w14:paraId="46566D21" w14:textId="77777777" w:rsidR="009977B8" w:rsidRDefault="009977B8">
      <w:pPr>
        <w:pStyle w:val="EditorsNote"/>
        <w:rPr>
          <w:lang w:val="en-US" w:eastAsia="zh-CN"/>
        </w:rPr>
      </w:pPr>
    </w:p>
    <w:p w14:paraId="7CA56A38" w14:textId="77777777" w:rsidR="009977B8" w:rsidRDefault="00000000">
      <w:pPr>
        <w:pStyle w:val="Heading1"/>
      </w:pPr>
      <w:bookmarkStart w:id="861" w:name="_Toc31480"/>
      <w:bookmarkStart w:id="862" w:name="_Toc17011"/>
      <w:bookmarkStart w:id="863" w:name="_Toc20932"/>
      <w:bookmarkStart w:id="864" w:name="_Toc475064964"/>
      <w:bookmarkStart w:id="865" w:name="_Toc4872"/>
      <w:bookmarkStart w:id="866" w:name="_Toc7832"/>
      <w:bookmarkStart w:id="867" w:name="_Toc464463370"/>
      <w:bookmarkStart w:id="868" w:name="_Toc510562610"/>
      <w:bookmarkStart w:id="869" w:name="_Toc8939"/>
      <w:bookmarkStart w:id="870" w:name="_Toc27935"/>
      <w:bookmarkStart w:id="871" w:name="_Toc3779"/>
      <w:bookmarkStart w:id="872" w:name="_Toc30484"/>
      <w:bookmarkStart w:id="873" w:name="_Toc168958034"/>
      <w:bookmarkStart w:id="874" w:name="_Toc12277"/>
      <w:bookmarkStart w:id="875" w:name="_Toc4194"/>
      <w:r>
        <w:rPr>
          <w:rFonts w:eastAsia="SimSun" w:hint="eastAsia"/>
          <w:lang w:val="en-US" w:eastAsia="zh-CN"/>
        </w:rPr>
        <w:lastRenderedPageBreak/>
        <w:t>11</w:t>
      </w:r>
      <w:r>
        <w:tab/>
        <w:t>Conclusions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70E8E160" w14:textId="77777777" w:rsidR="009977B8" w:rsidRDefault="00000000">
      <w:pPr>
        <w:pStyle w:val="EditorsNote"/>
      </w:pPr>
      <w:r>
        <w:t>Editor's note:</w:t>
      </w:r>
      <w:r>
        <w:tab/>
        <w:t>This clause will list conclusions that have been agreed during the  study item activities.</w:t>
      </w:r>
    </w:p>
    <w:p w14:paraId="311B039B" w14:textId="77777777" w:rsidR="009977B8" w:rsidRDefault="00000000">
      <w:pPr>
        <w:pStyle w:val="Heading2"/>
        <w:rPr>
          <w:lang w:val="en-US" w:eastAsia="zh-CN"/>
        </w:rPr>
      </w:pPr>
      <w:bookmarkStart w:id="876" w:name="_Toc16171"/>
      <w:bookmarkStart w:id="877" w:name="_Toc168958035"/>
      <w:bookmarkStart w:id="878" w:name="_Toc30902"/>
      <w:r>
        <w:rPr>
          <w:lang w:val="en-US" w:eastAsia="zh-CN"/>
        </w:rPr>
        <w:t>11</w:t>
      </w:r>
      <w:r>
        <w:rPr>
          <w:rFonts w:hint="eastAsia"/>
          <w:lang w:val="en-US" w:eastAsia="zh-CN"/>
        </w:rPr>
        <w:t>.1</w:t>
      </w:r>
      <w:r>
        <w:rPr>
          <w:rFonts w:hint="eastAsia"/>
          <w:lang w:val="en-US" w:eastAsia="zh-CN"/>
        </w:rPr>
        <w:tab/>
        <w:t>Interim conclusion of KI#</w:t>
      </w:r>
      <w:r>
        <w:rPr>
          <w:lang w:val="en-US" w:eastAsia="zh-CN"/>
        </w:rPr>
        <w:t>1</w:t>
      </w:r>
      <w:bookmarkEnd w:id="876"/>
      <w:bookmarkEnd w:id="877"/>
      <w:bookmarkEnd w:id="878"/>
    </w:p>
    <w:p w14:paraId="74662227" w14:textId="77777777" w:rsidR="009977B8" w:rsidRDefault="00000000">
      <w:pPr>
        <w:rPr>
          <w:rFonts w:eastAsia="SimSun"/>
          <w:lang w:val="en-US" w:eastAsia="zh-CN"/>
        </w:rPr>
      </w:pPr>
      <w:r>
        <w:rPr>
          <w:rFonts w:eastAsia="SimSun"/>
          <w:lang w:val="en-US" w:eastAsia="zh-CN"/>
        </w:rPr>
        <w:t>For KI#1 on "</w:t>
      </w:r>
      <w:r>
        <w:t>Application calling service based on eMMTel service</w:t>
      </w:r>
      <w:r>
        <w:rPr>
          <w:rFonts w:eastAsia="SimSun"/>
          <w:lang w:val="en-US" w:eastAsia="zh-CN"/>
        </w:rPr>
        <w:t>" the following interim conclusions are agreed:</w:t>
      </w:r>
    </w:p>
    <w:p w14:paraId="0D393200" w14:textId="77777777" w:rsidR="009977B8" w:rsidRDefault="00000000">
      <w:pPr>
        <w:pStyle w:val="B1"/>
        <w:rPr>
          <w:rFonts w:eastAsia="SimSun"/>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14:paraId="663FD8FA" w14:textId="77777777" w:rsidR="009977B8" w:rsidRDefault="00000000">
      <w:pPr>
        <w:pStyle w:val="B1"/>
        <w:rPr>
          <w:rFonts w:eastAsia="SimSun"/>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14:paraId="3A73EAC1" w14:textId="77777777" w:rsidR="009977B8" w:rsidRDefault="00000000">
      <w:pPr>
        <w:rPr>
          <w:rFonts w:eastAsia="SimSun"/>
          <w:lang w:val="en-US" w:eastAsia="zh-CN"/>
        </w:rPr>
      </w:pPr>
      <w:r>
        <w:rPr>
          <w:rFonts w:eastAsia="SimSun" w:hint="eastAsia"/>
          <w:lang w:val="en-US" w:eastAsia="zh-CN"/>
        </w:rPr>
        <w:t>The Solution#</w:t>
      </w:r>
      <w:r>
        <w:rPr>
          <w:rFonts w:eastAsia="SimSun"/>
          <w:lang w:val="en-US" w:eastAsia="zh-CN"/>
        </w:rPr>
        <w:t>2</w:t>
      </w:r>
      <w:r>
        <w:rPr>
          <w:rFonts w:eastAsia="SimSun" w:hint="eastAsia"/>
          <w:lang w:val="en-US" w:eastAsia="zh-CN"/>
        </w:rPr>
        <w:t xml:space="preserve"> and Solution#</w:t>
      </w:r>
      <w:r>
        <w:rPr>
          <w:rFonts w:eastAsia="SimSun"/>
          <w:lang w:val="en-US" w:eastAsia="zh-CN"/>
        </w:rPr>
        <w:t>6</w:t>
      </w:r>
      <w:r>
        <w:rPr>
          <w:rFonts w:eastAsia="SimSun" w:hint="eastAsia"/>
          <w:lang w:val="en-US" w:eastAsia="zh-CN"/>
        </w:rPr>
        <w:t xml:space="preserve"> with necessary enhancements and additions will be considered as the </w:t>
      </w:r>
      <w:r>
        <w:rPr>
          <w:lang w:eastAsia="zh-CN"/>
        </w:rPr>
        <w:t>baseline</w:t>
      </w:r>
      <w:r>
        <w:rPr>
          <w:rFonts w:eastAsia="SimSun" w:hint="eastAsia"/>
          <w:lang w:val="en-US" w:eastAsia="zh-CN"/>
        </w:rPr>
        <w:t xml:space="preserve"> for technical specification.</w:t>
      </w:r>
    </w:p>
    <w:p w14:paraId="0C01B23A" w14:textId="77777777" w:rsidR="009977B8" w:rsidRDefault="00000000">
      <w:pPr>
        <w:pStyle w:val="Heading2"/>
        <w:rPr>
          <w:lang w:val="en-US" w:eastAsia="zh-CN"/>
        </w:rPr>
      </w:pPr>
      <w:bookmarkStart w:id="879" w:name="_Toc21896"/>
      <w:bookmarkStart w:id="880" w:name="_Toc168958036"/>
      <w:bookmarkStart w:id="881" w:name="_Toc8613"/>
      <w:r>
        <w:rPr>
          <w:lang w:val="en-US" w:eastAsia="zh-CN"/>
        </w:rPr>
        <w:t>11</w:t>
      </w:r>
      <w:r>
        <w:rPr>
          <w:rFonts w:hint="eastAsia"/>
          <w:lang w:val="en-US" w:eastAsia="zh-CN"/>
        </w:rPr>
        <w:t>.2</w:t>
      </w:r>
      <w:r>
        <w:rPr>
          <w:rFonts w:hint="eastAsia"/>
          <w:lang w:val="en-US" w:eastAsia="zh-CN"/>
        </w:rPr>
        <w:tab/>
        <w:t>Interim conclusion of KI#</w:t>
      </w:r>
      <w:r>
        <w:rPr>
          <w:lang w:val="en-US" w:eastAsia="zh-CN"/>
        </w:rPr>
        <w:t>2</w:t>
      </w:r>
      <w:bookmarkEnd w:id="879"/>
      <w:bookmarkEnd w:id="880"/>
      <w:bookmarkEnd w:id="881"/>
    </w:p>
    <w:p w14:paraId="381F12D1" w14:textId="77777777" w:rsidR="009977B8" w:rsidRDefault="00000000">
      <w:pPr>
        <w:rPr>
          <w:rFonts w:eastAsia="SimSun"/>
          <w:lang w:val="en-US" w:eastAsia="zh-CN"/>
        </w:rPr>
      </w:pPr>
      <w:r>
        <w:rPr>
          <w:rFonts w:eastAsia="SimSun"/>
          <w:lang w:val="en-US" w:eastAsia="zh-CN"/>
        </w:rPr>
        <w:t>For KI#2 on "</w:t>
      </w:r>
      <w:r>
        <w:t>downloading of data channel application profiles to UE</w:t>
      </w:r>
      <w:r>
        <w:rPr>
          <w:rFonts w:eastAsia="SimSun"/>
          <w:lang w:val="en-US" w:eastAsia="zh-CN"/>
        </w:rPr>
        <w:t>" the following interim conclusions are agreed:</w:t>
      </w:r>
    </w:p>
    <w:p w14:paraId="1B21BB2A" w14:textId="77777777" w:rsidR="009977B8" w:rsidRDefault="00000000">
      <w:pPr>
        <w:pStyle w:val="B1"/>
        <w:rPr>
          <w:rFonts w:eastAsia="SimSun"/>
          <w:lang w:val="en-US" w:eastAsia="zh-CN"/>
        </w:rPr>
      </w:pPr>
      <w:r>
        <w:rPr>
          <w:rFonts w:hint="eastAsia"/>
          <w:lang w:val="en-US" w:eastAsia="zh-CN"/>
        </w:rPr>
        <w:t>1.</w:t>
      </w:r>
      <w:r>
        <w:rPr>
          <w:rFonts w:hint="eastAsia"/>
          <w:lang w:val="en-US" w:eastAsia="zh-CN"/>
        </w:rPr>
        <w:tab/>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eastAsia="SimSun" w:hint="eastAsia"/>
          <w:lang w:val="en-US" w:eastAsia="zh-CN"/>
        </w:rPr>
        <w:t xml:space="preserve">profile </w:t>
      </w:r>
      <w:r>
        <w:rPr>
          <w:rFonts w:hint="eastAsia"/>
        </w:rPr>
        <w:t>to UE</w:t>
      </w:r>
      <w:r>
        <w:rPr>
          <w:rFonts w:eastAsia="SimSun" w:hint="eastAsia"/>
          <w:lang w:val="en-US" w:eastAsia="zh-CN"/>
        </w:rPr>
        <w:t>. The</w:t>
      </w:r>
      <w:r>
        <w:rPr>
          <w:rFonts w:hint="eastAsia"/>
          <w:lang w:val="en-US" w:eastAsia="zh-CN"/>
        </w:rPr>
        <w:t xml:space="preserve"> </w:t>
      </w:r>
      <w:r>
        <w:rPr>
          <w:rFonts w:hint="eastAsia"/>
        </w:rPr>
        <w:t xml:space="preserve">data channel application </w:t>
      </w:r>
      <w:r>
        <w:rPr>
          <w:rFonts w:eastAsia="SimSun" w:hint="eastAsia"/>
          <w:lang w:val="en-US" w:eastAsia="zh-CN"/>
        </w:rPr>
        <w:t>profile can be downloaded to UE when</w:t>
      </w:r>
    </w:p>
    <w:p w14:paraId="7815E88F" w14:textId="77777777" w:rsidR="009977B8" w:rsidRDefault="00000000">
      <w:pPr>
        <w:pStyle w:val="B20"/>
        <w:rPr>
          <w:lang w:val="en-US" w:eastAsia="zh-CN"/>
        </w:rPr>
      </w:pPr>
      <w:r>
        <w:rPr>
          <w:rFonts w:hint="eastAsia"/>
          <w:lang w:val="en-US" w:eastAsia="zh-CN"/>
        </w:rPr>
        <w:t>a.</w:t>
      </w:r>
      <w:r>
        <w:rPr>
          <w:rFonts w:hint="eastAsia"/>
          <w:lang w:val="en-US" w:eastAsia="zh-CN"/>
        </w:rPr>
        <w:tab/>
        <w:t xml:space="preserve">the bootstrap data channels have been established; or </w:t>
      </w:r>
    </w:p>
    <w:p w14:paraId="7B87BFE4" w14:textId="77777777" w:rsidR="009977B8" w:rsidRDefault="00000000">
      <w:pPr>
        <w:pStyle w:val="B20"/>
        <w:rPr>
          <w:lang w:val="en-US" w:eastAsia="zh-CN"/>
        </w:rPr>
      </w:pPr>
      <w:r>
        <w:rPr>
          <w:rFonts w:hint="eastAsia"/>
          <w:lang w:val="en-US" w:eastAsia="zh-CN"/>
        </w:rPr>
        <w:t>b</w:t>
      </w:r>
      <w:r>
        <w:rPr>
          <w:rFonts w:hint="eastAsia"/>
          <w:lang w:val="en-US" w:eastAsia="zh-CN"/>
        </w:rPr>
        <w:tab/>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14:paraId="21D9771B" w14:textId="77777777" w:rsidR="009977B8" w:rsidRDefault="00000000">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14:paraId="2EBB023A" w14:textId="77777777" w:rsidR="009977B8"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r>
      <w:r>
        <w:rPr>
          <w:rFonts w:hint="eastAsia"/>
          <w:lang w:val="en-US" w:eastAsia="zh-CN"/>
        </w:rPr>
        <w:t>The eMMTel Enabler p</w:t>
      </w:r>
      <w:r>
        <w:rPr>
          <w:rFonts w:eastAsia="SimSun" w:hint="eastAsia"/>
          <w:lang w:val="en-US" w:eastAsia="zh-CN"/>
        </w:rPr>
        <w:t xml:space="preserve">rovides </w:t>
      </w:r>
      <w:r>
        <w:rPr>
          <w:rFonts w:hint="eastAsia"/>
          <w:lang w:val="en-US" w:eastAsia="zh-CN"/>
        </w:rPr>
        <w:t xml:space="preserve">the capability </w:t>
      </w:r>
      <w:r>
        <w:rPr>
          <w:rFonts w:eastAsia="SimSun" w:hint="eastAsia"/>
          <w:lang w:val="en-US" w:eastAsia="zh-CN"/>
        </w:rPr>
        <w:t xml:space="preserve">to the Controlling Application Server to manage the </w:t>
      </w:r>
      <w:r>
        <w:rPr>
          <w:rFonts w:hint="eastAsia"/>
        </w:rPr>
        <w:t xml:space="preserve">data channel application </w:t>
      </w:r>
      <w:r>
        <w:rPr>
          <w:rFonts w:eastAsia="SimSun" w:hint="eastAsia"/>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eastAsia="SimSun" w:hint="eastAsia"/>
          <w:lang w:val="en-US" w:eastAsia="zh-CN"/>
        </w:rPr>
        <w:t>.</w:t>
      </w:r>
    </w:p>
    <w:p w14:paraId="5751467B" w14:textId="77777777" w:rsidR="009977B8" w:rsidRDefault="00000000">
      <w:pPr>
        <w:pStyle w:val="Heading2"/>
        <w:rPr>
          <w:lang w:val="en-US" w:eastAsia="zh-CN"/>
        </w:rPr>
      </w:pPr>
      <w:bookmarkStart w:id="882" w:name="_Toc168958037"/>
      <w:bookmarkStart w:id="883" w:name="_Toc11305"/>
      <w:bookmarkStart w:id="884" w:name="_Toc517"/>
      <w:r>
        <w:rPr>
          <w:lang w:val="en-US" w:eastAsia="zh-CN"/>
        </w:rPr>
        <w:t>11</w:t>
      </w:r>
      <w:r>
        <w:rPr>
          <w:rFonts w:hint="eastAsia"/>
          <w:lang w:val="en-US" w:eastAsia="zh-CN"/>
        </w:rPr>
        <w:t>.3</w:t>
      </w:r>
      <w:r>
        <w:rPr>
          <w:rFonts w:hint="eastAsia"/>
          <w:lang w:val="en-US" w:eastAsia="zh-CN"/>
        </w:rPr>
        <w:tab/>
        <w:t>Interim conclusion of KI#</w:t>
      </w:r>
      <w:r>
        <w:rPr>
          <w:lang w:val="en-US" w:eastAsia="zh-CN"/>
        </w:rPr>
        <w:t>3</w:t>
      </w:r>
      <w:bookmarkEnd w:id="882"/>
      <w:bookmarkEnd w:id="883"/>
      <w:bookmarkEnd w:id="884"/>
    </w:p>
    <w:p w14:paraId="6409CD99" w14:textId="77777777" w:rsidR="009977B8" w:rsidRDefault="00000000">
      <w:pPr>
        <w:rPr>
          <w:rFonts w:eastAsia="SimSun"/>
          <w:lang w:val="en-US" w:eastAsia="zh-CN"/>
        </w:rPr>
      </w:pPr>
      <w:r>
        <w:rPr>
          <w:rFonts w:eastAsia="SimSun"/>
          <w:lang w:val="en-US" w:eastAsia="zh-CN"/>
        </w:rPr>
        <w:t>For KI#3 on "</w:t>
      </w:r>
      <w:r>
        <w:t>support of eMMTel call between application with IMS capability and application without IMS capability</w:t>
      </w:r>
      <w:r>
        <w:rPr>
          <w:rFonts w:eastAsia="SimSun"/>
          <w:lang w:val="en-US" w:eastAsia="zh-CN"/>
        </w:rPr>
        <w:t>" the following interim conclusions are agreed:</w:t>
      </w:r>
    </w:p>
    <w:p w14:paraId="67215C84" w14:textId="77777777" w:rsidR="009977B8" w:rsidRDefault="00000000">
      <w:pPr>
        <w:pStyle w:val="B1"/>
        <w:rPr>
          <w:rFonts w:eastAsia="SimSun"/>
          <w:lang w:val="en-US" w:eastAsia="zh-CN"/>
        </w:rPr>
      </w:pPr>
      <w:r>
        <w:rPr>
          <w:rFonts w:hint="eastAsia"/>
          <w:lang w:val="en-US" w:eastAsia="zh-CN"/>
        </w:rPr>
        <w:t>1.</w:t>
      </w:r>
      <w:r>
        <w:rPr>
          <w:rFonts w:hint="eastAsia"/>
          <w:lang w:val="en-US" w:eastAsia="zh-CN"/>
        </w:rPr>
        <w:tab/>
        <w:t xml:space="preserve">The Solution#2 </w:t>
      </w:r>
      <w:r>
        <w:t>will be considered as the basis for technical specification with necessary enhancements and additions</w:t>
      </w:r>
      <w:r>
        <w:rPr>
          <w:rFonts w:eastAsia="SimSun" w:hint="eastAsia"/>
          <w:lang w:val="en-US" w:eastAsia="zh-CN"/>
        </w:rPr>
        <w:t xml:space="preserve">. </w:t>
      </w:r>
    </w:p>
    <w:p w14:paraId="05E7306A" w14:textId="77777777" w:rsidR="009977B8" w:rsidRDefault="00000000">
      <w:pPr>
        <w:pStyle w:val="B20"/>
        <w:rPr>
          <w:lang w:val="en-US" w:eastAsia="zh-CN"/>
        </w:rPr>
      </w:pPr>
      <w:r>
        <w:rPr>
          <w:rFonts w:hint="eastAsia"/>
          <w:lang w:val="en-US" w:eastAsia="zh-CN"/>
        </w:rPr>
        <w:t>a.</w:t>
      </w:r>
      <w:r>
        <w:rPr>
          <w:rFonts w:hint="eastAsia"/>
          <w:lang w:val="en-US" w:eastAsia="zh-CN"/>
        </w:rPr>
        <w:tab/>
      </w:r>
      <w:r>
        <w:rPr>
          <w:lang w:eastAsia="zh-CN"/>
        </w:rPr>
        <w:t xml:space="preserve">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14:paraId="1138FAAC" w14:textId="77777777" w:rsidR="009977B8" w:rsidRDefault="00000000">
      <w:pPr>
        <w:pStyle w:val="B20"/>
        <w:rPr>
          <w:lang w:val="en-US" w:eastAsia="zh-CN"/>
        </w:rPr>
      </w:pPr>
      <w:r>
        <w:rPr>
          <w:rFonts w:hint="eastAsia"/>
          <w:lang w:val="en-US" w:eastAsia="zh-CN"/>
        </w:rPr>
        <w:t>b.</w:t>
      </w:r>
      <w:r>
        <w:rPr>
          <w:rFonts w:hint="eastAsia"/>
          <w:lang w:val="en-US" w:eastAsia="zh-CN"/>
        </w:rPr>
        <w:tab/>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14:paraId="51F559BF" w14:textId="77777777" w:rsidR="009977B8" w:rsidRDefault="00000000">
      <w:pPr>
        <w:pStyle w:val="B20"/>
        <w:rPr>
          <w:lang w:val="en-US" w:eastAsia="zh-CN"/>
        </w:rPr>
      </w:pPr>
      <w:r>
        <w:rPr>
          <w:rFonts w:hint="eastAsia"/>
          <w:lang w:val="en-US" w:eastAsia="zh-CN"/>
        </w:rPr>
        <w:t>c.</w:t>
      </w:r>
      <w:r>
        <w:rPr>
          <w:rFonts w:hint="eastAsia"/>
          <w:lang w:val="en-US" w:eastAsia="zh-CN"/>
        </w:rPr>
        <w:tab/>
        <w:t xml:space="preserve">The eMMTel Enabler can also update or terminate the </w:t>
      </w:r>
      <w:r>
        <w:rPr>
          <w:lang w:eastAsia="zh-CN"/>
        </w:rPr>
        <w:t>IMS session</w:t>
      </w:r>
      <w:r>
        <w:rPr>
          <w:rFonts w:hint="eastAsia"/>
          <w:lang w:val="en-US" w:eastAsia="zh-CN"/>
        </w:rPr>
        <w:t>.</w:t>
      </w:r>
    </w:p>
    <w:p w14:paraId="4C80D63E" w14:textId="77777777" w:rsidR="009977B8" w:rsidRDefault="00000000">
      <w:pPr>
        <w:rPr>
          <w:rFonts w:eastAsia="SimSun"/>
          <w:lang w:val="en-US" w:eastAsia="zh-CN"/>
        </w:rPr>
      </w:pPr>
      <w:r>
        <w:rPr>
          <w:rFonts w:eastAsia="SimSun" w:hint="eastAsia"/>
          <w:lang w:val="en-US" w:eastAsia="zh-CN"/>
        </w:rPr>
        <w:t>2.</w:t>
      </w:r>
      <w:r>
        <w:rPr>
          <w:rFonts w:eastAsia="SimSun" w:hint="eastAsia"/>
          <w:lang w:val="en-US" w:eastAsia="zh-CN"/>
        </w:rPr>
        <w:tab/>
        <w:t xml:space="preserve">The Solution#7 </w:t>
      </w:r>
      <w:r>
        <w:t xml:space="preserve">will be </w:t>
      </w:r>
      <w:r>
        <w:rPr>
          <w:rFonts w:eastAsia="SimSun" w:hint="eastAsia"/>
          <w:lang w:val="en-US" w:eastAsia="zh-CN"/>
        </w:rPr>
        <w:t xml:space="preserve">used for get the information of call and </w:t>
      </w:r>
      <w:r>
        <w:t>considered as the basis for technical specification with necessary enhancements and additions</w:t>
      </w:r>
      <w:r>
        <w:rPr>
          <w:rFonts w:eastAsia="SimSun" w:hint="eastAsia"/>
          <w:lang w:val="en-US" w:eastAsia="zh-CN"/>
        </w:rPr>
        <w:t>.</w:t>
      </w:r>
    </w:p>
    <w:p w14:paraId="05A7EAE8" w14:textId="77777777" w:rsidR="009977B8" w:rsidRDefault="00000000">
      <w:pPr>
        <w:pStyle w:val="Heading2"/>
        <w:rPr>
          <w:lang w:val="en-US" w:eastAsia="zh-CN"/>
        </w:rPr>
      </w:pPr>
      <w:bookmarkStart w:id="885" w:name="_Toc27153"/>
      <w:bookmarkStart w:id="886" w:name="_Toc168958038"/>
      <w:bookmarkStart w:id="887" w:name="_Toc3211"/>
      <w:r>
        <w:rPr>
          <w:lang w:val="en-US" w:eastAsia="zh-CN"/>
        </w:rPr>
        <w:t>11</w:t>
      </w:r>
      <w:r>
        <w:rPr>
          <w:rFonts w:hint="eastAsia"/>
          <w:lang w:val="en-US" w:eastAsia="zh-CN"/>
        </w:rPr>
        <w:t>.4</w:t>
      </w:r>
      <w:r>
        <w:rPr>
          <w:rFonts w:hint="eastAsia"/>
          <w:lang w:val="en-US" w:eastAsia="zh-CN"/>
        </w:rPr>
        <w:tab/>
        <w:t>Interim conclusion of KI#</w:t>
      </w:r>
      <w:r>
        <w:rPr>
          <w:lang w:val="en-US" w:eastAsia="zh-CN"/>
        </w:rPr>
        <w:t>8</w:t>
      </w:r>
      <w:bookmarkEnd w:id="885"/>
      <w:bookmarkEnd w:id="886"/>
      <w:bookmarkEnd w:id="887"/>
    </w:p>
    <w:p w14:paraId="15EB8CB7" w14:textId="77777777" w:rsidR="009977B8" w:rsidRDefault="00000000">
      <w:pPr>
        <w:rPr>
          <w:rFonts w:eastAsia="SimSun"/>
          <w:lang w:val="en-US" w:eastAsia="zh-CN"/>
        </w:rPr>
      </w:pPr>
      <w:r>
        <w:rPr>
          <w:rFonts w:eastAsia="SimSun"/>
          <w:lang w:val="en-US" w:eastAsia="zh-CN"/>
        </w:rPr>
        <w:t>For KI#8 on "</w:t>
      </w:r>
      <w:r>
        <w:t>Supporting the multiparty service with the data channel capability</w:t>
      </w:r>
      <w:r>
        <w:rPr>
          <w:rFonts w:eastAsia="SimSun"/>
          <w:lang w:val="en-US" w:eastAsia="zh-CN"/>
        </w:rPr>
        <w:t>": No conclusion is reached.</w:t>
      </w:r>
    </w:p>
    <w:p w14:paraId="0882186F" w14:textId="77777777" w:rsidR="009977B8" w:rsidRDefault="00000000">
      <w:pPr>
        <w:pStyle w:val="Heading2"/>
        <w:rPr>
          <w:lang w:val="en-US" w:eastAsia="zh-CN"/>
        </w:rPr>
      </w:pPr>
      <w:bookmarkStart w:id="888" w:name="_Toc29301"/>
      <w:r>
        <w:rPr>
          <w:lang w:val="en-US" w:eastAsia="zh-CN"/>
        </w:rPr>
        <w:lastRenderedPageBreak/>
        <w:t>11</w:t>
      </w:r>
      <w:r>
        <w:rPr>
          <w:rFonts w:hint="eastAsia"/>
          <w:lang w:val="en-US" w:eastAsia="zh-CN"/>
        </w:rPr>
        <w:t>.5</w:t>
      </w:r>
      <w:r>
        <w:rPr>
          <w:rFonts w:hint="eastAsia"/>
          <w:lang w:val="en-US" w:eastAsia="zh-CN"/>
        </w:rPr>
        <w:tab/>
        <w:t>Interim conclusion of KI#6</w:t>
      </w:r>
      <w:bookmarkEnd w:id="888"/>
    </w:p>
    <w:p w14:paraId="01F00689" w14:textId="77777777" w:rsidR="009977B8" w:rsidRDefault="00000000">
      <w:pPr>
        <w:rPr>
          <w:rFonts w:eastAsia="SimSun"/>
          <w:lang w:val="en-US" w:eastAsia="zh-CN"/>
        </w:rPr>
      </w:pPr>
      <w:r>
        <w:rPr>
          <w:rFonts w:eastAsia="SimSun"/>
          <w:lang w:val="en-US" w:eastAsia="zh-CN"/>
        </w:rPr>
        <w:t>For KI#</w:t>
      </w:r>
      <w:r>
        <w:rPr>
          <w:rFonts w:eastAsia="SimSun" w:hint="eastAsia"/>
          <w:lang w:val="en-US" w:eastAsia="zh-CN"/>
        </w:rPr>
        <w:t>6</w:t>
      </w:r>
      <w:r>
        <w:rPr>
          <w:rFonts w:eastAsia="SimSun"/>
          <w:lang w:val="en-US" w:eastAsia="zh-CN"/>
        </w:rPr>
        <w:t xml:space="preserve"> on "Multiple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rPr>
          <w:rFonts w:eastAsia="SimSun"/>
          <w:lang w:val="en-US" w:eastAsia="zh-CN"/>
        </w:rPr>
        <w:t>" the following interim conclusions are agreed:</w:t>
      </w:r>
    </w:p>
    <w:p w14:paraId="70376FB0" w14:textId="77777777" w:rsidR="009977B8" w:rsidRDefault="00000000">
      <w:pPr>
        <w:pStyle w:val="B1"/>
        <w:rPr>
          <w:rFonts w:eastAsia="SimSun"/>
          <w:lang w:val="en-US" w:eastAsia="zh-CN"/>
        </w:rPr>
      </w:pPr>
      <w:r>
        <w:rPr>
          <w:rFonts w:hint="eastAsia"/>
          <w:lang w:val="en-US" w:eastAsia="zh-CN"/>
        </w:rPr>
        <w:t>1.</w:t>
      </w:r>
      <w:r>
        <w:rPr>
          <w:rFonts w:hint="eastAsia"/>
          <w:lang w:val="en-US" w:eastAsia="zh-CN"/>
        </w:rPr>
        <w:tab/>
        <w:t xml:space="preserve">The MMTel Enabler Server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w:t>
      </w:r>
    </w:p>
    <w:p w14:paraId="19C49C71" w14:textId="77777777" w:rsidR="009977B8" w:rsidRDefault="00000000">
      <w:pPr>
        <w:pStyle w:val="B1"/>
        <w:rPr>
          <w:lang w:val="en-US" w:eastAsia="zh-CN"/>
        </w:rPr>
      </w:pPr>
      <w:r>
        <w:rPr>
          <w:rFonts w:hint="eastAsia"/>
          <w:lang w:val="en-US" w:eastAsia="zh-CN"/>
        </w:rPr>
        <w:t>2.</w:t>
      </w:r>
      <w:r>
        <w:rPr>
          <w:rFonts w:hint="eastAsia"/>
          <w:lang w:val="en-US" w:eastAsia="zh-CN"/>
        </w:rPr>
        <w:tab/>
        <w:t xml:space="preserve">The MMTel Enabler server provides the capability of </w:t>
      </w:r>
      <w:r>
        <w:rPr>
          <w:lang w:val="en-US" w:eastAsia="zh-CN"/>
        </w:rPr>
        <w:t xml:space="preserve">call control handling decision </w:t>
      </w:r>
      <w:r>
        <w:rPr>
          <w:rFonts w:hint="eastAsia"/>
          <w:lang w:val="en-US" w:eastAsia="zh-CN"/>
        </w:rPr>
        <w:t xml:space="preserve">based on service policy and service priority and gives the DCSF one final </w:t>
      </w:r>
      <w:r>
        <w:rPr>
          <w:lang w:val="en-US" w:eastAsia="zh-CN"/>
        </w:rPr>
        <w:t>call control requests</w:t>
      </w:r>
      <w:r>
        <w:rPr>
          <w:rFonts w:hint="eastAsia"/>
          <w:lang w:val="en-US" w:eastAsia="zh-CN"/>
        </w:rPr>
        <w:t>. The MMTel Enabler server provides the capability of call control handling decision adhering to latency requirements of the network.</w:t>
      </w:r>
    </w:p>
    <w:p w14:paraId="26B25C04" w14:textId="77777777" w:rsidR="009977B8" w:rsidRDefault="009977B8">
      <w:pPr>
        <w:rPr>
          <w:rFonts w:eastAsia="SimSun"/>
          <w:lang w:val="en-US" w:eastAsia="zh-CN"/>
        </w:rPr>
      </w:pPr>
    </w:p>
    <w:p w14:paraId="2380CB70" w14:textId="77777777" w:rsidR="009977B8" w:rsidRDefault="00000000">
      <w:pPr>
        <w:pStyle w:val="Heading9"/>
        <w:rPr>
          <w:lang w:eastAsia="zh-CN"/>
        </w:rPr>
      </w:pPr>
      <w:bookmarkStart w:id="889" w:name="_Toc146236705"/>
      <w:bookmarkStart w:id="890" w:name="_Toc8112"/>
      <w:bookmarkStart w:id="891" w:name="_Toc6609"/>
      <w:bookmarkStart w:id="892" w:name="_Toc26796"/>
      <w:bookmarkStart w:id="893" w:name="_Toc1617"/>
      <w:bookmarkStart w:id="894" w:name="_Toc168958039"/>
      <w:bookmarkStart w:id="895" w:name="_Toc32295"/>
      <w:bookmarkStart w:id="896" w:name="_Toc22265"/>
      <w:bookmarkStart w:id="897" w:name="_Toc22214915"/>
      <w:bookmarkStart w:id="898" w:name="_Toc22312"/>
      <w:bookmarkStart w:id="899" w:name="_Toc17975"/>
      <w:bookmarkStart w:id="900" w:name="_Toc7676"/>
      <w:bookmarkStart w:id="901" w:name="_Toc23254048"/>
      <w:bookmarkStart w:id="902" w:name="_Toc27904"/>
      <w:bookmarkStart w:id="903" w:name="_Toc16710"/>
      <w:r>
        <w:t xml:space="preserve">Annex </w:t>
      </w:r>
      <w:r>
        <w:rPr>
          <w:rFonts w:hint="eastAsia"/>
          <w:lang w:val="en-US" w:eastAsia="zh-CN"/>
        </w:rPr>
        <w:t>A</w:t>
      </w:r>
      <w:r>
        <w:t xml:space="preserve"> (informative):</w:t>
      </w:r>
      <w:r>
        <w:br/>
      </w:r>
      <w:r>
        <w:rPr>
          <w:rFonts w:hint="eastAsia"/>
          <w:lang w:val="en-US" w:eastAsia="zh-CN"/>
        </w:rPr>
        <w:t>Relationship between eMMTel Enabler architecture and the architectures specified in other specifications</w:t>
      </w:r>
      <w:bookmarkEnd w:id="889"/>
      <w:bookmarkEnd w:id="890"/>
      <w:bookmarkEnd w:id="891"/>
      <w:bookmarkEnd w:id="892"/>
      <w:bookmarkEnd w:id="893"/>
      <w:bookmarkEnd w:id="894"/>
      <w:bookmarkEnd w:id="895"/>
      <w:bookmarkEnd w:id="896"/>
    </w:p>
    <w:p w14:paraId="1F095431" w14:textId="77777777" w:rsidR="009977B8" w:rsidRDefault="00000000">
      <w:pPr>
        <w:pStyle w:val="Heading1"/>
        <w:rPr>
          <w:lang w:val="en-US" w:eastAsia="zh-CN"/>
        </w:rPr>
      </w:pPr>
      <w:bookmarkStart w:id="904" w:name="_Toc13493"/>
      <w:bookmarkStart w:id="905" w:name="_Toc26713"/>
      <w:bookmarkStart w:id="906" w:name="_Toc10759"/>
      <w:bookmarkStart w:id="907" w:name="_Toc20329"/>
      <w:bookmarkStart w:id="908" w:name="_Toc168958040"/>
      <w:bookmarkStart w:id="909" w:name="_Toc24295"/>
      <w:bookmarkStart w:id="910" w:name="_Toc12948"/>
      <w:r>
        <w:rPr>
          <w:rFonts w:hint="eastAsia"/>
          <w:lang w:val="en-US" w:eastAsia="zh-CN"/>
        </w:rPr>
        <w:t>A</w:t>
      </w:r>
      <w:r>
        <w:t>.1</w:t>
      </w:r>
      <w:r>
        <w:rPr>
          <w:rFonts w:hint="eastAsia"/>
        </w:rPr>
        <w:tab/>
      </w:r>
      <w:r>
        <w:rPr>
          <w:rFonts w:hint="eastAsia"/>
          <w:lang w:val="en-US" w:eastAsia="zh-CN"/>
        </w:rPr>
        <w:t>General</w:t>
      </w:r>
      <w:bookmarkEnd w:id="904"/>
      <w:bookmarkEnd w:id="905"/>
      <w:bookmarkEnd w:id="906"/>
      <w:bookmarkEnd w:id="907"/>
      <w:bookmarkEnd w:id="908"/>
      <w:bookmarkEnd w:id="909"/>
      <w:bookmarkEnd w:id="910"/>
    </w:p>
    <w:p w14:paraId="43EFA0BC" w14:textId="77777777" w:rsidR="009977B8" w:rsidRDefault="00000000">
      <w:pPr>
        <w:rPr>
          <w:rFonts w:eastAsia="SimSun"/>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eastAsia="SimSun" w:hint="eastAsia"/>
          <w:lang w:val="en-US" w:eastAsia="zh-CN"/>
        </w:rPr>
        <w:t>the architectures specified in other specifications including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GSMA TGY.02 [12], GSMA NG.134</w:t>
      </w:r>
      <w:r>
        <w:rPr>
          <w:rFonts w:eastAsia="SimSun"/>
          <w:lang w:val="en-US" w:eastAsia="zh-CN"/>
        </w:rPr>
        <w:t> </w:t>
      </w:r>
      <w:r>
        <w:rPr>
          <w:rFonts w:eastAsia="SimSun" w:hint="eastAsia"/>
          <w:lang w:val="en-US" w:eastAsia="zh-CN"/>
        </w:rPr>
        <w:t>[15] and GSMA TS.66 [16].</w:t>
      </w:r>
    </w:p>
    <w:p w14:paraId="5AF62A55" w14:textId="77777777" w:rsidR="009977B8" w:rsidRDefault="00000000">
      <w:pPr>
        <w:pStyle w:val="EditorsNote"/>
        <w:rPr>
          <w:rFonts w:eastAsia="SimSun"/>
          <w:lang w:val="en-US" w:eastAsia="zh-CN"/>
        </w:rPr>
      </w:pPr>
      <w:r>
        <w:t>Editor's note:</w:t>
      </w:r>
      <w:r>
        <w:tab/>
      </w:r>
      <w:r>
        <w:rPr>
          <w:rFonts w:hint="eastAsia"/>
          <w:lang w:val="en-US" w:eastAsia="zh-CN"/>
        </w:rPr>
        <w:t>The relationship between eMMTel Enabler and architectures specified by GSMA need coordination with GSMA</w:t>
      </w:r>
      <w:r>
        <w:t>.</w:t>
      </w:r>
    </w:p>
    <w:p w14:paraId="30C2D725" w14:textId="77777777" w:rsidR="009977B8" w:rsidRDefault="00000000">
      <w:pPr>
        <w:pStyle w:val="Heading1"/>
        <w:rPr>
          <w:lang w:val="en-US" w:eastAsia="zh-CN"/>
        </w:rPr>
      </w:pPr>
      <w:bookmarkStart w:id="911" w:name="_Toc17819"/>
      <w:bookmarkStart w:id="912" w:name="_Toc16350"/>
      <w:bookmarkStart w:id="913" w:name="_Toc21344"/>
      <w:bookmarkStart w:id="914" w:name="_Toc25061"/>
      <w:bookmarkStart w:id="915" w:name="_Toc168958041"/>
      <w:bookmarkStart w:id="916" w:name="_Toc4686"/>
      <w:bookmarkStart w:id="917" w:name="_Toc24696"/>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911"/>
      <w:bookmarkEnd w:id="912"/>
      <w:bookmarkEnd w:id="913"/>
      <w:bookmarkEnd w:id="914"/>
      <w:bookmarkEnd w:id="915"/>
      <w:bookmarkEnd w:id="916"/>
      <w:bookmarkEnd w:id="917"/>
    </w:p>
    <w:p w14:paraId="3DC47F3B" w14:textId="77777777" w:rsidR="009977B8" w:rsidRDefault="00000000">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14:paraId="3651DDA4" w14:textId="77777777" w:rsidR="009977B8" w:rsidRDefault="00000000">
      <w:pPr>
        <w:rPr>
          <w:rFonts w:eastAsia="SimSun"/>
          <w:lang w:val="en-US" w:eastAsia="zh-CN"/>
        </w:rPr>
      </w:pPr>
      <w:r>
        <w:rPr>
          <w:rFonts w:eastAsia="SimSun" w:hint="eastAsia"/>
          <w:lang w:val="en-US" w:eastAsia="zh-CN"/>
        </w:rPr>
        <w:t xml:space="preserve">No matter MF or MRF is used, the </w:t>
      </w:r>
      <w:r>
        <w:rPr>
          <w:rFonts w:eastAsia="DengXian" w:hint="eastAsia"/>
          <w:lang w:val="en-US" w:eastAsia="zh-CN"/>
        </w:rPr>
        <w:t>architecture of eMMTel Enabler will be the same.</w:t>
      </w:r>
      <w:r>
        <w:rPr>
          <w:rFonts w:eastAsia="SimSun" w:hint="eastAsia"/>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eastAsia="SimSun" w:hint="eastAsia"/>
          <w:lang w:val="en-US" w:eastAsia="zh-CN"/>
        </w:rPr>
        <w:t xml:space="preserve"> is shown in Figure A.2-1.</w:t>
      </w:r>
    </w:p>
    <w:p w14:paraId="7DB0A2EF" w14:textId="77777777" w:rsidR="009977B8" w:rsidRDefault="00000000">
      <w:pPr>
        <w:pStyle w:val="TH"/>
        <w:rPr>
          <w:rFonts w:eastAsia="SimSun"/>
          <w:lang w:val="en-US" w:eastAsia="zh-CN"/>
        </w:rPr>
      </w:pPr>
      <w:r>
        <w:rPr>
          <w:rFonts w:eastAsia="SimSun" w:hint="eastAsia"/>
          <w:lang w:val="en-US" w:eastAsia="zh-CN"/>
        </w:rPr>
        <w:object w:dxaOrig="6561" w:dyaOrig="6160" w14:anchorId="7C060D28">
          <v:shape id="_x0000_i1062" type="#_x0000_t75" style="width:328.05pt;height:308pt" o:ole="">
            <v:imagedata r:id="rId81" o:title=""/>
            <o:lock v:ext="edit" aspectratio="f"/>
          </v:shape>
          <o:OLEObject Type="Embed" ProgID="Visio.Drawing.11" ShapeID="_x0000_i1062" DrawAspect="Content" ObjectID="_1786272829" r:id="rId82"/>
        </w:object>
      </w:r>
    </w:p>
    <w:p w14:paraId="7C679A2A" w14:textId="77777777" w:rsidR="009977B8" w:rsidRDefault="00000000">
      <w:pPr>
        <w:pStyle w:val="TF"/>
        <w:rPr>
          <w:rFonts w:eastAsia="SimSun"/>
          <w:lang w:val="en-US" w:eastAsia="zh-CN"/>
        </w:rPr>
      </w:pPr>
      <w:r>
        <w:t>Figure </w:t>
      </w:r>
      <w:r>
        <w:rPr>
          <w:rFonts w:eastAsia="SimSun" w:hint="eastAsia"/>
          <w:lang w:val="en-US" w:eastAsia="zh-CN"/>
        </w:rPr>
        <w:t>A.2</w:t>
      </w:r>
      <w:r>
        <w:t>-</w:t>
      </w:r>
      <w:r>
        <w:rPr>
          <w:rFonts w:eastAsia="SimSun" w:hint="eastAsia"/>
          <w:lang w:val="en-US" w:eastAsia="zh-CN"/>
        </w:rPr>
        <w:t>1</w:t>
      </w:r>
      <w:r>
        <w:t xml:space="preserve">: </w:t>
      </w:r>
      <w:r>
        <w:rPr>
          <w:rFonts w:eastAsia="DengXian" w:hint="eastAsia"/>
          <w:lang w:val="en-US" w:eastAsia="zh-CN"/>
        </w:rPr>
        <w:t>Relationship between eMMTel Enabler architecture and architectures specified in 3GPP TS 23.228</w:t>
      </w:r>
      <w:r>
        <w:rPr>
          <w:rFonts w:eastAsia="SimSun"/>
          <w:lang w:val="en-US" w:eastAsia="zh-CN"/>
        </w:rPr>
        <w:t> </w:t>
      </w:r>
      <w:r>
        <w:rPr>
          <w:rFonts w:eastAsia="SimSun" w:hint="eastAsia"/>
          <w:lang w:val="en-US" w:eastAsia="zh-CN"/>
        </w:rPr>
        <w:t>[3]</w:t>
      </w:r>
    </w:p>
    <w:p w14:paraId="2D923A77" w14:textId="77777777" w:rsidR="009977B8" w:rsidRDefault="00000000">
      <w:pPr>
        <w:rPr>
          <w:rFonts w:eastAsia="SimSun"/>
          <w:lang w:val="en-US" w:eastAsia="zh-CN"/>
        </w:rPr>
      </w:pPr>
      <w:r>
        <w:rPr>
          <w:rFonts w:eastAsia="SimSun" w:hint="eastAsia"/>
          <w:lang w:val="en-US" w:eastAsia="zh-CN"/>
        </w:rPr>
        <w:t>In this architecture, t</w:t>
      </w:r>
      <w:r>
        <w:t xml:space="preserve">he north-bound APIs </w:t>
      </w:r>
      <w:r>
        <w:rPr>
          <w:rFonts w:eastAsia="SimSun" w:hint="eastAsia"/>
          <w:lang w:val="en-US" w:eastAsia="zh-CN"/>
        </w:rPr>
        <w:t>provided by the IMS supports Data Channel services, including:</w:t>
      </w:r>
    </w:p>
    <w:p w14:paraId="5DD9AEC9" w14:textId="77777777" w:rsidR="009977B8" w:rsidRDefault="00000000">
      <w:pPr>
        <w:pStyle w:val="B1"/>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031340C5" w14:textId="77777777" w:rsidR="009977B8" w:rsidRDefault="00000000">
      <w:pPr>
        <w:pStyle w:val="B1"/>
        <w:rPr>
          <w:lang w:val="en-US" w:eastAsia="zh-CN"/>
        </w:rPr>
      </w:pPr>
      <w:r>
        <w:rPr>
          <w:rFonts w:hint="eastAsia"/>
          <w:lang w:val="en-US" w:eastAsia="zh-CN"/>
        </w:rPr>
        <w:t>b)</w:t>
      </w:r>
      <w:r>
        <w:rPr>
          <w:rFonts w:hint="eastAsia"/>
          <w:lang w:val="en-US" w:eastAsia="zh-CN"/>
        </w:rPr>
        <w:tab/>
        <w:t>the APIs provided by DCSF via DC4 reference point; and</w:t>
      </w:r>
    </w:p>
    <w:p w14:paraId="14A880B0" w14:textId="77777777" w:rsidR="009977B8" w:rsidRDefault="00000000">
      <w:pPr>
        <w:pStyle w:val="B1"/>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1F5D9F7B" w14:textId="77777777" w:rsidR="009977B8" w:rsidRDefault="00000000">
      <w:pPr>
        <w:rPr>
          <w:rFonts w:eastAsia="SimSun"/>
          <w:lang w:val="en-US" w:eastAsia="zh-CN"/>
        </w:rPr>
      </w:pPr>
      <w:r>
        <w:rPr>
          <w:rFonts w:eastAsia="SimSun" w:hint="eastAsia"/>
          <w:lang w:val="en-US" w:eastAsia="zh-CN"/>
        </w:rPr>
        <w:t xml:space="preserve">The </w:t>
      </w:r>
      <w:r>
        <w:rPr>
          <w:rFonts w:hint="eastAsia"/>
        </w:rPr>
        <w:t>DC Application Server</w:t>
      </w:r>
      <w:r>
        <w:rPr>
          <w:rFonts w:eastAsia="SimSun" w:hint="eastAsia"/>
          <w:lang w:val="en-US" w:eastAsia="zh-CN"/>
        </w:rPr>
        <w:t xml:space="preserve"> is an Application Server in the eMMTel Enabler architecture which can communicate with the IMS supports Data Channel services via the eMMTel Enabler Server by communicating with the eMMTel-2 reference point.</w:t>
      </w:r>
    </w:p>
    <w:p w14:paraId="65BBFD5C" w14:textId="77777777" w:rsidR="009977B8" w:rsidRDefault="00000000">
      <w:pPr>
        <w:pStyle w:val="Heading1"/>
        <w:rPr>
          <w:lang w:eastAsia="zh-CN"/>
        </w:rPr>
      </w:pPr>
      <w:bookmarkStart w:id="918" w:name="_Toc3387"/>
      <w:bookmarkStart w:id="919" w:name="_Toc27942"/>
      <w:bookmarkStart w:id="920" w:name="_Toc16132"/>
      <w:bookmarkStart w:id="921" w:name="_Toc10903"/>
      <w:bookmarkStart w:id="922" w:name="_Toc168958042"/>
      <w:bookmarkStart w:id="923" w:name="_Toc12566"/>
      <w:bookmarkStart w:id="924" w:name="_Toc16418"/>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918"/>
      <w:bookmarkEnd w:id="919"/>
      <w:bookmarkEnd w:id="920"/>
      <w:bookmarkEnd w:id="921"/>
      <w:bookmarkEnd w:id="922"/>
      <w:bookmarkEnd w:id="923"/>
      <w:bookmarkEnd w:id="924"/>
    </w:p>
    <w:p w14:paraId="77F39DCB" w14:textId="77777777" w:rsidR="009977B8" w:rsidRDefault="00000000">
      <w:pPr>
        <w:rPr>
          <w:rFonts w:eastAsia="SimSun"/>
          <w:lang w:val="en-US" w:eastAsia="zh-CN"/>
        </w:rPr>
      </w:pPr>
      <w:r>
        <w:rPr>
          <w:rFonts w:eastAsia="SimSun" w:hint="eastAsia"/>
          <w:lang w:val="en-US" w:eastAsia="zh-CN"/>
        </w:rPr>
        <w:t>A</w:t>
      </w:r>
      <w:r>
        <w:t xml:space="preserve"> profile for IMS data channel services over IMS</w:t>
      </w:r>
      <w:r>
        <w:rPr>
          <w:rFonts w:eastAsia="SimSun" w:hint="eastAsia"/>
          <w:lang w:val="en-US" w:eastAsia="zh-CN"/>
        </w:rPr>
        <w:t xml:space="preserve"> is specified in GSMA NG.134</w:t>
      </w:r>
      <w:r>
        <w:rPr>
          <w:rFonts w:eastAsia="SimSun"/>
          <w:lang w:val="en-US" w:eastAsia="zh-CN"/>
        </w:rPr>
        <w:t> </w:t>
      </w:r>
      <w:r>
        <w:rPr>
          <w:rFonts w:eastAsia="SimSun" w:hint="eastAsia"/>
          <w:lang w:val="en-US" w:eastAsia="zh-CN"/>
        </w:rPr>
        <w:t>[15]. A use case listed in GSMA NG.134</w:t>
      </w:r>
      <w:r>
        <w:rPr>
          <w:rFonts w:eastAsia="SimSun"/>
          <w:lang w:val="en-US" w:eastAsia="zh-CN"/>
        </w:rPr>
        <w:t> </w:t>
      </w:r>
      <w:r>
        <w:rPr>
          <w:rFonts w:eastAsia="SimSun" w:hint="eastAsia"/>
          <w:lang w:val="en-US" w:eastAsia="zh-CN"/>
        </w:rPr>
        <w:t>[15] is that a</w:t>
      </w:r>
      <w:r>
        <w:t xml:space="preserve"> IMS data channel application service logic and media content MAY be either provided by the Data Channel Server inside the operator’s administrative domain, or by an External Server which is deployed outside the operator’s administrative domain</w:t>
      </w:r>
      <w:r>
        <w:rPr>
          <w:rFonts w:eastAsia="SimSun" w:hint="eastAsia"/>
          <w:lang w:val="en-US" w:eastAsia="zh-CN"/>
        </w:rPr>
        <w:t>. This use case is list in Annex</w:t>
      </w:r>
      <w:r>
        <w:rPr>
          <w:rFonts w:eastAsia="SimSun"/>
          <w:lang w:val="en-US" w:eastAsia="zh-CN"/>
        </w:rPr>
        <w:t> </w:t>
      </w:r>
      <w:r>
        <w:rPr>
          <w:rFonts w:eastAsia="SimSun" w:hint="eastAsia"/>
          <w:lang w:val="en-US" w:eastAsia="zh-CN"/>
        </w:rPr>
        <w:t>C and Annex</w:t>
      </w:r>
      <w:r>
        <w:rPr>
          <w:rFonts w:eastAsia="SimSun"/>
          <w:lang w:val="en-US" w:eastAsia="zh-CN"/>
        </w:rPr>
        <w:t> </w:t>
      </w:r>
      <w:r>
        <w:rPr>
          <w:rFonts w:eastAsia="SimSun" w:hint="eastAsia"/>
          <w:lang w:val="en-US" w:eastAsia="zh-CN"/>
        </w:rPr>
        <w:t>D of GSMA NG.134</w:t>
      </w:r>
      <w:r>
        <w:rPr>
          <w:rFonts w:eastAsia="SimSun"/>
          <w:lang w:val="en-US" w:eastAsia="zh-CN"/>
        </w:rPr>
        <w:t> </w:t>
      </w:r>
      <w:r>
        <w:rPr>
          <w:rFonts w:eastAsia="SimSun" w:hint="eastAsia"/>
          <w:lang w:val="en-US" w:eastAsia="zh-CN"/>
        </w:rPr>
        <w:t>[15] for information. When the GSMA NG.134</w:t>
      </w:r>
      <w:r>
        <w:rPr>
          <w:rFonts w:eastAsia="SimSun"/>
          <w:lang w:val="en-US" w:eastAsia="zh-CN"/>
        </w:rPr>
        <w:t> </w:t>
      </w:r>
      <w:r>
        <w:rPr>
          <w:rFonts w:eastAsia="SimSun" w:hint="eastAsia"/>
          <w:lang w:val="en-US" w:eastAsia="zh-CN"/>
        </w:rPr>
        <w:t>[15] is released, the Rel-18 work on NG_RTC has not been finished, the architecture of Data Channel Capable PLMN in GSMA NG.134</w:t>
      </w:r>
      <w:r>
        <w:rPr>
          <w:rFonts w:eastAsia="SimSun"/>
          <w:lang w:val="en-US" w:eastAsia="zh-CN"/>
        </w:rPr>
        <w:t> </w:t>
      </w:r>
      <w:r>
        <w:rPr>
          <w:rFonts w:eastAsia="SimSun" w:hint="eastAsia"/>
          <w:lang w:val="en-US" w:eastAsia="zh-CN"/>
        </w:rPr>
        <w:t>[15] is not detailed profiled. Since GSMA NG.134</w:t>
      </w:r>
      <w:r>
        <w:rPr>
          <w:rFonts w:eastAsia="SimSun"/>
          <w:lang w:val="en-US" w:eastAsia="zh-CN"/>
        </w:rPr>
        <w:t> </w:t>
      </w:r>
      <w:r>
        <w:rPr>
          <w:rFonts w:eastAsia="SimSun" w:hint="eastAsia"/>
          <w:lang w:val="en-US" w:eastAsia="zh-CN"/>
        </w:rPr>
        <w:t xml:space="preserve">[15] </w:t>
      </w:r>
      <w:r>
        <w:rPr>
          <w:rFonts w:hint="eastAsia"/>
          <w:lang w:val="en-US" w:eastAsia="zh-CN"/>
        </w:rPr>
        <w:t xml:space="preserve">will only define profiles based on 3GPP specifications but will not develop technical solutions,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can be considered as the IMS Data Channel Capable PLMN in GSMA NG.134</w:t>
      </w:r>
      <w:r>
        <w:rPr>
          <w:rFonts w:eastAsia="SimSun"/>
          <w:lang w:val="en-US" w:eastAsia="zh-CN"/>
        </w:rPr>
        <w:t> </w:t>
      </w:r>
      <w:r>
        <w:rPr>
          <w:rFonts w:eastAsia="SimSun" w:hint="eastAsia"/>
          <w:lang w:val="en-US" w:eastAsia="zh-CN"/>
        </w:rPr>
        <w:t>[15]. In the Annex C and Annex D of GSMA NG.134</w:t>
      </w:r>
      <w:r>
        <w:rPr>
          <w:rFonts w:eastAsia="SimSun"/>
          <w:lang w:val="en-US" w:eastAsia="zh-CN"/>
        </w:rPr>
        <w:t> </w:t>
      </w:r>
      <w:r>
        <w:rPr>
          <w:rFonts w:eastAsia="SimSun" w:hint="eastAsia"/>
          <w:lang w:val="en-US" w:eastAsia="zh-CN"/>
        </w:rPr>
        <w:t xml:space="preserve">[15], how to provide </w:t>
      </w:r>
      <w:r>
        <w:rPr>
          <w:rFonts w:hint="eastAsia"/>
          <w:lang w:val="en-US" w:eastAsia="zh-CN"/>
        </w:rPr>
        <w:t>service enabler layer capabilities exposure of eMMTel services are not described.</w:t>
      </w:r>
    </w:p>
    <w:p w14:paraId="57F959C0" w14:textId="77777777" w:rsidR="009977B8" w:rsidRDefault="00000000">
      <w:pPr>
        <w:rPr>
          <w:rFonts w:eastAsia="SimSun"/>
          <w:lang w:val="en-US" w:eastAsia="zh-CN"/>
        </w:rPr>
      </w:pPr>
      <w:r>
        <w:rPr>
          <w:rFonts w:eastAsia="SimSun" w:hint="eastAsia"/>
          <w:lang w:val="en-US" w:eastAsia="zh-CN"/>
        </w:rPr>
        <w:t xml:space="preserve">There are two </w:t>
      </w:r>
      <w:r>
        <w:t>Communication Model for Accessing External Server</w:t>
      </w:r>
      <w:r>
        <w:rPr>
          <w:rFonts w:eastAsia="SimSun" w:hint="eastAsia"/>
          <w:lang w:val="en-US" w:eastAsia="zh-CN"/>
        </w:rPr>
        <w:t xml:space="preserve"> listed in Annex D of GSMA NG.134</w:t>
      </w:r>
      <w:r>
        <w:rPr>
          <w:rFonts w:eastAsia="SimSun"/>
          <w:lang w:val="en-US" w:eastAsia="zh-CN"/>
        </w:rPr>
        <w:t> </w:t>
      </w:r>
      <w:r>
        <w:rPr>
          <w:rFonts w:eastAsia="SimSun" w:hint="eastAsia"/>
          <w:lang w:val="en-US" w:eastAsia="zh-CN"/>
        </w:rPr>
        <w:t xml:space="preserve">[15]. The </w:t>
      </w:r>
      <w:r>
        <w:t xml:space="preserve">Model A </w:t>
      </w:r>
      <w:r>
        <w:rPr>
          <w:rFonts w:eastAsia="SimSun" w:hint="eastAsia"/>
          <w:lang w:val="en-US" w:eastAsia="zh-CN"/>
        </w:rPr>
        <w:t>is</w:t>
      </w:r>
      <w:r>
        <w:t xml:space="preserve"> HTTP Server without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C.1-1 of GSMA NG.134</w:t>
      </w:r>
      <w:r>
        <w:rPr>
          <w:rFonts w:eastAsia="SimSun"/>
          <w:lang w:val="en-US" w:eastAsia="zh-CN"/>
        </w:rPr>
        <w:t> </w:t>
      </w:r>
      <w:r>
        <w:rPr>
          <w:rFonts w:eastAsia="SimSun" w:hint="eastAsia"/>
          <w:lang w:val="en-US" w:eastAsia="zh-CN"/>
        </w:rPr>
        <w:t xml:space="preserve">[15]. The </w:t>
      </w:r>
      <w:r>
        <w:t xml:space="preserve">Model </w:t>
      </w:r>
      <w:r>
        <w:rPr>
          <w:rFonts w:eastAsia="SimSun" w:hint="eastAsia"/>
          <w:lang w:val="en-US" w:eastAsia="zh-CN"/>
        </w:rPr>
        <w:t>B</w:t>
      </w:r>
      <w:r>
        <w:t xml:space="preserve"> </w:t>
      </w:r>
      <w:r>
        <w:rPr>
          <w:rFonts w:eastAsia="SimSun" w:hint="eastAsia"/>
          <w:lang w:val="en-US" w:eastAsia="zh-CN"/>
        </w:rPr>
        <w:t>is</w:t>
      </w:r>
      <w:r>
        <w:t xml:space="preserve"> HTTP Server with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C.2-1 of GSMA NG.134</w:t>
      </w:r>
      <w:r>
        <w:rPr>
          <w:rFonts w:eastAsia="SimSun"/>
          <w:lang w:val="en-US" w:eastAsia="zh-CN"/>
        </w:rPr>
        <w:t> </w:t>
      </w:r>
      <w:r>
        <w:rPr>
          <w:rFonts w:eastAsia="SimSun" w:hint="eastAsia"/>
          <w:lang w:val="en-US" w:eastAsia="zh-CN"/>
        </w:rPr>
        <w:t xml:space="preserve">[15]. </w:t>
      </w:r>
    </w:p>
    <w:p w14:paraId="13F4EEE6" w14:textId="77777777" w:rsidR="009977B8" w:rsidRDefault="00000000">
      <w:pPr>
        <w:rPr>
          <w:rFonts w:eastAsia="SimSun"/>
          <w:lang w:val="en-US" w:eastAsia="zh-CN"/>
        </w:rPr>
      </w:pPr>
      <w:r>
        <w:rPr>
          <w:rFonts w:hint="eastAsia"/>
          <w:lang w:val="en-US" w:eastAsia="zh-CN"/>
        </w:rPr>
        <w:lastRenderedPageBreak/>
        <w:t xml:space="preserve">When eMMTel Enabler is introduced, the two different models listed in </w:t>
      </w:r>
      <w:r>
        <w:rPr>
          <w:rFonts w:eastAsia="SimSun" w:hint="eastAsia"/>
          <w:lang w:val="en-US" w:eastAsia="zh-CN"/>
        </w:rPr>
        <w:t>GSMA NG.134</w:t>
      </w:r>
      <w:r>
        <w:rPr>
          <w:rFonts w:eastAsia="SimSun"/>
          <w:lang w:val="en-US" w:eastAsia="zh-CN"/>
        </w:rPr>
        <w:t> </w:t>
      </w:r>
      <w:r>
        <w:rPr>
          <w:rFonts w:eastAsia="SimSun" w:hint="eastAsia"/>
          <w:lang w:val="en-US" w:eastAsia="zh-CN"/>
        </w:rPr>
        <w:t>[15] may not impact the architecture of eMMTel Enabler. The External Server in GSMA NG.134</w:t>
      </w:r>
      <w:r>
        <w:rPr>
          <w:rFonts w:eastAsia="SimSun"/>
          <w:lang w:val="en-US" w:eastAsia="zh-CN"/>
        </w:rPr>
        <w:t> </w:t>
      </w:r>
      <w:r>
        <w:rPr>
          <w:rFonts w:eastAsia="SimSun" w:hint="eastAsia"/>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SimSun"/>
          <w:lang w:val="en-US" w:eastAsia="zh-CN"/>
        </w:rPr>
        <w:t> </w:t>
      </w:r>
      <w:r>
        <w:rPr>
          <w:rFonts w:eastAsia="SimSun" w:hint="eastAsia"/>
          <w:lang w:val="en-US" w:eastAsia="zh-CN"/>
        </w:rPr>
        <w:t>[15] is shown in figure</w:t>
      </w:r>
      <w:r>
        <w:rPr>
          <w:lang w:val="en-US" w:eastAsia="zh-CN"/>
        </w:rPr>
        <w:t> </w:t>
      </w:r>
      <w:r>
        <w:rPr>
          <w:rFonts w:hint="eastAsia"/>
          <w:lang w:val="en-US" w:eastAsia="zh-CN"/>
        </w:rPr>
        <w:t>A.3-1.</w:t>
      </w:r>
    </w:p>
    <w:p w14:paraId="367DA05B" w14:textId="77777777" w:rsidR="009977B8" w:rsidRDefault="009977B8">
      <w:pPr>
        <w:pStyle w:val="BodyText"/>
        <w:rPr>
          <w:rFonts w:eastAsia="SimSun"/>
          <w:lang w:val="en-US" w:eastAsia="zh-CN"/>
        </w:rPr>
      </w:pPr>
    </w:p>
    <w:p w14:paraId="0C7DA2BF" w14:textId="77777777" w:rsidR="009977B8" w:rsidRDefault="00000000">
      <w:pPr>
        <w:pStyle w:val="TH"/>
        <w:rPr>
          <w:rFonts w:eastAsia="SimSun"/>
          <w:lang w:val="en-US" w:eastAsia="zh-CN"/>
        </w:rPr>
      </w:pPr>
      <w:r>
        <w:rPr>
          <w:rFonts w:eastAsia="SimSun" w:hint="eastAsia"/>
          <w:lang w:val="en-US" w:eastAsia="zh-CN"/>
        </w:rPr>
        <w:object w:dxaOrig="6561" w:dyaOrig="6160" w14:anchorId="0F33B411">
          <v:shape id="_x0000_i1063" type="#_x0000_t75" style="width:328.05pt;height:308pt" o:ole="">
            <v:imagedata r:id="rId83" o:title=""/>
            <o:lock v:ext="edit" aspectratio="f"/>
          </v:shape>
          <o:OLEObject Type="Embed" ProgID="Visio.Drawing.11" ShapeID="_x0000_i1063" DrawAspect="Content" ObjectID="_1786272830" r:id="rId84"/>
        </w:object>
      </w:r>
    </w:p>
    <w:p w14:paraId="4AD92B24" w14:textId="77777777" w:rsidR="009977B8" w:rsidRDefault="00000000">
      <w:pPr>
        <w:pStyle w:val="TF"/>
        <w:rPr>
          <w:rFonts w:eastAsia="SimSun"/>
          <w:lang w:val="en-US" w:eastAsia="zh-CN"/>
        </w:rPr>
      </w:pPr>
      <w:r>
        <w:t>Figure </w:t>
      </w:r>
      <w:r>
        <w:rPr>
          <w:rFonts w:eastAsia="SimSun" w:hint="eastAsia"/>
          <w:lang w:val="en-US" w:eastAsia="zh-CN"/>
        </w:rPr>
        <w:t>A.3</w:t>
      </w:r>
      <w:r>
        <w:t>-</w:t>
      </w:r>
      <w:r>
        <w:rPr>
          <w:rFonts w:eastAsia="SimSun" w:hint="eastAsia"/>
          <w:lang w:val="en-US" w:eastAsia="zh-CN"/>
        </w:rPr>
        <w:t>1</w:t>
      </w:r>
      <w:r>
        <w:t xml:space="preserve">: </w:t>
      </w:r>
      <w:r>
        <w:rPr>
          <w:rFonts w:hint="eastAsia"/>
        </w:rPr>
        <w:t>Relationship between eMMTel Enabler architecture and architectures specified in GSMA NG.134</w:t>
      </w:r>
    </w:p>
    <w:p w14:paraId="0858CEEF" w14:textId="77777777" w:rsidR="009977B8" w:rsidRDefault="00000000">
      <w:pPr>
        <w:rPr>
          <w:rFonts w:eastAsia="SimSun"/>
          <w:lang w:val="en-US" w:eastAsia="zh-CN"/>
        </w:rPr>
      </w:pPr>
      <w:r>
        <w:rPr>
          <w:rFonts w:eastAsia="SimSun" w:hint="eastAsia"/>
          <w:lang w:val="en-US" w:eastAsia="zh-CN"/>
        </w:rPr>
        <w:t xml:space="preserve">The </w:t>
      </w:r>
      <w:r>
        <w:t>External Server</w:t>
      </w:r>
      <w:r>
        <w:rPr>
          <w:rFonts w:eastAsia="SimSun" w:hint="eastAsia"/>
          <w:lang w:val="en-US" w:eastAsia="zh-CN"/>
        </w:rPr>
        <w:t xml:space="preserve"> in </w:t>
      </w:r>
      <w:r>
        <w:rPr>
          <w:rFonts w:hint="eastAsia"/>
          <w:lang w:val="en-US" w:eastAsia="zh-CN"/>
        </w:rPr>
        <w:t>GSMA NG.134</w:t>
      </w:r>
      <w:r>
        <w:rPr>
          <w:rFonts w:eastAsia="SimSun"/>
          <w:lang w:val="en-US" w:eastAsia="zh-CN"/>
        </w:rPr>
        <w:t> </w:t>
      </w:r>
      <w:r>
        <w:rPr>
          <w:rFonts w:eastAsia="SimSun" w:hint="eastAsia"/>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SimSun"/>
          <w:lang w:val="en-US" w:eastAsia="zh-CN"/>
        </w:rPr>
        <w:t> </w:t>
      </w:r>
      <w:r>
        <w:rPr>
          <w:rFonts w:eastAsia="SimSun" w:hint="eastAsia"/>
          <w:lang w:val="en-US" w:eastAsia="zh-CN"/>
        </w:rPr>
        <w:t>[15] via the eMMTel Enabler Server by communicating with the eMMTel-2 reference point.</w:t>
      </w:r>
    </w:p>
    <w:p w14:paraId="52076BE8" w14:textId="77777777" w:rsidR="009977B8" w:rsidRDefault="00000000">
      <w:pPr>
        <w:pStyle w:val="Heading1"/>
        <w:rPr>
          <w:lang w:val="en-US" w:eastAsia="zh-CN"/>
        </w:rPr>
      </w:pPr>
      <w:bookmarkStart w:id="925" w:name="_Toc18646"/>
      <w:bookmarkStart w:id="926" w:name="_Toc4663"/>
      <w:bookmarkStart w:id="927" w:name="_Toc30012"/>
      <w:bookmarkStart w:id="928" w:name="_Toc13248"/>
      <w:bookmarkStart w:id="929" w:name="_Toc168958043"/>
      <w:bookmarkStart w:id="930" w:name="_Toc15347"/>
      <w:bookmarkStart w:id="931" w:name="_Toc8919"/>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925"/>
      <w:bookmarkEnd w:id="926"/>
      <w:bookmarkEnd w:id="927"/>
      <w:bookmarkEnd w:id="928"/>
      <w:bookmarkEnd w:id="929"/>
      <w:bookmarkEnd w:id="930"/>
      <w:bookmarkEnd w:id="931"/>
    </w:p>
    <w:p w14:paraId="01C38F42" w14:textId="77777777" w:rsidR="009977B8" w:rsidRDefault="00000000">
      <w:pPr>
        <w:rPr>
          <w:rFonts w:eastAsia="SimSun"/>
          <w:lang w:val="en-US" w:eastAsia="zh-CN"/>
        </w:rPr>
      </w:pPr>
      <w:r>
        <w:t xml:space="preserve">Business voice calling is </w:t>
      </w:r>
      <w:r>
        <w:rPr>
          <w:rFonts w:eastAsia="SimSun" w:hint="eastAsia"/>
          <w:lang w:val="en-US" w:eastAsia="zh-CN"/>
        </w:rPr>
        <w:t>defined in GSMA TGY</w:t>
      </w:r>
      <w:r>
        <w:rPr>
          <w:rFonts w:eastAsia="SimSun"/>
          <w:lang w:val="en-US" w:eastAsia="zh-CN"/>
        </w:rPr>
        <w:t> </w:t>
      </w:r>
      <w:r>
        <w:rPr>
          <w:rFonts w:eastAsia="SimSun" w:hint="eastAsia"/>
          <w:lang w:val="en-US" w:eastAsia="zh-CN"/>
        </w:rPr>
        <w:t xml:space="preserve">02[12] as </w:t>
      </w:r>
      <w:r>
        <w:t xml:space="preserve">a telephony service for business purposes. </w:t>
      </w:r>
      <w:r>
        <w:rPr>
          <w:rFonts w:eastAsia="SimSun" w:hint="eastAsia"/>
          <w:lang w:val="en-US" w:eastAsia="zh-CN"/>
        </w:rPr>
        <w:t xml:space="preserve">In the </w:t>
      </w:r>
      <w:r>
        <w:t>Business voice calling</w:t>
      </w:r>
      <w:r>
        <w:rPr>
          <w:rFonts w:eastAsia="SimSun" w:hint="eastAsia"/>
          <w:lang w:val="en-US" w:eastAsia="zh-CN"/>
        </w:rPr>
        <w:t>, a</w:t>
      </w:r>
      <w:r>
        <w:t xml:space="preserve">t least one communication party is a business and at least one party is an end-user or consumer. </w:t>
      </w:r>
      <w:r>
        <w:rPr>
          <w:rFonts w:eastAsia="SimSun" w:hint="eastAsia"/>
          <w:lang w:val="en-US" w:eastAsia="zh-CN"/>
        </w:rPr>
        <w:t xml:space="preserve">The </w:t>
      </w:r>
      <w:bookmarkStart w:id="932" w:name="_Toc68097348"/>
      <w:bookmarkStart w:id="933" w:name="_Toc87869215"/>
      <w:bookmarkStart w:id="934" w:name="_Toc86074948"/>
      <w:r>
        <w:rPr>
          <w:rFonts w:eastAsia="MS Mincho"/>
        </w:rPr>
        <w:t xml:space="preserve">Business voice </w:t>
      </w:r>
      <w:r>
        <w:t xml:space="preserve">calling </w:t>
      </w:r>
      <w:r>
        <w:rPr>
          <w:rFonts w:eastAsia="MS Mincho"/>
        </w:rPr>
        <w:t>architecture</w:t>
      </w:r>
      <w:bookmarkEnd w:id="932"/>
      <w:bookmarkEnd w:id="933"/>
      <w:bookmarkEnd w:id="934"/>
      <w:r>
        <w:rPr>
          <w:rFonts w:eastAsia="SimSun" w:hint="eastAsia"/>
          <w:lang w:val="en-US" w:eastAsia="zh-CN"/>
        </w:rPr>
        <w:t xml:space="preserve"> is specified in section</w:t>
      </w:r>
      <w:r>
        <w:rPr>
          <w:rFonts w:eastAsia="SimSun"/>
          <w:lang w:val="en-US" w:eastAsia="zh-CN"/>
        </w:rPr>
        <w:t> </w:t>
      </w:r>
      <w:r>
        <w:rPr>
          <w:rFonts w:eastAsia="SimSun" w:hint="eastAsia"/>
          <w:lang w:val="en-US" w:eastAsia="zh-CN"/>
        </w:rPr>
        <w:t>5 of GSMA TGY</w:t>
      </w:r>
      <w:r>
        <w:rPr>
          <w:rFonts w:eastAsia="SimSun"/>
          <w:lang w:val="en-US" w:eastAsia="zh-CN"/>
        </w:rPr>
        <w:t> </w:t>
      </w:r>
      <w:r>
        <w:rPr>
          <w:rFonts w:eastAsia="SimSun" w:hint="eastAsia"/>
          <w:lang w:val="en-US" w:eastAsia="zh-CN"/>
        </w:rPr>
        <w:t xml:space="preserve">02[12]. </w:t>
      </w:r>
    </w:p>
    <w:p w14:paraId="465B80A3" w14:textId="77777777" w:rsidR="009977B8" w:rsidRDefault="00000000">
      <w:pPr>
        <w:rPr>
          <w:lang w:val="en-US" w:eastAsia="zh-CN"/>
        </w:rPr>
      </w:pPr>
      <w:r>
        <w:rPr>
          <w:rFonts w:eastAsia="SimSun" w:hint="eastAsia"/>
          <w:lang w:val="en-US" w:eastAsia="zh-CN"/>
        </w:rPr>
        <w:t>There are two high level architectures specified in GSMA TGY</w:t>
      </w:r>
      <w:r>
        <w:rPr>
          <w:rFonts w:eastAsia="SimSun"/>
          <w:lang w:val="en-US" w:eastAsia="zh-CN"/>
        </w:rPr>
        <w:t> </w:t>
      </w:r>
      <w:r>
        <w:rPr>
          <w:rFonts w:eastAsia="SimSun" w:hint="eastAsia"/>
          <w:lang w:val="en-US" w:eastAsia="zh-CN"/>
        </w:rPr>
        <w:t xml:space="preserve">02[12]. The first one is that the </w:t>
      </w:r>
      <w:r>
        <w:t>operator delegates the management and operation of the Enterprise solution to a third party</w:t>
      </w:r>
      <w:r>
        <w:rPr>
          <w:rFonts w:eastAsia="SimSun" w:hint="eastAsia"/>
          <w:lang w:val="en-US" w:eastAsia="zh-CN"/>
        </w:rPr>
        <w:t xml:space="preserve"> and is shown in </w:t>
      </w:r>
      <w:r>
        <w:t xml:space="preserve"> 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The other one is that </w:t>
      </w:r>
      <w:r>
        <w:t xml:space="preserve"> the Enterprise solution is invoked via a northbound interface</w:t>
      </w:r>
      <w:r>
        <w:rPr>
          <w:rFonts w:eastAsia="SimSun" w:hint="eastAsia"/>
          <w:lang w:val="en-US" w:eastAsia="zh-CN"/>
        </w:rPr>
        <w:t xml:space="preserve"> and is shown in </w:t>
      </w:r>
      <w:r>
        <w:t xml:space="preserve"> Figure </w:t>
      </w:r>
      <w:r>
        <w:rPr>
          <w:rFonts w:eastAsia="SimSun" w:hint="eastAsia"/>
          <w:lang w:val="en-US" w:eastAsia="zh-CN"/>
        </w:rPr>
        <w:t>8 of GSMA TGY</w:t>
      </w:r>
      <w:r>
        <w:rPr>
          <w:rFonts w:eastAsia="SimSun"/>
          <w:lang w:val="en-US" w:eastAsia="zh-CN"/>
        </w:rPr>
        <w:t> </w:t>
      </w:r>
      <w:r>
        <w:rPr>
          <w:rFonts w:eastAsia="SimSun" w:hint="eastAsia"/>
          <w:lang w:val="en-US" w:eastAsia="zh-CN"/>
        </w:rPr>
        <w:t>02[12].</w:t>
      </w:r>
    </w:p>
    <w:p w14:paraId="3F62C6C2" w14:textId="77777777" w:rsidR="009977B8" w:rsidRDefault="00000000">
      <w:pPr>
        <w:rPr>
          <w:rFonts w:eastAsia="SimSun"/>
          <w:lang w:val="en-US" w:eastAsia="zh-CN"/>
        </w:rPr>
      </w:pPr>
      <w:r>
        <w:rPr>
          <w:rFonts w:eastAsia="SimSun" w:hint="eastAsia"/>
          <w:lang w:val="en-US" w:eastAsia="zh-CN"/>
        </w:rPr>
        <w:t>GSMA TGY.02</w:t>
      </w:r>
      <w:r>
        <w:rPr>
          <w:rFonts w:eastAsia="SimSun"/>
          <w:lang w:val="en-US" w:eastAsia="zh-CN"/>
        </w:rPr>
        <w:t> </w:t>
      </w:r>
      <w:r>
        <w:rPr>
          <w:rFonts w:eastAsia="SimSun" w:hint="eastAsia"/>
          <w:lang w:val="en-US" w:eastAsia="zh-CN"/>
        </w:rPr>
        <w:t xml:space="preserve">[12] </w:t>
      </w:r>
      <w:r>
        <w:rPr>
          <w:rFonts w:hint="eastAsia"/>
          <w:lang w:val="en-US" w:eastAsia="zh-CN"/>
        </w:rPr>
        <w:t xml:space="preserve">will not develop detailed technical solutions and architecture, therefore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eastAsia="SimSun" w:hint="eastAsia"/>
          <w:lang w:val="en-US" w:eastAsia="zh-CN"/>
        </w:rPr>
        <w:t>GSMA TGY</w:t>
      </w:r>
      <w:r>
        <w:rPr>
          <w:rFonts w:eastAsia="SimSun"/>
          <w:lang w:val="en-US" w:eastAsia="zh-CN"/>
        </w:rPr>
        <w:t> </w:t>
      </w:r>
      <w:r>
        <w:rPr>
          <w:rFonts w:eastAsia="SimSun" w:hint="eastAsia"/>
          <w:lang w:val="en-US" w:eastAsia="zh-CN"/>
        </w:rPr>
        <w:t xml:space="preserve">02[12]. </w:t>
      </w:r>
    </w:p>
    <w:p w14:paraId="4B6FCD47" w14:textId="77777777" w:rsidR="009977B8" w:rsidRDefault="00000000">
      <w:pPr>
        <w:rPr>
          <w:rFonts w:eastAsia="SimSun"/>
          <w:lang w:val="en-US" w:eastAsia="zh-CN"/>
        </w:rPr>
      </w:pPr>
      <w:r>
        <w:rPr>
          <w:rFonts w:eastAsia="SimSun" w:hint="eastAsia"/>
          <w:lang w:val="en-US" w:eastAsia="zh-CN"/>
        </w:rPr>
        <w:t>W</w:t>
      </w:r>
      <w:r>
        <w:t>hen the operator delegates the management and operation of the Enterprise solution to a third party</w:t>
      </w:r>
      <w:r>
        <w:rPr>
          <w:rFonts w:eastAsia="SimSun" w:hint="eastAsia"/>
          <w:lang w:val="en-US" w:eastAsia="zh-CN"/>
        </w:rPr>
        <w:t>,</w:t>
      </w:r>
      <w:r>
        <w:t xml:space="preserve"> the operator provided communication service solution can provide more or fewer capabilities depending on deployment and operational aspects. </w:t>
      </w:r>
      <w:r>
        <w:rPr>
          <w:rFonts w:eastAsia="SimSun" w:hint="eastAsia"/>
          <w:lang w:val="en-US" w:eastAsia="zh-CN"/>
        </w:rPr>
        <w:t xml:space="preserve">In this case, the eMMTel Enabler Server is a part of Operator in the </w:t>
      </w:r>
      <w:r>
        <w:t>Figure </w:t>
      </w:r>
      <w:r>
        <w:rPr>
          <w:rFonts w:eastAsia="SimSun" w:hint="eastAsia"/>
          <w:lang w:val="en-US" w:eastAsia="zh-CN"/>
        </w:rPr>
        <w:t xml:space="preserve">7 of </w:t>
      </w:r>
      <w:r>
        <w:rPr>
          <w:rFonts w:eastAsia="SimSun" w:hint="eastAsia"/>
          <w:lang w:val="en-US" w:eastAsia="zh-CN"/>
        </w:rPr>
        <w:lastRenderedPageBreak/>
        <w:t>GSMA TGY</w:t>
      </w:r>
      <w:r>
        <w:rPr>
          <w:rFonts w:eastAsia="SimSun"/>
          <w:lang w:val="en-US" w:eastAsia="zh-CN"/>
        </w:rPr>
        <w:t> </w:t>
      </w:r>
      <w:r>
        <w:rPr>
          <w:rFonts w:eastAsia="SimSun" w:hint="eastAsia"/>
          <w:lang w:val="en-US" w:eastAsia="zh-CN"/>
        </w:rPr>
        <w:t xml:space="preserve">02[12] it provides the capabilities to the Enterprise Services in the </w:t>
      </w:r>
      <w:r>
        <w:t>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via eMMTel-2 reference point. </w:t>
      </w:r>
    </w:p>
    <w:p w14:paraId="1B22FD9A" w14:textId="77777777" w:rsidR="009977B8" w:rsidRDefault="00000000">
      <w:pPr>
        <w:rPr>
          <w:rFonts w:eastAsia="SimSun"/>
          <w:lang w:val="en-US" w:eastAsia="zh-CN"/>
        </w:rPr>
      </w:pPr>
      <w:r>
        <w:rPr>
          <w:rFonts w:eastAsia="SimSun" w:hint="eastAsia"/>
          <w:lang w:val="en-US" w:eastAsia="zh-CN"/>
        </w:rPr>
        <w:t>W</w:t>
      </w:r>
      <w:r>
        <w:t>hen t</w:t>
      </w:r>
      <w:r>
        <w:rPr>
          <w:rFonts w:eastAsia="SimSun" w:hint="eastAsia"/>
          <w:lang w:val="en-US" w:eastAsia="zh-CN"/>
        </w:rPr>
        <w:t xml:space="preserve">he </w:t>
      </w:r>
      <w:r>
        <w:t>Enterprise solution is invoked via a northbound interface</w:t>
      </w:r>
      <w:r>
        <w:rPr>
          <w:rFonts w:eastAsia="SimSun" w:hint="eastAsia"/>
          <w:lang w:val="en-US" w:eastAsia="zh-CN"/>
        </w:rPr>
        <w:t xml:space="preserve">, the functionality of eMMTel Enabler Server may be a part of Operator Enterprise Solution. In this case, the eMMTel Enabler Server interacts with the Enterprise IMS AS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 xml:space="preserve">02[12] and provides the capabilities to the Enterprise Services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02[12] via eMMTel-2 reference point..</w:t>
      </w:r>
    </w:p>
    <w:p w14:paraId="2867CA7F" w14:textId="77777777" w:rsidR="009977B8" w:rsidRDefault="00000000">
      <w:pPr>
        <w:pStyle w:val="Heading1"/>
        <w:rPr>
          <w:lang w:val="en-US" w:eastAsia="zh-CN"/>
        </w:rPr>
      </w:pPr>
      <w:bookmarkStart w:id="935" w:name="_Toc6724"/>
      <w:bookmarkStart w:id="936" w:name="_Toc759"/>
      <w:bookmarkStart w:id="937" w:name="_Toc5782"/>
      <w:bookmarkStart w:id="938" w:name="_Toc884"/>
      <w:bookmarkStart w:id="939" w:name="_Toc168958044"/>
      <w:bookmarkStart w:id="940" w:name="_Toc28466"/>
      <w:bookmarkStart w:id="941" w:name="_Toc31881"/>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935"/>
      <w:bookmarkEnd w:id="936"/>
      <w:bookmarkEnd w:id="937"/>
      <w:bookmarkEnd w:id="938"/>
      <w:bookmarkEnd w:id="939"/>
      <w:bookmarkEnd w:id="940"/>
      <w:bookmarkEnd w:id="941"/>
    </w:p>
    <w:p w14:paraId="30D043E7" w14:textId="77777777" w:rsidR="009977B8" w:rsidRDefault="00000000">
      <w:pPr>
        <w:rPr>
          <w:rFonts w:eastAsia="SimSun"/>
          <w:lang w:val="en-US" w:eastAsia="zh-CN"/>
        </w:rPr>
      </w:pPr>
      <w:r>
        <w:t>Figure 5.1-1 of 3GPP </w:t>
      </w:r>
      <w:r>
        <w:rPr>
          <w:rFonts w:hint="eastAsia"/>
          <w:lang w:eastAsia="zh-CN"/>
        </w:rPr>
        <w:t>TS</w:t>
      </w:r>
      <w:r>
        <w:t> 26.114 [1</w:t>
      </w:r>
      <w:r>
        <w:rPr>
          <w:rFonts w:eastAsia="SimSun" w:hint="eastAsia"/>
          <w:lang w:val="en-US" w:eastAsia="zh-CN"/>
        </w:rPr>
        <w:t>4</w:t>
      </w:r>
      <w:r>
        <w:t>]</w:t>
      </w:r>
      <w:r>
        <w:rPr>
          <w:lang w:eastAsia="zh-CN"/>
        </w:rPr>
        <w:t xml:space="preserve"> defines the functional components of voice centric UE with the data channel capability, including a DCMTSI client in terminal using 3GPP access.</w:t>
      </w:r>
      <w:r>
        <w:rPr>
          <w:rFonts w:eastAsia="SimSun" w:hint="eastAsia"/>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eastAsia="SimSun" w:hint="eastAsia"/>
          <w:lang w:val="en-US" w:eastAsia="zh-CN"/>
        </w:rPr>
        <w:t>GSMA TS.66 [16]</w:t>
      </w:r>
      <w:r>
        <w:rPr>
          <w:rFonts w:hint="eastAsia"/>
          <w:lang w:val="en-US" w:eastAsia="zh-CN"/>
        </w:rPr>
        <w:t xml:space="preserve">. </w:t>
      </w:r>
    </w:p>
    <w:p w14:paraId="40C9BF9F" w14:textId="77777777" w:rsidR="009977B8" w:rsidRDefault="00000000">
      <w:pPr>
        <w:rPr>
          <w:rFonts w:eastAsia="SimSun"/>
          <w:lang w:val="en-US" w:eastAsia="zh-CN"/>
        </w:rPr>
      </w:pPr>
      <w:r>
        <w:rPr>
          <w:rFonts w:eastAsia="SimSun" w:hint="eastAsia"/>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eastAsia="SimSun" w:hint="eastAsia"/>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SimSun"/>
          <w:lang w:val="en-US" w:eastAsia="zh-CN"/>
        </w:rPr>
        <w:t xml:space="preserve"> </w:t>
      </w:r>
      <w:r>
        <w:rPr>
          <w:rFonts w:eastAsia="SimSun" w:hint="eastAsia"/>
          <w:lang w:val="en-US" w:eastAsia="zh-CN"/>
        </w:rPr>
        <w:t xml:space="preserve">it interacts with DCMTSI Client in the same </w:t>
      </w:r>
      <w:r>
        <w:rPr>
          <w:lang w:eastAsia="zh-CN"/>
        </w:rPr>
        <w:t>data channel UE</w:t>
      </w:r>
      <w:r>
        <w:rPr>
          <w:rFonts w:hint="eastAsia"/>
          <w:lang w:val="en-US" w:eastAsia="zh-CN"/>
        </w:rPr>
        <w:t xml:space="preserve"> in the </w:t>
      </w:r>
      <w:r>
        <w:rPr>
          <w:rFonts w:eastAsia="SimSun" w:hint="eastAsia"/>
          <w:lang w:val="en-US" w:eastAsia="zh-CN"/>
        </w:rPr>
        <w:t>GSMA TS.66 [16] to control the downloading behavior on DCMTSI Client based on the application policy provided by the eMMTel Enabler Server.</w:t>
      </w:r>
    </w:p>
    <w:p w14:paraId="16C91446" w14:textId="77777777" w:rsidR="009977B8"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3B1B8F48" w14:textId="77777777" w:rsidR="009977B8"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2B548C6F" w14:textId="77777777" w:rsidR="009977B8" w:rsidRDefault="00000000">
      <w:pPr>
        <w:pStyle w:val="Heading9"/>
      </w:pPr>
      <w:bookmarkStart w:id="942" w:name="_Toc9773"/>
      <w:bookmarkStart w:id="943" w:name="_Toc7375"/>
      <w:bookmarkStart w:id="944" w:name="_Toc6200"/>
      <w:bookmarkStart w:id="945" w:name="_Toc21502"/>
      <w:bookmarkStart w:id="946" w:name="_Toc168958045"/>
      <w:bookmarkStart w:id="947" w:name="_Toc32165"/>
      <w:bookmarkStart w:id="948" w:name="_Toc5426"/>
      <w:r>
        <w:lastRenderedPageBreak/>
        <w:t xml:space="preserve">Annex </w:t>
      </w:r>
      <w:r>
        <w:rPr>
          <w:rFonts w:eastAsia="SimSun" w:hint="eastAsia"/>
          <w:lang w:val="en-US" w:eastAsia="zh-CN"/>
        </w:rPr>
        <w:t>B</w:t>
      </w:r>
      <w:r>
        <w:t>:</w:t>
      </w:r>
      <w:r>
        <w:br/>
        <w:t>Change history</w:t>
      </w:r>
      <w:bookmarkEnd w:id="897"/>
      <w:bookmarkEnd w:id="898"/>
      <w:bookmarkEnd w:id="899"/>
      <w:bookmarkEnd w:id="900"/>
      <w:bookmarkEnd w:id="901"/>
      <w:bookmarkEnd w:id="902"/>
      <w:bookmarkEnd w:id="903"/>
      <w:bookmarkEnd w:id="942"/>
      <w:bookmarkEnd w:id="943"/>
      <w:bookmarkEnd w:id="944"/>
      <w:bookmarkEnd w:id="945"/>
      <w:bookmarkEnd w:id="946"/>
      <w:bookmarkEnd w:id="947"/>
      <w:bookmarkEnd w:id="9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9977B8" w14:paraId="35320B82" w14:textId="77777777">
        <w:trPr>
          <w:cantSplit/>
        </w:trPr>
        <w:tc>
          <w:tcPr>
            <w:tcW w:w="9639" w:type="dxa"/>
            <w:gridSpan w:val="8"/>
            <w:tcBorders>
              <w:bottom w:val="nil"/>
            </w:tcBorders>
            <w:shd w:val="solid" w:color="FFFFFF" w:fill="auto"/>
          </w:tcPr>
          <w:bookmarkEnd w:id="709"/>
          <w:p w14:paraId="659C388B" w14:textId="77777777" w:rsidR="009977B8" w:rsidRDefault="00000000">
            <w:pPr>
              <w:pStyle w:val="TAL"/>
              <w:jc w:val="center"/>
              <w:rPr>
                <w:b/>
                <w:sz w:val="16"/>
              </w:rPr>
            </w:pPr>
            <w:r>
              <w:rPr>
                <w:b/>
              </w:rPr>
              <w:t>Change history</w:t>
            </w:r>
          </w:p>
        </w:tc>
      </w:tr>
      <w:tr w:rsidR="009977B8" w14:paraId="36C40EDC" w14:textId="77777777">
        <w:tc>
          <w:tcPr>
            <w:tcW w:w="800" w:type="dxa"/>
            <w:shd w:val="pct10" w:color="auto" w:fill="FFFFFF"/>
          </w:tcPr>
          <w:p w14:paraId="5BF039FD" w14:textId="77777777" w:rsidR="009977B8" w:rsidRDefault="00000000">
            <w:pPr>
              <w:pStyle w:val="TAL"/>
              <w:rPr>
                <w:b/>
                <w:sz w:val="16"/>
              </w:rPr>
            </w:pPr>
            <w:r>
              <w:rPr>
                <w:b/>
                <w:sz w:val="16"/>
              </w:rPr>
              <w:t>Date</w:t>
            </w:r>
          </w:p>
        </w:tc>
        <w:tc>
          <w:tcPr>
            <w:tcW w:w="800" w:type="dxa"/>
            <w:shd w:val="pct10" w:color="auto" w:fill="FFFFFF"/>
          </w:tcPr>
          <w:p w14:paraId="29ED8EDB" w14:textId="77777777" w:rsidR="009977B8" w:rsidRDefault="00000000">
            <w:pPr>
              <w:pStyle w:val="TAL"/>
              <w:rPr>
                <w:b/>
                <w:sz w:val="16"/>
              </w:rPr>
            </w:pPr>
            <w:r>
              <w:rPr>
                <w:b/>
                <w:sz w:val="16"/>
              </w:rPr>
              <w:t>Meeting</w:t>
            </w:r>
          </w:p>
        </w:tc>
        <w:tc>
          <w:tcPr>
            <w:tcW w:w="1094" w:type="dxa"/>
            <w:shd w:val="pct10" w:color="auto" w:fill="FFFFFF"/>
          </w:tcPr>
          <w:p w14:paraId="198E2946" w14:textId="77777777" w:rsidR="009977B8" w:rsidRDefault="00000000">
            <w:pPr>
              <w:pStyle w:val="TAL"/>
              <w:rPr>
                <w:b/>
                <w:sz w:val="16"/>
              </w:rPr>
            </w:pPr>
            <w:r>
              <w:rPr>
                <w:b/>
                <w:sz w:val="16"/>
              </w:rPr>
              <w:t>TDoc</w:t>
            </w:r>
          </w:p>
        </w:tc>
        <w:tc>
          <w:tcPr>
            <w:tcW w:w="425" w:type="dxa"/>
            <w:shd w:val="pct10" w:color="auto" w:fill="FFFFFF"/>
          </w:tcPr>
          <w:p w14:paraId="7DD2215E" w14:textId="77777777" w:rsidR="009977B8" w:rsidRDefault="00000000">
            <w:pPr>
              <w:pStyle w:val="TAL"/>
              <w:rPr>
                <w:b/>
                <w:sz w:val="16"/>
              </w:rPr>
            </w:pPr>
            <w:r>
              <w:rPr>
                <w:b/>
                <w:sz w:val="16"/>
              </w:rPr>
              <w:t>CR</w:t>
            </w:r>
          </w:p>
        </w:tc>
        <w:tc>
          <w:tcPr>
            <w:tcW w:w="425" w:type="dxa"/>
            <w:shd w:val="pct10" w:color="auto" w:fill="FFFFFF"/>
          </w:tcPr>
          <w:p w14:paraId="0157032C" w14:textId="77777777" w:rsidR="009977B8" w:rsidRDefault="00000000">
            <w:pPr>
              <w:pStyle w:val="TAL"/>
              <w:rPr>
                <w:b/>
                <w:sz w:val="16"/>
              </w:rPr>
            </w:pPr>
            <w:r>
              <w:rPr>
                <w:b/>
                <w:sz w:val="16"/>
              </w:rPr>
              <w:t>Rev</w:t>
            </w:r>
          </w:p>
        </w:tc>
        <w:tc>
          <w:tcPr>
            <w:tcW w:w="425" w:type="dxa"/>
            <w:shd w:val="pct10" w:color="auto" w:fill="FFFFFF"/>
          </w:tcPr>
          <w:p w14:paraId="02215161" w14:textId="77777777" w:rsidR="009977B8" w:rsidRDefault="00000000">
            <w:pPr>
              <w:pStyle w:val="TAL"/>
              <w:rPr>
                <w:b/>
                <w:sz w:val="16"/>
              </w:rPr>
            </w:pPr>
            <w:r>
              <w:rPr>
                <w:b/>
                <w:sz w:val="16"/>
              </w:rPr>
              <w:t>Cat</w:t>
            </w:r>
          </w:p>
        </w:tc>
        <w:tc>
          <w:tcPr>
            <w:tcW w:w="4962" w:type="dxa"/>
            <w:shd w:val="pct10" w:color="auto" w:fill="FFFFFF"/>
          </w:tcPr>
          <w:p w14:paraId="533BB807" w14:textId="77777777" w:rsidR="009977B8" w:rsidRDefault="00000000">
            <w:pPr>
              <w:pStyle w:val="TAL"/>
              <w:rPr>
                <w:b/>
                <w:sz w:val="16"/>
              </w:rPr>
            </w:pPr>
            <w:r>
              <w:rPr>
                <w:b/>
                <w:sz w:val="16"/>
              </w:rPr>
              <w:t>Subject/Comment</w:t>
            </w:r>
          </w:p>
        </w:tc>
        <w:tc>
          <w:tcPr>
            <w:tcW w:w="708" w:type="dxa"/>
            <w:shd w:val="pct10" w:color="auto" w:fill="FFFFFF"/>
          </w:tcPr>
          <w:p w14:paraId="350FB5F4" w14:textId="77777777" w:rsidR="009977B8" w:rsidRDefault="00000000">
            <w:pPr>
              <w:pStyle w:val="TAL"/>
              <w:rPr>
                <w:b/>
                <w:sz w:val="16"/>
              </w:rPr>
            </w:pPr>
            <w:r>
              <w:rPr>
                <w:b/>
                <w:sz w:val="16"/>
              </w:rPr>
              <w:t>New version</w:t>
            </w:r>
          </w:p>
        </w:tc>
      </w:tr>
      <w:tr w:rsidR="009977B8" w14:paraId="5212FFF1" w14:textId="77777777">
        <w:tc>
          <w:tcPr>
            <w:tcW w:w="800" w:type="dxa"/>
            <w:shd w:val="solid" w:color="FFFFFF" w:fill="auto"/>
          </w:tcPr>
          <w:p w14:paraId="1A7AD0C3" w14:textId="77777777" w:rsidR="009977B8" w:rsidRDefault="00000000">
            <w:pPr>
              <w:pStyle w:val="TAC"/>
              <w:rPr>
                <w:rFonts w:eastAsia="SimSun"/>
                <w:sz w:val="16"/>
                <w:szCs w:val="16"/>
                <w:lang w:eastAsia="zh-CN"/>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74A77D36" w14:textId="77777777" w:rsidR="009977B8" w:rsidRDefault="00000000">
            <w:pPr>
              <w:pStyle w:val="TAC"/>
              <w:rPr>
                <w:rFonts w:eastAsia="SimSun"/>
                <w:sz w:val="16"/>
                <w:szCs w:val="16"/>
                <w:lang w:val="en-US" w:eastAsia="zh-CN"/>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587B7F8B" w14:textId="77777777" w:rsidR="009977B8" w:rsidRDefault="009977B8">
            <w:pPr>
              <w:pStyle w:val="TAC"/>
              <w:rPr>
                <w:sz w:val="16"/>
                <w:szCs w:val="16"/>
              </w:rPr>
            </w:pPr>
          </w:p>
        </w:tc>
        <w:tc>
          <w:tcPr>
            <w:tcW w:w="425" w:type="dxa"/>
            <w:shd w:val="solid" w:color="FFFFFF" w:fill="auto"/>
          </w:tcPr>
          <w:p w14:paraId="14D8EC50" w14:textId="77777777" w:rsidR="009977B8" w:rsidRDefault="00000000">
            <w:pPr>
              <w:pStyle w:val="TAL"/>
              <w:rPr>
                <w:sz w:val="16"/>
                <w:szCs w:val="16"/>
              </w:rPr>
            </w:pPr>
            <w:r>
              <w:rPr>
                <w:sz w:val="16"/>
                <w:szCs w:val="16"/>
              </w:rPr>
              <w:t>-</w:t>
            </w:r>
          </w:p>
        </w:tc>
        <w:tc>
          <w:tcPr>
            <w:tcW w:w="425" w:type="dxa"/>
            <w:shd w:val="solid" w:color="FFFFFF" w:fill="auto"/>
          </w:tcPr>
          <w:p w14:paraId="60EE735B" w14:textId="77777777" w:rsidR="009977B8" w:rsidRDefault="00000000">
            <w:pPr>
              <w:pStyle w:val="TAR"/>
              <w:rPr>
                <w:sz w:val="16"/>
                <w:szCs w:val="16"/>
              </w:rPr>
            </w:pPr>
            <w:r>
              <w:rPr>
                <w:sz w:val="16"/>
                <w:szCs w:val="16"/>
              </w:rPr>
              <w:t>-</w:t>
            </w:r>
          </w:p>
        </w:tc>
        <w:tc>
          <w:tcPr>
            <w:tcW w:w="425" w:type="dxa"/>
            <w:shd w:val="solid" w:color="FFFFFF" w:fill="auto"/>
          </w:tcPr>
          <w:p w14:paraId="36CC5009" w14:textId="77777777" w:rsidR="009977B8" w:rsidRDefault="00000000">
            <w:pPr>
              <w:pStyle w:val="TAC"/>
              <w:rPr>
                <w:sz w:val="16"/>
                <w:szCs w:val="16"/>
              </w:rPr>
            </w:pPr>
            <w:r>
              <w:rPr>
                <w:sz w:val="16"/>
                <w:szCs w:val="16"/>
              </w:rPr>
              <w:t>-</w:t>
            </w:r>
          </w:p>
        </w:tc>
        <w:tc>
          <w:tcPr>
            <w:tcW w:w="4962" w:type="dxa"/>
            <w:shd w:val="solid" w:color="FFFFFF" w:fill="auto"/>
          </w:tcPr>
          <w:p w14:paraId="57274B46" w14:textId="77777777" w:rsidR="009977B8" w:rsidRDefault="00000000">
            <w:pPr>
              <w:pStyle w:val="TAL"/>
              <w:rPr>
                <w:rFonts w:eastAsia="SimSun"/>
                <w:sz w:val="16"/>
                <w:szCs w:val="16"/>
                <w:lang w:val="en-US" w:eastAsia="zh-CN"/>
              </w:rPr>
            </w:pPr>
            <w:r>
              <w:rPr>
                <w:sz w:val="16"/>
                <w:szCs w:val="16"/>
              </w:rPr>
              <w:t>Proposed skeleton approved at S</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708" w:type="dxa"/>
            <w:shd w:val="solid" w:color="FFFFFF" w:fill="auto"/>
          </w:tcPr>
          <w:p w14:paraId="197FACC0" w14:textId="77777777" w:rsidR="009977B8" w:rsidRDefault="00000000">
            <w:pPr>
              <w:pStyle w:val="TAC"/>
              <w:rPr>
                <w:sz w:val="16"/>
                <w:szCs w:val="16"/>
              </w:rPr>
            </w:pPr>
            <w:r>
              <w:rPr>
                <w:sz w:val="16"/>
                <w:szCs w:val="16"/>
              </w:rPr>
              <w:t>0.0.0</w:t>
            </w:r>
          </w:p>
        </w:tc>
      </w:tr>
      <w:tr w:rsidR="009977B8" w14:paraId="3EC9A8A4" w14:textId="77777777">
        <w:tc>
          <w:tcPr>
            <w:tcW w:w="800" w:type="dxa"/>
            <w:shd w:val="solid" w:color="FFFFFF" w:fill="auto"/>
          </w:tcPr>
          <w:p w14:paraId="3DF19140" w14:textId="77777777" w:rsidR="009977B8" w:rsidRDefault="00000000">
            <w:pPr>
              <w:pStyle w:val="TAC"/>
              <w:rPr>
                <w:sz w:val="16"/>
                <w:szCs w:val="16"/>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775E0FC6" w14:textId="77777777" w:rsidR="009977B8" w:rsidRDefault="00000000">
            <w:pPr>
              <w:pStyle w:val="TAC"/>
              <w:rPr>
                <w:sz w:val="16"/>
                <w:szCs w:val="16"/>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6E9022BA" w14:textId="77777777" w:rsidR="009977B8" w:rsidRDefault="009977B8">
            <w:pPr>
              <w:pStyle w:val="TAC"/>
              <w:rPr>
                <w:sz w:val="16"/>
                <w:szCs w:val="16"/>
              </w:rPr>
            </w:pPr>
          </w:p>
        </w:tc>
        <w:tc>
          <w:tcPr>
            <w:tcW w:w="425" w:type="dxa"/>
            <w:shd w:val="solid" w:color="FFFFFF" w:fill="auto"/>
          </w:tcPr>
          <w:p w14:paraId="2A9126E4" w14:textId="77777777" w:rsidR="009977B8" w:rsidRDefault="009977B8">
            <w:pPr>
              <w:pStyle w:val="TAL"/>
              <w:rPr>
                <w:sz w:val="16"/>
                <w:szCs w:val="16"/>
              </w:rPr>
            </w:pPr>
          </w:p>
        </w:tc>
        <w:tc>
          <w:tcPr>
            <w:tcW w:w="425" w:type="dxa"/>
            <w:shd w:val="solid" w:color="FFFFFF" w:fill="auto"/>
          </w:tcPr>
          <w:p w14:paraId="1D8DD345" w14:textId="77777777" w:rsidR="009977B8" w:rsidRDefault="009977B8">
            <w:pPr>
              <w:pStyle w:val="TAR"/>
              <w:rPr>
                <w:sz w:val="16"/>
                <w:szCs w:val="16"/>
              </w:rPr>
            </w:pPr>
          </w:p>
        </w:tc>
        <w:tc>
          <w:tcPr>
            <w:tcW w:w="425" w:type="dxa"/>
            <w:shd w:val="solid" w:color="FFFFFF" w:fill="auto"/>
          </w:tcPr>
          <w:p w14:paraId="64EEBAC2" w14:textId="77777777" w:rsidR="009977B8" w:rsidRDefault="009977B8">
            <w:pPr>
              <w:pStyle w:val="TAC"/>
              <w:rPr>
                <w:sz w:val="16"/>
                <w:szCs w:val="16"/>
              </w:rPr>
            </w:pPr>
          </w:p>
        </w:tc>
        <w:tc>
          <w:tcPr>
            <w:tcW w:w="4962" w:type="dxa"/>
            <w:shd w:val="solid" w:color="FFFFFF" w:fill="auto"/>
          </w:tcPr>
          <w:p w14:paraId="357F8343" w14:textId="77777777" w:rsidR="009977B8" w:rsidRDefault="00000000">
            <w:pPr>
              <w:pStyle w:val="TAL"/>
              <w:rPr>
                <w:sz w:val="16"/>
                <w:szCs w:val="16"/>
              </w:rPr>
            </w:pPr>
            <w:r>
              <w:rPr>
                <w:sz w:val="16"/>
                <w:szCs w:val="16"/>
              </w:rPr>
              <w:t>Implemented pCRs approved in SA6#</w:t>
            </w:r>
            <w:r>
              <w:rPr>
                <w:rFonts w:eastAsia="SimSun" w:hint="eastAsia"/>
                <w:sz w:val="16"/>
                <w:szCs w:val="16"/>
                <w:lang w:val="en-US" w:eastAsia="zh-CN"/>
              </w:rPr>
              <w:t>56</w:t>
            </w:r>
            <w:r>
              <w:rPr>
                <w:sz w:val="16"/>
                <w:szCs w:val="16"/>
              </w:rPr>
              <w:t xml:space="preserve">: </w:t>
            </w:r>
            <w:r>
              <w:rPr>
                <w:rFonts w:hint="eastAsia"/>
                <w:sz w:val="16"/>
                <w:szCs w:val="16"/>
              </w:rPr>
              <w:t>S6-232705, S6-232741, S6-232742, S6-232734, S6-232709, S6-232766</w:t>
            </w:r>
          </w:p>
          <w:p w14:paraId="77DB728F" w14:textId="77777777" w:rsidR="009977B8" w:rsidRDefault="00000000">
            <w:pPr>
              <w:pStyle w:val="TAL"/>
              <w:rPr>
                <w:sz w:val="16"/>
                <w:szCs w:val="16"/>
              </w:rPr>
            </w:pPr>
            <w:r>
              <w:rPr>
                <w:sz w:val="16"/>
                <w:szCs w:val="16"/>
              </w:rPr>
              <w:t>Editorial changes by the rapporteur</w:t>
            </w:r>
          </w:p>
        </w:tc>
        <w:tc>
          <w:tcPr>
            <w:tcW w:w="708" w:type="dxa"/>
            <w:shd w:val="solid" w:color="FFFFFF" w:fill="auto"/>
          </w:tcPr>
          <w:p w14:paraId="38C6D442" w14:textId="77777777" w:rsidR="009977B8" w:rsidRDefault="00000000">
            <w:pPr>
              <w:pStyle w:val="TAC"/>
              <w:rPr>
                <w:rFonts w:eastAsia="SimSun"/>
                <w:sz w:val="16"/>
                <w:szCs w:val="16"/>
                <w:lang w:val="en-US" w:eastAsia="zh-CN"/>
              </w:rPr>
            </w:pPr>
            <w:r>
              <w:rPr>
                <w:rFonts w:eastAsia="SimSun" w:hint="eastAsia"/>
                <w:sz w:val="16"/>
                <w:szCs w:val="16"/>
                <w:lang w:val="en-US" w:eastAsia="zh-CN"/>
              </w:rPr>
              <w:t>0.1.0</w:t>
            </w:r>
          </w:p>
        </w:tc>
      </w:tr>
      <w:tr w:rsidR="009977B8" w14:paraId="19A31497" w14:textId="77777777">
        <w:tc>
          <w:tcPr>
            <w:tcW w:w="800" w:type="dxa"/>
            <w:shd w:val="solid" w:color="FFFFFF" w:fill="auto"/>
          </w:tcPr>
          <w:p w14:paraId="59576C0D" w14:textId="77777777" w:rsidR="009977B8" w:rsidRDefault="00000000">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09D90BB6" w14:textId="77777777" w:rsidR="009977B8"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57</w:t>
            </w:r>
          </w:p>
        </w:tc>
        <w:tc>
          <w:tcPr>
            <w:tcW w:w="1094" w:type="dxa"/>
            <w:shd w:val="solid" w:color="FFFFFF" w:fill="auto"/>
          </w:tcPr>
          <w:p w14:paraId="66A3088D" w14:textId="77777777" w:rsidR="009977B8" w:rsidRDefault="009977B8">
            <w:pPr>
              <w:pStyle w:val="TAC"/>
              <w:rPr>
                <w:sz w:val="16"/>
                <w:szCs w:val="16"/>
              </w:rPr>
            </w:pPr>
          </w:p>
        </w:tc>
        <w:tc>
          <w:tcPr>
            <w:tcW w:w="425" w:type="dxa"/>
            <w:shd w:val="solid" w:color="FFFFFF" w:fill="auto"/>
          </w:tcPr>
          <w:p w14:paraId="178BF559" w14:textId="77777777" w:rsidR="009977B8" w:rsidRDefault="009977B8">
            <w:pPr>
              <w:pStyle w:val="TAL"/>
              <w:rPr>
                <w:sz w:val="16"/>
                <w:szCs w:val="16"/>
              </w:rPr>
            </w:pPr>
          </w:p>
        </w:tc>
        <w:tc>
          <w:tcPr>
            <w:tcW w:w="425" w:type="dxa"/>
            <w:shd w:val="solid" w:color="FFFFFF" w:fill="auto"/>
          </w:tcPr>
          <w:p w14:paraId="6F500EED" w14:textId="77777777" w:rsidR="009977B8" w:rsidRDefault="009977B8">
            <w:pPr>
              <w:pStyle w:val="TAR"/>
              <w:rPr>
                <w:sz w:val="16"/>
                <w:szCs w:val="16"/>
              </w:rPr>
            </w:pPr>
          </w:p>
        </w:tc>
        <w:tc>
          <w:tcPr>
            <w:tcW w:w="425" w:type="dxa"/>
            <w:shd w:val="solid" w:color="FFFFFF" w:fill="auto"/>
          </w:tcPr>
          <w:p w14:paraId="6D5991C1" w14:textId="77777777" w:rsidR="009977B8" w:rsidRDefault="009977B8">
            <w:pPr>
              <w:pStyle w:val="TAC"/>
              <w:rPr>
                <w:sz w:val="16"/>
                <w:szCs w:val="16"/>
              </w:rPr>
            </w:pPr>
          </w:p>
        </w:tc>
        <w:tc>
          <w:tcPr>
            <w:tcW w:w="4962" w:type="dxa"/>
            <w:shd w:val="solid" w:color="FFFFFF" w:fill="auto"/>
          </w:tcPr>
          <w:p w14:paraId="20399C77" w14:textId="77777777" w:rsidR="009977B8"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57</w:t>
            </w:r>
            <w:r>
              <w:rPr>
                <w:sz w:val="16"/>
                <w:szCs w:val="16"/>
              </w:rPr>
              <w:t xml:space="preserve">: </w:t>
            </w:r>
            <w:r>
              <w:rPr>
                <w:rFonts w:hint="eastAsia"/>
                <w:sz w:val="16"/>
                <w:szCs w:val="16"/>
              </w:rPr>
              <w:t>S6-23</w:t>
            </w:r>
            <w:r>
              <w:rPr>
                <w:rFonts w:eastAsia="SimSun" w:hint="eastAsia"/>
                <w:sz w:val="16"/>
                <w:szCs w:val="16"/>
                <w:lang w:val="en-US" w:eastAsia="zh-CN"/>
              </w:rPr>
              <w:t xml:space="preserve">3395, </w:t>
            </w:r>
            <w:r>
              <w:rPr>
                <w:rFonts w:hint="eastAsia"/>
                <w:sz w:val="16"/>
                <w:szCs w:val="16"/>
              </w:rPr>
              <w:t>S6-23</w:t>
            </w:r>
            <w:r>
              <w:rPr>
                <w:rFonts w:eastAsia="SimSun" w:hint="eastAsia"/>
                <w:sz w:val="16"/>
                <w:szCs w:val="16"/>
                <w:lang w:val="en-US" w:eastAsia="zh-CN"/>
              </w:rPr>
              <w:t>3397</w:t>
            </w:r>
          </w:p>
          <w:p w14:paraId="5D3444BD" w14:textId="77777777" w:rsidR="009977B8" w:rsidRDefault="00000000">
            <w:pPr>
              <w:pStyle w:val="TAL"/>
              <w:rPr>
                <w:sz w:val="16"/>
                <w:szCs w:val="16"/>
              </w:rPr>
            </w:pPr>
            <w:r>
              <w:rPr>
                <w:sz w:val="16"/>
                <w:szCs w:val="16"/>
              </w:rPr>
              <w:t>Editorial changes by the rapporteur</w:t>
            </w:r>
          </w:p>
        </w:tc>
        <w:tc>
          <w:tcPr>
            <w:tcW w:w="708" w:type="dxa"/>
            <w:shd w:val="solid" w:color="FFFFFF" w:fill="auto"/>
          </w:tcPr>
          <w:p w14:paraId="393DF9C0" w14:textId="77777777" w:rsidR="009977B8" w:rsidRDefault="00000000">
            <w:pPr>
              <w:pStyle w:val="TAC"/>
              <w:rPr>
                <w:rFonts w:eastAsia="SimSun"/>
                <w:sz w:val="16"/>
                <w:szCs w:val="16"/>
                <w:lang w:val="en-US" w:eastAsia="zh-CN"/>
              </w:rPr>
            </w:pPr>
            <w:r>
              <w:rPr>
                <w:rFonts w:eastAsia="SimSun" w:hint="eastAsia"/>
                <w:sz w:val="16"/>
                <w:szCs w:val="16"/>
                <w:lang w:val="en-US" w:eastAsia="zh-CN"/>
              </w:rPr>
              <w:t>0.2.0</w:t>
            </w:r>
          </w:p>
        </w:tc>
      </w:tr>
      <w:tr w:rsidR="009977B8" w14:paraId="57BA11C5" w14:textId="77777777">
        <w:tc>
          <w:tcPr>
            <w:tcW w:w="800" w:type="dxa"/>
            <w:shd w:val="solid" w:color="FFFFFF" w:fill="auto"/>
          </w:tcPr>
          <w:p w14:paraId="2059B688" w14:textId="77777777" w:rsidR="009977B8"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2CBC326F" w14:textId="77777777" w:rsidR="009977B8"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58</w:t>
            </w:r>
          </w:p>
        </w:tc>
        <w:tc>
          <w:tcPr>
            <w:tcW w:w="1094" w:type="dxa"/>
            <w:shd w:val="solid" w:color="FFFFFF" w:fill="auto"/>
          </w:tcPr>
          <w:p w14:paraId="4AE79A8D" w14:textId="77777777" w:rsidR="009977B8" w:rsidRDefault="009977B8">
            <w:pPr>
              <w:pStyle w:val="TAC"/>
              <w:rPr>
                <w:sz w:val="16"/>
                <w:szCs w:val="16"/>
              </w:rPr>
            </w:pPr>
          </w:p>
        </w:tc>
        <w:tc>
          <w:tcPr>
            <w:tcW w:w="425" w:type="dxa"/>
            <w:shd w:val="solid" w:color="FFFFFF" w:fill="auto"/>
          </w:tcPr>
          <w:p w14:paraId="3220DEFA" w14:textId="77777777" w:rsidR="009977B8" w:rsidRDefault="009977B8">
            <w:pPr>
              <w:pStyle w:val="TAL"/>
              <w:rPr>
                <w:sz w:val="16"/>
                <w:szCs w:val="16"/>
              </w:rPr>
            </w:pPr>
          </w:p>
        </w:tc>
        <w:tc>
          <w:tcPr>
            <w:tcW w:w="425" w:type="dxa"/>
            <w:shd w:val="solid" w:color="FFFFFF" w:fill="auto"/>
          </w:tcPr>
          <w:p w14:paraId="3216E8CC" w14:textId="77777777" w:rsidR="009977B8" w:rsidRDefault="009977B8">
            <w:pPr>
              <w:pStyle w:val="TAR"/>
              <w:rPr>
                <w:sz w:val="16"/>
                <w:szCs w:val="16"/>
              </w:rPr>
            </w:pPr>
          </w:p>
        </w:tc>
        <w:tc>
          <w:tcPr>
            <w:tcW w:w="425" w:type="dxa"/>
            <w:shd w:val="solid" w:color="FFFFFF" w:fill="auto"/>
          </w:tcPr>
          <w:p w14:paraId="33EDBAFE" w14:textId="77777777" w:rsidR="009977B8" w:rsidRDefault="009977B8">
            <w:pPr>
              <w:pStyle w:val="TAC"/>
              <w:rPr>
                <w:sz w:val="16"/>
                <w:szCs w:val="16"/>
              </w:rPr>
            </w:pPr>
          </w:p>
        </w:tc>
        <w:tc>
          <w:tcPr>
            <w:tcW w:w="4962" w:type="dxa"/>
            <w:shd w:val="solid" w:color="FFFFFF" w:fill="auto"/>
          </w:tcPr>
          <w:p w14:paraId="422B76CB" w14:textId="77777777" w:rsidR="009977B8"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58</w:t>
            </w:r>
            <w:r>
              <w:rPr>
                <w:sz w:val="16"/>
                <w:szCs w:val="16"/>
              </w:rPr>
              <w:t xml:space="preserve">: </w:t>
            </w:r>
            <w:r>
              <w:rPr>
                <w:rFonts w:hint="eastAsia"/>
                <w:sz w:val="16"/>
                <w:szCs w:val="16"/>
              </w:rPr>
              <w:t>S6-233702, S6-233936, S6-233704, S6-233937, S6-233938, S6-233939</w:t>
            </w:r>
          </w:p>
          <w:p w14:paraId="18791F64" w14:textId="77777777" w:rsidR="009977B8" w:rsidRDefault="00000000">
            <w:pPr>
              <w:pStyle w:val="TAL"/>
              <w:rPr>
                <w:sz w:val="16"/>
                <w:szCs w:val="16"/>
              </w:rPr>
            </w:pPr>
            <w:r>
              <w:rPr>
                <w:sz w:val="16"/>
                <w:szCs w:val="16"/>
              </w:rPr>
              <w:t>Editorial changes by the rapporteur</w:t>
            </w:r>
          </w:p>
        </w:tc>
        <w:tc>
          <w:tcPr>
            <w:tcW w:w="708" w:type="dxa"/>
            <w:shd w:val="solid" w:color="FFFFFF" w:fill="auto"/>
          </w:tcPr>
          <w:p w14:paraId="79B60A67" w14:textId="77777777" w:rsidR="009977B8" w:rsidRDefault="00000000">
            <w:pPr>
              <w:pStyle w:val="TAC"/>
              <w:rPr>
                <w:rFonts w:eastAsia="SimSun"/>
                <w:sz w:val="16"/>
                <w:szCs w:val="16"/>
                <w:lang w:val="en-US" w:eastAsia="zh-CN"/>
              </w:rPr>
            </w:pPr>
            <w:r>
              <w:rPr>
                <w:rFonts w:eastAsia="SimSun" w:hint="eastAsia"/>
                <w:sz w:val="16"/>
                <w:szCs w:val="16"/>
                <w:lang w:val="en-US" w:eastAsia="zh-CN"/>
              </w:rPr>
              <w:t>0.3.0</w:t>
            </w:r>
          </w:p>
        </w:tc>
      </w:tr>
      <w:tr w:rsidR="009977B8" w14:paraId="0858F09E" w14:textId="77777777">
        <w:tc>
          <w:tcPr>
            <w:tcW w:w="800" w:type="dxa"/>
            <w:shd w:val="solid" w:color="FFFFFF" w:fill="auto"/>
          </w:tcPr>
          <w:p w14:paraId="18489241" w14:textId="77777777" w:rsidR="009977B8"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331F795E" w14:textId="77777777" w:rsidR="009977B8" w:rsidRDefault="00000000">
            <w:pPr>
              <w:pStyle w:val="TAC"/>
              <w:rPr>
                <w:rFonts w:eastAsia="SimSun"/>
                <w:sz w:val="16"/>
                <w:szCs w:val="16"/>
                <w:lang w:val="en-US" w:eastAsia="zh-CN"/>
              </w:rPr>
            </w:pPr>
            <w:r>
              <w:rPr>
                <w:rFonts w:eastAsia="SimSun" w:hint="eastAsia"/>
                <w:sz w:val="16"/>
                <w:szCs w:val="16"/>
                <w:lang w:val="en-US" w:eastAsia="zh-CN"/>
              </w:rPr>
              <w:t>SA6#59</w:t>
            </w:r>
          </w:p>
        </w:tc>
        <w:tc>
          <w:tcPr>
            <w:tcW w:w="1094" w:type="dxa"/>
            <w:shd w:val="solid" w:color="FFFFFF" w:fill="auto"/>
          </w:tcPr>
          <w:p w14:paraId="597FD600" w14:textId="77777777" w:rsidR="009977B8" w:rsidRDefault="009977B8">
            <w:pPr>
              <w:pStyle w:val="TAC"/>
              <w:rPr>
                <w:sz w:val="16"/>
                <w:szCs w:val="16"/>
              </w:rPr>
            </w:pPr>
          </w:p>
        </w:tc>
        <w:tc>
          <w:tcPr>
            <w:tcW w:w="425" w:type="dxa"/>
            <w:shd w:val="solid" w:color="FFFFFF" w:fill="auto"/>
          </w:tcPr>
          <w:p w14:paraId="1841A973" w14:textId="77777777" w:rsidR="009977B8" w:rsidRDefault="009977B8">
            <w:pPr>
              <w:pStyle w:val="TAL"/>
              <w:rPr>
                <w:sz w:val="16"/>
                <w:szCs w:val="16"/>
              </w:rPr>
            </w:pPr>
          </w:p>
        </w:tc>
        <w:tc>
          <w:tcPr>
            <w:tcW w:w="425" w:type="dxa"/>
            <w:shd w:val="solid" w:color="FFFFFF" w:fill="auto"/>
          </w:tcPr>
          <w:p w14:paraId="2A0E6663" w14:textId="77777777" w:rsidR="009977B8" w:rsidRDefault="009977B8">
            <w:pPr>
              <w:pStyle w:val="TAR"/>
              <w:rPr>
                <w:sz w:val="16"/>
                <w:szCs w:val="16"/>
              </w:rPr>
            </w:pPr>
          </w:p>
        </w:tc>
        <w:tc>
          <w:tcPr>
            <w:tcW w:w="425" w:type="dxa"/>
            <w:shd w:val="solid" w:color="FFFFFF" w:fill="auto"/>
          </w:tcPr>
          <w:p w14:paraId="057AB3FE" w14:textId="77777777" w:rsidR="009977B8" w:rsidRDefault="009977B8">
            <w:pPr>
              <w:pStyle w:val="TAC"/>
              <w:rPr>
                <w:sz w:val="16"/>
                <w:szCs w:val="16"/>
              </w:rPr>
            </w:pPr>
          </w:p>
        </w:tc>
        <w:tc>
          <w:tcPr>
            <w:tcW w:w="4962" w:type="dxa"/>
            <w:shd w:val="solid" w:color="FFFFFF" w:fill="auto"/>
          </w:tcPr>
          <w:p w14:paraId="4F57CA73" w14:textId="77777777" w:rsidR="009977B8" w:rsidRDefault="00000000">
            <w:pPr>
              <w:pStyle w:val="TAL"/>
              <w:rPr>
                <w:sz w:val="16"/>
                <w:szCs w:val="16"/>
              </w:rPr>
            </w:pPr>
            <w:r>
              <w:rPr>
                <w:rFonts w:hint="eastAsia"/>
                <w:sz w:val="16"/>
                <w:szCs w:val="16"/>
              </w:rPr>
              <w:t>Implemented pCRs approved in SA6#59: S6-240183, S6-240474, S6-240475, S6-240476, S6-240554, ,S6-240720, S6-240721, S6-240784, S6-240788</w:t>
            </w:r>
          </w:p>
          <w:p w14:paraId="75FE79F0" w14:textId="77777777" w:rsidR="009977B8" w:rsidRDefault="00000000">
            <w:pPr>
              <w:pStyle w:val="TAL"/>
              <w:rPr>
                <w:sz w:val="16"/>
                <w:szCs w:val="16"/>
              </w:rPr>
            </w:pPr>
            <w:r>
              <w:rPr>
                <w:rFonts w:hint="eastAsia"/>
                <w:sz w:val="16"/>
                <w:szCs w:val="16"/>
              </w:rPr>
              <w:t>Editorial changes by the rapporteur</w:t>
            </w:r>
          </w:p>
        </w:tc>
        <w:tc>
          <w:tcPr>
            <w:tcW w:w="708" w:type="dxa"/>
            <w:shd w:val="solid" w:color="FFFFFF" w:fill="auto"/>
          </w:tcPr>
          <w:p w14:paraId="3E98D610" w14:textId="77777777" w:rsidR="009977B8" w:rsidRDefault="00000000">
            <w:pPr>
              <w:pStyle w:val="TAC"/>
              <w:rPr>
                <w:rFonts w:eastAsia="SimSun"/>
                <w:sz w:val="16"/>
                <w:szCs w:val="16"/>
                <w:lang w:val="en-US" w:eastAsia="zh-CN"/>
              </w:rPr>
            </w:pPr>
            <w:r>
              <w:rPr>
                <w:rFonts w:eastAsia="SimSun" w:hint="eastAsia"/>
                <w:sz w:val="16"/>
                <w:szCs w:val="16"/>
                <w:lang w:val="en-US" w:eastAsia="zh-CN"/>
              </w:rPr>
              <w:t>0.4.0</w:t>
            </w:r>
          </w:p>
        </w:tc>
      </w:tr>
      <w:tr w:rsidR="009977B8" w14:paraId="75B72E0B" w14:textId="77777777">
        <w:tc>
          <w:tcPr>
            <w:tcW w:w="800" w:type="dxa"/>
            <w:shd w:val="solid" w:color="FFFFFF" w:fill="auto"/>
          </w:tcPr>
          <w:p w14:paraId="571397D7" w14:textId="77777777" w:rsidR="009977B8"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25B50705" w14:textId="77777777" w:rsidR="009977B8"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2CDB2495" w14:textId="77777777" w:rsidR="009977B8" w:rsidRDefault="009977B8">
            <w:pPr>
              <w:pStyle w:val="TAC"/>
              <w:rPr>
                <w:sz w:val="16"/>
                <w:szCs w:val="16"/>
              </w:rPr>
            </w:pPr>
          </w:p>
        </w:tc>
        <w:tc>
          <w:tcPr>
            <w:tcW w:w="425" w:type="dxa"/>
            <w:shd w:val="solid" w:color="FFFFFF" w:fill="auto"/>
          </w:tcPr>
          <w:p w14:paraId="6E1732D4" w14:textId="77777777" w:rsidR="009977B8" w:rsidRDefault="009977B8">
            <w:pPr>
              <w:pStyle w:val="TAL"/>
              <w:rPr>
                <w:sz w:val="16"/>
                <w:szCs w:val="16"/>
              </w:rPr>
            </w:pPr>
          </w:p>
        </w:tc>
        <w:tc>
          <w:tcPr>
            <w:tcW w:w="425" w:type="dxa"/>
            <w:shd w:val="solid" w:color="FFFFFF" w:fill="auto"/>
          </w:tcPr>
          <w:p w14:paraId="0B05F2E5" w14:textId="77777777" w:rsidR="009977B8" w:rsidRDefault="009977B8">
            <w:pPr>
              <w:pStyle w:val="TAR"/>
              <w:rPr>
                <w:sz w:val="16"/>
                <w:szCs w:val="16"/>
              </w:rPr>
            </w:pPr>
          </w:p>
        </w:tc>
        <w:tc>
          <w:tcPr>
            <w:tcW w:w="425" w:type="dxa"/>
            <w:shd w:val="solid" w:color="FFFFFF" w:fill="auto"/>
          </w:tcPr>
          <w:p w14:paraId="7E43E2AD" w14:textId="77777777" w:rsidR="009977B8" w:rsidRDefault="009977B8">
            <w:pPr>
              <w:pStyle w:val="TAC"/>
              <w:rPr>
                <w:sz w:val="16"/>
                <w:szCs w:val="16"/>
              </w:rPr>
            </w:pPr>
          </w:p>
        </w:tc>
        <w:tc>
          <w:tcPr>
            <w:tcW w:w="4962" w:type="dxa"/>
            <w:shd w:val="solid" w:color="FFFFFF" w:fill="auto"/>
          </w:tcPr>
          <w:p w14:paraId="0D5BFC7D" w14:textId="77777777" w:rsidR="009977B8" w:rsidRDefault="00000000">
            <w:pPr>
              <w:pStyle w:val="TAL"/>
              <w:rPr>
                <w:sz w:val="16"/>
                <w:szCs w:val="16"/>
              </w:rPr>
            </w:pPr>
            <w:r>
              <w:rPr>
                <w:rFonts w:hint="eastAsia"/>
                <w:sz w:val="16"/>
                <w:szCs w:val="16"/>
              </w:rPr>
              <w:t>Implemented pCRs approved in SA6#60: S6-241458, S6-241049, S6-241459, S6-241051, S6-241055, S6-241112, S6-241125, S6-241460, S6-241633, S6-241139, S6-241463, S6-241464, S6-241576</w:t>
            </w:r>
          </w:p>
          <w:p w14:paraId="1CF201C8" w14:textId="77777777" w:rsidR="009977B8"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0B3B1C3E" w14:textId="77777777" w:rsidR="009977B8" w:rsidRDefault="00000000">
            <w:pPr>
              <w:pStyle w:val="TAC"/>
              <w:rPr>
                <w:rFonts w:eastAsia="SimSun"/>
                <w:sz w:val="16"/>
                <w:szCs w:val="16"/>
                <w:lang w:val="en-US" w:eastAsia="zh-CN"/>
              </w:rPr>
            </w:pPr>
            <w:r>
              <w:rPr>
                <w:rFonts w:eastAsia="SimSun" w:hint="eastAsia"/>
                <w:sz w:val="16"/>
                <w:szCs w:val="16"/>
                <w:lang w:val="en-US" w:eastAsia="zh-CN"/>
              </w:rPr>
              <w:t>0.5.0</w:t>
            </w:r>
          </w:p>
        </w:tc>
      </w:tr>
      <w:tr w:rsidR="009977B8" w14:paraId="36764B2B" w14:textId="77777777">
        <w:tc>
          <w:tcPr>
            <w:tcW w:w="800" w:type="dxa"/>
            <w:shd w:val="solid" w:color="FFFFFF" w:fill="auto"/>
          </w:tcPr>
          <w:p w14:paraId="0F6E4CB1" w14:textId="77777777" w:rsidR="009977B8"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1580DCF9" w14:textId="77777777" w:rsidR="009977B8"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0BA9F88E" w14:textId="77777777" w:rsidR="009977B8" w:rsidRDefault="009977B8">
            <w:pPr>
              <w:pStyle w:val="TAC"/>
              <w:rPr>
                <w:sz w:val="16"/>
                <w:szCs w:val="16"/>
              </w:rPr>
            </w:pPr>
          </w:p>
        </w:tc>
        <w:tc>
          <w:tcPr>
            <w:tcW w:w="425" w:type="dxa"/>
            <w:shd w:val="solid" w:color="FFFFFF" w:fill="auto"/>
          </w:tcPr>
          <w:p w14:paraId="12B106A0" w14:textId="77777777" w:rsidR="009977B8" w:rsidRDefault="009977B8">
            <w:pPr>
              <w:pStyle w:val="TAL"/>
              <w:rPr>
                <w:sz w:val="16"/>
                <w:szCs w:val="16"/>
              </w:rPr>
            </w:pPr>
          </w:p>
        </w:tc>
        <w:tc>
          <w:tcPr>
            <w:tcW w:w="425" w:type="dxa"/>
            <w:shd w:val="solid" w:color="FFFFFF" w:fill="auto"/>
          </w:tcPr>
          <w:p w14:paraId="2C57F3F4" w14:textId="77777777" w:rsidR="009977B8" w:rsidRDefault="009977B8">
            <w:pPr>
              <w:pStyle w:val="TAR"/>
              <w:rPr>
                <w:sz w:val="16"/>
                <w:szCs w:val="16"/>
              </w:rPr>
            </w:pPr>
          </w:p>
        </w:tc>
        <w:tc>
          <w:tcPr>
            <w:tcW w:w="425" w:type="dxa"/>
            <w:shd w:val="solid" w:color="FFFFFF" w:fill="auto"/>
          </w:tcPr>
          <w:p w14:paraId="4536AA96" w14:textId="77777777" w:rsidR="009977B8" w:rsidRDefault="009977B8">
            <w:pPr>
              <w:pStyle w:val="TAC"/>
              <w:rPr>
                <w:sz w:val="16"/>
                <w:szCs w:val="16"/>
              </w:rPr>
            </w:pPr>
          </w:p>
        </w:tc>
        <w:tc>
          <w:tcPr>
            <w:tcW w:w="4962" w:type="dxa"/>
            <w:shd w:val="solid" w:color="FFFFFF" w:fill="auto"/>
          </w:tcPr>
          <w:p w14:paraId="5D3B1941" w14:textId="77777777" w:rsidR="009977B8" w:rsidRDefault="00000000">
            <w:pPr>
              <w:pStyle w:val="TAL"/>
              <w:rPr>
                <w:sz w:val="16"/>
                <w:szCs w:val="16"/>
              </w:rPr>
            </w:pPr>
            <w:r>
              <w:rPr>
                <w:rFonts w:hint="eastAsia"/>
                <w:sz w:val="16"/>
                <w:szCs w:val="16"/>
              </w:rPr>
              <w:t>Implemented pCRs approved in SA6#61: S6-242082, S6-242593, S6-242230, S6-242594, S6-242595, S6-242596, S6-242599, S6-242600, S6-242601, S6-242675, S6-242676, S6-242605</w:t>
            </w:r>
          </w:p>
          <w:p w14:paraId="3F44A782" w14:textId="77777777" w:rsidR="009977B8"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47DAF859" w14:textId="77777777" w:rsidR="009977B8" w:rsidRDefault="00000000">
            <w:pPr>
              <w:pStyle w:val="TAC"/>
              <w:rPr>
                <w:rFonts w:eastAsia="SimSun"/>
                <w:sz w:val="16"/>
                <w:szCs w:val="16"/>
                <w:lang w:val="en-US" w:eastAsia="zh-CN"/>
              </w:rPr>
            </w:pPr>
            <w:r>
              <w:rPr>
                <w:rFonts w:eastAsia="SimSun" w:hint="eastAsia"/>
                <w:sz w:val="16"/>
                <w:szCs w:val="16"/>
                <w:lang w:val="en-US" w:eastAsia="zh-CN"/>
              </w:rPr>
              <w:t>0.6.0</w:t>
            </w:r>
          </w:p>
        </w:tc>
      </w:tr>
      <w:tr w:rsidR="009977B8" w14:paraId="2056B589" w14:textId="77777777">
        <w:tc>
          <w:tcPr>
            <w:tcW w:w="800" w:type="dxa"/>
            <w:shd w:val="solid" w:color="FFFFFF" w:fill="auto"/>
          </w:tcPr>
          <w:p w14:paraId="732E8C7B" w14:textId="77777777" w:rsidR="009977B8" w:rsidRDefault="00000000">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6</w:t>
            </w:r>
          </w:p>
        </w:tc>
        <w:tc>
          <w:tcPr>
            <w:tcW w:w="800" w:type="dxa"/>
            <w:shd w:val="solid" w:color="FFFFFF" w:fill="auto"/>
          </w:tcPr>
          <w:p w14:paraId="5BD03F0C" w14:textId="77777777" w:rsidR="009977B8" w:rsidRDefault="0000000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104</w:t>
            </w:r>
          </w:p>
        </w:tc>
        <w:tc>
          <w:tcPr>
            <w:tcW w:w="1094" w:type="dxa"/>
            <w:shd w:val="solid" w:color="FFFFFF" w:fill="auto"/>
          </w:tcPr>
          <w:p w14:paraId="5F0F8CA5" w14:textId="77777777" w:rsidR="009977B8" w:rsidRDefault="00000000">
            <w:pPr>
              <w:pStyle w:val="TAC"/>
              <w:rPr>
                <w:sz w:val="16"/>
                <w:szCs w:val="16"/>
              </w:rPr>
            </w:pPr>
            <w:r>
              <w:rPr>
                <w:sz w:val="16"/>
                <w:szCs w:val="16"/>
              </w:rPr>
              <w:t>SP-240739</w:t>
            </w:r>
          </w:p>
        </w:tc>
        <w:tc>
          <w:tcPr>
            <w:tcW w:w="425" w:type="dxa"/>
            <w:shd w:val="solid" w:color="FFFFFF" w:fill="auto"/>
          </w:tcPr>
          <w:p w14:paraId="7293753F" w14:textId="77777777" w:rsidR="009977B8" w:rsidRDefault="009977B8">
            <w:pPr>
              <w:pStyle w:val="TAL"/>
              <w:rPr>
                <w:sz w:val="16"/>
                <w:szCs w:val="16"/>
              </w:rPr>
            </w:pPr>
          </w:p>
        </w:tc>
        <w:tc>
          <w:tcPr>
            <w:tcW w:w="425" w:type="dxa"/>
            <w:shd w:val="solid" w:color="FFFFFF" w:fill="auto"/>
          </w:tcPr>
          <w:p w14:paraId="1E05F3E4" w14:textId="77777777" w:rsidR="009977B8" w:rsidRDefault="009977B8">
            <w:pPr>
              <w:pStyle w:val="TAR"/>
              <w:rPr>
                <w:sz w:val="16"/>
                <w:szCs w:val="16"/>
              </w:rPr>
            </w:pPr>
          </w:p>
        </w:tc>
        <w:tc>
          <w:tcPr>
            <w:tcW w:w="425" w:type="dxa"/>
            <w:shd w:val="solid" w:color="FFFFFF" w:fill="auto"/>
          </w:tcPr>
          <w:p w14:paraId="656A2AFF" w14:textId="77777777" w:rsidR="009977B8" w:rsidRDefault="009977B8">
            <w:pPr>
              <w:pStyle w:val="TAC"/>
              <w:rPr>
                <w:sz w:val="16"/>
                <w:szCs w:val="16"/>
              </w:rPr>
            </w:pPr>
          </w:p>
        </w:tc>
        <w:tc>
          <w:tcPr>
            <w:tcW w:w="4962" w:type="dxa"/>
            <w:shd w:val="solid" w:color="FFFFFF" w:fill="auto"/>
          </w:tcPr>
          <w:p w14:paraId="3500692E" w14:textId="77777777" w:rsidR="009977B8" w:rsidRDefault="00000000">
            <w:pPr>
              <w:pStyle w:val="TAL"/>
              <w:rPr>
                <w:sz w:val="16"/>
                <w:szCs w:val="16"/>
              </w:rPr>
            </w:pPr>
            <w:r>
              <w:rPr>
                <w:sz w:val="16"/>
                <w:szCs w:val="16"/>
              </w:rPr>
              <w:t>Submitted to SA#104 for information</w:t>
            </w:r>
          </w:p>
        </w:tc>
        <w:tc>
          <w:tcPr>
            <w:tcW w:w="708" w:type="dxa"/>
            <w:shd w:val="solid" w:color="FFFFFF" w:fill="auto"/>
          </w:tcPr>
          <w:p w14:paraId="6BCFDCCE" w14:textId="77777777" w:rsidR="009977B8" w:rsidRDefault="00000000">
            <w:pPr>
              <w:pStyle w:val="TAC"/>
              <w:rPr>
                <w:rFonts w:eastAsia="SimSun"/>
                <w:sz w:val="16"/>
                <w:szCs w:val="16"/>
                <w:lang w:val="en-US" w:eastAsia="zh-CN"/>
              </w:rPr>
            </w:pPr>
            <w:r>
              <w:rPr>
                <w:rFonts w:eastAsia="SimSun"/>
                <w:sz w:val="16"/>
                <w:szCs w:val="16"/>
                <w:lang w:val="en-US" w:eastAsia="zh-CN"/>
              </w:rPr>
              <w:t>1.0.0</w:t>
            </w:r>
          </w:p>
        </w:tc>
      </w:tr>
      <w:tr w:rsidR="009977B8" w14:paraId="4AEEE7A8" w14:textId="77777777">
        <w:tc>
          <w:tcPr>
            <w:tcW w:w="800" w:type="dxa"/>
            <w:shd w:val="solid" w:color="FFFFFF" w:fill="auto"/>
          </w:tcPr>
          <w:p w14:paraId="397F156C" w14:textId="77777777" w:rsidR="009977B8"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5B65A31B" w14:textId="77777777" w:rsidR="009977B8" w:rsidRDefault="00000000">
            <w:pPr>
              <w:pStyle w:val="TAC"/>
              <w:rPr>
                <w:rFonts w:eastAsia="SimSun"/>
                <w:sz w:val="16"/>
                <w:szCs w:val="16"/>
                <w:lang w:val="en-US" w:eastAsia="zh-CN"/>
              </w:rPr>
            </w:pPr>
            <w:r>
              <w:rPr>
                <w:rFonts w:eastAsia="SimSun" w:hint="eastAsia"/>
                <w:sz w:val="16"/>
                <w:szCs w:val="16"/>
                <w:lang w:val="en-US" w:eastAsia="zh-CN"/>
              </w:rPr>
              <w:t>SA6#62-Ad Hoc-e</w:t>
            </w:r>
          </w:p>
        </w:tc>
        <w:tc>
          <w:tcPr>
            <w:tcW w:w="1094" w:type="dxa"/>
            <w:shd w:val="solid" w:color="FFFFFF" w:fill="auto"/>
          </w:tcPr>
          <w:p w14:paraId="652F1899" w14:textId="77777777" w:rsidR="009977B8" w:rsidRDefault="009977B8">
            <w:pPr>
              <w:pStyle w:val="TAC"/>
              <w:rPr>
                <w:sz w:val="16"/>
                <w:szCs w:val="16"/>
              </w:rPr>
            </w:pPr>
          </w:p>
        </w:tc>
        <w:tc>
          <w:tcPr>
            <w:tcW w:w="425" w:type="dxa"/>
            <w:shd w:val="solid" w:color="FFFFFF" w:fill="auto"/>
          </w:tcPr>
          <w:p w14:paraId="5ACFA4F5" w14:textId="77777777" w:rsidR="009977B8" w:rsidRDefault="009977B8">
            <w:pPr>
              <w:pStyle w:val="TAL"/>
              <w:rPr>
                <w:sz w:val="16"/>
                <w:szCs w:val="16"/>
              </w:rPr>
            </w:pPr>
          </w:p>
        </w:tc>
        <w:tc>
          <w:tcPr>
            <w:tcW w:w="425" w:type="dxa"/>
            <w:shd w:val="solid" w:color="FFFFFF" w:fill="auto"/>
          </w:tcPr>
          <w:p w14:paraId="6AF8431D" w14:textId="77777777" w:rsidR="009977B8" w:rsidRDefault="009977B8">
            <w:pPr>
              <w:pStyle w:val="TAR"/>
              <w:rPr>
                <w:sz w:val="16"/>
                <w:szCs w:val="16"/>
              </w:rPr>
            </w:pPr>
          </w:p>
        </w:tc>
        <w:tc>
          <w:tcPr>
            <w:tcW w:w="425" w:type="dxa"/>
            <w:shd w:val="solid" w:color="FFFFFF" w:fill="auto"/>
          </w:tcPr>
          <w:p w14:paraId="51338FE4" w14:textId="77777777" w:rsidR="009977B8" w:rsidRDefault="009977B8">
            <w:pPr>
              <w:pStyle w:val="TAC"/>
              <w:rPr>
                <w:sz w:val="16"/>
                <w:szCs w:val="16"/>
              </w:rPr>
            </w:pPr>
          </w:p>
        </w:tc>
        <w:tc>
          <w:tcPr>
            <w:tcW w:w="4962" w:type="dxa"/>
            <w:shd w:val="solid" w:color="FFFFFF" w:fill="auto"/>
          </w:tcPr>
          <w:p w14:paraId="42240E72" w14:textId="77777777" w:rsidR="009977B8"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62-Ad Hoc-e</w:t>
            </w:r>
            <w:r>
              <w:rPr>
                <w:rFonts w:hint="eastAsia"/>
                <w:sz w:val="16"/>
                <w:szCs w:val="16"/>
              </w:rPr>
              <w:t>: S6a240283, S6a240246, S6a240213, S6a240250, S6a240252</w:t>
            </w:r>
          </w:p>
          <w:p w14:paraId="7C4B0579" w14:textId="77777777" w:rsidR="009977B8"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651DFFE5" w14:textId="77777777" w:rsidR="009977B8" w:rsidRDefault="00000000">
            <w:pPr>
              <w:pStyle w:val="TAC"/>
              <w:rPr>
                <w:rFonts w:eastAsia="SimSun"/>
                <w:sz w:val="16"/>
                <w:szCs w:val="16"/>
                <w:lang w:val="en-US" w:eastAsia="zh-CN"/>
              </w:rPr>
            </w:pPr>
            <w:r>
              <w:rPr>
                <w:rFonts w:eastAsia="SimSun" w:hint="eastAsia"/>
                <w:sz w:val="16"/>
                <w:szCs w:val="16"/>
                <w:lang w:val="en-US" w:eastAsia="zh-CN"/>
              </w:rPr>
              <w:t>1.1.0</w:t>
            </w:r>
          </w:p>
        </w:tc>
      </w:tr>
      <w:tr w:rsidR="009977B8" w14:paraId="79E68F1F" w14:textId="77777777">
        <w:tc>
          <w:tcPr>
            <w:tcW w:w="800" w:type="dxa"/>
            <w:shd w:val="solid" w:color="FFFFFF" w:fill="auto"/>
          </w:tcPr>
          <w:p w14:paraId="4A39EE59" w14:textId="77777777" w:rsidR="009977B8"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2B79AFC3" w14:textId="77777777" w:rsidR="009977B8" w:rsidRDefault="00000000">
            <w:pPr>
              <w:pStyle w:val="TAC"/>
              <w:rPr>
                <w:rFonts w:eastAsia="SimSun"/>
                <w:sz w:val="16"/>
                <w:szCs w:val="16"/>
                <w:lang w:val="en-US" w:eastAsia="zh-CN"/>
              </w:rPr>
            </w:pPr>
            <w:r>
              <w:rPr>
                <w:rFonts w:eastAsia="SimSun" w:hint="eastAsia"/>
                <w:sz w:val="16"/>
                <w:szCs w:val="16"/>
                <w:lang w:val="en-US" w:eastAsia="zh-CN"/>
              </w:rPr>
              <w:t>SA6#62</w:t>
            </w:r>
          </w:p>
        </w:tc>
        <w:tc>
          <w:tcPr>
            <w:tcW w:w="1094" w:type="dxa"/>
            <w:shd w:val="solid" w:color="FFFFFF" w:fill="auto"/>
          </w:tcPr>
          <w:p w14:paraId="7658A719" w14:textId="77777777" w:rsidR="009977B8" w:rsidRDefault="009977B8">
            <w:pPr>
              <w:pStyle w:val="TAC"/>
              <w:rPr>
                <w:sz w:val="16"/>
                <w:szCs w:val="16"/>
              </w:rPr>
            </w:pPr>
          </w:p>
        </w:tc>
        <w:tc>
          <w:tcPr>
            <w:tcW w:w="425" w:type="dxa"/>
            <w:shd w:val="solid" w:color="FFFFFF" w:fill="auto"/>
          </w:tcPr>
          <w:p w14:paraId="420F736D" w14:textId="77777777" w:rsidR="009977B8" w:rsidRDefault="009977B8">
            <w:pPr>
              <w:pStyle w:val="TAL"/>
              <w:rPr>
                <w:sz w:val="16"/>
                <w:szCs w:val="16"/>
              </w:rPr>
            </w:pPr>
          </w:p>
        </w:tc>
        <w:tc>
          <w:tcPr>
            <w:tcW w:w="425" w:type="dxa"/>
            <w:shd w:val="solid" w:color="FFFFFF" w:fill="auto"/>
          </w:tcPr>
          <w:p w14:paraId="65CBF47D" w14:textId="77777777" w:rsidR="009977B8" w:rsidRDefault="009977B8">
            <w:pPr>
              <w:pStyle w:val="TAR"/>
              <w:rPr>
                <w:sz w:val="16"/>
                <w:szCs w:val="16"/>
              </w:rPr>
            </w:pPr>
          </w:p>
        </w:tc>
        <w:tc>
          <w:tcPr>
            <w:tcW w:w="425" w:type="dxa"/>
            <w:shd w:val="solid" w:color="FFFFFF" w:fill="auto"/>
          </w:tcPr>
          <w:p w14:paraId="5C6F3BB8" w14:textId="77777777" w:rsidR="009977B8" w:rsidRDefault="009977B8">
            <w:pPr>
              <w:pStyle w:val="TAC"/>
              <w:rPr>
                <w:sz w:val="16"/>
                <w:szCs w:val="16"/>
              </w:rPr>
            </w:pPr>
          </w:p>
        </w:tc>
        <w:tc>
          <w:tcPr>
            <w:tcW w:w="4962" w:type="dxa"/>
            <w:shd w:val="solid" w:color="FFFFFF" w:fill="auto"/>
          </w:tcPr>
          <w:p w14:paraId="3252F9A8" w14:textId="77777777" w:rsidR="009977B8"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w:t>
            </w:r>
            <w:r>
              <w:rPr>
                <w:rFonts w:hint="eastAsia"/>
                <w:sz w:val="16"/>
                <w:szCs w:val="16"/>
              </w:rPr>
              <w:t>: S6-243571, S6-243179, S6-243180, S6-243572, S6-243573, S6-243666, S6-243298</w:t>
            </w:r>
          </w:p>
          <w:p w14:paraId="34406684" w14:textId="77777777" w:rsidR="009977B8"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25A9B08B" w14:textId="77777777" w:rsidR="009977B8" w:rsidRDefault="00000000">
            <w:pPr>
              <w:pStyle w:val="TAC"/>
              <w:rPr>
                <w:rFonts w:eastAsia="SimSun"/>
                <w:sz w:val="16"/>
                <w:szCs w:val="16"/>
                <w:lang w:val="en-US" w:eastAsia="zh-CN"/>
              </w:rPr>
            </w:pPr>
            <w:r>
              <w:rPr>
                <w:rFonts w:eastAsia="SimSun" w:hint="eastAsia"/>
                <w:sz w:val="16"/>
                <w:szCs w:val="16"/>
                <w:lang w:val="en-US" w:eastAsia="zh-CN"/>
              </w:rPr>
              <w:t>1.2.0</w:t>
            </w:r>
          </w:p>
        </w:tc>
      </w:tr>
    </w:tbl>
    <w:p w14:paraId="1D0D952B" w14:textId="77777777" w:rsidR="009977B8" w:rsidRDefault="009977B8"/>
    <w:sectPr w:rsidR="009977B8">
      <w:headerReference w:type="default" r:id="rId85"/>
      <w:footerReference w:type="default" r:id="rId8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68BBBD" w14:textId="77777777" w:rsidR="001D296C" w:rsidRDefault="001D296C">
      <w:pPr>
        <w:spacing w:after="0"/>
      </w:pPr>
      <w:r>
        <w:separator/>
      </w:r>
    </w:p>
  </w:endnote>
  <w:endnote w:type="continuationSeparator" w:id="0">
    <w:p w14:paraId="6AF7B760" w14:textId="77777777" w:rsidR="001D296C" w:rsidRDefault="001D296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default"/>
    <w:sig w:usb0="900002AF" w:usb1="01D77CFB" w:usb2="00000012" w:usb3="00000000" w:csb0="00080001" w:csb1="00000000"/>
  </w:font>
  <w:font w:name="CG Times (WN)">
    <w:altName w:val="Arial"/>
    <w:charset w:val="00"/>
    <w:family w:val="roman"/>
    <w:pitch w:val="default"/>
    <w:sig w:usb0="00000000" w:usb1="00000000" w:usb2="00000000" w:usb3="00000000" w:csb0="00000001" w:csb1="00000000"/>
  </w:font>
  <w:font w:name="Yu Mincho">
    <w:altName w:val="MS Mincho"/>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E09980" w14:textId="77777777" w:rsidR="009977B8"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C1ECEE" w14:textId="77777777" w:rsidR="001D296C" w:rsidRDefault="001D296C">
      <w:pPr>
        <w:spacing w:after="0"/>
      </w:pPr>
      <w:r>
        <w:separator/>
      </w:r>
    </w:p>
  </w:footnote>
  <w:footnote w:type="continuationSeparator" w:id="0">
    <w:p w14:paraId="1E843608" w14:textId="77777777" w:rsidR="001D296C" w:rsidRDefault="001D296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6F7D16" w14:textId="39A67979" w:rsidR="009977B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5118">
      <w:rPr>
        <w:rFonts w:ascii="Arial" w:hAnsi="Arial" w:cs="Arial"/>
        <w:b/>
        <w:noProof/>
        <w:sz w:val="18"/>
        <w:szCs w:val="18"/>
      </w:rPr>
      <w:t>3GPP TR 23.700-92 V1.2.0 (2024-08)</w:t>
    </w:r>
    <w:r>
      <w:rPr>
        <w:rFonts w:ascii="Arial" w:hAnsi="Arial" w:cs="Arial"/>
        <w:b/>
        <w:sz w:val="18"/>
        <w:szCs w:val="18"/>
      </w:rPr>
      <w:fldChar w:fldCharType="end"/>
    </w:r>
  </w:p>
  <w:p w14:paraId="461EB07A" w14:textId="77777777" w:rsidR="009977B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2650486" w14:textId="01CC875F" w:rsidR="009977B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5118">
      <w:rPr>
        <w:rFonts w:ascii="Arial" w:hAnsi="Arial" w:cs="Arial"/>
        <w:b/>
        <w:noProof/>
        <w:sz w:val="18"/>
        <w:szCs w:val="18"/>
      </w:rPr>
      <w:t>Release 19</w:t>
    </w:r>
    <w:r>
      <w:rPr>
        <w:rFonts w:ascii="Arial" w:hAnsi="Arial" w:cs="Arial"/>
        <w:b/>
        <w:sz w:val="18"/>
        <w:szCs w:val="18"/>
      </w:rPr>
      <w:fldChar w:fldCharType="end"/>
    </w:r>
  </w:p>
  <w:p w14:paraId="186B581B" w14:textId="77777777" w:rsidR="009977B8" w:rsidRDefault="009977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34FEEAC"/>
    <w:multiLevelType w:val="singleLevel"/>
    <w:tmpl w:val="A34FEEAC"/>
    <w:lvl w:ilvl="0">
      <w:start w:val="1"/>
      <w:numFmt w:val="lowerLetter"/>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5DD10E0"/>
    <w:multiLevelType w:val="multilevel"/>
    <w:tmpl w:val="05DD10E0"/>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15:restartNumberingAfterBreak="0">
    <w:nsid w:val="1EF55235"/>
    <w:multiLevelType w:val="multilevel"/>
    <w:tmpl w:val="1EF55235"/>
    <w:lvl w:ilvl="0">
      <w:start w:val="1"/>
      <w:numFmt w:val="decimal"/>
      <w:lvlText w:val="%1."/>
      <w:lvlJc w:val="left"/>
      <w:pPr>
        <w:ind w:left="500" w:hanging="400"/>
      </w:pPr>
      <w:rPr>
        <w:rFonts w:eastAsia="DengXian"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3" w15:restartNumberingAfterBreak="0">
    <w:nsid w:val="2488D176"/>
    <w:multiLevelType w:val="singleLevel"/>
    <w:tmpl w:val="2488D176"/>
    <w:lvl w:ilvl="0">
      <w:start w:val="1"/>
      <w:numFmt w:val="lowerLetter"/>
      <w:suff w:val="space"/>
      <w:lvlText w:val="%1)"/>
      <w:lvlJc w:val="left"/>
    </w:lvl>
  </w:abstractNum>
  <w:abstractNum w:abstractNumId="14" w15:restartNumberingAfterBreak="0">
    <w:nsid w:val="2A1C2A94"/>
    <w:multiLevelType w:val="multilevel"/>
    <w:tmpl w:val="2A1C2A94"/>
    <w:lvl w:ilvl="0">
      <w:start w:val="1"/>
      <w:numFmt w:val="decimal"/>
      <w:lvlText w:val="%1."/>
      <w:lvlJc w:val="left"/>
      <w:pPr>
        <w:ind w:left="500" w:hanging="400"/>
      </w:pPr>
      <w:rPr>
        <w:rFonts w:eastAsia="DengXian"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5" w15:restartNumberingAfterBreak="0">
    <w:nsid w:val="5A01149C"/>
    <w:multiLevelType w:val="singleLevel"/>
    <w:tmpl w:val="5A01149C"/>
    <w:lvl w:ilvl="0">
      <w:start w:val="1"/>
      <w:numFmt w:val="lowerLetter"/>
      <w:suff w:val="space"/>
      <w:lvlText w:val="%1)"/>
      <w:lvlJc w:val="left"/>
    </w:lvl>
  </w:abstractNum>
  <w:abstractNum w:abstractNumId="16" w15:restartNumberingAfterBreak="0">
    <w:nsid w:val="5D77751B"/>
    <w:multiLevelType w:val="singleLevel"/>
    <w:tmpl w:val="5D77751B"/>
    <w:lvl w:ilvl="0">
      <w:start w:val="1"/>
      <w:numFmt w:val="lowerLetter"/>
      <w:suff w:val="space"/>
      <w:lvlText w:val="%1)"/>
      <w:lvlJc w:val="left"/>
      <w:pPr>
        <w:ind w:left="0" w:firstLine="0"/>
      </w:pPr>
      <w:rPr>
        <w:rFonts w:hint="eastAsia"/>
      </w:rPr>
    </w:lvl>
  </w:abstractNum>
  <w:abstractNum w:abstractNumId="17" w15:restartNumberingAfterBreak="0">
    <w:nsid w:val="79156C54"/>
    <w:multiLevelType w:val="multilevel"/>
    <w:tmpl w:val="79156C54"/>
    <w:lvl w:ilvl="0">
      <w:start w:val="1"/>
      <w:numFmt w:val="bullet"/>
      <w:pStyle w:val="B2"/>
      <w:lvlText w:val="-"/>
      <w:lvlJc w:val="left"/>
      <w:pPr>
        <w:tabs>
          <w:tab w:val="left" w:pos="1305"/>
        </w:tabs>
        <w:ind w:left="1305" w:hanging="454"/>
      </w:pPr>
      <w:rPr>
        <w:rFonts w:hint="default"/>
      </w:rPr>
    </w:lvl>
    <w:lvl w:ilvl="1">
      <w:start w:val="1"/>
      <w:numFmt w:val="bullet"/>
      <w:lvlText w:val="o"/>
      <w:lvlJc w:val="left"/>
      <w:pPr>
        <w:tabs>
          <w:tab w:val="left" w:pos="1554"/>
        </w:tabs>
        <w:ind w:left="1554" w:hanging="360"/>
      </w:pPr>
      <w:rPr>
        <w:rFonts w:ascii="Courier New" w:hAnsi="Courier New" w:hint="default"/>
      </w:rPr>
    </w:lvl>
    <w:lvl w:ilvl="2">
      <w:start w:val="1"/>
      <w:numFmt w:val="bullet"/>
      <w:lvlText w:val=""/>
      <w:lvlJc w:val="left"/>
      <w:pPr>
        <w:tabs>
          <w:tab w:val="left" w:pos="2274"/>
        </w:tabs>
        <w:ind w:left="2274" w:hanging="360"/>
      </w:pPr>
      <w:rPr>
        <w:rFonts w:ascii="Wingdings" w:hAnsi="Wingdings" w:hint="default"/>
      </w:rPr>
    </w:lvl>
    <w:lvl w:ilvl="3">
      <w:start w:val="1"/>
      <w:numFmt w:val="bullet"/>
      <w:lvlText w:val=""/>
      <w:lvlJc w:val="left"/>
      <w:pPr>
        <w:tabs>
          <w:tab w:val="left" w:pos="2994"/>
        </w:tabs>
        <w:ind w:left="2994" w:hanging="360"/>
      </w:pPr>
      <w:rPr>
        <w:rFonts w:ascii="Symbol" w:hAnsi="Symbol" w:hint="default"/>
      </w:rPr>
    </w:lvl>
    <w:lvl w:ilvl="4">
      <w:start w:val="1"/>
      <w:numFmt w:val="bullet"/>
      <w:lvlText w:val="o"/>
      <w:lvlJc w:val="left"/>
      <w:pPr>
        <w:tabs>
          <w:tab w:val="left" w:pos="3714"/>
        </w:tabs>
        <w:ind w:left="3714" w:hanging="360"/>
      </w:pPr>
      <w:rPr>
        <w:rFonts w:ascii="Courier New" w:hAnsi="Courier New" w:hint="default"/>
      </w:rPr>
    </w:lvl>
    <w:lvl w:ilvl="5">
      <w:start w:val="1"/>
      <w:numFmt w:val="bullet"/>
      <w:lvlText w:val=""/>
      <w:lvlJc w:val="left"/>
      <w:pPr>
        <w:tabs>
          <w:tab w:val="left" w:pos="4434"/>
        </w:tabs>
        <w:ind w:left="4434" w:hanging="360"/>
      </w:pPr>
      <w:rPr>
        <w:rFonts w:ascii="Wingdings" w:hAnsi="Wingdings" w:hint="default"/>
      </w:rPr>
    </w:lvl>
    <w:lvl w:ilvl="6">
      <w:start w:val="1"/>
      <w:numFmt w:val="bullet"/>
      <w:lvlText w:val=""/>
      <w:lvlJc w:val="left"/>
      <w:pPr>
        <w:tabs>
          <w:tab w:val="left" w:pos="5154"/>
        </w:tabs>
        <w:ind w:left="5154" w:hanging="360"/>
      </w:pPr>
      <w:rPr>
        <w:rFonts w:ascii="Symbol" w:hAnsi="Symbol" w:hint="default"/>
      </w:rPr>
    </w:lvl>
    <w:lvl w:ilvl="7">
      <w:start w:val="1"/>
      <w:numFmt w:val="bullet"/>
      <w:lvlText w:val="o"/>
      <w:lvlJc w:val="left"/>
      <w:pPr>
        <w:tabs>
          <w:tab w:val="left" w:pos="5874"/>
        </w:tabs>
        <w:ind w:left="5874" w:hanging="360"/>
      </w:pPr>
      <w:rPr>
        <w:rFonts w:ascii="Courier New" w:hAnsi="Courier New" w:hint="default"/>
      </w:rPr>
    </w:lvl>
    <w:lvl w:ilvl="8">
      <w:start w:val="1"/>
      <w:numFmt w:val="bullet"/>
      <w:lvlText w:val=""/>
      <w:lvlJc w:val="left"/>
      <w:pPr>
        <w:tabs>
          <w:tab w:val="left" w:pos="6594"/>
        </w:tabs>
        <w:ind w:left="6594" w:hanging="360"/>
      </w:pPr>
      <w:rPr>
        <w:rFonts w:ascii="Wingdings" w:hAnsi="Wingdings" w:hint="default"/>
      </w:rPr>
    </w:lvl>
  </w:abstractNum>
  <w:num w:numId="1" w16cid:durableId="181478979">
    <w:abstractNumId w:val="4"/>
  </w:num>
  <w:num w:numId="2" w16cid:durableId="1803303096">
    <w:abstractNumId w:val="6"/>
  </w:num>
  <w:num w:numId="3" w16cid:durableId="1294946406">
    <w:abstractNumId w:val="9"/>
  </w:num>
  <w:num w:numId="4" w16cid:durableId="750086177">
    <w:abstractNumId w:val="10"/>
  </w:num>
  <w:num w:numId="5" w16cid:durableId="1546404441">
    <w:abstractNumId w:val="7"/>
  </w:num>
  <w:num w:numId="6" w16cid:durableId="1089890000">
    <w:abstractNumId w:val="3"/>
  </w:num>
  <w:num w:numId="7" w16cid:durableId="2055083253">
    <w:abstractNumId w:val="8"/>
  </w:num>
  <w:num w:numId="8" w16cid:durableId="1947535902">
    <w:abstractNumId w:val="5"/>
  </w:num>
  <w:num w:numId="9" w16cid:durableId="1009409707">
    <w:abstractNumId w:val="2"/>
  </w:num>
  <w:num w:numId="10" w16cid:durableId="1062563062">
    <w:abstractNumId w:val="1"/>
  </w:num>
  <w:num w:numId="11" w16cid:durableId="841704227">
    <w:abstractNumId w:val="17"/>
  </w:num>
  <w:num w:numId="12" w16cid:durableId="1417362962">
    <w:abstractNumId w:val="0"/>
  </w:num>
  <w:num w:numId="13" w16cid:durableId="1604147041">
    <w:abstractNumId w:val="13"/>
  </w:num>
  <w:num w:numId="14" w16cid:durableId="1224097689">
    <w:abstractNumId w:val="15"/>
  </w:num>
  <w:num w:numId="15" w16cid:durableId="349379290">
    <w:abstractNumId w:val="16"/>
  </w:num>
  <w:num w:numId="16" w16cid:durableId="775057009">
    <w:abstractNumId w:val="12"/>
  </w:num>
  <w:num w:numId="17" w16cid:durableId="345835950">
    <w:abstractNumId w:val="14"/>
  </w:num>
  <w:num w:numId="18" w16cid:durableId="160965604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BCE"/>
    <w:rsid w:val="000270B9"/>
    <w:rsid w:val="00033397"/>
    <w:rsid w:val="00040095"/>
    <w:rsid w:val="00051834"/>
    <w:rsid w:val="00054A22"/>
    <w:rsid w:val="00062023"/>
    <w:rsid w:val="000655A6"/>
    <w:rsid w:val="00080512"/>
    <w:rsid w:val="00085118"/>
    <w:rsid w:val="00085A31"/>
    <w:rsid w:val="0009643A"/>
    <w:rsid w:val="000B5045"/>
    <w:rsid w:val="000C47C3"/>
    <w:rsid w:val="000D58AB"/>
    <w:rsid w:val="000E0FE0"/>
    <w:rsid w:val="00122FC3"/>
    <w:rsid w:val="00133525"/>
    <w:rsid w:val="0016286D"/>
    <w:rsid w:val="00173E3B"/>
    <w:rsid w:val="00174E78"/>
    <w:rsid w:val="001A4C42"/>
    <w:rsid w:val="001A7420"/>
    <w:rsid w:val="001B4F5E"/>
    <w:rsid w:val="001B6637"/>
    <w:rsid w:val="001C21C3"/>
    <w:rsid w:val="001D02C2"/>
    <w:rsid w:val="001D296C"/>
    <w:rsid w:val="001D41CD"/>
    <w:rsid w:val="001F0C1D"/>
    <w:rsid w:val="001F1132"/>
    <w:rsid w:val="001F168B"/>
    <w:rsid w:val="00202EC6"/>
    <w:rsid w:val="00207642"/>
    <w:rsid w:val="002347A2"/>
    <w:rsid w:val="002640D5"/>
    <w:rsid w:val="002675F0"/>
    <w:rsid w:val="002760EE"/>
    <w:rsid w:val="002A21AC"/>
    <w:rsid w:val="002A2808"/>
    <w:rsid w:val="002B6339"/>
    <w:rsid w:val="002E00EE"/>
    <w:rsid w:val="0031535E"/>
    <w:rsid w:val="00315B85"/>
    <w:rsid w:val="003172DC"/>
    <w:rsid w:val="0035462D"/>
    <w:rsid w:val="00356555"/>
    <w:rsid w:val="003765B8"/>
    <w:rsid w:val="003A01EC"/>
    <w:rsid w:val="003C3971"/>
    <w:rsid w:val="003F2DC0"/>
    <w:rsid w:val="00423334"/>
    <w:rsid w:val="004345EC"/>
    <w:rsid w:val="004549DC"/>
    <w:rsid w:val="00465515"/>
    <w:rsid w:val="004913E7"/>
    <w:rsid w:val="0049751D"/>
    <w:rsid w:val="004C30AC"/>
    <w:rsid w:val="004C6C45"/>
    <w:rsid w:val="004D3578"/>
    <w:rsid w:val="004D76D4"/>
    <w:rsid w:val="004E213A"/>
    <w:rsid w:val="004F0988"/>
    <w:rsid w:val="004F3340"/>
    <w:rsid w:val="005161E1"/>
    <w:rsid w:val="0052745D"/>
    <w:rsid w:val="0053388B"/>
    <w:rsid w:val="00535773"/>
    <w:rsid w:val="00543E6C"/>
    <w:rsid w:val="00551D48"/>
    <w:rsid w:val="00565087"/>
    <w:rsid w:val="0059375A"/>
    <w:rsid w:val="00597B11"/>
    <w:rsid w:val="005C6CCE"/>
    <w:rsid w:val="005D0BDF"/>
    <w:rsid w:val="005D2E01"/>
    <w:rsid w:val="005D7526"/>
    <w:rsid w:val="005E4BB2"/>
    <w:rsid w:val="005F788A"/>
    <w:rsid w:val="00602AEA"/>
    <w:rsid w:val="00614FDF"/>
    <w:rsid w:val="0063543D"/>
    <w:rsid w:val="00640A6C"/>
    <w:rsid w:val="00642D48"/>
    <w:rsid w:val="00647114"/>
    <w:rsid w:val="00666684"/>
    <w:rsid w:val="00670CF4"/>
    <w:rsid w:val="006912E9"/>
    <w:rsid w:val="006A323F"/>
    <w:rsid w:val="006B15D3"/>
    <w:rsid w:val="006B30D0"/>
    <w:rsid w:val="006B55D1"/>
    <w:rsid w:val="006C3D95"/>
    <w:rsid w:val="006E3E66"/>
    <w:rsid w:val="006E5C86"/>
    <w:rsid w:val="007000D6"/>
    <w:rsid w:val="00701116"/>
    <w:rsid w:val="0071174C"/>
    <w:rsid w:val="00713C44"/>
    <w:rsid w:val="00734A5B"/>
    <w:rsid w:val="0074026F"/>
    <w:rsid w:val="007429F6"/>
    <w:rsid w:val="00744E76"/>
    <w:rsid w:val="00762F80"/>
    <w:rsid w:val="00765EA3"/>
    <w:rsid w:val="00774DA4"/>
    <w:rsid w:val="00781F0F"/>
    <w:rsid w:val="007B600E"/>
    <w:rsid w:val="007E4F8D"/>
    <w:rsid w:val="007F0F4A"/>
    <w:rsid w:val="008028A4"/>
    <w:rsid w:val="00814751"/>
    <w:rsid w:val="00830747"/>
    <w:rsid w:val="00830904"/>
    <w:rsid w:val="008702EB"/>
    <w:rsid w:val="008768CA"/>
    <w:rsid w:val="008C2956"/>
    <w:rsid w:val="008C384C"/>
    <w:rsid w:val="008C7B64"/>
    <w:rsid w:val="008D1FDF"/>
    <w:rsid w:val="008E2D68"/>
    <w:rsid w:val="008E6756"/>
    <w:rsid w:val="009026B0"/>
    <w:rsid w:val="0090271F"/>
    <w:rsid w:val="00902E23"/>
    <w:rsid w:val="009114D7"/>
    <w:rsid w:val="0091348E"/>
    <w:rsid w:val="00917CCB"/>
    <w:rsid w:val="00930A16"/>
    <w:rsid w:val="00933FB0"/>
    <w:rsid w:val="00942EC2"/>
    <w:rsid w:val="00972B04"/>
    <w:rsid w:val="009743E4"/>
    <w:rsid w:val="00975DAE"/>
    <w:rsid w:val="009977B8"/>
    <w:rsid w:val="009F37B7"/>
    <w:rsid w:val="00A0244A"/>
    <w:rsid w:val="00A10F02"/>
    <w:rsid w:val="00A164B4"/>
    <w:rsid w:val="00A21D01"/>
    <w:rsid w:val="00A26956"/>
    <w:rsid w:val="00A27486"/>
    <w:rsid w:val="00A41AAF"/>
    <w:rsid w:val="00A53724"/>
    <w:rsid w:val="00A56066"/>
    <w:rsid w:val="00A73129"/>
    <w:rsid w:val="00A74C92"/>
    <w:rsid w:val="00A82346"/>
    <w:rsid w:val="00A92BA1"/>
    <w:rsid w:val="00A95A32"/>
    <w:rsid w:val="00AB4A5D"/>
    <w:rsid w:val="00AB5001"/>
    <w:rsid w:val="00AC6BC6"/>
    <w:rsid w:val="00AD45A1"/>
    <w:rsid w:val="00AE6164"/>
    <w:rsid w:val="00AE65E2"/>
    <w:rsid w:val="00AF1460"/>
    <w:rsid w:val="00B15449"/>
    <w:rsid w:val="00B93086"/>
    <w:rsid w:val="00BA19ED"/>
    <w:rsid w:val="00BA3581"/>
    <w:rsid w:val="00BA4865"/>
    <w:rsid w:val="00BA4B8D"/>
    <w:rsid w:val="00BC0F7D"/>
    <w:rsid w:val="00BC4857"/>
    <w:rsid w:val="00BD7D31"/>
    <w:rsid w:val="00BE3255"/>
    <w:rsid w:val="00BF128E"/>
    <w:rsid w:val="00C074DD"/>
    <w:rsid w:val="00C1496A"/>
    <w:rsid w:val="00C33079"/>
    <w:rsid w:val="00C45231"/>
    <w:rsid w:val="00C551FF"/>
    <w:rsid w:val="00C72833"/>
    <w:rsid w:val="00C74C23"/>
    <w:rsid w:val="00C80F1D"/>
    <w:rsid w:val="00C91962"/>
    <w:rsid w:val="00C93F40"/>
    <w:rsid w:val="00CA3D0C"/>
    <w:rsid w:val="00CE73B1"/>
    <w:rsid w:val="00D57972"/>
    <w:rsid w:val="00D675A9"/>
    <w:rsid w:val="00D738D6"/>
    <w:rsid w:val="00D755EB"/>
    <w:rsid w:val="00D76048"/>
    <w:rsid w:val="00D82E6F"/>
    <w:rsid w:val="00D87505"/>
    <w:rsid w:val="00D87E00"/>
    <w:rsid w:val="00D9134D"/>
    <w:rsid w:val="00DA7A03"/>
    <w:rsid w:val="00DB1818"/>
    <w:rsid w:val="00DB70D1"/>
    <w:rsid w:val="00DC309B"/>
    <w:rsid w:val="00DC4DA2"/>
    <w:rsid w:val="00DD07E8"/>
    <w:rsid w:val="00DD4C17"/>
    <w:rsid w:val="00DD60B1"/>
    <w:rsid w:val="00DD74A5"/>
    <w:rsid w:val="00DF1B40"/>
    <w:rsid w:val="00DF2B1F"/>
    <w:rsid w:val="00DF62CD"/>
    <w:rsid w:val="00E14557"/>
    <w:rsid w:val="00E16509"/>
    <w:rsid w:val="00E44582"/>
    <w:rsid w:val="00E45266"/>
    <w:rsid w:val="00E60A9C"/>
    <w:rsid w:val="00E77645"/>
    <w:rsid w:val="00EA15B0"/>
    <w:rsid w:val="00EA5EA7"/>
    <w:rsid w:val="00EA66BD"/>
    <w:rsid w:val="00EC4A25"/>
    <w:rsid w:val="00ED5204"/>
    <w:rsid w:val="00EF608C"/>
    <w:rsid w:val="00F00A1B"/>
    <w:rsid w:val="00F025A2"/>
    <w:rsid w:val="00F04712"/>
    <w:rsid w:val="00F13360"/>
    <w:rsid w:val="00F22EC7"/>
    <w:rsid w:val="00F325C8"/>
    <w:rsid w:val="00F34834"/>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7A33"/>
    <w:rsid w:val="019571A4"/>
    <w:rsid w:val="01B86F9C"/>
    <w:rsid w:val="01C20C2A"/>
    <w:rsid w:val="0229329B"/>
    <w:rsid w:val="022A0D1C"/>
    <w:rsid w:val="023717CA"/>
    <w:rsid w:val="026003CC"/>
    <w:rsid w:val="02746ACC"/>
    <w:rsid w:val="02993DE4"/>
    <w:rsid w:val="02A1111E"/>
    <w:rsid w:val="02C86AC3"/>
    <w:rsid w:val="02DC5B36"/>
    <w:rsid w:val="030D0562"/>
    <w:rsid w:val="03125417"/>
    <w:rsid w:val="03215A31"/>
    <w:rsid w:val="032A1F5E"/>
    <w:rsid w:val="0332374D"/>
    <w:rsid w:val="034F2928"/>
    <w:rsid w:val="03541703"/>
    <w:rsid w:val="03552A08"/>
    <w:rsid w:val="036B465B"/>
    <w:rsid w:val="038C77B0"/>
    <w:rsid w:val="03AB3277"/>
    <w:rsid w:val="03D205E1"/>
    <w:rsid w:val="04043AA5"/>
    <w:rsid w:val="04284F5F"/>
    <w:rsid w:val="0430152F"/>
    <w:rsid w:val="043751C1"/>
    <w:rsid w:val="043F0BEF"/>
    <w:rsid w:val="04461C11"/>
    <w:rsid w:val="044A6798"/>
    <w:rsid w:val="047A1649"/>
    <w:rsid w:val="049A622D"/>
    <w:rsid w:val="04B3693F"/>
    <w:rsid w:val="04B36EE7"/>
    <w:rsid w:val="04E41557"/>
    <w:rsid w:val="04E868C1"/>
    <w:rsid w:val="0565743E"/>
    <w:rsid w:val="05711A7E"/>
    <w:rsid w:val="05734F81"/>
    <w:rsid w:val="05751B87"/>
    <w:rsid w:val="05814297"/>
    <w:rsid w:val="058232B0"/>
    <w:rsid w:val="058A481F"/>
    <w:rsid w:val="05A9475B"/>
    <w:rsid w:val="05B60A3D"/>
    <w:rsid w:val="05D639A0"/>
    <w:rsid w:val="05E35235"/>
    <w:rsid w:val="05E633BF"/>
    <w:rsid w:val="06486BD4"/>
    <w:rsid w:val="065467ED"/>
    <w:rsid w:val="065F5E83"/>
    <w:rsid w:val="06646A88"/>
    <w:rsid w:val="067D5C8B"/>
    <w:rsid w:val="06C55FB1"/>
    <w:rsid w:val="06D33870"/>
    <w:rsid w:val="06E45317"/>
    <w:rsid w:val="071311AA"/>
    <w:rsid w:val="071E1739"/>
    <w:rsid w:val="073B4C8D"/>
    <w:rsid w:val="074F578B"/>
    <w:rsid w:val="07537A15"/>
    <w:rsid w:val="075408D1"/>
    <w:rsid w:val="076109AB"/>
    <w:rsid w:val="0786454A"/>
    <w:rsid w:val="07A37485"/>
    <w:rsid w:val="07CC6B65"/>
    <w:rsid w:val="07CD1B74"/>
    <w:rsid w:val="07D20E23"/>
    <w:rsid w:val="07DF75F9"/>
    <w:rsid w:val="07EF612A"/>
    <w:rsid w:val="07FB2107"/>
    <w:rsid w:val="081B60FF"/>
    <w:rsid w:val="085E20C5"/>
    <w:rsid w:val="08630843"/>
    <w:rsid w:val="0891161B"/>
    <w:rsid w:val="089A5375"/>
    <w:rsid w:val="08A118B5"/>
    <w:rsid w:val="08D13DE0"/>
    <w:rsid w:val="08D87811"/>
    <w:rsid w:val="0906705B"/>
    <w:rsid w:val="0910526E"/>
    <w:rsid w:val="091D6C80"/>
    <w:rsid w:val="093145A7"/>
    <w:rsid w:val="094E0AD4"/>
    <w:rsid w:val="095B7DEA"/>
    <w:rsid w:val="09611CE9"/>
    <w:rsid w:val="09F96472"/>
    <w:rsid w:val="0A20737C"/>
    <w:rsid w:val="0A4E169D"/>
    <w:rsid w:val="0A6D30AF"/>
    <w:rsid w:val="0AB37D02"/>
    <w:rsid w:val="0AD91BE9"/>
    <w:rsid w:val="0ADB6785"/>
    <w:rsid w:val="0AE30B6B"/>
    <w:rsid w:val="0AEA74D1"/>
    <w:rsid w:val="0B0E19AF"/>
    <w:rsid w:val="0B285DDC"/>
    <w:rsid w:val="0B47088F"/>
    <w:rsid w:val="0B4A4B8A"/>
    <w:rsid w:val="0BA242E1"/>
    <w:rsid w:val="0BAD1304"/>
    <w:rsid w:val="0BB86615"/>
    <w:rsid w:val="0BE50BC6"/>
    <w:rsid w:val="0BEE2D22"/>
    <w:rsid w:val="0BF928B1"/>
    <w:rsid w:val="0C380799"/>
    <w:rsid w:val="0C502E4E"/>
    <w:rsid w:val="0C552FCB"/>
    <w:rsid w:val="0C93502E"/>
    <w:rsid w:val="0C9E0E40"/>
    <w:rsid w:val="0CAF5C71"/>
    <w:rsid w:val="0CBA1AEE"/>
    <w:rsid w:val="0CD957A2"/>
    <w:rsid w:val="0CF550D2"/>
    <w:rsid w:val="0D154302"/>
    <w:rsid w:val="0D5154EF"/>
    <w:rsid w:val="0D53766A"/>
    <w:rsid w:val="0D783A4E"/>
    <w:rsid w:val="0D8C4F28"/>
    <w:rsid w:val="0DB01F82"/>
    <w:rsid w:val="0DCB05AE"/>
    <w:rsid w:val="0DDD3255"/>
    <w:rsid w:val="0DF2282E"/>
    <w:rsid w:val="0E377ADB"/>
    <w:rsid w:val="0E413A70"/>
    <w:rsid w:val="0E7A34FF"/>
    <w:rsid w:val="0E9E6388"/>
    <w:rsid w:val="0EBE5CA6"/>
    <w:rsid w:val="0ED92CE9"/>
    <w:rsid w:val="0EE15B77"/>
    <w:rsid w:val="0EE3107B"/>
    <w:rsid w:val="0F075DB7"/>
    <w:rsid w:val="0F4A1D24"/>
    <w:rsid w:val="0F55731B"/>
    <w:rsid w:val="0F63622A"/>
    <w:rsid w:val="0F74096A"/>
    <w:rsid w:val="0F7F6CFB"/>
    <w:rsid w:val="0F934FDC"/>
    <w:rsid w:val="0FA97C16"/>
    <w:rsid w:val="0FAB3301"/>
    <w:rsid w:val="0FAF74CA"/>
    <w:rsid w:val="0FB27794"/>
    <w:rsid w:val="0FD57709"/>
    <w:rsid w:val="0FE90738"/>
    <w:rsid w:val="0FF00BBF"/>
    <w:rsid w:val="100B7DC3"/>
    <w:rsid w:val="10264015"/>
    <w:rsid w:val="102D2316"/>
    <w:rsid w:val="10557C57"/>
    <w:rsid w:val="1059665E"/>
    <w:rsid w:val="1062427A"/>
    <w:rsid w:val="10663775"/>
    <w:rsid w:val="109A3642"/>
    <w:rsid w:val="109D703A"/>
    <w:rsid w:val="10B669F7"/>
    <w:rsid w:val="10CC699D"/>
    <w:rsid w:val="10DD46B8"/>
    <w:rsid w:val="10E072B6"/>
    <w:rsid w:val="10E41C1D"/>
    <w:rsid w:val="10E67546"/>
    <w:rsid w:val="11055CBD"/>
    <w:rsid w:val="11400A2F"/>
    <w:rsid w:val="118C60FC"/>
    <w:rsid w:val="119E396E"/>
    <w:rsid w:val="11B13797"/>
    <w:rsid w:val="11B47B91"/>
    <w:rsid w:val="11C711F5"/>
    <w:rsid w:val="11D626D2"/>
    <w:rsid w:val="11F33916"/>
    <w:rsid w:val="1215227E"/>
    <w:rsid w:val="12152D77"/>
    <w:rsid w:val="12194215"/>
    <w:rsid w:val="123237A7"/>
    <w:rsid w:val="124F6B19"/>
    <w:rsid w:val="1254771D"/>
    <w:rsid w:val="127379F2"/>
    <w:rsid w:val="12915003"/>
    <w:rsid w:val="12A407A1"/>
    <w:rsid w:val="12D30FF5"/>
    <w:rsid w:val="12E136F3"/>
    <w:rsid w:val="130762C7"/>
    <w:rsid w:val="13863DD4"/>
    <w:rsid w:val="13864F56"/>
    <w:rsid w:val="13BF7FD9"/>
    <w:rsid w:val="14554E3C"/>
    <w:rsid w:val="14630CC0"/>
    <w:rsid w:val="146462F6"/>
    <w:rsid w:val="14A40CBC"/>
    <w:rsid w:val="14E72501"/>
    <w:rsid w:val="14FB770D"/>
    <w:rsid w:val="150D3199"/>
    <w:rsid w:val="153A1A1E"/>
    <w:rsid w:val="1553008A"/>
    <w:rsid w:val="156F4137"/>
    <w:rsid w:val="15CF3257"/>
    <w:rsid w:val="15D20959"/>
    <w:rsid w:val="15D4609B"/>
    <w:rsid w:val="15EB04E3"/>
    <w:rsid w:val="15F54D15"/>
    <w:rsid w:val="16085451"/>
    <w:rsid w:val="161F42DB"/>
    <w:rsid w:val="16227990"/>
    <w:rsid w:val="16437993"/>
    <w:rsid w:val="16604D44"/>
    <w:rsid w:val="16646303"/>
    <w:rsid w:val="1677496A"/>
    <w:rsid w:val="167A58EE"/>
    <w:rsid w:val="16874CBD"/>
    <w:rsid w:val="16951757"/>
    <w:rsid w:val="16A365CF"/>
    <w:rsid w:val="16BD1E1F"/>
    <w:rsid w:val="16E06917"/>
    <w:rsid w:val="17012B0F"/>
    <w:rsid w:val="171347E8"/>
    <w:rsid w:val="1716576D"/>
    <w:rsid w:val="17170FF0"/>
    <w:rsid w:val="17623287"/>
    <w:rsid w:val="178948DD"/>
    <w:rsid w:val="1841525A"/>
    <w:rsid w:val="185D1307"/>
    <w:rsid w:val="187A2E35"/>
    <w:rsid w:val="18823AC5"/>
    <w:rsid w:val="18831547"/>
    <w:rsid w:val="18A34AAD"/>
    <w:rsid w:val="18E43BDE"/>
    <w:rsid w:val="193C0957"/>
    <w:rsid w:val="19457086"/>
    <w:rsid w:val="19480439"/>
    <w:rsid w:val="194A305F"/>
    <w:rsid w:val="196E601B"/>
    <w:rsid w:val="197D71E0"/>
    <w:rsid w:val="19812363"/>
    <w:rsid w:val="19871CEE"/>
    <w:rsid w:val="19A00114"/>
    <w:rsid w:val="19A166EC"/>
    <w:rsid w:val="19A96B9D"/>
    <w:rsid w:val="19D011E9"/>
    <w:rsid w:val="1A337C08"/>
    <w:rsid w:val="1A3F149C"/>
    <w:rsid w:val="1A64085B"/>
    <w:rsid w:val="1A71102A"/>
    <w:rsid w:val="1A8E1B30"/>
    <w:rsid w:val="1A9A11B2"/>
    <w:rsid w:val="1ACA59D4"/>
    <w:rsid w:val="1B232D22"/>
    <w:rsid w:val="1B245F4B"/>
    <w:rsid w:val="1B6E2811"/>
    <w:rsid w:val="1B7240B4"/>
    <w:rsid w:val="1B887CB2"/>
    <w:rsid w:val="1B8A1ADE"/>
    <w:rsid w:val="1BA47054"/>
    <w:rsid w:val="1BAA2F40"/>
    <w:rsid w:val="1BAB4AC5"/>
    <w:rsid w:val="1BEB369A"/>
    <w:rsid w:val="1BFD3052"/>
    <w:rsid w:val="1C720A62"/>
    <w:rsid w:val="1C9828F5"/>
    <w:rsid w:val="1CCE177D"/>
    <w:rsid w:val="1D2228A3"/>
    <w:rsid w:val="1D3A2396"/>
    <w:rsid w:val="1D4D607C"/>
    <w:rsid w:val="1D4F199C"/>
    <w:rsid w:val="1D8D798A"/>
    <w:rsid w:val="1D8F62A6"/>
    <w:rsid w:val="1D9F56A6"/>
    <w:rsid w:val="1DBB4FBE"/>
    <w:rsid w:val="1DDF068E"/>
    <w:rsid w:val="1DE8351C"/>
    <w:rsid w:val="1DF8703A"/>
    <w:rsid w:val="1E004446"/>
    <w:rsid w:val="1E031B81"/>
    <w:rsid w:val="1E17406B"/>
    <w:rsid w:val="1E5A0A86"/>
    <w:rsid w:val="1E9B7DD8"/>
    <w:rsid w:val="1EC57750"/>
    <w:rsid w:val="1EE378C1"/>
    <w:rsid w:val="1F127786"/>
    <w:rsid w:val="1F225606"/>
    <w:rsid w:val="1F24459C"/>
    <w:rsid w:val="1F47475D"/>
    <w:rsid w:val="1F502E6E"/>
    <w:rsid w:val="1F5321E4"/>
    <w:rsid w:val="1F710E25"/>
    <w:rsid w:val="1F79152E"/>
    <w:rsid w:val="1F7E2E4C"/>
    <w:rsid w:val="1F81583C"/>
    <w:rsid w:val="1F8C4DD2"/>
    <w:rsid w:val="1FAA5BE9"/>
    <w:rsid w:val="1FCA14B3"/>
    <w:rsid w:val="2008481B"/>
    <w:rsid w:val="200E1FA8"/>
    <w:rsid w:val="20216FA3"/>
    <w:rsid w:val="20474983"/>
    <w:rsid w:val="20780352"/>
    <w:rsid w:val="20820C62"/>
    <w:rsid w:val="20D44015"/>
    <w:rsid w:val="20F9623A"/>
    <w:rsid w:val="211E642F"/>
    <w:rsid w:val="213C7197"/>
    <w:rsid w:val="217445EC"/>
    <w:rsid w:val="21DF0B9E"/>
    <w:rsid w:val="21FF4B22"/>
    <w:rsid w:val="22056289"/>
    <w:rsid w:val="22091CE7"/>
    <w:rsid w:val="220977E4"/>
    <w:rsid w:val="220A2E92"/>
    <w:rsid w:val="22120003"/>
    <w:rsid w:val="221435F7"/>
    <w:rsid w:val="22282B4F"/>
    <w:rsid w:val="222B1B15"/>
    <w:rsid w:val="223B5A35"/>
    <w:rsid w:val="225A0094"/>
    <w:rsid w:val="22683081"/>
    <w:rsid w:val="2290420C"/>
    <w:rsid w:val="22AF59F3"/>
    <w:rsid w:val="22BA7608"/>
    <w:rsid w:val="22F55F7E"/>
    <w:rsid w:val="235135AC"/>
    <w:rsid w:val="235A5E8C"/>
    <w:rsid w:val="2366564B"/>
    <w:rsid w:val="23AE5916"/>
    <w:rsid w:val="23C579E4"/>
    <w:rsid w:val="23D8675A"/>
    <w:rsid w:val="24186484"/>
    <w:rsid w:val="242D6AB4"/>
    <w:rsid w:val="243F7403"/>
    <w:rsid w:val="246631E9"/>
    <w:rsid w:val="24906DFA"/>
    <w:rsid w:val="24AB36DE"/>
    <w:rsid w:val="24AF25FC"/>
    <w:rsid w:val="24CC706E"/>
    <w:rsid w:val="24D6667D"/>
    <w:rsid w:val="25437031"/>
    <w:rsid w:val="254E0F00"/>
    <w:rsid w:val="25542099"/>
    <w:rsid w:val="25557B03"/>
    <w:rsid w:val="257264FC"/>
    <w:rsid w:val="25886D1F"/>
    <w:rsid w:val="25A86978"/>
    <w:rsid w:val="25AB3A94"/>
    <w:rsid w:val="25B811EE"/>
    <w:rsid w:val="25F51053"/>
    <w:rsid w:val="26054B71"/>
    <w:rsid w:val="26435C0E"/>
    <w:rsid w:val="264501A7"/>
    <w:rsid w:val="269F1A8E"/>
    <w:rsid w:val="26EB4C28"/>
    <w:rsid w:val="26F0356E"/>
    <w:rsid w:val="2700280A"/>
    <w:rsid w:val="272017AF"/>
    <w:rsid w:val="273419E0"/>
    <w:rsid w:val="273E7993"/>
    <w:rsid w:val="27686865"/>
    <w:rsid w:val="278015AD"/>
    <w:rsid w:val="278870CF"/>
    <w:rsid w:val="279A2360"/>
    <w:rsid w:val="27BF7A09"/>
    <w:rsid w:val="27D55CE6"/>
    <w:rsid w:val="27DF1E78"/>
    <w:rsid w:val="27EC2CA7"/>
    <w:rsid w:val="280B656E"/>
    <w:rsid w:val="28164551"/>
    <w:rsid w:val="28175856"/>
    <w:rsid w:val="282412E8"/>
    <w:rsid w:val="28457661"/>
    <w:rsid w:val="28615B8E"/>
    <w:rsid w:val="28800573"/>
    <w:rsid w:val="28912D34"/>
    <w:rsid w:val="28E54517"/>
    <w:rsid w:val="293852E2"/>
    <w:rsid w:val="29683EFE"/>
    <w:rsid w:val="297B511D"/>
    <w:rsid w:val="298B7936"/>
    <w:rsid w:val="29D137E8"/>
    <w:rsid w:val="29D148E3"/>
    <w:rsid w:val="29DD1278"/>
    <w:rsid w:val="29F60CBF"/>
    <w:rsid w:val="2A0219BD"/>
    <w:rsid w:val="2A077B8C"/>
    <w:rsid w:val="2A426494"/>
    <w:rsid w:val="2A5B741F"/>
    <w:rsid w:val="2A5E004F"/>
    <w:rsid w:val="2A8773B9"/>
    <w:rsid w:val="2A8C33DD"/>
    <w:rsid w:val="2AA05440"/>
    <w:rsid w:val="2AC8648C"/>
    <w:rsid w:val="2ACB3B45"/>
    <w:rsid w:val="2ADD4F12"/>
    <w:rsid w:val="2AE31EBC"/>
    <w:rsid w:val="2AEC7478"/>
    <w:rsid w:val="2AF6688D"/>
    <w:rsid w:val="2AFF5939"/>
    <w:rsid w:val="2B11769A"/>
    <w:rsid w:val="2B144C5A"/>
    <w:rsid w:val="2B31140A"/>
    <w:rsid w:val="2B372E74"/>
    <w:rsid w:val="2B3F368E"/>
    <w:rsid w:val="2B5818C2"/>
    <w:rsid w:val="2B5A7BB5"/>
    <w:rsid w:val="2B616237"/>
    <w:rsid w:val="2B735258"/>
    <w:rsid w:val="2B7E67D4"/>
    <w:rsid w:val="2BAA1C5A"/>
    <w:rsid w:val="2BB533C1"/>
    <w:rsid w:val="2C075ACB"/>
    <w:rsid w:val="2C2B1183"/>
    <w:rsid w:val="2CD95E24"/>
    <w:rsid w:val="2D0A6D6F"/>
    <w:rsid w:val="2D961A5A"/>
    <w:rsid w:val="2DAF6D80"/>
    <w:rsid w:val="2DBF4E1C"/>
    <w:rsid w:val="2DCC2ABD"/>
    <w:rsid w:val="2DD82143"/>
    <w:rsid w:val="2DDA5646"/>
    <w:rsid w:val="2DE826B0"/>
    <w:rsid w:val="2DF1306D"/>
    <w:rsid w:val="2DFC6E80"/>
    <w:rsid w:val="2E083D76"/>
    <w:rsid w:val="2E0B0934"/>
    <w:rsid w:val="2E142328"/>
    <w:rsid w:val="2E217A81"/>
    <w:rsid w:val="2E246D3F"/>
    <w:rsid w:val="2E6455AA"/>
    <w:rsid w:val="2E7E2480"/>
    <w:rsid w:val="2E871D01"/>
    <w:rsid w:val="2E8A1C8F"/>
    <w:rsid w:val="2EA66014"/>
    <w:rsid w:val="2EAB3A01"/>
    <w:rsid w:val="2EB540B0"/>
    <w:rsid w:val="2EE82DEC"/>
    <w:rsid w:val="2F2730EA"/>
    <w:rsid w:val="2F4E2FA9"/>
    <w:rsid w:val="2F5C498A"/>
    <w:rsid w:val="2F615242"/>
    <w:rsid w:val="2F6474F5"/>
    <w:rsid w:val="2F665697"/>
    <w:rsid w:val="2F68557B"/>
    <w:rsid w:val="2F731EE4"/>
    <w:rsid w:val="2F82048D"/>
    <w:rsid w:val="2F881E8A"/>
    <w:rsid w:val="2FB223A6"/>
    <w:rsid w:val="2FC279F8"/>
    <w:rsid w:val="2FC93BB2"/>
    <w:rsid w:val="2FDF6179"/>
    <w:rsid w:val="2FF01767"/>
    <w:rsid w:val="2FFB68FA"/>
    <w:rsid w:val="30067E59"/>
    <w:rsid w:val="300A5E26"/>
    <w:rsid w:val="304D7F1C"/>
    <w:rsid w:val="30527354"/>
    <w:rsid w:val="30872912"/>
    <w:rsid w:val="308A2D31"/>
    <w:rsid w:val="30BB6015"/>
    <w:rsid w:val="30D82AB0"/>
    <w:rsid w:val="30F72252"/>
    <w:rsid w:val="30FA0A66"/>
    <w:rsid w:val="310D6C27"/>
    <w:rsid w:val="310E4C2F"/>
    <w:rsid w:val="3110648D"/>
    <w:rsid w:val="31B3151A"/>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6B6210"/>
    <w:rsid w:val="34825E35"/>
    <w:rsid w:val="34E82458"/>
    <w:rsid w:val="359A5619"/>
    <w:rsid w:val="35EE20D6"/>
    <w:rsid w:val="360E6A94"/>
    <w:rsid w:val="361056EE"/>
    <w:rsid w:val="361D7DD4"/>
    <w:rsid w:val="3624775F"/>
    <w:rsid w:val="364F18A8"/>
    <w:rsid w:val="366E41DE"/>
    <w:rsid w:val="3687090C"/>
    <w:rsid w:val="36AF2855"/>
    <w:rsid w:val="36B46990"/>
    <w:rsid w:val="36CB6C73"/>
    <w:rsid w:val="36D030FB"/>
    <w:rsid w:val="36E5781D"/>
    <w:rsid w:val="36FB724F"/>
    <w:rsid w:val="370D2A75"/>
    <w:rsid w:val="37181F01"/>
    <w:rsid w:val="37314419"/>
    <w:rsid w:val="3744046B"/>
    <w:rsid w:val="375D3FE4"/>
    <w:rsid w:val="377144C2"/>
    <w:rsid w:val="379F02D0"/>
    <w:rsid w:val="37BA2373"/>
    <w:rsid w:val="37C06287"/>
    <w:rsid w:val="37C767F5"/>
    <w:rsid w:val="37E706C5"/>
    <w:rsid w:val="37E95867"/>
    <w:rsid w:val="381334BC"/>
    <w:rsid w:val="386005FD"/>
    <w:rsid w:val="38615E10"/>
    <w:rsid w:val="38C76C06"/>
    <w:rsid w:val="38DB2257"/>
    <w:rsid w:val="38DB4455"/>
    <w:rsid w:val="391D007D"/>
    <w:rsid w:val="392C091B"/>
    <w:rsid w:val="394361D9"/>
    <w:rsid w:val="394B380F"/>
    <w:rsid w:val="39726F83"/>
    <w:rsid w:val="39912195"/>
    <w:rsid w:val="39AF5AB2"/>
    <w:rsid w:val="39BC0E05"/>
    <w:rsid w:val="39DA32FA"/>
    <w:rsid w:val="39F96E2B"/>
    <w:rsid w:val="39FB2A28"/>
    <w:rsid w:val="3A7022ED"/>
    <w:rsid w:val="3A7D3227"/>
    <w:rsid w:val="3AC60AFD"/>
    <w:rsid w:val="3AD65514"/>
    <w:rsid w:val="3ADB199C"/>
    <w:rsid w:val="3ADF3C25"/>
    <w:rsid w:val="3B00516E"/>
    <w:rsid w:val="3B0350DF"/>
    <w:rsid w:val="3B267363"/>
    <w:rsid w:val="3B2C04A1"/>
    <w:rsid w:val="3B2D4E96"/>
    <w:rsid w:val="3B4B689F"/>
    <w:rsid w:val="3B5228DF"/>
    <w:rsid w:val="3B746D95"/>
    <w:rsid w:val="3B7A6022"/>
    <w:rsid w:val="3B871797"/>
    <w:rsid w:val="3BBF49A4"/>
    <w:rsid w:val="3BF165CF"/>
    <w:rsid w:val="3C1C6625"/>
    <w:rsid w:val="3C2506B9"/>
    <w:rsid w:val="3CC334EA"/>
    <w:rsid w:val="3CDC01E8"/>
    <w:rsid w:val="3CF81D16"/>
    <w:rsid w:val="3D170FA0"/>
    <w:rsid w:val="3D1A4BED"/>
    <w:rsid w:val="3D4F2725"/>
    <w:rsid w:val="3D604BBE"/>
    <w:rsid w:val="3D66234A"/>
    <w:rsid w:val="3D8B1285"/>
    <w:rsid w:val="3DE73728"/>
    <w:rsid w:val="3DFD3D1D"/>
    <w:rsid w:val="3E1533E8"/>
    <w:rsid w:val="3E1C65F6"/>
    <w:rsid w:val="3E363BEB"/>
    <w:rsid w:val="3E5B68D8"/>
    <w:rsid w:val="3E9F334C"/>
    <w:rsid w:val="3EDB7EEF"/>
    <w:rsid w:val="3EFB500C"/>
    <w:rsid w:val="3F1924AA"/>
    <w:rsid w:val="3F2006A3"/>
    <w:rsid w:val="3F6E5115"/>
    <w:rsid w:val="3F890D4B"/>
    <w:rsid w:val="3F8E0A56"/>
    <w:rsid w:val="3F907196"/>
    <w:rsid w:val="3FA007B3"/>
    <w:rsid w:val="3FA453FB"/>
    <w:rsid w:val="3FB2131B"/>
    <w:rsid w:val="3FF94882"/>
    <w:rsid w:val="40027710"/>
    <w:rsid w:val="4013542C"/>
    <w:rsid w:val="4073674A"/>
    <w:rsid w:val="40933F33"/>
    <w:rsid w:val="40B271B4"/>
    <w:rsid w:val="40DD267D"/>
    <w:rsid w:val="40DF1D80"/>
    <w:rsid w:val="40E51007"/>
    <w:rsid w:val="41167AA4"/>
    <w:rsid w:val="411C36E0"/>
    <w:rsid w:val="4136774F"/>
    <w:rsid w:val="416C6682"/>
    <w:rsid w:val="4185310F"/>
    <w:rsid w:val="41B742D0"/>
    <w:rsid w:val="41C01DAB"/>
    <w:rsid w:val="41CE5702"/>
    <w:rsid w:val="41CE6EE7"/>
    <w:rsid w:val="41D62573"/>
    <w:rsid w:val="41D94A59"/>
    <w:rsid w:val="41EC4D80"/>
    <w:rsid w:val="41FD06EE"/>
    <w:rsid w:val="42001652"/>
    <w:rsid w:val="421B0F1A"/>
    <w:rsid w:val="424B0443"/>
    <w:rsid w:val="42536810"/>
    <w:rsid w:val="425A03C6"/>
    <w:rsid w:val="426268FB"/>
    <w:rsid w:val="42746B4E"/>
    <w:rsid w:val="42CF41CF"/>
    <w:rsid w:val="432B6CC3"/>
    <w:rsid w:val="43447D35"/>
    <w:rsid w:val="435440C1"/>
    <w:rsid w:val="43636E1D"/>
    <w:rsid w:val="438163CD"/>
    <w:rsid w:val="4387550A"/>
    <w:rsid w:val="43C028AD"/>
    <w:rsid w:val="43D638D9"/>
    <w:rsid w:val="43FB4B0B"/>
    <w:rsid w:val="4400471D"/>
    <w:rsid w:val="441B65CB"/>
    <w:rsid w:val="442C61EB"/>
    <w:rsid w:val="443B107F"/>
    <w:rsid w:val="44782D86"/>
    <w:rsid w:val="44982489"/>
    <w:rsid w:val="44A12516"/>
    <w:rsid w:val="44BD5E6D"/>
    <w:rsid w:val="44D324F7"/>
    <w:rsid w:val="45493D94"/>
    <w:rsid w:val="45815AD2"/>
    <w:rsid w:val="461D2F01"/>
    <w:rsid w:val="46300E00"/>
    <w:rsid w:val="46596E7B"/>
    <w:rsid w:val="469204CD"/>
    <w:rsid w:val="46C661AA"/>
    <w:rsid w:val="46C9712E"/>
    <w:rsid w:val="46CE1038"/>
    <w:rsid w:val="46E50C5D"/>
    <w:rsid w:val="472C5BB7"/>
    <w:rsid w:val="4763322D"/>
    <w:rsid w:val="47B501E3"/>
    <w:rsid w:val="47C1190B"/>
    <w:rsid w:val="47DC36BD"/>
    <w:rsid w:val="47E16748"/>
    <w:rsid w:val="48060D46"/>
    <w:rsid w:val="48164EDA"/>
    <w:rsid w:val="48301223"/>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C06338"/>
    <w:rsid w:val="49E30CA1"/>
    <w:rsid w:val="49F30ABF"/>
    <w:rsid w:val="49FD20CB"/>
    <w:rsid w:val="4A026643"/>
    <w:rsid w:val="4A065382"/>
    <w:rsid w:val="4A297665"/>
    <w:rsid w:val="4A41294A"/>
    <w:rsid w:val="4A49386D"/>
    <w:rsid w:val="4A56634F"/>
    <w:rsid w:val="4A5D6761"/>
    <w:rsid w:val="4A607C0B"/>
    <w:rsid w:val="4A915735"/>
    <w:rsid w:val="4AC62F03"/>
    <w:rsid w:val="4B0F7DB3"/>
    <w:rsid w:val="4B100CB1"/>
    <w:rsid w:val="4B3E1BF2"/>
    <w:rsid w:val="4B7A528E"/>
    <w:rsid w:val="4B8B339F"/>
    <w:rsid w:val="4B90280D"/>
    <w:rsid w:val="4B931E87"/>
    <w:rsid w:val="4B994494"/>
    <w:rsid w:val="4BB738F9"/>
    <w:rsid w:val="4BC04F4B"/>
    <w:rsid w:val="4BCB7C3F"/>
    <w:rsid w:val="4BE01D11"/>
    <w:rsid w:val="4BE06137"/>
    <w:rsid w:val="4BFE418A"/>
    <w:rsid w:val="4C0F21ED"/>
    <w:rsid w:val="4C5174C5"/>
    <w:rsid w:val="4C5862BA"/>
    <w:rsid w:val="4C6251E1"/>
    <w:rsid w:val="4C6870EB"/>
    <w:rsid w:val="4C694B6C"/>
    <w:rsid w:val="4CB42E2D"/>
    <w:rsid w:val="4CDB3BA6"/>
    <w:rsid w:val="4CF878D3"/>
    <w:rsid w:val="4CF93156"/>
    <w:rsid w:val="4D0E7878"/>
    <w:rsid w:val="4D112219"/>
    <w:rsid w:val="4D241A1C"/>
    <w:rsid w:val="4D4751DA"/>
    <w:rsid w:val="4D5A40F4"/>
    <w:rsid w:val="4D984FE2"/>
    <w:rsid w:val="4D9D3ED8"/>
    <w:rsid w:val="4DEF23EA"/>
    <w:rsid w:val="4DF73079"/>
    <w:rsid w:val="4E272A10"/>
    <w:rsid w:val="4E2F375A"/>
    <w:rsid w:val="4E383AE3"/>
    <w:rsid w:val="4E6D0ABA"/>
    <w:rsid w:val="4EA56695"/>
    <w:rsid w:val="4EBF723F"/>
    <w:rsid w:val="4F083935"/>
    <w:rsid w:val="4F1A1ED7"/>
    <w:rsid w:val="4F1B4061"/>
    <w:rsid w:val="4F1B504E"/>
    <w:rsid w:val="4F2A162E"/>
    <w:rsid w:val="4F2B7BF3"/>
    <w:rsid w:val="4F38395F"/>
    <w:rsid w:val="4F4C0128"/>
    <w:rsid w:val="4F5E0541"/>
    <w:rsid w:val="4F9A7FAD"/>
    <w:rsid w:val="4FB91F33"/>
    <w:rsid w:val="4FE75DA8"/>
    <w:rsid w:val="4FED442E"/>
    <w:rsid w:val="4FFD1CF2"/>
    <w:rsid w:val="50032F9B"/>
    <w:rsid w:val="5018161A"/>
    <w:rsid w:val="503500A5"/>
    <w:rsid w:val="50753755"/>
    <w:rsid w:val="50C621CA"/>
    <w:rsid w:val="50D472DD"/>
    <w:rsid w:val="50E36F44"/>
    <w:rsid w:val="51125B7B"/>
    <w:rsid w:val="51155195"/>
    <w:rsid w:val="51875D5F"/>
    <w:rsid w:val="51B36318"/>
    <w:rsid w:val="51B435D4"/>
    <w:rsid w:val="51CA0994"/>
    <w:rsid w:val="51D66A48"/>
    <w:rsid w:val="51DA61D7"/>
    <w:rsid w:val="52435C07"/>
    <w:rsid w:val="52492184"/>
    <w:rsid w:val="52720E0B"/>
    <w:rsid w:val="52AA1C7D"/>
    <w:rsid w:val="52AF74B4"/>
    <w:rsid w:val="52B007B9"/>
    <w:rsid w:val="52B43416"/>
    <w:rsid w:val="52B54C41"/>
    <w:rsid w:val="53037AEF"/>
    <w:rsid w:val="530C784E"/>
    <w:rsid w:val="53234D0E"/>
    <w:rsid w:val="533D638B"/>
    <w:rsid w:val="53481C31"/>
    <w:rsid w:val="53515DA5"/>
    <w:rsid w:val="537B6CBB"/>
    <w:rsid w:val="539052FF"/>
    <w:rsid w:val="53E52DB4"/>
    <w:rsid w:val="541F502B"/>
    <w:rsid w:val="5443534C"/>
    <w:rsid w:val="544640D3"/>
    <w:rsid w:val="54497190"/>
    <w:rsid w:val="54537B65"/>
    <w:rsid w:val="54855DB6"/>
    <w:rsid w:val="54967355"/>
    <w:rsid w:val="54A55051"/>
    <w:rsid w:val="54C13A1C"/>
    <w:rsid w:val="54C84E7C"/>
    <w:rsid w:val="54CB652A"/>
    <w:rsid w:val="54DA32C1"/>
    <w:rsid w:val="54E82377"/>
    <w:rsid w:val="5505053C"/>
    <w:rsid w:val="551E3DB6"/>
    <w:rsid w:val="55587A6D"/>
    <w:rsid w:val="55713F6E"/>
    <w:rsid w:val="559E028E"/>
    <w:rsid w:val="55D30696"/>
    <w:rsid w:val="560A4CB8"/>
    <w:rsid w:val="569C4362"/>
    <w:rsid w:val="56B860D6"/>
    <w:rsid w:val="56E021DD"/>
    <w:rsid w:val="5715058B"/>
    <w:rsid w:val="57152D2E"/>
    <w:rsid w:val="573434A1"/>
    <w:rsid w:val="575E0945"/>
    <w:rsid w:val="576D107C"/>
    <w:rsid w:val="579A4B38"/>
    <w:rsid w:val="579E184B"/>
    <w:rsid w:val="57B81206"/>
    <w:rsid w:val="57BB0DFB"/>
    <w:rsid w:val="57DC29B5"/>
    <w:rsid w:val="57F170D7"/>
    <w:rsid w:val="57F71364"/>
    <w:rsid w:val="58044A73"/>
    <w:rsid w:val="58093434"/>
    <w:rsid w:val="582915EA"/>
    <w:rsid w:val="582D36B9"/>
    <w:rsid w:val="582E4FA7"/>
    <w:rsid w:val="585B35DE"/>
    <w:rsid w:val="5887504C"/>
    <w:rsid w:val="58A85581"/>
    <w:rsid w:val="58B20F3E"/>
    <w:rsid w:val="58D509E7"/>
    <w:rsid w:val="58D864AD"/>
    <w:rsid w:val="58EE5CF5"/>
    <w:rsid w:val="58F1586B"/>
    <w:rsid w:val="59201F16"/>
    <w:rsid w:val="59481887"/>
    <w:rsid w:val="5949510A"/>
    <w:rsid w:val="594A29C2"/>
    <w:rsid w:val="597D5648"/>
    <w:rsid w:val="59CC643E"/>
    <w:rsid w:val="59CF3251"/>
    <w:rsid w:val="5A036B49"/>
    <w:rsid w:val="5A054E71"/>
    <w:rsid w:val="5A4717AA"/>
    <w:rsid w:val="5A53614E"/>
    <w:rsid w:val="5A8C449C"/>
    <w:rsid w:val="5AA848D4"/>
    <w:rsid w:val="5AB262F0"/>
    <w:rsid w:val="5AEB11A5"/>
    <w:rsid w:val="5B095682"/>
    <w:rsid w:val="5B164B60"/>
    <w:rsid w:val="5B3D1B7B"/>
    <w:rsid w:val="5B984E18"/>
    <w:rsid w:val="5BE61256"/>
    <w:rsid w:val="5C1004D3"/>
    <w:rsid w:val="5C1B7154"/>
    <w:rsid w:val="5C2708D3"/>
    <w:rsid w:val="5C56140E"/>
    <w:rsid w:val="5C5C7996"/>
    <w:rsid w:val="5CC91849"/>
    <w:rsid w:val="5CFB06F8"/>
    <w:rsid w:val="5D373C67"/>
    <w:rsid w:val="5D42732D"/>
    <w:rsid w:val="5D6D6C2C"/>
    <w:rsid w:val="5D8A1907"/>
    <w:rsid w:val="5D957C98"/>
    <w:rsid w:val="5D9E4D24"/>
    <w:rsid w:val="5DAE4FBE"/>
    <w:rsid w:val="5DC647DD"/>
    <w:rsid w:val="5DD221A2"/>
    <w:rsid w:val="5DD428EF"/>
    <w:rsid w:val="5DF247AE"/>
    <w:rsid w:val="5DF47CB1"/>
    <w:rsid w:val="5E0943D3"/>
    <w:rsid w:val="5E136EFC"/>
    <w:rsid w:val="5E3B2AB7"/>
    <w:rsid w:val="5E3C3D35"/>
    <w:rsid w:val="5E4C19C5"/>
    <w:rsid w:val="5E7F7087"/>
    <w:rsid w:val="5E843D1D"/>
    <w:rsid w:val="5EE11EB8"/>
    <w:rsid w:val="5F00546A"/>
    <w:rsid w:val="5F021490"/>
    <w:rsid w:val="5F222921"/>
    <w:rsid w:val="5F2D78BA"/>
    <w:rsid w:val="5F4D2BC9"/>
    <w:rsid w:val="5F592DFB"/>
    <w:rsid w:val="5F6209AB"/>
    <w:rsid w:val="5F7E2001"/>
    <w:rsid w:val="5F840A24"/>
    <w:rsid w:val="5FAD0307"/>
    <w:rsid w:val="5FCE4BAA"/>
    <w:rsid w:val="5FF14E8E"/>
    <w:rsid w:val="5FF42C7A"/>
    <w:rsid w:val="60033294"/>
    <w:rsid w:val="6038246A"/>
    <w:rsid w:val="605B5EA1"/>
    <w:rsid w:val="609A6C8B"/>
    <w:rsid w:val="60DB3CB6"/>
    <w:rsid w:val="60E008A9"/>
    <w:rsid w:val="60E17FF0"/>
    <w:rsid w:val="60F06C07"/>
    <w:rsid w:val="61027D1B"/>
    <w:rsid w:val="61393311"/>
    <w:rsid w:val="619D1BB3"/>
    <w:rsid w:val="61F20541"/>
    <w:rsid w:val="620D6B6D"/>
    <w:rsid w:val="62647840"/>
    <w:rsid w:val="626559C6"/>
    <w:rsid w:val="62794860"/>
    <w:rsid w:val="62830214"/>
    <w:rsid w:val="628D0CE3"/>
    <w:rsid w:val="629A6BDE"/>
    <w:rsid w:val="62A049EA"/>
    <w:rsid w:val="62A2316E"/>
    <w:rsid w:val="62FE3EF7"/>
    <w:rsid w:val="6301275E"/>
    <w:rsid w:val="63197995"/>
    <w:rsid w:val="635A5B18"/>
    <w:rsid w:val="635E5187"/>
    <w:rsid w:val="63785DBF"/>
    <w:rsid w:val="637D6732"/>
    <w:rsid w:val="63CA725E"/>
    <w:rsid w:val="63D3255E"/>
    <w:rsid w:val="63DE4E0B"/>
    <w:rsid w:val="63E3546E"/>
    <w:rsid w:val="6402249F"/>
    <w:rsid w:val="64031952"/>
    <w:rsid w:val="6412053C"/>
    <w:rsid w:val="643F2304"/>
    <w:rsid w:val="64407D86"/>
    <w:rsid w:val="64480A16"/>
    <w:rsid w:val="646B7259"/>
    <w:rsid w:val="64851F7A"/>
    <w:rsid w:val="64AA4E1D"/>
    <w:rsid w:val="64B86E1A"/>
    <w:rsid w:val="64BC7FC8"/>
    <w:rsid w:val="64CE5271"/>
    <w:rsid w:val="64D224C6"/>
    <w:rsid w:val="651954EB"/>
    <w:rsid w:val="651E51F6"/>
    <w:rsid w:val="6531576F"/>
    <w:rsid w:val="655271B2"/>
    <w:rsid w:val="65544838"/>
    <w:rsid w:val="657246AF"/>
    <w:rsid w:val="65962FDB"/>
    <w:rsid w:val="65D12A9B"/>
    <w:rsid w:val="65FB3538"/>
    <w:rsid w:val="663B4D02"/>
    <w:rsid w:val="66495BDD"/>
    <w:rsid w:val="664E2064"/>
    <w:rsid w:val="66581CAB"/>
    <w:rsid w:val="666920D7"/>
    <w:rsid w:val="667039F7"/>
    <w:rsid w:val="66EB0A56"/>
    <w:rsid w:val="670D4F29"/>
    <w:rsid w:val="67313337"/>
    <w:rsid w:val="67380224"/>
    <w:rsid w:val="673A2390"/>
    <w:rsid w:val="673B7F17"/>
    <w:rsid w:val="67416175"/>
    <w:rsid w:val="674647FB"/>
    <w:rsid w:val="678F5EF4"/>
    <w:rsid w:val="67A567E0"/>
    <w:rsid w:val="67B04F46"/>
    <w:rsid w:val="67C25449"/>
    <w:rsid w:val="67D92E70"/>
    <w:rsid w:val="67DA3DA0"/>
    <w:rsid w:val="67EF2182"/>
    <w:rsid w:val="68026640"/>
    <w:rsid w:val="680A363F"/>
    <w:rsid w:val="68176ED3"/>
    <w:rsid w:val="68324505"/>
    <w:rsid w:val="683D2B94"/>
    <w:rsid w:val="68412117"/>
    <w:rsid w:val="684612DC"/>
    <w:rsid w:val="6852311F"/>
    <w:rsid w:val="685F2D49"/>
    <w:rsid w:val="6862386F"/>
    <w:rsid w:val="6892147C"/>
    <w:rsid w:val="689318EB"/>
    <w:rsid w:val="689A5525"/>
    <w:rsid w:val="68B327D3"/>
    <w:rsid w:val="68B55292"/>
    <w:rsid w:val="68CB5C7C"/>
    <w:rsid w:val="69037CD1"/>
    <w:rsid w:val="69167590"/>
    <w:rsid w:val="691E6667"/>
    <w:rsid w:val="692B32B1"/>
    <w:rsid w:val="694655C5"/>
    <w:rsid w:val="698E34B1"/>
    <w:rsid w:val="69A40305"/>
    <w:rsid w:val="69CD62F0"/>
    <w:rsid w:val="69DC2B2C"/>
    <w:rsid w:val="6A353C1B"/>
    <w:rsid w:val="6A53227F"/>
    <w:rsid w:val="6A7C3CE6"/>
    <w:rsid w:val="6A8556FE"/>
    <w:rsid w:val="6A9F367B"/>
    <w:rsid w:val="6AE41861"/>
    <w:rsid w:val="6B042169"/>
    <w:rsid w:val="6B1E73CA"/>
    <w:rsid w:val="6B64308F"/>
    <w:rsid w:val="6B9F4540"/>
    <w:rsid w:val="6BAE7B85"/>
    <w:rsid w:val="6C0E4753"/>
    <w:rsid w:val="6C107C57"/>
    <w:rsid w:val="6C152AE5"/>
    <w:rsid w:val="6C23405E"/>
    <w:rsid w:val="6C287FF6"/>
    <w:rsid w:val="6C303D8F"/>
    <w:rsid w:val="6C54552C"/>
    <w:rsid w:val="6C5B7090"/>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3F5896"/>
    <w:rsid w:val="6F5A15F0"/>
    <w:rsid w:val="6F646A3F"/>
    <w:rsid w:val="6F8C4D5F"/>
    <w:rsid w:val="6FA50AB7"/>
    <w:rsid w:val="6FAF1C03"/>
    <w:rsid w:val="70197B7E"/>
    <w:rsid w:val="704D4675"/>
    <w:rsid w:val="705A679B"/>
    <w:rsid w:val="706B757B"/>
    <w:rsid w:val="707345BC"/>
    <w:rsid w:val="70761D3A"/>
    <w:rsid w:val="709A7B46"/>
    <w:rsid w:val="70BA7721"/>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41201"/>
    <w:rsid w:val="72EA3CDF"/>
    <w:rsid w:val="72ED783A"/>
    <w:rsid w:val="72F03671"/>
    <w:rsid w:val="72FD78B5"/>
    <w:rsid w:val="732032ED"/>
    <w:rsid w:val="73376795"/>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74012"/>
    <w:rsid w:val="75D934E5"/>
    <w:rsid w:val="75F1698E"/>
    <w:rsid w:val="76512549"/>
    <w:rsid w:val="769B35A3"/>
    <w:rsid w:val="769C4842"/>
    <w:rsid w:val="76D03680"/>
    <w:rsid w:val="76D57779"/>
    <w:rsid w:val="7723176E"/>
    <w:rsid w:val="77404A94"/>
    <w:rsid w:val="783E61D3"/>
    <w:rsid w:val="78827261"/>
    <w:rsid w:val="78CB0E03"/>
    <w:rsid w:val="78CD47BD"/>
    <w:rsid w:val="78F301B6"/>
    <w:rsid w:val="78FF6291"/>
    <w:rsid w:val="78FF635E"/>
    <w:rsid w:val="793016D9"/>
    <w:rsid w:val="793918EE"/>
    <w:rsid w:val="796B2CC3"/>
    <w:rsid w:val="79830D7C"/>
    <w:rsid w:val="79907DFB"/>
    <w:rsid w:val="79D166F6"/>
    <w:rsid w:val="79EC5DB8"/>
    <w:rsid w:val="7A03263B"/>
    <w:rsid w:val="7A071A35"/>
    <w:rsid w:val="7A1E02F8"/>
    <w:rsid w:val="7A215EC5"/>
    <w:rsid w:val="7A230E8C"/>
    <w:rsid w:val="7A2413D9"/>
    <w:rsid w:val="7AA50BEA"/>
    <w:rsid w:val="7AAA7D17"/>
    <w:rsid w:val="7AB24441"/>
    <w:rsid w:val="7AC376CE"/>
    <w:rsid w:val="7AD37414"/>
    <w:rsid w:val="7AEF6DC1"/>
    <w:rsid w:val="7B11710B"/>
    <w:rsid w:val="7B207590"/>
    <w:rsid w:val="7B253E75"/>
    <w:rsid w:val="7B3D6FCF"/>
    <w:rsid w:val="7B494559"/>
    <w:rsid w:val="7BBF4AE5"/>
    <w:rsid w:val="7C2526FF"/>
    <w:rsid w:val="7C746BBD"/>
    <w:rsid w:val="7C9A0A16"/>
    <w:rsid w:val="7CEC706D"/>
    <w:rsid w:val="7D441DBC"/>
    <w:rsid w:val="7D533F7C"/>
    <w:rsid w:val="7D6B2EAC"/>
    <w:rsid w:val="7D6F00D9"/>
    <w:rsid w:val="7DC27B63"/>
    <w:rsid w:val="7DD57F30"/>
    <w:rsid w:val="7DF53835"/>
    <w:rsid w:val="7E153868"/>
    <w:rsid w:val="7E2A628E"/>
    <w:rsid w:val="7E310857"/>
    <w:rsid w:val="7E672870"/>
    <w:rsid w:val="7E875323"/>
    <w:rsid w:val="7EAE7C54"/>
    <w:rsid w:val="7EB93573"/>
    <w:rsid w:val="7ECB5FF9"/>
    <w:rsid w:val="7EF26B6E"/>
    <w:rsid w:val="7EF91203"/>
    <w:rsid w:val="7F0637A3"/>
    <w:rsid w:val="7F074977"/>
    <w:rsid w:val="7F13558D"/>
    <w:rsid w:val="7F4853E1"/>
    <w:rsid w:val="7F670538"/>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802C2D"/>
  <w15:docId w15:val="{DA30D7C3-898B-4EFB-BD70-BFAD20E4F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0">
    <w:name w:val="B2"/>
    <w:basedOn w:val="List2"/>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2">
    <w:name w:val="B2+"/>
    <w:basedOn w:val="B20"/>
    <w:qFormat/>
    <w:pPr>
      <w:numPr>
        <w:numId w:val="11"/>
      </w:numPr>
      <w:overflowPunct w:val="0"/>
      <w:autoSpaceDE w:val="0"/>
      <w:autoSpaceDN w:val="0"/>
      <w:adjustRightInd w:val="0"/>
      <w:textAlignment w:val="baseline"/>
    </w:pPr>
  </w:style>
  <w:style w:type="paragraph" w:customStyle="1" w:styleId="Revision1">
    <w:name w:val="Revision1"/>
    <w:hidden/>
    <w:uiPriority w:val="99"/>
    <w:unhideWhenUsed/>
    <w:qFormat/>
    <w:rPr>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2">
    <w:name w:val="Revision2"/>
    <w:hidden/>
    <w:uiPriority w:val="99"/>
    <w:unhideWhenUsed/>
    <w:qFormat/>
    <w:rPr>
      <w:lang w:eastAsia="en-US"/>
    </w:rPr>
  </w:style>
  <w:style w:type="paragraph" w:customStyle="1" w:styleId="Bibliography3">
    <w:name w:val="Bibliography3"/>
    <w:basedOn w:val="Normal"/>
    <w:next w:val="Normal"/>
    <w:link w:val="Bibliography3Char"/>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lang w:eastAsia="en-US"/>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QChar">
    <w:name w:val="EQ Char"/>
    <w:link w:val="EQ"/>
    <w:qFormat/>
    <w:rPr>
      <w:lang w:eastAsia="en-US"/>
    </w:rPr>
  </w:style>
  <w:style w:type="character" w:customStyle="1" w:styleId="Bibliography3Char">
    <w:name w:val="Bibliography3 Char"/>
    <w:link w:val="Bibliography3"/>
    <w:uiPriority w:val="37"/>
    <w:semiHidden/>
    <w:qFormat/>
    <w:rPr>
      <w:lang w:eastAsia="en-US"/>
    </w:rPr>
  </w:style>
  <w:style w:type="paragraph" w:customStyle="1" w:styleId="Bibliography5">
    <w:name w:val="Bibliography5"/>
    <w:basedOn w:val="Normal"/>
    <w:next w:val="Normal"/>
    <w:uiPriority w:val="37"/>
    <w:semiHidden/>
    <w:unhideWhenUsed/>
    <w:qFormat/>
  </w:style>
  <w:style w:type="paragraph" w:customStyle="1" w:styleId="TOCHeading5">
    <w:name w:val="TOC Heading5"/>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4">
    <w:name w:val="Revision4"/>
    <w:hidden/>
    <w:uiPriority w:val="99"/>
    <w:unhideWhenUsed/>
    <w:qFormat/>
    <w:rPr>
      <w:lang w:eastAsia="en-US"/>
    </w:rPr>
  </w:style>
  <w:style w:type="paragraph" w:customStyle="1" w:styleId="Bibliography6">
    <w:name w:val="Bibliography6"/>
    <w:basedOn w:val="Normal"/>
    <w:next w:val="Normal"/>
    <w:uiPriority w:val="37"/>
    <w:semiHidden/>
    <w:unhideWhenUsed/>
    <w:qFormat/>
  </w:style>
  <w:style w:type="paragraph" w:customStyle="1" w:styleId="TOCHeading6">
    <w:name w:val="TOC Heading6"/>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ibliography7">
    <w:name w:val="Bibliography7"/>
    <w:basedOn w:val="Normal"/>
    <w:next w:val="Normal"/>
    <w:uiPriority w:val="37"/>
    <w:semiHidden/>
    <w:unhideWhenUsed/>
  </w:style>
  <w:style w:type="paragraph" w:customStyle="1" w:styleId="TOCHeading7">
    <w:name w:val="TOC Heading7"/>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Pr>
      <w:lang w:eastAsia="en-US"/>
    </w:rPr>
  </w:style>
  <w:style w:type="paragraph" w:styleId="Revision">
    <w:name w:val="Revision"/>
    <w:hidden/>
    <w:uiPriority w:val="99"/>
    <w:unhideWhenUsed/>
    <w:rsid w:val="00020BCE"/>
    <w:rPr>
      <w:lang w:eastAsia="en-US"/>
    </w:rPr>
  </w:style>
  <w:style w:type="paragraph" w:styleId="Bibliography">
    <w:name w:val="Bibliography"/>
    <w:basedOn w:val="Normal"/>
    <w:next w:val="Normal"/>
    <w:uiPriority w:val="37"/>
    <w:semiHidden/>
    <w:unhideWhenUsed/>
    <w:rsid w:val="00020BCE"/>
  </w:style>
  <w:style w:type="paragraph" w:styleId="TOCHeading">
    <w:name w:val="TOC Heading"/>
    <w:basedOn w:val="Heading1"/>
    <w:next w:val="Normal"/>
    <w:uiPriority w:val="39"/>
    <w:semiHidden/>
    <w:unhideWhenUsed/>
    <w:qFormat/>
    <w:rsid w:val="00020BC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oleObject" Target="embeddings/Microsoft_Visio_2003-2010_Drawing13.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oleObject" Target="embeddings/Microsoft_Visio_2003-2010_Drawing19.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8.vsd"/><Relationship Id="rId76" Type="http://schemas.openxmlformats.org/officeDocument/2006/relationships/oleObject" Target="embeddings/Microsoft_Visio_2003-2010_Drawing32.vsd"/><Relationship Id="rId84"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6.emf"/><Relationship Id="rId45" Type="http://schemas.openxmlformats.org/officeDocument/2006/relationships/oleObject" Target="embeddings/Microsoft_Visio_2003-2010_Drawing16.vsd"/><Relationship Id="rId53" Type="http://schemas.openxmlformats.org/officeDocument/2006/relationships/image" Target="media/image22.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74" Type="http://schemas.openxmlformats.org/officeDocument/2006/relationships/oleObject" Target="embeddings/Microsoft_Visio_2003-2010_Drawing31.vsd"/><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Microsoft_Visio_2003-2010_Drawing35.vsd"/><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30.vsd"/><Relationship Id="rId80" Type="http://schemas.openxmlformats.org/officeDocument/2006/relationships/oleObject" Target="embeddings/Microsoft_Visio_2003-2010_Drawing34.vsd"/><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oleObject" Target="embeddings/Microsoft_Visio_2003-2010_Drawing17.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4.vsd"/><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oleObject" Target="embeddings/Microsoft_Visio_2003-2010_Drawing29.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33.vsd"/><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69</Pages>
  <Words>23945</Words>
  <Characters>136489</Characters>
  <Application>Microsoft Office Word</Application>
  <DocSecurity>0</DocSecurity>
  <Lines>1137</Lines>
  <Paragraphs>320</Paragraphs>
  <ScaleCrop>false</ScaleCrop>
  <Company>ETSI</Company>
  <LinksUpToDate>false</LinksUpToDate>
  <CharactersWithSpaces>160114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38</cp:revision>
  <cp:lastPrinted>2019-02-25T14:05:00Z</cp:lastPrinted>
  <dcterms:created xsi:type="dcterms:W3CDTF">2022-04-01T11:01:00Z</dcterms:created>
  <dcterms:modified xsi:type="dcterms:W3CDTF">2024-08-27T12:06:00Z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21899F582E7B4E6ABB2A265E51A95A1C</vt:lpwstr>
  </property>
</Properties>
</file>